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50"/>
        <w:ind w:left="447" w:right="0" w:firstLine="0"/>
        <w:jc w:val="center"/>
        <w:rPr>
          <w:b/>
          <w:sz w:val="24"/>
        </w:rPr>
      </w:pPr>
      <w:r>
        <w:rPr>
          <w:rFonts w:ascii="Times New Roman" w:eastAsia="Times New Roman"/>
          <w:b/>
          <w:sz w:val="24"/>
        </w:rPr>
        <w:t xml:space="preserve">2012-2019 </w:t>
      </w:r>
      <w:r>
        <w:rPr>
          <w:b/>
          <w:sz w:val="24"/>
        </w:rPr>
        <w:t xml:space="preserve">年高考物理全国 </w:t>
      </w:r>
      <w:r>
        <w:rPr>
          <w:rFonts w:ascii="Times New Roman" w:eastAsia="Times New Roman"/>
          <w:b/>
          <w:sz w:val="24"/>
        </w:rPr>
        <w:t xml:space="preserve">1 </w:t>
      </w:r>
      <w:r>
        <w:rPr>
          <w:b/>
          <w:sz w:val="24"/>
        </w:rPr>
        <w:t>试题</w:t>
      </w:r>
    </w:p>
    <w:p>
      <w:pPr>
        <w:pStyle w:val="6"/>
        <w:ind w:left="0"/>
        <w:rPr>
          <w:sz w:val="20"/>
        </w:rPr>
      </w:pPr>
      <w:bookmarkStart w:id="0" w:name="_GoBack"/>
      <w:bookmarkEnd w:id="0"/>
    </w:p>
    <w:p>
      <w:pPr>
        <w:pStyle w:val="6"/>
        <w:spacing w:before="2"/>
        <w:ind w:left="0"/>
        <w:rPr>
          <w:sz w:val="15"/>
        </w:rPr>
      </w:pPr>
    </w:p>
    <w:p>
      <w:pPr>
        <w:pStyle w:val="6"/>
        <w:ind w:left="578"/>
      </w:pPr>
      <w:r>
        <w:rPr>
          <w:rFonts w:ascii="Times New Roman" w:eastAsia="Times New Roman"/>
        </w:rPr>
        <w:t>1</w:t>
      </w:r>
      <w:r>
        <w:t>、选择题</w:t>
      </w:r>
    </w:p>
    <w:p>
      <w:pPr>
        <w:pStyle w:val="6"/>
        <w:spacing w:before="91" w:line="321" w:lineRule="auto"/>
        <w:ind w:left="218" w:right="225" w:firstLine="420"/>
      </w:pPr>
      <w:r>
        <w:rPr>
          <w:rFonts w:ascii="Times New Roman" w:eastAsia="Times New Roman"/>
          <w:color w:val="FF0000"/>
        </w:rPr>
        <w:t>2012-14</w:t>
      </w:r>
      <w:r>
        <w:rPr>
          <w:color w:val="FF0000"/>
        </w:rPr>
        <w:t>．</w:t>
      </w:r>
      <w:r>
        <w:t>伽利略根据小球在斜面上运动的实验和理想实验，提出了惯性的概念，从而奠定了牛顿力学的基础。早期物理学家关于惯性有下列说法，其中正确的是</w:t>
      </w:r>
    </w:p>
    <w:p>
      <w:pPr>
        <w:pStyle w:val="6"/>
        <w:spacing w:line="321" w:lineRule="auto"/>
        <w:ind w:right="5180"/>
      </w:pPr>
      <w:r>
        <w:rPr>
          <w:rFonts w:ascii="Times New Roman" w:eastAsia="Times New Roman"/>
        </w:rPr>
        <w:t>A</w:t>
      </w:r>
      <w:r>
        <w:t>．物体抵抗运动状态变化的性质是惯性</w:t>
      </w:r>
      <w:r>
        <w:rPr>
          <w:rFonts w:ascii="Times New Roman" w:eastAsia="Times New Roman"/>
        </w:rPr>
        <w:t>B</w:t>
      </w:r>
      <w:r>
        <w:t>．没有力作用，物体只能处于静止状态</w:t>
      </w:r>
    </w:p>
    <w:p>
      <w:pPr>
        <w:pStyle w:val="10"/>
        <w:numPr>
          <w:ilvl w:val="0"/>
          <w:numId w:val="1"/>
        </w:numPr>
        <w:tabs>
          <w:tab w:val="left" w:pos="993"/>
        </w:tabs>
        <w:spacing w:before="0" w:after="0" w:line="268" w:lineRule="exact"/>
        <w:ind w:left="992" w:right="0" w:hanging="355"/>
        <w:jc w:val="left"/>
        <w:rPr>
          <w:sz w:val="21"/>
        </w:rPr>
      </w:pPr>
      <w:r>
        <w:rPr>
          <w:spacing w:val="-3"/>
          <w:sz w:val="21"/>
        </w:rPr>
        <w:t>行星在圆周轨道上保持匀速率运动的性质是惯性</w:t>
      </w:r>
    </w:p>
    <w:p>
      <w:pPr>
        <w:pStyle w:val="10"/>
        <w:numPr>
          <w:ilvl w:val="0"/>
          <w:numId w:val="1"/>
        </w:numPr>
        <w:tabs>
          <w:tab w:val="left" w:pos="1005"/>
        </w:tabs>
        <w:spacing w:before="90" w:after="0" w:line="240" w:lineRule="auto"/>
        <w:ind w:left="1004" w:right="0" w:hanging="367"/>
        <w:jc w:val="left"/>
        <w:rPr>
          <w:sz w:val="21"/>
        </w:rPr>
      </w:pPr>
      <w:r>
        <w:rPr>
          <w:spacing w:val="-3"/>
          <w:sz w:val="21"/>
        </w:rPr>
        <w:t>运动物体如果没有受到力的作用，将继续以同一速度沿同一直线运动</w:t>
      </w:r>
    </w:p>
    <w:p>
      <w:pPr>
        <w:pStyle w:val="6"/>
        <w:spacing w:before="91"/>
        <w:rPr>
          <w:rFonts w:ascii="Times New Roman" w:eastAsia="Times New Roman"/>
        </w:rPr>
      </w:pPr>
      <w:r>
        <w:drawing>
          <wp:anchor distT="0" distB="0" distL="0" distR="0" simplePos="0" relativeHeight="251658240" behindDoc="0" locked="0" layoutInCell="1" allowOverlap="1">
            <wp:simplePos x="0" y="0"/>
            <wp:positionH relativeFrom="page">
              <wp:posOffset>4935220</wp:posOffset>
            </wp:positionH>
            <wp:positionV relativeFrom="paragraph">
              <wp:posOffset>47625</wp:posOffset>
            </wp:positionV>
            <wp:extent cx="1603375" cy="2173605"/>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eg"/>
                    <pic:cNvPicPr>
                      <a:picLocks noChangeAspect="1"/>
                    </pic:cNvPicPr>
                  </pic:nvPicPr>
                  <pic:blipFill>
                    <a:blip r:embed="rId9" cstate="print"/>
                    <a:stretch>
                      <a:fillRect/>
                    </a:stretch>
                  </pic:blipFill>
                  <pic:spPr>
                    <a:xfrm>
                      <a:off x="0" y="0"/>
                      <a:ext cx="1603330" cy="2173885"/>
                    </a:xfrm>
                    <a:prstGeom prst="rect">
                      <a:avLst/>
                    </a:prstGeom>
                  </pic:spPr>
                </pic:pic>
              </a:graphicData>
            </a:graphic>
          </wp:anchor>
        </w:drawing>
      </w:r>
      <w:r>
        <w:t>【答案】</w:t>
      </w:r>
      <w:r>
        <w:rPr>
          <w:rFonts w:ascii="Times New Roman" w:eastAsia="Times New Roman"/>
        </w:rPr>
        <w:t>AD</w:t>
      </w:r>
    </w:p>
    <w:p>
      <w:pPr>
        <w:pStyle w:val="6"/>
        <w:spacing w:before="91" w:line="321" w:lineRule="auto"/>
        <w:ind w:left="218" w:right="2994" w:firstLine="420"/>
      </w:pPr>
      <w:r>
        <w:rPr>
          <w:rFonts w:ascii="Times New Roman" w:eastAsia="Times New Roman"/>
          <w:color w:val="FF0000"/>
        </w:rPr>
        <w:t>2013-14</w:t>
      </w:r>
      <w:r>
        <w:rPr>
          <w:color w:val="FF0000"/>
        </w:rPr>
        <w:t>．</w:t>
      </w:r>
      <w:r>
        <w:t xml:space="preserve">右图是伽利略 </w:t>
      </w:r>
      <w:r>
        <w:rPr>
          <w:rFonts w:ascii="Times New Roman" w:eastAsia="Times New Roman"/>
        </w:rPr>
        <w:t xml:space="preserve">1604 </w:t>
      </w:r>
      <w:r>
        <w:t>年做斜面实验时的一页手稿照片， 照片左上角的三列数据如下表。表中第二列是时间，第三列是物体沿斜面运动的距离，第一列是伽利略在分析实验数据时添加的。</w:t>
      </w:r>
      <w:r>
        <w:rPr>
          <w:color w:val="FF0000"/>
        </w:rPr>
        <w:t>根据</w:t>
      </w:r>
      <w:r>
        <w:t>表中的数据，伽利略可以</w:t>
      </w:r>
      <w:r>
        <w:rPr>
          <w:color w:val="FF0000"/>
        </w:rPr>
        <w:t>得出的结论</w:t>
      </w:r>
      <w:r>
        <w:t>是</w:t>
      </w:r>
    </w:p>
    <w:p>
      <w:pPr>
        <w:pStyle w:val="10"/>
        <w:numPr>
          <w:ilvl w:val="0"/>
          <w:numId w:val="2"/>
        </w:numPr>
        <w:tabs>
          <w:tab w:val="left" w:pos="847"/>
        </w:tabs>
        <w:spacing w:before="0" w:after="0" w:line="267" w:lineRule="exact"/>
        <w:ind w:left="846" w:right="0" w:hanging="209"/>
        <w:jc w:val="left"/>
        <w:rPr>
          <w:sz w:val="21"/>
        </w:rPr>
      </w:pPr>
      <w:r>
        <w:rPr>
          <w:spacing w:val="-3"/>
          <w:sz w:val="21"/>
        </w:rPr>
        <w:t>物体具有惯性</w:t>
      </w:r>
    </w:p>
    <w:p>
      <w:pPr>
        <w:pStyle w:val="10"/>
        <w:numPr>
          <w:ilvl w:val="0"/>
          <w:numId w:val="2"/>
        </w:numPr>
        <w:tabs>
          <w:tab w:val="left" w:pos="835"/>
        </w:tabs>
        <w:spacing w:before="91" w:after="0" w:line="321" w:lineRule="auto"/>
        <w:ind w:left="638" w:right="5127" w:firstLine="0"/>
        <w:jc w:val="left"/>
        <w:rPr>
          <w:sz w:val="21"/>
        </w:rPr>
      </w:pPr>
      <w:r>
        <w:rPr>
          <w:spacing w:val="-3"/>
          <w:sz w:val="21"/>
        </w:rPr>
        <w:t xml:space="preserve">斜面倾角一定时，加速度与质量无关 </w:t>
      </w:r>
      <w:r>
        <w:rPr>
          <w:rFonts w:ascii="Times New Roman" w:eastAsia="Times New Roman"/>
          <w:spacing w:val="-3"/>
          <w:sz w:val="21"/>
        </w:rPr>
        <w:t>C.</w:t>
      </w:r>
      <w:r>
        <w:rPr>
          <w:spacing w:val="-3"/>
          <w:sz w:val="21"/>
        </w:rPr>
        <w:t xml:space="preserve">物体运动的距离与时间的平方成正比 </w:t>
      </w:r>
      <w:r>
        <w:rPr>
          <w:rFonts w:ascii="Times New Roman" w:eastAsia="Times New Roman"/>
          <w:spacing w:val="-3"/>
          <w:sz w:val="21"/>
        </w:rPr>
        <w:t>D.</w:t>
      </w:r>
      <w:r>
        <w:rPr>
          <w:spacing w:val="-4"/>
          <w:sz w:val="21"/>
        </w:rPr>
        <w:t>物体运动的加速度与重力加速度成正比</w:t>
      </w:r>
    </w:p>
    <w:p>
      <w:pPr>
        <w:pStyle w:val="6"/>
        <w:spacing w:line="267" w:lineRule="exact"/>
        <w:rPr>
          <w:rFonts w:ascii="Times New Roman" w:eastAsia="Times New Roman"/>
        </w:rPr>
      </w:pPr>
      <w:r>
        <w:t>【答案】</w:t>
      </w:r>
      <w:r>
        <w:rPr>
          <w:rFonts w:ascii="Times New Roman" w:eastAsia="Times New Roman"/>
        </w:rPr>
        <w:t>C</w:t>
      </w:r>
    </w:p>
    <w:p>
      <w:pPr>
        <w:pStyle w:val="6"/>
        <w:spacing w:before="92" w:line="321" w:lineRule="auto"/>
        <w:ind w:right="638"/>
      </w:pPr>
      <w:r>
        <w:rPr>
          <w:rFonts w:ascii="Times New Roman" w:hAnsi="Times New Roman" w:eastAsia="Times New Roman"/>
          <w:color w:val="FF0000"/>
        </w:rPr>
        <w:t>2014-14</w:t>
      </w:r>
      <w:r>
        <w:rPr>
          <w:color w:val="FF0000"/>
        </w:rPr>
        <w:t>．</w:t>
      </w:r>
      <w:r>
        <w:rPr>
          <w:spacing w:val="-3"/>
        </w:rPr>
        <w:t>在法拉第时代，下列验证“由磁产生电”设想的实验中，能观察到感应电流的是</w:t>
      </w:r>
      <w:r>
        <w:rPr>
          <w:rFonts w:ascii="Times New Roman" w:hAnsi="Times New Roman" w:eastAsia="Times New Roman"/>
          <w:spacing w:val="-3"/>
        </w:rPr>
        <w:t>A</w:t>
      </w:r>
      <w:r>
        <w:rPr>
          <w:spacing w:val="-3"/>
        </w:rPr>
        <w:t>、将绕在磁铁上的线圈与电流表组成一闭合回路，然后观察电流表的变化</w:t>
      </w:r>
    </w:p>
    <w:p>
      <w:pPr>
        <w:pStyle w:val="6"/>
        <w:spacing w:line="268" w:lineRule="exact"/>
      </w:pPr>
      <w:r>
        <w:rPr>
          <w:rFonts w:ascii="Times New Roman" w:eastAsia="Times New Roman"/>
        </w:rPr>
        <w:t>B</w:t>
      </w:r>
      <w:r>
        <w:rPr>
          <w:spacing w:val="-3"/>
        </w:rPr>
        <w:t>、在一通电线圈旁放置一连有电流表的闭合线圈，然后观察电流表的变化</w:t>
      </w:r>
    </w:p>
    <w:p>
      <w:pPr>
        <w:pStyle w:val="6"/>
        <w:spacing w:before="91" w:line="321" w:lineRule="auto"/>
        <w:ind w:left="218" w:right="249" w:firstLine="420"/>
      </w:pPr>
      <w:r>
        <w:rPr>
          <w:rFonts w:ascii="Times New Roman" w:eastAsia="Times New Roman"/>
        </w:rPr>
        <w:t>C</w:t>
      </w:r>
      <w:r>
        <w:rPr>
          <w:spacing w:val="-10"/>
        </w:rPr>
        <w:t>、将一房间内的线圈两端与相邻房间的电流表连接，往线圈中插入条形磁铁后，再到相邻房间</w:t>
      </w:r>
      <w:r>
        <w:rPr>
          <w:spacing w:val="-5"/>
        </w:rPr>
        <w:t>去观察电流表的变化</w:t>
      </w:r>
    </w:p>
    <w:p>
      <w:pPr>
        <w:pStyle w:val="6"/>
        <w:spacing w:line="321" w:lineRule="auto"/>
        <w:ind w:left="218" w:right="257" w:firstLine="420"/>
      </w:pPr>
      <w:r>
        <w:rPr>
          <w:rFonts w:ascii="Times New Roman" w:eastAsia="Times New Roman"/>
        </w:rPr>
        <w:t>D</w:t>
      </w:r>
      <w:r>
        <w:t>、绕在同一铁环上的两个线圈，分别接电源和电流表，在给线圈通电或断电的瞬间，观察电流表的变化</w:t>
      </w:r>
    </w:p>
    <w:p>
      <w:pPr>
        <w:pStyle w:val="6"/>
        <w:spacing w:line="268" w:lineRule="exact"/>
        <w:rPr>
          <w:rFonts w:ascii="Times New Roman" w:eastAsia="Times New Roman"/>
        </w:rPr>
      </w:pPr>
      <w:r>
        <w:t>【答案】</w:t>
      </w:r>
      <w:r>
        <w:rPr>
          <w:rFonts w:ascii="Times New Roman" w:eastAsia="Times New Roman"/>
        </w:rPr>
        <w:t>D</w:t>
      </w:r>
    </w:p>
    <w:p>
      <w:pPr>
        <w:pStyle w:val="6"/>
        <w:spacing w:before="89" w:line="321" w:lineRule="auto"/>
        <w:ind w:left="218" w:right="252" w:firstLine="420"/>
      </w:pPr>
      <w:r>
        <w:rPr>
          <w:rFonts w:ascii="Times New Roman" w:eastAsia="Times New Roman"/>
          <w:color w:val="FF0000"/>
        </w:rPr>
        <w:t>2015-14.</w:t>
      </w:r>
      <w:r>
        <w:rPr>
          <w:rFonts w:ascii="Times New Roman" w:eastAsia="Times New Roman"/>
          <w:color w:val="FF0000"/>
          <w:spacing w:val="37"/>
        </w:rPr>
        <w:t xml:space="preserve"> </w:t>
      </w:r>
      <w:r>
        <w:rPr>
          <w:spacing w:val="-3"/>
        </w:rPr>
        <w:t>两相邻匀强磁场区域的磁感应强度大小不同，方向平行。一速度方向与磁感应强度方</w:t>
      </w:r>
      <w:r>
        <w:rPr>
          <w:spacing w:val="-3"/>
          <w:w w:val="100"/>
        </w:rPr>
        <w:t>向垂直的带电粒子（</w:t>
      </w:r>
      <w:r>
        <w:rPr>
          <w:spacing w:val="-2"/>
          <w:w w:val="100"/>
        </w:rPr>
        <w:t>不计重力</w:t>
      </w:r>
      <w:r>
        <w:rPr>
          <w:spacing w:val="-108"/>
          <w:w w:val="100"/>
        </w:rPr>
        <w:t>）</w:t>
      </w:r>
      <w:r>
        <w:rPr>
          <w:spacing w:val="-3"/>
          <w:w w:val="100"/>
        </w:rPr>
        <w:t>，从较强磁场区域进入到较弱磁场区域后，粒子的</w:t>
      </w:r>
    </w:p>
    <w:p>
      <w:pPr>
        <w:pStyle w:val="6"/>
        <w:tabs>
          <w:tab w:val="left" w:pos="4839"/>
        </w:tabs>
        <w:spacing w:line="269" w:lineRule="exact"/>
      </w:pPr>
      <w:r>
        <w:rPr>
          <w:rFonts w:ascii="Times New Roman" w:eastAsia="Times New Roman"/>
        </w:rPr>
        <w:t xml:space="preserve">A. </w:t>
      </w:r>
      <w:r>
        <w:rPr>
          <w:rFonts w:ascii="Times New Roman" w:eastAsia="Times New Roman"/>
          <w:spacing w:val="4"/>
        </w:rPr>
        <w:t xml:space="preserve"> </w:t>
      </w:r>
      <w:r>
        <w:t>轨</w:t>
      </w:r>
      <w:r>
        <w:rPr>
          <w:spacing w:val="-3"/>
        </w:rPr>
        <w:t>道</w:t>
      </w:r>
      <w:r>
        <w:t>半</w:t>
      </w:r>
      <w:r>
        <w:rPr>
          <w:spacing w:val="-3"/>
        </w:rPr>
        <w:t>径</w:t>
      </w:r>
      <w:r>
        <w:t>减</w:t>
      </w:r>
      <w:r>
        <w:rPr>
          <w:spacing w:val="-3"/>
        </w:rPr>
        <w:t>小</w:t>
      </w:r>
      <w:r>
        <w:t>，</w:t>
      </w:r>
      <w:r>
        <w:rPr>
          <w:spacing w:val="-3"/>
        </w:rPr>
        <w:t>角</w:t>
      </w:r>
      <w:r>
        <w:t>速度</w:t>
      </w:r>
      <w:r>
        <w:rPr>
          <w:spacing w:val="-3"/>
        </w:rPr>
        <w:t>增</w:t>
      </w:r>
      <w:r>
        <w:t>大</w:t>
      </w:r>
      <w:r>
        <w:tab/>
      </w:r>
      <w:r>
        <w:rPr>
          <w:rFonts w:ascii="Times New Roman" w:eastAsia="Times New Roman"/>
        </w:rPr>
        <w:t xml:space="preserve">B. </w:t>
      </w:r>
      <w:r>
        <w:rPr>
          <w:rFonts w:ascii="Times New Roman" w:eastAsia="Times New Roman"/>
          <w:spacing w:val="15"/>
        </w:rPr>
        <w:t xml:space="preserve"> </w:t>
      </w:r>
      <w:r>
        <w:rPr>
          <w:spacing w:val="-3"/>
        </w:rPr>
        <w:t>轨</w:t>
      </w:r>
      <w:r>
        <w:t>道</w:t>
      </w:r>
      <w:r>
        <w:rPr>
          <w:spacing w:val="-3"/>
        </w:rPr>
        <w:t>半</w:t>
      </w:r>
      <w:r>
        <w:t>径</w:t>
      </w:r>
      <w:r>
        <w:rPr>
          <w:spacing w:val="-3"/>
        </w:rPr>
        <w:t>减</w:t>
      </w:r>
      <w:r>
        <w:t>小</w:t>
      </w:r>
      <w:r>
        <w:rPr>
          <w:spacing w:val="-3"/>
        </w:rPr>
        <w:t>，</w:t>
      </w:r>
      <w:r>
        <w:t>角</w:t>
      </w:r>
      <w:r>
        <w:rPr>
          <w:spacing w:val="-3"/>
        </w:rPr>
        <w:t>速度</w:t>
      </w:r>
      <w:r>
        <w:t>减小</w:t>
      </w:r>
    </w:p>
    <w:p>
      <w:pPr>
        <w:pStyle w:val="6"/>
        <w:tabs>
          <w:tab w:val="left" w:pos="4839"/>
        </w:tabs>
        <w:spacing w:before="91"/>
      </w:pPr>
      <w:r>
        <w:rPr>
          <w:rFonts w:ascii="Times New Roman" w:eastAsia="Times New Roman"/>
        </w:rPr>
        <w:t xml:space="preserve">C. </w:t>
      </w:r>
      <w:r>
        <w:rPr>
          <w:rFonts w:ascii="Times New Roman" w:eastAsia="Times New Roman"/>
          <w:spacing w:val="6"/>
        </w:rPr>
        <w:t xml:space="preserve"> </w:t>
      </w:r>
      <w:r>
        <w:rPr>
          <w:spacing w:val="-3"/>
        </w:rPr>
        <w:t>轨</w:t>
      </w:r>
      <w:r>
        <w:t>道</w:t>
      </w:r>
      <w:r>
        <w:rPr>
          <w:spacing w:val="-3"/>
        </w:rPr>
        <w:t>半</w:t>
      </w:r>
      <w:r>
        <w:t>径</w:t>
      </w:r>
      <w:r>
        <w:rPr>
          <w:spacing w:val="-3"/>
        </w:rPr>
        <w:t>增</w:t>
      </w:r>
      <w:r>
        <w:t>大</w:t>
      </w:r>
      <w:r>
        <w:rPr>
          <w:spacing w:val="-3"/>
        </w:rPr>
        <w:t>，角</w:t>
      </w:r>
      <w:r>
        <w:t>速度</w:t>
      </w:r>
      <w:r>
        <w:rPr>
          <w:spacing w:val="-3"/>
        </w:rPr>
        <w:t>增</w:t>
      </w:r>
      <w:r>
        <w:t>大</w:t>
      </w:r>
      <w:r>
        <w:tab/>
      </w:r>
      <w:r>
        <w:rPr>
          <w:rFonts w:ascii="Times New Roman" w:eastAsia="Times New Roman"/>
        </w:rPr>
        <w:t xml:space="preserve">D. </w:t>
      </w:r>
      <w:r>
        <w:rPr>
          <w:rFonts w:ascii="Times New Roman" w:eastAsia="Times New Roman"/>
          <w:spacing w:val="14"/>
        </w:rPr>
        <w:t xml:space="preserve"> </w:t>
      </w:r>
      <w:r>
        <w:t>轨</w:t>
      </w:r>
      <w:r>
        <w:rPr>
          <w:spacing w:val="-3"/>
        </w:rPr>
        <w:t>道</w:t>
      </w:r>
      <w:r>
        <w:t>半</w:t>
      </w:r>
      <w:r>
        <w:rPr>
          <w:spacing w:val="-3"/>
        </w:rPr>
        <w:t>径</w:t>
      </w:r>
      <w:r>
        <w:t>增</w:t>
      </w:r>
      <w:r>
        <w:rPr>
          <w:spacing w:val="-3"/>
        </w:rPr>
        <w:t>大</w:t>
      </w:r>
      <w:r>
        <w:t>，</w:t>
      </w:r>
      <w:r>
        <w:rPr>
          <w:spacing w:val="-3"/>
        </w:rPr>
        <w:t>角</w:t>
      </w:r>
      <w:r>
        <w:t>速</w:t>
      </w:r>
      <w:r>
        <w:rPr>
          <w:spacing w:val="-3"/>
        </w:rPr>
        <w:t>度</w:t>
      </w:r>
      <w:r>
        <w:t>减小</w:t>
      </w:r>
    </w:p>
    <w:p>
      <w:pPr>
        <w:pStyle w:val="6"/>
        <w:spacing w:before="91"/>
        <w:rPr>
          <w:rFonts w:ascii="Times New Roman" w:eastAsia="Times New Roman"/>
        </w:rPr>
      </w:pPr>
      <w:r>
        <w:t>【答案】</w:t>
      </w:r>
      <w:r>
        <w:rPr>
          <w:rFonts w:ascii="Times New Roman" w:eastAsia="Times New Roman"/>
        </w:rPr>
        <w:t>D</w:t>
      </w:r>
    </w:p>
    <w:p>
      <w:pPr>
        <w:pStyle w:val="6"/>
        <w:spacing w:before="91" w:line="321" w:lineRule="auto"/>
        <w:ind w:left="218" w:right="168" w:firstLine="420"/>
      </w:pPr>
      <w:r>
        <w:rPr>
          <w:rFonts w:ascii="Times New Roman" w:eastAsia="Times New Roman"/>
          <w:color w:val="FF0000"/>
        </w:rPr>
        <w:t>2016-14.</w:t>
      </w:r>
      <w:r>
        <w:t>一平行板电容器两极板之间充满云母介质，接在恒压直流电源上，若将云母介质移出， 则电容器</w:t>
      </w:r>
    </w:p>
    <w:p>
      <w:pPr>
        <w:pStyle w:val="6"/>
        <w:spacing w:line="321" w:lineRule="auto"/>
        <w:ind w:right="4339"/>
        <w:jc w:val="both"/>
      </w:pPr>
      <w:r>
        <w:rPr>
          <w:rFonts w:ascii="Times New Roman" w:eastAsia="Times New Roman"/>
        </w:rPr>
        <w:t>A</w:t>
      </w:r>
      <w:r>
        <w:t>．极板上的电荷量变大，极板间的电场强度变大</w:t>
      </w:r>
      <w:r>
        <w:rPr>
          <w:rFonts w:ascii="Times New Roman" w:eastAsia="Times New Roman"/>
        </w:rPr>
        <w:t>B</w:t>
      </w:r>
      <w:r>
        <w:t>．极板上的电荷量变小，极板间的电场强度变大</w:t>
      </w:r>
      <w:r>
        <w:rPr>
          <w:rFonts w:ascii="Times New Roman" w:eastAsia="Times New Roman"/>
        </w:rPr>
        <w:t>C</w:t>
      </w:r>
      <w:r>
        <w:t>．极板上的电荷量变大，极板间的电场强度不变</w:t>
      </w:r>
    </w:p>
    <w:p>
      <w:pPr>
        <w:spacing w:after="0" w:line="321" w:lineRule="auto"/>
        <w:jc w:val="both"/>
        <w:sectPr>
          <w:footerReference r:id="rId3" w:type="default"/>
          <w:type w:val="continuous"/>
          <w:pgSz w:w="11910" w:h="16840"/>
          <w:pgMar w:top="1400" w:right="1160" w:bottom="1100" w:left="1200" w:header="720" w:footer="908" w:gutter="0"/>
          <w:pgNumType w:start="1"/>
        </w:sectPr>
      </w:pPr>
    </w:p>
    <w:p>
      <w:pPr>
        <w:pStyle w:val="6"/>
        <w:spacing w:before="50"/>
      </w:pPr>
      <w:r>
        <w:rPr>
          <w:rFonts w:ascii="Times New Roman" w:eastAsia="Times New Roman"/>
        </w:rPr>
        <w:t>D</w:t>
      </w:r>
      <w:r>
        <w:t>．极板上的电荷量变小，极板间的电场强度不变</w:t>
      </w:r>
    </w:p>
    <w:p>
      <w:pPr>
        <w:pStyle w:val="6"/>
        <w:spacing w:before="91"/>
        <w:rPr>
          <w:rFonts w:ascii="Times New Roman" w:eastAsia="Times New Roman"/>
        </w:rPr>
      </w:pPr>
      <w:r>
        <w:t>【答案】</w:t>
      </w:r>
      <w:r>
        <w:rPr>
          <w:rFonts w:ascii="Times New Roman" w:eastAsia="Times New Roman"/>
        </w:rPr>
        <w:t>D</w:t>
      </w:r>
    </w:p>
    <w:p>
      <w:pPr>
        <w:pStyle w:val="6"/>
        <w:spacing w:before="129" w:line="355" w:lineRule="auto"/>
        <w:ind w:left="221" w:right="204" w:firstLine="420"/>
      </w:pPr>
      <w:r>
        <w:rPr>
          <w:rFonts w:ascii="Times New Roman" w:eastAsia="Times New Roman"/>
          <w:color w:val="FF0000"/>
        </w:rPr>
        <w:t>2017-14</w:t>
      </w:r>
      <w:r>
        <w:rPr>
          <w:color w:val="FF0000"/>
        </w:rPr>
        <w:t>．</w:t>
      </w:r>
      <w:r>
        <w:t xml:space="preserve">将质量为 </w:t>
      </w:r>
      <w:r>
        <w:rPr>
          <w:rFonts w:ascii="Times New Roman" w:eastAsia="Times New Roman"/>
        </w:rPr>
        <w:t xml:space="preserve">1.00kg </w:t>
      </w:r>
      <w:r>
        <w:t>的模型火箭点火升空，</w:t>
      </w:r>
      <w:r>
        <w:rPr>
          <w:rFonts w:ascii="Times New Roman" w:eastAsia="Times New Roman"/>
        </w:rPr>
        <w:t xml:space="preserve">50g </w:t>
      </w:r>
      <w:r>
        <w:t xml:space="preserve">燃烧的燃气以大小为 </w:t>
      </w:r>
      <w:r>
        <w:rPr>
          <w:rFonts w:ascii="Times New Roman" w:eastAsia="Times New Roman"/>
        </w:rPr>
        <w:t xml:space="preserve">600m/s </w:t>
      </w:r>
      <w:r>
        <w:t>的速度从火箭喷口在很短时间内喷出。在燃气喷出后的瞬间，火箭的动量大小为（喷出过程中重力和空气阻力</w:t>
      </w:r>
    </w:p>
    <w:p>
      <w:pPr>
        <w:pStyle w:val="6"/>
        <w:spacing w:before="3"/>
        <w:ind w:left="221"/>
      </w:pPr>
      <w:r>
        <w:t>可忽略）</w:t>
      </w:r>
    </w:p>
    <w:p>
      <w:pPr>
        <w:spacing w:after="0"/>
        <w:sectPr>
          <w:pgSz w:w="11910" w:h="16840"/>
          <w:pgMar w:top="1440" w:right="1160" w:bottom="1100" w:left="1200" w:header="0" w:footer="908" w:gutter="0"/>
        </w:sectPr>
      </w:pPr>
    </w:p>
    <w:p>
      <w:pPr>
        <w:spacing w:before="75"/>
        <w:ind w:left="643" w:right="0" w:firstLine="0"/>
        <w:jc w:val="left"/>
        <w:rPr>
          <w:rFonts w:ascii="Times New Roman" w:hAnsi="Times New Roman"/>
          <w:sz w:val="23"/>
        </w:rPr>
      </w:pPr>
      <w:r>
        <w:rPr>
          <w:rFonts w:ascii="Times New Roman" w:hAnsi="Times New Roman"/>
          <w:w w:val="105"/>
          <w:sz w:val="21"/>
        </w:rPr>
        <w:t>A</w:t>
      </w:r>
      <w:r>
        <w:rPr>
          <w:w w:val="105"/>
          <w:sz w:val="21"/>
        </w:rPr>
        <w:t>．</w:t>
      </w:r>
      <w:r>
        <w:rPr>
          <w:rFonts w:ascii="Times New Roman" w:hAnsi="Times New Roman"/>
          <w:w w:val="105"/>
          <w:sz w:val="21"/>
        </w:rPr>
        <w:t xml:space="preserve">30 </w:t>
      </w:r>
      <w:r>
        <w:rPr>
          <w:rFonts w:ascii="Times New Roman" w:hAnsi="Times New Roman"/>
          <w:w w:val="105"/>
          <w:sz w:val="23"/>
        </w:rPr>
        <w:t>kg</w:t>
      </w:r>
      <w:r>
        <w:rPr>
          <w:rFonts w:ascii="Symbol" w:hAnsi="Symbol"/>
          <w:w w:val="105"/>
          <w:sz w:val="23"/>
        </w:rPr>
        <w:t></w:t>
      </w:r>
      <w:r>
        <w:rPr>
          <w:rFonts w:ascii="Times New Roman" w:hAnsi="Times New Roman"/>
          <w:w w:val="105"/>
          <w:sz w:val="23"/>
        </w:rPr>
        <w:t>m/s</w:t>
      </w:r>
    </w:p>
    <w:p>
      <w:pPr>
        <w:spacing w:before="108"/>
        <w:ind w:left="643" w:right="0" w:firstLine="0"/>
        <w:jc w:val="left"/>
        <w:rPr>
          <w:rFonts w:ascii="Times New Roman" w:hAnsi="Times New Roman"/>
          <w:sz w:val="23"/>
        </w:rPr>
      </w:pPr>
      <w:r>
        <w:rPr>
          <w:rFonts w:ascii="Times New Roman" w:hAnsi="Times New Roman"/>
          <w:sz w:val="21"/>
        </w:rPr>
        <w:t>C</w:t>
      </w:r>
      <w:r>
        <w:rPr>
          <w:sz w:val="21"/>
        </w:rPr>
        <w:t>．</w:t>
      </w:r>
      <w:r>
        <w:rPr>
          <w:rFonts w:ascii="Times New Roman" w:hAnsi="Times New Roman"/>
          <w:sz w:val="21"/>
        </w:rPr>
        <w:t xml:space="preserve">6.0×10 </w:t>
      </w:r>
      <w:r>
        <w:rPr>
          <w:rFonts w:ascii="Times New Roman" w:hAnsi="Times New Roman"/>
          <w:position w:val="7"/>
          <w:sz w:val="14"/>
        </w:rPr>
        <w:t xml:space="preserve">2 </w:t>
      </w:r>
      <w:r>
        <w:rPr>
          <w:rFonts w:ascii="Times New Roman" w:hAnsi="Times New Roman"/>
          <w:sz w:val="23"/>
        </w:rPr>
        <w:t>kg</w:t>
      </w:r>
      <w:r>
        <w:rPr>
          <w:rFonts w:ascii="Symbol" w:hAnsi="Symbol"/>
          <w:sz w:val="23"/>
        </w:rPr>
        <w:t></w:t>
      </w:r>
      <w:r>
        <w:rPr>
          <w:rFonts w:ascii="Times New Roman" w:hAnsi="Times New Roman"/>
          <w:sz w:val="23"/>
        </w:rPr>
        <w:t>m/s</w:t>
      </w:r>
    </w:p>
    <w:p>
      <w:pPr>
        <w:pStyle w:val="6"/>
        <w:spacing w:before="167"/>
        <w:rPr>
          <w:rFonts w:ascii="Times New Roman" w:eastAsia="Times New Roman"/>
        </w:rPr>
      </w:pPr>
      <w:r>
        <w:t>【答案】</w:t>
      </w:r>
      <w:r>
        <w:rPr>
          <w:rFonts w:ascii="Times New Roman" w:eastAsia="Times New Roman"/>
        </w:rPr>
        <w:t>A</w:t>
      </w:r>
    </w:p>
    <w:p>
      <w:pPr>
        <w:spacing w:before="75"/>
        <w:ind w:left="638" w:right="0" w:firstLine="0"/>
        <w:jc w:val="left"/>
        <w:rPr>
          <w:rFonts w:ascii="Times New Roman" w:hAnsi="Times New Roman"/>
          <w:sz w:val="23"/>
        </w:rPr>
      </w:pPr>
      <w:r>
        <w:br w:type="column"/>
      </w:r>
      <w:r>
        <w:rPr>
          <w:rFonts w:ascii="Times New Roman" w:hAnsi="Times New Roman"/>
          <w:spacing w:val="-4"/>
          <w:sz w:val="21"/>
        </w:rPr>
        <w:t>B</w:t>
      </w:r>
      <w:r>
        <w:rPr>
          <w:spacing w:val="-4"/>
          <w:sz w:val="21"/>
        </w:rPr>
        <w:t>．</w:t>
      </w:r>
      <w:r>
        <w:rPr>
          <w:rFonts w:ascii="Times New Roman" w:hAnsi="Times New Roman"/>
          <w:spacing w:val="-4"/>
          <w:sz w:val="21"/>
        </w:rPr>
        <w:t xml:space="preserve">5.7×10 </w:t>
      </w:r>
      <w:r>
        <w:rPr>
          <w:rFonts w:ascii="Times New Roman" w:hAnsi="Times New Roman"/>
          <w:position w:val="7"/>
          <w:sz w:val="14"/>
        </w:rPr>
        <w:t>2</w:t>
      </w:r>
      <w:r>
        <w:rPr>
          <w:rFonts w:ascii="Times New Roman" w:hAnsi="Times New Roman"/>
          <w:spacing w:val="33"/>
          <w:position w:val="7"/>
          <w:sz w:val="14"/>
        </w:rPr>
        <w:t xml:space="preserve"> </w:t>
      </w:r>
      <w:r>
        <w:rPr>
          <w:rFonts w:ascii="Times New Roman" w:hAnsi="Times New Roman"/>
          <w:spacing w:val="6"/>
          <w:sz w:val="23"/>
        </w:rPr>
        <w:t>kg</w:t>
      </w:r>
      <w:r>
        <w:rPr>
          <w:rFonts w:ascii="Symbol" w:hAnsi="Symbol"/>
          <w:spacing w:val="6"/>
          <w:sz w:val="23"/>
        </w:rPr>
        <w:t></w:t>
      </w:r>
      <w:r>
        <w:rPr>
          <w:rFonts w:ascii="Times New Roman" w:hAnsi="Times New Roman"/>
          <w:spacing w:val="6"/>
          <w:sz w:val="23"/>
        </w:rPr>
        <w:t>m/s</w:t>
      </w:r>
    </w:p>
    <w:p>
      <w:pPr>
        <w:spacing w:before="108"/>
        <w:ind w:left="638" w:right="0" w:firstLine="0"/>
        <w:jc w:val="left"/>
        <w:rPr>
          <w:rFonts w:ascii="Times New Roman" w:hAnsi="Times New Roman"/>
          <w:sz w:val="23"/>
        </w:rPr>
      </w:pPr>
      <w:r>
        <w:rPr>
          <w:rFonts w:ascii="Times New Roman" w:hAnsi="Times New Roman"/>
          <w:spacing w:val="-4"/>
          <w:sz w:val="21"/>
        </w:rPr>
        <w:t>D</w:t>
      </w:r>
      <w:r>
        <w:rPr>
          <w:spacing w:val="-4"/>
          <w:sz w:val="21"/>
        </w:rPr>
        <w:t>．</w:t>
      </w:r>
      <w:r>
        <w:rPr>
          <w:rFonts w:ascii="Times New Roman" w:hAnsi="Times New Roman"/>
          <w:spacing w:val="-4"/>
          <w:sz w:val="21"/>
        </w:rPr>
        <w:t xml:space="preserve">6.3×10 </w:t>
      </w:r>
      <w:r>
        <w:rPr>
          <w:rFonts w:ascii="Times New Roman" w:hAnsi="Times New Roman"/>
          <w:position w:val="7"/>
          <w:sz w:val="14"/>
        </w:rPr>
        <w:t xml:space="preserve">2  </w:t>
      </w:r>
      <w:r>
        <w:rPr>
          <w:rFonts w:ascii="Times New Roman" w:hAnsi="Times New Roman"/>
          <w:spacing w:val="6"/>
          <w:sz w:val="23"/>
        </w:rPr>
        <w:t>kg</w:t>
      </w:r>
      <w:r>
        <w:rPr>
          <w:rFonts w:ascii="Symbol" w:hAnsi="Symbol"/>
          <w:spacing w:val="6"/>
          <w:sz w:val="23"/>
        </w:rPr>
        <w:t></w:t>
      </w:r>
      <w:r>
        <w:rPr>
          <w:rFonts w:ascii="Times New Roman" w:hAnsi="Times New Roman"/>
          <w:spacing w:val="6"/>
          <w:sz w:val="23"/>
        </w:rPr>
        <w:t>m/s</w:t>
      </w:r>
    </w:p>
    <w:p>
      <w:pPr>
        <w:spacing w:after="0"/>
        <w:jc w:val="left"/>
        <w:rPr>
          <w:rFonts w:ascii="Times New Roman" w:hAnsi="Times New Roman"/>
          <w:sz w:val="23"/>
        </w:rPr>
        <w:sectPr>
          <w:type w:val="continuous"/>
          <w:pgSz w:w="11910" w:h="16840"/>
          <w:pgMar w:top="1400" w:right="1160" w:bottom="1100" w:left="1200" w:header="720" w:footer="720" w:gutter="0"/>
          <w:cols w:equalWidth="0" w:num="2">
            <w:col w:w="2443" w:space="1757"/>
            <w:col w:w="5350"/>
          </w:cols>
        </w:sectPr>
      </w:pPr>
    </w:p>
    <w:p>
      <w:pPr>
        <w:pStyle w:val="6"/>
        <w:spacing w:before="132" w:line="355" w:lineRule="auto"/>
        <w:ind w:left="218" w:right="251" w:firstLine="420"/>
      </w:pPr>
      <w:r>
        <w:rPr>
          <w:rFonts w:ascii="Times New Roman" w:eastAsia="Times New Roman"/>
          <w:color w:val="FF0000"/>
        </w:rPr>
        <w:t xml:space="preserve">2018-14. </w:t>
      </w:r>
      <w:r>
        <w:t>高铁列车在启动阶段的运动可看作</w:t>
      </w:r>
      <w:r>
        <w:rPr>
          <w:color w:val="FF0000"/>
        </w:rPr>
        <w:t>初速度为零的匀加速</w:t>
      </w:r>
      <w:r>
        <w:t>直线运动。在启动阶段，列车的</w:t>
      </w:r>
      <w:r>
        <w:rPr>
          <w:color w:val="FF0000"/>
        </w:rPr>
        <w:t>动能</w:t>
      </w:r>
    </w:p>
    <w:p>
      <w:pPr>
        <w:pStyle w:val="6"/>
        <w:tabs>
          <w:tab w:val="left" w:pos="4419"/>
        </w:tabs>
        <w:spacing w:before="4"/>
      </w:pPr>
      <w:r>
        <w:rPr>
          <w:rFonts w:ascii="Times New Roman" w:eastAsia="Times New Roman"/>
        </w:rPr>
        <w:t>A</w:t>
      </w:r>
      <w:r>
        <w:rPr>
          <w:rFonts w:ascii="Times New Roman" w:eastAsia="Times New Roman"/>
          <w:i/>
        </w:rPr>
        <w:t>.</w:t>
      </w:r>
      <w:r>
        <w:rPr>
          <w:spacing w:val="-3"/>
        </w:rPr>
        <w:t>与</w:t>
      </w:r>
      <w:r>
        <w:t>它</w:t>
      </w:r>
      <w:r>
        <w:rPr>
          <w:spacing w:val="-3"/>
        </w:rPr>
        <w:t>所</w:t>
      </w:r>
      <w:r>
        <w:t>经</w:t>
      </w:r>
      <w:r>
        <w:rPr>
          <w:spacing w:val="-3"/>
        </w:rPr>
        <w:t>历</w:t>
      </w:r>
      <w:r>
        <w:t>的</w:t>
      </w:r>
      <w:r>
        <w:rPr>
          <w:spacing w:val="-3"/>
        </w:rPr>
        <w:t>时</w:t>
      </w:r>
      <w:r>
        <w:t>间</w:t>
      </w:r>
      <w:r>
        <w:rPr>
          <w:spacing w:val="-3"/>
        </w:rPr>
        <w:t>成正</w:t>
      </w:r>
      <w:r>
        <w:t>比</w:t>
      </w:r>
      <w:r>
        <w:tab/>
      </w:r>
      <w:r>
        <w:rPr>
          <w:rFonts w:ascii="Times New Roman" w:eastAsia="Times New Roman"/>
        </w:rPr>
        <w:t>B</w:t>
      </w:r>
      <w:r>
        <w:rPr>
          <w:rFonts w:ascii="Times New Roman" w:eastAsia="Times New Roman"/>
          <w:i/>
        </w:rPr>
        <w:t>.</w:t>
      </w:r>
      <w:r>
        <w:rPr>
          <w:spacing w:val="-3"/>
        </w:rPr>
        <w:t>与</w:t>
      </w:r>
      <w:r>
        <w:t>它</w:t>
      </w:r>
      <w:r>
        <w:rPr>
          <w:spacing w:val="-3"/>
        </w:rPr>
        <w:t>的</w:t>
      </w:r>
      <w:r>
        <w:t>位</w:t>
      </w:r>
      <w:r>
        <w:rPr>
          <w:spacing w:val="-3"/>
        </w:rPr>
        <w:t>移</w:t>
      </w:r>
      <w:r>
        <w:t>成</w:t>
      </w:r>
      <w:r>
        <w:rPr>
          <w:spacing w:val="-3"/>
        </w:rPr>
        <w:t>正</w:t>
      </w:r>
      <w:r>
        <w:t>比</w:t>
      </w:r>
    </w:p>
    <w:p>
      <w:pPr>
        <w:pStyle w:val="6"/>
        <w:tabs>
          <w:tab w:val="left" w:pos="4419"/>
        </w:tabs>
        <w:spacing w:before="131"/>
      </w:pPr>
      <w:r>
        <w:rPr>
          <w:rFonts w:ascii="Times New Roman" w:eastAsia="Times New Roman"/>
        </w:rPr>
        <w:t>C</w:t>
      </w:r>
      <w:r>
        <w:rPr>
          <w:rFonts w:ascii="Times New Roman" w:eastAsia="Times New Roman"/>
          <w:i/>
        </w:rPr>
        <w:t>.</w:t>
      </w:r>
      <w:r>
        <w:rPr>
          <w:spacing w:val="-3"/>
        </w:rPr>
        <w:t>与</w:t>
      </w:r>
      <w:r>
        <w:t>它</w:t>
      </w:r>
      <w:r>
        <w:rPr>
          <w:spacing w:val="-3"/>
        </w:rPr>
        <w:t>的</w:t>
      </w:r>
      <w:r>
        <w:t>速</w:t>
      </w:r>
      <w:r>
        <w:rPr>
          <w:spacing w:val="-3"/>
        </w:rPr>
        <w:t>度</w:t>
      </w:r>
      <w:r>
        <w:t>成</w:t>
      </w:r>
      <w:r>
        <w:rPr>
          <w:spacing w:val="-3"/>
        </w:rPr>
        <w:t>正</w:t>
      </w:r>
      <w:r>
        <w:t>比</w:t>
      </w:r>
      <w:r>
        <w:tab/>
      </w:r>
      <w:r>
        <w:rPr>
          <w:rFonts w:ascii="Times New Roman" w:eastAsia="Times New Roman"/>
        </w:rPr>
        <w:t>D</w:t>
      </w:r>
      <w:r>
        <w:rPr>
          <w:rFonts w:ascii="Times New Roman" w:eastAsia="Times New Roman"/>
          <w:i/>
        </w:rPr>
        <w:t>.</w:t>
      </w:r>
      <w:r>
        <w:rPr>
          <w:spacing w:val="-3"/>
        </w:rPr>
        <w:t>与它</w:t>
      </w:r>
      <w:r>
        <w:t>的动</w:t>
      </w:r>
      <w:r>
        <w:rPr>
          <w:spacing w:val="-3"/>
        </w:rPr>
        <w:t>量</w:t>
      </w:r>
      <w:r>
        <w:t>成</w:t>
      </w:r>
      <w:r>
        <w:rPr>
          <w:spacing w:val="-3"/>
        </w:rPr>
        <w:t>正</w:t>
      </w:r>
      <w:r>
        <w:t>比</w:t>
      </w:r>
    </w:p>
    <w:p>
      <w:pPr>
        <w:pStyle w:val="6"/>
        <w:spacing w:before="130"/>
        <w:rPr>
          <w:rFonts w:ascii="Times New Roman" w:eastAsia="Times New Roman"/>
        </w:rPr>
      </w:pPr>
      <w:r>
        <w:drawing>
          <wp:anchor distT="0" distB="0" distL="0" distR="0" simplePos="0" relativeHeight="251664384" behindDoc="0" locked="0" layoutInCell="1" allowOverlap="1">
            <wp:simplePos x="0" y="0"/>
            <wp:positionH relativeFrom="page">
              <wp:posOffset>5817870</wp:posOffset>
            </wp:positionH>
            <wp:positionV relativeFrom="paragraph">
              <wp:posOffset>198120</wp:posOffset>
            </wp:positionV>
            <wp:extent cx="838200" cy="1105535"/>
            <wp:effectExtent l="0" t="0" r="0" b="0"/>
            <wp:wrapNone/>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jpeg"/>
                    <pic:cNvPicPr>
                      <a:picLocks noChangeAspect="1"/>
                    </pic:cNvPicPr>
                  </pic:nvPicPr>
                  <pic:blipFill>
                    <a:blip r:embed="rId10" cstate="print"/>
                    <a:stretch>
                      <a:fillRect/>
                    </a:stretch>
                  </pic:blipFill>
                  <pic:spPr>
                    <a:xfrm>
                      <a:off x="0" y="0"/>
                      <a:ext cx="838291" cy="1105599"/>
                    </a:xfrm>
                    <a:prstGeom prst="rect">
                      <a:avLst/>
                    </a:prstGeom>
                  </pic:spPr>
                </pic:pic>
              </a:graphicData>
            </a:graphic>
          </wp:anchor>
        </w:drawing>
      </w:r>
      <w:r>
        <w:t>【答案】</w:t>
      </w:r>
      <w:r>
        <w:rPr>
          <w:rFonts w:ascii="Times New Roman" w:eastAsia="Times New Roman"/>
        </w:rPr>
        <w:t>B</w:t>
      </w:r>
    </w:p>
    <w:p>
      <w:pPr>
        <w:pStyle w:val="6"/>
        <w:spacing w:before="93" w:line="321" w:lineRule="auto"/>
        <w:ind w:left="218" w:right="1785" w:firstLine="420"/>
        <w:jc w:val="both"/>
      </w:pPr>
      <w:r>
        <w:rPr>
          <w:rFonts w:ascii="Times New Roman" w:eastAsia="Times New Roman"/>
          <w:color w:val="FF0000"/>
          <w:position w:val="1"/>
        </w:rPr>
        <w:t>2019-14</w:t>
      </w:r>
      <w:r>
        <w:t>．氢原子能级示意图如图所示。光子能量在</w:t>
      </w:r>
      <w:r>
        <w:rPr>
          <w:rFonts w:ascii="Times New Roman" w:eastAsia="Times New Roman"/>
          <w:position w:val="1"/>
        </w:rPr>
        <w:t>1.63eV~3.10eV</w:t>
      </w:r>
      <w:r>
        <w:t>的光为可见光。要使处于基态（</w:t>
      </w:r>
      <w:r>
        <w:rPr>
          <w:rFonts w:ascii="Times New Roman" w:eastAsia="Times New Roman"/>
          <w:i/>
          <w:position w:val="1"/>
        </w:rPr>
        <w:t>n</w:t>
      </w:r>
      <w:r>
        <w:rPr>
          <w:rFonts w:ascii="Times New Roman" w:eastAsia="Times New Roman"/>
          <w:position w:val="1"/>
        </w:rPr>
        <w:t>=1</w:t>
      </w:r>
      <w:r>
        <w:t>）的氢原子被激发后可辐射出可见光光子，最少应给氢原子提供的能量为</w:t>
      </w:r>
    </w:p>
    <w:p>
      <w:pPr>
        <w:pStyle w:val="6"/>
        <w:tabs>
          <w:tab w:val="left" w:pos="2950"/>
        </w:tabs>
        <w:spacing w:line="267" w:lineRule="exact"/>
        <w:ind w:left="533"/>
        <w:rPr>
          <w:rFonts w:ascii="Times New Roman" w:eastAsia="Times New Roman"/>
        </w:rPr>
      </w:pPr>
      <w:r>
        <w:rPr>
          <w:rFonts w:ascii="Times New Roman" w:eastAsia="Times New Roman"/>
        </w:rPr>
        <w:t>A</w:t>
      </w:r>
      <w:r>
        <w:t>．</w:t>
      </w:r>
      <w:r>
        <w:rPr>
          <w:rFonts w:ascii="Times New Roman" w:eastAsia="Times New Roman"/>
        </w:rPr>
        <w:t>12.09</w:t>
      </w:r>
      <w:r>
        <w:rPr>
          <w:rFonts w:ascii="Times New Roman" w:eastAsia="Times New Roman"/>
          <w:spacing w:val="-2"/>
        </w:rPr>
        <w:t xml:space="preserve"> </w:t>
      </w:r>
      <w:r>
        <w:rPr>
          <w:rFonts w:ascii="Times New Roman" w:eastAsia="Times New Roman"/>
        </w:rPr>
        <w:t>eV</w:t>
      </w:r>
      <w:r>
        <w:rPr>
          <w:rFonts w:ascii="Times New Roman" w:eastAsia="Times New Roman"/>
        </w:rPr>
        <w:tab/>
      </w:r>
      <w:r>
        <w:rPr>
          <w:rFonts w:ascii="Times New Roman" w:eastAsia="Times New Roman"/>
        </w:rPr>
        <w:t>B</w:t>
      </w:r>
      <w:r>
        <w:t>．</w:t>
      </w:r>
      <w:r>
        <w:rPr>
          <w:rFonts w:ascii="Times New Roman" w:eastAsia="Times New Roman"/>
        </w:rPr>
        <w:t>10.20 eV</w:t>
      </w:r>
    </w:p>
    <w:p>
      <w:pPr>
        <w:pStyle w:val="6"/>
        <w:tabs>
          <w:tab w:val="left" w:pos="2950"/>
        </w:tabs>
        <w:spacing w:before="91"/>
        <w:ind w:left="533"/>
        <w:rPr>
          <w:rFonts w:ascii="Times New Roman" w:eastAsia="Times New Roman"/>
        </w:rPr>
      </w:pPr>
      <w:r>
        <w:rPr>
          <w:rFonts w:ascii="Times New Roman" w:eastAsia="Times New Roman"/>
        </w:rPr>
        <w:t>C</w:t>
      </w:r>
      <w:r>
        <w:t>．</w:t>
      </w:r>
      <w:r>
        <w:rPr>
          <w:rFonts w:ascii="Times New Roman" w:eastAsia="Times New Roman"/>
        </w:rPr>
        <w:t>1.89</w:t>
      </w:r>
      <w:r>
        <w:rPr>
          <w:rFonts w:ascii="Times New Roman" w:eastAsia="Times New Roman"/>
          <w:spacing w:val="-1"/>
        </w:rPr>
        <w:t xml:space="preserve"> </w:t>
      </w:r>
      <w:r>
        <w:rPr>
          <w:rFonts w:ascii="Times New Roman" w:eastAsia="Times New Roman"/>
        </w:rPr>
        <w:t>eV</w:t>
      </w:r>
      <w:r>
        <w:rPr>
          <w:rFonts w:ascii="Times New Roman" w:eastAsia="Times New Roman"/>
        </w:rPr>
        <w:tab/>
      </w:r>
      <w:r>
        <w:rPr>
          <w:rFonts w:ascii="Times New Roman" w:eastAsia="Times New Roman"/>
        </w:rPr>
        <w:t>D</w:t>
      </w:r>
      <w:r>
        <w:t>．</w:t>
      </w:r>
      <w:r>
        <w:rPr>
          <w:rFonts w:ascii="Times New Roman" w:eastAsia="Times New Roman"/>
        </w:rPr>
        <w:t>1.5l</w:t>
      </w:r>
      <w:r>
        <w:rPr>
          <w:rFonts w:ascii="Times New Roman" w:eastAsia="Times New Roman"/>
          <w:spacing w:val="-1"/>
        </w:rPr>
        <w:t xml:space="preserve"> </w:t>
      </w:r>
      <w:r>
        <w:rPr>
          <w:rFonts w:ascii="Times New Roman" w:eastAsia="Times New Roman"/>
        </w:rPr>
        <w:t>eV</w:t>
      </w:r>
    </w:p>
    <w:p>
      <w:pPr>
        <w:pStyle w:val="6"/>
        <w:spacing w:before="129"/>
        <w:rPr>
          <w:rFonts w:ascii="Times New Roman" w:eastAsia="Times New Roman"/>
        </w:rPr>
      </w:pPr>
      <w:r>
        <w:t>【答案】</w:t>
      </w:r>
      <w:r>
        <w:rPr>
          <w:rFonts w:ascii="Times New Roman" w:eastAsia="Times New Roman"/>
        </w:rPr>
        <w:t>A</w:t>
      </w:r>
    </w:p>
    <w:p>
      <w:pPr>
        <w:pStyle w:val="6"/>
        <w:ind w:left="0"/>
        <w:rPr>
          <w:rFonts w:ascii="Times New Roman"/>
          <w:sz w:val="22"/>
        </w:rPr>
      </w:pPr>
    </w:p>
    <w:p>
      <w:pPr>
        <w:pStyle w:val="6"/>
        <w:spacing w:before="5"/>
        <w:ind w:left="0"/>
        <w:rPr>
          <w:rFonts w:ascii="Times New Roman"/>
          <w:sz w:val="17"/>
        </w:rPr>
      </w:pPr>
    </w:p>
    <w:p>
      <w:pPr>
        <w:pStyle w:val="6"/>
        <w:spacing w:before="1" w:line="321" w:lineRule="auto"/>
        <w:ind w:left="218" w:right="249" w:firstLine="420"/>
      </w:pPr>
      <w:r>
        <w:drawing>
          <wp:anchor distT="0" distB="0" distL="0" distR="0" simplePos="0" relativeHeight="248395776" behindDoc="1" locked="0" layoutInCell="1" allowOverlap="1">
            <wp:simplePos x="0" y="0"/>
            <wp:positionH relativeFrom="page">
              <wp:posOffset>5436235</wp:posOffset>
            </wp:positionH>
            <wp:positionV relativeFrom="paragraph">
              <wp:posOffset>419100</wp:posOffset>
            </wp:positionV>
            <wp:extent cx="786765" cy="633095"/>
            <wp:effectExtent l="0" t="0" r="0" b="0"/>
            <wp:wrapNone/>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png"/>
                    <pic:cNvPicPr>
                      <a:picLocks noChangeAspect="1"/>
                    </pic:cNvPicPr>
                  </pic:nvPicPr>
                  <pic:blipFill>
                    <a:blip r:embed="rId11" cstate="print"/>
                    <a:stretch>
                      <a:fillRect/>
                    </a:stretch>
                  </pic:blipFill>
                  <pic:spPr>
                    <a:xfrm>
                      <a:off x="0" y="0"/>
                      <a:ext cx="786804" cy="632797"/>
                    </a:xfrm>
                    <a:prstGeom prst="rect">
                      <a:avLst/>
                    </a:prstGeom>
                  </pic:spPr>
                </pic:pic>
              </a:graphicData>
            </a:graphic>
          </wp:anchor>
        </w:drawing>
      </w:r>
      <w:r>
        <w:rPr>
          <w:rFonts w:ascii="Times New Roman" w:eastAsia="Times New Roman"/>
          <w:color w:val="FF0000"/>
        </w:rPr>
        <w:t>2012-15</w:t>
      </w:r>
      <w:r>
        <w:rPr>
          <w:color w:val="FF0000"/>
        </w:rPr>
        <w:t>．</w:t>
      </w:r>
      <w:r>
        <w:rPr>
          <w:spacing w:val="-2"/>
        </w:rPr>
        <w:t>如图，</w:t>
      </w:r>
      <w:r>
        <w:rPr>
          <w:rFonts w:ascii="Times New Roman" w:eastAsia="Times New Roman"/>
          <w:i/>
        </w:rPr>
        <w:t xml:space="preserve">x </w:t>
      </w:r>
      <w:r>
        <w:rPr>
          <w:spacing w:val="-3"/>
        </w:rPr>
        <w:t>轴在水平地面内，</w:t>
      </w:r>
      <w:r>
        <w:rPr>
          <w:rFonts w:ascii="Times New Roman" w:eastAsia="Times New Roman"/>
          <w:i/>
        </w:rPr>
        <w:t xml:space="preserve">y </w:t>
      </w:r>
      <w:r>
        <w:rPr>
          <w:spacing w:val="-14"/>
        </w:rPr>
        <w:t xml:space="preserve">轴沿竖直方向。图中画出了从 </w:t>
      </w:r>
      <w:r>
        <w:rPr>
          <w:rFonts w:ascii="Times New Roman" w:eastAsia="Times New Roman"/>
          <w:i/>
        </w:rPr>
        <w:t xml:space="preserve">y </w:t>
      </w:r>
      <w:r>
        <w:rPr>
          <w:spacing w:val="-14"/>
        </w:rPr>
        <w:t xml:space="preserve">轴上沿 </w:t>
      </w:r>
      <w:r>
        <w:rPr>
          <w:rFonts w:ascii="Times New Roman" w:eastAsia="Times New Roman"/>
          <w:i/>
        </w:rPr>
        <w:t xml:space="preserve">x </w:t>
      </w:r>
      <w:r>
        <w:rPr>
          <w:spacing w:val="-2"/>
        </w:rPr>
        <w:t>轴正向抛出的三</w:t>
      </w:r>
      <w:r>
        <w:rPr>
          <w:spacing w:val="-15"/>
        </w:rPr>
        <w:t xml:space="preserve">个小球 </w:t>
      </w:r>
      <w:r>
        <w:rPr>
          <w:rFonts w:ascii="Times New Roman" w:eastAsia="Times New Roman"/>
          <w:i/>
        </w:rPr>
        <w:t>a</w:t>
      </w:r>
      <w:r>
        <w:rPr>
          <w:spacing w:val="-3"/>
        </w:rPr>
        <w:t>、</w:t>
      </w:r>
      <w:r>
        <w:rPr>
          <w:rFonts w:ascii="Times New Roman" w:eastAsia="Times New Roman"/>
          <w:i/>
        </w:rPr>
        <w:t xml:space="preserve">b </w:t>
      </w:r>
      <w:r>
        <w:rPr>
          <w:spacing w:val="-28"/>
        </w:rPr>
        <w:t xml:space="preserve">和 </w:t>
      </w:r>
      <w:r>
        <w:rPr>
          <w:rFonts w:ascii="Times New Roman" w:eastAsia="Times New Roman"/>
          <w:i/>
        </w:rPr>
        <w:t xml:space="preserve">c </w:t>
      </w:r>
      <w:r>
        <w:rPr>
          <w:spacing w:val="-9"/>
        </w:rPr>
        <w:t xml:space="preserve">的运动轨迹，其中 </w:t>
      </w:r>
      <w:r>
        <w:rPr>
          <w:rFonts w:ascii="Times New Roman" w:eastAsia="Times New Roman"/>
          <w:i/>
        </w:rPr>
        <w:t xml:space="preserve">b </w:t>
      </w:r>
      <w:r>
        <w:rPr>
          <w:spacing w:val="-26"/>
        </w:rPr>
        <w:t xml:space="preserve">和 </w:t>
      </w:r>
      <w:r>
        <w:rPr>
          <w:rFonts w:ascii="Times New Roman" w:eastAsia="Times New Roman"/>
          <w:i/>
        </w:rPr>
        <w:t xml:space="preserve">c </w:t>
      </w:r>
      <w:r>
        <w:rPr>
          <w:spacing w:val="-3"/>
        </w:rPr>
        <w:t>是从同一点抛出的。不计空气阻力，则</w:t>
      </w:r>
    </w:p>
    <w:p>
      <w:pPr>
        <w:tabs>
          <w:tab w:val="left" w:pos="3888"/>
        </w:tabs>
        <w:spacing w:before="0" w:line="268" w:lineRule="exact"/>
        <w:ind w:left="638" w:right="0" w:firstLine="0"/>
        <w:jc w:val="left"/>
        <w:rPr>
          <w:sz w:val="21"/>
        </w:rPr>
      </w:pPr>
      <w:r>
        <w:rPr>
          <w:rFonts w:ascii="Times New Roman" w:eastAsia="Times New Roman"/>
          <w:sz w:val="21"/>
        </w:rPr>
        <w:t>A</w:t>
      </w:r>
      <w:r>
        <w:rPr>
          <w:sz w:val="21"/>
        </w:rPr>
        <w:t>．</w:t>
      </w:r>
      <w:r>
        <w:rPr>
          <w:rFonts w:ascii="Times New Roman" w:eastAsia="Times New Roman"/>
          <w:i/>
          <w:sz w:val="21"/>
        </w:rPr>
        <w:t>a</w:t>
      </w:r>
      <w:r>
        <w:rPr>
          <w:rFonts w:ascii="Times New Roman" w:eastAsia="Times New Roman"/>
          <w:i/>
          <w:spacing w:val="1"/>
          <w:sz w:val="21"/>
        </w:rPr>
        <w:t xml:space="preserve"> </w:t>
      </w:r>
      <w:r>
        <w:rPr>
          <w:spacing w:val="-3"/>
          <w:sz w:val="21"/>
        </w:rPr>
        <w:t>的</w:t>
      </w:r>
      <w:r>
        <w:rPr>
          <w:sz w:val="21"/>
        </w:rPr>
        <w:t>飞</w:t>
      </w:r>
      <w:r>
        <w:rPr>
          <w:spacing w:val="-3"/>
          <w:sz w:val="21"/>
        </w:rPr>
        <w:t>行</w:t>
      </w:r>
      <w:r>
        <w:rPr>
          <w:sz w:val="21"/>
        </w:rPr>
        <w:t>时</w:t>
      </w:r>
      <w:r>
        <w:rPr>
          <w:spacing w:val="-3"/>
          <w:sz w:val="21"/>
        </w:rPr>
        <w:t>间</w:t>
      </w:r>
      <w:r>
        <w:rPr>
          <w:sz w:val="21"/>
        </w:rPr>
        <w:t>比</w:t>
      </w:r>
      <w:r>
        <w:rPr>
          <w:spacing w:val="-50"/>
          <w:sz w:val="21"/>
        </w:rPr>
        <w:t xml:space="preserve"> </w:t>
      </w:r>
      <w:r>
        <w:rPr>
          <w:rFonts w:ascii="Times New Roman" w:eastAsia="Times New Roman"/>
          <w:i/>
          <w:sz w:val="21"/>
        </w:rPr>
        <w:t>b</w:t>
      </w:r>
      <w:r>
        <w:rPr>
          <w:rFonts w:ascii="Times New Roman" w:eastAsia="Times New Roman"/>
          <w:i/>
          <w:spacing w:val="-1"/>
          <w:sz w:val="21"/>
        </w:rPr>
        <w:t xml:space="preserve"> </w:t>
      </w:r>
      <w:r>
        <w:rPr>
          <w:sz w:val="21"/>
        </w:rPr>
        <w:t>的长</w:t>
      </w:r>
      <w:r>
        <w:rPr>
          <w:sz w:val="21"/>
        </w:rPr>
        <w:tab/>
      </w:r>
      <w:r>
        <w:rPr>
          <w:rFonts w:ascii="Times New Roman" w:eastAsia="Times New Roman"/>
          <w:sz w:val="21"/>
        </w:rPr>
        <w:t>B</w:t>
      </w:r>
      <w:r>
        <w:rPr>
          <w:sz w:val="21"/>
        </w:rPr>
        <w:t>．</w:t>
      </w:r>
      <w:r>
        <w:rPr>
          <w:rFonts w:ascii="Times New Roman" w:eastAsia="Times New Roman"/>
          <w:i/>
          <w:sz w:val="21"/>
        </w:rPr>
        <w:t>b</w:t>
      </w:r>
      <w:r>
        <w:rPr>
          <w:rFonts w:ascii="Times New Roman" w:eastAsia="Times New Roman"/>
          <w:i/>
          <w:spacing w:val="-2"/>
          <w:sz w:val="21"/>
        </w:rPr>
        <w:t xml:space="preserve"> </w:t>
      </w:r>
      <w:r>
        <w:rPr>
          <w:sz w:val="21"/>
        </w:rPr>
        <w:t>和</w:t>
      </w:r>
      <w:r>
        <w:rPr>
          <w:spacing w:val="-52"/>
          <w:sz w:val="21"/>
        </w:rPr>
        <w:t xml:space="preserve"> </w:t>
      </w:r>
      <w:r>
        <w:rPr>
          <w:rFonts w:ascii="Times New Roman" w:eastAsia="Times New Roman"/>
          <w:i/>
          <w:sz w:val="21"/>
        </w:rPr>
        <w:t>c</w:t>
      </w:r>
      <w:r>
        <w:rPr>
          <w:rFonts w:ascii="Times New Roman" w:eastAsia="Times New Roman"/>
          <w:i/>
          <w:spacing w:val="-3"/>
          <w:sz w:val="21"/>
        </w:rPr>
        <w:t xml:space="preserve"> </w:t>
      </w:r>
      <w:r>
        <w:rPr>
          <w:sz w:val="21"/>
        </w:rPr>
        <w:t>的</w:t>
      </w:r>
      <w:r>
        <w:rPr>
          <w:spacing w:val="-3"/>
          <w:sz w:val="21"/>
        </w:rPr>
        <w:t>飞行</w:t>
      </w:r>
      <w:r>
        <w:rPr>
          <w:sz w:val="21"/>
        </w:rPr>
        <w:t>时间</w:t>
      </w:r>
      <w:r>
        <w:rPr>
          <w:spacing w:val="-3"/>
          <w:sz w:val="21"/>
        </w:rPr>
        <w:t>相</w:t>
      </w:r>
      <w:r>
        <w:rPr>
          <w:sz w:val="21"/>
        </w:rPr>
        <w:t>同</w:t>
      </w:r>
    </w:p>
    <w:p>
      <w:pPr>
        <w:tabs>
          <w:tab w:val="left" w:pos="3876"/>
        </w:tabs>
        <w:spacing w:before="91"/>
        <w:ind w:left="638" w:right="0" w:firstLine="0"/>
        <w:jc w:val="left"/>
        <w:rPr>
          <w:sz w:val="21"/>
        </w:rPr>
      </w:pPr>
      <w:r>
        <w:rPr>
          <w:rFonts w:ascii="Times New Roman" w:eastAsia="Times New Roman"/>
          <w:sz w:val="21"/>
        </w:rPr>
        <w:t>C</w:t>
      </w:r>
      <w:r>
        <w:rPr>
          <w:sz w:val="21"/>
        </w:rPr>
        <w:t>．</w:t>
      </w:r>
      <w:r>
        <w:rPr>
          <w:rFonts w:ascii="Times New Roman" w:eastAsia="Times New Roman"/>
          <w:i/>
          <w:sz w:val="21"/>
        </w:rPr>
        <w:t>a</w:t>
      </w:r>
      <w:r>
        <w:rPr>
          <w:rFonts w:ascii="Times New Roman" w:eastAsia="Times New Roman"/>
          <w:i/>
          <w:spacing w:val="-2"/>
          <w:sz w:val="21"/>
        </w:rPr>
        <w:t xml:space="preserve"> </w:t>
      </w:r>
      <w:r>
        <w:rPr>
          <w:sz w:val="21"/>
        </w:rPr>
        <w:t>的</w:t>
      </w:r>
      <w:r>
        <w:rPr>
          <w:spacing w:val="-3"/>
          <w:sz w:val="21"/>
        </w:rPr>
        <w:t>水</w:t>
      </w:r>
      <w:r>
        <w:rPr>
          <w:sz w:val="21"/>
        </w:rPr>
        <w:t>平</w:t>
      </w:r>
      <w:r>
        <w:rPr>
          <w:spacing w:val="-3"/>
          <w:sz w:val="21"/>
        </w:rPr>
        <w:t>速度</w:t>
      </w:r>
      <w:r>
        <w:rPr>
          <w:sz w:val="21"/>
        </w:rPr>
        <w:t>比</w:t>
      </w:r>
      <w:r>
        <w:rPr>
          <w:spacing w:val="-49"/>
          <w:sz w:val="21"/>
        </w:rPr>
        <w:t xml:space="preserve"> </w:t>
      </w:r>
      <w:r>
        <w:rPr>
          <w:rFonts w:ascii="Times New Roman" w:eastAsia="Times New Roman"/>
          <w:i/>
          <w:sz w:val="21"/>
        </w:rPr>
        <w:t>b</w:t>
      </w:r>
      <w:r>
        <w:rPr>
          <w:rFonts w:ascii="Times New Roman" w:eastAsia="Times New Roman"/>
          <w:i/>
          <w:spacing w:val="2"/>
          <w:sz w:val="21"/>
        </w:rPr>
        <w:t xml:space="preserve"> </w:t>
      </w:r>
      <w:r>
        <w:rPr>
          <w:spacing w:val="-3"/>
          <w:sz w:val="21"/>
        </w:rPr>
        <w:t>的</w:t>
      </w:r>
      <w:r>
        <w:rPr>
          <w:sz w:val="21"/>
        </w:rPr>
        <w:t>小</w:t>
      </w:r>
      <w:r>
        <w:rPr>
          <w:sz w:val="21"/>
        </w:rPr>
        <w:tab/>
      </w:r>
      <w:r>
        <w:rPr>
          <w:rFonts w:ascii="Times New Roman" w:eastAsia="Times New Roman"/>
          <w:sz w:val="21"/>
        </w:rPr>
        <w:t>D</w:t>
      </w:r>
      <w:r>
        <w:rPr>
          <w:sz w:val="21"/>
        </w:rPr>
        <w:t>．</w:t>
      </w:r>
      <w:r>
        <w:rPr>
          <w:rFonts w:ascii="Times New Roman" w:eastAsia="Times New Roman"/>
          <w:i/>
          <w:sz w:val="21"/>
        </w:rPr>
        <w:t xml:space="preserve">b </w:t>
      </w:r>
      <w:r>
        <w:rPr>
          <w:spacing w:val="-3"/>
          <w:sz w:val="21"/>
        </w:rPr>
        <w:t>的</w:t>
      </w:r>
      <w:r>
        <w:rPr>
          <w:sz w:val="21"/>
        </w:rPr>
        <w:t>初</w:t>
      </w:r>
      <w:r>
        <w:rPr>
          <w:spacing w:val="-3"/>
          <w:sz w:val="21"/>
        </w:rPr>
        <w:t>速度</w:t>
      </w:r>
      <w:r>
        <w:rPr>
          <w:sz w:val="21"/>
        </w:rPr>
        <w:t>比</w:t>
      </w:r>
      <w:r>
        <w:rPr>
          <w:spacing w:val="-53"/>
          <w:sz w:val="21"/>
        </w:rPr>
        <w:t xml:space="preserve"> </w:t>
      </w:r>
      <w:r>
        <w:rPr>
          <w:rFonts w:ascii="Times New Roman" w:eastAsia="Times New Roman"/>
          <w:i/>
          <w:sz w:val="21"/>
        </w:rPr>
        <w:t xml:space="preserve">c </w:t>
      </w:r>
      <w:r>
        <w:rPr>
          <w:spacing w:val="-3"/>
          <w:sz w:val="21"/>
        </w:rPr>
        <w:t>的大</w:t>
      </w:r>
    </w:p>
    <w:p>
      <w:pPr>
        <w:pStyle w:val="6"/>
        <w:spacing w:before="90"/>
        <w:rPr>
          <w:rFonts w:ascii="Times New Roman" w:eastAsia="Times New Roman"/>
        </w:rPr>
      </w:pPr>
      <w:r>
        <w:t>【答案】</w:t>
      </w:r>
      <w:r>
        <w:rPr>
          <w:rFonts w:ascii="Times New Roman" w:eastAsia="Times New Roman"/>
        </w:rPr>
        <w:t>BD</w:t>
      </w:r>
    </w:p>
    <w:p>
      <w:pPr>
        <w:pStyle w:val="6"/>
        <w:spacing w:before="91" w:line="321" w:lineRule="auto"/>
        <w:ind w:left="218" w:right="248" w:firstLine="420"/>
        <w:jc w:val="both"/>
      </w:pPr>
      <w:r>
        <w:drawing>
          <wp:anchor distT="0" distB="0" distL="0" distR="0" simplePos="0" relativeHeight="248391680" behindDoc="1" locked="0" layoutInCell="1" allowOverlap="1">
            <wp:simplePos x="0" y="0"/>
            <wp:positionH relativeFrom="page">
              <wp:posOffset>5295900</wp:posOffset>
            </wp:positionH>
            <wp:positionV relativeFrom="paragraph">
              <wp:posOffset>520065</wp:posOffset>
            </wp:positionV>
            <wp:extent cx="1326515" cy="700405"/>
            <wp:effectExtent l="0" t="0" r="0" b="0"/>
            <wp:wrapNone/>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jpeg"/>
                    <pic:cNvPicPr>
                      <a:picLocks noChangeAspect="1"/>
                    </pic:cNvPicPr>
                  </pic:nvPicPr>
                  <pic:blipFill>
                    <a:blip r:embed="rId12" cstate="print"/>
                    <a:stretch>
                      <a:fillRect/>
                    </a:stretch>
                  </pic:blipFill>
                  <pic:spPr>
                    <a:xfrm>
                      <a:off x="0" y="0"/>
                      <a:ext cx="1326611" cy="700404"/>
                    </a:xfrm>
                    <a:prstGeom prst="rect">
                      <a:avLst/>
                    </a:prstGeom>
                  </pic:spPr>
                </pic:pic>
              </a:graphicData>
            </a:graphic>
          </wp:anchor>
        </w:drawing>
      </w:r>
      <w:r>
        <w:rPr>
          <w:rFonts w:ascii="Times New Roman" w:eastAsia="Times New Roman"/>
          <w:color w:val="FF0000"/>
          <w:spacing w:val="-3"/>
        </w:rPr>
        <w:t>2013-15</w:t>
      </w:r>
      <w:r>
        <w:rPr>
          <w:color w:val="FF0000"/>
          <w:spacing w:val="-3"/>
        </w:rPr>
        <w:t>．</w:t>
      </w:r>
      <w:r>
        <w:rPr>
          <w:spacing w:val="-11"/>
        </w:rPr>
        <w:t xml:space="preserve">如图，一半径为 </w:t>
      </w:r>
      <w:r>
        <w:rPr>
          <w:rFonts w:ascii="Times New Roman" w:eastAsia="Times New Roman"/>
          <w:i/>
        </w:rPr>
        <w:t xml:space="preserve">R </w:t>
      </w:r>
      <w:r>
        <w:rPr>
          <w:spacing w:val="-6"/>
        </w:rPr>
        <w:t xml:space="preserve">的圆盘上均匀分布着电荷量为 </w:t>
      </w:r>
      <w:r>
        <w:rPr>
          <w:rFonts w:ascii="Times New Roman" w:eastAsia="Times New Roman"/>
          <w:i/>
        </w:rPr>
        <w:t xml:space="preserve">Q </w:t>
      </w:r>
      <w:r>
        <w:rPr>
          <w:spacing w:val="-8"/>
        </w:rPr>
        <w:t xml:space="preserve">的电荷，在垂直于圆盘且过圆心 </w:t>
      </w:r>
      <w:r>
        <w:rPr>
          <w:rFonts w:ascii="Times New Roman" w:eastAsia="Times New Roman"/>
          <w:i/>
        </w:rPr>
        <w:t xml:space="preserve">c </w:t>
      </w:r>
      <w:r>
        <w:rPr>
          <w:spacing w:val="8"/>
        </w:rPr>
        <w:t>的轴线上有</w:t>
      </w:r>
      <w:r>
        <w:rPr>
          <w:rFonts w:ascii="Times New Roman" w:eastAsia="Times New Roman"/>
        </w:rPr>
        <w:t>a</w:t>
      </w:r>
      <w:r>
        <w:rPr>
          <w:spacing w:val="-28"/>
        </w:rPr>
        <w:t xml:space="preserve">、 </w:t>
      </w:r>
      <w:r>
        <w:rPr>
          <w:rFonts w:ascii="Times New Roman" w:eastAsia="Times New Roman"/>
          <w:spacing w:val="-3"/>
        </w:rPr>
        <w:t>b</w:t>
      </w:r>
      <w:r>
        <w:rPr>
          <w:spacing w:val="-56"/>
        </w:rPr>
        <w:t>、</w:t>
      </w:r>
      <w:r>
        <w:rPr>
          <w:rFonts w:ascii="Times New Roman" w:eastAsia="Times New Roman"/>
        </w:rPr>
        <w:t xml:space="preserve">d </w:t>
      </w:r>
      <w:r>
        <w:rPr>
          <w:spacing w:val="-9"/>
        </w:rPr>
        <w:t>三个点，</w:t>
      </w:r>
      <w:r>
        <w:rPr>
          <w:rFonts w:ascii="Times New Roman" w:eastAsia="Times New Roman"/>
          <w:spacing w:val="-28"/>
        </w:rPr>
        <w:t xml:space="preserve">a </w:t>
      </w:r>
      <w:r>
        <w:rPr>
          <w:spacing w:val="-25"/>
        </w:rPr>
        <w:t xml:space="preserve">和 </w:t>
      </w:r>
      <w:r>
        <w:rPr>
          <w:rFonts w:ascii="Times New Roman" w:eastAsia="Times New Roman"/>
          <w:spacing w:val="-3"/>
        </w:rPr>
        <w:t>b</w:t>
      </w:r>
      <w:r>
        <w:rPr>
          <w:spacing w:val="-56"/>
        </w:rPr>
        <w:t>、</w:t>
      </w:r>
      <w:r>
        <w:rPr>
          <w:rFonts w:ascii="Times New Roman" w:eastAsia="Times New Roman"/>
        </w:rPr>
        <w:t xml:space="preserve">b </w:t>
      </w:r>
      <w:r>
        <w:rPr>
          <w:spacing w:val="-25"/>
        </w:rPr>
        <w:t xml:space="preserve">和 </w:t>
      </w:r>
      <w:r>
        <w:rPr>
          <w:rFonts w:ascii="Times New Roman" w:eastAsia="Times New Roman"/>
          <w:spacing w:val="-3"/>
        </w:rPr>
        <w:t>c</w:t>
      </w:r>
      <w:r>
        <w:rPr>
          <w:spacing w:val="-26"/>
        </w:rPr>
        <w:t xml:space="preserve">、 </w:t>
      </w:r>
      <w:r>
        <w:rPr>
          <w:rFonts w:ascii="Times New Roman" w:eastAsia="Times New Roman"/>
        </w:rPr>
        <w:t xml:space="preserve">c </w:t>
      </w:r>
      <w:r>
        <w:rPr>
          <w:spacing w:val="-25"/>
        </w:rPr>
        <w:t xml:space="preserve">和 </w:t>
      </w:r>
      <w:r>
        <w:rPr>
          <w:rFonts w:ascii="Times New Roman" w:eastAsia="Times New Roman"/>
        </w:rPr>
        <w:t xml:space="preserve">d </w:t>
      </w:r>
      <w:r>
        <w:rPr>
          <w:spacing w:val="-10"/>
        </w:rPr>
        <w:t xml:space="preserve">间的距离均为 </w:t>
      </w:r>
      <w:r>
        <w:rPr>
          <w:rFonts w:ascii="Times New Roman" w:eastAsia="Times New Roman"/>
          <w:i/>
          <w:spacing w:val="-29"/>
        </w:rPr>
        <w:t>R</w:t>
      </w:r>
      <w:r>
        <w:rPr>
          <w:spacing w:val="-27"/>
        </w:rPr>
        <w:t xml:space="preserve">，在 </w:t>
      </w:r>
      <w:r>
        <w:rPr>
          <w:rFonts w:ascii="Times New Roman" w:eastAsia="Times New Roman"/>
        </w:rPr>
        <w:t xml:space="preserve">a </w:t>
      </w:r>
      <w:r>
        <w:rPr>
          <w:spacing w:val="-9"/>
        </w:rPr>
        <w:t xml:space="preserve">点处有一电荷量为 </w:t>
      </w:r>
      <w:r>
        <w:rPr>
          <w:rFonts w:ascii="Times New Roman" w:eastAsia="Times New Roman"/>
          <w:i/>
        </w:rPr>
        <w:t xml:space="preserve">q </w:t>
      </w:r>
      <w:r>
        <w:rPr>
          <w:rFonts w:ascii="Times New Roman" w:eastAsia="Times New Roman"/>
        </w:rPr>
        <w:t>(</w:t>
      </w:r>
      <w:r>
        <w:rPr>
          <w:rFonts w:ascii="Times New Roman" w:eastAsia="Times New Roman"/>
          <w:i/>
        </w:rPr>
        <w:t>q</w:t>
      </w:r>
      <w:r>
        <w:rPr>
          <w:rFonts w:ascii="Times New Roman" w:eastAsia="Times New Roman"/>
        </w:rPr>
        <w:t xml:space="preserve">&gt;O) </w:t>
      </w:r>
      <w:r>
        <w:rPr>
          <w:spacing w:val="-8"/>
        </w:rPr>
        <w:t xml:space="preserve">的固定点电荷。已知 </w:t>
      </w:r>
      <w:r>
        <w:rPr>
          <w:rFonts w:ascii="Times New Roman" w:eastAsia="Times New Roman"/>
        </w:rPr>
        <w:t xml:space="preserve">b </w:t>
      </w:r>
      <w:r>
        <w:rPr>
          <w:spacing w:val="-8"/>
        </w:rPr>
        <w:t xml:space="preserve">点处的场强为零，则 </w:t>
      </w:r>
      <w:r>
        <w:rPr>
          <w:rFonts w:ascii="Times New Roman" w:eastAsia="Times New Roman"/>
        </w:rPr>
        <w:t xml:space="preserve">d </w:t>
      </w:r>
      <w:r>
        <w:rPr>
          <w:spacing w:val="-3"/>
        </w:rPr>
        <w:t>点处场强的大小为</w:t>
      </w:r>
      <w:r>
        <w:rPr>
          <w:rFonts w:ascii="Times New Roman" w:eastAsia="Times New Roman"/>
        </w:rPr>
        <w:t>(</w:t>
      </w:r>
      <w:r>
        <w:rPr>
          <w:rFonts w:ascii="Times New Roman" w:eastAsia="Times New Roman"/>
          <w:i/>
        </w:rPr>
        <w:t xml:space="preserve">k </w:t>
      </w:r>
      <w:r>
        <w:rPr>
          <w:spacing w:val="-2"/>
        </w:rPr>
        <w:t>为静电</w:t>
      </w:r>
    </w:p>
    <w:p>
      <w:pPr>
        <w:pStyle w:val="6"/>
        <w:spacing w:line="255" w:lineRule="exact"/>
        <w:ind w:left="218"/>
        <w:rPr>
          <w:rFonts w:ascii="Times New Roman" w:eastAsia="Times New Roman"/>
        </w:rPr>
      </w:pPr>
      <w:r>
        <w:t>力常量</w:t>
      </w:r>
      <w:r>
        <w:rPr>
          <w:rFonts w:ascii="Times New Roman" w:eastAsia="Times New Roman"/>
        </w:rPr>
        <w:t>)</w:t>
      </w:r>
    </w:p>
    <w:p>
      <w:pPr>
        <w:spacing w:after="0" w:line="255" w:lineRule="exact"/>
        <w:rPr>
          <w:rFonts w:ascii="Times New Roman" w:eastAsia="Times New Roman"/>
        </w:rPr>
        <w:sectPr>
          <w:type w:val="continuous"/>
          <w:pgSz w:w="11910" w:h="16840"/>
          <w:pgMar w:top="1400" w:right="1160" w:bottom="1100" w:left="1200" w:header="720" w:footer="720" w:gutter="0"/>
        </w:sectPr>
      </w:pPr>
    </w:p>
    <w:p>
      <w:pPr>
        <w:pStyle w:val="10"/>
        <w:numPr>
          <w:ilvl w:val="0"/>
          <w:numId w:val="3"/>
        </w:numPr>
        <w:tabs>
          <w:tab w:val="left" w:pos="979"/>
        </w:tabs>
        <w:spacing w:before="77" w:after="0" w:line="184" w:lineRule="auto"/>
        <w:ind w:left="978" w:right="0" w:hanging="341"/>
        <w:jc w:val="left"/>
        <w:rPr>
          <w:rFonts w:ascii="Times New Roman"/>
          <w:i/>
          <w:sz w:val="19"/>
        </w:rPr>
      </w:pPr>
      <w:r>
        <w:rPr>
          <w:rFonts w:ascii="Times New Roman"/>
          <w:i/>
          <w:position w:val="-11"/>
          <w:sz w:val="19"/>
        </w:rPr>
        <w:t>k</w:t>
      </w:r>
      <w:r>
        <w:rPr>
          <w:rFonts w:ascii="Times New Roman"/>
          <w:i/>
          <w:spacing w:val="17"/>
          <w:sz w:val="19"/>
        </w:rPr>
        <w:t xml:space="preserve"> </w:t>
      </w:r>
      <w:r>
        <w:rPr>
          <w:rFonts w:ascii="Times New Roman"/>
          <w:spacing w:val="-11"/>
          <w:sz w:val="19"/>
          <w:u w:val="single"/>
        </w:rPr>
        <w:t>3</w:t>
      </w:r>
      <w:r>
        <w:rPr>
          <w:rFonts w:ascii="Times New Roman"/>
          <w:i/>
          <w:spacing w:val="-11"/>
          <w:sz w:val="19"/>
          <w:u w:val="single"/>
        </w:rPr>
        <w:t>q</w:t>
      </w:r>
    </w:p>
    <w:p>
      <w:pPr>
        <w:spacing w:before="19" w:line="88" w:lineRule="auto"/>
        <w:ind w:left="0" w:right="2" w:firstLine="0"/>
        <w:jc w:val="right"/>
        <w:rPr>
          <w:rFonts w:ascii="Times New Roman"/>
          <w:sz w:val="11"/>
        </w:rPr>
      </w:pPr>
      <w:r>
        <w:rPr>
          <w:rFonts w:ascii="Times New Roman"/>
          <w:i/>
          <w:spacing w:val="4"/>
          <w:position w:val="-8"/>
          <w:sz w:val="19"/>
        </w:rPr>
        <w:t>R</w:t>
      </w:r>
      <w:r>
        <w:rPr>
          <w:rFonts w:ascii="Times New Roman"/>
          <w:spacing w:val="4"/>
          <w:sz w:val="11"/>
        </w:rPr>
        <w:t>2</w:t>
      </w:r>
    </w:p>
    <w:p>
      <w:pPr>
        <w:pStyle w:val="10"/>
        <w:numPr>
          <w:ilvl w:val="0"/>
          <w:numId w:val="3"/>
        </w:numPr>
        <w:tabs>
          <w:tab w:val="left" w:pos="969"/>
        </w:tabs>
        <w:spacing w:before="51" w:after="0" w:line="189" w:lineRule="auto"/>
        <w:ind w:left="968" w:right="0" w:hanging="331"/>
        <w:jc w:val="left"/>
        <w:rPr>
          <w:rFonts w:ascii="Times New Roman"/>
          <w:i/>
          <w:sz w:val="20"/>
        </w:rPr>
      </w:pPr>
      <w:r>
        <w:rPr>
          <w:rFonts w:ascii="Times New Roman"/>
          <w:i/>
          <w:w w:val="101"/>
          <w:position w:val="-12"/>
          <w:sz w:val="20"/>
        </w:rPr>
        <w:br w:type="column"/>
      </w:r>
      <w:r>
        <w:rPr>
          <w:rFonts w:ascii="Times New Roman"/>
          <w:i/>
          <w:position w:val="-12"/>
          <w:sz w:val="20"/>
        </w:rPr>
        <w:t>k</w:t>
      </w:r>
      <w:r>
        <w:rPr>
          <w:rFonts w:ascii="Times New Roman"/>
          <w:i/>
          <w:spacing w:val="10"/>
          <w:position w:val="-12"/>
          <w:sz w:val="20"/>
        </w:rPr>
        <w:t xml:space="preserve"> </w:t>
      </w:r>
      <w:r>
        <w:rPr>
          <w:rFonts w:ascii="Times New Roman"/>
          <w:sz w:val="20"/>
        </w:rPr>
        <w:t>10</w:t>
      </w:r>
      <w:r>
        <w:rPr>
          <w:rFonts w:ascii="Times New Roman"/>
          <w:i/>
          <w:sz w:val="20"/>
        </w:rPr>
        <w:t>q</w:t>
      </w:r>
    </w:p>
    <w:p>
      <w:pPr>
        <w:spacing w:before="0" w:line="194" w:lineRule="exact"/>
        <w:ind w:left="0" w:right="39" w:firstLine="0"/>
        <w:jc w:val="right"/>
        <w:rPr>
          <w:rFonts w:ascii="Times New Roman"/>
          <w:sz w:val="20"/>
        </w:rPr>
      </w:pPr>
      <w:r>
        <w:pict>
          <v:line id="_x0000_s1026" o:spid="_x0000_s1026" o:spt="20" style="position:absolute;left:0pt;margin-left:183.5pt;margin-top:-3pt;height:0pt;width:17pt;mso-position-horizontal-relative:page;z-index:-254923776;mso-width-relative:page;mso-height-relative:page;" stroked="t" coordsize="21600,21600">
            <v:path arrowok="t"/>
            <v:fill focussize="0,0"/>
            <v:stroke weight="0.517322834645669pt" color="#000000"/>
            <v:imagedata o:title=""/>
            <o:lock v:ext="edit"/>
          </v:line>
        </w:pict>
      </w:r>
      <w:r>
        <w:rPr>
          <w:rFonts w:ascii="Times New Roman"/>
          <w:spacing w:val="5"/>
          <w:sz w:val="20"/>
        </w:rPr>
        <w:t>9</w:t>
      </w:r>
      <w:r>
        <w:rPr>
          <w:rFonts w:ascii="Times New Roman"/>
          <w:i/>
          <w:spacing w:val="5"/>
          <w:sz w:val="20"/>
        </w:rPr>
        <w:t>R</w:t>
      </w:r>
      <w:r>
        <w:rPr>
          <w:rFonts w:ascii="Times New Roman"/>
          <w:spacing w:val="5"/>
          <w:sz w:val="20"/>
          <w:vertAlign w:val="superscript"/>
        </w:rPr>
        <w:t>2</w:t>
      </w:r>
    </w:p>
    <w:p>
      <w:pPr>
        <w:pStyle w:val="10"/>
        <w:numPr>
          <w:ilvl w:val="0"/>
          <w:numId w:val="3"/>
        </w:numPr>
        <w:tabs>
          <w:tab w:val="left" w:pos="966"/>
        </w:tabs>
        <w:spacing w:before="69" w:after="0" w:line="182" w:lineRule="auto"/>
        <w:ind w:left="965" w:right="0" w:hanging="328"/>
        <w:jc w:val="left"/>
        <w:rPr>
          <w:rFonts w:ascii="Times New Roman" w:hAnsi="Times New Roman"/>
          <w:i/>
          <w:sz w:val="19"/>
        </w:rPr>
      </w:pPr>
      <w:r>
        <w:rPr>
          <w:rFonts w:ascii="Times New Roman" w:hAnsi="Times New Roman"/>
          <w:i/>
          <w:w w:val="101"/>
          <w:position w:val="-11"/>
          <w:sz w:val="19"/>
        </w:rPr>
        <w:br w:type="column"/>
      </w:r>
      <w:r>
        <w:rPr>
          <w:rFonts w:ascii="Times New Roman" w:hAnsi="Times New Roman"/>
          <w:i/>
          <w:position w:val="-11"/>
          <w:sz w:val="19"/>
        </w:rPr>
        <w:t xml:space="preserve">k </w:t>
      </w:r>
      <w:r>
        <w:rPr>
          <w:rFonts w:ascii="Times New Roman" w:hAnsi="Times New Roman"/>
          <w:i/>
          <w:sz w:val="19"/>
        </w:rPr>
        <w:t xml:space="preserve">Q </w:t>
      </w:r>
      <w:r>
        <w:rPr>
          <w:rFonts w:ascii="Symbol" w:hAnsi="Symbol"/>
          <w:sz w:val="19"/>
        </w:rPr>
        <w:t></w:t>
      </w:r>
      <w:r>
        <w:rPr>
          <w:rFonts w:ascii="Times New Roman" w:hAnsi="Times New Roman"/>
          <w:spacing w:val="-21"/>
          <w:sz w:val="19"/>
        </w:rPr>
        <w:t xml:space="preserve"> </w:t>
      </w:r>
      <w:r>
        <w:rPr>
          <w:rFonts w:ascii="Times New Roman" w:hAnsi="Times New Roman"/>
          <w:i/>
          <w:sz w:val="19"/>
        </w:rPr>
        <w:t>q</w:t>
      </w:r>
    </w:p>
    <w:p>
      <w:pPr>
        <w:spacing w:before="17" w:line="86" w:lineRule="auto"/>
        <w:ind w:left="0" w:right="154" w:firstLine="0"/>
        <w:jc w:val="right"/>
        <w:rPr>
          <w:rFonts w:ascii="Times New Roman"/>
          <w:sz w:val="11"/>
        </w:rPr>
      </w:pPr>
      <w:r>
        <w:pict>
          <v:line id="_x0000_s1027" o:spid="_x0000_s1027" o:spt="20" style="position:absolute;left:0pt;margin-left:261.75pt;margin-top:-2.45pt;height:0pt;width:21.4pt;mso-position-horizontal-relative:page;z-index:-254922752;mso-width-relative:page;mso-height-relative:page;" stroked="t" coordsize="21600,21600">
            <v:path arrowok="t"/>
            <v:fill focussize="0,0"/>
            <v:stroke weight="0.472283464566929pt" color="#000000"/>
            <v:imagedata o:title=""/>
            <o:lock v:ext="edit"/>
          </v:line>
        </w:pict>
      </w:r>
      <w:r>
        <w:rPr>
          <w:rFonts w:ascii="Times New Roman"/>
          <w:i/>
          <w:position w:val="-8"/>
          <w:sz w:val="19"/>
        </w:rPr>
        <w:t>R</w:t>
      </w:r>
      <w:r>
        <w:rPr>
          <w:rFonts w:ascii="Times New Roman"/>
          <w:sz w:val="11"/>
        </w:rPr>
        <w:t>2</w:t>
      </w:r>
    </w:p>
    <w:p>
      <w:pPr>
        <w:pStyle w:val="10"/>
        <w:numPr>
          <w:ilvl w:val="0"/>
          <w:numId w:val="3"/>
        </w:numPr>
        <w:tabs>
          <w:tab w:val="left" w:pos="980"/>
        </w:tabs>
        <w:spacing w:before="20" w:after="0" w:line="184" w:lineRule="auto"/>
        <w:ind w:left="979" w:right="0" w:hanging="342"/>
        <w:jc w:val="left"/>
        <w:rPr>
          <w:rFonts w:ascii="Times New Roman" w:hAnsi="Times New Roman"/>
          <w:i/>
          <w:sz w:val="21"/>
        </w:rPr>
      </w:pPr>
      <w:r>
        <w:rPr>
          <w:rFonts w:ascii="Times New Roman" w:hAnsi="Times New Roman"/>
          <w:i/>
          <w:w w:val="99"/>
          <w:position w:val="-12"/>
          <w:sz w:val="21"/>
        </w:rPr>
        <w:br w:type="column"/>
      </w:r>
      <w:r>
        <w:rPr>
          <w:rFonts w:ascii="Times New Roman" w:hAnsi="Times New Roman"/>
          <w:i/>
          <w:position w:val="-12"/>
          <w:sz w:val="21"/>
        </w:rPr>
        <w:t xml:space="preserve">k </w:t>
      </w:r>
      <w:r>
        <w:rPr>
          <w:rFonts w:ascii="Times New Roman" w:hAnsi="Times New Roman"/>
          <w:spacing w:val="-3"/>
          <w:sz w:val="21"/>
        </w:rPr>
        <w:t>9</w:t>
      </w:r>
      <w:r>
        <w:rPr>
          <w:rFonts w:ascii="Times New Roman" w:hAnsi="Times New Roman"/>
          <w:i/>
          <w:spacing w:val="-3"/>
          <w:sz w:val="21"/>
        </w:rPr>
        <w:t xml:space="preserve">Q </w:t>
      </w:r>
      <w:r>
        <w:rPr>
          <w:rFonts w:ascii="Symbol" w:hAnsi="Symbol"/>
          <w:sz w:val="21"/>
        </w:rPr>
        <w:t></w:t>
      </w:r>
      <w:r>
        <w:rPr>
          <w:rFonts w:ascii="Times New Roman" w:hAnsi="Times New Roman"/>
          <w:spacing w:val="-30"/>
          <w:sz w:val="21"/>
        </w:rPr>
        <w:t xml:space="preserve"> </w:t>
      </w:r>
      <w:r>
        <w:rPr>
          <w:rFonts w:ascii="Times New Roman" w:hAnsi="Times New Roman"/>
          <w:i/>
          <w:sz w:val="21"/>
        </w:rPr>
        <w:t>q</w:t>
      </w:r>
    </w:p>
    <w:p>
      <w:pPr>
        <w:spacing w:before="0" w:line="207" w:lineRule="exact"/>
        <w:ind w:left="1233" w:right="0" w:firstLine="0"/>
        <w:jc w:val="left"/>
        <w:rPr>
          <w:rFonts w:ascii="Times New Roman"/>
          <w:sz w:val="12"/>
        </w:rPr>
      </w:pPr>
      <w:r>
        <w:pict>
          <v:line id="_x0000_s1028" o:spid="_x0000_s1028" o:spt="20" style="position:absolute;left:0pt;margin-left:346.95pt;margin-top:-2.8pt;height:0pt;width:28.1pt;mso-position-horizontal-relative:page;z-index:-254921728;mso-width-relative:page;mso-height-relative:page;" stroked="t" coordsize="21600,21600">
            <v:path arrowok="t"/>
            <v:fill focussize="0,0"/>
            <v:stroke weight="0.51251968503937pt" color="#000000"/>
            <v:imagedata o:title=""/>
            <o:lock v:ext="edit"/>
          </v:line>
        </w:pict>
      </w:r>
      <w:r>
        <w:rPr>
          <w:rFonts w:ascii="Times New Roman"/>
          <w:sz w:val="21"/>
        </w:rPr>
        <w:t>9</w:t>
      </w:r>
      <w:r>
        <w:rPr>
          <w:rFonts w:ascii="Times New Roman"/>
          <w:i/>
          <w:sz w:val="21"/>
        </w:rPr>
        <w:t>R</w:t>
      </w:r>
      <w:r>
        <w:rPr>
          <w:rFonts w:ascii="Times New Roman"/>
          <w:position w:val="9"/>
          <w:sz w:val="12"/>
        </w:rPr>
        <w:t>2</w:t>
      </w:r>
    </w:p>
    <w:p>
      <w:pPr>
        <w:spacing w:after="0" w:line="207" w:lineRule="exact"/>
        <w:jc w:val="left"/>
        <w:rPr>
          <w:rFonts w:ascii="Times New Roman"/>
          <w:sz w:val="12"/>
        </w:rPr>
        <w:sectPr>
          <w:type w:val="continuous"/>
          <w:pgSz w:w="11910" w:h="16840"/>
          <w:pgMar w:top="1400" w:right="1160" w:bottom="1100" w:left="1200" w:header="720" w:footer="720" w:gutter="0"/>
          <w:cols w:equalWidth="0" w:num="4">
            <w:col w:w="1315" w:space="51"/>
            <w:col w:w="1459" w:space="116"/>
            <w:col w:w="1553" w:space="127"/>
            <w:col w:w="4929"/>
          </w:cols>
        </w:sectPr>
      </w:pPr>
    </w:p>
    <w:p>
      <w:pPr>
        <w:pStyle w:val="6"/>
        <w:spacing w:before="94"/>
        <w:rPr>
          <w:rFonts w:ascii="Times New Roman" w:eastAsia="Times New Roman"/>
        </w:rPr>
      </w:pPr>
      <w:r>
        <w:t>【答案】</w:t>
      </w:r>
      <w:r>
        <w:rPr>
          <w:rFonts w:ascii="Times New Roman" w:eastAsia="Times New Roman"/>
        </w:rPr>
        <w:t>B</w:t>
      </w:r>
    </w:p>
    <w:p>
      <w:pPr>
        <w:pStyle w:val="6"/>
        <w:spacing w:before="91" w:line="321" w:lineRule="auto"/>
        <w:ind w:right="2110"/>
      </w:pPr>
      <w:r>
        <w:rPr>
          <w:rFonts w:ascii="Times New Roman" w:eastAsia="Times New Roman"/>
          <w:color w:val="FF0000"/>
        </w:rPr>
        <w:t>2014-15</w:t>
      </w:r>
      <w:r>
        <w:rPr>
          <w:color w:val="FF0000"/>
        </w:rPr>
        <w:t>．</w:t>
      </w:r>
      <w:r>
        <w:t>关于通电直导线在匀强磁场中所受的安培力，下列说法正确的是</w:t>
      </w:r>
      <w:r>
        <w:rPr>
          <w:rFonts w:ascii="Times New Roman" w:eastAsia="Times New Roman"/>
        </w:rPr>
        <w:t>A</w:t>
      </w:r>
      <w:r>
        <w:t>．安培力的方向可以不垂直于直导线</w:t>
      </w:r>
    </w:p>
    <w:p>
      <w:pPr>
        <w:pStyle w:val="10"/>
        <w:numPr>
          <w:ilvl w:val="0"/>
          <w:numId w:val="4"/>
        </w:numPr>
        <w:tabs>
          <w:tab w:val="left" w:pos="993"/>
        </w:tabs>
        <w:spacing w:before="0" w:after="0" w:line="268" w:lineRule="exact"/>
        <w:ind w:left="992" w:right="0" w:hanging="355"/>
        <w:jc w:val="left"/>
        <w:rPr>
          <w:sz w:val="21"/>
        </w:rPr>
      </w:pPr>
      <w:r>
        <w:rPr>
          <w:spacing w:val="-3"/>
          <w:sz w:val="21"/>
        </w:rPr>
        <w:t>安培力的方向总是垂直于磁场的方向</w:t>
      </w:r>
    </w:p>
    <w:p>
      <w:pPr>
        <w:pStyle w:val="10"/>
        <w:numPr>
          <w:ilvl w:val="0"/>
          <w:numId w:val="4"/>
        </w:numPr>
        <w:tabs>
          <w:tab w:val="left" w:pos="993"/>
        </w:tabs>
        <w:spacing w:before="91" w:after="0" w:line="240" w:lineRule="auto"/>
        <w:ind w:left="992" w:right="0" w:hanging="355"/>
        <w:jc w:val="left"/>
        <w:rPr>
          <w:sz w:val="21"/>
        </w:rPr>
      </w:pPr>
      <w:r>
        <w:rPr>
          <w:spacing w:val="-3"/>
          <w:sz w:val="21"/>
        </w:rPr>
        <w:t>安培力的的大小与通电直导线和磁场方向的夹角无关</w:t>
      </w:r>
    </w:p>
    <w:p>
      <w:pPr>
        <w:pStyle w:val="10"/>
        <w:numPr>
          <w:ilvl w:val="0"/>
          <w:numId w:val="4"/>
        </w:numPr>
        <w:tabs>
          <w:tab w:val="left" w:pos="1005"/>
        </w:tabs>
        <w:spacing w:before="91" w:after="0" w:line="240" w:lineRule="auto"/>
        <w:ind w:left="1004" w:right="0" w:hanging="367"/>
        <w:jc w:val="left"/>
        <w:rPr>
          <w:sz w:val="21"/>
        </w:rPr>
      </w:pPr>
      <w:r>
        <w:rPr>
          <w:spacing w:val="-3"/>
          <w:sz w:val="21"/>
        </w:rPr>
        <w:t>将直导线从中点折成直角，安培力的大小一定变为原来的一半</w:t>
      </w:r>
    </w:p>
    <w:p>
      <w:pPr>
        <w:pStyle w:val="6"/>
        <w:spacing w:before="91"/>
        <w:rPr>
          <w:rFonts w:ascii="Times New Roman" w:eastAsia="Times New Roman"/>
        </w:rPr>
      </w:pPr>
      <w:r>
        <w:t>【答案】</w:t>
      </w:r>
      <w:r>
        <w:rPr>
          <w:rFonts w:ascii="Times New Roman" w:eastAsia="Times New Roman"/>
        </w:rPr>
        <w:t>B</w:t>
      </w:r>
    </w:p>
    <w:p>
      <w:pPr>
        <w:spacing w:after="0"/>
        <w:rPr>
          <w:rFonts w:ascii="Times New Roman" w:eastAsia="Times New Roman"/>
        </w:rPr>
        <w:sectPr>
          <w:type w:val="continuous"/>
          <w:pgSz w:w="11910" w:h="16840"/>
          <w:pgMar w:top="1400" w:right="1160" w:bottom="1100" w:left="1200" w:header="720" w:footer="720" w:gutter="0"/>
        </w:sectPr>
      </w:pPr>
    </w:p>
    <w:p>
      <w:pPr>
        <w:pStyle w:val="6"/>
        <w:spacing w:before="50" w:line="321" w:lineRule="auto"/>
        <w:ind w:left="218" w:right="249" w:firstLine="420"/>
      </w:pPr>
      <w:r>
        <w:rPr>
          <w:rFonts w:ascii="Times New Roman" w:hAnsi="Times New Roman" w:eastAsia="Times New Roman"/>
          <w:color w:val="FF0000"/>
        </w:rPr>
        <w:t xml:space="preserve">2015-15. </w:t>
      </w:r>
      <w:r>
        <w:rPr>
          <w:spacing w:val="-10"/>
        </w:rPr>
        <w:t xml:space="preserve">如图，直线 </w:t>
      </w:r>
      <w:r>
        <w:rPr>
          <w:rFonts w:ascii="Times New Roman" w:hAnsi="Times New Roman" w:eastAsia="Times New Roman"/>
          <w:spacing w:val="-3"/>
        </w:rPr>
        <w:t>a</w:t>
      </w:r>
      <w:r>
        <w:t>、</w:t>
      </w:r>
      <w:r>
        <w:rPr>
          <w:rFonts w:ascii="Times New Roman" w:hAnsi="Times New Roman" w:eastAsia="Times New Roman"/>
        </w:rPr>
        <w:t xml:space="preserve">b </w:t>
      </w:r>
      <w:r>
        <w:rPr>
          <w:spacing w:val="-22"/>
        </w:rPr>
        <w:t xml:space="preserve">和 </w:t>
      </w:r>
      <w:r>
        <w:rPr>
          <w:rFonts w:ascii="Times New Roman" w:hAnsi="Times New Roman" w:eastAsia="Times New Roman"/>
        </w:rPr>
        <w:t>c</w:t>
      </w:r>
      <w:r>
        <w:t>、</w:t>
      </w:r>
      <w:r>
        <w:rPr>
          <w:rFonts w:ascii="Times New Roman" w:hAnsi="Times New Roman" w:eastAsia="Times New Roman"/>
        </w:rPr>
        <w:t xml:space="preserve">d </w:t>
      </w:r>
      <w:r>
        <w:rPr>
          <w:spacing w:val="-3"/>
        </w:rPr>
        <w:t>是处于匀强电场中的两组平行线，</w:t>
      </w:r>
      <w:r>
        <w:rPr>
          <w:rFonts w:ascii="Times New Roman" w:hAnsi="Times New Roman" w:eastAsia="Times New Roman"/>
        </w:rPr>
        <w:t>M</w:t>
      </w:r>
      <w:r>
        <w:rPr>
          <w:spacing w:val="-3"/>
        </w:rPr>
        <w:t>、</w:t>
      </w:r>
      <w:r>
        <w:rPr>
          <w:rFonts w:ascii="Times New Roman" w:hAnsi="Times New Roman" w:eastAsia="Times New Roman"/>
        </w:rPr>
        <w:t>N</w:t>
      </w:r>
      <w:r>
        <w:rPr>
          <w:spacing w:val="-3"/>
        </w:rPr>
        <w:t>、</w:t>
      </w:r>
      <w:r>
        <w:rPr>
          <w:rFonts w:ascii="Times New Roman" w:hAnsi="Times New Roman" w:eastAsia="Times New Roman"/>
          <w:spacing w:val="-3"/>
        </w:rPr>
        <w:t>P</w:t>
      </w:r>
      <w:r>
        <w:t>、</w:t>
      </w:r>
      <w:r>
        <w:rPr>
          <w:rFonts w:ascii="Times New Roman" w:hAnsi="Times New Roman" w:eastAsia="Times New Roman"/>
        </w:rPr>
        <w:t xml:space="preserve">Q </w:t>
      </w:r>
      <w:r>
        <w:rPr>
          <w:spacing w:val="-1"/>
        </w:rPr>
        <w:t>是它们的交</w:t>
      </w:r>
      <w:r>
        <w:rPr>
          <w:spacing w:val="-7"/>
          <w:position w:val="2"/>
        </w:rPr>
        <w:t xml:space="preserve">点，四点处电势分别为 </w:t>
      </w:r>
      <w:r>
        <w:rPr>
          <w:rFonts w:ascii="Times New Roman" w:hAnsi="Times New Roman" w:eastAsia="Times New Roman"/>
          <w:i/>
          <w:position w:val="2"/>
        </w:rPr>
        <w:t>φ</w:t>
      </w:r>
      <w:r>
        <w:rPr>
          <w:rFonts w:ascii="Times New Roman" w:hAnsi="Times New Roman" w:eastAsia="Times New Roman"/>
          <w:sz w:val="14"/>
        </w:rPr>
        <w:t>M</w:t>
      </w:r>
      <w:r>
        <w:rPr>
          <w:position w:val="2"/>
        </w:rPr>
        <w:t>、</w:t>
      </w:r>
      <w:r>
        <w:rPr>
          <w:rFonts w:ascii="Times New Roman" w:hAnsi="Times New Roman" w:eastAsia="Times New Roman"/>
          <w:i/>
          <w:position w:val="2"/>
        </w:rPr>
        <w:t>φ</w:t>
      </w:r>
      <w:r>
        <w:rPr>
          <w:rFonts w:ascii="Times New Roman" w:hAnsi="Times New Roman" w:eastAsia="Times New Roman"/>
          <w:sz w:val="14"/>
        </w:rPr>
        <w:t>N</w:t>
      </w:r>
      <w:r>
        <w:rPr>
          <w:spacing w:val="-3"/>
          <w:position w:val="2"/>
        </w:rPr>
        <w:t>、</w:t>
      </w:r>
      <w:r>
        <w:rPr>
          <w:rFonts w:ascii="Times New Roman" w:hAnsi="Times New Roman" w:eastAsia="Times New Roman"/>
          <w:i/>
          <w:position w:val="2"/>
        </w:rPr>
        <w:t>φ</w:t>
      </w:r>
      <w:r>
        <w:rPr>
          <w:rFonts w:ascii="Times New Roman" w:hAnsi="Times New Roman" w:eastAsia="Times New Roman"/>
          <w:sz w:val="14"/>
        </w:rPr>
        <w:t>P</w:t>
      </w:r>
      <w:r>
        <w:rPr>
          <w:spacing w:val="-3"/>
          <w:position w:val="2"/>
        </w:rPr>
        <w:t>、</w:t>
      </w:r>
      <w:r>
        <w:rPr>
          <w:rFonts w:ascii="Times New Roman" w:hAnsi="Times New Roman" w:eastAsia="Times New Roman"/>
          <w:i/>
          <w:position w:val="2"/>
        </w:rPr>
        <w:t>φ</w:t>
      </w:r>
      <w:r>
        <w:rPr>
          <w:rFonts w:ascii="Times New Roman" w:hAnsi="Times New Roman" w:eastAsia="Times New Roman"/>
          <w:sz w:val="14"/>
        </w:rPr>
        <w:t>Q</w:t>
      </w:r>
      <w:r>
        <w:rPr>
          <w:spacing w:val="-10"/>
          <w:position w:val="2"/>
        </w:rPr>
        <w:t xml:space="preserve">。一电子由 </w:t>
      </w:r>
      <w:r>
        <w:rPr>
          <w:rFonts w:ascii="Times New Roman" w:hAnsi="Times New Roman" w:eastAsia="Times New Roman"/>
          <w:position w:val="2"/>
        </w:rPr>
        <w:t xml:space="preserve">M </w:t>
      </w:r>
      <w:r>
        <w:rPr>
          <w:spacing w:val="-9"/>
          <w:position w:val="2"/>
        </w:rPr>
        <w:t xml:space="preserve">点分别运动到 </w:t>
      </w:r>
      <w:r>
        <w:rPr>
          <w:rFonts w:ascii="Times New Roman" w:hAnsi="Times New Roman" w:eastAsia="Times New Roman"/>
          <w:position w:val="2"/>
        </w:rPr>
        <w:t xml:space="preserve">N </w:t>
      </w:r>
      <w:r>
        <w:rPr>
          <w:spacing w:val="-17"/>
          <w:position w:val="2"/>
        </w:rPr>
        <w:t xml:space="preserve">点和 </w:t>
      </w:r>
      <w:r>
        <w:rPr>
          <w:rFonts w:ascii="Times New Roman" w:hAnsi="Times New Roman" w:eastAsia="Times New Roman"/>
          <w:position w:val="2"/>
        </w:rPr>
        <w:t xml:space="preserve">P </w:t>
      </w:r>
      <w:r>
        <w:rPr>
          <w:spacing w:val="-3"/>
          <w:position w:val="2"/>
        </w:rPr>
        <w:t>点的过程中，电场力</w:t>
      </w:r>
    </w:p>
    <w:p>
      <w:pPr>
        <w:tabs>
          <w:tab w:val="left" w:pos="7211"/>
          <w:tab w:val="left" w:pos="8064"/>
        </w:tabs>
        <w:spacing w:before="0" w:line="268" w:lineRule="exact"/>
        <w:ind w:left="218" w:right="0" w:firstLine="0"/>
        <w:jc w:val="left"/>
        <w:rPr>
          <w:rFonts w:ascii="Times New Roman" w:eastAsia="Times New Roman"/>
          <w:sz w:val="16"/>
        </w:rPr>
      </w:pPr>
      <w:r>
        <w:pict>
          <v:shape id="_x0000_s1029" o:spid="_x0000_s1029" o:spt="202" type="#_x0000_t202" style="position:absolute;left:0pt;margin-left:405.1pt;margin-top:11.8pt;height:63.6pt;width:85pt;mso-position-horizontal-relative:page;z-index:251672576;mso-width-relative:page;mso-height-relative:page;" filled="f" stroked="f" coordsize="21600,21600">
            <v:path/>
            <v:fill on="f" focussize="0,0"/>
            <v:stroke on="f" joinstyle="miter"/>
            <v:imagedata o:title=""/>
            <o:lock v:ext="edit"/>
            <v:textbox inset="0mm,0mm,0mm,0mm">
              <w:txbxContent>
                <w:tbl>
                  <w:tblPr>
                    <w:tblStyle w:val="7"/>
                    <w:tblW w:w="1700" w:type="dxa"/>
                    <w:tblInd w:w="7" w:type="dxa"/>
                    <w:tblBorders>
                      <w:top w:val="dashSmallGap" w:color="000000" w:sz="6" w:space="0"/>
                      <w:left w:val="dashSmallGap" w:color="000000" w:sz="6" w:space="0"/>
                      <w:bottom w:val="dashSmallGap" w:color="000000" w:sz="6" w:space="0"/>
                      <w:right w:val="dashSmallGap" w:color="000000" w:sz="6" w:space="0"/>
                      <w:insideH w:val="dashSmallGap" w:color="000000" w:sz="6" w:space="0"/>
                      <w:insideV w:val="dashSmallGap" w:color="000000" w:sz="6" w:space="0"/>
                    </w:tblBorders>
                    <w:tblLayout w:type="fixed"/>
                    <w:tblCellMar>
                      <w:top w:w="0" w:type="dxa"/>
                      <w:left w:w="0" w:type="dxa"/>
                      <w:bottom w:w="0" w:type="dxa"/>
                      <w:right w:w="0" w:type="dxa"/>
                    </w:tblCellMar>
                  </w:tblPr>
                  <w:tblGrid>
                    <w:gridCol w:w="378"/>
                    <w:gridCol w:w="850"/>
                    <w:gridCol w:w="472"/>
                  </w:tblGrid>
                  <w:tr>
                    <w:tblPrEx>
                      <w:tblBorders>
                        <w:top w:val="dashSmallGap" w:color="000000" w:sz="6" w:space="0"/>
                        <w:left w:val="dashSmallGap" w:color="000000" w:sz="6" w:space="0"/>
                        <w:bottom w:val="dashSmallGap" w:color="000000" w:sz="6" w:space="0"/>
                        <w:right w:val="dashSmallGap" w:color="000000" w:sz="6" w:space="0"/>
                        <w:insideH w:val="dashSmallGap" w:color="000000" w:sz="6" w:space="0"/>
                        <w:insideV w:val="dashSmallGap" w:color="000000" w:sz="6" w:space="0"/>
                      </w:tblBorders>
                      <w:tblLayout w:type="fixed"/>
                      <w:tblCellMar>
                        <w:top w:w="0" w:type="dxa"/>
                        <w:left w:w="0" w:type="dxa"/>
                        <w:bottom w:w="0" w:type="dxa"/>
                        <w:right w:w="0" w:type="dxa"/>
                      </w:tblCellMar>
                    </w:tblPrEx>
                    <w:trPr>
                      <w:trHeight w:val="306" w:hRule="atLeast"/>
                    </w:trPr>
                    <w:tc>
                      <w:tcPr>
                        <w:tcW w:w="378" w:type="dxa"/>
                        <w:tcBorders>
                          <w:top w:val="nil"/>
                          <w:left w:val="nil"/>
                        </w:tcBorders>
                      </w:tcPr>
                      <w:p>
                        <w:pPr>
                          <w:pStyle w:val="11"/>
                          <w:spacing w:before="0" w:line="240" w:lineRule="auto"/>
                          <w:jc w:val="left"/>
                          <w:rPr>
                            <w:sz w:val="20"/>
                          </w:rPr>
                        </w:pPr>
                      </w:p>
                    </w:tc>
                    <w:tc>
                      <w:tcPr>
                        <w:tcW w:w="850" w:type="dxa"/>
                        <w:tcBorders>
                          <w:top w:val="nil"/>
                        </w:tcBorders>
                      </w:tcPr>
                      <w:p>
                        <w:pPr>
                          <w:pStyle w:val="11"/>
                          <w:spacing w:before="0" w:line="240" w:lineRule="auto"/>
                          <w:jc w:val="left"/>
                          <w:rPr>
                            <w:sz w:val="20"/>
                          </w:rPr>
                        </w:pPr>
                      </w:p>
                    </w:tc>
                    <w:tc>
                      <w:tcPr>
                        <w:tcW w:w="472" w:type="dxa"/>
                        <w:tcBorders>
                          <w:top w:val="nil"/>
                          <w:right w:val="nil"/>
                        </w:tcBorders>
                      </w:tcPr>
                      <w:p>
                        <w:pPr>
                          <w:pStyle w:val="11"/>
                          <w:spacing w:before="0" w:line="240" w:lineRule="auto"/>
                          <w:jc w:val="left"/>
                          <w:rPr>
                            <w:sz w:val="20"/>
                          </w:rPr>
                        </w:pPr>
                      </w:p>
                    </w:tc>
                  </w:tr>
                  <w:tr>
                    <w:tblPrEx>
                      <w:tblBorders>
                        <w:top w:val="dashSmallGap" w:color="000000" w:sz="6" w:space="0"/>
                        <w:left w:val="dashSmallGap" w:color="000000" w:sz="6" w:space="0"/>
                        <w:bottom w:val="dashSmallGap" w:color="000000" w:sz="6" w:space="0"/>
                        <w:right w:val="dashSmallGap" w:color="000000" w:sz="6" w:space="0"/>
                        <w:insideH w:val="dashSmallGap" w:color="000000" w:sz="6" w:space="0"/>
                        <w:insideV w:val="dashSmallGap" w:color="000000" w:sz="6" w:space="0"/>
                      </w:tblBorders>
                      <w:tblLayout w:type="fixed"/>
                      <w:tblCellMar>
                        <w:top w:w="0" w:type="dxa"/>
                        <w:left w:w="0" w:type="dxa"/>
                        <w:bottom w:w="0" w:type="dxa"/>
                        <w:right w:w="0" w:type="dxa"/>
                      </w:tblCellMar>
                    </w:tblPrEx>
                    <w:trPr>
                      <w:trHeight w:val="625" w:hRule="atLeast"/>
                    </w:trPr>
                    <w:tc>
                      <w:tcPr>
                        <w:tcW w:w="378" w:type="dxa"/>
                        <w:tcBorders>
                          <w:left w:val="nil"/>
                        </w:tcBorders>
                      </w:tcPr>
                      <w:p>
                        <w:pPr>
                          <w:pStyle w:val="11"/>
                          <w:spacing w:before="0" w:line="181" w:lineRule="exact"/>
                          <w:ind w:right="27"/>
                          <w:jc w:val="right"/>
                          <w:rPr>
                            <w:sz w:val="16"/>
                          </w:rPr>
                        </w:pPr>
                        <w:r>
                          <w:rPr>
                            <w:w w:val="119"/>
                            <w:sz w:val="16"/>
                          </w:rPr>
                          <w:t>M</w:t>
                        </w:r>
                      </w:p>
                    </w:tc>
                    <w:tc>
                      <w:tcPr>
                        <w:tcW w:w="850" w:type="dxa"/>
                      </w:tcPr>
                      <w:p>
                        <w:pPr>
                          <w:pStyle w:val="11"/>
                          <w:spacing w:before="0" w:line="182" w:lineRule="exact"/>
                          <w:ind w:right="65"/>
                          <w:jc w:val="right"/>
                          <w:rPr>
                            <w:sz w:val="16"/>
                          </w:rPr>
                        </w:pPr>
                        <w:r>
                          <w:rPr>
                            <w:w w:val="116"/>
                            <w:sz w:val="16"/>
                          </w:rPr>
                          <w:t>Q</w:t>
                        </w:r>
                      </w:p>
                    </w:tc>
                    <w:tc>
                      <w:tcPr>
                        <w:tcW w:w="472" w:type="dxa"/>
                        <w:tcBorders>
                          <w:right w:val="nil"/>
                        </w:tcBorders>
                      </w:tcPr>
                      <w:p>
                        <w:pPr>
                          <w:pStyle w:val="11"/>
                          <w:spacing w:before="0" w:line="240" w:lineRule="auto"/>
                          <w:jc w:val="left"/>
                          <w:rPr>
                            <w:sz w:val="20"/>
                          </w:rPr>
                        </w:pPr>
                      </w:p>
                    </w:tc>
                  </w:tr>
                  <w:tr>
                    <w:tblPrEx>
                      <w:tblBorders>
                        <w:top w:val="dashSmallGap" w:color="000000" w:sz="6" w:space="0"/>
                        <w:left w:val="dashSmallGap" w:color="000000" w:sz="6" w:space="0"/>
                        <w:bottom w:val="dashSmallGap" w:color="000000" w:sz="6" w:space="0"/>
                        <w:right w:val="dashSmallGap" w:color="000000" w:sz="6" w:space="0"/>
                        <w:insideH w:val="dashSmallGap" w:color="000000" w:sz="6" w:space="0"/>
                        <w:insideV w:val="dashSmallGap" w:color="000000" w:sz="6" w:space="0"/>
                      </w:tblBorders>
                      <w:tblLayout w:type="fixed"/>
                      <w:tblCellMar>
                        <w:top w:w="0" w:type="dxa"/>
                        <w:left w:w="0" w:type="dxa"/>
                        <w:bottom w:w="0" w:type="dxa"/>
                        <w:right w:w="0" w:type="dxa"/>
                      </w:tblCellMar>
                    </w:tblPrEx>
                    <w:trPr>
                      <w:trHeight w:val="310" w:hRule="atLeast"/>
                    </w:trPr>
                    <w:tc>
                      <w:tcPr>
                        <w:tcW w:w="378" w:type="dxa"/>
                        <w:tcBorders>
                          <w:left w:val="nil"/>
                          <w:bottom w:val="nil"/>
                        </w:tcBorders>
                      </w:tcPr>
                      <w:p>
                        <w:pPr>
                          <w:pStyle w:val="11"/>
                          <w:spacing w:before="0" w:line="178" w:lineRule="exact"/>
                          <w:ind w:right="55"/>
                          <w:jc w:val="right"/>
                          <w:rPr>
                            <w:sz w:val="16"/>
                          </w:rPr>
                        </w:pPr>
                        <w:r>
                          <w:rPr>
                            <w:w w:val="117"/>
                            <w:sz w:val="16"/>
                          </w:rPr>
                          <w:t>N</w:t>
                        </w:r>
                      </w:p>
                    </w:tc>
                    <w:tc>
                      <w:tcPr>
                        <w:tcW w:w="850" w:type="dxa"/>
                        <w:tcBorders>
                          <w:bottom w:val="nil"/>
                        </w:tcBorders>
                      </w:tcPr>
                      <w:p>
                        <w:pPr>
                          <w:pStyle w:val="11"/>
                          <w:spacing w:before="0" w:line="178" w:lineRule="exact"/>
                          <w:ind w:right="93"/>
                          <w:jc w:val="right"/>
                          <w:rPr>
                            <w:sz w:val="16"/>
                          </w:rPr>
                        </w:pPr>
                        <w:r>
                          <w:rPr>
                            <w:w w:val="116"/>
                            <w:sz w:val="16"/>
                          </w:rPr>
                          <w:t>P</w:t>
                        </w:r>
                      </w:p>
                    </w:tc>
                    <w:tc>
                      <w:tcPr>
                        <w:tcW w:w="472" w:type="dxa"/>
                        <w:tcBorders>
                          <w:bottom w:val="nil"/>
                          <w:right w:val="nil"/>
                        </w:tcBorders>
                      </w:tcPr>
                      <w:p>
                        <w:pPr>
                          <w:pStyle w:val="11"/>
                          <w:spacing w:before="0" w:line="240" w:lineRule="auto"/>
                          <w:jc w:val="left"/>
                          <w:rPr>
                            <w:sz w:val="20"/>
                          </w:rPr>
                        </w:pPr>
                      </w:p>
                    </w:tc>
                  </w:tr>
                </w:tbl>
                <w:p>
                  <w:pPr>
                    <w:pStyle w:val="6"/>
                    <w:ind w:left="0"/>
                  </w:pPr>
                </w:p>
              </w:txbxContent>
            </v:textbox>
          </v:shape>
        </w:pict>
      </w:r>
      <w:r>
        <w:rPr>
          <w:sz w:val="21"/>
        </w:rPr>
        <w:t>所做</w:t>
      </w:r>
      <w:r>
        <w:rPr>
          <w:spacing w:val="-3"/>
          <w:sz w:val="21"/>
        </w:rPr>
        <w:t>的</w:t>
      </w:r>
      <w:r>
        <w:rPr>
          <w:sz w:val="21"/>
        </w:rPr>
        <w:t>负</w:t>
      </w:r>
      <w:r>
        <w:rPr>
          <w:spacing w:val="-3"/>
          <w:sz w:val="21"/>
        </w:rPr>
        <w:t>功</w:t>
      </w:r>
      <w:r>
        <w:rPr>
          <w:sz w:val="21"/>
        </w:rPr>
        <w:t>相</w:t>
      </w:r>
      <w:r>
        <w:rPr>
          <w:spacing w:val="-3"/>
          <w:sz w:val="21"/>
        </w:rPr>
        <w:t>等</w:t>
      </w:r>
      <w:r>
        <w:rPr>
          <w:sz w:val="21"/>
        </w:rPr>
        <w:t>。则</w:t>
      </w:r>
      <w:r>
        <w:rPr>
          <w:sz w:val="21"/>
        </w:rPr>
        <w:tab/>
      </w:r>
      <w:r>
        <w:rPr>
          <w:rFonts w:ascii="Times New Roman" w:eastAsia="Times New Roman"/>
          <w:position w:val="4"/>
          <w:sz w:val="16"/>
        </w:rPr>
        <w:t>a</w:t>
      </w:r>
      <w:r>
        <w:rPr>
          <w:rFonts w:ascii="Times New Roman" w:eastAsia="Times New Roman"/>
          <w:position w:val="4"/>
          <w:sz w:val="16"/>
        </w:rPr>
        <w:tab/>
      </w:r>
      <w:r>
        <w:rPr>
          <w:rFonts w:ascii="Times New Roman" w:eastAsia="Times New Roman"/>
          <w:position w:val="1"/>
          <w:sz w:val="16"/>
        </w:rPr>
        <w:t>b</w:t>
      </w:r>
    </w:p>
    <w:p>
      <w:pPr>
        <w:pStyle w:val="10"/>
        <w:numPr>
          <w:ilvl w:val="0"/>
          <w:numId w:val="5"/>
        </w:numPr>
        <w:tabs>
          <w:tab w:val="left" w:pos="949"/>
          <w:tab w:val="left" w:pos="8683"/>
        </w:tabs>
        <w:spacing w:before="90" w:after="0" w:line="240" w:lineRule="auto"/>
        <w:ind w:left="948" w:right="0" w:hanging="311"/>
        <w:jc w:val="left"/>
        <w:rPr>
          <w:rFonts w:ascii="Times New Roman" w:hAnsi="Times New Roman" w:eastAsia="Times New Roman"/>
          <w:sz w:val="16"/>
        </w:rPr>
      </w:pPr>
      <w:r>
        <w:rPr>
          <w:position w:val="2"/>
          <w:sz w:val="21"/>
        </w:rPr>
        <w:t>直</w:t>
      </w:r>
      <w:r>
        <w:rPr>
          <w:spacing w:val="50"/>
          <w:position w:val="2"/>
          <w:sz w:val="21"/>
        </w:rPr>
        <w:t>线</w:t>
      </w:r>
      <w:r>
        <w:rPr>
          <w:rFonts w:ascii="Times New Roman" w:hAnsi="Times New Roman" w:eastAsia="Times New Roman"/>
          <w:position w:val="2"/>
          <w:sz w:val="21"/>
        </w:rPr>
        <w:t>a</w:t>
      </w:r>
      <w:r>
        <w:rPr>
          <w:rFonts w:ascii="Times New Roman" w:hAnsi="Times New Roman" w:eastAsia="Times New Roman"/>
          <w:spacing w:val="8"/>
          <w:position w:val="2"/>
          <w:sz w:val="21"/>
        </w:rPr>
        <w:t xml:space="preserve"> </w:t>
      </w:r>
      <w:r>
        <w:rPr>
          <w:spacing w:val="-3"/>
          <w:position w:val="2"/>
          <w:sz w:val="21"/>
        </w:rPr>
        <w:t>位</w:t>
      </w:r>
      <w:r>
        <w:rPr>
          <w:position w:val="2"/>
          <w:sz w:val="21"/>
        </w:rPr>
        <w:t>于</w:t>
      </w:r>
      <w:r>
        <w:rPr>
          <w:spacing w:val="-3"/>
          <w:position w:val="2"/>
          <w:sz w:val="21"/>
        </w:rPr>
        <w:t>某</w:t>
      </w:r>
      <w:r>
        <w:rPr>
          <w:position w:val="2"/>
          <w:sz w:val="21"/>
        </w:rPr>
        <w:t>一</w:t>
      </w:r>
      <w:r>
        <w:rPr>
          <w:spacing w:val="-3"/>
          <w:position w:val="2"/>
          <w:sz w:val="21"/>
        </w:rPr>
        <w:t>等</w:t>
      </w:r>
      <w:r>
        <w:rPr>
          <w:position w:val="2"/>
          <w:sz w:val="21"/>
        </w:rPr>
        <w:t>势面</w:t>
      </w:r>
      <w:r>
        <w:rPr>
          <w:spacing w:val="-3"/>
          <w:position w:val="2"/>
          <w:sz w:val="21"/>
        </w:rPr>
        <w:t>内</w:t>
      </w:r>
      <w:r>
        <w:rPr>
          <w:position w:val="2"/>
          <w:sz w:val="21"/>
        </w:rPr>
        <w:t>，</w:t>
      </w:r>
      <w:r>
        <w:rPr>
          <w:rFonts w:ascii="Times New Roman" w:hAnsi="Times New Roman" w:eastAsia="Times New Roman"/>
          <w:i/>
          <w:position w:val="2"/>
          <w:sz w:val="21"/>
        </w:rPr>
        <w:t>φ</w:t>
      </w:r>
      <w:r>
        <w:rPr>
          <w:rFonts w:ascii="Times New Roman" w:hAnsi="Times New Roman" w:eastAsia="Times New Roman"/>
          <w:sz w:val="14"/>
        </w:rPr>
        <w:t>M</w:t>
      </w:r>
      <w:r>
        <w:rPr>
          <w:rFonts w:ascii="Times New Roman" w:hAnsi="Times New Roman" w:eastAsia="Times New Roman"/>
          <w:position w:val="2"/>
          <w:sz w:val="21"/>
        </w:rPr>
        <w:t>&gt;</w:t>
      </w:r>
      <w:r>
        <w:rPr>
          <w:rFonts w:ascii="Times New Roman" w:hAnsi="Times New Roman" w:eastAsia="Times New Roman"/>
          <w:i/>
          <w:position w:val="2"/>
          <w:sz w:val="21"/>
        </w:rPr>
        <w:t>φ</w:t>
      </w:r>
      <w:r>
        <w:rPr>
          <w:rFonts w:ascii="Times New Roman" w:hAnsi="Times New Roman" w:eastAsia="Times New Roman"/>
          <w:sz w:val="14"/>
        </w:rPr>
        <w:t>Q</w:t>
      </w:r>
      <w:r>
        <w:rPr>
          <w:rFonts w:ascii="Times New Roman" w:hAnsi="Times New Roman" w:eastAsia="Times New Roman"/>
          <w:sz w:val="14"/>
        </w:rPr>
        <w:tab/>
      </w:r>
      <w:r>
        <w:rPr>
          <w:rFonts w:ascii="Times New Roman" w:hAnsi="Times New Roman" w:eastAsia="Times New Roman"/>
          <w:position w:val="1"/>
          <w:sz w:val="16"/>
        </w:rPr>
        <w:t>c</w:t>
      </w:r>
    </w:p>
    <w:p>
      <w:pPr>
        <w:pStyle w:val="10"/>
        <w:numPr>
          <w:ilvl w:val="0"/>
          <w:numId w:val="5"/>
        </w:numPr>
        <w:tabs>
          <w:tab w:val="left" w:pos="939"/>
        </w:tabs>
        <w:spacing w:before="91" w:after="0" w:line="240" w:lineRule="auto"/>
        <w:ind w:left="938" w:right="0" w:hanging="301"/>
        <w:jc w:val="left"/>
        <w:rPr>
          <w:rFonts w:ascii="Times New Roman" w:hAnsi="Times New Roman" w:eastAsia="Times New Roman"/>
          <w:sz w:val="14"/>
        </w:rPr>
      </w:pPr>
      <w:r>
        <w:rPr>
          <w:spacing w:val="-19"/>
          <w:position w:val="2"/>
          <w:sz w:val="21"/>
        </w:rPr>
        <w:t xml:space="preserve">直线 </w:t>
      </w:r>
      <w:r>
        <w:rPr>
          <w:rFonts w:ascii="Times New Roman" w:hAnsi="Times New Roman" w:eastAsia="Times New Roman"/>
          <w:position w:val="2"/>
          <w:sz w:val="21"/>
        </w:rPr>
        <w:t>c</w:t>
      </w:r>
      <w:r>
        <w:rPr>
          <w:rFonts w:ascii="Times New Roman" w:hAnsi="Times New Roman" w:eastAsia="Times New Roman"/>
          <w:spacing w:val="-3"/>
          <w:position w:val="2"/>
          <w:sz w:val="21"/>
        </w:rPr>
        <w:t xml:space="preserve"> </w:t>
      </w:r>
      <w:r>
        <w:rPr>
          <w:spacing w:val="-3"/>
          <w:position w:val="2"/>
          <w:sz w:val="21"/>
        </w:rPr>
        <w:t>位于某一等势面内，</w:t>
      </w:r>
      <w:r>
        <w:rPr>
          <w:rFonts w:ascii="Times New Roman" w:hAnsi="Times New Roman" w:eastAsia="Times New Roman"/>
          <w:i/>
          <w:position w:val="2"/>
          <w:sz w:val="21"/>
        </w:rPr>
        <w:t>φ</w:t>
      </w:r>
      <w:r>
        <w:rPr>
          <w:rFonts w:ascii="Times New Roman" w:hAnsi="Times New Roman" w:eastAsia="Times New Roman"/>
          <w:sz w:val="14"/>
        </w:rPr>
        <w:t>M</w:t>
      </w:r>
      <w:r>
        <w:rPr>
          <w:rFonts w:ascii="Times New Roman" w:hAnsi="Times New Roman" w:eastAsia="Times New Roman"/>
          <w:position w:val="2"/>
          <w:sz w:val="21"/>
        </w:rPr>
        <w:t>&gt;</w:t>
      </w:r>
      <w:r>
        <w:rPr>
          <w:rFonts w:ascii="Times New Roman" w:hAnsi="Times New Roman" w:eastAsia="Times New Roman"/>
          <w:i/>
          <w:position w:val="2"/>
          <w:sz w:val="21"/>
        </w:rPr>
        <w:t>φ</w:t>
      </w:r>
      <w:r>
        <w:rPr>
          <w:rFonts w:ascii="Times New Roman" w:hAnsi="Times New Roman" w:eastAsia="Times New Roman"/>
          <w:sz w:val="14"/>
        </w:rPr>
        <w:t>N</w:t>
      </w:r>
    </w:p>
    <w:p>
      <w:pPr>
        <w:pStyle w:val="10"/>
        <w:numPr>
          <w:ilvl w:val="0"/>
          <w:numId w:val="5"/>
        </w:numPr>
        <w:tabs>
          <w:tab w:val="left" w:pos="939"/>
          <w:tab w:val="left" w:pos="8668"/>
        </w:tabs>
        <w:spacing w:before="92" w:after="0" w:line="240" w:lineRule="auto"/>
        <w:ind w:left="938" w:right="0" w:hanging="301"/>
        <w:jc w:val="left"/>
        <w:rPr>
          <w:rFonts w:ascii="Times New Roman" w:eastAsia="Times New Roman"/>
          <w:sz w:val="16"/>
        </w:rPr>
      </w:pPr>
      <w:r>
        <w:rPr>
          <w:spacing w:val="-3"/>
          <w:sz w:val="21"/>
        </w:rPr>
        <w:t>若</w:t>
      </w:r>
      <w:r>
        <w:rPr>
          <w:sz w:val="21"/>
        </w:rPr>
        <w:t>电</w:t>
      </w:r>
      <w:r>
        <w:rPr>
          <w:spacing w:val="-3"/>
          <w:sz w:val="21"/>
        </w:rPr>
        <w:t>子</w:t>
      </w:r>
      <w:r>
        <w:rPr>
          <w:sz w:val="21"/>
        </w:rPr>
        <w:t>由</w:t>
      </w:r>
      <w:r>
        <w:rPr>
          <w:spacing w:val="-46"/>
          <w:sz w:val="21"/>
        </w:rPr>
        <w:t xml:space="preserve"> </w:t>
      </w:r>
      <w:r>
        <w:rPr>
          <w:rFonts w:ascii="Times New Roman" w:eastAsia="Times New Roman"/>
          <w:sz w:val="21"/>
        </w:rPr>
        <w:t>M</w:t>
      </w:r>
      <w:r>
        <w:rPr>
          <w:rFonts w:ascii="Times New Roman" w:eastAsia="Times New Roman"/>
          <w:spacing w:val="4"/>
          <w:sz w:val="21"/>
        </w:rPr>
        <w:t xml:space="preserve"> </w:t>
      </w:r>
      <w:r>
        <w:rPr>
          <w:sz w:val="21"/>
        </w:rPr>
        <w:t>点</w:t>
      </w:r>
      <w:r>
        <w:rPr>
          <w:spacing w:val="-3"/>
          <w:sz w:val="21"/>
        </w:rPr>
        <w:t>运</w:t>
      </w:r>
      <w:r>
        <w:rPr>
          <w:sz w:val="21"/>
        </w:rPr>
        <w:t>动</w:t>
      </w:r>
      <w:r>
        <w:rPr>
          <w:spacing w:val="50"/>
          <w:sz w:val="21"/>
        </w:rPr>
        <w:t>到</w:t>
      </w:r>
      <w:r>
        <w:rPr>
          <w:rFonts w:ascii="Times New Roman" w:eastAsia="Times New Roman"/>
          <w:sz w:val="21"/>
        </w:rPr>
        <w:t>Q</w:t>
      </w:r>
      <w:r>
        <w:rPr>
          <w:rFonts w:ascii="Times New Roman" w:eastAsia="Times New Roman"/>
          <w:spacing w:val="6"/>
          <w:sz w:val="21"/>
        </w:rPr>
        <w:t xml:space="preserve"> </w:t>
      </w:r>
      <w:r>
        <w:rPr>
          <w:sz w:val="21"/>
        </w:rPr>
        <w:t>点</w:t>
      </w:r>
      <w:r>
        <w:rPr>
          <w:spacing w:val="-3"/>
          <w:sz w:val="21"/>
        </w:rPr>
        <w:t>，</w:t>
      </w:r>
      <w:r>
        <w:rPr>
          <w:sz w:val="21"/>
        </w:rPr>
        <w:t>电</w:t>
      </w:r>
      <w:r>
        <w:rPr>
          <w:spacing w:val="-3"/>
          <w:sz w:val="21"/>
        </w:rPr>
        <w:t>场</w:t>
      </w:r>
      <w:r>
        <w:rPr>
          <w:sz w:val="21"/>
        </w:rPr>
        <w:t>力做</w:t>
      </w:r>
      <w:r>
        <w:rPr>
          <w:spacing w:val="-3"/>
          <w:sz w:val="21"/>
        </w:rPr>
        <w:t>正</w:t>
      </w:r>
      <w:r>
        <w:rPr>
          <w:sz w:val="21"/>
        </w:rPr>
        <w:t>功</w:t>
      </w:r>
      <w:r>
        <w:rPr>
          <w:sz w:val="21"/>
        </w:rPr>
        <w:tab/>
      </w:r>
      <w:r>
        <w:rPr>
          <w:rFonts w:ascii="Times New Roman" w:eastAsia="Times New Roman"/>
          <w:position w:val="5"/>
          <w:sz w:val="16"/>
        </w:rPr>
        <w:t>d</w:t>
      </w:r>
    </w:p>
    <w:p>
      <w:pPr>
        <w:pStyle w:val="10"/>
        <w:numPr>
          <w:ilvl w:val="0"/>
          <w:numId w:val="5"/>
        </w:numPr>
        <w:tabs>
          <w:tab w:val="left" w:pos="949"/>
        </w:tabs>
        <w:spacing w:before="90" w:after="0" w:line="240" w:lineRule="auto"/>
        <w:ind w:left="948" w:right="0" w:hanging="311"/>
        <w:jc w:val="left"/>
        <w:rPr>
          <w:sz w:val="21"/>
        </w:rPr>
      </w:pPr>
      <w:r>
        <w:rPr>
          <w:spacing w:val="11"/>
          <w:sz w:val="21"/>
        </w:rPr>
        <w:t>若电子由</w:t>
      </w:r>
      <w:r>
        <w:rPr>
          <w:rFonts w:ascii="Times New Roman" w:eastAsia="Times New Roman"/>
          <w:sz w:val="21"/>
        </w:rPr>
        <w:t xml:space="preserve">P </w:t>
      </w:r>
      <w:r>
        <w:rPr>
          <w:spacing w:val="10"/>
          <w:sz w:val="21"/>
        </w:rPr>
        <w:t>点运动到</w:t>
      </w:r>
      <w:r>
        <w:rPr>
          <w:rFonts w:ascii="Times New Roman" w:eastAsia="Times New Roman"/>
          <w:sz w:val="21"/>
        </w:rPr>
        <w:t>Q</w:t>
      </w:r>
      <w:r>
        <w:rPr>
          <w:rFonts w:ascii="Times New Roman" w:eastAsia="Times New Roman"/>
          <w:spacing w:val="1"/>
          <w:sz w:val="21"/>
        </w:rPr>
        <w:t xml:space="preserve"> </w:t>
      </w:r>
      <w:r>
        <w:rPr>
          <w:spacing w:val="-3"/>
          <w:sz w:val="21"/>
        </w:rPr>
        <w:t>点，电场力做负功</w:t>
      </w:r>
    </w:p>
    <w:p>
      <w:pPr>
        <w:pStyle w:val="6"/>
        <w:spacing w:before="91"/>
        <w:rPr>
          <w:rFonts w:ascii="Times New Roman" w:eastAsia="Times New Roman"/>
        </w:rPr>
      </w:pPr>
      <w:r>
        <w:t>【答案】</w:t>
      </w:r>
      <w:r>
        <w:rPr>
          <w:rFonts w:ascii="Times New Roman" w:eastAsia="Times New Roman"/>
        </w:rPr>
        <w:t>B</w:t>
      </w:r>
    </w:p>
    <w:p>
      <w:pPr>
        <w:pStyle w:val="6"/>
        <w:spacing w:before="91" w:line="321" w:lineRule="auto"/>
        <w:ind w:left="218" w:right="168" w:firstLine="420"/>
      </w:pPr>
      <w:r>
        <w:drawing>
          <wp:anchor distT="0" distB="0" distL="0" distR="0" simplePos="0" relativeHeight="248402944" behindDoc="1" locked="0" layoutInCell="1" allowOverlap="1">
            <wp:simplePos x="0" y="0"/>
            <wp:positionH relativeFrom="page">
              <wp:posOffset>5234940</wp:posOffset>
            </wp:positionH>
            <wp:positionV relativeFrom="paragraph">
              <wp:posOffset>398780</wp:posOffset>
            </wp:positionV>
            <wp:extent cx="1367155" cy="1040765"/>
            <wp:effectExtent l="0" t="0" r="0" b="0"/>
            <wp:wrapNone/>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5.jpeg"/>
                    <pic:cNvPicPr>
                      <a:picLocks noChangeAspect="1"/>
                    </pic:cNvPicPr>
                  </pic:nvPicPr>
                  <pic:blipFill>
                    <a:blip r:embed="rId13" cstate="print"/>
                    <a:stretch>
                      <a:fillRect/>
                    </a:stretch>
                  </pic:blipFill>
                  <pic:spPr>
                    <a:xfrm>
                      <a:off x="0" y="0"/>
                      <a:ext cx="1367155" cy="1040765"/>
                    </a:xfrm>
                    <a:prstGeom prst="rect">
                      <a:avLst/>
                    </a:prstGeom>
                  </pic:spPr>
                </pic:pic>
              </a:graphicData>
            </a:graphic>
          </wp:anchor>
        </w:drawing>
      </w:r>
      <w:r>
        <w:rPr>
          <w:rFonts w:ascii="Times New Roman" w:eastAsia="Times New Roman"/>
          <w:color w:val="FF0000"/>
        </w:rPr>
        <w:t>2016-15.</w:t>
      </w:r>
      <w:r>
        <w:t>现代质谱仪可用来分析比质子重很多的离子，其示意图如图所示，其中加速电压恒定。质子在入口处从静止开始被加速电场加速，经匀强磁场偏转后从出口离开</w:t>
      </w:r>
    </w:p>
    <w:p>
      <w:pPr>
        <w:pStyle w:val="6"/>
        <w:spacing w:line="321" w:lineRule="auto"/>
        <w:ind w:left="218" w:right="2683"/>
        <w:jc w:val="both"/>
      </w:pPr>
      <w:r>
        <w:rPr>
          <w:spacing w:val="-10"/>
        </w:rPr>
        <w:t>磁场。若某种一价正离子在入口处从静止开始被同一加速电场加速，为使它经匀强磁场偏转后仍从同一出口离开磁场，需将磁感应强度增加到原来</w:t>
      </w:r>
      <w:r>
        <w:rPr>
          <w:spacing w:val="-32"/>
        </w:rPr>
        <w:t xml:space="preserve">的 </w:t>
      </w:r>
      <w:r>
        <w:rPr>
          <w:rFonts w:ascii="Times New Roman" w:eastAsia="Times New Roman"/>
        </w:rPr>
        <w:t>12</w:t>
      </w:r>
      <w:r>
        <w:rPr>
          <w:rFonts w:ascii="Times New Roman" w:eastAsia="Times New Roman"/>
          <w:spacing w:val="-3"/>
        </w:rPr>
        <w:t xml:space="preserve"> </w:t>
      </w:r>
      <w:r>
        <w:rPr>
          <w:spacing w:val="-3"/>
        </w:rPr>
        <w:t>倍。此离子和质子的质量比约为</w:t>
      </w:r>
    </w:p>
    <w:p>
      <w:pPr>
        <w:pStyle w:val="6"/>
        <w:tabs>
          <w:tab w:val="left" w:pos="1938"/>
          <w:tab w:val="left" w:pos="3337"/>
          <w:tab w:val="left" w:pos="4631"/>
        </w:tabs>
        <w:spacing w:line="267" w:lineRule="exact"/>
        <w:rPr>
          <w:rFonts w:ascii="Times New Roman" w:eastAsia="Times New Roman"/>
        </w:rPr>
      </w:pPr>
      <w:r>
        <w:rPr>
          <w:rFonts w:ascii="Times New Roman" w:eastAsia="Times New Roman"/>
          <w:spacing w:val="-3"/>
        </w:rPr>
        <w:t>A</w:t>
      </w:r>
      <w:r>
        <w:rPr>
          <w:spacing w:val="-3"/>
        </w:rPr>
        <w:t>．</w:t>
      </w:r>
      <w:r>
        <w:rPr>
          <w:rFonts w:ascii="Times New Roman" w:eastAsia="Times New Roman"/>
          <w:spacing w:val="-3"/>
        </w:rPr>
        <w:t>11</w:t>
      </w:r>
      <w:r>
        <w:rPr>
          <w:rFonts w:ascii="Times New Roman" w:eastAsia="Times New Roman"/>
          <w:spacing w:val="-3"/>
        </w:rPr>
        <w:tab/>
      </w:r>
      <w:r>
        <w:rPr>
          <w:rFonts w:ascii="Times New Roman" w:eastAsia="Times New Roman"/>
        </w:rPr>
        <w:t>B</w:t>
      </w:r>
      <w:r>
        <w:t>．</w:t>
      </w:r>
      <w:r>
        <w:rPr>
          <w:rFonts w:ascii="Times New Roman" w:eastAsia="Times New Roman"/>
        </w:rPr>
        <w:t>12</w:t>
      </w:r>
      <w:r>
        <w:rPr>
          <w:rFonts w:ascii="Times New Roman" w:eastAsia="Times New Roman"/>
        </w:rPr>
        <w:tab/>
      </w:r>
      <w:r>
        <w:rPr>
          <w:rFonts w:ascii="Times New Roman" w:eastAsia="Times New Roman"/>
        </w:rPr>
        <w:t>C</w:t>
      </w:r>
      <w:r>
        <w:t>．</w:t>
      </w:r>
      <w:r>
        <w:rPr>
          <w:rFonts w:ascii="Times New Roman" w:eastAsia="Times New Roman"/>
        </w:rPr>
        <w:t>121</w:t>
      </w:r>
      <w:r>
        <w:rPr>
          <w:rFonts w:ascii="Times New Roman" w:eastAsia="Times New Roman"/>
        </w:rPr>
        <w:tab/>
      </w:r>
      <w:r>
        <w:rPr>
          <w:rFonts w:ascii="Times New Roman" w:eastAsia="Times New Roman"/>
        </w:rPr>
        <w:t>D</w:t>
      </w:r>
      <w:r>
        <w:t>．</w:t>
      </w:r>
      <w:r>
        <w:rPr>
          <w:rFonts w:ascii="Times New Roman" w:eastAsia="Times New Roman"/>
        </w:rPr>
        <w:t>144</w:t>
      </w:r>
    </w:p>
    <w:p>
      <w:pPr>
        <w:pStyle w:val="6"/>
        <w:spacing w:before="91"/>
        <w:rPr>
          <w:rFonts w:ascii="Times New Roman" w:eastAsia="Times New Roman"/>
        </w:rPr>
      </w:pPr>
      <w:r>
        <w:t>【答案】</w:t>
      </w:r>
      <w:r>
        <w:rPr>
          <w:rFonts w:ascii="Times New Roman" w:eastAsia="Times New Roman"/>
        </w:rPr>
        <w:t>D</w:t>
      </w:r>
    </w:p>
    <w:p>
      <w:pPr>
        <w:pStyle w:val="6"/>
        <w:spacing w:before="129" w:line="355" w:lineRule="auto"/>
        <w:ind w:left="221" w:right="165" w:firstLine="420"/>
      </w:pPr>
      <w:r>
        <w:rPr>
          <w:rFonts w:ascii="Times New Roman" w:eastAsia="Times New Roman"/>
          <w:color w:val="FF0000"/>
        </w:rPr>
        <w:t xml:space="preserve">2017-15. </w:t>
      </w:r>
      <w:r>
        <w:rPr>
          <w:spacing w:val="-3"/>
        </w:rPr>
        <w:t>发球机从同一高度向正前方依次水平射出两个速度不同的乒乓球（忽略空气的影响</w:t>
      </w:r>
      <w:r>
        <w:rPr>
          <w:spacing w:val="-108"/>
        </w:rPr>
        <w:t>）</w:t>
      </w:r>
      <w:r>
        <w:t>。</w:t>
      </w:r>
      <w:r>
        <w:rPr>
          <w:spacing w:val="-3"/>
        </w:rPr>
        <w:t>速度较大的球越过球网，速度较小的球没有越过球网，其原因是</w:t>
      </w:r>
    </w:p>
    <w:p>
      <w:pPr>
        <w:pStyle w:val="10"/>
        <w:numPr>
          <w:ilvl w:val="0"/>
          <w:numId w:val="6"/>
        </w:numPr>
        <w:tabs>
          <w:tab w:val="left" w:pos="1010"/>
        </w:tabs>
        <w:spacing w:before="3" w:after="0" w:line="240" w:lineRule="auto"/>
        <w:ind w:left="1009" w:right="0" w:hanging="367"/>
        <w:jc w:val="left"/>
        <w:rPr>
          <w:sz w:val="21"/>
        </w:rPr>
      </w:pPr>
      <w:r>
        <w:rPr>
          <w:spacing w:val="-3"/>
          <w:sz w:val="21"/>
        </w:rPr>
        <w:t>速度较小的球下降相同距离所用的时间较多</w:t>
      </w:r>
    </w:p>
    <w:p>
      <w:pPr>
        <w:pStyle w:val="10"/>
        <w:numPr>
          <w:ilvl w:val="0"/>
          <w:numId w:val="6"/>
        </w:numPr>
        <w:tabs>
          <w:tab w:val="left" w:pos="998"/>
        </w:tabs>
        <w:spacing w:before="132" w:after="0" w:line="355" w:lineRule="auto"/>
        <w:ind w:left="643" w:right="3295" w:firstLine="0"/>
        <w:jc w:val="left"/>
        <w:rPr>
          <w:sz w:val="21"/>
        </w:rPr>
      </w:pPr>
      <w:r>
        <w:rPr>
          <w:spacing w:val="-3"/>
          <w:sz w:val="21"/>
        </w:rPr>
        <w:t>速度较小的球在下降相同距离时在竖直方向上的速度较大</w:t>
      </w:r>
      <w:r>
        <w:rPr>
          <w:rFonts w:ascii="Times New Roman" w:eastAsia="Times New Roman"/>
          <w:spacing w:val="-3"/>
          <w:sz w:val="21"/>
        </w:rPr>
        <w:t>C</w:t>
      </w:r>
      <w:r>
        <w:rPr>
          <w:spacing w:val="-3"/>
          <w:sz w:val="21"/>
        </w:rPr>
        <w:t>．速度较大的球通过同一水平距离所用的时间较少</w:t>
      </w:r>
    </w:p>
    <w:p>
      <w:pPr>
        <w:pStyle w:val="6"/>
        <w:spacing w:before="3"/>
        <w:ind w:left="643"/>
      </w:pPr>
      <w:r>
        <w:rPr>
          <w:rFonts w:ascii="Times New Roman" w:eastAsia="Times New Roman"/>
        </w:rPr>
        <w:t>D</w:t>
      </w:r>
      <w:r>
        <w:t>．速度较大的球在相同时间间隔内下降的距离较大</w:t>
      </w:r>
    </w:p>
    <w:p>
      <w:pPr>
        <w:pStyle w:val="6"/>
        <w:spacing w:before="132"/>
        <w:rPr>
          <w:rFonts w:ascii="Times New Roman" w:eastAsia="Times New Roman"/>
        </w:rPr>
      </w:pPr>
      <w:r>
        <w:t>【答案】</w:t>
      </w:r>
      <w:r>
        <w:rPr>
          <w:rFonts w:ascii="Times New Roman" w:eastAsia="Times New Roman"/>
        </w:rPr>
        <w:t>C</w:t>
      </w:r>
    </w:p>
    <w:p>
      <w:pPr>
        <w:pStyle w:val="6"/>
        <w:spacing w:before="129" w:line="357" w:lineRule="auto"/>
        <w:ind w:left="218" w:right="143" w:firstLine="420"/>
      </w:pPr>
      <w:r>
        <w:drawing>
          <wp:anchor distT="0" distB="0" distL="0" distR="0" simplePos="0" relativeHeight="248397824" behindDoc="1" locked="0" layoutInCell="1" allowOverlap="1">
            <wp:simplePos x="0" y="0"/>
            <wp:positionH relativeFrom="page">
              <wp:posOffset>1398905</wp:posOffset>
            </wp:positionH>
            <wp:positionV relativeFrom="paragraph">
              <wp:posOffset>761365</wp:posOffset>
            </wp:positionV>
            <wp:extent cx="716280" cy="721995"/>
            <wp:effectExtent l="0" t="0" r="0" b="0"/>
            <wp:wrapNone/>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jpeg"/>
                    <pic:cNvPicPr>
                      <a:picLocks noChangeAspect="1"/>
                    </pic:cNvPicPr>
                  </pic:nvPicPr>
                  <pic:blipFill>
                    <a:blip r:embed="rId14" cstate="print"/>
                    <a:stretch>
                      <a:fillRect/>
                    </a:stretch>
                  </pic:blipFill>
                  <pic:spPr>
                    <a:xfrm>
                      <a:off x="0" y="0"/>
                      <a:ext cx="716280" cy="721994"/>
                    </a:xfrm>
                    <a:prstGeom prst="rect">
                      <a:avLst/>
                    </a:prstGeom>
                  </pic:spPr>
                </pic:pic>
              </a:graphicData>
            </a:graphic>
          </wp:anchor>
        </w:drawing>
      </w:r>
      <w:r>
        <w:drawing>
          <wp:anchor distT="0" distB="0" distL="0" distR="0" simplePos="0" relativeHeight="251666432" behindDoc="0" locked="0" layoutInCell="1" allowOverlap="1">
            <wp:simplePos x="0" y="0"/>
            <wp:positionH relativeFrom="page">
              <wp:posOffset>2515870</wp:posOffset>
            </wp:positionH>
            <wp:positionV relativeFrom="paragraph">
              <wp:posOffset>828040</wp:posOffset>
            </wp:positionV>
            <wp:extent cx="695325" cy="655320"/>
            <wp:effectExtent l="0" t="0" r="0" b="0"/>
            <wp:wrapNone/>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jpeg"/>
                    <pic:cNvPicPr>
                      <a:picLocks noChangeAspect="1"/>
                    </pic:cNvPicPr>
                  </pic:nvPicPr>
                  <pic:blipFill>
                    <a:blip r:embed="rId15" cstate="print"/>
                    <a:stretch>
                      <a:fillRect/>
                    </a:stretch>
                  </pic:blipFill>
                  <pic:spPr>
                    <a:xfrm>
                      <a:off x="0" y="0"/>
                      <a:ext cx="695325" cy="655319"/>
                    </a:xfrm>
                    <a:prstGeom prst="rect">
                      <a:avLst/>
                    </a:prstGeom>
                  </pic:spPr>
                </pic:pic>
              </a:graphicData>
            </a:graphic>
          </wp:anchor>
        </w:drawing>
      </w:r>
      <w:r>
        <w:drawing>
          <wp:anchor distT="0" distB="0" distL="0" distR="0" simplePos="0" relativeHeight="251667456" behindDoc="0" locked="0" layoutInCell="1" allowOverlap="1">
            <wp:simplePos x="0" y="0"/>
            <wp:positionH relativeFrom="page">
              <wp:posOffset>3477895</wp:posOffset>
            </wp:positionH>
            <wp:positionV relativeFrom="paragraph">
              <wp:posOffset>828040</wp:posOffset>
            </wp:positionV>
            <wp:extent cx="694690" cy="655320"/>
            <wp:effectExtent l="0" t="0" r="0" b="0"/>
            <wp:wrapNone/>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8.jpeg"/>
                    <pic:cNvPicPr>
                      <a:picLocks noChangeAspect="1"/>
                    </pic:cNvPicPr>
                  </pic:nvPicPr>
                  <pic:blipFill>
                    <a:blip r:embed="rId16" cstate="print"/>
                    <a:stretch>
                      <a:fillRect/>
                    </a:stretch>
                  </pic:blipFill>
                  <pic:spPr>
                    <a:xfrm>
                      <a:off x="0" y="0"/>
                      <a:ext cx="694689" cy="655319"/>
                    </a:xfrm>
                    <a:prstGeom prst="rect">
                      <a:avLst/>
                    </a:prstGeom>
                  </pic:spPr>
                </pic:pic>
              </a:graphicData>
            </a:graphic>
          </wp:anchor>
        </w:drawing>
      </w:r>
      <w:r>
        <w:drawing>
          <wp:anchor distT="0" distB="0" distL="0" distR="0" simplePos="0" relativeHeight="251668480" behindDoc="0" locked="0" layoutInCell="1" allowOverlap="1">
            <wp:simplePos x="0" y="0"/>
            <wp:positionH relativeFrom="page">
              <wp:posOffset>4438650</wp:posOffset>
            </wp:positionH>
            <wp:positionV relativeFrom="paragraph">
              <wp:posOffset>825500</wp:posOffset>
            </wp:positionV>
            <wp:extent cx="695325" cy="657860"/>
            <wp:effectExtent l="0" t="0" r="0" b="0"/>
            <wp:wrapNone/>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9.jpeg"/>
                    <pic:cNvPicPr>
                      <a:picLocks noChangeAspect="1"/>
                    </pic:cNvPicPr>
                  </pic:nvPicPr>
                  <pic:blipFill>
                    <a:blip r:embed="rId17" cstate="print"/>
                    <a:stretch>
                      <a:fillRect/>
                    </a:stretch>
                  </pic:blipFill>
                  <pic:spPr>
                    <a:xfrm>
                      <a:off x="0" y="0"/>
                      <a:ext cx="695325" cy="657859"/>
                    </a:xfrm>
                    <a:prstGeom prst="rect">
                      <a:avLst/>
                    </a:prstGeom>
                  </pic:spPr>
                </pic:pic>
              </a:graphicData>
            </a:graphic>
          </wp:anchor>
        </w:drawing>
      </w:r>
      <w:r>
        <w:drawing>
          <wp:anchor distT="0" distB="0" distL="0" distR="0" simplePos="0" relativeHeight="251669504" behindDoc="0" locked="0" layoutInCell="1" allowOverlap="1">
            <wp:simplePos x="0" y="0"/>
            <wp:positionH relativeFrom="page">
              <wp:posOffset>5466715</wp:posOffset>
            </wp:positionH>
            <wp:positionV relativeFrom="paragraph">
              <wp:posOffset>828040</wp:posOffset>
            </wp:positionV>
            <wp:extent cx="694690" cy="655320"/>
            <wp:effectExtent l="0" t="0" r="0" b="0"/>
            <wp:wrapNone/>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0.jpeg"/>
                    <pic:cNvPicPr>
                      <a:picLocks noChangeAspect="1"/>
                    </pic:cNvPicPr>
                  </pic:nvPicPr>
                  <pic:blipFill>
                    <a:blip r:embed="rId18" cstate="print"/>
                    <a:stretch>
                      <a:fillRect/>
                    </a:stretch>
                  </pic:blipFill>
                  <pic:spPr>
                    <a:xfrm>
                      <a:off x="0" y="0"/>
                      <a:ext cx="694689" cy="655319"/>
                    </a:xfrm>
                    <a:prstGeom prst="rect">
                      <a:avLst/>
                    </a:prstGeom>
                  </pic:spPr>
                </pic:pic>
              </a:graphicData>
            </a:graphic>
          </wp:anchor>
        </w:drawing>
      </w:r>
      <w:r>
        <w:rPr>
          <w:rFonts w:ascii="Times New Roman" w:eastAsia="Times New Roman"/>
          <w:color w:val="FF0000"/>
        </w:rPr>
        <w:t xml:space="preserve">2018-15. </w:t>
      </w:r>
      <w:r>
        <w:rPr>
          <w:spacing w:val="-3"/>
        </w:rPr>
        <w:t xml:space="preserve">如图所示，轻弹簧的下端固定在水平桌面上，上端放有物块 </w:t>
      </w:r>
      <w:r>
        <w:rPr>
          <w:rFonts w:ascii="Times New Roman" w:eastAsia="Times New Roman"/>
          <w:i/>
        </w:rPr>
        <w:t>P</w:t>
      </w:r>
      <w:r>
        <w:rPr>
          <w:spacing w:val="-3"/>
        </w:rPr>
        <w:t>，系统处于静止状态。</w:t>
      </w:r>
      <w:r>
        <w:rPr>
          <w:spacing w:val="-8"/>
        </w:rPr>
        <w:t xml:space="preserve">现用一竖直向上的力 </w:t>
      </w:r>
      <w:r>
        <w:rPr>
          <w:rFonts w:ascii="Times New Roman" w:eastAsia="Times New Roman"/>
          <w:i/>
        </w:rPr>
        <w:t xml:space="preserve">F </w:t>
      </w:r>
      <w:r>
        <w:rPr>
          <w:spacing w:val="-14"/>
        </w:rPr>
        <w:t xml:space="preserve">作用在 </w:t>
      </w:r>
      <w:r>
        <w:rPr>
          <w:rFonts w:ascii="Times New Roman" w:eastAsia="Times New Roman"/>
          <w:i/>
        </w:rPr>
        <w:t xml:space="preserve">P </w:t>
      </w:r>
      <w:r>
        <w:rPr>
          <w:spacing w:val="-15"/>
        </w:rPr>
        <w:t xml:space="preserve">上，使其向上做匀加速直线运动，以 </w:t>
      </w:r>
      <w:r>
        <w:rPr>
          <w:rFonts w:ascii="Times New Roman" w:eastAsia="Times New Roman"/>
          <w:i/>
          <w:color w:val="FF0000"/>
        </w:rPr>
        <w:t xml:space="preserve">x </w:t>
      </w:r>
      <w:r>
        <w:rPr>
          <w:color w:val="FF0000"/>
          <w:spacing w:val="-18"/>
        </w:rPr>
        <w:t xml:space="preserve">表示 </w:t>
      </w:r>
      <w:r>
        <w:rPr>
          <w:rFonts w:ascii="Times New Roman" w:eastAsia="Times New Roman"/>
          <w:i/>
          <w:color w:val="FF0000"/>
        </w:rPr>
        <w:t xml:space="preserve">P </w:t>
      </w:r>
      <w:r>
        <w:rPr>
          <w:color w:val="FF0000"/>
          <w:spacing w:val="-3"/>
        </w:rPr>
        <w:t>离开静止位置的位移</w:t>
      </w:r>
      <w:r>
        <w:t xml:space="preserve">， </w:t>
      </w:r>
      <w:r>
        <w:rPr>
          <w:spacing w:val="-7"/>
        </w:rPr>
        <w:t xml:space="preserve">在弹簧恢复原长前，下列表示 </w:t>
      </w:r>
      <w:r>
        <w:rPr>
          <w:rFonts w:ascii="Times New Roman" w:eastAsia="Times New Roman"/>
          <w:i/>
        </w:rPr>
        <w:t xml:space="preserve">F </w:t>
      </w:r>
      <w:r>
        <w:rPr>
          <w:spacing w:val="-27"/>
        </w:rPr>
        <w:t xml:space="preserve">和 </w:t>
      </w:r>
      <w:r>
        <w:rPr>
          <w:rFonts w:ascii="Times New Roman" w:eastAsia="Times New Roman"/>
          <w:i/>
        </w:rPr>
        <w:t xml:space="preserve">x </w:t>
      </w:r>
      <w:r>
        <w:rPr>
          <w:spacing w:val="-3"/>
        </w:rPr>
        <w:t>之间关系的图像可能正确的是</w:t>
      </w:r>
    </w:p>
    <w:p>
      <w:pPr>
        <w:pStyle w:val="6"/>
        <w:ind w:left="0"/>
        <w:rPr>
          <w:sz w:val="22"/>
        </w:rPr>
      </w:pPr>
    </w:p>
    <w:p>
      <w:pPr>
        <w:pStyle w:val="6"/>
        <w:ind w:left="0"/>
        <w:rPr>
          <w:sz w:val="22"/>
        </w:rPr>
      </w:pPr>
    </w:p>
    <w:p>
      <w:pPr>
        <w:pStyle w:val="6"/>
        <w:ind w:left="0"/>
        <w:rPr>
          <w:sz w:val="22"/>
        </w:rPr>
      </w:pPr>
    </w:p>
    <w:p>
      <w:pPr>
        <w:pStyle w:val="6"/>
        <w:spacing w:before="10"/>
        <w:ind w:left="0"/>
        <w:rPr>
          <w:sz w:val="22"/>
        </w:rPr>
      </w:pPr>
    </w:p>
    <w:p>
      <w:pPr>
        <w:pStyle w:val="6"/>
        <w:rPr>
          <w:rFonts w:ascii="Times New Roman" w:eastAsia="Times New Roman"/>
        </w:rPr>
      </w:pPr>
      <w:r>
        <w:t>【答案】</w:t>
      </w:r>
      <w:r>
        <w:rPr>
          <w:rFonts w:ascii="Times New Roman" w:eastAsia="Times New Roman"/>
        </w:rPr>
        <w:t>A</w:t>
      </w:r>
    </w:p>
    <w:p>
      <w:pPr>
        <w:pStyle w:val="6"/>
        <w:spacing w:before="91" w:line="321" w:lineRule="auto"/>
        <w:ind w:left="218" w:right="249" w:firstLine="420"/>
      </w:pPr>
      <w:r>
        <w:rPr>
          <w:rFonts w:ascii="Times New Roman" w:eastAsia="Times New Roman"/>
          <w:color w:val="FF0000"/>
          <w:spacing w:val="-5"/>
          <w:position w:val="1"/>
        </w:rPr>
        <w:t>2019-15</w:t>
      </w:r>
      <w:r>
        <w:rPr>
          <w:color w:val="FF0000"/>
          <w:spacing w:val="-5"/>
        </w:rPr>
        <w:t>．</w:t>
      </w:r>
      <w:r>
        <w:rPr>
          <w:spacing w:val="-10"/>
        </w:rPr>
        <w:t>如图，空间存在一方向水平向右的匀强磁场，两个带电小球</w:t>
      </w:r>
      <w:r>
        <w:rPr>
          <w:rFonts w:ascii="Times New Roman" w:eastAsia="Times New Roman"/>
          <w:i/>
          <w:position w:val="1"/>
        </w:rPr>
        <w:t>P</w:t>
      </w:r>
      <w:r>
        <w:rPr>
          <w:spacing w:val="-3"/>
        </w:rPr>
        <w:t>和</w:t>
      </w:r>
      <w:r>
        <w:rPr>
          <w:rFonts w:ascii="Times New Roman" w:eastAsia="Times New Roman"/>
          <w:i/>
          <w:position w:val="1"/>
        </w:rPr>
        <w:t>Q</w:t>
      </w:r>
      <w:r>
        <w:rPr>
          <w:spacing w:val="-3"/>
        </w:rPr>
        <w:t>用相同的绝缘细绳悬挂在水平天花板下，两细绳都恰好与天花板垂直，则</w:t>
      </w:r>
    </w:p>
    <w:p>
      <w:pPr>
        <w:spacing w:before="0" w:line="268" w:lineRule="exact"/>
        <w:ind w:left="638" w:right="0" w:firstLine="0"/>
        <w:jc w:val="left"/>
        <w:rPr>
          <w:sz w:val="21"/>
        </w:rPr>
      </w:pPr>
      <w:r>
        <w:drawing>
          <wp:anchor distT="0" distB="0" distL="0" distR="0" simplePos="0" relativeHeight="251671552" behindDoc="0" locked="0" layoutInCell="1" allowOverlap="1">
            <wp:simplePos x="0" y="0"/>
            <wp:positionH relativeFrom="page">
              <wp:posOffset>4932680</wp:posOffset>
            </wp:positionH>
            <wp:positionV relativeFrom="paragraph">
              <wp:posOffset>13335</wp:posOffset>
            </wp:positionV>
            <wp:extent cx="661035" cy="652145"/>
            <wp:effectExtent l="0" t="0" r="0" b="0"/>
            <wp:wrapNone/>
            <wp:docPr id="21"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1.png"/>
                    <pic:cNvPicPr>
                      <a:picLocks noChangeAspect="1"/>
                    </pic:cNvPicPr>
                  </pic:nvPicPr>
                  <pic:blipFill>
                    <a:blip r:embed="rId19" cstate="print"/>
                    <a:stretch>
                      <a:fillRect/>
                    </a:stretch>
                  </pic:blipFill>
                  <pic:spPr>
                    <a:xfrm>
                      <a:off x="0" y="0"/>
                      <a:ext cx="661267" cy="651831"/>
                    </a:xfrm>
                    <a:prstGeom prst="rect">
                      <a:avLst/>
                    </a:prstGeom>
                  </pic:spPr>
                </pic:pic>
              </a:graphicData>
            </a:graphic>
          </wp:anchor>
        </w:drawing>
      </w:r>
      <w:r>
        <w:rPr>
          <w:rFonts w:ascii="Times New Roman" w:eastAsia="Times New Roman"/>
          <w:sz w:val="21"/>
        </w:rPr>
        <w:t>A</w:t>
      </w:r>
      <w:r>
        <w:rPr>
          <w:sz w:val="21"/>
        </w:rPr>
        <w:t>．</w:t>
      </w:r>
      <w:r>
        <w:rPr>
          <w:rFonts w:ascii="Times New Roman" w:eastAsia="Times New Roman"/>
          <w:i/>
          <w:sz w:val="21"/>
        </w:rPr>
        <w:t xml:space="preserve">P </w:t>
      </w:r>
      <w:r>
        <w:rPr>
          <w:spacing w:val="-26"/>
          <w:sz w:val="21"/>
        </w:rPr>
        <w:t xml:space="preserve">和 </w:t>
      </w:r>
      <w:r>
        <w:rPr>
          <w:rFonts w:ascii="Times New Roman" w:eastAsia="Times New Roman"/>
          <w:i/>
          <w:sz w:val="21"/>
        </w:rPr>
        <w:t>Q</w:t>
      </w:r>
      <w:r>
        <w:rPr>
          <w:rFonts w:ascii="Times New Roman" w:eastAsia="Times New Roman"/>
          <w:i/>
          <w:spacing w:val="4"/>
          <w:sz w:val="21"/>
        </w:rPr>
        <w:t xml:space="preserve"> </w:t>
      </w:r>
      <w:r>
        <w:rPr>
          <w:spacing w:val="-3"/>
          <w:sz w:val="21"/>
        </w:rPr>
        <w:t>都带正电荷</w:t>
      </w:r>
    </w:p>
    <w:p>
      <w:pPr>
        <w:spacing w:before="91"/>
        <w:ind w:left="638" w:right="0" w:firstLine="0"/>
        <w:jc w:val="left"/>
        <w:rPr>
          <w:sz w:val="21"/>
        </w:rPr>
      </w:pPr>
      <w:r>
        <w:rPr>
          <w:rFonts w:ascii="Times New Roman" w:eastAsia="Times New Roman"/>
          <w:sz w:val="21"/>
        </w:rPr>
        <w:t>B</w:t>
      </w:r>
      <w:r>
        <w:rPr>
          <w:sz w:val="21"/>
        </w:rPr>
        <w:t>．</w:t>
      </w:r>
      <w:r>
        <w:rPr>
          <w:rFonts w:ascii="Times New Roman" w:eastAsia="Times New Roman"/>
          <w:i/>
          <w:sz w:val="21"/>
        </w:rPr>
        <w:t>P</w:t>
      </w:r>
      <w:r>
        <w:rPr>
          <w:rFonts w:ascii="Times New Roman" w:eastAsia="Times New Roman"/>
          <w:i/>
          <w:spacing w:val="2"/>
          <w:sz w:val="21"/>
        </w:rPr>
        <w:t xml:space="preserve"> </w:t>
      </w:r>
      <w:r>
        <w:rPr>
          <w:spacing w:val="-26"/>
          <w:sz w:val="21"/>
        </w:rPr>
        <w:t xml:space="preserve">和 </w:t>
      </w:r>
      <w:r>
        <w:rPr>
          <w:rFonts w:ascii="Times New Roman" w:eastAsia="Times New Roman"/>
          <w:i/>
          <w:sz w:val="21"/>
        </w:rPr>
        <w:t>Q</w:t>
      </w:r>
      <w:r>
        <w:rPr>
          <w:rFonts w:ascii="Times New Roman" w:eastAsia="Times New Roman"/>
          <w:i/>
          <w:spacing w:val="1"/>
          <w:sz w:val="21"/>
        </w:rPr>
        <w:t xml:space="preserve"> </w:t>
      </w:r>
      <w:r>
        <w:rPr>
          <w:spacing w:val="-3"/>
          <w:sz w:val="21"/>
        </w:rPr>
        <w:t>都带负电荷</w:t>
      </w:r>
    </w:p>
    <w:p>
      <w:pPr>
        <w:spacing w:before="91"/>
        <w:ind w:left="638" w:right="0" w:firstLine="0"/>
        <w:jc w:val="left"/>
        <w:rPr>
          <w:sz w:val="21"/>
        </w:rPr>
      </w:pPr>
      <w:r>
        <w:rPr>
          <w:rFonts w:ascii="Times New Roman" w:eastAsia="Times New Roman"/>
          <w:sz w:val="21"/>
        </w:rPr>
        <w:t>C</w:t>
      </w:r>
      <w:r>
        <w:rPr>
          <w:sz w:val="21"/>
        </w:rPr>
        <w:t>．</w:t>
      </w:r>
      <w:r>
        <w:rPr>
          <w:rFonts w:ascii="Times New Roman" w:eastAsia="Times New Roman"/>
          <w:i/>
          <w:sz w:val="21"/>
        </w:rPr>
        <w:t>P</w:t>
      </w:r>
      <w:r>
        <w:rPr>
          <w:rFonts w:ascii="Times New Roman" w:eastAsia="Times New Roman"/>
          <w:i/>
          <w:spacing w:val="4"/>
          <w:sz w:val="21"/>
        </w:rPr>
        <w:t xml:space="preserve"> </w:t>
      </w:r>
      <w:r>
        <w:rPr>
          <w:spacing w:val="-3"/>
          <w:sz w:val="21"/>
        </w:rPr>
        <w:t>带正电荷，</w:t>
      </w:r>
      <w:r>
        <w:rPr>
          <w:rFonts w:ascii="Times New Roman" w:eastAsia="Times New Roman"/>
          <w:i/>
          <w:sz w:val="21"/>
        </w:rPr>
        <w:t>Q</w:t>
      </w:r>
      <w:r>
        <w:rPr>
          <w:rFonts w:ascii="Times New Roman" w:eastAsia="Times New Roman"/>
          <w:i/>
          <w:spacing w:val="4"/>
          <w:sz w:val="21"/>
        </w:rPr>
        <w:t xml:space="preserve"> </w:t>
      </w:r>
      <w:r>
        <w:rPr>
          <w:spacing w:val="-3"/>
          <w:sz w:val="21"/>
        </w:rPr>
        <w:t>带负电荷</w:t>
      </w:r>
    </w:p>
    <w:p>
      <w:pPr>
        <w:spacing w:before="91"/>
        <w:ind w:left="638" w:right="0" w:firstLine="0"/>
        <w:jc w:val="left"/>
        <w:rPr>
          <w:sz w:val="21"/>
        </w:rPr>
      </w:pPr>
      <w:r>
        <w:rPr>
          <w:rFonts w:ascii="Times New Roman" w:eastAsia="Times New Roman"/>
          <w:sz w:val="21"/>
        </w:rPr>
        <w:t>D</w:t>
      </w:r>
      <w:r>
        <w:rPr>
          <w:sz w:val="21"/>
        </w:rPr>
        <w:t>．</w:t>
      </w:r>
      <w:r>
        <w:rPr>
          <w:rFonts w:ascii="Times New Roman" w:eastAsia="Times New Roman"/>
          <w:i/>
          <w:sz w:val="21"/>
        </w:rPr>
        <w:t>P</w:t>
      </w:r>
      <w:r>
        <w:rPr>
          <w:rFonts w:ascii="Times New Roman" w:eastAsia="Times New Roman"/>
          <w:i/>
          <w:spacing w:val="5"/>
          <w:sz w:val="21"/>
        </w:rPr>
        <w:t xml:space="preserve"> </w:t>
      </w:r>
      <w:r>
        <w:rPr>
          <w:spacing w:val="-3"/>
          <w:sz w:val="21"/>
        </w:rPr>
        <w:t>带负电荷，</w:t>
      </w:r>
      <w:r>
        <w:rPr>
          <w:rFonts w:ascii="Times New Roman" w:eastAsia="Times New Roman"/>
          <w:i/>
          <w:sz w:val="21"/>
        </w:rPr>
        <w:t>Q</w:t>
      </w:r>
      <w:r>
        <w:rPr>
          <w:rFonts w:ascii="Times New Roman" w:eastAsia="Times New Roman"/>
          <w:i/>
          <w:spacing w:val="4"/>
          <w:sz w:val="21"/>
        </w:rPr>
        <w:t xml:space="preserve"> </w:t>
      </w:r>
      <w:r>
        <w:rPr>
          <w:spacing w:val="-3"/>
          <w:sz w:val="21"/>
        </w:rPr>
        <w:t>带正电荷</w:t>
      </w:r>
    </w:p>
    <w:p>
      <w:pPr>
        <w:pStyle w:val="6"/>
        <w:spacing w:before="91"/>
        <w:rPr>
          <w:rFonts w:ascii="Times New Roman" w:eastAsia="Times New Roman"/>
        </w:rPr>
      </w:pPr>
      <w:r>
        <w:t>【答案】</w:t>
      </w:r>
      <w:r>
        <w:rPr>
          <w:rFonts w:ascii="Times New Roman" w:eastAsia="Times New Roman"/>
        </w:rPr>
        <w:t>D</w:t>
      </w:r>
    </w:p>
    <w:p>
      <w:pPr>
        <w:pStyle w:val="6"/>
        <w:spacing w:before="91"/>
      </w:pPr>
      <w:r>
        <w:t>——基本概念和规律，理解能力。考的是简单物理情境下（联系实际）的物理概念、规律的简</w:t>
      </w:r>
    </w:p>
    <w:p>
      <w:pPr>
        <w:spacing w:after="0"/>
        <w:sectPr>
          <w:pgSz w:w="11910" w:h="16840"/>
          <w:pgMar w:top="1440" w:right="1160" w:bottom="1100" w:left="1200" w:header="0" w:footer="908" w:gutter="0"/>
        </w:sectPr>
      </w:pPr>
    </w:p>
    <w:p>
      <w:pPr>
        <w:pStyle w:val="6"/>
        <w:spacing w:before="50"/>
        <w:ind w:left="218"/>
      </w:pPr>
      <w:r>
        <w:t xml:space="preserve">单应用，虽属经典但不落俗套。特别是 </w:t>
      </w:r>
      <w:r>
        <w:rPr>
          <w:rFonts w:ascii="Times New Roman" w:eastAsia="Times New Roman"/>
        </w:rPr>
        <w:t xml:space="preserve">2013 </w:t>
      </w:r>
      <w:r>
        <w:t>年的题，渗透了物理学科思想和方法。</w:t>
      </w:r>
    </w:p>
    <w:p>
      <w:pPr>
        <w:pStyle w:val="6"/>
        <w:ind w:left="0"/>
        <w:rPr>
          <w:sz w:val="22"/>
        </w:rPr>
      </w:pPr>
    </w:p>
    <w:p>
      <w:pPr>
        <w:pStyle w:val="6"/>
        <w:spacing w:before="168" w:line="321" w:lineRule="auto"/>
        <w:ind w:left="218" w:right="249" w:firstLine="420"/>
      </w:pPr>
      <w:r>
        <w:pict>
          <v:group id="_x0000_s1030" o:spid="_x0000_s1030" o:spt="203" style="position:absolute;left:0pt;margin-left:487.2pt;margin-top:29.75pt;height:73.25pt;width:26.2pt;mso-position-horizontal-relative:page;z-index:-254901248;mso-width-relative:page;mso-height-relative:page;" coordorigin="9745,596" coordsize="524,1465">
            <o:lock v:ext="edit"/>
            <v:shape id="_x0000_s1031" o:spid="_x0000_s1031" style="position:absolute;left:104;top:-34287;height:48655;width:12275;" filled="f" stroked="t" coordorigin="105,-34287" coordsize="12275,48655" path="m9858,2005l9824,601m9825,628l9749,697m9826,679l9750,747m9827,729l9751,798m9829,779l9752,848m9830,830l9754,898m9831,880l9755,949m9832,930l9756,999m9833,981l9757,1050m9834,1031l9759,1100m9835,1082l9760,1150m9837,1132l9761,1200m9838,1182l9762,1250m9839,1233l9763,1301m9840,1282l9765,1351m9841,1333l9766,1402m9843,1383l9767,1452m9844,1434l9768,1502m9845,1484l9769,1553m9846,1534l9770,1603m9848,1585l9772,1653m9849,1635l9773,1704m9850,1685l9774,1754m9851,1736l9775,1804m9853,1786l9776,1855m9854,1836l9777,1905m9855,1887l9779,1955m9856,1937l9780,2005m9857,1987l9781,2056m10158,820l10155,840m10155,840l10149,858m10149,858l10141,876m10141,876l10131,893m10131,893l10117,908m10117,908l10103,921m10103,921l10086,933m10086,933l10068,942m10068,942l10048,949m10048,949l10028,954m10028,954l10006,957m10006,957l9984,957m9984,957l9961,954m9961,954l9940,948m9940,948l9920,940m9920,940l9902,930m9902,930l9886,919m9886,919l9871,905m9871,905l9858,890m9858,890l9847,873m9847,873l9839,855m9839,855l9833,836m9833,836l9830,817m9830,817l9830,797m9830,797l9833,777m9833,777l9839,758m9839,758l9847,740m9847,740l9858,723m9858,723l9870,708m9870,708l9886,695m9886,695l9902,683m9902,683l9920,674m9920,674l9940,667m9940,667l9960,662m9960,662l9982,659m9982,659l10004,659m10004,659l10027,662m10027,662l10048,668m10048,668l10068,676m10068,676l10086,685m10086,685l10102,697m10102,697l10117,711m10117,711l10130,726m10130,726l10141,743m10141,743l10149,761m10149,761l10155,780m10155,780l10158,799m10158,799l10158,820e">
              <v:path arrowok="t"/>
              <v:fill on="f" focussize="0,0"/>
              <v:stroke weight="0.430708661417323pt" color="#000000"/>
              <v:imagedata o:title=""/>
              <o:lock v:ext="edit"/>
            </v:shape>
            <v:shape id="_x0000_s1032" o:spid="_x0000_s1032" style="position:absolute;left:9914;top:685;height:1076;width:350;" fillcolor="#B1B1B1" filled="t" stroked="f" coordorigin="9915,686" coordsize="350,1076" path="m10218,686l9915,1751,9961,1762,10264,697,10218,686xe">
              <v:path arrowok="t"/>
              <v:fill on="t" focussize="0,0"/>
              <v:stroke on="f"/>
              <v:imagedata o:title=""/>
              <o:lock v:ext="edit"/>
            </v:shape>
            <v:shape id="_x0000_s1033" o:spid="_x0000_s1033" style="position:absolute;left:9914;top:685;height:1076;width:350;" filled="f" stroked="t" coordorigin="9915,686" coordsize="350,1076" path="m10218,686l10264,697,9961,1762,9915,1751,10218,686e">
              <v:path arrowok="t"/>
              <v:fill on="f" focussize="0,0"/>
              <v:stroke weight="0.0251968503937008pt" color="#B1B1B1"/>
              <v:imagedata o:title=""/>
              <o:lock v:ext="edit"/>
            </v:shape>
            <v:shape id="_x0000_s1034" o:spid="_x0000_s1034" style="position:absolute;left:7127;top:-32367;height:36488;width:8103;" filled="f" stroked="t" coordorigin="7127,-32366" coordsize="8103,36488" path="m9961,1761l9914,1750m9914,1750l10218,686m10218,686l10264,696m10264,696l9961,1761e">
              <v:path arrowok="t"/>
              <v:fill on="f" focussize="0,0"/>
              <v:stroke weight="0.430708661417323pt" color="#000000"/>
              <v:imagedata o:title=""/>
              <o:lock v:ext="edit"/>
            </v:shape>
            <v:shape id="_x0000_s1035" o:spid="_x0000_s1035" style="position:absolute;left:9854;top:1737;height:185;width:81;" fillcolor="#B1B1B1" filled="t" stroked="f" coordorigin="9855,1738" coordsize="81,185" path="m9868,1738l9855,1738,9866,1922,9878,1921,9929,1870,9935,1827,9932,1811,9904,1758,9868,1738xe">
              <v:path arrowok="t"/>
              <v:fill on="t" focussize="0,0"/>
              <v:stroke on="f"/>
              <v:imagedata o:title=""/>
              <o:lock v:ext="edit"/>
            </v:shape>
            <v:shape id="_x0000_s1036" o:spid="_x0000_s1036" style="position:absolute;left:9854;top:1737;height:185;width:81;" filled="f" stroked="t" coordorigin="9855,1738" coordsize="81,185" path="m9855,1738l9913,1768,9935,1827,9935,1843,9909,1903,9866,1922,9855,1738e">
              <v:path arrowok="t"/>
              <v:fill on="f" focussize="0,0"/>
              <v:stroke weight="0.0249606299212598pt" color="#B1B1B1"/>
              <v:imagedata o:title=""/>
              <o:lock v:ext="edit"/>
            </v:shape>
            <v:shape id="_x0000_s1037" o:spid="_x0000_s1037" style="position:absolute;left:9854;top:1733;height:9;width:14;" fillcolor="#000000" filled="t" stroked="f" coordorigin="9854,1733" coordsize="14,9" path="m9854,1741l9867,1742,9868,1734,9855,1733,9854,1741xe">
              <v:path arrowok="t"/>
              <v:fill on="t" focussize="0,0"/>
              <v:stroke on="f"/>
              <v:imagedata o:title=""/>
              <o:lock v:ext="edit"/>
            </v:shape>
            <v:shape id="_x0000_s1038" o:spid="_x0000_s1038" style="position:absolute;left:5731;top:3565;height:6137;width:2176;" filled="f" stroked="t" coordorigin="5732,3566" coordsize="2176,6137" path="m9868,1738l9881,1742m9881,1742l9893,1748m9893,1748l9904,1757m9904,1757l9913,1768m9913,1768l9921,1781m9921,1781l9928,1795m9928,1795l9932,1811m9932,1811l9935,1827m9935,1827l9934,1842m9934,1842l9932,1856m9932,1856l9928,1870m9928,1870l9924,1882m9924,1882l9917,1893m9917,1893l9909,1902m9909,1902l9900,1910m9900,1910l9889,1916m9889,1916l9878,1921m9878,1921l9866,1922e">
              <v:path arrowok="t"/>
              <v:fill on="f" focussize="0,0"/>
              <v:stroke weight="0.430708661417323pt" color="#000000"/>
              <v:imagedata o:title=""/>
              <o:lock v:ext="edit"/>
            </v:shape>
          </v:group>
        </w:pict>
      </w:r>
      <w:r>
        <w:rPr>
          <w:rFonts w:ascii="Times New Roman" w:eastAsia="Times New Roman"/>
          <w:color w:val="FF0000"/>
          <w:position w:val="2"/>
        </w:rPr>
        <w:t>2012-16</w:t>
      </w:r>
      <w:r>
        <w:rPr>
          <w:color w:val="FF0000"/>
          <w:position w:val="2"/>
        </w:rPr>
        <w:t>．</w:t>
      </w:r>
      <w:r>
        <w:rPr>
          <w:spacing w:val="-9"/>
          <w:position w:val="2"/>
        </w:rPr>
        <w:t xml:space="preserve">如图，一小球放置在木板与竖直墙面之间。设墙面对球的压力大小为 </w:t>
      </w:r>
      <w:r>
        <w:rPr>
          <w:rFonts w:ascii="Times New Roman" w:eastAsia="Times New Roman"/>
          <w:i/>
          <w:position w:val="2"/>
        </w:rPr>
        <w:t>N</w:t>
      </w:r>
      <w:r>
        <w:rPr>
          <w:rFonts w:ascii="Times New Roman" w:eastAsia="Times New Roman"/>
          <w:sz w:val="14"/>
        </w:rPr>
        <w:t>1</w:t>
      </w:r>
      <w:r>
        <w:rPr>
          <w:spacing w:val="-3"/>
          <w:position w:val="2"/>
        </w:rPr>
        <w:t xml:space="preserve">，球对木板的压力大小为 </w:t>
      </w:r>
      <w:r>
        <w:rPr>
          <w:rFonts w:ascii="Times New Roman" w:eastAsia="Times New Roman"/>
          <w:i/>
          <w:position w:val="2"/>
        </w:rPr>
        <w:t>N</w:t>
      </w:r>
      <w:r>
        <w:rPr>
          <w:rFonts w:ascii="Times New Roman" w:eastAsia="Times New Roman"/>
          <w:sz w:val="14"/>
        </w:rPr>
        <w:t>2</w:t>
      </w:r>
      <w:r>
        <w:rPr>
          <w:rFonts w:ascii="Times New Roman" w:eastAsia="Times New Roman"/>
          <w:spacing w:val="2"/>
          <w:position w:val="2"/>
        </w:rPr>
        <w:t xml:space="preserve">. </w:t>
      </w:r>
      <w:r>
        <w:rPr>
          <w:spacing w:val="-3"/>
          <w:position w:val="2"/>
        </w:rPr>
        <w:t>以木板与墙连接点所形成的水平直线为轴，将木板从图示位置开始缓慢</w:t>
      </w:r>
    </w:p>
    <w:p>
      <w:pPr>
        <w:pStyle w:val="6"/>
        <w:spacing w:line="269" w:lineRule="exact"/>
        <w:ind w:left="218"/>
      </w:pPr>
      <w:r>
        <w:t>地转到水平位置．不计摩擦，在此过程中</w:t>
      </w:r>
    </w:p>
    <w:p>
      <w:pPr>
        <w:tabs>
          <w:tab w:val="left" w:pos="4537"/>
        </w:tabs>
        <w:spacing w:before="90"/>
        <w:ind w:left="638" w:right="0" w:firstLine="0"/>
        <w:jc w:val="left"/>
        <w:rPr>
          <w:sz w:val="21"/>
        </w:rPr>
      </w:pPr>
      <w:r>
        <w:rPr>
          <w:rFonts w:ascii="Times New Roman" w:eastAsia="Times New Roman"/>
          <w:position w:val="2"/>
          <w:sz w:val="21"/>
        </w:rPr>
        <w:t>A</w:t>
      </w:r>
      <w:r>
        <w:rPr>
          <w:position w:val="2"/>
          <w:sz w:val="21"/>
        </w:rPr>
        <w:t>．</w:t>
      </w:r>
      <w:r>
        <w:rPr>
          <w:rFonts w:ascii="Times New Roman" w:eastAsia="Times New Roman"/>
          <w:i/>
          <w:position w:val="2"/>
          <w:sz w:val="21"/>
        </w:rPr>
        <w:t>N</w:t>
      </w:r>
      <w:r>
        <w:rPr>
          <w:rFonts w:ascii="Times New Roman" w:eastAsia="Times New Roman"/>
          <w:sz w:val="14"/>
        </w:rPr>
        <w:t>1</w:t>
      </w:r>
      <w:r>
        <w:rPr>
          <w:rFonts w:ascii="Times New Roman" w:eastAsia="Times New Roman"/>
          <w:spacing w:val="-1"/>
          <w:sz w:val="14"/>
        </w:rPr>
        <w:t xml:space="preserve"> </w:t>
      </w:r>
      <w:r>
        <w:rPr>
          <w:position w:val="2"/>
          <w:sz w:val="21"/>
        </w:rPr>
        <w:t>始</w:t>
      </w:r>
      <w:r>
        <w:rPr>
          <w:spacing w:val="-3"/>
          <w:position w:val="2"/>
          <w:sz w:val="21"/>
        </w:rPr>
        <w:t>终</w:t>
      </w:r>
      <w:r>
        <w:rPr>
          <w:position w:val="2"/>
          <w:sz w:val="21"/>
        </w:rPr>
        <w:t>减</w:t>
      </w:r>
      <w:r>
        <w:rPr>
          <w:spacing w:val="-3"/>
          <w:position w:val="2"/>
          <w:sz w:val="21"/>
        </w:rPr>
        <w:t>小</w:t>
      </w:r>
      <w:r>
        <w:rPr>
          <w:position w:val="2"/>
          <w:sz w:val="21"/>
        </w:rPr>
        <w:t>，</w:t>
      </w:r>
      <w:r>
        <w:rPr>
          <w:rFonts w:ascii="Times New Roman" w:eastAsia="Times New Roman"/>
          <w:i/>
          <w:position w:val="2"/>
          <w:sz w:val="21"/>
        </w:rPr>
        <w:t>N</w:t>
      </w:r>
      <w:r>
        <w:rPr>
          <w:rFonts w:ascii="Times New Roman" w:eastAsia="Times New Roman"/>
          <w:sz w:val="14"/>
        </w:rPr>
        <w:t>2</w:t>
      </w:r>
      <w:r>
        <w:rPr>
          <w:rFonts w:ascii="Times New Roman" w:eastAsia="Times New Roman"/>
          <w:spacing w:val="3"/>
          <w:sz w:val="14"/>
        </w:rPr>
        <w:t xml:space="preserve"> </w:t>
      </w:r>
      <w:r>
        <w:rPr>
          <w:spacing w:val="-3"/>
          <w:position w:val="2"/>
          <w:sz w:val="21"/>
        </w:rPr>
        <w:t>始终</w:t>
      </w:r>
      <w:r>
        <w:rPr>
          <w:position w:val="2"/>
          <w:sz w:val="21"/>
        </w:rPr>
        <w:t>增大</w:t>
      </w:r>
      <w:r>
        <w:rPr>
          <w:position w:val="2"/>
          <w:sz w:val="21"/>
        </w:rPr>
        <w:tab/>
      </w:r>
      <w:r>
        <w:rPr>
          <w:rFonts w:ascii="Times New Roman" w:eastAsia="Times New Roman"/>
          <w:position w:val="2"/>
          <w:sz w:val="21"/>
        </w:rPr>
        <w:t>B</w:t>
      </w:r>
      <w:r>
        <w:rPr>
          <w:position w:val="2"/>
          <w:sz w:val="21"/>
        </w:rPr>
        <w:t>．</w:t>
      </w:r>
      <w:r>
        <w:rPr>
          <w:rFonts w:ascii="Times New Roman" w:eastAsia="Times New Roman"/>
          <w:i/>
          <w:position w:val="2"/>
          <w:sz w:val="21"/>
        </w:rPr>
        <w:t>N</w:t>
      </w:r>
      <w:r>
        <w:rPr>
          <w:rFonts w:ascii="Times New Roman" w:eastAsia="Times New Roman"/>
          <w:sz w:val="14"/>
        </w:rPr>
        <w:t>1</w:t>
      </w:r>
      <w:r>
        <w:rPr>
          <w:rFonts w:ascii="Times New Roman" w:eastAsia="Times New Roman"/>
          <w:spacing w:val="1"/>
          <w:sz w:val="14"/>
        </w:rPr>
        <w:t xml:space="preserve"> </w:t>
      </w:r>
      <w:r>
        <w:rPr>
          <w:spacing w:val="-3"/>
          <w:position w:val="2"/>
          <w:sz w:val="21"/>
        </w:rPr>
        <w:t>始</w:t>
      </w:r>
      <w:r>
        <w:rPr>
          <w:position w:val="2"/>
          <w:sz w:val="21"/>
        </w:rPr>
        <w:t>终减</w:t>
      </w:r>
      <w:r>
        <w:rPr>
          <w:spacing w:val="-3"/>
          <w:position w:val="2"/>
          <w:sz w:val="21"/>
        </w:rPr>
        <w:t>小</w:t>
      </w:r>
      <w:r>
        <w:rPr>
          <w:position w:val="2"/>
          <w:sz w:val="21"/>
        </w:rPr>
        <w:t>，</w:t>
      </w:r>
      <w:r>
        <w:rPr>
          <w:rFonts w:ascii="Times New Roman" w:eastAsia="Times New Roman"/>
          <w:i/>
          <w:position w:val="2"/>
          <w:sz w:val="21"/>
        </w:rPr>
        <w:t>N</w:t>
      </w:r>
      <w:r>
        <w:rPr>
          <w:rFonts w:ascii="Times New Roman" w:eastAsia="Times New Roman"/>
          <w:sz w:val="14"/>
        </w:rPr>
        <w:t>2</w:t>
      </w:r>
      <w:r>
        <w:rPr>
          <w:rFonts w:ascii="Times New Roman" w:eastAsia="Times New Roman"/>
          <w:spacing w:val="1"/>
          <w:sz w:val="14"/>
        </w:rPr>
        <w:t xml:space="preserve"> </w:t>
      </w:r>
      <w:r>
        <w:rPr>
          <w:spacing w:val="-3"/>
          <w:position w:val="2"/>
          <w:sz w:val="21"/>
        </w:rPr>
        <w:t>始</w:t>
      </w:r>
      <w:r>
        <w:rPr>
          <w:position w:val="2"/>
          <w:sz w:val="21"/>
        </w:rPr>
        <w:t>终</w:t>
      </w:r>
      <w:r>
        <w:rPr>
          <w:spacing w:val="-3"/>
          <w:position w:val="2"/>
          <w:sz w:val="21"/>
        </w:rPr>
        <w:t>减</w:t>
      </w:r>
      <w:r>
        <w:rPr>
          <w:position w:val="2"/>
          <w:sz w:val="21"/>
        </w:rPr>
        <w:t>小</w:t>
      </w:r>
    </w:p>
    <w:p>
      <w:pPr>
        <w:tabs>
          <w:tab w:val="left" w:pos="4525"/>
        </w:tabs>
        <w:spacing w:before="91"/>
        <w:ind w:left="638" w:right="0" w:firstLine="0"/>
        <w:jc w:val="left"/>
        <w:rPr>
          <w:sz w:val="21"/>
        </w:rPr>
      </w:pPr>
      <w:r>
        <w:rPr>
          <w:rFonts w:ascii="Times New Roman" w:eastAsia="Times New Roman"/>
          <w:position w:val="2"/>
          <w:sz w:val="21"/>
        </w:rPr>
        <w:t>C</w:t>
      </w:r>
      <w:r>
        <w:rPr>
          <w:position w:val="2"/>
          <w:sz w:val="21"/>
        </w:rPr>
        <w:t>．</w:t>
      </w:r>
      <w:r>
        <w:rPr>
          <w:rFonts w:ascii="Times New Roman" w:eastAsia="Times New Roman"/>
          <w:i/>
          <w:position w:val="2"/>
          <w:sz w:val="21"/>
        </w:rPr>
        <w:t>N</w:t>
      </w:r>
      <w:r>
        <w:rPr>
          <w:rFonts w:ascii="Times New Roman" w:eastAsia="Times New Roman"/>
          <w:sz w:val="14"/>
        </w:rPr>
        <w:t>1</w:t>
      </w:r>
      <w:r>
        <w:rPr>
          <w:rFonts w:ascii="Times New Roman" w:eastAsia="Times New Roman"/>
          <w:spacing w:val="-1"/>
          <w:sz w:val="14"/>
        </w:rPr>
        <w:t xml:space="preserve"> </w:t>
      </w:r>
      <w:r>
        <w:rPr>
          <w:position w:val="2"/>
          <w:sz w:val="21"/>
        </w:rPr>
        <w:t>先增</w:t>
      </w:r>
      <w:r>
        <w:rPr>
          <w:spacing w:val="-3"/>
          <w:position w:val="2"/>
          <w:sz w:val="21"/>
        </w:rPr>
        <w:t>大</w:t>
      </w:r>
      <w:r>
        <w:rPr>
          <w:position w:val="2"/>
          <w:sz w:val="21"/>
        </w:rPr>
        <w:t>后</w:t>
      </w:r>
      <w:r>
        <w:rPr>
          <w:spacing w:val="-3"/>
          <w:position w:val="2"/>
          <w:sz w:val="21"/>
        </w:rPr>
        <w:t>减</w:t>
      </w:r>
      <w:r>
        <w:rPr>
          <w:position w:val="2"/>
          <w:sz w:val="21"/>
        </w:rPr>
        <w:t>小，</w:t>
      </w:r>
      <w:r>
        <w:rPr>
          <w:rFonts w:ascii="Times New Roman" w:eastAsia="Times New Roman"/>
          <w:i/>
          <w:position w:val="2"/>
          <w:sz w:val="21"/>
        </w:rPr>
        <w:t>N</w:t>
      </w:r>
      <w:r>
        <w:rPr>
          <w:rFonts w:ascii="Times New Roman" w:eastAsia="Times New Roman"/>
          <w:sz w:val="14"/>
        </w:rPr>
        <w:t xml:space="preserve">2 </w:t>
      </w:r>
      <w:r>
        <w:rPr>
          <w:position w:val="2"/>
          <w:sz w:val="21"/>
        </w:rPr>
        <w:t>始终</w:t>
      </w:r>
      <w:r>
        <w:rPr>
          <w:spacing w:val="-3"/>
          <w:position w:val="2"/>
          <w:sz w:val="21"/>
        </w:rPr>
        <w:t>减</w:t>
      </w:r>
      <w:r>
        <w:rPr>
          <w:position w:val="2"/>
          <w:sz w:val="21"/>
        </w:rPr>
        <w:t>小</w:t>
      </w:r>
      <w:r>
        <w:rPr>
          <w:position w:val="2"/>
          <w:sz w:val="21"/>
        </w:rPr>
        <w:tab/>
      </w:r>
      <w:r>
        <w:rPr>
          <w:rFonts w:ascii="Times New Roman" w:eastAsia="Times New Roman"/>
          <w:position w:val="2"/>
          <w:sz w:val="21"/>
        </w:rPr>
        <w:t>D</w:t>
      </w:r>
      <w:r>
        <w:rPr>
          <w:position w:val="2"/>
          <w:sz w:val="21"/>
        </w:rPr>
        <w:t>．</w:t>
      </w:r>
      <w:r>
        <w:rPr>
          <w:rFonts w:ascii="Times New Roman" w:eastAsia="Times New Roman"/>
          <w:i/>
          <w:position w:val="2"/>
          <w:sz w:val="21"/>
        </w:rPr>
        <w:t>N</w:t>
      </w:r>
      <w:r>
        <w:rPr>
          <w:rFonts w:ascii="Times New Roman" w:eastAsia="Times New Roman"/>
          <w:sz w:val="14"/>
        </w:rPr>
        <w:t>1</w:t>
      </w:r>
      <w:r>
        <w:rPr>
          <w:rFonts w:ascii="Times New Roman" w:eastAsia="Times New Roman"/>
          <w:spacing w:val="1"/>
          <w:sz w:val="14"/>
        </w:rPr>
        <w:t xml:space="preserve"> </w:t>
      </w:r>
      <w:r>
        <w:rPr>
          <w:spacing w:val="-3"/>
          <w:position w:val="2"/>
          <w:sz w:val="21"/>
        </w:rPr>
        <w:t>先</w:t>
      </w:r>
      <w:r>
        <w:rPr>
          <w:position w:val="2"/>
          <w:sz w:val="21"/>
        </w:rPr>
        <w:t>增大</w:t>
      </w:r>
      <w:r>
        <w:rPr>
          <w:spacing w:val="-3"/>
          <w:position w:val="2"/>
          <w:sz w:val="21"/>
        </w:rPr>
        <w:t>后</w:t>
      </w:r>
      <w:r>
        <w:rPr>
          <w:position w:val="2"/>
          <w:sz w:val="21"/>
        </w:rPr>
        <w:t>减</w:t>
      </w:r>
      <w:r>
        <w:rPr>
          <w:spacing w:val="-3"/>
          <w:position w:val="2"/>
          <w:sz w:val="21"/>
        </w:rPr>
        <w:t>小</w:t>
      </w:r>
      <w:r>
        <w:rPr>
          <w:position w:val="2"/>
          <w:sz w:val="21"/>
        </w:rPr>
        <w:t>，</w:t>
      </w:r>
      <w:r>
        <w:rPr>
          <w:rFonts w:ascii="Times New Roman" w:eastAsia="Times New Roman"/>
          <w:i/>
          <w:position w:val="2"/>
          <w:sz w:val="21"/>
        </w:rPr>
        <w:t>N</w:t>
      </w:r>
      <w:r>
        <w:rPr>
          <w:rFonts w:ascii="Times New Roman" w:eastAsia="Times New Roman"/>
          <w:sz w:val="14"/>
        </w:rPr>
        <w:t>2</w:t>
      </w:r>
      <w:r>
        <w:rPr>
          <w:rFonts w:ascii="Times New Roman" w:eastAsia="Times New Roman"/>
          <w:spacing w:val="2"/>
          <w:sz w:val="14"/>
        </w:rPr>
        <w:t xml:space="preserve"> </w:t>
      </w:r>
      <w:r>
        <w:rPr>
          <w:spacing w:val="-3"/>
          <w:position w:val="2"/>
          <w:sz w:val="21"/>
        </w:rPr>
        <w:t>先</w:t>
      </w:r>
      <w:r>
        <w:rPr>
          <w:position w:val="2"/>
          <w:sz w:val="21"/>
        </w:rPr>
        <w:t>减</w:t>
      </w:r>
      <w:r>
        <w:rPr>
          <w:spacing w:val="-3"/>
          <w:position w:val="2"/>
          <w:sz w:val="21"/>
        </w:rPr>
        <w:t>小后</w:t>
      </w:r>
      <w:r>
        <w:rPr>
          <w:position w:val="2"/>
          <w:sz w:val="21"/>
        </w:rPr>
        <w:t>增大</w:t>
      </w:r>
    </w:p>
    <w:p>
      <w:pPr>
        <w:pStyle w:val="6"/>
        <w:spacing w:before="92"/>
        <w:rPr>
          <w:rFonts w:ascii="Times New Roman" w:eastAsia="Times New Roman"/>
        </w:rPr>
      </w:pPr>
      <w:r>
        <w:t>【答案】</w:t>
      </w:r>
      <w:r>
        <w:rPr>
          <w:rFonts w:ascii="Times New Roman" w:eastAsia="Times New Roman"/>
        </w:rPr>
        <w:t>B</w:t>
      </w:r>
    </w:p>
    <w:p>
      <w:pPr>
        <w:pStyle w:val="6"/>
        <w:spacing w:before="91" w:line="321" w:lineRule="auto"/>
        <w:ind w:left="218" w:right="249" w:firstLine="420"/>
        <w:jc w:val="both"/>
      </w:pPr>
      <w:r>
        <w:rPr>
          <w:rFonts w:ascii="Times New Roman" w:eastAsia="Times New Roman"/>
          <w:color w:val="FF0000"/>
        </w:rPr>
        <w:t>2013-16</w:t>
      </w:r>
      <w:r>
        <w:rPr>
          <w:color w:val="FF0000"/>
        </w:rPr>
        <w:t>．</w:t>
      </w:r>
      <w:r>
        <w:rPr>
          <w:spacing w:val="-3"/>
        </w:rPr>
        <w:t xml:space="preserve">一水平放置的平行板电容器的两极板间距为 </w:t>
      </w:r>
      <w:r>
        <w:rPr>
          <w:rFonts w:ascii="Times New Roman" w:eastAsia="Times New Roman"/>
          <w:i/>
        </w:rPr>
        <w:t>d</w:t>
      </w:r>
      <w:r>
        <w:rPr>
          <w:spacing w:val="-3"/>
        </w:rPr>
        <w:t>，极板分别与电池两极相连，上极板中心有一小孔</w:t>
      </w:r>
      <w:r>
        <w:rPr>
          <w:rFonts w:ascii="Times New Roman" w:eastAsia="Times New Roman"/>
          <w:spacing w:val="-4"/>
        </w:rPr>
        <w:t>(</w:t>
      </w:r>
      <w:r>
        <w:rPr>
          <w:spacing w:val="-3"/>
        </w:rPr>
        <w:t>小孔对电场的影响可忽略不计</w:t>
      </w:r>
      <w:r>
        <w:rPr>
          <w:rFonts w:ascii="Times New Roman" w:eastAsia="Times New Roman"/>
          <w:spacing w:val="-4"/>
        </w:rPr>
        <w:t>)</w:t>
      </w:r>
      <w:r>
        <w:rPr>
          <w:spacing w:val="-14"/>
        </w:rPr>
        <w:t xml:space="preserve">。小孔正上方 </w:t>
      </w:r>
      <w:r>
        <w:rPr>
          <w:rFonts w:ascii="Times New Roman" w:eastAsia="Times New Roman"/>
          <w:i/>
        </w:rPr>
        <w:t>d</w:t>
      </w:r>
      <w:r>
        <w:rPr>
          <w:rFonts w:ascii="Times New Roman" w:eastAsia="Times New Roman"/>
        </w:rPr>
        <w:t xml:space="preserve">/2 </w:t>
      </w:r>
      <w:r>
        <w:rPr>
          <w:spacing w:val="-16"/>
        </w:rPr>
        <w:t xml:space="preserve">处的 </w:t>
      </w:r>
      <w:r>
        <w:rPr>
          <w:rFonts w:ascii="Times New Roman" w:eastAsia="Times New Roman"/>
          <w:i/>
        </w:rPr>
        <w:t xml:space="preserve">P </w:t>
      </w:r>
      <w:r>
        <w:rPr>
          <w:spacing w:val="-8"/>
        </w:rPr>
        <w:t>点有一带电粒子，该粒子从静止</w:t>
      </w:r>
      <w:r>
        <w:rPr>
          <w:spacing w:val="-5"/>
        </w:rPr>
        <w:t>开始下落，经过小孔进入电容器，并在下极板处</w:t>
      </w:r>
      <w:r>
        <w:rPr>
          <w:rFonts w:ascii="Times New Roman" w:eastAsia="Times New Roman"/>
        </w:rPr>
        <w:t>(</w:t>
      </w:r>
      <w:r>
        <w:rPr>
          <w:spacing w:val="-3"/>
        </w:rPr>
        <w:t>未写极板接触</w:t>
      </w:r>
      <w:r>
        <w:rPr>
          <w:rFonts w:ascii="Times New Roman" w:eastAsia="Times New Roman"/>
          <w:spacing w:val="-4"/>
        </w:rPr>
        <w:t>)</w:t>
      </w:r>
      <w:r>
        <w:rPr>
          <w:spacing w:val="-5"/>
        </w:rPr>
        <w:t xml:space="preserve">返回。若将下极板向上平移 </w:t>
      </w:r>
      <w:r>
        <w:rPr>
          <w:rFonts w:ascii="Times New Roman" w:eastAsia="Times New Roman"/>
          <w:i/>
        </w:rPr>
        <w:t>d</w:t>
      </w:r>
      <w:r>
        <w:rPr>
          <w:rFonts w:ascii="Times New Roman" w:eastAsia="Times New Roman"/>
        </w:rPr>
        <w:t>/3</w:t>
      </w:r>
      <w:r>
        <w:t>，则</w:t>
      </w:r>
      <w:r>
        <w:rPr>
          <w:spacing w:val="-27"/>
        </w:rPr>
        <w:t xml:space="preserve">从 </w:t>
      </w:r>
      <w:r>
        <w:rPr>
          <w:rFonts w:ascii="Times New Roman" w:eastAsia="Times New Roman"/>
          <w:i/>
        </w:rPr>
        <w:t xml:space="preserve">P </w:t>
      </w:r>
      <w:r>
        <w:rPr>
          <w:spacing w:val="-3"/>
        </w:rPr>
        <w:t>点开始下落的相同粒子将</w:t>
      </w:r>
    </w:p>
    <w:p>
      <w:pPr>
        <w:pStyle w:val="6"/>
        <w:tabs>
          <w:tab w:val="left" w:pos="3999"/>
        </w:tabs>
        <w:spacing w:line="267" w:lineRule="exact"/>
        <w:jc w:val="both"/>
      </w:pPr>
      <w:r>
        <w:rPr>
          <w:rFonts w:ascii="Times New Roman" w:eastAsia="Times New Roman"/>
        </w:rPr>
        <w:t>A.</w:t>
      </w:r>
      <w:r>
        <w:rPr>
          <w:spacing w:val="-3"/>
        </w:rPr>
        <w:t>打</w:t>
      </w:r>
      <w:r>
        <w:t>到</w:t>
      </w:r>
      <w:r>
        <w:rPr>
          <w:spacing w:val="-3"/>
        </w:rPr>
        <w:t>下</w:t>
      </w:r>
      <w:r>
        <w:t>极</w:t>
      </w:r>
      <w:r>
        <w:rPr>
          <w:spacing w:val="-3"/>
        </w:rPr>
        <w:t>板</w:t>
      </w:r>
      <w:r>
        <w:t>上</w:t>
      </w:r>
      <w:r>
        <w:tab/>
      </w:r>
      <w:r>
        <w:rPr>
          <w:rFonts w:ascii="Times New Roman" w:eastAsia="Times New Roman"/>
        </w:rPr>
        <w:t>B.</w:t>
      </w:r>
      <w:r>
        <w:rPr>
          <w:spacing w:val="-3"/>
        </w:rPr>
        <w:t>在</w:t>
      </w:r>
      <w:r>
        <w:t>下</w:t>
      </w:r>
      <w:r>
        <w:rPr>
          <w:spacing w:val="-3"/>
        </w:rPr>
        <w:t>极</w:t>
      </w:r>
      <w:r>
        <w:t>板</w:t>
      </w:r>
      <w:r>
        <w:rPr>
          <w:spacing w:val="-3"/>
        </w:rPr>
        <w:t>处</w:t>
      </w:r>
      <w:r>
        <w:t>返回</w:t>
      </w:r>
    </w:p>
    <w:p>
      <w:pPr>
        <w:pStyle w:val="6"/>
        <w:tabs>
          <w:tab w:val="left" w:pos="3999"/>
        </w:tabs>
        <w:spacing w:before="91"/>
      </w:pPr>
      <w:r>
        <w:rPr>
          <w:rFonts w:ascii="Times New Roman" w:eastAsia="Times New Roman"/>
        </w:rPr>
        <w:t>C.</w:t>
      </w:r>
      <w:r>
        <w:rPr>
          <w:spacing w:val="-3"/>
        </w:rPr>
        <w:t>在</w:t>
      </w:r>
      <w:r>
        <w:t>距</w:t>
      </w:r>
      <w:r>
        <w:rPr>
          <w:spacing w:val="-3"/>
        </w:rPr>
        <w:t>上</w:t>
      </w:r>
      <w:r>
        <w:t>极板</w:t>
      </w:r>
      <w:r>
        <w:rPr>
          <w:spacing w:val="-54"/>
        </w:rPr>
        <w:t xml:space="preserve"> </w:t>
      </w:r>
      <w:r>
        <w:rPr>
          <w:rFonts w:ascii="Times New Roman" w:eastAsia="Times New Roman"/>
          <w:i/>
        </w:rPr>
        <w:t>d</w:t>
      </w:r>
      <w:r>
        <w:rPr>
          <w:rFonts w:ascii="Times New Roman" w:eastAsia="Times New Roman"/>
        </w:rPr>
        <w:t>/2</w:t>
      </w:r>
      <w:r>
        <w:rPr>
          <w:rFonts w:ascii="Times New Roman" w:eastAsia="Times New Roman"/>
          <w:spacing w:val="2"/>
        </w:rPr>
        <w:t xml:space="preserve"> </w:t>
      </w:r>
      <w:r>
        <w:rPr>
          <w:spacing w:val="-3"/>
        </w:rPr>
        <w:t>处</w:t>
      </w:r>
      <w:r>
        <w:t>返回</w:t>
      </w:r>
      <w:r>
        <w:tab/>
      </w:r>
      <w:r>
        <w:rPr>
          <w:rFonts w:ascii="Times New Roman" w:eastAsia="Times New Roman"/>
        </w:rPr>
        <w:t>D.</w:t>
      </w:r>
      <w:r>
        <w:rPr>
          <w:spacing w:val="-3"/>
        </w:rPr>
        <w:t>在</w:t>
      </w:r>
      <w:r>
        <w:t>距</w:t>
      </w:r>
      <w:r>
        <w:rPr>
          <w:spacing w:val="-3"/>
        </w:rPr>
        <w:t>上极</w:t>
      </w:r>
      <w:r>
        <w:t>板</w:t>
      </w:r>
      <w:r>
        <w:rPr>
          <w:spacing w:val="-52"/>
        </w:rPr>
        <w:t xml:space="preserve"> </w:t>
      </w:r>
      <w:r>
        <w:rPr>
          <w:rFonts w:ascii="Times New Roman" w:eastAsia="Times New Roman"/>
        </w:rPr>
        <w:t>2</w:t>
      </w:r>
      <w:r>
        <w:rPr>
          <w:rFonts w:ascii="Times New Roman" w:eastAsia="Times New Roman"/>
          <w:i/>
        </w:rPr>
        <w:t>d</w:t>
      </w:r>
      <w:r>
        <w:rPr>
          <w:rFonts w:ascii="Times New Roman" w:eastAsia="Times New Roman"/>
        </w:rPr>
        <w:t>/5</w:t>
      </w:r>
      <w:r>
        <w:rPr>
          <w:rFonts w:ascii="Times New Roman" w:eastAsia="Times New Roman"/>
          <w:spacing w:val="-3"/>
        </w:rPr>
        <w:t xml:space="preserve"> </w:t>
      </w:r>
      <w:r>
        <w:rPr>
          <w:spacing w:val="-3"/>
        </w:rPr>
        <w:t>处</w:t>
      </w:r>
      <w:r>
        <w:t>返回</w:t>
      </w:r>
    </w:p>
    <w:p>
      <w:pPr>
        <w:pStyle w:val="6"/>
        <w:spacing w:before="91"/>
        <w:rPr>
          <w:rFonts w:ascii="Times New Roman" w:eastAsia="Times New Roman"/>
        </w:rPr>
      </w:pPr>
      <w:r>
        <w:t>【答案】</w:t>
      </w:r>
      <w:r>
        <w:rPr>
          <w:rFonts w:ascii="Times New Roman" w:eastAsia="Times New Roman"/>
        </w:rPr>
        <w:t>D</w:t>
      </w:r>
    </w:p>
    <w:p>
      <w:pPr>
        <w:pStyle w:val="6"/>
        <w:spacing w:before="91" w:line="321" w:lineRule="auto"/>
        <w:ind w:left="218" w:right="143" w:firstLine="420"/>
      </w:pPr>
      <w:r>
        <w:drawing>
          <wp:anchor distT="0" distB="0" distL="0" distR="0" simplePos="0" relativeHeight="248414208" behindDoc="1" locked="0" layoutInCell="1" allowOverlap="1">
            <wp:simplePos x="0" y="0"/>
            <wp:positionH relativeFrom="page">
              <wp:posOffset>5008245</wp:posOffset>
            </wp:positionH>
            <wp:positionV relativeFrom="paragraph">
              <wp:posOffset>313055</wp:posOffset>
            </wp:positionV>
            <wp:extent cx="1486535" cy="671195"/>
            <wp:effectExtent l="0" t="0" r="0" b="0"/>
            <wp:wrapNone/>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2.jpeg"/>
                    <pic:cNvPicPr>
                      <a:picLocks noChangeAspect="1"/>
                    </pic:cNvPicPr>
                  </pic:nvPicPr>
                  <pic:blipFill>
                    <a:blip r:embed="rId20" cstate="print"/>
                    <a:stretch>
                      <a:fillRect/>
                    </a:stretch>
                  </pic:blipFill>
                  <pic:spPr>
                    <a:xfrm>
                      <a:off x="0" y="0"/>
                      <a:ext cx="1486617" cy="671195"/>
                    </a:xfrm>
                    <a:prstGeom prst="rect">
                      <a:avLst/>
                    </a:prstGeom>
                  </pic:spPr>
                </pic:pic>
              </a:graphicData>
            </a:graphic>
          </wp:anchor>
        </w:drawing>
      </w:r>
      <w:r>
        <w:rPr>
          <w:rFonts w:ascii="Times New Roman" w:eastAsia="Times New Roman"/>
          <w:color w:val="FF0000"/>
          <w:spacing w:val="-8"/>
        </w:rPr>
        <w:t>2014-16</w:t>
      </w:r>
      <w:r>
        <w:rPr>
          <w:color w:val="FF0000"/>
          <w:spacing w:val="-8"/>
        </w:rPr>
        <w:t>．</w:t>
      </w:r>
      <w:r>
        <w:rPr>
          <w:spacing w:val="-8"/>
        </w:rPr>
        <w:t>如图，</w:t>
      </w:r>
      <w:r>
        <w:rPr>
          <w:rFonts w:ascii="Times New Roman" w:eastAsia="Times New Roman"/>
          <w:spacing w:val="-19"/>
        </w:rPr>
        <w:t xml:space="preserve">MN </w:t>
      </w:r>
      <w:r>
        <w:rPr>
          <w:spacing w:val="-11"/>
        </w:rPr>
        <w:t>为铝质薄平板，铝板上方和下方分别有垂直于图平面的匀强磁场</w:t>
      </w:r>
      <w:r>
        <w:t>（</w:t>
      </w:r>
      <w:r>
        <w:rPr>
          <w:spacing w:val="-3"/>
        </w:rPr>
        <w:t>未画出</w:t>
      </w:r>
      <w:r>
        <w:rPr>
          <w:spacing w:val="-106"/>
        </w:rPr>
        <w:t>）</w:t>
      </w:r>
      <w:r>
        <w:t>。一带电粒子从紧贴铝板上表面的</w:t>
      </w:r>
      <w:r>
        <w:rPr>
          <w:rFonts w:ascii="Times New Roman" w:eastAsia="Times New Roman"/>
        </w:rPr>
        <w:t xml:space="preserve">P </w:t>
      </w:r>
      <w:r>
        <w:rPr>
          <w:spacing w:val="-15"/>
        </w:rPr>
        <w:t xml:space="preserve">点垂直于铝板向上射出，从 </w:t>
      </w:r>
      <w:r>
        <w:rPr>
          <w:rFonts w:ascii="Times New Roman" w:eastAsia="Times New Roman"/>
        </w:rPr>
        <w:t xml:space="preserve">Q </w:t>
      </w:r>
      <w:r>
        <w:t>点穿</w:t>
      </w:r>
    </w:p>
    <w:p>
      <w:pPr>
        <w:pStyle w:val="6"/>
        <w:spacing w:line="321" w:lineRule="auto"/>
        <w:ind w:left="218" w:right="2940"/>
      </w:pPr>
      <w:r>
        <w:pict>
          <v:group id="_x0000_s1039" o:spid="_x0000_s1039" o:spt="203" style="position:absolute;left:0pt;margin-left:174.15pt;margin-top:60.3pt;height:14.15pt;width:14.55pt;mso-position-horizontal-relative:page;z-index:251674624;mso-width-relative:page;mso-height-relative:page;" coordorigin="3484,1207" coordsize="291,283">
            <o:lock v:ext="edit"/>
            <v:line id="_x0000_s1040" o:spid="_x0000_s1040" o:spt="20" style="position:absolute;left:3489;top:1364;flip:y;height:17;width:31;" stroked="t" coordsize="21600,21600">
              <v:path arrowok="t"/>
              <v:fill focussize="0,0"/>
              <v:stroke weight="0.493149606299213pt" color="#000000"/>
              <v:imagedata o:title=""/>
              <o:lock v:ext="edit"/>
            </v:line>
            <v:line id="_x0000_s1041" o:spid="_x0000_s1041" o:spt="20" style="position:absolute;left:3520;top:1368;height:80;width:45;" stroked="t" coordsize="21600,21600">
              <v:path arrowok="t"/>
              <v:fill focussize="0,0"/>
              <v:stroke weight="1.00110236220472pt" color="#000000"/>
              <v:imagedata o:title=""/>
              <o:lock v:ext="edit"/>
            </v:line>
            <v:shape id="_x0000_s1042" o:spid="_x0000_s1042" style="position:absolute;left:131;top:8903;height:253;width:213;" filled="f" stroked="t" coordorigin="131,8904" coordsize="213,253" path="m3569,1448l3629,1212m3629,1212l3774,1212e">
              <v:path arrowok="t"/>
              <v:fill on="f" focussize="0,0"/>
              <v:stroke weight="0.496850393700787pt" color="#000000"/>
              <v:imagedata o:title=""/>
              <o:lock v:ext="edit"/>
            </v:shape>
            <v:shape id="_x0000_s1043" o:spid="_x0000_s1043" o:spt="202" type="#_x0000_t202" style="position:absolute;left:3483;top:1206;height:283;width:291;" filled="f" stroked="f" coordsize="21600,21600">
              <v:path/>
              <v:fill on="f" focussize="0,0"/>
              <v:stroke on="f" joinstyle="miter"/>
              <v:imagedata o:title=""/>
              <o:lock v:ext="edit"/>
              <v:textbox inset="0mm,0mm,0mm,0mm">
                <w:txbxContent>
                  <w:p>
                    <w:pPr>
                      <w:spacing w:before="16"/>
                      <w:ind w:left="159" w:right="0" w:firstLine="0"/>
                      <w:jc w:val="left"/>
                      <w:rPr>
                        <w:rFonts w:ascii="Times New Roman"/>
                        <w:sz w:val="23"/>
                      </w:rPr>
                    </w:pPr>
                    <w:r>
                      <w:rPr>
                        <w:rFonts w:ascii="Times New Roman"/>
                        <w:w w:val="106"/>
                        <w:sz w:val="23"/>
                      </w:rPr>
                      <w:t>2</w:t>
                    </w:r>
                  </w:p>
                </w:txbxContent>
              </v:textbox>
            </v:shape>
          </v:group>
        </w:pict>
      </w:r>
      <w:r>
        <w:rPr>
          <w:spacing w:val="6"/>
        </w:rPr>
        <w:t>越铝板后到达</w:t>
      </w:r>
      <w:r>
        <w:rPr>
          <w:rFonts w:ascii="Times New Roman" w:eastAsia="Times New Roman"/>
        </w:rPr>
        <w:t xml:space="preserve">PQ </w:t>
      </w:r>
      <w:r>
        <w:rPr>
          <w:spacing w:val="15"/>
        </w:rPr>
        <w:t>的中点</w:t>
      </w:r>
      <w:r>
        <w:rPr>
          <w:rFonts w:ascii="Times New Roman" w:eastAsia="Times New Roman"/>
        </w:rPr>
        <w:t>O</w:t>
      </w:r>
      <w:r>
        <w:rPr>
          <w:spacing w:val="-11"/>
        </w:rPr>
        <w:t xml:space="preserve">。已知粒子穿越铝板时，其动能损失一半， </w:t>
      </w:r>
      <w:r>
        <w:rPr>
          <w:spacing w:val="-8"/>
        </w:rPr>
        <w:t>速度方向和电荷量不变。不计重力。铝板上方和下方的磁感应强度大</w:t>
      </w:r>
      <w:r>
        <w:rPr>
          <w:spacing w:val="-6"/>
        </w:rPr>
        <w:t>小之比为</w:t>
      </w:r>
    </w:p>
    <w:p>
      <w:pPr>
        <w:spacing w:after="0" w:line="321" w:lineRule="auto"/>
        <w:sectPr>
          <w:pgSz w:w="11910" w:h="16840"/>
          <w:pgMar w:top="1440" w:right="1160" w:bottom="1100" w:left="1200" w:header="0" w:footer="908" w:gutter="0"/>
        </w:sectPr>
      </w:pPr>
    </w:p>
    <w:p>
      <w:pPr>
        <w:pStyle w:val="6"/>
        <w:tabs>
          <w:tab w:val="left" w:pos="2050"/>
        </w:tabs>
        <w:spacing w:before="144"/>
        <w:rPr>
          <w:rFonts w:ascii="Times New Roman" w:eastAsia="Times New Roman"/>
        </w:rPr>
      </w:pPr>
      <w:r>
        <w:rPr>
          <w:rFonts w:ascii="Times New Roman" w:eastAsia="Times New Roman"/>
        </w:rPr>
        <w:t>A</w:t>
      </w:r>
      <w:r>
        <w:t>．</w:t>
      </w:r>
      <w:r>
        <w:rPr>
          <w:spacing w:val="-1"/>
        </w:rPr>
        <w:t xml:space="preserve"> </w:t>
      </w:r>
      <w:r>
        <w:rPr>
          <w:rFonts w:ascii="Times New Roman" w:eastAsia="Times New Roman"/>
        </w:rPr>
        <w:t>2</w:t>
      </w:r>
      <w:r>
        <w:rPr>
          <w:rFonts w:ascii="Times New Roman" w:eastAsia="Times New Roman"/>
        </w:rPr>
        <w:tab/>
      </w:r>
      <w:r>
        <w:rPr>
          <w:rFonts w:ascii="Times New Roman" w:eastAsia="Times New Roman"/>
        </w:rPr>
        <w:t>B.</w:t>
      </w:r>
    </w:p>
    <w:p>
      <w:pPr>
        <w:pStyle w:val="6"/>
        <w:spacing w:before="6"/>
        <w:ind w:left="0"/>
        <w:rPr>
          <w:rFonts w:ascii="Times New Roman"/>
          <w:sz w:val="23"/>
        </w:rPr>
      </w:pPr>
    </w:p>
    <w:p>
      <w:pPr>
        <w:pStyle w:val="6"/>
        <w:rPr>
          <w:rFonts w:ascii="Times New Roman" w:eastAsia="Times New Roman"/>
        </w:rPr>
      </w:pPr>
      <w:r>
        <w:t>【答案】</w:t>
      </w:r>
      <w:r>
        <w:rPr>
          <w:rFonts w:ascii="Times New Roman" w:eastAsia="Times New Roman"/>
        </w:rPr>
        <w:t>D</w:t>
      </w:r>
    </w:p>
    <w:p>
      <w:pPr>
        <w:pStyle w:val="6"/>
        <w:tabs>
          <w:tab w:val="left" w:pos="1935"/>
        </w:tabs>
        <w:spacing w:before="158" w:line="200" w:lineRule="exact"/>
        <w:rPr>
          <w:rFonts w:ascii="Times New Roman"/>
        </w:rPr>
      </w:pPr>
      <w:r>
        <w:br w:type="column"/>
      </w:r>
      <w:r>
        <w:rPr>
          <w:rFonts w:ascii="Times New Roman"/>
        </w:rPr>
        <w:t>C. 1</w:t>
      </w:r>
      <w:r>
        <w:rPr>
          <w:rFonts w:ascii="Times New Roman"/>
        </w:rPr>
        <w:tab/>
      </w:r>
      <w:r>
        <w:rPr>
          <w:rFonts w:ascii="Times New Roman"/>
        </w:rPr>
        <w:t>D.</w:t>
      </w:r>
    </w:p>
    <w:p>
      <w:pPr>
        <w:pStyle w:val="2"/>
        <w:spacing w:line="235" w:lineRule="exact"/>
        <w:ind w:right="2023"/>
        <w:jc w:val="center"/>
      </w:pPr>
      <w:r>
        <w:pict>
          <v:group id="_x0000_s1044" o:spid="_x0000_s1044" o:spt="203" style="position:absolute;left:0pt;margin-left:310.45pt;margin-top:-19.75pt;height:16.7pt;width:16.4pt;mso-position-horizontal-relative:page;z-index:251676672;mso-width-relative:page;mso-height-relative:page;" coordorigin="6209,-396" coordsize="328,334">
            <o:lock v:ext="edit"/>
            <v:line id="_x0000_s1045" o:spid="_x0000_s1045" o:spt="20" style="position:absolute;left:6234;top:-235;flip:y;height:18;width:31;" stroked="t" coordsize="21600,21600">
              <v:path arrowok="t"/>
              <v:fill focussize="0,0"/>
              <v:stroke weight="0.511496062992126pt" color="#000000"/>
              <v:imagedata o:title=""/>
              <o:lock v:ext="edit"/>
            </v:line>
            <v:line id="_x0000_s1046" o:spid="_x0000_s1046" o:spt="20" style="position:absolute;left:6265;top:-230;height:81;width:45;" stroked="t" coordsize="21600,21600">
              <v:path arrowok="t"/>
              <v:fill focussize="0,0"/>
              <v:stroke weight="1.0088188976378pt" color="#000000"/>
              <v:imagedata o:title=""/>
              <o:lock v:ext="edit"/>
            </v:line>
            <v:shape id="_x0000_s1047" o:spid="_x0000_s1047" style="position:absolute;left:41;top:7129;height:330;width:343;" filled="f" stroked="t" coordorigin="42,7130" coordsize="343,330" path="m6314,-149l6373,-391m6373,-391l6517,-391m6209,-67l6537,-67e">
              <v:path arrowok="t"/>
              <v:fill on="f" focussize="0,0"/>
              <v:stroke weight="0.508031496062992pt" color="#000000"/>
              <v:imagedata o:title=""/>
              <o:lock v:ext="edit"/>
            </v:shape>
            <v:shape id="_x0000_s1048" o:spid="_x0000_s1048" o:spt="202" type="#_x0000_t202" style="position:absolute;left:6209;top:-396;height:334;width:328;" filled="f" stroked="f" coordsize="21600,21600">
              <v:path/>
              <v:fill on="f" focussize="0,0"/>
              <v:stroke on="f" joinstyle="miter"/>
              <v:imagedata o:title=""/>
              <o:lock v:ext="edit"/>
              <v:textbox inset="0mm,0mm,0mm,0mm">
                <w:txbxContent>
                  <w:p>
                    <w:pPr>
                      <w:spacing w:before="12"/>
                      <w:ind w:left="178" w:right="0" w:firstLine="0"/>
                      <w:jc w:val="left"/>
                      <w:rPr>
                        <w:rFonts w:ascii="Times New Roman"/>
                        <w:sz w:val="24"/>
                      </w:rPr>
                    </w:pPr>
                    <w:r>
                      <w:rPr>
                        <w:rFonts w:ascii="Times New Roman"/>
                        <w:w w:val="98"/>
                        <w:sz w:val="24"/>
                      </w:rPr>
                      <w:t>2</w:t>
                    </w:r>
                  </w:p>
                </w:txbxContent>
              </v:textbox>
            </v:shape>
          </v:group>
        </w:pict>
      </w:r>
      <w:r>
        <w:rPr>
          <w:w w:val="98"/>
        </w:rPr>
        <w:t>2</w:t>
      </w:r>
    </w:p>
    <w:p>
      <w:pPr>
        <w:spacing w:after="0" w:line="235" w:lineRule="exact"/>
        <w:jc w:val="center"/>
        <w:sectPr>
          <w:type w:val="continuous"/>
          <w:pgSz w:w="11910" w:h="16840"/>
          <w:pgMar w:top="1400" w:right="1160" w:bottom="1100" w:left="1200" w:header="720" w:footer="720" w:gutter="0"/>
          <w:cols w:equalWidth="0" w:num="2">
            <w:col w:w="2283" w:space="547"/>
            <w:col w:w="6720"/>
          </w:cols>
        </w:sectPr>
      </w:pPr>
    </w:p>
    <w:p>
      <w:pPr>
        <w:pStyle w:val="6"/>
        <w:spacing w:before="91" w:line="321" w:lineRule="auto"/>
        <w:ind w:left="218" w:right="252" w:firstLine="420"/>
      </w:pPr>
      <w:r>
        <w:rPr>
          <w:rFonts w:ascii="Times New Roman" w:eastAsia="Times New Roman"/>
          <w:color w:val="FF0000"/>
        </w:rPr>
        <w:t xml:space="preserve">2015-16. </w:t>
      </w:r>
      <w:r>
        <w:rPr>
          <w:spacing w:val="-10"/>
        </w:rPr>
        <w:t xml:space="preserve">一理想变压器的原、副线圈的匝数比为 </w:t>
      </w:r>
      <w:r>
        <w:rPr>
          <w:rFonts w:ascii="Times New Roman" w:eastAsia="Times New Roman"/>
          <w:spacing w:val="-13"/>
        </w:rPr>
        <w:t>3:1</w:t>
      </w:r>
      <w:r>
        <w:rPr>
          <w:spacing w:val="-5"/>
        </w:rPr>
        <w:t>，在原副线圈的回路中分别接有阻值相同的</w:t>
      </w:r>
      <w:r>
        <w:rPr>
          <w:spacing w:val="-7"/>
        </w:rPr>
        <w:t xml:space="preserve">电阻，原线圈一侧接在电压为 </w:t>
      </w:r>
      <w:r>
        <w:rPr>
          <w:rFonts w:ascii="Times New Roman" w:eastAsia="Times New Roman"/>
        </w:rPr>
        <w:t xml:space="preserve">220V </w:t>
      </w:r>
      <w:r>
        <w:rPr>
          <w:spacing w:val="-3"/>
        </w:rPr>
        <w:t>的正弦交流电源上，如图所示，设副线圈回路中电阻两端的电</w:t>
      </w:r>
    </w:p>
    <w:p>
      <w:pPr>
        <w:pStyle w:val="6"/>
        <w:tabs>
          <w:tab w:val="left" w:pos="6907"/>
        </w:tabs>
        <w:spacing w:line="283" w:lineRule="exact"/>
        <w:ind w:left="218"/>
        <w:rPr>
          <w:rFonts w:ascii="Times New Roman" w:eastAsia="Times New Roman"/>
          <w:i/>
          <w:sz w:val="18"/>
        </w:rPr>
      </w:pPr>
      <w:r>
        <w:pict>
          <v:group id="_x0000_s1049" o:spid="_x0000_s1049" o:spt="203" style="position:absolute;left:0pt;margin-left:380.45pt;margin-top:13.95pt;height:49.95pt;width:132.25pt;mso-position-horizontal-relative:page;z-index:251685888;mso-width-relative:page;mso-height-relative:page;" coordorigin="7610,280" coordsize="2645,999">
            <o:lock v:ext="edit"/>
            <v:shape id="_x0000_s1050" o:spid="_x0000_s1050" style="position:absolute;left:7699;top:677;height:52;width:55;" filled="f" stroked="t" coordorigin="7699,677" coordsize="55,52" path="m7726,677l7711,677,7699,689,7699,703,7699,718,7711,729,7726,729,7742,729,7754,718,7754,703,7754,689,7742,677,7726,677xe">
              <v:path arrowok="t"/>
              <v:fill on="f" focussize="0,0"/>
              <v:stroke color="#000000"/>
              <v:imagedata o:title=""/>
              <o:lock v:ext="edit"/>
            </v:shape>
            <v:shape id="_x0000_s1051" o:spid="_x0000_s1051" style="position:absolute;left:7723;top:333;height:356;width:294;" filled="f" stroked="t" coordorigin="7723,333" coordsize="294,356" path="m7723,689l7723,333m7723,333l8017,333e">
              <v:path arrowok="t"/>
              <v:fill on="f" focussize="0,0"/>
              <v:stroke color="#000000"/>
              <v:imagedata o:title=""/>
              <o:lock v:ext="edit"/>
            </v:shape>
            <v:shape id="_x0000_s1052" o:spid="_x0000_s1052" style="position:absolute;left:7699;top:863;height:52;width:55;" filled="f" stroked="t" coordorigin="7699,863" coordsize="55,52" path="m7726,863l7711,863,7699,875,7699,889,7699,904,7711,915,7726,915,7742,915,7754,904,7754,889,7754,875,7742,863,7726,863xe">
              <v:path arrowok="t"/>
              <v:fill on="f" focussize="0,0"/>
              <v:stroke color="#000000"/>
              <v:imagedata o:title=""/>
              <o:lock v:ext="edit"/>
            </v:shape>
            <v:shape id="_x0000_s1053" o:spid="_x0000_s1053" style="position:absolute;left:7723;top:892;height:368;width:1028;" filled="f" stroked="t" coordorigin="7723,892" coordsize="1028,368" path="m7723,1248l7723,892m7723,1260l8751,1260e">
              <v:path arrowok="t"/>
              <v:fill on="f" focussize="0,0"/>
              <v:stroke color="#000000"/>
              <v:imagedata o:title=""/>
              <o:lock v:ext="edit"/>
            </v:shape>
            <v:shape id="_x0000_s1054" o:spid="_x0000_s1054" o:spt="75" type="#_x0000_t75" style="position:absolute;left:8719;top:574;height:467;width:107;" filled="f" stroked="f" coordsize="21600,21600">
              <v:path/>
              <v:fill on="f" focussize="0,0"/>
              <v:stroke on="f"/>
              <v:imagedata r:id="rId21" o:title=""/>
              <o:lock v:ext="edit" aspectratio="t"/>
            </v:shape>
            <v:shape id="_x0000_s1055" o:spid="_x0000_s1055" style="position:absolute;left:8364;top:321;height:950;width:1550;" filled="f" stroked="t" coordorigin="8364,321" coordsize="1550,950" path="m8364,333l8751,333m8751,333l8751,570m8751,1034l8751,1271m9027,807l8991,812,8962,823,8942,840,8935,861,8942,882,8962,900,8991,911,9027,915m9027,688l8991,693,8962,704,8942,721,8935,742,8942,763,8962,781,8991,792,9027,796m9033,915l9033,1271m9033,321l9033,677m9033,321l9914,321m9021,1271l9902,1271m9914,321l9914,664m9914,987l9914,1271e">
              <v:path arrowok="t"/>
              <v:fill on="f" focussize="0,0"/>
              <v:stroke color="#000000"/>
              <v:imagedata o:title=""/>
              <o:lock v:ext="edit"/>
            </v:shape>
            <v:line id="_x0000_s1056" o:spid="_x0000_s1056" o:spt="20" style="position:absolute;left:8874;top:559;height:475;width:0;" stroked="t" coordsize="21600,21600">
              <v:path arrowok="t"/>
              <v:fill focussize="0,0"/>
              <v:stroke weight="1.5pt" color="#000000"/>
              <v:imagedata o:title=""/>
              <o:lock v:ext="edit"/>
            </v:line>
            <v:shape id="_x0000_s1057" o:spid="_x0000_s1057" style="position:absolute;left:8017;top:287;height:700;width:1963;" filled="f" stroked="t" coordorigin="8017,287" coordsize="1963,700" path="m8017,406l8364,406,8364,287,8017,287,8017,406xm9853,987l9980,987,9980,664,9853,664,9853,987xe">
              <v:path arrowok="t"/>
              <v:fill on="f" focussize="0,0"/>
              <v:stroke color="#000000"/>
              <v:imagedata o:title=""/>
              <o:lock v:ext="edit"/>
            </v:shape>
            <v:shape id="_x0000_s1058" o:spid="_x0000_s1058" o:spt="202" type="#_x0000_t202" style="position:absolute;left:7609;top:707;height:190;width:231;" filled="f" stroked="f" coordsize="21600,21600">
              <v:path/>
              <v:fill on="f" focussize="0,0"/>
              <v:stroke on="f" joinstyle="miter"/>
              <v:imagedata o:title=""/>
              <o:lock v:ext="edit"/>
              <v:textbox inset="0mm,0mm,0mm,0mm">
                <w:txbxContent>
                  <w:p>
                    <w:pPr>
                      <w:spacing w:before="0" w:line="189" w:lineRule="exact"/>
                      <w:ind w:left="0" w:right="0" w:firstLine="0"/>
                      <w:jc w:val="left"/>
                      <w:rPr>
                        <w:rFonts w:ascii="Times New Roman" w:eastAsia="Times New Roman"/>
                        <w:i/>
                        <w:sz w:val="19"/>
                      </w:rPr>
                    </w:pPr>
                    <w:r>
                      <w:rPr>
                        <w:rFonts w:ascii="Times New Roman" w:eastAsia="Times New Roman"/>
                        <w:i/>
                        <w:w w:val="142"/>
                        <w:sz w:val="19"/>
                      </w:rPr>
                      <w:t>～</w:t>
                    </w:r>
                  </w:p>
                </w:txbxContent>
              </v:textbox>
            </v:shape>
            <v:shape id="_x0000_s1059" o:spid="_x0000_s1059" o:spt="202" type="#_x0000_t202" style="position:absolute;left:10115;top:726;height:199;width:140;" filled="f" stroked="f" coordsize="21600,21600">
              <v:path/>
              <v:fill on="f" focussize="0,0"/>
              <v:stroke on="f" joinstyle="miter"/>
              <v:imagedata o:title=""/>
              <o:lock v:ext="edit"/>
              <v:textbox inset="0mm,0mm,0mm,0mm">
                <w:txbxContent>
                  <w:p>
                    <w:pPr>
                      <w:spacing w:before="0" w:line="199" w:lineRule="exact"/>
                      <w:ind w:left="0" w:right="0" w:firstLine="0"/>
                      <w:jc w:val="left"/>
                      <w:rPr>
                        <w:rFonts w:ascii="Times New Roman"/>
                        <w:i/>
                        <w:sz w:val="18"/>
                      </w:rPr>
                    </w:pPr>
                    <w:r>
                      <w:rPr>
                        <w:rFonts w:ascii="Times New Roman"/>
                        <w:i/>
                        <w:w w:val="108"/>
                        <w:sz w:val="18"/>
                      </w:rPr>
                      <w:t>R</w:t>
                    </w:r>
                  </w:p>
                </w:txbxContent>
              </v:textbox>
            </v:shape>
          </v:group>
        </w:pict>
      </w:r>
      <w:r>
        <w:t>压为</w:t>
      </w:r>
      <w:r>
        <w:rPr>
          <w:spacing w:val="-52"/>
        </w:rPr>
        <w:t xml:space="preserve"> </w:t>
      </w:r>
      <w:r>
        <w:rPr>
          <w:rFonts w:ascii="Times New Roman" w:eastAsia="Times New Roman"/>
          <w:i/>
        </w:rPr>
        <w:t>U</w:t>
      </w:r>
      <w:r>
        <w:rPr>
          <w:rFonts w:ascii="Times New Roman" w:eastAsia="Times New Roman"/>
        </w:rPr>
        <w:t xml:space="preserve">, </w:t>
      </w:r>
      <w:r>
        <w:rPr>
          <w:rFonts w:ascii="Times New Roman" w:eastAsia="Times New Roman"/>
          <w:spacing w:val="5"/>
        </w:rPr>
        <w:t xml:space="preserve"> </w:t>
      </w:r>
      <w:r>
        <w:t>原</w:t>
      </w:r>
      <w:r>
        <w:rPr>
          <w:spacing w:val="-3"/>
        </w:rPr>
        <w:t>副</w:t>
      </w:r>
      <w:r>
        <w:t>线</w:t>
      </w:r>
      <w:r>
        <w:rPr>
          <w:spacing w:val="-3"/>
        </w:rPr>
        <w:t>圈</w:t>
      </w:r>
      <w:r>
        <w:t>回</w:t>
      </w:r>
      <w:r>
        <w:rPr>
          <w:spacing w:val="-3"/>
        </w:rPr>
        <w:t>路中</w:t>
      </w:r>
      <w:r>
        <w:t>电阻</w:t>
      </w:r>
      <w:r>
        <w:rPr>
          <w:spacing w:val="-3"/>
        </w:rPr>
        <w:t>消</w:t>
      </w:r>
      <w:r>
        <w:t>耗</w:t>
      </w:r>
      <w:r>
        <w:rPr>
          <w:spacing w:val="-3"/>
        </w:rPr>
        <w:t>的</w:t>
      </w:r>
      <w:r>
        <w:t>功</w:t>
      </w:r>
      <w:r>
        <w:rPr>
          <w:spacing w:val="-3"/>
        </w:rPr>
        <w:t>率</w:t>
      </w:r>
      <w:r>
        <w:t>的</w:t>
      </w:r>
      <w:r>
        <w:rPr>
          <w:spacing w:val="-3"/>
        </w:rPr>
        <w:t>比值</w:t>
      </w:r>
      <w:r>
        <w:t>为</w:t>
      </w:r>
      <w:r>
        <w:rPr>
          <w:spacing w:val="-48"/>
        </w:rPr>
        <w:t xml:space="preserve"> </w:t>
      </w:r>
      <w:r>
        <w:rPr>
          <w:rFonts w:ascii="Times New Roman" w:eastAsia="Times New Roman"/>
          <w:i/>
        </w:rPr>
        <w:t>k</w:t>
      </w:r>
      <w:r>
        <w:t>，则</w:t>
      </w:r>
      <w:r>
        <w:tab/>
      </w:r>
      <w:r>
        <w:rPr>
          <w:rFonts w:ascii="Times New Roman" w:eastAsia="Times New Roman"/>
          <w:i/>
          <w:position w:val="-3"/>
          <w:sz w:val="18"/>
        </w:rPr>
        <w:t>R</w:t>
      </w:r>
    </w:p>
    <w:p>
      <w:pPr>
        <w:spacing w:after="0" w:line="283" w:lineRule="exact"/>
        <w:rPr>
          <w:rFonts w:ascii="Times New Roman" w:eastAsia="Times New Roman"/>
          <w:sz w:val="18"/>
        </w:rPr>
        <w:sectPr>
          <w:type w:val="continuous"/>
          <w:pgSz w:w="11910" w:h="16840"/>
          <w:pgMar w:top="1400" w:right="1160" w:bottom="1100" w:left="1200" w:header="720" w:footer="720" w:gutter="0"/>
        </w:sectPr>
      </w:pPr>
    </w:p>
    <w:p>
      <w:pPr>
        <w:spacing w:before="25" w:line="335" w:lineRule="exact"/>
        <w:ind w:left="638" w:right="0" w:firstLine="0"/>
        <w:jc w:val="left"/>
        <w:rPr>
          <w:rFonts w:ascii="Times New Roman" w:hAnsi="Times New Roman"/>
          <w:sz w:val="21"/>
        </w:rPr>
      </w:pPr>
      <w:r>
        <w:pict>
          <v:line id="_x0000_s1060" o:spid="_x0000_s1060" o:spt="20" style="position:absolute;left:0pt;margin-left:168.3pt;margin-top:14.85pt;height:0pt;width:6.1pt;mso-position-horizontal-relative:page;z-index:-254906368;mso-width-relative:page;mso-height-relative:page;" stroked="t" coordsize="21600,21600">
            <v:path arrowok="t"/>
            <v:fill focussize="0,0"/>
            <v:stroke weight="0.431023622047244pt" color="#000000"/>
            <v:imagedata o:title=""/>
            <o:lock v:ext="edit"/>
          </v:line>
        </w:pict>
      </w:r>
      <w:r>
        <w:rPr>
          <w:rFonts w:ascii="Times New Roman" w:hAnsi="Times New Roman"/>
          <w:w w:val="105"/>
          <w:position w:val="3"/>
          <w:sz w:val="21"/>
        </w:rPr>
        <w:t xml:space="preserve">A.  </w:t>
      </w:r>
      <w:r>
        <w:rPr>
          <w:rFonts w:ascii="Times New Roman" w:hAnsi="Times New Roman"/>
          <w:i/>
          <w:w w:val="105"/>
          <w:sz w:val="21"/>
        </w:rPr>
        <w:t xml:space="preserve">U </w:t>
      </w:r>
      <w:r>
        <w:rPr>
          <w:rFonts w:ascii="Symbol" w:hAnsi="Symbol"/>
          <w:w w:val="105"/>
          <w:sz w:val="21"/>
        </w:rPr>
        <w:t></w:t>
      </w:r>
      <w:r>
        <w:rPr>
          <w:rFonts w:ascii="Times New Roman" w:hAnsi="Times New Roman"/>
          <w:w w:val="105"/>
          <w:sz w:val="21"/>
        </w:rPr>
        <w:t xml:space="preserve"> </w:t>
      </w:r>
      <w:r>
        <w:rPr>
          <w:rFonts w:ascii="Times New Roman" w:hAnsi="Times New Roman"/>
          <w:spacing w:val="-5"/>
          <w:w w:val="105"/>
          <w:sz w:val="21"/>
        </w:rPr>
        <w:t xml:space="preserve">66V, </w:t>
      </w:r>
      <w:r>
        <w:rPr>
          <w:rFonts w:ascii="Times New Roman" w:hAnsi="Times New Roman"/>
          <w:i/>
          <w:w w:val="105"/>
          <w:sz w:val="21"/>
        </w:rPr>
        <w:t xml:space="preserve">k </w:t>
      </w:r>
      <w:r>
        <w:rPr>
          <w:rFonts w:ascii="Symbol" w:hAnsi="Symbol"/>
          <w:w w:val="105"/>
          <w:sz w:val="21"/>
        </w:rPr>
        <w:t></w:t>
      </w:r>
      <w:r>
        <w:rPr>
          <w:rFonts w:ascii="Times New Roman" w:hAnsi="Times New Roman"/>
          <w:spacing w:val="18"/>
          <w:w w:val="105"/>
          <w:sz w:val="21"/>
        </w:rPr>
        <w:t xml:space="preserve"> </w:t>
      </w:r>
      <w:r>
        <w:rPr>
          <w:rFonts w:ascii="Times New Roman" w:hAnsi="Times New Roman"/>
          <w:w w:val="105"/>
          <w:position w:val="13"/>
          <w:sz w:val="21"/>
        </w:rPr>
        <w:t>1</w:t>
      </w:r>
    </w:p>
    <w:p>
      <w:pPr>
        <w:pStyle w:val="6"/>
        <w:spacing w:line="204" w:lineRule="exact"/>
        <w:ind w:left="2174"/>
        <w:rPr>
          <w:rFonts w:ascii="Times New Roman"/>
        </w:rPr>
      </w:pPr>
      <w:r>
        <w:rPr>
          <w:rFonts w:ascii="Times New Roman"/>
          <w:w w:val="104"/>
        </w:rPr>
        <w:t>9</w:t>
      </w:r>
    </w:p>
    <w:p>
      <w:pPr>
        <w:spacing w:before="10" w:line="352" w:lineRule="exact"/>
        <w:ind w:left="638" w:right="0" w:firstLine="0"/>
        <w:jc w:val="left"/>
        <w:rPr>
          <w:rFonts w:ascii="Times New Roman" w:hAnsi="Times New Roman"/>
          <w:sz w:val="22"/>
        </w:rPr>
      </w:pPr>
      <w:r>
        <w:pict>
          <v:line id="_x0000_s1061" o:spid="_x0000_s1061" o:spt="20" style="position:absolute;left:0pt;margin-left:168.65pt;margin-top:14.95pt;height:0pt;width:5.95pt;mso-position-horizontal-relative:page;z-index:-254904320;mso-width-relative:page;mso-height-relative:page;" stroked="t" coordsize="21600,21600">
            <v:path arrowok="t"/>
            <v:fill focussize="0,0"/>
            <v:stroke weight="0.44740157480315pt" color="#000000"/>
            <v:imagedata o:title=""/>
            <o:lock v:ext="edit"/>
          </v:line>
        </w:pict>
      </w:r>
      <w:r>
        <w:rPr>
          <w:rFonts w:ascii="Times New Roman" w:hAnsi="Times New Roman"/>
          <w:position w:val="2"/>
          <w:sz w:val="21"/>
        </w:rPr>
        <w:t xml:space="preserve">C.  </w:t>
      </w:r>
      <w:r>
        <w:rPr>
          <w:rFonts w:ascii="Times New Roman" w:hAnsi="Times New Roman"/>
          <w:i/>
          <w:sz w:val="22"/>
        </w:rPr>
        <w:t xml:space="preserve">U  </w:t>
      </w:r>
      <w:r>
        <w:rPr>
          <w:rFonts w:ascii="Symbol" w:hAnsi="Symbol"/>
          <w:sz w:val="22"/>
        </w:rPr>
        <w:t></w:t>
      </w:r>
      <w:r>
        <w:rPr>
          <w:rFonts w:ascii="Times New Roman" w:hAnsi="Times New Roman"/>
          <w:sz w:val="22"/>
        </w:rPr>
        <w:t xml:space="preserve"> </w:t>
      </w:r>
      <w:r>
        <w:rPr>
          <w:rFonts w:ascii="Times New Roman" w:hAnsi="Times New Roman"/>
          <w:spacing w:val="-5"/>
          <w:sz w:val="22"/>
        </w:rPr>
        <w:t xml:space="preserve">66V, </w:t>
      </w:r>
      <w:r>
        <w:rPr>
          <w:rFonts w:ascii="Times New Roman" w:hAnsi="Times New Roman"/>
          <w:i/>
          <w:sz w:val="22"/>
        </w:rPr>
        <w:t xml:space="preserve">k </w:t>
      </w:r>
      <w:r>
        <w:rPr>
          <w:rFonts w:ascii="Symbol" w:hAnsi="Symbol"/>
          <w:sz w:val="22"/>
        </w:rPr>
        <w:t></w:t>
      </w:r>
      <w:r>
        <w:rPr>
          <w:rFonts w:ascii="Times New Roman" w:hAnsi="Times New Roman"/>
          <w:spacing w:val="2"/>
          <w:sz w:val="22"/>
        </w:rPr>
        <w:t xml:space="preserve"> </w:t>
      </w:r>
      <w:r>
        <w:rPr>
          <w:rFonts w:ascii="Times New Roman" w:hAnsi="Times New Roman"/>
          <w:position w:val="14"/>
          <w:sz w:val="22"/>
        </w:rPr>
        <w:t>1</w:t>
      </w:r>
    </w:p>
    <w:p>
      <w:pPr>
        <w:pStyle w:val="5"/>
        <w:ind w:left="2181"/>
      </w:pPr>
      <w:r>
        <w:rPr>
          <w:w w:val="102"/>
        </w:rPr>
        <w:t>3</w:t>
      </w:r>
    </w:p>
    <w:p>
      <w:pPr>
        <w:spacing w:before="0" w:line="348" w:lineRule="exact"/>
        <w:ind w:left="641" w:right="0" w:firstLine="0"/>
        <w:jc w:val="left"/>
        <w:rPr>
          <w:rFonts w:ascii="Times New Roman" w:hAnsi="Times New Roman"/>
          <w:sz w:val="22"/>
        </w:rPr>
      </w:pPr>
      <w:r>
        <w:br w:type="column"/>
      </w:r>
      <w:r>
        <w:rPr>
          <w:rFonts w:ascii="Times New Roman" w:hAnsi="Times New Roman"/>
          <w:w w:val="105"/>
          <w:position w:val="1"/>
          <w:sz w:val="21"/>
        </w:rPr>
        <w:t xml:space="preserve">B.  </w:t>
      </w:r>
      <w:r>
        <w:rPr>
          <w:rFonts w:ascii="Times New Roman" w:hAnsi="Times New Roman"/>
          <w:i/>
          <w:w w:val="105"/>
          <w:sz w:val="22"/>
        </w:rPr>
        <w:t xml:space="preserve">U </w:t>
      </w:r>
      <w:r>
        <w:rPr>
          <w:rFonts w:ascii="Symbol" w:hAnsi="Symbol"/>
          <w:w w:val="105"/>
          <w:sz w:val="22"/>
        </w:rPr>
        <w:t></w:t>
      </w:r>
      <w:r>
        <w:rPr>
          <w:rFonts w:ascii="Times New Roman" w:hAnsi="Times New Roman"/>
          <w:w w:val="105"/>
          <w:sz w:val="22"/>
        </w:rPr>
        <w:t xml:space="preserve"> </w:t>
      </w:r>
      <w:r>
        <w:rPr>
          <w:rFonts w:ascii="Times New Roman" w:hAnsi="Times New Roman"/>
          <w:spacing w:val="-5"/>
          <w:w w:val="105"/>
          <w:sz w:val="22"/>
        </w:rPr>
        <w:t xml:space="preserve">22V, </w:t>
      </w:r>
      <w:r>
        <w:rPr>
          <w:rFonts w:ascii="Times New Roman" w:hAnsi="Times New Roman"/>
          <w:i/>
          <w:w w:val="105"/>
          <w:sz w:val="22"/>
        </w:rPr>
        <w:t xml:space="preserve">k </w:t>
      </w:r>
      <w:r>
        <w:rPr>
          <w:rFonts w:ascii="Symbol" w:hAnsi="Symbol"/>
          <w:w w:val="105"/>
          <w:sz w:val="22"/>
        </w:rPr>
        <w:t></w:t>
      </w:r>
      <w:r>
        <w:rPr>
          <w:rFonts w:ascii="Times New Roman" w:hAnsi="Times New Roman"/>
          <w:spacing w:val="-9"/>
          <w:w w:val="105"/>
          <w:sz w:val="22"/>
        </w:rPr>
        <w:t xml:space="preserve"> </w:t>
      </w:r>
      <w:r>
        <w:rPr>
          <w:rFonts w:ascii="Times New Roman" w:hAnsi="Times New Roman"/>
          <w:w w:val="105"/>
          <w:position w:val="14"/>
          <w:sz w:val="22"/>
        </w:rPr>
        <w:t>1</w:t>
      </w:r>
    </w:p>
    <w:p>
      <w:pPr>
        <w:pStyle w:val="5"/>
        <w:spacing w:line="213" w:lineRule="exact"/>
        <w:ind w:left="2194"/>
      </w:pPr>
      <w:r>
        <w:pict>
          <v:line id="_x0000_s1062" o:spid="_x0000_s1062" o:spt="20" style="position:absolute;left:0pt;margin-left:311.05pt;margin-top:-3.2pt;height:0pt;width:6.4pt;mso-position-horizontal-relative:page;z-index:-254905344;mso-width-relative:page;mso-height-relative:page;" stroked="t" coordsize="21600,21600">
            <v:path arrowok="t"/>
            <v:fill focussize="0,0"/>
            <v:stroke weight="0.453700787401575pt" color="#000000"/>
            <v:imagedata o:title=""/>
            <o:lock v:ext="edit"/>
          </v:line>
        </w:pict>
      </w:r>
      <w:r>
        <w:rPr>
          <w:w w:val="103"/>
        </w:rPr>
        <w:t>9</w:t>
      </w:r>
    </w:p>
    <w:p>
      <w:pPr>
        <w:spacing w:before="11" w:line="353" w:lineRule="exact"/>
        <w:ind w:left="638" w:right="0" w:firstLine="0"/>
        <w:jc w:val="left"/>
        <w:rPr>
          <w:rFonts w:ascii="Times New Roman" w:hAnsi="Times New Roman"/>
          <w:sz w:val="22"/>
        </w:rPr>
      </w:pPr>
      <w:r>
        <w:pict>
          <v:line id="_x0000_s1063" o:spid="_x0000_s1063" o:spt="20" style="position:absolute;left:0pt;margin-left:311.25pt;margin-top:15pt;height:0pt;width:6pt;mso-position-horizontal-relative:page;z-index:-254903296;mso-width-relative:page;mso-height-relative:page;" stroked="t" coordsize="21600,21600">
            <v:path arrowok="t"/>
            <v:fill focussize="0,0"/>
            <v:stroke weight="0.449763779527559pt" color="#000000"/>
            <v:imagedata o:title=""/>
            <o:lock v:ext="edit"/>
          </v:line>
        </w:pict>
      </w:r>
      <w:r>
        <w:rPr>
          <w:rFonts w:ascii="Times New Roman" w:hAnsi="Times New Roman"/>
          <w:w w:val="105"/>
          <w:position w:val="2"/>
          <w:sz w:val="21"/>
        </w:rPr>
        <w:t xml:space="preserve">D.  </w:t>
      </w:r>
      <w:r>
        <w:rPr>
          <w:rFonts w:ascii="Times New Roman" w:hAnsi="Times New Roman"/>
          <w:i/>
          <w:w w:val="105"/>
          <w:sz w:val="22"/>
        </w:rPr>
        <w:t xml:space="preserve">U </w:t>
      </w:r>
      <w:r>
        <w:rPr>
          <w:rFonts w:ascii="Symbol" w:hAnsi="Symbol"/>
          <w:w w:val="105"/>
          <w:sz w:val="22"/>
        </w:rPr>
        <w:t></w:t>
      </w:r>
      <w:r>
        <w:rPr>
          <w:rFonts w:ascii="Times New Roman" w:hAnsi="Times New Roman"/>
          <w:w w:val="105"/>
          <w:sz w:val="22"/>
        </w:rPr>
        <w:t xml:space="preserve"> </w:t>
      </w:r>
      <w:r>
        <w:rPr>
          <w:rFonts w:ascii="Times New Roman" w:hAnsi="Times New Roman"/>
          <w:spacing w:val="-5"/>
          <w:w w:val="105"/>
          <w:sz w:val="22"/>
        </w:rPr>
        <w:t xml:space="preserve">22V, </w:t>
      </w:r>
      <w:r>
        <w:rPr>
          <w:rFonts w:ascii="Times New Roman" w:hAnsi="Times New Roman"/>
          <w:i/>
          <w:w w:val="105"/>
          <w:sz w:val="22"/>
        </w:rPr>
        <w:t xml:space="preserve">k </w:t>
      </w:r>
      <w:r>
        <w:rPr>
          <w:rFonts w:ascii="Symbol" w:hAnsi="Symbol"/>
          <w:w w:val="105"/>
          <w:sz w:val="22"/>
        </w:rPr>
        <w:t></w:t>
      </w:r>
      <w:r>
        <w:rPr>
          <w:rFonts w:ascii="Times New Roman" w:hAnsi="Times New Roman"/>
          <w:spacing w:val="-18"/>
          <w:w w:val="105"/>
          <w:sz w:val="22"/>
        </w:rPr>
        <w:t xml:space="preserve"> </w:t>
      </w:r>
      <w:r>
        <w:rPr>
          <w:rFonts w:ascii="Times New Roman" w:hAnsi="Times New Roman"/>
          <w:w w:val="105"/>
          <w:position w:val="14"/>
          <w:sz w:val="22"/>
        </w:rPr>
        <w:t>1</w:t>
      </w:r>
    </w:p>
    <w:p>
      <w:pPr>
        <w:pStyle w:val="5"/>
        <w:ind w:left="2198"/>
      </w:pPr>
      <w:r>
        <w:rPr>
          <w:w w:val="102"/>
        </w:rPr>
        <w:t>3</w:t>
      </w:r>
    </w:p>
    <w:p>
      <w:pPr>
        <w:spacing w:after="0"/>
        <w:sectPr>
          <w:type w:val="continuous"/>
          <w:pgSz w:w="11910" w:h="16840"/>
          <w:pgMar w:top="1400" w:right="1160" w:bottom="1100" w:left="1200" w:header="720" w:footer="720" w:gutter="0"/>
          <w:cols w:equalWidth="0" w:num="2">
            <w:col w:w="2335" w:space="500"/>
            <w:col w:w="6715"/>
          </w:cols>
        </w:sectPr>
      </w:pPr>
    </w:p>
    <w:p>
      <w:pPr>
        <w:pStyle w:val="6"/>
        <w:spacing w:before="96"/>
        <w:rPr>
          <w:rFonts w:ascii="Times New Roman" w:eastAsia="Times New Roman"/>
        </w:rPr>
      </w:pPr>
      <w:r>
        <w:t>【答案】</w:t>
      </w:r>
      <w:r>
        <w:rPr>
          <w:rFonts w:ascii="Times New Roman" w:eastAsia="Times New Roman"/>
        </w:rPr>
        <w:t>A</w:t>
      </w:r>
    </w:p>
    <w:p>
      <w:pPr>
        <w:pStyle w:val="6"/>
        <w:spacing w:before="90"/>
      </w:pPr>
      <w:r>
        <w:rPr>
          <w:rFonts w:ascii="Times New Roman" w:hAnsi="Times New Roman" w:eastAsia="Times New Roman"/>
          <w:color w:val="FF0000"/>
          <w:w w:val="100"/>
          <w:position w:val="2"/>
        </w:rPr>
        <w:t>201</w:t>
      </w:r>
      <w:r>
        <w:rPr>
          <w:rFonts w:ascii="Times New Roman" w:hAnsi="Times New Roman" w:eastAsia="Times New Roman"/>
          <w:color w:val="FF0000"/>
          <w:spacing w:val="-1"/>
          <w:w w:val="100"/>
          <w:position w:val="2"/>
        </w:rPr>
        <w:t>6</w:t>
      </w:r>
      <w:r>
        <w:rPr>
          <w:rFonts w:ascii="Times New Roman" w:hAnsi="Times New Roman" w:eastAsia="Times New Roman"/>
          <w:color w:val="FF0000"/>
          <w:spacing w:val="-4"/>
          <w:w w:val="100"/>
          <w:position w:val="2"/>
        </w:rPr>
        <w:t>-</w:t>
      </w:r>
      <w:r>
        <w:rPr>
          <w:rFonts w:ascii="Times New Roman" w:hAnsi="Times New Roman" w:eastAsia="Times New Roman"/>
          <w:color w:val="FF0000"/>
          <w:w w:val="100"/>
          <w:position w:val="2"/>
        </w:rPr>
        <w:t>16.</w:t>
      </w:r>
      <w:r>
        <w:rPr>
          <w:spacing w:val="-8"/>
          <w:w w:val="100"/>
          <w:position w:val="2"/>
        </w:rPr>
        <w:t>一含有理想变压器的电路如图所示，图中电阻</w:t>
      </w:r>
      <w:r>
        <w:rPr>
          <w:spacing w:val="-52"/>
          <w:position w:val="2"/>
        </w:rPr>
        <w:t xml:space="preserve"> </w:t>
      </w:r>
      <w:r>
        <w:rPr>
          <w:rFonts w:ascii="Times New Roman" w:hAnsi="Times New Roman" w:eastAsia="Times New Roman"/>
          <w:i/>
          <w:w w:val="100"/>
          <w:position w:val="2"/>
        </w:rPr>
        <w:t>R</w:t>
      </w:r>
      <w:r>
        <w:rPr>
          <w:rFonts w:ascii="Times New Roman" w:hAnsi="Times New Roman" w:eastAsia="Times New Roman"/>
          <w:spacing w:val="-3"/>
          <w:w w:val="99"/>
          <w:sz w:val="14"/>
        </w:rPr>
        <w:t>1</w:t>
      </w:r>
      <w:r>
        <w:rPr>
          <w:spacing w:val="-68"/>
          <w:w w:val="100"/>
          <w:position w:val="2"/>
        </w:rPr>
        <w:t>，</w:t>
      </w:r>
      <w:r>
        <w:rPr>
          <w:rFonts w:ascii="Times New Roman" w:hAnsi="Times New Roman" w:eastAsia="Times New Roman"/>
          <w:i/>
          <w:w w:val="100"/>
          <w:position w:val="2"/>
        </w:rPr>
        <w:t>R</w:t>
      </w:r>
      <w:r>
        <w:rPr>
          <w:rFonts w:ascii="Times New Roman" w:hAnsi="Times New Roman" w:eastAsia="Times New Roman"/>
          <w:w w:val="99"/>
          <w:sz w:val="14"/>
        </w:rPr>
        <w:t>2</w:t>
      </w:r>
      <w:r>
        <w:rPr>
          <w:rFonts w:ascii="Times New Roman" w:hAnsi="Times New Roman" w:eastAsia="Times New Roman"/>
          <w:spacing w:val="-2"/>
          <w:sz w:val="14"/>
        </w:rPr>
        <w:t xml:space="preserve"> </w:t>
      </w:r>
      <w:r>
        <w:rPr>
          <w:w w:val="100"/>
          <w:position w:val="2"/>
        </w:rPr>
        <w:t>和</w:t>
      </w:r>
      <w:r>
        <w:rPr>
          <w:spacing w:val="-55"/>
          <w:position w:val="2"/>
        </w:rPr>
        <w:t xml:space="preserve"> </w:t>
      </w:r>
      <w:r>
        <w:rPr>
          <w:rFonts w:ascii="Times New Roman" w:hAnsi="Times New Roman" w:eastAsia="Times New Roman"/>
          <w:i/>
          <w:spacing w:val="1"/>
          <w:w w:val="100"/>
          <w:position w:val="2"/>
        </w:rPr>
        <w:t>R</w:t>
      </w:r>
      <w:r>
        <w:rPr>
          <w:rFonts w:ascii="Times New Roman" w:hAnsi="Times New Roman" w:eastAsia="Times New Roman"/>
          <w:w w:val="99"/>
          <w:sz w:val="14"/>
        </w:rPr>
        <w:t>3</w:t>
      </w:r>
      <w:r>
        <w:rPr>
          <w:rFonts w:ascii="Times New Roman" w:hAnsi="Times New Roman" w:eastAsia="Times New Roman"/>
          <w:spacing w:val="1"/>
          <w:sz w:val="14"/>
        </w:rPr>
        <w:t xml:space="preserve"> </w:t>
      </w:r>
      <w:r>
        <w:rPr>
          <w:spacing w:val="-3"/>
          <w:w w:val="100"/>
          <w:position w:val="2"/>
        </w:rPr>
        <w:t>的阻值分别为</w:t>
      </w:r>
      <w:r>
        <w:rPr>
          <w:spacing w:val="-53"/>
          <w:position w:val="2"/>
        </w:rPr>
        <w:t xml:space="preserve"> </w:t>
      </w:r>
      <w:r>
        <w:rPr>
          <w:rFonts w:ascii="Times New Roman" w:hAnsi="Times New Roman" w:eastAsia="Times New Roman"/>
          <w:w w:val="100"/>
          <w:position w:val="2"/>
        </w:rPr>
        <w:t>3Ω</w:t>
      </w:r>
      <w:r>
        <w:rPr>
          <w:rFonts w:ascii="Times New Roman" w:hAnsi="Times New Roman" w:eastAsia="Times New Roman"/>
          <w:spacing w:val="-4"/>
          <w:position w:val="2"/>
        </w:rPr>
        <w:t xml:space="preserve"> </w:t>
      </w:r>
      <w:r>
        <w:rPr>
          <w:spacing w:val="-68"/>
          <w:w w:val="100"/>
          <w:position w:val="2"/>
        </w:rPr>
        <w:t>，</w:t>
      </w:r>
      <w:r>
        <w:rPr>
          <w:rFonts w:ascii="Times New Roman" w:hAnsi="Times New Roman" w:eastAsia="Times New Roman"/>
          <w:w w:val="100"/>
          <w:position w:val="2"/>
        </w:rPr>
        <w:t>1Ω</w:t>
      </w:r>
      <w:r>
        <w:rPr>
          <w:rFonts w:ascii="Times New Roman" w:hAnsi="Times New Roman" w:eastAsia="Times New Roman"/>
          <w:spacing w:val="-3"/>
          <w:position w:val="2"/>
        </w:rPr>
        <w:t xml:space="preserve"> </w:t>
      </w:r>
      <w:r>
        <w:rPr>
          <w:spacing w:val="-68"/>
          <w:w w:val="100"/>
          <w:position w:val="2"/>
        </w:rPr>
        <w:t>，</w:t>
      </w:r>
      <w:r>
        <w:rPr>
          <w:rFonts w:ascii="Times New Roman" w:hAnsi="Times New Roman" w:eastAsia="Times New Roman"/>
          <w:w w:val="100"/>
          <w:position w:val="2"/>
        </w:rPr>
        <w:t>4Ω</w:t>
      </w:r>
      <w:r>
        <w:rPr>
          <w:rFonts w:ascii="Times New Roman" w:hAnsi="Times New Roman" w:eastAsia="Times New Roman"/>
          <w:spacing w:val="-1"/>
          <w:position w:val="2"/>
        </w:rPr>
        <w:t xml:space="preserve"> </w:t>
      </w:r>
      <w:r>
        <w:rPr>
          <w:w w:val="100"/>
          <w:position w:val="2"/>
        </w:rPr>
        <w:t>，</w:t>
      </w:r>
    </w:p>
    <w:p>
      <w:pPr>
        <w:pStyle w:val="6"/>
        <w:spacing w:before="3" w:line="309" w:lineRule="auto"/>
        <w:ind w:left="218" w:right="3494"/>
        <w:jc w:val="both"/>
      </w:pPr>
      <w:r>
        <w:drawing>
          <wp:anchor distT="0" distB="0" distL="0" distR="0" simplePos="0" relativeHeight="251686912" behindDoc="0" locked="0" layoutInCell="1" allowOverlap="1">
            <wp:simplePos x="0" y="0"/>
            <wp:positionH relativeFrom="page">
              <wp:posOffset>4716145</wp:posOffset>
            </wp:positionH>
            <wp:positionV relativeFrom="paragraph">
              <wp:posOffset>152400</wp:posOffset>
            </wp:positionV>
            <wp:extent cx="1867535" cy="876935"/>
            <wp:effectExtent l="0" t="0" r="0" b="0"/>
            <wp:wrapNone/>
            <wp:docPr id="25"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4.jpeg"/>
                    <pic:cNvPicPr>
                      <a:picLocks noChangeAspect="1"/>
                    </pic:cNvPicPr>
                  </pic:nvPicPr>
                  <pic:blipFill>
                    <a:blip r:embed="rId22" cstate="print"/>
                    <a:stretch>
                      <a:fillRect/>
                    </a:stretch>
                  </pic:blipFill>
                  <pic:spPr>
                    <a:xfrm>
                      <a:off x="0" y="0"/>
                      <a:ext cx="1867535" cy="876934"/>
                    </a:xfrm>
                    <a:prstGeom prst="rect">
                      <a:avLst/>
                    </a:prstGeom>
                  </pic:spPr>
                </pic:pic>
              </a:graphicData>
            </a:graphic>
          </wp:anchor>
        </w:drawing>
      </w:r>
      <w:r>
        <w:rPr>
          <w:spacing w:val="-231"/>
          <w:w w:val="99"/>
          <w:position w:val="-3"/>
          <w:sz w:val="31"/>
        </w:rPr>
        <w:t>○</w:t>
      </w:r>
      <w:r>
        <w:rPr>
          <w:rFonts w:ascii="Times New Roman" w:hAnsi="Times New Roman" w:eastAsia="Times New Roman"/>
          <w:w w:val="100"/>
        </w:rPr>
        <w:t>A</w:t>
      </w:r>
      <w:r>
        <w:rPr>
          <w:rFonts w:ascii="Times New Roman" w:hAnsi="Times New Roman" w:eastAsia="Times New Roman"/>
        </w:rPr>
        <w:t xml:space="preserve"> </w:t>
      </w:r>
      <w:r>
        <w:rPr>
          <w:spacing w:val="-3"/>
          <w:w w:val="100"/>
        </w:rPr>
        <w:t>为理想交流电流表，</w:t>
      </w:r>
      <w:r>
        <w:rPr>
          <w:rFonts w:ascii="Times New Roman" w:hAnsi="Times New Roman" w:eastAsia="Times New Roman"/>
          <w:i/>
          <w:w w:val="100"/>
        </w:rPr>
        <w:t>U</w:t>
      </w:r>
      <w:r>
        <w:rPr>
          <w:rFonts w:ascii="Times New Roman" w:hAnsi="Times New Roman" w:eastAsia="Times New Roman"/>
          <w:i/>
        </w:rPr>
        <w:t xml:space="preserve">  </w:t>
      </w:r>
      <w:r>
        <w:rPr>
          <w:spacing w:val="-3"/>
          <w:w w:val="100"/>
        </w:rPr>
        <w:t>为正弦交流电压源，输出电压的有效</w:t>
      </w:r>
      <w:r>
        <w:rPr>
          <w:spacing w:val="-9"/>
        </w:rPr>
        <w:t xml:space="preserve">值恒定。当开关 </w:t>
      </w:r>
      <w:r>
        <w:rPr>
          <w:rFonts w:ascii="Times New Roman" w:hAnsi="Times New Roman" w:eastAsia="Times New Roman"/>
        </w:rPr>
        <w:t xml:space="preserve">S </w:t>
      </w:r>
      <w:r>
        <w:rPr>
          <w:spacing w:val="-7"/>
        </w:rPr>
        <w:t xml:space="preserve">断开时，电流表的示数为 </w:t>
      </w:r>
      <w:r>
        <w:rPr>
          <w:rFonts w:ascii="Times New Roman" w:hAnsi="Times New Roman" w:eastAsia="Times New Roman"/>
          <w:i/>
        </w:rPr>
        <w:t>I</w:t>
      </w:r>
      <w:r>
        <w:rPr>
          <w:spacing w:val="-16"/>
        </w:rPr>
        <w:t xml:space="preserve">；当 </w:t>
      </w:r>
      <w:r>
        <w:rPr>
          <w:rFonts w:ascii="Times New Roman" w:hAnsi="Times New Roman" w:eastAsia="Times New Roman"/>
        </w:rPr>
        <w:t xml:space="preserve">S </w:t>
      </w:r>
      <w:r>
        <w:rPr>
          <w:spacing w:val="-1"/>
        </w:rPr>
        <w:t>闭合时，电</w:t>
      </w:r>
      <w:r>
        <w:rPr>
          <w:spacing w:val="-11"/>
        </w:rPr>
        <w:t xml:space="preserve">流表的示数为 </w:t>
      </w:r>
      <w:r>
        <w:rPr>
          <w:rFonts w:ascii="Times New Roman" w:hAnsi="Times New Roman" w:eastAsia="Times New Roman"/>
        </w:rPr>
        <w:t>4</w:t>
      </w:r>
      <w:r>
        <w:rPr>
          <w:rFonts w:ascii="Times New Roman" w:hAnsi="Times New Roman" w:eastAsia="Times New Roman"/>
          <w:i/>
        </w:rPr>
        <w:t>I</w:t>
      </w:r>
      <w:r>
        <w:rPr>
          <w:spacing w:val="-3"/>
        </w:rPr>
        <w:t>．该变压器原、副线圈匝数比为</w:t>
      </w:r>
    </w:p>
    <w:p>
      <w:pPr>
        <w:pStyle w:val="6"/>
        <w:tabs>
          <w:tab w:val="left" w:pos="1945"/>
          <w:tab w:val="left" w:pos="3347"/>
          <w:tab w:val="left" w:pos="4641"/>
        </w:tabs>
        <w:spacing w:before="3"/>
        <w:rPr>
          <w:rFonts w:ascii="Times New Roman" w:eastAsia="Times New Roman"/>
        </w:rPr>
      </w:pPr>
      <w:r>
        <w:rPr>
          <w:rFonts w:ascii="Times New Roman" w:eastAsia="Times New Roman"/>
        </w:rPr>
        <w:t>A</w:t>
      </w:r>
      <w:r>
        <w:t>．</w:t>
      </w:r>
      <w:r>
        <w:rPr>
          <w:rFonts w:ascii="Times New Roman" w:eastAsia="Times New Roman"/>
        </w:rPr>
        <w:t>2</w:t>
      </w:r>
      <w:r>
        <w:rPr>
          <w:rFonts w:ascii="Times New Roman" w:eastAsia="Times New Roman"/>
        </w:rPr>
        <w:tab/>
      </w:r>
      <w:r>
        <w:rPr>
          <w:rFonts w:ascii="Times New Roman" w:eastAsia="Times New Roman"/>
        </w:rPr>
        <w:t>B</w:t>
      </w:r>
      <w:r>
        <w:t>．</w:t>
      </w:r>
      <w:r>
        <w:rPr>
          <w:rFonts w:ascii="Times New Roman" w:eastAsia="Times New Roman"/>
        </w:rPr>
        <w:t>3</w:t>
      </w:r>
      <w:r>
        <w:rPr>
          <w:rFonts w:ascii="Times New Roman" w:eastAsia="Times New Roman"/>
        </w:rPr>
        <w:tab/>
      </w:r>
      <w:r>
        <w:rPr>
          <w:rFonts w:ascii="Times New Roman" w:eastAsia="Times New Roman"/>
        </w:rPr>
        <w:t>C</w:t>
      </w:r>
      <w:r>
        <w:t>．</w:t>
      </w:r>
      <w:r>
        <w:rPr>
          <w:rFonts w:ascii="Times New Roman" w:eastAsia="Times New Roman"/>
        </w:rPr>
        <w:t>4</w:t>
      </w:r>
      <w:r>
        <w:rPr>
          <w:rFonts w:ascii="Times New Roman" w:eastAsia="Times New Roman"/>
        </w:rPr>
        <w:tab/>
      </w:r>
      <w:r>
        <w:rPr>
          <w:rFonts w:ascii="Times New Roman" w:eastAsia="Times New Roman"/>
        </w:rPr>
        <w:t>D</w:t>
      </w:r>
      <w:r>
        <w:t>．</w:t>
      </w:r>
      <w:r>
        <w:rPr>
          <w:rFonts w:ascii="Times New Roman" w:eastAsia="Times New Roman"/>
        </w:rPr>
        <w:t>5</w:t>
      </w:r>
    </w:p>
    <w:p>
      <w:pPr>
        <w:pStyle w:val="6"/>
        <w:spacing w:before="91"/>
        <w:rPr>
          <w:rFonts w:ascii="Times New Roman" w:eastAsia="Times New Roman"/>
        </w:rPr>
      </w:pPr>
      <w:r>
        <w:t>【答案】</w:t>
      </w:r>
      <w:r>
        <w:rPr>
          <w:rFonts w:ascii="Times New Roman" w:eastAsia="Times New Roman"/>
        </w:rPr>
        <w:t>B</w:t>
      </w:r>
    </w:p>
    <w:p>
      <w:pPr>
        <w:pStyle w:val="6"/>
        <w:spacing w:before="130" w:line="357" w:lineRule="auto"/>
        <w:ind w:left="221" w:right="249" w:firstLine="420"/>
      </w:pPr>
      <w:r>
        <w:rPr>
          <w:rFonts w:ascii="Times New Roman" w:eastAsia="Times New Roman"/>
          <w:color w:val="FF0000"/>
        </w:rPr>
        <w:t xml:space="preserve">2017-16. </w:t>
      </w:r>
      <w:r>
        <w:rPr>
          <w:spacing w:val="-9"/>
        </w:rPr>
        <w:t>如图，空间某区域存在匀强电场和匀强磁场，电场方向竖直向上</w:t>
      </w:r>
      <w:r>
        <w:rPr>
          <w:spacing w:val="-3"/>
        </w:rPr>
        <w:t>（</w:t>
      </w:r>
      <w:r>
        <w:rPr>
          <w:spacing w:val="-2"/>
        </w:rPr>
        <w:t>与纸面平行</w:t>
      </w:r>
      <w:r>
        <w:rPr>
          <w:spacing w:val="-64"/>
        </w:rPr>
        <w:t>）</w:t>
      </w:r>
      <w:r>
        <w:rPr>
          <w:spacing w:val="-23"/>
        </w:rPr>
        <w:t>，磁场</w:t>
      </w:r>
      <w:r>
        <w:rPr>
          <w:spacing w:val="-10"/>
          <w:position w:val="2"/>
        </w:rPr>
        <w:t xml:space="preserve">方向垂直于纸面向量，三个带正电的微粒 </w:t>
      </w:r>
      <w:r>
        <w:rPr>
          <w:rFonts w:ascii="Times New Roman" w:eastAsia="Times New Roman"/>
          <w:i/>
          <w:spacing w:val="-3"/>
          <w:position w:val="2"/>
        </w:rPr>
        <w:t>a</w:t>
      </w:r>
      <w:r>
        <w:rPr>
          <w:position w:val="2"/>
        </w:rPr>
        <w:t>、</w:t>
      </w:r>
      <w:r>
        <w:rPr>
          <w:rFonts w:ascii="Times New Roman" w:eastAsia="Times New Roman"/>
          <w:i/>
          <w:spacing w:val="-3"/>
          <w:position w:val="2"/>
        </w:rPr>
        <w:t>b</w:t>
      </w:r>
      <w:r>
        <w:rPr>
          <w:spacing w:val="-3"/>
          <w:position w:val="2"/>
        </w:rPr>
        <w:t>、</w:t>
      </w:r>
      <w:r>
        <w:rPr>
          <w:rFonts w:ascii="Times New Roman" w:eastAsia="Times New Roman"/>
          <w:i/>
          <w:position w:val="2"/>
        </w:rPr>
        <w:t xml:space="preserve">c </w:t>
      </w:r>
      <w:r>
        <w:rPr>
          <w:spacing w:val="-7"/>
          <w:position w:val="2"/>
        </w:rPr>
        <w:t xml:space="preserve">电荷量相等，质量分别为 </w:t>
      </w:r>
      <w:r>
        <w:rPr>
          <w:rFonts w:ascii="Times New Roman" w:eastAsia="Times New Roman"/>
          <w:i/>
          <w:position w:val="2"/>
        </w:rPr>
        <w:t>m</w:t>
      </w:r>
      <w:r>
        <w:rPr>
          <w:rFonts w:ascii="Times New Roman" w:eastAsia="Times New Roman"/>
          <w:sz w:val="14"/>
        </w:rPr>
        <w:t>a</w:t>
      </w:r>
      <w:r>
        <w:rPr>
          <w:spacing w:val="-5"/>
          <w:position w:val="2"/>
        </w:rPr>
        <w:t>、</w:t>
      </w:r>
      <w:r>
        <w:rPr>
          <w:rFonts w:ascii="Times New Roman" w:eastAsia="Times New Roman"/>
          <w:i/>
          <w:position w:val="2"/>
        </w:rPr>
        <w:t>m</w:t>
      </w:r>
      <w:r>
        <w:rPr>
          <w:rFonts w:ascii="Times New Roman" w:eastAsia="Times New Roman"/>
          <w:sz w:val="14"/>
        </w:rPr>
        <w:t>b</w:t>
      </w:r>
      <w:r>
        <w:rPr>
          <w:spacing w:val="-5"/>
          <w:position w:val="2"/>
        </w:rPr>
        <w:t>、</w:t>
      </w:r>
      <w:r>
        <w:rPr>
          <w:rFonts w:ascii="Times New Roman" w:eastAsia="Times New Roman"/>
          <w:i/>
          <w:position w:val="2"/>
        </w:rPr>
        <w:t>m</w:t>
      </w:r>
      <w:r>
        <w:rPr>
          <w:rFonts w:ascii="Times New Roman" w:eastAsia="Times New Roman"/>
          <w:sz w:val="14"/>
        </w:rPr>
        <w:t>c</w:t>
      </w:r>
      <w:r>
        <w:rPr>
          <w:spacing w:val="-3"/>
          <w:position w:val="2"/>
        </w:rPr>
        <w:t>，已知在该</w:t>
      </w:r>
    </w:p>
    <w:p>
      <w:pPr>
        <w:spacing w:after="0" w:line="357" w:lineRule="auto"/>
        <w:sectPr>
          <w:type w:val="continuous"/>
          <w:pgSz w:w="11910" w:h="16840"/>
          <w:pgMar w:top="1400" w:right="1160" w:bottom="1100" w:left="1200" w:header="720" w:footer="720" w:gutter="0"/>
        </w:sectPr>
      </w:pPr>
    </w:p>
    <w:p>
      <w:pPr>
        <w:pStyle w:val="6"/>
        <w:spacing w:before="49" w:line="355" w:lineRule="auto"/>
        <w:ind w:left="221" w:right="251"/>
        <w:jc w:val="both"/>
      </w:pPr>
      <w:r>
        <w:drawing>
          <wp:anchor distT="0" distB="0" distL="0" distR="0" simplePos="0" relativeHeight="248425472" behindDoc="1" locked="0" layoutInCell="1" allowOverlap="1">
            <wp:simplePos x="0" y="0"/>
            <wp:positionH relativeFrom="page">
              <wp:posOffset>4855845</wp:posOffset>
            </wp:positionH>
            <wp:positionV relativeFrom="paragraph">
              <wp:posOffset>325755</wp:posOffset>
            </wp:positionV>
            <wp:extent cx="1736725" cy="812800"/>
            <wp:effectExtent l="0" t="0" r="0" b="0"/>
            <wp:wrapNone/>
            <wp:docPr id="27"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5.jpeg"/>
                    <pic:cNvPicPr>
                      <a:picLocks noChangeAspect="1"/>
                    </pic:cNvPicPr>
                  </pic:nvPicPr>
                  <pic:blipFill>
                    <a:blip r:embed="rId23" cstate="print"/>
                    <a:stretch>
                      <a:fillRect/>
                    </a:stretch>
                  </pic:blipFill>
                  <pic:spPr>
                    <a:xfrm>
                      <a:off x="0" y="0"/>
                      <a:ext cx="1736725" cy="812800"/>
                    </a:xfrm>
                    <a:prstGeom prst="rect">
                      <a:avLst/>
                    </a:prstGeom>
                  </pic:spPr>
                </pic:pic>
              </a:graphicData>
            </a:graphic>
          </wp:anchor>
        </w:drawing>
      </w:r>
      <w:r>
        <w:t>区域内，</w:t>
      </w:r>
      <w:r>
        <w:rPr>
          <w:rFonts w:ascii="Times New Roman" w:eastAsia="Times New Roman"/>
          <w:i/>
        </w:rPr>
        <w:t xml:space="preserve">a </w:t>
      </w:r>
      <w:r>
        <w:t>在纸面内做匀速圆周运动，</w:t>
      </w:r>
      <w:r>
        <w:rPr>
          <w:rFonts w:ascii="Times New Roman" w:eastAsia="Times New Roman"/>
          <w:i/>
        </w:rPr>
        <w:t xml:space="preserve">b </w:t>
      </w:r>
      <w:r>
        <w:t>在纸面内向右做匀速直线运动，</w:t>
      </w:r>
      <w:r>
        <w:rPr>
          <w:rFonts w:ascii="Times New Roman" w:eastAsia="Times New Roman"/>
          <w:i/>
        </w:rPr>
        <w:t xml:space="preserve">c </w:t>
      </w:r>
      <w:r>
        <w:t>在纸面内向左做匀速直线运动。下列选项正确的是</w:t>
      </w:r>
    </w:p>
    <w:p>
      <w:pPr>
        <w:tabs>
          <w:tab w:val="left" w:pos="3579"/>
        </w:tabs>
        <w:spacing w:before="1"/>
        <w:ind w:left="643" w:right="0" w:firstLine="0"/>
        <w:jc w:val="left"/>
        <w:rPr>
          <w:rFonts w:ascii="Times New Roman" w:eastAsia="Times New Roman"/>
          <w:sz w:val="14"/>
        </w:rPr>
      </w:pPr>
      <w:r>
        <w:rPr>
          <w:rFonts w:ascii="Times New Roman" w:eastAsia="Times New Roman"/>
          <w:position w:val="2"/>
          <w:sz w:val="21"/>
        </w:rPr>
        <w:t>A</w:t>
      </w:r>
      <w:r>
        <w:rPr>
          <w:position w:val="2"/>
          <w:sz w:val="21"/>
        </w:rPr>
        <w:t>．</w:t>
      </w:r>
      <w:r>
        <w:rPr>
          <w:rFonts w:ascii="Times New Roman" w:eastAsia="Times New Roman"/>
          <w:i/>
          <w:position w:val="2"/>
          <w:sz w:val="21"/>
        </w:rPr>
        <w:t>m</w:t>
      </w:r>
      <w:r>
        <w:rPr>
          <w:rFonts w:ascii="Times New Roman" w:eastAsia="Times New Roman"/>
          <w:sz w:val="14"/>
        </w:rPr>
        <w:t>a</w:t>
      </w:r>
      <w:r>
        <w:rPr>
          <w:position w:val="2"/>
          <w:sz w:val="21"/>
        </w:rPr>
        <w:t>＞</w:t>
      </w:r>
      <w:r>
        <w:rPr>
          <w:rFonts w:ascii="Times New Roman" w:eastAsia="Times New Roman"/>
          <w:i/>
          <w:position w:val="2"/>
          <w:sz w:val="21"/>
        </w:rPr>
        <w:t>m</w:t>
      </w:r>
      <w:r>
        <w:rPr>
          <w:rFonts w:ascii="Times New Roman" w:eastAsia="Times New Roman"/>
          <w:sz w:val="14"/>
        </w:rPr>
        <w:t>b</w:t>
      </w:r>
      <w:r>
        <w:rPr>
          <w:position w:val="2"/>
          <w:sz w:val="21"/>
        </w:rPr>
        <w:t>＞</w:t>
      </w:r>
      <w:r>
        <w:rPr>
          <w:rFonts w:ascii="Times New Roman" w:eastAsia="Times New Roman"/>
          <w:i/>
          <w:position w:val="2"/>
          <w:sz w:val="21"/>
        </w:rPr>
        <w:t>m</w:t>
      </w:r>
      <w:r>
        <w:rPr>
          <w:rFonts w:ascii="Times New Roman" w:eastAsia="Times New Roman"/>
          <w:sz w:val="14"/>
        </w:rPr>
        <w:t>c</w:t>
      </w:r>
      <w:r>
        <w:rPr>
          <w:rFonts w:ascii="Times New Roman" w:eastAsia="Times New Roman"/>
          <w:sz w:val="14"/>
        </w:rPr>
        <w:tab/>
      </w:r>
      <w:r>
        <w:rPr>
          <w:rFonts w:ascii="Times New Roman" w:eastAsia="Times New Roman"/>
          <w:position w:val="2"/>
          <w:sz w:val="21"/>
        </w:rPr>
        <w:t>B</w:t>
      </w:r>
      <w:r>
        <w:rPr>
          <w:position w:val="2"/>
          <w:sz w:val="21"/>
        </w:rPr>
        <w:t>．</w:t>
      </w:r>
      <w:r>
        <w:rPr>
          <w:rFonts w:ascii="Times New Roman" w:eastAsia="Times New Roman"/>
          <w:i/>
          <w:position w:val="2"/>
          <w:sz w:val="21"/>
        </w:rPr>
        <w:t>m</w:t>
      </w:r>
      <w:r>
        <w:rPr>
          <w:rFonts w:ascii="Times New Roman" w:eastAsia="Times New Roman"/>
          <w:sz w:val="14"/>
        </w:rPr>
        <w:t>b</w:t>
      </w:r>
      <w:r>
        <w:rPr>
          <w:position w:val="2"/>
          <w:sz w:val="21"/>
        </w:rPr>
        <w:t>＞</w:t>
      </w:r>
      <w:r>
        <w:rPr>
          <w:rFonts w:ascii="Times New Roman" w:eastAsia="Times New Roman"/>
          <w:i/>
          <w:position w:val="2"/>
          <w:sz w:val="21"/>
        </w:rPr>
        <w:t>m</w:t>
      </w:r>
      <w:r>
        <w:rPr>
          <w:rFonts w:ascii="Times New Roman" w:eastAsia="Times New Roman"/>
          <w:sz w:val="14"/>
        </w:rPr>
        <w:t>a</w:t>
      </w:r>
      <w:r>
        <w:rPr>
          <w:position w:val="2"/>
          <w:sz w:val="21"/>
        </w:rPr>
        <w:t>＞</w:t>
      </w:r>
      <w:r>
        <w:rPr>
          <w:rFonts w:ascii="Times New Roman" w:eastAsia="Times New Roman"/>
          <w:i/>
          <w:position w:val="2"/>
          <w:sz w:val="21"/>
        </w:rPr>
        <w:t>m</w:t>
      </w:r>
      <w:r>
        <w:rPr>
          <w:rFonts w:ascii="Times New Roman" w:eastAsia="Times New Roman"/>
          <w:sz w:val="14"/>
        </w:rPr>
        <w:t>c</w:t>
      </w:r>
    </w:p>
    <w:p>
      <w:pPr>
        <w:tabs>
          <w:tab w:val="left" w:pos="3579"/>
        </w:tabs>
        <w:spacing w:before="132"/>
        <w:ind w:left="643" w:right="0" w:firstLine="0"/>
        <w:jc w:val="left"/>
        <w:rPr>
          <w:rFonts w:ascii="Times New Roman" w:eastAsia="Times New Roman"/>
          <w:sz w:val="14"/>
        </w:rPr>
      </w:pPr>
      <w:r>
        <w:rPr>
          <w:rFonts w:ascii="Times New Roman" w:eastAsia="Times New Roman"/>
          <w:position w:val="2"/>
          <w:sz w:val="21"/>
        </w:rPr>
        <w:t>C</w:t>
      </w:r>
      <w:r>
        <w:rPr>
          <w:position w:val="2"/>
          <w:sz w:val="21"/>
        </w:rPr>
        <w:t>．</w:t>
      </w:r>
      <w:r>
        <w:rPr>
          <w:rFonts w:ascii="Times New Roman" w:eastAsia="Times New Roman"/>
          <w:i/>
          <w:position w:val="2"/>
          <w:sz w:val="21"/>
        </w:rPr>
        <w:t>m</w:t>
      </w:r>
      <w:r>
        <w:rPr>
          <w:rFonts w:ascii="Times New Roman" w:eastAsia="Times New Roman"/>
          <w:sz w:val="14"/>
        </w:rPr>
        <w:t>c</w:t>
      </w:r>
      <w:r>
        <w:rPr>
          <w:position w:val="2"/>
          <w:sz w:val="21"/>
        </w:rPr>
        <w:t>＞</w:t>
      </w:r>
      <w:r>
        <w:rPr>
          <w:rFonts w:ascii="Times New Roman" w:eastAsia="Times New Roman"/>
          <w:i/>
          <w:position w:val="2"/>
          <w:sz w:val="21"/>
        </w:rPr>
        <w:t>m</w:t>
      </w:r>
      <w:r>
        <w:rPr>
          <w:rFonts w:ascii="Times New Roman" w:eastAsia="Times New Roman"/>
          <w:sz w:val="14"/>
        </w:rPr>
        <w:t>b</w:t>
      </w:r>
      <w:r>
        <w:rPr>
          <w:position w:val="2"/>
          <w:sz w:val="21"/>
        </w:rPr>
        <w:t>＞</w:t>
      </w:r>
      <w:r>
        <w:rPr>
          <w:rFonts w:ascii="Times New Roman" w:eastAsia="Times New Roman"/>
          <w:i/>
          <w:position w:val="2"/>
          <w:sz w:val="21"/>
        </w:rPr>
        <w:t>m</w:t>
      </w:r>
      <w:r>
        <w:rPr>
          <w:rFonts w:ascii="Times New Roman" w:eastAsia="Times New Roman"/>
          <w:sz w:val="14"/>
        </w:rPr>
        <w:t>a</w:t>
      </w:r>
      <w:r>
        <w:rPr>
          <w:rFonts w:ascii="Times New Roman" w:eastAsia="Times New Roman"/>
          <w:sz w:val="14"/>
        </w:rPr>
        <w:tab/>
      </w:r>
      <w:r>
        <w:rPr>
          <w:rFonts w:ascii="Times New Roman" w:eastAsia="Times New Roman"/>
          <w:position w:val="2"/>
          <w:sz w:val="21"/>
        </w:rPr>
        <w:t>D</w:t>
      </w:r>
      <w:r>
        <w:rPr>
          <w:position w:val="2"/>
          <w:sz w:val="21"/>
        </w:rPr>
        <w:t>．</w:t>
      </w:r>
      <w:r>
        <w:rPr>
          <w:rFonts w:ascii="Times New Roman" w:eastAsia="Times New Roman"/>
          <w:i/>
          <w:position w:val="2"/>
          <w:sz w:val="21"/>
        </w:rPr>
        <w:t>m</w:t>
      </w:r>
      <w:r>
        <w:rPr>
          <w:rFonts w:ascii="Times New Roman" w:eastAsia="Times New Roman"/>
          <w:sz w:val="14"/>
        </w:rPr>
        <w:t>a</w:t>
      </w:r>
      <w:r>
        <w:rPr>
          <w:position w:val="2"/>
          <w:sz w:val="21"/>
        </w:rPr>
        <w:t>＞</w:t>
      </w:r>
      <w:r>
        <w:rPr>
          <w:rFonts w:ascii="Times New Roman" w:eastAsia="Times New Roman"/>
          <w:i/>
          <w:position w:val="2"/>
          <w:sz w:val="21"/>
        </w:rPr>
        <w:t>m</w:t>
      </w:r>
      <w:r>
        <w:rPr>
          <w:rFonts w:ascii="Times New Roman" w:eastAsia="Times New Roman"/>
          <w:sz w:val="14"/>
        </w:rPr>
        <w:t>c</w:t>
      </w:r>
      <w:r>
        <w:rPr>
          <w:position w:val="2"/>
          <w:sz w:val="21"/>
        </w:rPr>
        <w:t>＞</w:t>
      </w:r>
      <w:r>
        <w:rPr>
          <w:rFonts w:ascii="Times New Roman" w:eastAsia="Times New Roman"/>
          <w:i/>
          <w:position w:val="2"/>
          <w:sz w:val="21"/>
        </w:rPr>
        <w:t>m</w:t>
      </w:r>
      <w:r>
        <w:rPr>
          <w:rFonts w:ascii="Times New Roman" w:eastAsia="Times New Roman"/>
          <w:sz w:val="14"/>
        </w:rPr>
        <w:t>b</w:t>
      </w:r>
    </w:p>
    <w:p>
      <w:pPr>
        <w:pStyle w:val="6"/>
        <w:spacing w:before="130"/>
        <w:ind w:left="641"/>
        <w:rPr>
          <w:rFonts w:ascii="Times New Roman" w:eastAsia="Times New Roman"/>
        </w:rPr>
      </w:pPr>
      <w:r>
        <w:t>【答案】</w:t>
      </w:r>
      <w:r>
        <w:rPr>
          <w:rFonts w:ascii="Times New Roman" w:eastAsia="Times New Roman"/>
        </w:rPr>
        <w:t>B</w:t>
      </w:r>
    </w:p>
    <w:p>
      <w:pPr>
        <w:pStyle w:val="6"/>
        <w:spacing w:before="132" w:line="357" w:lineRule="auto"/>
        <w:ind w:left="218" w:right="148" w:firstLine="420"/>
      </w:pPr>
      <w:r>
        <w:pict>
          <v:group id="_x0000_s1064" o:spid="_x0000_s1064" o:spt="203" style="position:absolute;left:0pt;margin-left:199.85pt;margin-top:60pt;height:62.4pt;width:9pt;mso-position-horizontal-relative:page;z-index:-254895104;mso-width-relative:page;mso-height-relative:page;" coordorigin="3998,1201" coordsize="180,1248">
            <o:lock v:ext="edit"/>
            <v:shape id="_x0000_s1065" o:spid="_x0000_s1065" o:spt="75" type="#_x0000_t75" style="position:absolute;left:4010;top:1200;height:624;width:168;" filled="f" stroked="f" coordsize="21600,21600">
              <v:path/>
              <v:fill on="f" focussize="0,0"/>
              <v:stroke on="f"/>
              <v:imagedata r:id="rId24" o:title=""/>
              <o:lock v:ext="edit" aspectratio="t"/>
            </v:shape>
            <v:shape id="_x0000_s1066" o:spid="_x0000_s1066" o:spt="75" type="#_x0000_t75" style="position:absolute;left:3998;top:1824;height:624;width:168;" filled="f" stroked="f" coordsize="21600,21600">
              <v:path/>
              <v:fill on="f" focussize="0,0"/>
              <v:stroke on="f"/>
              <v:imagedata r:id="rId25" o:title=""/>
              <o:lock v:ext="edit" aspectratio="t"/>
            </v:shape>
          </v:group>
        </w:pict>
      </w:r>
      <w:r>
        <w:drawing>
          <wp:anchor distT="0" distB="0" distL="0" distR="0" simplePos="0" relativeHeight="248422400" behindDoc="1" locked="0" layoutInCell="1" allowOverlap="1">
            <wp:simplePos x="0" y="0"/>
            <wp:positionH relativeFrom="page">
              <wp:posOffset>4757420</wp:posOffset>
            </wp:positionH>
            <wp:positionV relativeFrom="paragraph">
              <wp:posOffset>762000</wp:posOffset>
            </wp:positionV>
            <wp:extent cx="106680" cy="792480"/>
            <wp:effectExtent l="0" t="0" r="0" b="0"/>
            <wp:wrapNone/>
            <wp:docPr id="29"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8.png"/>
                    <pic:cNvPicPr>
                      <a:picLocks noChangeAspect="1"/>
                    </pic:cNvPicPr>
                  </pic:nvPicPr>
                  <pic:blipFill>
                    <a:blip r:embed="rId26" cstate="print"/>
                    <a:stretch>
                      <a:fillRect/>
                    </a:stretch>
                  </pic:blipFill>
                  <pic:spPr>
                    <a:xfrm>
                      <a:off x="0" y="0"/>
                      <a:ext cx="106679" cy="792480"/>
                    </a:xfrm>
                    <a:prstGeom prst="rect">
                      <a:avLst/>
                    </a:prstGeom>
                  </pic:spPr>
                </pic:pic>
              </a:graphicData>
            </a:graphic>
          </wp:anchor>
        </w:drawing>
      </w:r>
      <w:r>
        <w:drawing>
          <wp:anchor distT="0" distB="0" distL="0" distR="0" simplePos="0" relativeHeight="248426496" behindDoc="1" locked="0" layoutInCell="1" allowOverlap="1">
            <wp:simplePos x="0" y="0"/>
            <wp:positionH relativeFrom="page">
              <wp:posOffset>5298440</wp:posOffset>
            </wp:positionH>
            <wp:positionV relativeFrom="paragraph">
              <wp:posOffset>795020</wp:posOffset>
            </wp:positionV>
            <wp:extent cx="1101090" cy="565150"/>
            <wp:effectExtent l="0" t="0" r="0" b="0"/>
            <wp:wrapNone/>
            <wp:docPr id="31"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19.jpeg"/>
                    <pic:cNvPicPr>
                      <a:picLocks noChangeAspect="1"/>
                    </pic:cNvPicPr>
                  </pic:nvPicPr>
                  <pic:blipFill>
                    <a:blip r:embed="rId27" cstate="print"/>
                    <a:stretch>
                      <a:fillRect/>
                    </a:stretch>
                  </pic:blipFill>
                  <pic:spPr>
                    <a:xfrm>
                      <a:off x="0" y="0"/>
                      <a:ext cx="1101089" cy="565150"/>
                    </a:xfrm>
                    <a:prstGeom prst="rect">
                      <a:avLst/>
                    </a:prstGeom>
                  </pic:spPr>
                </pic:pic>
              </a:graphicData>
            </a:graphic>
          </wp:anchor>
        </w:drawing>
      </w:r>
      <w:r>
        <w:rPr>
          <w:rFonts w:ascii="Times New Roman" w:eastAsia="Times New Roman"/>
          <w:color w:val="FF0000"/>
        </w:rPr>
        <w:t xml:space="preserve">2018-16. </w:t>
      </w:r>
      <w:r>
        <w:rPr>
          <w:spacing w:val="-8"/>
        </w:rPr>
        <w:t xml:space="preserve">如图所示，三个固定的带电小球 </w:t>
      </w:r>
      <w:r>
        <w:rPr>
          <w:rFonts w:ascii="Times New Roman" w:eastAsia="Times New Roman"/>
          <w:i/>
        </w:rPr>
        <w:t>a</w:t>
      </w:r>
      <w:r>
        <w:rPr>
          <w:spacing w:val="-5"/>
        </w:rPr>
        <w:t>、</w:t>
      </w:r>
      <w:r>
        <w:rPr>
          <w:rFonts w:ascii="Times New Roman" w:eastAsia="Times New Roman"/>
          <w:i/>
        </w:rPr>
        <w:t xml:space="preserve">b </w:t>
      </w:r>
      <w:r>
        <w:rPr>
          <w:spacing w:val="-25"/>
        </w:rPr>
        <w:t xml:space="preserve">和 </w:t>
      </w:r>
      <w:r>
        <w:rPr>
          <w:rFonts w:ascii="Times New Roman" w:eastAsia="Times New Roman"/>
          <w:i/>
          <w:spacing w:val="-4"/>
        </w:rPr>
        <w:t>c</w:t>
      </w:r>
      <w:r>
        <w:rPr>
          <w:spacing w:val="-8"/>
        </w:rPr>
        <w:t xml:space="preserve">，相互间的距离分别为 </w:t>
      </w:r>
      <w:r>
        <w:rPr>
          <w:rFonts w:ascii="Times New Roman" w:eastAsia="Times New Roman"/>
          <w:i/>
        </w:rPr>
        <w:t>ab=</w:t>
      </w:r>
      <w:r>
        <w:rPr>
          <w:rFonts w:ascii="Times New Roman" w:eastAsia="Times New Roman"/>
        </w:rPr>
        <w:t>5 cm</w:t>
      </w:r>
      <w:r>
        <w:rPr>
          <w:spacing w:val="-5"/>
        </w:rPr>
        <w:t>、</w:t>
      </w:r>
      <w:r>
        <w:rPr>
          <w:rFonts w:ascii="Times New Roman" w:eastAsia="Times New Roman"/>
          <w:i/>
        </w:rPr>
        <w:t>bc=</w:t>
      </w:r>
      <w:r>
        <w:rPr>
          <w:rFonts w:ascii="Times New Roman" w:eastAsia="Times New Roman"/>
        </w:rPr>
        <w:t>3 cm</w:t>
      </w:r>
      <w:r>
        <w:t>、</w:t>
      </w:r>
      <w:r>
        <w:rPr>
          <w:rFonts w:ascii="Times New Roman" w:eastAsia="Times New Roman"/>
          <w:i/>
        </w:rPr>
        <w:t>ca=</w:t>
      </w:r>
      <w:r>
        <w:rPr>
          <w:rFonts w:ascii="Times New Roman" w:eastAsia="Times New Roman"/>
        </w:rPr>
        <w:t xml:space="preserve">4 </w:t>
      </w:r>
      <w:r>
        <w:rPr>
          <w:rFonts w:ascii="Times New Roman" w:eastAsia="Times New Roman"/>
          <w:spacing w:val="-8"/>
        </w:rPr>
        <w:t>cm</w:t>
      </w:r>
      <w:r>
        <w:rPr>
          <w:spacing w:val="-15"/>
        </w:rPr>
        <w:t xml:space="preserve">，小球 </w:t>
      </w:r>
      <w:r>
        <w:rPr>
          <w:rFonts w:ascii="Times New Roman" w:eastAsia="Times New Roman"/>
          <w:i/>
        </w:rPr>
        <w:t xml:space="preserve">c </w:t>
      </w:r>
      <w:r>
        <w:rPr>
          <w:spacing w:val="-3"/>
        </w:rPr>
        <w:t>所受库仑力的合力的方向</w:t>
      </w:r>
      <w:r>
        <w:rPr>
          <w:color w:val="FF0000"/>
          <w:spacing w:val="-14"/>
        </w:rPr>
        <w:t xml:space="preserve">平行于 </w:t>
      </w:r>
      <w:r>
        <w:rPr>
          <w:rFonts w:ascii="Times New Roman" w:eastAsia="Times New Roman"/>
          <w:i/>
        </w:rPr>
        <w:t>a</w:t>
      </w:r>
      <w:r>
        <w:rPr>
          <w:spacing w:val="-22"/>
        </w:rPr>
        <w:t>、</w:t>
      </w:r>
      <w:r>
        <w:rPr>
          <w:rFonts w:ascii="Times New Roman" w:eastAsia="Times New Roman"/>
          <w:i/>
        </w:rPr>
        <w:t xml:space="preserve">b </w:t>
      </w:r>
      <w:r>
        <w:rPr>
          <w:spacing w:val="-12"/>
        </w:rPr>
        <w:t xml:space="preserve">的连线。设小球 </w:t>
      </w:r>
      <w:r>
        <w:rPr>
          <w:rFonts w:ascii="Times New Roman" w:eastAsia="Times New Roman"/>
          <w:i/>
        </w:rPr>
        <w:t>a</w:t>
      </w:r>
      <w:r>
        <w:rPr>
          <w:spacing w:val="-20"/>
        </w:rPr>
        <w:t>、</w:t>
      </w:r>
      <w:r>
        <w:rPr>
          <w:rFonts w:ascii="Times New Roman" w:eastAsia="Times New Roman"/>
          <w:i/>
        </w:rPr>
        <w:t xml:space="preserve">b </w:t>
      </w:r>
      <w:r>
        <w:rPr>
          <w:spacing w:val="-3"/>
        </w:rPr>
        <w:t>所带电荷量的比值的绝</w:t>
      </w:r>
      <w:r>
        <w:rPr>
          <w:spacing w:val="-15"/>
        </w:rPr>
        <w:t xml:space="preserve">对值为 </w:t>
      </w:r>
      <w:r>
        <w:rPr>
          <w:rFonts w:ascii="Times New Roman" w:eastAsia="Times New Roman"/>
          <w:i/>
        </w:rPr>
        <w:t>k</w:t>
      </w:r>
      <w:r>
        <w:t>，则</w:t>
      </w:r>
    </w:p>
    <w:p>
      <w:pPr>
        <w:tabs>
          <w:tab w:val="left" w:pos="4133"/>
        </w:tabs>
        <w:spacing w:before="50"/>
        <w:ind w:left="638" w:right="0" w:firstLine="0"/>
        <w:jc w:val="left"/>
        <w:rPr>
          <w:rFonts w:ascii="Times New Roman" w:eastAsia="Times New Roman"/>
          <w:i/>
          <w:sz w:val="21"/>
        </w:rPr>
      </w:pPr>
      <w:r>
        <w:rPr>
          <w:rFonts w:ascii="Times New Roman" w:eastAsia="Times New Roman"/>
          <w:sz w:val="21"/>
        </w:rPr>
        <w:t>A</w:t>
      </w:r>
      <w:r>
        <w:rPr>
          <w:rFonts w:ascii="Times New Roman" w:eastAsia="Times New Roman"/>
          <w:i/>
          <w:sz w:val="21"/>
        </w:rPr>
        <w:t>.a</w:t>
      </w:r>
      <w:r>
        <w:rPr>
          <w:sz w:val="21"/>
        </w:rPr>
        <w:t>、</w:t>
      </w:r>
      <w:r>
        <w:rPr>
          <w:rFonts w:ascii="Times New Roman" w:eastAsia="Times New Roman"/>
          <w:i/>
          <w:sz w:val="21"/>
        </w:rPr>
        <w:t>b</w:t>
      </w:r>
      <w:r>
        <w:rPr>
          <w:rFonts w:ascii="Times New Roman" w:eastAsia="Times New Roman"/>
          <w:i/>
          <w:spacing w:val="-1"/>
          <w:sz w:val="21"/>
        </w:rPr>
        <w:t xml:space="preserve"> </w:t>
      </w:r>
      <w:r>
        <w:rPr>
          <w:sz w:val="21"/>
        </w:rPr>
        <w:t>的</w:t>
      </w:r>
      <w:r>
        <w:rPr>
          <w:spacing w:val="-3"/>
          <w:sz w:val="21"/>
        </w:rPr>
        <w:t>电</w:t>
      </w:r>
      <w:r>
        <w:rPr>
          <w:sz w:val="21"/>
        </w:rPr>
        <w:t>荷</w:t>
      </w:r>
      <w:r>
        <w:rPr>
          <w:spacing w:val="-3"/>
          <w:sz w:val="21"/>
        </w:rPr>
        <w:t>同</w:t>
      </w:r>
      <w:r>
        <w:rPr>
          <w:sz w:val="21"/>
        </w:rPr>
        <w:t>号，</w:t>
      </w:r>
      <w:r>
        <w:rPr>
          <w:rFonts w:ascii="Times New Roman" w:eastAsia="Times New Roman"/>
          <w:i/>
          <w:sz w:val="21"/>
        </w:rPr>
        <w:t>k=</w:t>
      </w:r>
      <w:r>
        <w:rPr>
          <w:rFonts w:ascii="Times New Roman" w:eastAsia="Times New Roman"/>
          <w:i/>
          <w:sz w:val="21"/>
        </w:rPr>
        <w:tab/>
      </w:r>
      <w:r>
        <w:rPr>
          <w:rFonts w:ascii="Times New Roman" w:eastAsia="Times New Roman"/>
          <w:sz w:val="21"/>
        </w:rPr>
        <w:t>B</w:t>
      </w:r>
      <w:r>
        <w:rPr>
          <w:rFonts w:ascii="Times New Roman" w:eastAsia="Times New Roman"/>
          <w:i/>
          <w:sz w:val="21"/>
        </w:rPr>
        <w:t>.a</w:t>
      </w:r>
      <w:r>
        <w:rPr>
          <w:sz w:val="21"/>
        </w:rPr>
        <w:t>、</w:t>
      </w:r>
      <w:r>
        <w:rPr>
          <w:rFonts w:ascii="Times New Roman" w:eastAsia="Times New Roman"/>
          <w:i/>
          <w:sz w:val="21"/>
        </w:rPr>
        <w:t>b</w:t>
      </w:r>
      <w:r>
        <w:rPr>
          <w:rFonts w:ascii="Times New Roman" w:eastAsia="Times New Roman"/>
          <w:i/>
          <w:spacing w:val="4"/>
          <w:sz w:val="21"/>
        </w:rPr>
        <w:t xml:space="preserve"> </w:t>
      </w:r>
      <w:r>
        <w:rPr>
          <w:sz w:val="21"/>
        </w:rPr>
        <w:t>的</w:t>
      </w:r>
      <w:r>
        <w:rPr>
          <w:spacing w:val="-3"/>
          <w:sz w:val="21"/>
        </w:rPr>
        <w:t>电</w:t>
      </w:r>
      <w:r>
        <w:rPr>
          <w:sz w:val="21"/>
        </w:rPr>
        <w:t>荷</w:t>
      </w:r>
      <w:r>
        <w:rPr>
          <w:spacing w:val="-3"/>
          <w:sz w:val="21"/>
        </w:rPr>
        <w:t>异</w:t>
      </w:r>
      <w:r>
        <w:rPr>
          <w:sz w:val="21"/>
        </w:rPr>
        <w:t>号，</w:t>
      </w:r>
      <w:r>
        <w:rPr>
          <w:rFonts w:ascii="Times New Roman" w:eastAsia="Times New Roman"/>
          <w:i/>
          <w:sz w:val="21"/>
        </w:rPr>
        <w:t>k=</w:t>
      </w:r>
    </w:p>
    <w:p>
      <w:pPr>
        <w:pStyle w:val="6"/>
        <w:spacing w:before="11"/>
        <w:ind w:left="0"/>
        <w:rPr>
          <w:rFonts w:ascii="Times New Roman"/>
          <w:i/>
          <w:sz w:val="30"/>
        </w:rPr>
      </w:pPr>
    </w:p>
    <w:p>
      <w:pPr>
        <w:tabs>
          <w:tab w:val="left" w:pos="4124"/>
        </w:tabs>
        <w:spacing w:before="0"/>
        <w:ind w:left="638" w:right="0" w:firstLine="0"/>
        <w:jc w:val="left"/>
        <w:rPr>
          <w:rFonts w:ascii="Times New Roman" w:eastAsia="Times New Roman"/>
          <w:i/>
          <w:sz w:val="21"/>
        </w:rPr>
      </w:pPr>
      <w:r>
        <w:rPr>
          <w:rFonts w:ascii="Times New Roman" w:eastAsia="Times New Roman"/>
          <w:sz w:val="21"/>
        </w:rPr>
        <w:t>C</w:t>
      </w:r>
      <w:r>
        <w:rPr>
          <w:rFonts w:ascii="Times New Roman" w:eastAsia="Times New Roman"/>
          <w:i/>
          <w:sz w:val="21"/>
        </w:rPr>
        <w:t>.a</w:t>
      </w:r>
      <w:r>
        <w:rPr>
          <w:spacing w:val="-3"/>
          <w:sz w:val="21"/>
        </w:rPr>
        <w:t>、</w:t>
      </w:r>
      <w:r>
        <w:rPr>
          <w:rFonts w:ascii="Times New Roman" w:eastAsia="Times New Roman"/>
          <w:i/>
          <w:sz w:val="21"/>
        </w:rPr>
        <w:t>b</w:t>
      </w:r>
      <w:r>
        <w:rPr>
          <w:rFonts w:ascii="Times New Roman" w:eastAsia="Times New Roman"/>
          <w:i/>
          <w:spacing w:val="2"/>
          <w:sz w:val="21"/>
        </w:rPr>
        <w:t xml:space="preserve"> </w:t>
      </w:r>
      <w:r>
        <w:rPr>
          <w:spacing w:val="-3"/>
          <w:sz w:val="21"/>
        </w:rPr>
        <w:t>的</w:t>
      </w:r>
      <w:r>
        <w:rPr>
          <w:sz w:val="21"/>
        </w:rPr>
        <w:t>电</w:t>
      </w:r>
      <w:r>
        <w:rPr>
          <w:spacing w:val="-3"/>
          <w:sz w:val="21"/>
        </w:rPr>
        <w:t>荷</w:t>
      </w:r>
      <w:r>
        <w:rPr>
          <w:sz w:val="21"/>
        </w:rPr>
        <w:t>同号，</w:t>
      </w:r>
      <w:r>
        <w:rPr>
          <w:rFonts w:ascii="Times New Roman" w:eastAsia="Times New Roman"/>
          <w:i/>
          <w:sz w:val="21"/>
        </w:rPr>
        <w:t>k=</w:t>
      </w:r>
      <w:r>
        <w:rPr>
          <w:rFonts w:ascii="Times New Roman" w:eastAsia="Times New Roman"/>
          <w:i/>
          <w:sz w:val="21"/>
        </w:rPr>
        <w:tab/>
      </w:r>
      <w:r>
        <w:rPr>
          <w:rFonts w:ascii="Times New Roman" w:eastAsia="Times New Roman"/>
          <w:sz w:val="21"/>
        </w:rPr>
        <w:t>D</w:t>
      </w:r>
      <w:r>
        <w:rPr>
          <w:rFonts w:ascii="Times New Roman" w:eastAsia="Times New Roman"/>
          <w:i/>
          <w:sz w:val="21"/>
        </w:rPr>
        <w:t>.a</w:t>
      </w:r>
      <w:r>
        <w:rPr>
          <w:sz w:val="21"/>
        </w:rPr>
        <w:t>、</w:t>
      </w:r>
      <w:r>
        <w:rPr>
          <w:rFonts w:ascii="Times New Roman" w:eastAsia="Times New Roman"/>
          <w:i/>
          <w:sz w:val="21"/>
        </w:rPr>
        <w:t>b</w:t>
      </w:r>
      <w:r>
        <w:rPr>
          <w:rFonts w:ascii="Times New Roman" w:eastAsia="Times New Roman"/>
          <w:i/>
          <w:spacing w:val="2"/>
          <w:sz w:val="21"/>
        </w:rPr>
        <w:t xml:space="preserve"> </w:t>
      </w:r>
      <w:r>
        <w:rPr>
          <w:sz w:val="21"/>
        </w:rPr>
        <w:t>的</w:t>
      </w:r>
      <w:r>
        <w:rPr>
          <w:spacing w:val="-3"/>
          <w:sz w:val="21"/>
        </w:rPr>
        <w:t>电荷</w:t>
      </w:r>
      <w:r>
        <w:rPr>
          <w:sz w:val="21"/>
        </w:rPr>
        <w:t>异号，</w:t>
      </w:r>
      <w:r>
        <w:rPr>
          <w:rFonts w:ascii="Times New Roman" w:eastAsia="Times New Roman"/>
          <w:i/>
          <w:sz w:val="21"/>
        </w:rPr>
        <w:t>k=</w:t>
      </w:r>
    </w:p>
    <w:p>
      <w:pPr>
        <w:pStyle w:val="6"/>
        <w:spacing w:before="3"/>
        <w:ind w:left="0"/>
        <w:rPr>
          <w:rFonts w:ascii="Times New Roman"/>
          <w:i/>
          <w:sz w:val="26"/>
        </w:rPr>
      </w:pPr>
    </w:p>
    <w:p>
      <w:pPr>
        <w:pStyle w:val="6"/>
        <w:ind w:left="641"/>
        <w:rPr>
          <w:rFonts w:ascii="Times New Roman" w:eastAsia="Times New Roman"/>
        </w:rPr>
      </w:pPr>
      <w:r>
        <w:t>【答案】</w:t>
      </w:r>
      <w:r>
        <w:rPr>
          <w:rFonts w:ascii="Times New Roman" w:eastAsia="Times New Roman"/>
        </w:rPr>
        <w:t>D</w:t>
      </w:r>
    </w:p>
    <w:p>
      <w:pPr>
        <w:pStyle w:val="6"/>
        <w:spacing w:before="93" w:line="321" w:lineRule="auto"/>
        <w:ind w:left="218" w:right="249" w:firstLine="420"/>
        <w:jc w:val="both"/>
      </w:pPr>
      <w:r>
        <w:rPr>
          <w:rFonts w:ascii="Times New Roman" w:hAnsi="Times New Roman" w:eastAsia="Times New Roman"/>
          <w:color w:val="FF0000"/>
          <w:position w:val="1"/>
        </w:rPr>
        <w:t>2019-16</w:t>
      </w:r>
      <w:r>
        <w:rPr>
          <w:color w:val="FF0000"/>
        </w:rPr>
        <w:t>．</w:t>
      </w:r>
      <w:r>
        <w:rPr>
          <w:spacing w:val="-3"/>
        </w:rPr>
        <w:t>最近，我国为</w:t>
      </w:r>
      <w:r>
        <w:rPr>
          <w:rFonts w:ascii="Times New Roman" w:hAnsi="Times New Roman" w:eastAsia="Times New Roman"/>
          <w:spacing w:val="-3"/>
          <w:position w:val="1"/>
        </w:rPr>
        <w:t>“</w:t>
      </w:r>
      <w:r>
        <w:rPr>
          <w:spacing w:val="-1"/>
        </w:rPr>
        <w:t>长征九号</w:t>
      </w:r>
      <w:r>
        <w:rPr>
          <w:rFonts w:ascii="Times New Roman" w:hAnsi="Times New Roman" w:eastAsia="Times New Roman"/>
          <w:spacing w:val="-3"/>
          <w:position w:val="1"/>
        </w:rPr>
        <w:t>”</w:t>
      </w:r>
      <w:r>
        <w:rPr>
          <w:spacing w:val="-4"/>
        </w:rPr>
        <w:t>研制的大推力新型火箭发动机联试成功，这标志着我国重型</w:t>
      </w:r>
      <w:r>
        <w:rPr>
          <w:spacing w:val="-5"/>
        </w:rPr>
        <w:t>运载火箭的研发取得突破性进展。若某次实验中该发动机向后喷射的气体速度约为</w:t>
      </w:r>
      <w:r>
        <w:rPr>
          <w:rFonts w:ascii="Times New Roman" w:hAnsi="Times New Roman" w:eastAsia="Times New Roman"/>
          <w:spacing w:val="-6"/>
          <w:position w:val="1"/>
        </w:rPr>
        <w:t>3km/s</w:t>
      </w:r>
      <w:r>
        <w:rPr>
          <w:spacing w:val="-3"/>
        </w:rPr>
        <w:t>，产生的推力约为</w:t>
      </w:r>
      <w:r>
        <w:rPr>
          <w:rFonts w:ascii="Times New Roman" w:hAnsi="Times New Roman" w:eastAsia="Times New Roman"/>
          <w:spacing w:val="-5"/>
          <w:position w:val="1"/>
        </w:rPr>
        <w:t xml:space="preserve">4.8×10 </w:t>
      </w:r>
      <w:r>
        <w:rPr>
          <w:rFonts w:ascii="Times New Roman" w:hAnsi="Times New Roman" w:eastAsia="Times New Roman"/>
          <w:position w:val="8"/>
          <w:sz w:val="14"/>
        </w:rPr>
        <w:t>6</w:t>
      </w:r>
      <w:r>
        <w:rPr>
          <w:rFonts w:ascii="Times New Roman" w:hAnsi="Times New Roman" w:eastAsia="Times New Roman"/>
          <w:position w:val="1"/>
        </w:rPr>
        <w:t>N</w:t>
      </w:r>
      <w:r>
        <w:rPr>
          <w:spacing w:val="-1"/>
        </w:rPr>
        <w:t>，则它在</w:t>
      </w:r>
      <w:r>
        <w:rPr>
          <w:rFonts w:ascii="Times New Roman" w:hAnsi="Times New Roman" w:eastAsia="Times New Roman"/>
          <w:position w:val="1"/>
        </w:rPr>
        <w:t>1s</w:t>
      </w:r>
      <w:r>
        <w:rPr>
          <w:spacing w:val="-3"/>
        </w:rPr>
        <w:t>时间内喷射的气体质量约为</w:t>
      </w:r>
    </w:p>
    <w:p>
      <w:pPr>
        <w:pStyle w:val="6"/>
        <w:tabs>
          <w:tab w:val="left" w:pos="2530"/>
          <w:tab w:val="left" w:pos="4525"/>
          <w:tab w:val="left" w:pos="6625"/>
        </w:tabs>
        <w:spacing w:line="267" w:lineRule="exact"/>
        <w:rPr>
          <w:rFonts w:ascii="Times New Roman" w:hAnsi="Times New Roman" w:eastAsia="Times New Roman"/>
        </w:rPr>
      </w:pPr>
      <w:r>
        <w:rPr>
          <w:rFonts w:ascii="Times New Roman" w:hAnsi="Times New Roman" w:eastAsia="Times New Roman"/>
          <w:spacing w:val="-4"/>
        </w:rPr>
        <w:t>A</w:t>
      </w:r>
      <w:r>
        <w:rPr>
          <w:spacing w:val="-4"/>
        </w:rPr>
        <w:t>．</w:t>
      </w:r>
      <w:r>
        <w:rPr>
          <w:rFonts w:ascii="Times New Roman" w:hAnsi="Times New Roman" w:eastAsia="Times New Roman"/>
          <w:spacing w:val="-4"/>
        </w:rPr>
        <w:t>1.6×10</w:t>
      </w:r>
      <w:r>
        <w:rPr>
          <w:rFonts w:ascii="Times New Roman" w:hAnsi="Times New Roman" w:eastAsia="Times New Roman"/>
          <w:spacing w:val="-30"/>
        </w:rPr>
        <w:t xml:space="preserve"> </w:t>
      </w:r>
      <w:r>
        <w:rPr>
          <w:rFonts w:ascii="Times New Roman" w:hAnsi="Times New Roman" w:eastAsia="Times New Roman"/>
          <w:position w:val="7"/>
          <w:sz w:val="14"/>
        </w:rPr>
        <w:t>2</w:t>
      </w:r>
      <w:r>
        <w:rPr>
          <w:rFonts w:ascii="Times New Roman" w:hAnsi="Times New Roman" w:eastAsia="Times New Roman"/>
          <w:spacing w:val="19"/>
          <w:position w:val="7"/>
          <w:sz w:val="14"/>
        </w:rPr>
        <w:t xml:space="preserve"> </w:t>
      </w:r>
      <w:r>
        <w:rPr>
          <w:rFonts w:ascii="Times New Roman" w:hAnsi="Times New Roman" w:eastAsia="Times New Roman"/>
        </w:rPr>
        <w:t>kg</w:t>
      </w:r>
      <w:r>
        <w:rPr>
          <w:rFonts w:ascii="Times New Roman" w:hAnsi="Times New Roman" w:eastAsia="Times New Roman"/>
        </w:rPr>
        <w:tab/>
      </w:r>
      <w:r>
        <w:rPr>
          <w:rFonts w:ascii="Times New Roman" w:hAnsi="Times New Roman" w:eastAsia="Times New Roman"/>
          <w:spacing w:val="-4"/>
        </w:rPr>
        <w:t>B</w:t>
      </w:r>
      <w:r>
        <w:rPr>
          <w:spacing w:val="-4"/>
        </w:rPr>
        <w:t>．</w:t>
      </w:r>
      <w:r>
        <w:rPr>
          <w:rFonts w:ascii="Times New Roman" w:hAnsi="Times New Roman" w:eastAsia="Times New Roman"/>
          <w:spacing w:val="-4"/>
        </w:rPr>
        <w:t>1.6×10</w:t>
      </w:r>
      <w:r>
        <w:rPr>
          <w:rFonts w:ascii="Times New Roman" w:hAnsi="Times New Roman" w:eastAsia="Times New Roman"/>
          <w:spacing w:val="-29"/>
        </w:rPr>
        <w:t xml:space="preserve"> </w:t>
      </w:r>
      <w:r>
        <w:rPr>
          <w:rFonts w:ascii="Times New Roman" w:hAnsi="Times New Roman" w:eastAsia="Times New Roman"/>
          <w:position w:val="7"/>
          <w:sz w:val="14"/>
        </w:rPr>
        <w:t>3</w:t>
      </w:r>
      <w:r>
        <w:rPr>
          <w:rFonts w:ascii="Times New Roman" w:hAnsi="Times New Roman" w:eastAsia="Times New Roman"/>
          <w:spacing w:val="18"/>
          <w:position w:val="7"/>
          <w:sz w:val="14"/>
        </w:rPr>
        <w:t xml:space="preserve"> </w:t>
      </w:r>
      <w:r>
        <w:rPr>
          <w:rFonts w:ascii="Times New Roman" w:hAnsi="Times New Roman" w:eastAsia="Times New Roman"/>
        </w:rPr>
        <w:t>kg</w:t>
      </w:r>
      <w:r>
        <w:rPr>
          <w:rFonts w:ascii="Times New Roman" w:hAnsi="Times New Roman" w:eastAsia="Times New Roman"/>
        </w:rPr>
        <w:tab/>
      </w:r>
      <w:r>
        <w:rPr>
          <w:rFonts w:ascii="Times New Roman" w:hAnsi="Times New Roman" w:eastAsia="Times New Roman"/>
          <w:spacing w:val="-4"/>
        </w:rPr>
        <w:t>C</w:t>
      </w:r>
      <w:r>
        <w:rPr>
          <w:spacing w:val="-4"/>
        </w:rPr>
        <w:t>．</w:t>
      </w:r>
      <w:r>
        <w:rPr>
          <w:rFonts w:ascii="Times New Roman" w:hAnsi="Times New Roman" w:eastAsia="Times New Roman"/>
          <w:spacing w:val="-4"/>
        </w:rPr>
        <w:t>1.6×10</w:t>
      </w:r>
      <w:r>
        <w:rPr>
          <w:rFonts w:ascii="Times New Roman" w:hAnsi="Times New Roman" w:eastAsia="Times New Roman"/>
          <w:spacing w:val="-29"/>
        </w:rPr>
        <w:t xml:space="preserve"> </w:t>
      </w:r>
      <w:r>
        <w:rPr>
          <w:rFonts w:ascii="Times New Roman" w:hAnsi="Times New Roman" w:eastAsia="Times New Roman"/>
          <w:position w:val="7"/>
          <w:sz w:val="14"/>
        </w:rPr>
        <w:t>5</w:t>
      </w:r>
      <w:r>
        <w:rPr>
          <w:rFonts w:ascii="Times New Roman" w:hAnsi="Times New Roman" w:eastAsia="Times New Roman"/>
          <w:spacing w:val="19"/>
          <w:position w:val="7"/>
          <w:sz w:val="14"/>
        </w:rPr>
        <w:t xml:space="preserve"> </w:t>
      </w:r>
      <w:r>
        <w:rPr>
          <w:rFonts w:ascii="Times New Roman" w:hAnsi="Times New Roman" w:eastAsia="Times New Roman"/>
        </w:rPr>
        <w:t>kg</w:t>
      </w:r>
      <w:r>
        <w:rPr>
          <w:rFonts w:ascii="Times New Roman" w:hAnsi="Times New Roman" w:eastAsia="Times New Roman"/>
        </w:rPr>
        <w:tab/>
      </w:r>
      <w:r>
        <w:rPr>
          <w:rFonts w:ascii="Times New Roman" w:hAnsi="Times New Roman" w:eastAsia="Times New Roman"/>
          <w:spacing w:val="-4"/>
        </w:rPr>
        <w:t>D</w:t>
      </w:r>
      <w:r>
        <w:rPr>
          <w:spacing w:val="-4"/>
        </w:rPr>
        <w:t>．</w:t>
      </w:r>
      <w:r>
        <w:rPr>
          <w:rFonts w:ascii="Times New Roman" w:hAnsi="Times New Roman" w:eastAsia="Times New Roman"/>
          <w:spacing w:val="-4"/>
        </w:rPr>
        <w:t xml:space="preserve">1.6×10 </w:t>
      </w:r>
      <w:r>
        <w:rPr>
          <w:rFonts w:ascii="Times New Roman" w:hAnsi="Times New Roman" w:eastAsia="Times New Roman"/>
          <w:position w:val="7"/>
          <w:sz w:val="14"/>
        </w:rPr>
        <w:t>6</w:t>
      </w:r>
      <w:r>
        <w:rPr>
          <w:rFonts w:ascii="Times New Roman" w:hAnsi="Times New Roman" w:eastAsia="Times New Roman"/>
          <w:spacing w:val="-9"/>
          <w:position w:val="7"/>
          <w:sz w:val="14"/>
        </w:rPr>
        <w:t xml:space="preserve"> </w:t>
      </w:r>
      <w:r>
        <w:rPr>
          <w:rFonts w:ascii="Times New Roman" w:hAnsi="Times New Roman" w:eastAsia="Times New Roman"/>
          <w:spacing w:val="-3"/>
        </w:rPr>
        <w:t>kg</w:t>
      </w:r>
    </w:p>
    <w:p>
      <w:pPr>
        <w:pStyle w:val="6"/>
        <w:spacing w:before="91"/>
        <w:rPr>
          <w:rFonts w:ascii="Times New Roman" w:eastAsia="Times New Roman"/>
        </w:rPr>
      </w:pPr>
      <w:r>
        <w:t>【答案】</w:t>
      </w:r>
      <w:r>
        <w:rPr>
          <w:rFonts w:ascii="Times New Roman" w:eastAsia="Times New Roman"/>
        </w:rPr>
        <w:t>B</w:t>
      </w:r>
    </w:p>
    <w:p>
      <w:pPr>
        <w:pStyle w:val="6"/>
        <w:ind w:left="0"/>
        <w:rPr>
          <w:rFonts w:ascii="Times New Roman"/>
          <w:sz w:val="22"/>
        </w:rPr>
      </w:pPr>
    </w:p>
    <w:p>
      <w:pPr>
        <w:pStyle w:val="6"/>
        <w:spacing w:before="2"/>
        <w:ind w:left="0"/>
        <w:rPr>
          <w:rFonts w:ascii="Times New Roman"/>
          <w:sz w:val="17"/>
        </w:rPr>
      </w:pPr>
    </w:p>
    <w:p>
      <w:pPr>
        <w:pStyle w:val="6"/>
        <w:spacing w:before="1" w:line="321" w:lineRule="auto"/>
        <w:ind w:left="218" w:right="251" w:firstLine="420"/>
        <w:jc w:val="both"/>
      </w:pPr>
      <w:r>
        <w:rPr>
          <w:rFonts w:ascii="Times New Roman" w:eastAsia="Times New Roman"/>
          <w:color w:val="FF0000"/>
        </w:rPr>
        <w:t>2012-17</w:t>
      </w:r>
      <w:r>
        <w:rPr>
          <w:color w:val="FF0000"/>
        </w:rPr>
        <w:t>．</w:t>
      </w:r>
      <w:r>
        <w:t>自耦变压器铁芯上只绕有一个线圈，原、副线圈都只取该线圈的某部分．一升压式</w:t>
      </w:r>
      <w:r>
        <w:rPr>
          <w:spacing w:val="-3"/>
        </w:rPr>
        <w:t xml:space="preserve">自耦调压变压器的电路如图所示，其副线圈匝数可调．已知变压器线圈总匝数为 </w:t>
      </w:r>
      <w:r>
        <w:rPr>
          <w:rFonts w:ascii="Times New Roman" w:eastAsia="Times New Roman"/>
        </w:rPr>
        <w:t xml:space="preserve">1900 </w:t>
      </w:r>
      <w:r>
        <w:rPr>
          <w:spacing w:val="-4"/>
        </w:rPr>
        <w:t>匝；原线圈</w:t>
      </w:r>
      <w:r>
        <w:rPr>
          <w:spacing w:val="-30"/>
        </w:rPr>
        <w:t xml:space="preserve">为 </w:t>
      </w:r>
      <w:r>
        <w:rPr>
          <w:rFonts w:ascii="Times New Roman" w:eastAsia="Times New Roman"/>
          <w:spacing w:val="-3"/>
        </w:rPr>
        <w:t xml:space="preserve">1100 </w:t>
      </w:r>
      <w:r>
        <w:rPr>
          <w:spacing w:val="-10"/>
        </w:rPr>
        <w:t xml:space="preserve">匝，接在有效值为 </w:t>
      </w:r>
      <w:r>
        <w:rPr>
          <w:rFonts w:ascii="Times New Roman" w:eastAsia="Times New Roman"/>
        </w:rPr>
        <w:t xml:space="preserve">220 V </w:t>
      </w:r>
      <w:r>
        <w:rPr>
          <w:spacing w:val="-6"/>
        </w:rPr>
        <w:t xml:space="preserve">的交流电源上．当变压器输出电压调至最大时，负载 </w:t>
      </w:r>
      <w:r>
        <w:rPr>
          <w:rFonts w:ascii="Times New Roman" w:eastAsia="Times New Roman"/>
          <w:i/>
        </w:rPr>
        <w:t xml:space="preserve">R </w:t>
      </w:r>
      <w:r>
        <w:rPr>
          <w:spacing w:val="-3"/>
        </w:rPr>
        <w:t>上的功率为</w:t>
      </w:r>
    </w:p>
    <w:p>
      <w:pPr>
        <w:pStyle w:val="10"/>
        <w:numPr>
          <w:ilvl w:val="1"/>
          <w:numId w:val="7"/>
        </w:numPr>
        <w:tabs>
          <w:tab w:val="left" w:pos="548"/>
        </w:tabs>
        <w:spacing w:before="0" w:after="0" w:line="267" w:lineRule="exact"/>
        <w:ind w:left="547" w:right="0" w:hanging="330"/>
        <w:jc w:val="both"/>
        <w:rPr>
          <w:rFonts w:ascii="Times New Roman" w:eastAsia="Times New Roman"/>
          <w:sz w:val="14"/>
        </w:rPr>
      </w:pPr>
      <w:r>
        <w:rPr>
          <w:rFonts w:ascii="Times New Roman" w:eastAsia="Times New Roman"/>
          <w:spacing w:val="-7"/>
          <w:position w:val="2"/>
          <w:sz w:val="21"/>
        </w:rPr>
        <w:t>kW</w:t>
      </w:r>
      <w:r>
        <w:rPr>
          <w:rFonts w:ascii="Times New Roman" w:eastAsia="Times New Roman"/>
          <w:spacing w:val="3"/>
          <w:position w:val="2"/>
          <w:sz w:val="21"/>
        </w:rPr>
        <w:t xml:space="preserve">. </w:t>
      </w:r>
      <w:r>
        <w:rPr>
          <w:spacing w:val="-7"/>
          <w:position w:val="2"/>
          <w:sz w:val="21"/>
        </w:rPr>
        <w:t xml:space="preserve">设此时原线圈中电流有效值为 </w:t>
      </w:r>
      <w:r>
        <w:rPr>
          <w:rFonts w:ascii="Times New Roman" w:eastAsia="Times New Roman"/>
          <w:i/>
          <w:position w:val="2"/>
          <w:sz w:val="21"/>
        </w:rPr>
        <w:t>I</w:t>
      </w:r>
      <w:r>
        <w:rPr>
          <w:rFonts w:ascii="Times New Roman" w:eastAsia="Times New Roman"/>
          <w:sz w:val="14"/>
        </w:rPr>
        <w:t>1</w:t>
      </w:r>
      <w:r>
        <w:rPr>
          <w:spacing w:val="-7"/>
          <w:position w:val="2"/>
          <w:sz w:val="21"/>
        </w:rPr>
        <w:t xml:space="preserve">，负载两端电压的有效值为 </w:t>
      </w:r>
      <w:r>
        <w:rPr>
          <w:rFonts w:ascii="Times New Roman" w:eastAsia="Times New Roman"/>
          <w:i/>
          <w:position w:val="2"/>
          <w:sz w:val="21"/>
        </w:rPr>
        <w:t>U</w:t>
      </w:r>
      <w:r>
        <w:rPr>
          <w:rFonts w:ascii="Times New Roman" w:eastAsia="Times New Roman"/>
          <w:sz w:val="14"/>
        </w:rPr>
        <w:t>2</w:t>
      </w:r>
      <w:r>
        <w:rPr>
          <w:spacing w:val="-7"/>
          <w:position w:val="2"/>
          <w:sz w:val="21"/>
        </w:rPr>
        <w:t xml:space="preserve">，且变压器是理想的，则 </w:t>
      </w:r>
      <w:r>
        <w:rPr>
          <w:rFonts w:ascii="Times New Roman" w:eastAsia="Times New Roman"/>
          <w:i/>
          <w:position w:val="2"/>
          <w:sz w:val="21"/>
        </w:rPr>
        <w:t>U</w:t>
      </w:r>
      <w:r>
        <w:rPr>
          <w:rFonts w:ascii="Times New Roman" w:eastAsia="Times New Roman"/>
          <w:sz w:val="14"/>
        </w:rPr>
        <w:t>2</w:t>
      </w:r>
    </w:p>
    <w:p>
      <w:pPr>
        <w:spacing w:before="91"/>
        <w:ind w:left="218" w:right="0" w:firstLine="0"/>
        <w:jc w:val="both"/>
        <w:rPr>
          <w:sz w:val="21"/>
        </w:rPr>
      </w:pPr>
      <w:r>
        <w:pict>
          <v:group id="_x0000_s1067" o:spid="_x0000_s1067" o:spt="203" style="position:absolute;left:0pt;margin-left:423.7pt;margin-top:2.55pt;height:71.5pt;width:54.75pt;mso-position-horizontal-relative:page;z-index:251692032;mso-width-relative:page;mso-height-relative:page;" coordorigin="8474,51" coordsize="1095,1430">
            <o:lock v:ext="edit"/>
            <v:shape id="_x0000_s1068" o:spid="_x0000_s1068" style="position:absolute;left:8557;top:282;height:1002;width:557;" filled="f" stroked="t" coordorigin="8557,282" coordsize="557,1002" path="m8557,1047l8560,1043m8560,1043l8563,1037m8563,1037l8565,1031m8565,1031l8566,1022m9113,282l9114,1284e">
              <v:path arrowok="t"/>
              <v:fill on="f" focussize="0,0"/>
              <v:stroke weight="0.5pt" color="#000000"/>
              <v:imagedata o:title=""/>
              <o:lock v:ext="edit"/>
            </v:shape>
            <v:shape id="_x0000_s1069" o:spid="_x0000_s1069" style="position:absolute;left:9351;top:754;height:96;width:76;" fillcolor="#000000" filled="t" stroked="f" coordorigin="9351,754" coordsize="76,96" path="m9393,799l9382,799,9388,800,9393,802,9396,805,9397,808,9398,812,9399,831,9400,836,9402,841,9403,845,9407,848,9411,849,9416,850,9419,850,9421,849,9424,849,9426,848,9426,845,9418,845,9416,845,9415,844,9414,841,9414,840,9413,838,9412,826,9411,818,9410,811,9407,807,9403,804,9398,801,9393,799xm9382,845l9352,845,9351,848,9381,848,9382,845xm9426,844l9419,845,9426,845,9426,844xm9392,757l9379,757,9359,845,9371,845,9382,799,9393,799,9393,798,9403,798,9411,796,9383,796,9392,757xm9404,754l9370,754,9368,757,9403,757,9407,758,9411,760,9412,762,9414,765,9414,776,9412,782,9410,786,9407,791,9403,793,9398,795,9391,796,9411,796,9418,793,9423,788,9426,782,9427,775,9426,768,9424,763,9420,759,9412,755,9404,754xe">
              <v:path arrowok="t"/>
              <v:fill on="t" focussize="0,0"/>
              <v:stroke on="f"/>
              <v:imagedata o:title=""/>
              <o:lock v:ext="edit"/>
            </v:shape>
            <v:shape id="_x0000_s1070" o:spid="_x0000_s1070" style="position:absolute;left:9351;top:754;height:96;width:76;" filled="f" stroked="t" coordorigin="9351,754" coordsize="76,96" path="m9392,757l9383,796,9391,796,9398,795,9403,793,9407,791,9410,786,9412,782,9414,776,9414,770,9414,765,9412,762,9411,760,9407,758,9403,757,9397,757,9392,757xm9370,754l9404,754,9412,755,9420,759,9424,763,9426,768,9427,775,9426,782,9423,788,9418,793,9411,796,9403,798,9393,798,9393,799,9398,801,9403,804,9407,807,9410,811,9411,818,9412,826,9413,838,9414,840,9414,841,9415,843,9415,844,9416,845,9418,845,9419,845,9426,844,9426,848,9424,849,9421,849,9419,850,9416,850,9411,849,9407,848,9403,845,9402,841,9400,836,9399,831,9398,812,9397,808,9396,805,9393,802,9388,800,9382,799,9371,845,9382,845,9381,848,9351,848,9352,845,9359,845,9379,757,9368,757,9370,754xe">
              <v:path arrowok="t"/>
              <v:fill on="f" focussize="0,0"/>
              <v:stroke weight="0.14pt" color="#000000"/>
              <v:imagedata o:title=""/>
              <o:lock v:ext="edit"/>
            </v:shape>
            <v:shape id="_x0000_s1071" o:spid="_x0000_s1071" style="position:absolute;left:8943;top:1445;height:34;width:30;" fillcolor="#000000" filled="t" stroked="f" coordorigin="8943,1445" coordsize="30,34" path="m8958,1445l8952,1447,8948,1450,8944,1455,8943,1462,8944,1469,8948,1474,8952,1478,8958,1479,8964,1478,8968,1474,8972,1469,8973,1462,8972,1455,8968,1450,8964,1447,8958,1445xe">
              <v:path arrowok="t"/>
              <v:fill on="t" focussize="0,0"/>
              <v:stroke on="f"/>
              <v:imagedata o:title=""/>
              <o:lock v:ext="edit"/>
            </v:shape>
            <v:shape id="_x0000_s1072" o:spid="_x0000_s1072" style="position:absolute;left:8943;top:1445;height:34;width:30;" filled="f" stroked="t" coordorigin="8943,1445" coordsize="30,34" path="m8958,1445l8964,1447,8968,1450,8972,1455,8973,1462,8972,1469,8968,1474,8964,1478,8958,1479,8952,1478,8948,1474,8944,1469,8943,1462,8944,1455,8948,1450,8952,1447,8958,1445xe">
              <v:path arrowok="t"/>
              <v:fill on="f" focussize="0,0"/>
              <v:stroke weight="0.14pt" color="#000000"/>
              <v:imagedata o:title=""/>
              <o:lock v:ext="edit"/>
            </v:shape>
            <v:shape id="_x0000_s1073" o:spid="_x0000_s1073" style="position:absolute;left:8529;top:965;height:498;width:1002;" filled="f" stroked="t" coordorigin="8529,965" coordsize="1002,498" path="m8529,1183l8529,1462m8529,1462l9530,1463m9530,1462l9531,965e">
              <v:path arrowok="t"/>
              <v:fill on="f" focussize="0,0"/>
              <v:stroke weight="0.5pt" color="#000000"/>
              <v:imagedata o:title=""/>
              <o:lock v:ext="edit"/>
            </v:shape>
            <v:line id="_x0000_s1074" o:spid="_x0000_s1074" o:spt="20" style="position:absolute;left:9464;top:964;height:0;width:104;" stroked="t" coordsize="21600,21600">
              <v:path arrowok="t"/>
              <v:fill focussize="0,0"/>
              <v:stroke weight="0.55pt" color="#000000"/>
              <v:imagedata o:title=""/>
              <o:lock v:ext="edit"/>
            </v:line>
            <v:line id="_x0000_s1075" o:spid="_x0000_s1075" o:spt="20" style="position:absolute;left:9469;top:666;flip:y;height:297;width:1;" stroked="t" coordsize="21600,21600">
              <v:path arrowok="t"/>
              <v:fill focussize="0,0"/>
              <v:stroke weight="0.5pt" color="#000000"/>
              <v:imagedata o:title=""/>
              <o:lock v:ext="edit"/>
            </v:line>
            <v:line id="_x0000_s1076" o:spid="_x0000_s1076" o:spt="20" style="position:absolute;left:9464;top:667;height:0;width:104;" stroked="t" coordsize="21600,21600">
              <v:path arrowok="t"/>
              <v:fill focussize="0,0"/>
              <v:stroke weight="0.55pt" color="#000000"/>
              <v:imagedata o:title=""/>
              <o:lock v:ext="edit"/>
            </v:line>
            <v:shape id="_x0000_s1077" o:spid="_x0000_s1077" style="position:absolute;left:9118;top:175;height:788;width:446;" filled="f" stroked="t" coordorigin="9118,175" coordsize="446,788" path="m9563,666l9564,963m9506,666l9507,175m9506,175l9118,176e">
              <v:path arrowok="t"/>
              <v:fill on="f" focussize="0,0"/>
              <v:stroke weight="0.5pt" color="#000000"/>
              <v:imagedata o:title=""/>
              <o:lock v:ext="edit"/>
            </v:shape>
            <v:shape id="_x0000_s1078" o:spid="_x0000_s1078" style="position:absolute;left:9073;top:146;height:58;width:63;" fillcolor="#000000" filled="t" stroked="f" coordorigin="9073,146" coordsize="63,58" path="m9136,146l9073,175,9136,204,9121,175,9136,146xe">
              <v:path arrowok="t"/>
              <v:fill on="t" focussize="0,0"/>
              <v:stroke on="f"/>
              <v:imagedata o:title=""/>
              <o:lock v:ext="edit"/>
            </v:shape>
            <v:shape id="_x0000_s1079" o:spid="_x0000_s1079" style="position:absolute;left:9073;top:146;height:58;width:63;" filled="f" stroked="t" coordorigin="9073,146" coordsize="63,58" path="m9136,146l9121,175,9136,204,9073,175,9136,146xe">
              <v:path arrowok="t"/>
              <v:fill on="f" focussize="0,0"/>
              <v:stroke weight="0.14pt" color="#000000"/>
              <v:imagedata o:title=""/>
              <o:lock v:ext="edit"/>
            </v:shape>
            <v:line id="_x0000_s1080" o:spid="_x0000_s1080" o:spt="20" style="position:absolute;left:8938;top:57;height:0;width:26;" stroked="t" coordsize="21600,21600">
              <v:path arrowok="t"/>
              <v:fill focussize="0,0"/>
              <v:stroke weight="0.6pt" color="#000000"/>
              <v:imagedata o:title=""/>
              <o:lock v:ext="edit"/>
            </v:line>
            <v:shape id="_x0000_s1081" o:spid="_x0000_s1081" style="position:absolute;left:8959;top:58;height:120;width:99;" filled="f" stroked="t" coordorigin="8959,58" coordsize="99,120" path="m8959,58l8975,61m8975,61l8989,68m8989,68l9002,76m9002,76l9015,85m9015,85l9025,98m9025,98l9035,111m9035,111l9044,126m9044,126l9050,142m9050,142l9055,160m9055,160l9058,178e">
              <v:path arrowok="t"/>
              <v:fill on="f" focussize="0,0"/>
              <v:stroke weight="0.5pt" color="#000000"/>
              <v:imagedata o:title=""/>
              <o:lock v:ext="edit"/>
            </v:shape>
            <v:shape id="_x0000_s1082" o:spid="_x0000_s1082" style="position:absolute;left:9058;top:173;height:48;width:2;" filled="f" stroked="t" coordorigin="9059,173" coordsize="0,48" path="m9059,173l9059,203m9059,193l9059,221e">
              <v:path arrowok="t"/>
              <v:fill on="f" focussize="0,0"/>
              <v:stroke weight="0.55pt" color="#000000"/>
              <v:imagedata o:title=""/>
              <o:lock v:ext="edit"/>
            </v:shape>
            <v:shape id="_x0000_s1083" o:spid="_x0000_s1083" style="position:absolute;left:8959;top:216;height:122;width:99;" filled="f" stroked="t" coordorigin="8959,216" coordsize="99,122" path="m9058,216l9055,235m9055,235l9050,252m9050,252l9044,269m9044,269l9035,284m9035,284l9025,298m9025,298l9015,309m9015,309l9002,320m9002,320l8989,328m8989,328l8975,333m8975,333l8959,338e">
              <v:path arrowok="t"/>
              <v:fill on="f" focussize="0,0"/>
              <v:stroke weight="0.5pt" color="#000000"/>
              <v:imagedata o:title=""/>
              <o:lock v:ext="edit"/>
            </v:shape>
            <v:line id="_x0000_s1084" o:spid="_x0000_s1084" o:spt="20" style="position:absolute;left:8938;top:339;height:0;width:26;" stroked="t" coordsize="21600,21600">
              <v:path arrowok="t"/>
              <v:fill focussize="0,0"/>
              <v:stroke weight="0.55pt" color="#000000"/>
              <v:imagedata o:title=""/>
              <o:lock v:ext="edit"/>
            </v:line>
            <v:line id="_x0000_s1085" o:spid="_x0000_s1085" o:spt="20" style="position:absolute;left:8938;top:337;height:0;width:26;" stroked="t" coordsize="21600,21600">
              <v:path arrowok="t"/>
              <v:fill focussize="0,0"/>
              <v:stroke weight="0.6pt" color="#000000"/>
              <v:imagedata o:title=""/>
              <o:lock v:ext="edit"/>
            </v:line>
            <v:shape id="_x0000_s1086" o:spid="_x0000_s1086" style="position:absolute;left:8959;top:338;height:120;width:99;" filled="f" stroked="t" coordorigin="8959,338" coordsize="99,120" path="m8959,338l8975,341m8975,341l8989,348m8989,348l9002,356m9002,356l9015,366m9015,366l9025,378m9025,378l9035,391m9035,391l9044,406m9044,406l9050,423m9050,423l9055,440m9055,440l9058,458e">
              <v:path arrowok="t"/>
              <v:fill on="f" focussize="0,0"/>
              <v:stroke weight="0.5pt" color="#000000"/>
              <v:imagedata o:title=""/>
              <o:lock v:ext="edit"/>
            </v:shape>
            <v:shape id="_x0000_s1087" o:spid="_x0000_s1087" style="position:absolute;left:9058;top:453;height:49;width:2;" filled="f" stroked="t" coordorigin="9059,453" coordsize="0,49" path="m9059,453l9059,483m9059,473l9059,502e">
              <v:path arrowok="t"/>
              <v:fill on="f" focussize="0,0"/>
              <v:stroke weight="0.55pt" color="#000000"/>
              <v:imagedata o:title=""/>
              <o:lock v:ext="edit"/>
            </v:shape>
            <v:shape id="_x0000_s1088" o:spid="_x0000_s1088" style="position:absolute;left:9035;top:497;height:67;width:23;" filled="f" stroked="t" coordorigin="9035,497" coordsize="23,67" path="m9058,497l9055,515m9055,515l9050,533m9050,533l9044,549m9044,549l9035,564e">
              <v:path arrowok="t"/>
              <v:fill on="f" focussize="0,0"/>
              <v:stroke weight="0.5pt" color="#000000"/>
              <v:imagedata o:title=""/>
              <o:lock v:ext="edit"/>
            </v:shape>
            <v:shape id="_x0000_s1089" o:spid="_x0000_s1089" style="position:absolute;left:8918;top:595;height:33;width:31;" fillcolor="#000000" filled="t" stroked="f" coordorigin="8918,595" coordsize="31,33" path="m8933,595l8927,596,8923,600,8919,605,8918,612,8919,618,8923,623,8927,627,8933,628,8940,627,8944,623,8948,618,8949,612,8948,605,8944,600,8940,596,8933,595xe">
              <v:path arrowok="t"/>
              <v:fill on="t" focussize="0,0"/>
              <v:stroke on="f"/>
              <v:imagedata o:title=""/>
              <o:lock v:ext="edit"/>
            </v:shape>
            <v:shape id="_x0000_s1090" o:spid="_x0000_s1090" style="position:absolute;left:8918;top:595;height:33;width:31;" filled="f" stroked="t" coordorigin="8918,595" coordsize="31,33" path="m8933,595l8940,596,8944,600,8948,605,8949,612,8948,618,8944,623,8940,627,8933,628,8927,627,8923,623,8919,618,8918,612,8919,605,8923,600,8927,596,8933,595xe">
              <v:path arrowok="t"/>
              <v:fill on="f" focussize="0,0"/>
              <v:stroke weight="0.14pt" color="#000000"/>
              <v:imagedata o:title=""/>
              <o:lock v:ext="edit"/>
            </v:shape>
            <v:shape id="_x0000_s1091" o:spid="_x0000_s1091" style="position:absolute;left:8959;top:564;height:54;width:76;" filled="f" stroked="t" coordorigin="8959,564" coordsize="76,54" path="m9035,564l9025,578m9025,578l9015,590m9015,590l9002,600m9002,600l8989,608m8989,608l8975,614m8975,614l8959,618e">
              <v:path arrowok="t"/>
              <v:fill on="f" focussize="0,0"/>
              <v:stroke weight="0.5pt" color="#000000"/>
              <v:imagedata o:title=""/>
              <o:lock v:ext="edit"/>
            </v:shape>
            <v:line id="_x0000_s1092" o:spid="_x0000_s1092" o:spt="20" style="position:absolute;left:8938;top:619;height:0;width:26;" stroked="t" coordsize="21600,21600">
              <v:path arrowok="t"/>
              <v:fill focussize="0,0"/>
              <v:stroke weight="0.6pt" color="#000000"/>
              <v:imagedata o:title=""/>
              <o:lock v:ext="edit"/>
            </v:line>
            <v:line id="_x0000_s1093" o:spid="_x0000_s1093" o:spt="20" style="position:absolute;left:8938;top:618;height:0;width:26;" stroked="t" coordsize="21600,21600">
              <v:path arrowok="t"/>
              <v:fill focussize="0,0"/>
              <v:stroke weight="0.6pt" color="#000000"/>
              <v:imagedata o:title=""/>
              <o:lock v:ext="edit"/>
            </v:line>
            <v:shape id="_x0000_s1094" o:spid="_x0000_s1094" style="position:absolute;left:8959;top:619;height:120;width:99;" filled="f" stroked="t" coordorigin="8959,619" coordsize="99,120" path="m8959,619l8975,622m8975,622l8989,628m8989,628l9002,636m9002,636l9015,646m9015,646l9025,658m9025,658l9035,671m9035,671l9044,687m9044,687l9050,703m9050,703l9055,720m9055,720l9058,739e">
              <v:path arrowok="t"/>
              <v:fill on="f" focussize="0,0"/>
              <v:stroke weight="0.5pt" color="#000000"/>
              <v:imagedata o:title=""/>
              <o:lock v:ext="edit"/>
            </v:shape>
            <v:shape id="_x0000_s1095" o:spid="_x0000_s1095" style="position:absolute;left:9058;top:734;height:48;width:2;" filled="f" stroked="t" coordorigin="9059,734" coordsize="0,48" path="m9059,734l9059,764m9059,754l9059,782e">
              <v:path arrowok="t"/>
              <v:fill on="f" focussize="0,0"/>
              <v:stroke weight="0.55pt" color="#000000"/>
              <v:imagedata o:title=""/>
              <o:lock v:ext="edit"/>
            </v:shape>
            <v:shape id="_x0000_s1096" o:spid="_x0000_s1096" style="position:absolute;left:8959;top:777;height:121;width:99;" filled="f" stroked="t" coordorigin="8959,777" coordsize="99,121" path="m9058,777l9055,795m9055,795l9050,813m9050,813l9044,829m9044,829l9035,844m9035,844l9025,858m9025,858l9015,870m9015,870l9002,880m9002,880l8989,888m8989,888l8975,894m8975,894l8959,898e">
              <v:path arrowok="t"/>
              <v:fill on="f" focussize="0,0"/>
              <v:stroke weight="0.5pt" color="#000000"/>
              <v:imagedata o:title=""/>
              <o:lock v:ext="edit"/>
            </v:shape>
            <v:line id="_x0000_s1097" o:spid="_x0000_s1097" o:spt="20" style="position:absolute;left:8938;top:899;height:0;width:26;" stroked="t" coordsize="21600,21600">
              <v:path arrowok="t"/>
              <v:fill focussize="0,0"/>
              <v:stroke weight="0.55pt" color="#000000"/>
              <v:imagedata o:title=""/>
              <o:lock v:ext="edit"/>
            </v:line>
            <v:line id="_x0000_s1098" o:spid="_x0000_s1098" o:spt="20" style="position:absolute;left:8938;top:898;height:0;width:26;" stroked="t" coordsize="21600,21600">
              <v:path arrowok="t"/>
              <v:fill focussize="0,0"/>
              <v:stroke weight="0.6pt" color="#000000"/>
              <v:imagedata o:title=""/>
              <o:lock v:ext="edit"/>
            </v:line>
            <v:shape id="_x0000_s1099" o:spid="_x0000_s1099" style="position:absolute;left:8959;top:899;height:120;width:99;" filled="f" stroked="t" coordorigin="8959,899" coordsize="99,120" path="m8959,899l8975,902m8975,902l8989,908m8989,908l9002,916m9002,916l9015,926m9015,926l9025,939m9025,939l9035,952m9035,952l9044,967m9044,967l9050,983m9050,983l9055,1001m9055,1001l9058,1019e">
              <v:path arrowok="t"/>
              <v:fill on="f" focussize="0,0"/>
              <v:stroke weight="0.5pt" color="#000000"/>
              <v:imagedata o:title=""/>
              <o:lock v:ext="edit"/>
            </v:shape>
            <v:shape id="_x0000_s1100" o:spid="_x0000_s1100" style="position:absolute;left:9058;top:1014;height:48;width:2;" filled="f" stroked="t" coordorigin="9059,1014" coordsize="0,48" path="m9059,1014l9059,1044m9059,1034l9059,1062e">
              <v:path arrowok="t"/>
              <v:fill on="f" focussize="0,0"/>
              <v:stroke weight="0.55pt" color="#000000"/>
              <v:imagedata o:title=""/>
              <o:lock v:ext="edit"/>
            </v:shape>
            <v:shape id="_x0000_s1101" o:spid="_x0000_s1101" style="position:absolute;left:8943;top:1057;height:122;width:115;" filled="f" stroked="t" coordorigin="8943,1057" coordsize="115,122" path="m9058,1057l9055,1076m9055,1076l9050,1093m9050,1093l9044,1110m9044,1110l9035,1125m9035,1125l9025,1138m9025,1138l9015,1150m9015,1150l9002,1160m9002,1160l8989,1169m8989,1169l8975,1175m8975,1175l8959,1179m8959,1179l8943,1179e">
              <v:path arrowok="t"/>
              <v:fill on="f" focussize="0,0"/>
              <v:stroke weight="0.5pt" color="#000000"/>
              <v:imagedata o:title=""/>
              <o:lock v:ext="edit"/>
            </v:shape>
            <v:line id="_x0000_s1102" o:spid="_x0000_s1102" o:spt="20" style="position:absolute;left:8938;top:1178;height:0;width:26;" stroked="t" coordsize="21600,21600">
              <v:path arrowok="t"/>
              <v:fill focussize="0,0"/>
              <v:stroke weight="0.6pt" color="#000000"/>
              <v:imagedata o:title=""/>
              <o:lock v:ext="edit"/>
            </v:line>
            <v:shape id="_x0000_s1103" o:spid="_x0000_s1103" style="position:absolute;left:8959;top:1179;height:120;width:99;" filled="f" stroked="t" coordorigin="8959,1179" coordsize="99,120" path="m8959,1179l8975,1182m8975,1182l8989,1188m8989,1188l9002,1196m9002,1196l9015,1207m9015,1207l9025,1219m9025,1219l9035,1232m9035,1232l9044,1247m9044,1247l9050,1264m9050,1264l9055,1281m9055,1281l9058,1299e">
              <v:path arrowok="t"/>
              <v:fill on="f" focussize="0,0"/>
              <v:stroke weight="0.5pt" color="#000000"/>
              <v:imagedata o:title=""/>
              <o:lock v:ext="edit"/>
            </v:shape>
            <v:shape id="_x0000_s1104" o:spid="_x0000_s1104" style="position:absolute;left:9058;top:1294;height:49;width:2;" filled="f" stroked="t" coordorigin="9059,1294" coordsize="0,49" path="m9059,1294l9059,1324m9059,1314l9059,1343e">
              <v:path arrowok="t"/>
              <v:fill on="f" focussize="0,0"/>
              <v:stroke weight="0.55pt" color="#000000"/>
              <v:imagedata o:title=""/>
              <o:lock v:ext="edit"/>
            </v:shape>
            <v:shape id="_x0000_s1105" o:spid="_x0000_s1105" style="position:absolute;left:8959;top:1338;height:121;width:99;" filled="f" stroked="t" coordorigin="8959,1338" coordsize="99,121" path="m9058,1338l9055,1356m9055,1356l9050,1374m9050,1374l9044,1390m9044,1390l9035,1405m9035,1405l9025,1418m9025,1418l9015,1431m9015,1431l9002,1441m9002,1441l8989,1449m8989,1449l8975,1455m8975,1455l8959,1459e">
              <v:path arrowok="t"/>
              <v:fill on="f" focussize="0,0"/>
              <v:stroke weight="0.5pt" color="#000000"/>
              <v:imagedata o:title=""/>
              <o:lock v:ext="edit"/>
            </v:shape>
            <v:line id="_x0000_s1106" o:spid="_x0000_s1106" o:spt="20" style="position:absolute;left:8938;top:1460;height:0;width:26;" stroked="t" coordsize="21600,21600">
              <v:path arrowok="t"/>
              <v:fill focussize="0,0"/>
              <v:stroke weight="0.55pt" color="#000000"/>
              <v:imagedata o:title=""/>
              <o:lock v:ext="edit"/>
            </v:line>
            <v:shape id="_x0000_s1107" o:spid="_x0000_s1107" style="position:absolute;left:8479;top:612;height:567;width:448;" filled="f" stroked="t" coordorigin="8479,612" coordsize="448,567" path="m8513,898l8513,612m8513,612l8927,613m8547,933l8546,942m8546,942l8543,951m8543,951l8537,958m8537,958l8531,964m8531,964l8524,967m8524,967l8515,969m8515,969l8506,967m8506,967l8499,964m8499,964l8493,958m8493,958l8487,951m8487,951l8484,942m8484,942l8483,933m8483,933l8484,924m8484,924l8487,915m8487,915l8493,908m8493,908l8499,902m8499,902l8506,899m8506,899l8515,898m8515,898l8524,899m8524,899l8531,902m8531,902l8537,908m8537,908l8543,915m8543,915l8546,924m8546,924l8547,933m8560,1144l8559,1153m8559,1153l8556,1162m8556,1162l8551,1169m8551,1169l8544,1175m8544,1175l8537,1178m8537,1178l8528,1179m8528,1179l8519,1178m8519,1178l8512,1175m8512,1175l8505,1169m8505,1169l8501,1162m8501,1162l8497,1153m8497,1153l8496,1144m8496,1144l8497,1134m8497,1134l8501,1126m8501,1126l8505,1119m8505,1119l8512,1113m8512,1113l8519,1109m8519,1109l8528,1108m8528,1108l8537,1109m8537,1109l8544,1113m8544,1113l8551,1119m8551,1119l8556,1126m8556,1126l8559,1134m8559,1134l8560,1144m8479,1054l8480,1053m8479,1053l8481,1051m8481,1051l8483,1049m8483,1049l8487,1046m8487,1046l8491,1043m8491,1043l8496,1040m8496,1040l8501,1039m8501,1039l8508,1038m8508,1038l8514,1039m8514,1039l8521,1041m8521,1041l8529,1047m8529,1047l8537,1054e">
              <v:path arrowok="t"/>
              <v:fill on="f" focussize="0,0"/>
              <v:stroke weight="0.5pt" color="#000000"/>
              <v:imagedata o:title=""/>
              <o:lock v:ext="edit"/>
            </v:shape>
            <v:line id="_x0000_s1108" o:spid="_x0000_s1108" o:spt="20" style="position:absolute;left:8532;top:1055;height:0;width:10;" stroked="t" coordsize="21600,21600">
              <v:path arrowok="t"/>
              <v:fill focussize="0,0"/>
              <v:stroke weight="0.05pt" color="#000000"/>
              <v:imagedata o:title=""/>
              <o:lock v:ext="edit"/>
            </v:line>
            <v:shape id="_x0000_s1109" o:spid="_x0000_s1109" style="position:absolute;left:8537;top:1047;height:8;width:20;" filled="f" stroked="t" coordorigin="8537,1047" coordsize="20,8" path="m8537,1054l8539,1055m8539,1055l8542,1054m8542,1054l8545,1053m8545,1053l8549,1052m8549,1052l8553,1050m8553,1050l8557,1047e">
              <v:path arrowok="t"/>
              <v:fill on="f" focussize="0,0"/>
              <v:stroke weight="0.5pt" color="#000000"/>
              <v:imagedata o:title=""/>
              <o:lock v:ext="edit"/>
            </v:shape>
          </v:group>
        </w:pict>
      </w:r>
      <w:r>
        <w:rPr>
          <w:position w:val="2"/>
          <w:sz w:val="21"/>
        </w:rPr>
        <w:t xml:space="preserve">和 </w:t>
      </w:r>
      <w:r>
        <w:rPr>
          <w:rFonts w:ascii="Times New Roman" w:eastAsia="Times New Roman"/>
          <w:i/>
          <w:position w:val="2"/>
          <w:sz w:val="21"/>
        </w:rPr>
        <w:t>I</w:t>
      </w:r>
      <w:r>
        <w:rPr>
          <w:rFonts w:ascii="Times New Roman" w:eastAsia="Times New Roman"/>
          <w:sz w:val="14"/>
        </w:rPr>
        <w:t xml:space="preserve">1 </w:t>
      </w:r>
      <w:r>
        <w:rPr>
          <w:position w:val="2"/>
          <w:sz w:val="21"/>
        </w:rPr>
        <w:t>分别约为</w:t>
      </w:r>
    </w:p>
    <w:p>
      <w:pPr>
        <w:pStyle w:val="6"/>
        <w:tabs>
          <w:tab w:val="left" w:pos="3968"/>
        </w:tabs>
        <w:spacing w:before="91"/>
        <w:rPr>
          <w:rFonts w:ascii="Times New Roman" w:eastAsia="Times New Roman"/>
        </w:rPr>
      </w:pPr>
      <w:r>
        <w:rPr>
          <w:rFonts w:ascii="Times New Roman" w:eastAsia="Times New Roman"/>
        </w:rPr>
        <w:t>A</w:t>
      </w:r>
      <w:r>
        <w:t>．</w:t>
      </w:r>
      <w:r>
        <w:rPr>
          <w:rFonts w:ascii="Times New Roman" w:eastAsia="Times New Roman"/>
        </w:rPr>
        <w:t xml:space="preserve">380 V </w:t>
      </w:r>
      <w:r>
        <w:t>和</w:t>
      </w:r>
      <w:r>
        <w:rPr>
          <w:spacing w:val="-59"/>
        </w:rPr>
        <w:t xml:space="preserve"> </w:t>
      </w:r>
      <w:r>
        <w:rPr>
          <w:rFonts w:ascii="Times New Roman" w:eastAsia="Times New Roman"/>
        </w:rPr>
        <w:t>5.3</w:t>
      </w:r>
      <w:r>
        <w:rPr>
          <w:rFonts w:ascii="Times New Roman" w:eastAsia="Times New Roman"/>
          <w:spacing w:val="-14"/>
        </w:rPr>
        <w:t xml:space="preserve"> </w:t>
      </w:r>
      <w:r>
        <w:rPr>
          <w:rFonts w:ascii="Times New Roman" w:eastAsia="Times New Roman"/>
        </w:rPr>
        <w:t>A</w:t>
      </w:r>
      <w:r>
        <w:rPr>
          <w:rFonts w:ascii="Times New Roman" w:eastAsia="Times New Roman"/>
        </w:rPr>
        <w:tab/>
      </w:r>
      <w:r>
        <w:rPr>
          <w:rFonts w:ascii="Times New Roman" w:eastAsia="Times New Roman"/>
        </w:rPr>
        <w:t>B</w:t>
      </w:r>
      <w:r>
        <w:t>．</w:t>
      </w:r>
      <w:r>
        <w:rPr>
          <w:rFonts w:ascii="Times New Roman" w:eastAsia="Times New Roman"/>
        </w:rPr>
        <w:t xml:space="preserve">380 V </w:t>
      </w:r>
      <w:r>
        <w:t>和</w:t>
      </w:r>
      <w:r>
        <w:rPr>
          <w:spacing w:val="-70"/>
        </w:rPr>
        <w:t xml:space="preserve"> </w:t>
      </w:r>
      <w:r>
        <w:rPr>
          <w:rFonts w:ascii="Times New Roman" w:eastAsia="Times New Roman"/>
        </w:rPr>
        <w:t>9.1 A</w:t>
      </w:r>
    </w:p>
    <w:p>
      <w:pPr>
        <w:pStyle w:val="6"/>
        <w:tabs>
          <w:tab w:val="left" w:pos="3956"/>
        </w:tabs>
        <w:spacing w:before="91"/>
        <w:rPr>
          <w:rFonts w:ascii="Times New Roman" w:eastAsia="Times New Roman"/>
        </w:rPr>
      </w:pPr>
      <w:r>
        <w:rPr>
          <w:rFonts w:ascii="Times New Roman" w:eastAsia="Times New Roman"/>
        </w:rPr>
        <w:t>C</w:t>
      </w:r>
      <w:r>
        <w:t>．</w:t>
      </w:r>
      <w:r>
        <w:rPr>
          <w:rFonts w:ascii="Times New Roman" w:eastAsia="Times New Roman"/>
        </w:rPr>
        <w:t xml:space="preserve">240 V </w:t>
      </w:r>
      <w:r>
        <w:t>和</w:t>
      </w:r>
      <w:r>
        <w:rPr>
          <w:spacing w:val="-59"/>
        </w:rPr>
        <w:t xml:space="preserve"> </w:t>
      </w:r>
      <w:r>
        <w:rPr>
          <w:rFonts w:ascii="Times New Roman" w:eastAsia="Times New Roman"/>
        </w:rPr>
        <w:t>5.3</w:t>
      </w:r>
      <w:r>
        <w:rPr>
          <w:rFonts w:ascii="Times New Roman" w:eastAsia="Times New Roman"/>
          <w:spacing w:val="-12"/>
        </w:rPr>
        <w:t xml:space="preserve"> </w:t>
      </w:r>
      <w:r>
        <w:rPr>
          <w:rFonts w:ascii="Times New Roman" w:eastAsia="Times New Roman"/>
        </w:rPr>
        <w:t>A</w:t>
      </w:r>
      <w:r>
        <w:rPr>
          <w:rFonts w:ascii="Times New Roman" w:eastAsia="Times New Roman"/>
        </w:rPr>
        <w:tab/>
      </w:r>
      <w:r>
        <w:rPr>
          <w:rFonts w:ascii="Times New Roman" w:eastAsia="Times New Roman"/>
        </w:rPr>
        <w:t>D</w:t>
      </w:r>
      <w:r>
        <w:t>．</w:t>
      </w:r>
      <w:r>
        <w:rPr>
          <w:rFonts w:ascii="Times New Roman" w:eastAsia="Times New Roman"/>
        </w:rPr>
        <w:t xml:space="preserve">240 V </w:t>
      </w:r>
      <w:r>
        <w:t>和</w:t>
      </w:r>
      <w:r>
        <w:rPr>
          <w:spacing w:val="-71"/>
        </w:rPr>
        <w:t xml:space="preserve"> </w:t>
      </w:r>
      <w:r>
        <w:rPr>
          <w:rFonts w:ascii="Times New Roman" w:eastAsia="Times New Roman"/>
        </w:rPr>
        <w:t>9.1 A</w:t>
      </w:r>
    </w:p>
    <w:p>
      <w:pPr>
        <w:pStyle w:val="6"/>
        <w:spacing w:before="91"/>
        <w:rPr>
          <w:rFonts w:ascii="Times New Roman" w:eastAsia="Times New Roman"/>
        </w:rPr>
      </w:pPr>
      <w:r>
        <w:t>【答案】</w:t>
      </w:r>
      <w:r>
        <w:rPr>
          <w:rFonts w:ascii="Times New Roman" w:eastAsia="Times New Roman"/>
        </w:rPr>
        <w:t>B</w:t>
      </w:r>
    </w:p>
    <w:p>
      <w:pPr>
        <w:pStyle w:val="6"/>
        <w:spacing w:before="91" w:line="321" w:lineRule="auto"/>
        <w:ind w:left="218" w:right="249" w:firstLine="420"/>
        <w:jc w:val="both"/>
      </w:pPr>
      <w:r>
        <w:drawing>
          <wp:anchor distT="0" distB="0" distL="0" distR="0" simplePos="0" relativeHeight="1024" behindDoc="0" locked="0" layoutInCell="1" allowOverlap="1">
            <wp:simplePos x="0" y="0"/>
            <wp:positionH relativeFrom="page">
              <wp:posOffset>1014730</wp:posOffset>
            </wp:positionH>
            <wp:positionV relativeFrom="paragraph">
              <wp:posOffset>1056005</wp:posOffset>
            </wp:positionV>
            <wp:extent cx="998220" cy="788670"/>
            <wp:effectExtent l="0" t="0" r="0" b="0"/>
            <wp:wrapTopAndBottom/>
            <wp:docPr id="33"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20.jpeg"/>
                    <pic:cNvPicPr>
                      <a:picLocks noChangeAspect="1"/>
                    </pic:cNvPicPr>
                  </pic:nvPicPr>
                  <pic:blipFill>
                    <a:blip r:embed="rId28" cstate="print"/>
                    <a:stretch>
                      <a:fillRect/>
                    </a:stretch>
                  </pic:blipFill>
                  <pic:spPr>
                    <a:xfrm>
                      <a:off x="0" y="0"/>
                      <a:ext cx="998049" cy="788765"/>
                    </a:xfrm>
                    <a:prstGeom prst="rect">
                      <a:avLst/>
                    </a:prstGeom>
                  </pic:spPr>
                </pic:pic>
              </a:graphicData>
            </a:graphic>
          </wp:anchor>
        </w:drawing>
      </w:r>
      <w:r>
        <w:drawing>
          <wp:anchor distT="0" distB="0" distL="0" distR="0" simplePos="0" relativeHeight="248423424" behindDoc="1" locked="0" layoutInCell="1" allowOverlap="1">
            <wp:simplePos x="0" y="0"/>
            <wp:positionH relativeFrom="page">
              <wp:posOffset>2403475</wp:posOffset>
            </wp:positionH>
            <wp:positionV relativeFrom="paragraph">
              <wp:posOffset>912495</wp:posOffset>
            </wp:positionV>
            <wp:extent cx="3526155" cy="914400"/>
            <wp:effectExtent l="0" t="0" r="0" b="0"/>
            <wp:wrapNone/>
            <wp:docPr id="35"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21.jpeg"/>
                    <pic:cNvPicPr>
                      <a:picLocks noChangeAspect="1"/>
                    </pic:cNvPicPr>
                  </pic:nvPicPr>
                  <pic:blipFill>
                    <a:blip r:embed="rId29" cstate="print"/>
                    <a:stretch>
                      <a:fillRect/>
                    </a:stretch>
                  </pic:blipFill>
                  <pic:spPr>
                    <a:xfrm>
                      <a:off x="0" y="0"/>
                      <a:ext cx="3526154" cy="914400"/>
                    </a:xfrm>
                    <a:prstGeom prst="rect">
                      <a:avLst/>
                    </a:prstGeom>
                  </pic:spPr>
                </pic:pic>
              </a:graphicData>
            </a:graphic>
          </wp:anchor>
        </w:drawing>
      </w:r>
      <w:r>
        <w:rPr>
          <w:rFonts w:ascii="Times New Roman" w:hAnsi="Times New Roman" w:eastAsia="Times New Roman"/>
          <w:color w:val="FF0000"/>
        </w:rPr>
        <w:t>2013-17</w:t>
      </w:r>
      <w:r>
        <w:rPr>
          <w:color w:val="FF0000"/>
        </w:rPr>
        <w:t>．</w:t>
      </w:r>
      <w:r>
        <w:rPr>
          <w:spacing w:val="-2"/>
        </w:rPr>
        <w:t>如图</w:t>
      </w:r>
      <w:r>
        <w:rPr>
          <w:rFonts w:ascii="Times New Roman" w:hAnsi="Times New Roman" w:eastAsia="Times New Roman"/>
        </w:rPr>
        <w:t>.</w:t>
      </w:r>
      <w:r>
        <w:rPr>
          <w:spacing w:val="-3"/>
        </w:rPr>
        <w:t>在水平面</w:t>
      </w:r>
      <w:r>
        <w:rPr>
          <w:rFonts w:ascii="Times New Roman" w:hAnsi="Times New Roman" w:eastAsia="Times New Roman"/>
          <w:spacing w:val="-4"/>
        </w:rPr>
        <w:t>(</w:t>
      </w:r>
      <w:r>
        <w:t>纸面</w:t>
      </w:r>
      <w:r>
        <w:rPr>
          <w:rFonts w:ascii="Times New Roman" w:hAnsi="Times New Roman" w:eastAsia="Times New Roman"/>
        </w:rPr>
        <w:t>)</w:t>
      </w:r>
      <w:r>
        <w:rPr>
          <w:spacing w:val="-6"/>
        </w:rPr>
        <w:t xml:space="preserve">内有三根相同的均匀金属棒 </w:t>
      </w:r>
      <w:r>
        <w:rPr>
          <w:rFonts w:ascii="Times New Roman" w:hAnsi="Times New Roman" w:eastAsia="Times New Roman"/>
        </w:rPr>
        <w:t>ab</w:t>
      </w:r>
      <w:r>
        <w:t>、</w:t>
      </w:r>
      <w:r>
        <w:rPr>
          <w:rFonts w:ascii="Times New Roman" w:hAnsi="Times New Roman" w:eastAsia="Times New Roman"/>
        </w:rPr>
        <w:t xml:space="preserve">ac </w:t>
      </w:r>
      <w:r>
        <w:rPr>
          <w:spacing w:val="-17"/>
        </w:rPr>
        <w:t xml:space="preserve">和 </w:t>
      </w:r>
      <w:r>
        <w:rPr>
          <w:rFonts w:ascii="Times New Roman" w:hAnsi="Times New Roman" w:eastAsia="Times New Roman"/>
        </w:rPr>
        <w:t>MN</w:t>
      </w:r>
      <w:r>
        <w:rPr>
          <w:spacing w:val="-11"/>
        </w:rPr>
        <w:t xml:space="preserve">，其中 </w:t>
      </w:r>
      <w:r>
        <w:rPr>
          <w:rFonts w:ascii="Times New Roman" w:hAnsi="Times New Roman" w:eastAsia="Times New Roman"/>
        </w:rPr>
        <w:t>ab</w:t>
      </w:r>
      <w:r>
        <w:t>、</w:t>
      </w:r>
      <w:r>
        <w:rPr>
          <w:rFonts w:ascii="Times New Roman" w:hAnsi="Times New Roman" w:eastAsia="Times New Roman"/>
        </w:rPr>
        <w:t xml:space="preserve">ac </w:t>
      </w:r>
      <w:r>
        <w:rPr>
          <w:spacing w:val="-18"/>
        </w:rPr>
        <w:t xml:space="preserve">在 </w:t>
      </w:r>
      <w:r>
        <w:rPr>
          <w:rFonts w:ascii="Times New Roman" w:hAnsi="Times New Roman" w:eastAsia="Times New Roman"/>
        </w:rPr>
        <w:t xml:space="preserve">a </w:t>
      </w:r>
      <w:r>
        <w:t>点</w:t>
      </w:r>
      <w:r>
        <w:rPr>
          <w:spacing w:val="-2"/>
        </w:rPr>
        <w:t>接触，构成“</w:t>
      </w:r>
      <w:r>
        <w:rPr>
          <w:rFonts w:ascii="Times New Roman" w:hAnsi="Times New Roman" w:eastAsia="Times New Roman"/>
        </w:rPr>
        <w:t>V</w:t>
      </w:r>
      <w:r>
        <w:rPr>
          <w:spacing w:val="-3"/>
        </w:rPr>
        <w:t xml:space="preserve">”字型导轨。空间存在垂直于纸面的均匀磁场。用力使 </w:t>
      </w:r>
      <w:r>
        <w:rPr>
          <w:rFonts w:ascii="Times New Roman" w:hAnsi="Times New Roman" w:eastAsia="Times New Roman"/>
        </w:rPr>
        <w:t xml:space="preserve">MN </w:t>
      </w:r>
      <w:r>
        <w:rPr>
          <w:spacing w:val="-3"/>
        </w:rPr>
        <w:t>向右匀速运动，从图示</w:t>
      </w:r>
      <w:r>
        <w:rPr>
          <w:spacing w:val="-4"/>
        </w:rPr>
        <w:t xml:space="preserve">位置开始计时，运动中 </w:t>
      </w:r>
      <w:r>
        <w:rPr>
          <w:rFonts w:ascii="Times New Roman" w:hAnsi="Times New Roman" w:eastAsia="Times New Roman"/>
        </w:rPr>
        <w:t xml:space="preserve">MN </w:t>
      </w:r>
      <w:r>
        <w:rPr>
          <w:spacing w:val="-2"/>
        </w:rPr>
        <w:t>始终与∠</w:t>
      </w:r>
      <w:r>
        <w:rPr>
          <w:rFonts w:ascii="Times New Roman" w:hAnsi="Times New Roman" w:eastAsia="Times New Roman"/>
        </w:rPr>
        <w:t xml:space="preserve">bac </w:t>
      </w:r>
      <w:r>
        <w:rPr>
          <w:spacing w:val="-3"/>
        </w:rPr>
        <w:t>的平分线垂直且和导轨保持良好接触。下列关于回路中电</w:t>
      </w:r>
      <w:r>
        <w:rPr>
          <w:spacing w:val="-28"/>
        </w:rPr>
        <w:t xml:space="preserve">流 </w:t>
      </w:r>
      <w:r>
        <w:rPr>
          <w:rFonts w:ascii="Times New Roman" w:hAnsi="Times New Roman" w:eastAsia="Times New Roman"/>
          <w:i/>
        </w:rPr>
        <w:t xml:space="preserve">i </w:t>
      </w:r>
      <w:r>
        <w:rPr>
          <w:spacing w:val="-15"/>
        </w:rPr>
        <w:t xml:space="preserve">与时间 </w:t>
      </w:r>
      <w:r>
        <w:rPr>
          <w:rFonts w:ascii="Times New Roman" w:hAnsi="Times New Roman" w:eastAsia="Times New Roman"/>
          <w:i/>
        </w:rPr>
        <w:t xml:space="preserve">t </w:t>
      </w:r>
      <w:r>
        <w:rPr>
          <w:spacing w:val="-3"/>
        </w:rPr>
        <w:t>的关系图线，可能正确的是</w:t>
      </w:r>
    </w:p>
    <w:p>
      <w:pPr>
        <w:pStyle w:val="6"/>
        <w:spacing w:before="35"/>
        <w:rPr>
          <w:rFonts w:ascii="Times New Roman" w:eastAsia="Times New Roman"/>
        </w:rPr>
      </w:pPr>
      <w:r>
        <w:t>【答案】</w:t>
      </w:r>
      <w:r>
        <w:rPr>
          <w:rFonts w:ascii="Times New Roman" w:eastAsia="Times New Roman"/>
        </w:rPr>
        <w:t>A</w:t>
      </w:r>
    </w:p>
    <w:p>
      <w:pPr>
        <w:pStyle w:val="6"/>
        <w:spacing w:before="90" w:line="321" w:lineRule="auto"/>
        <w:ind w:left="218" w:right="250" w:firstLine="420"/>
      </w:pPr>
      <w:r>
        <w:rPr>
          <w:rFonts w:ascii="Times New Roman" w:eastAsia="Times New Roman"/>
          <w:color w:val="FF0000"/>
        </w:rPr>
        <w:t>2014-17</w:t>
      </w:r>
      <w:r>
        <w:rPr>
          <w:color w:val="FF0000"/>
        </w:rPr>
        <w:t>．</w:t>
      </w:r>
      <w:r>
        <w:rPr>
          <w:spacing w:val="-6"/>
        </w:rPr>
        <w:t>如图，用橡皮筋将一小球悬挂在小车的架子上，系统处于平衡状态，现使小车从静止</w:t>
      </w:r>
      <w:r>
        <w:rPr>
          <w:spacing w:val="-7"/>
        </w:rPr>
        <w:t>开始向左加速，加速度从零开始逐渐增大到某一值，然后保持此值，小球稳定地偏离竖直方向某一</w:t>
      </w:r>
    </w:p>
    <w:p>
      <w:pPr>
        <w:spacing w:after="0" w:line="321" w:lineRule="auto"/>
        <w:sectPr>
          <w:pgSz w:w="11910" w:h="16840"/>
          <w:pgMar w:top="1480" w:right="1160" w:bottom="1100" w:left="1200" w:header="0" w:footer="908" w:gutter="0"/>
        </w:sectPr>
      </w:pPr>
    </w:p>
    <w:p>
      <w:pPr>
        <w:pStyle w:val="6"/>
        <w:spacing w:before="50"/>
        <w:ind w:left="218"/>
      </w:pPr>
      <w:r>
        <w:drawing>
          <wp:anchor distT="0" distB="0" distL="0" distR="0" simplePos="0" relativeHeight="251699200" behindDoc="0" locked="0" layoutInCell="1" allowOverlap="1">
            <wp:simplePos x="0" y="0"/>
            <wp:positionH relativeFrom="page">
              <wp:posOffset>5373370</wp:posOffset>
            </wp:positionH>
            <wp:positionV relativeFrom="paragraph">
              <wp:posOffset>43815</wp:posOffset>
            </wp:positionV>
            <wp:extent cx="1098550" cy="665480"/>
            <wp:effectExtent l="0" t="0" r="0" b="0"/>
            <wp:wrapNone/>
            <wp:docPr id="37"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22.jpeg"/>
                    <pic:cNvPicPr>
                      <a:picLocks noChangeAspect="1"/>
                    </pic:cNvPicPr>
                  </pic:nvPicPr>
                  <pic:blipFill>
                    <a:blip r:embed="rId30" cstate="print"/>
                    <a:stretch>
                      <a:fillRect/>
                    </a:stretch>
                  </pic:blipFill>
                  <pic:spPr>
                    <a:xfrm>
                      <a:off x="0" y="0"/>
                      <a:ext cx="1098852" cy="665553"/>
                    </a:xfrm>
                    <a:prstGeom prst="rect">
                      <a:avLst/>
                    </a:prstGeom>
                  </pic:spPr>
                </pic:pic>
              </a:graphicData>
            </a:graphic>
          </wp:anchor>
        </w:drawing>
      </w:r>
      <w:r>
        <w:t>角度</w:t>
      </w:r>
      <w:r>
        <w:rPr>
          <w:spacing w:val="-3"/>
        </w:rPr>
        <w:t>（橡皮筋在弹性限度内</w:t>
      </w:r>
      <w:r>
        <w:rPr>
          <w:spacing w:val="-106"/>
        </w:rPr>
        <w:t>）</w:t>
      </w:r>
      <w:r>
        <w:rPr>
          <w:spacing w:val="-3"/>
        </w:rPr>
        <w:t>。与稳定在竖直位置时相比，小球的高度</w:t>
      </w:r>
    </w:p>
    <w:p>
      <w:pPr>
        <w:pStyle w:val="6"/>
        <w:tabs>
          <w:tab w:val="left" w:pos="3154"/>
        </w:tabs>
        <w:spacing w:before="91"/>
      </w:pPr>
      <w:r>
        <w:rPr>
          <w:rFonts w:ascii="Times New Roman" w:eastAsia="Times New Roman"/>
        </w:rPr>
        <w:t>A.</w:t>
      </w:r>
      <w:r>
        <w:rPr>
          <w:spacing w:val="-3"/>
        </w:rPr>
        <w:t>一</w:t>
      </w:r>
      <w:r>
        <w:t>定</w:t>
      </w:r>
      <w:r>
        <w:rPr>
          <w:spacing w:val="-3"/>
        </w:rPr>
        <w:t>升</w:t>
      </w:r>
      <w:r>
        <w:t>高</w:t>
      </w:r>
      <w:r>
        <w:tab/>
      </w:r>
      <w:r>
        <w:rPr>
          <w:rFonts w:ascii="Times New Roman" w:eastAsia="Times New Roman"/>
        </w:rPr>
        <w:t>B.</w:t>
      </w:r>
      <w:r>
        <w:rPr>
          <w:spacing w:val="-3"/>
        </w:rPr>
        <w:t>一</w:t>
      </w:r>
      <w:r>
        <w:t>定</w:t>
      </w:r>
      <w:r>
        <w:rPr>
          <w:spacing w:val="-3"/>
        </w:rPr>
        <w:t>降</w:t>
      </w:r>
      <w:r>
        <w:t>低</w:t>
      </w:r>
    </w:p>
    <w:p>
      <w:pPr>
        <w:pStyle w:val="6"/>
        <w:tabs>
          <w:tab w:val="left" w:pos="3142"/>
        </w:tabs>
        <w:spacing w:before="91"/>
      </w:pPr>
      <w:r>
        <w:rPr>
          <w:rFonts w:ascii="Times New Roman" w:eastAsia="Times New Roman"/>
        </w:rPr>
        <w:t>C.</w:t>
      </w:r>
      <w:r>
        <w:rPr>
          <w:spacing w:val="-3"/>
        </w:rPr>
        <w:t>保</w:t>
      </w:r>
      <w:r>
        <w:t>持</w:t>
      </w:r>
      <w:r>
        <w:rPr>
          <w:spacing w:val="-3"/>
        </w:rPr>
        <w:t>不</w:t>
      </w:r>
      <w:r>
        <w:t>变</w:t>
      </w:r>
      <w:r>
        <w:tab/>
      </w:r>
      <w:r>
        <w:rPr>
          <w:rFonts w:ascii="Times New Roman" w:eastAsia="Times New Roman"/>
        </w:rPr>
        <w:t>D.</w:t>
      </w:r>
      <w:r>
        <w:t>升</w:t>
      </w:r>
      <w:r>
        <w:rPr>
          <w:spacing w:val="-3"/>
        </w:rPr>
        <w:t>高</w:t>
      </w:r>
      <w:r>
        <w:t>或</w:t>
      </w:r>
      <w:r>
        <w:rPr>
          <w:spacing w:val="-3"/>
        </w:rPr>
        <w:t>降</w:t>
      </w:r>
      <w:r>
        <w:t>低</w:t>
      </w:r>
      <w:r>
        <w:rPr>
          <w:spacing w:val="-3"/>
        </w:rPr>
        <w:t>由</w:t>
      </w:r>
      <w:r>
        <w:t>橡</w:t>
      </w:r>
      <w:r>
        <w:rPr>
          <w:spacing w:val="-3"/>
        </w:rPr>
        <w:t>皮</w:t>
      </w:r>
      <w:r>
        <w:t>筋的</w:t>
      </w:r>
      <w:r>
        <w:rPr>
          <w:spacing w:val="-3"/>
        </w:rPr>
        <w:t>劲</w:t>
      </w:r>
      <w:r>
        <w:t>度</w:t>
      </w:r>
      <w:r>
        <w:rPr>
          <w:spacing w:val="-3"/>
        </w:rPr>
        <w:t>系</w:t>
      </w:r>
      <w:r>
        <w:t>数</w:t>
      </w:r>
      <w:r>
        <w:rPr>
          <w:spacing w:val="-3"/>
        </w:rPr>
        <w:t>决</w:t>
      </w:r>
      <w:r>
        <w:t>定</w:t>
      </w:r>
    </w:p>
    <w:p>
      <w:pPr>
        <w:pStyle w:val="6"/>
        <w:spacing w:before="91"/>
        <w:rPr>
          <w:rFonts w:ascii="Times New Roman" w:eastAsia="Times New Roman"/>
        </w:rPr>
      </w:pPr>
      <w:r>
        <w:t>【答案】</w:t>
      </w:r>
      <w:r>
        <w:rPr>
          <w:rFonts w:ascii="Times New Roman" w:eastAsia="Times New Roman"/>
        </w:rPr>
        <w:t>A</w:t>
      </w:r>
    </w:p>
    <w:p>
      <w:pPr>
        <w:pStyle w:val="6"/>
        <w:spacing w:before="91" w:line="321" w:lineRule="auto"/>
        <w:ind w:left="218" w:right="184" w:firstLine="420"/>
        <w:jc w:val="both"/>
      </w:pPr>
      <w:r>
        <w:rPr>
          <w:rFonts w:ascii="Times New Roman" w:eastAsia="Times New Roman"/>
          <w:color w:val="FF0000"/>
        </w:rPr>
        <w:t xml:space="preserve">2015-17. </w:t>
      </w:r>
      <w:r>
        <w:rPr>
          <w:spacing w:val="-9"/>
        </w:rPr>
        <w:t xml:space="preserve">如图，一半径为 </w:t>
      </w:r>
      <w:r>
        <w:rPr>
          <w:rFonts w:ascii="Times New Roman" w:eastAsia="Times New Roman"/>
          <w:i/>
        </w:rPr>
        <w:t>R</w:t>
      </w:r>
      <w:r>
        <w:rPr>
          <w:spacing w:val="-5"/>
        </w:rPr>
        <w:t xml:space="preserve">，粗糙程度处处相同的半圆形轨道竖直固定放置，直径 </w:t>
      </w:r>
      <w:r>
        <w:rPr>
          <w:rFonts w:ascii="Times New Roman" w:eastAsia="Times New Roman"/>
          <w:i/>
        </w:rPr>
        <w:t xml:space="preserve">POQ </w:t>
      </w:r>
      <w:r>
        <w:rPr>
          <w:spacing w:val="-2"/>
        </w:rPr>
        <w:t xml:space="preserve">水平， </w:t>
      </w:r>
      <w:r>
        <w:rPr>
          <w:spacing w:val="-13"/>
        </w:rPr>
        <w:t xml:space="preserve">一质量为 </w:t>
      </w:r>
      <w:r>
        <w:rPr>
          <w:rFonts w:ascii="Times New Roman" w:eastAsia="Times New Roman"/>
          <w:i/>
        </w:rPr>
        <w:t xml:space="preserve">m </w:t>
      </w:r>
      <w:r>
        <w:rPr>
          <w:spacing w:val="-12"/>
        </w:rPr>
        <w:t xml:space="preserve">的质点自 </w:t>
      </w:r>
      <w:r>
        <w:rPr>
          <w:rFonts w:ascii="Times New Roman" w:eastAsia="Times New Roman"/>
          <w:i/>
        </w:rPr>
        <w:t xml:space="preserve">P </w:t>
      </w:r>
      <w:r>
        <w:rPr>
          <w:spacing w:val="-10"/>
        </w:rPr>
        <w:t xml:space="preserve">点上方高度为 </w:t>
      </w:r>
      <w:r>
        <w:rPr>
          <w:rFonts w:ascii="Times New Roman" w:eastAsia="Times New Roman"/>
          <w:i/>
        </w:rPr>
        <w:t xml:space="preserve">R </w:t>
      </w:r>
      <w:r>
        <w:rPr>
          <w:spacing w:val="-11"/>
        </w:rPr>
        <w:t xml:space="preserve">处由静止开始下落，恰好从 </w:t>
      </w:r>
      <w:r>
        <w:rPr>
          <w:rFonts w:ascii="Times New Roman" w:eastAsia="Times New Roman"/>
          <w:i/>
        </w:rPr>
        <w:t xml:space="preserve">P </w:t>
      </w:r>
      <w:r>
        <w:rPr>
          <w:spacing w:val="-8"/>
        </w:rPr>
        <w:t>点进入轨道，质点滑到最低点</w:t>
      </w:r>
      <w:r>
        <w:rPr>
          <w:rFonts w:ascii="Times New Roman" w:eastAsia="Times New Roman"/>
          <w:i/>
          <w:spacing w:val="-8"/>
        </w:rPr>
        <w:t>N</w:t>
      </w:r>
      <w:r>
        <w:rPr>
          <w:rFonts w:ascii="Times New Roman" w:eastAsia="Times New Roman"/>
          <w:i/>
          <w:spacing w:val="4"/>
        </w:rPr>
        <w:t xml:space="preserve"> </w:t>
      </w:r>
      <w:r>
        <w:rPr>
          <w:spacing w:val="-8"/>
        </w:rPr>
        <w:t xml:space="preserve">时，对轨道的压力为 </w:t>
      </w:r>
      <w:r>
        <w:rPr>
          <w:rFonts w:ascii="Times New Roman" w:eastAsia="Times New Roman"/>
        </w:rPr>
        <w:t>4</w:t>
      </w:r>
      <w:r>
        <w:rPr>
          <w:rFonts w:ascii="Times New Roman" w:eastAsia="Times New Roman"/>
          <w:i/>
        </w:rPr>
        <w:t>mg</w:t>
      </w:r>
      <w:r>
        <w:t>，</w:t>
      </w:r>
      <w:r>
        <w:rPr>
          <w:rFonts w:ascii="Times New Roman" w:eastAsia="Times New Roman"/>
          <w:i/>
        </w:rPr>
        <w:t xml:space="preserve">g </w:t>
      </w:r>
      <w:r>
        <w:rPr>
          <w:spacing w:val="-8"/>
        </w:rPr>
        <w:t xml:space="preserve">为重力加速度的大小。用 </w:t>
      </w:r>
      <w:r>
        <w:rPr>
          <w:rFonts w:ascii="Times New Roman" w:eastAsia="Times New Roman"/>
          <w:i/>
        </w:rPr>
        <w:t xml:space="preserve">W </w:t>
      </w:r>
      <w:r>
        <w:rPr>
          <w:spacing w:val="-11"/>
        </w:rPr>
        <w:t xml:space="preserve">表示质点从 </w:t>
      </w:r>
      <w:r>
        <w:rPr>
          <w:rFonts w:ascii="Times New Roman" w:eastAsia="Times New Roman"/>
          <w:i/>
        </w:rPr>
        <w:t xml:space="preserve">P </w:t>
      </w:r>
      <w:r>
        <w:rPr>
          <w:spacing w:val="-12"/>
        </w:rPr>
        <w:t xml:space="preserve">点运动到 </w:t>
      </w:r>
      <w:r>
        <w:rPr>
          <w:rFonts w:ascii="Times New Roman" w:eastAsia="Times New Roman"/>
          <w:i/>
        </w:rPr>
        <w:t xml:space="preserve">N </w:t>
      </w:r>
      <w:r>
        <w:rPr>
          <w:spacing w:val="-3"/>
        </w:rPr>
        <w:t>点的过程中克</w:t>
      </w:r>
    </w:p>
    <w:p>
      <w:pPr>
        <w:pStyle w:val="6"/>
        <w:tabs>
          <w:tab w:val="left" w:pos="6485"/>
          <w:tab w:val="left" w:pos="6863"/>
        </w:tabs>
        <w:spacing w:before="13"/>
        <w:ind w:left="218"/>
        <w:rPr>
          <w:rFonts w:ascii="Times New Roman" w:eastAsia="Times New Roman"/>
          <w:i/>
        </w:rPr>
      </w:pPr>
      <w:r>
        <w:pict>
          <v:group id="_x0000_s1110" o:spid="_x0000_s1110" o:spt="203" style="position:absolute;left:0pt;margin-left:401.6pt;margin-top:11.9pt;height:4.5pt;width:4.65pt;mso-position-horizontal-relative:page;z-index:-254880768;mso-width-relative:page;mso-height-relative:page;" coordorigin="8033,238" coordsize="93,90">
            <o:lock v:ext="edit"/>
            <v:shape id="_x0000_s1111" o:spid="_x0000_s1111" style="position:absolute;left:8040;top:245;height:75;width:78;" fillcolor="#000000" filled="t" stroked="f" coordorigin="8040,246" coordsize="78,75" path="m8079,246l8064,249,8051,257,8043,269,8040,283,8043,298,8051,310,8064,318,8079,321,8094,318,8107,310,8115,298,8118,283,8115,269,8107,257,8094,249,8079,246xe">
              <v:path arrowok="t"/>
              <v:fill on="t" focussize="0,0"/>
              <v:stroke on="f"/>
              <v:imagedata o:title=""/>
              <o:lock v:ext="edit"/>
            </v:shape>
            <v:shape id="_x0000_s1112" o:spid="_x0000_s1112" style="position:absolute;left:8040;top:245;height:75;width:78;" filled="f" stroked="t" coordorigin="8040,246" coordsize="78,75" path="m8079,246l8064,249,8051,257,8043,269,8040,283,8043,298,8051,310,8064,318,8079,321,8094,318,8107,310,8115,298,8118,283,8115,269,8107,257,8094,249,8079,246xe">
              <v:path arrowok="t"/>
              <v:fill on="f" focussize="0,0"/>
              <v:stroke color="#000000"/>
              <v:imagedata o:title=""/>
              <o:lock v:ext="edit"/>
            </v:shape>
          </v:group>
        </w:pict>
      </w:r>
      <w:r>
        <w:pict>
          <v:shape id="_x0000_s1113" o:spid="_x0000_s1113" style="position:absolute;left:0pt;margin-left:389.5pt;margin-top:14.7pt;height:41.3pt;width:6pt;mso-position-horizontal-relative:page;z-index:-254879744;mso-width-relative:page;mso-height-relative:page;" fillcolor="#000000" filled="t" stroked="f" coordorigin="7790,295" coordsize="120,826" path="m7840,1001l7790,1001,7850,1121,7900,1021,7840,1021,7840,1001xm7860,395l7840,395,7840,1021,7860,1021,7860,395xm7910,1001l7860,1001,7860,1021,7900,1021,7910,1001xm7850,295l7790,415,7840,415,7840,395,7900,395,7850,295xm7900,395l7860,395,7860,415,7910,415,7900,395xe">
            <v:path arrowok="t"/>
            <v:fill on="t" focussize="0,0"/>
            <v:stroke on="f"/>
            <v:imagedata o:title=""/>
            <o:lock v:ext="edit"/>
          </v:shape>
        </w:pict>
      </w:r>
      <w:r>
        <w:pict>
          <v:shape id="_x0000_s1114" o:spid="_x0000_s1114" o:spt="202" type="#_x0000_t202" style="position:absolute;left:0pt;margin-left:133.5pt;margin-top:14.95pt;height:13.3pt;width:6.15pt;mso-position-horizontal-relative:page;z-index:-254877696;mso-width-relative:page;mso-height-relative:page;" filled="f" stroked="f" coordsize="21600,21600">
            <v:path/>
            <v:fill on="f" focussize="0,0"/>
            <v:stroke on="f" joinstyle="miter"/>
            <v:imagedata o:title=""/>
            <o:lock v:ext="edit"/>
            <v:textbox inset="0mm,0mm,0mm,0mm">
              <w:txbxContent>
                <w:p>
                  <w:pPr>
                    <w:spacing w:before="0" w:line="265" w:lineRule="exact"/>
                    <w:ind w:left="0" w:right="0" w:firstLine="0"/>
                    <w:jc w:val="left"/>
                    <w:rPr>
                      <w:rFonts w:ascii="Times New Roman"/>
                      <w:sz w:val="24"/>
                    </w:rPr>
                  </w:pPr>
                  <w:r>
                    <w:rPr>
                      <w:rFonts w:ascii="Times New Roman"/>
                      <w:w w:val="101"/>
                      <w:sz w:val="24"/>
                      <w:u w:val="single"/>
                    </w:rPr>
                    <w:t>1</w:t>
                  </w:r>
                </w:p>
              </w:txbxContent>
            </v:textbox>
          </v:shape>
        </w:pict>
      </w:r>
      <w:r>
        <w:t>服摩</w:t>
      </w:r>
      <w:r>
        <w:rPr>
          <w:spacing w:val="-3"/>
        </w:rPr>
        <w:t>擦</w:t>
      </w:r>
      <w:r>
        <w:t>力</w:t>
      </w:r>
      <w:r>
        <w:rPr>
          <w:spacing w:val="-3"/>
        </w:rPr>
        <w:t>所</w:t>
      </w:r>
      <w:r>
        <w:t>做</w:t>
      </w:r>
      <w:r>
        <w:rPr>
          <w:spacing w:val="-3"/>
        </w:rPr>
        <w:t>的</w:t>
      </w:r>
      <w:r>
        <w:t>功</w:t>
      </w:r>
      <w:r>
        <w:rPr>
          <w:spacing w:val="-3"/>
        </w:rPr>
        <w:t>。</w:t>
      </w:r>
      <w:r>
        <w:t>则</w:t>
      </w:r>
      <w:r>
        <w:tab/>
      </w:r>
      <w:r>
        <w:rPr>
          <w:position w:val="-6"/>
          <w:u w:val="single"/>
        </w:rPr>
        <w:t xml:space="preserve"> </w:t>
      </w:r>
      <w:r>
        <w:rPr>
          <w:position w:val="-6"/>
          <w:u w:val="single"/>
        </w:rPr>
        <w:tab/>
      </w:r>
      <w:r>
        <w:rPr>
          <w:rFonts w:ascii="Times New Roman" w:eastAsia="Times New Roman"/>
          <w:i/>
          <w:position w:val="-6"/>
        </w:rPr>
        <w:t>m</w:t>
      </w:r>
    </w:p>
    <w:p>
      <w:pPr>
        <w:pStyle w:val="10"/>
        <w:numPr>
          <w:ilvl w:val="0"/>
          <w:numId w:val="8"/>
        </w:numPr>
        <w:tabs>
          <w:tab w:val="left" w:pos="963"/>
          <w:tab w:val="left" w:pos="1644"/>
        </w:tabs>
        <w:spacing w:before="84" w:after="0" w:line="252" w:lineRule="exact"/>
        <w:ind w:left="962" w:right="0" w:hanging="325"/>
        <w:jc w:val="left"/>
        <w:rPr>
          <w:sz w:val="21"/>
        </w:rPr>
      </w:pPr>
      <w:r>
        <w:pict>
          <v:shape id="_x0000_s1115" o:spid="_x0000_s1115" o:spt="202" type="#_x0000_t202" style="position:absolute;left:0pt;margin-left:382.2pt;margin-top:11.2pt;height:12.05pt;width:6.55pt;mso-position-horizontal-relative:page;z-index:251710464;mso-width-relative:page;mso-height-relative:page;" filled="f" stroked="f" coordsize="21600,21600">
            <v:path/>
            <v:fill on="f" focussize="0,0"/>
            <v:stroke on="f" joinstyle="miter"/>
            <v:imagedata o:title=""/>
            <o:lock v:ext="edit"/>
            <v:textbox inset="0mm,0mm,0mm,0mm">
              <w:txbxContent>
                <w:p>
                  <w:pPr>
                    <w:spacing w:before="0" w:line="239" w:lineRule="exact"/>
                    <w:ind w:left="0" w:right="0" w:firstLine="0"/>
                    <w:jc w:val="left"/>
                    <w:rPr>
                      <w:rFonts w:ascii="Times New Roman"/>
                      <w:i/>
                      <w:sz w:val="21"/>
                    </w:rPr>
                  </w:pPr>
                  <w:r>
                    <w:rPr>
                      <w:rFonts w:ascii="Times New Roman"/>
                      <w:i/>
                      <w:w w:val="101"/>
                      <w:sz w:val="21"/>
                    </w:rPr>
                    <w:t>R</w:t>
                  </w:r>
                </w:p>
              </w:txbxContent>
            </v:textbox>
          </v:shape>
        </w:pict>
      </w:r>
      <w:r>
        <w:rPr>
          <w:rFonts w:ascii="Times New Roman" w:hAnsi="Times New Roman" w:eastAsia="Times New Roman"/>
          <w:i/>
          <w:sz w:val="24"/>
        </w:rPr>
        <w:t>W</w:t>
      </w:r>
      <w:r>
        <w:rPr>
          <w:rFonts w:ascii="Times New Roman" w:hAnsi="Times New Roman" w:eastAsia="Times New Roman"/>
          <w:i/>
          <w:spacing w:val="38"/>
          <w:sz w:val="24"/>
        </w:rPr>
        <w:t xml:space="preserve"> </w:t>
      </w:r>
      <w:r>
        <w:rPr>
          <w:rFonts w:ascii="Symbol" w:hAnsi="Symbol" w:eastAsia="Symbol"/>
          <w:sz w:val="24"/>
        </w:rPr>
        <w:t></w:t>
      </w:r>
      <w:r>
        <w:rPr>
          <w:rFonts w:ascii="Times New Roman" w:hAnsi="Times New Roman" w:eastAsia="Times New Roman"/>
          <w:sz w:val="24"/>
        </w:rPr>
        <w:tab/>
      </w:r>
      <w:r>
        <w:rPr>
          <w:rFonts w:ascii="Times New Roman" w:hAnsi="Times New Roman" w:eastAsia="Times New Roman"/>
          <w:i/>
          <w:sz w:val="24"/>
        </w:rPr>
        <w:t>mgR</w:t>
      </w:r>
      <w:r>
        <w:rPr>
          <w:rFonts w:ascii="Times New Roman" w:hAnsi="Times New Roman" w:eastAsia="Times New Roman"/>
          <w:i/>
          <w:spacing w:val="-25"/>
          <w:sz w:val="24"/>
        </w:rPr>
        <w:t xml:space="preserve"> </w:t>
      </w:r>
      <w:r>
        <w:rPr>
          <w:spacing w:val="-9"/>
          <w:sz w:val="21"/>
        </w:rPr>
        <w:t xml:space="preserve">，质点恰好可以到达 </w:t>
      </w:r>
      <w:r>
        <w:rPr>
          <w:rFonts w:ascii="Times New Roman" w:hAnsi="Times New Roman" w:eastAsia="Times New Roman"/>
          <w:i/>
          <w:sz w:val="21"/>
        </w:rPr>
        <w:t xml:space="preserve">Q </w:t>
      </w:r>
      <w:r>
        <w:rPr>
          <w:sz w:val="21"/>
        </w:rPr>
        <w:t>点</w:t>
      </w:r>
    </w:p>
    <w:p>
      <w:pPr>
        <w:pStyle w:val="2"/>
        <w:spacing w:line="182" w:lineRule="exact"/>
        <w:ind w:left="1474"/>
      </w:pPr>
      <w:r>
        <w:rPr>
          <w:w w:val="101"/>
        </w:rPr>
        <w:t>2</w:t>
      </w:r>
    </w:p>
    <w:p>
      <w:pPr>
        <w:tabs>
          <w:tab w:val="left" w:pos="285"/>
          <w:tab w:val="left" w:pos="1184"/>
          <w:tab w:val="left" w:pos="2070"/>
        </w:tabs>
        <w:spacing w:before="0" w:line="211" w:lineRule="exact"/>
        <w:ind w:left="0" w:right="835" w:firstLine="0"/>
        <w:jc w:val="right"/>
        <w:rPr>
          <w:rFonts w:ascii="Times New Roman"/>
          <w:i/>
          <w:sz w:val="21"/>
        </w:rPr>
      </w:pPr>
      <w:r>
        <w:pict>
          <v:shape id="_x0000_s1116" o:spid="_x0000_s1116" o:spt="202" type="#_x0000_t202" style="position:absolute;left:0pt;margin-left:132.85pt;margin-top:3.15pt;height:13.3pt;width:6.15pt;mso-position-horizontal-relative:page;z-index:-254876672;mso-width-relative:page;mso-height-relative:page;" filled="f" stroked="f" coordsize="21600,21600">
            <v:path/>
            <v:fill on="f" focussize="0,0"/>
            <v:stroke on="f" joinstyle="miter"/>
            <v:imagedata o:title=""/>
            <o:lock v:ext="edit"/>
            <v:textbox inset="0mm,0mm,0mm,0mm">
              <w:txbxContent>
                <w:p>
                  <w:pPr>
                    <w:spacing w:before="0" w:line="266" w:lineRule="exact"/>
                    <w:ind w:left="0" w:right="0" w:firstLine="0"/>
                    <w:jc w:val="left"/>
                    <w:rPr>
                      <w:rFonts w:ascii="Times New Roman"/>
                      <w:sz w:val="24"/>
                    </w:rPr>
                  </w:pPr>
                  <w:r>
                    <w:rPr>
                      <w:rFonts w:ascii="Times New Roman"/>
                      <w:w w:val="101"/>
                      <w:sz w:val="24"/>
                    </w:rPr>
                    <w:t>1</w:t>
                  </w:r>
                </w:p>
              </w:txbxContent>
            </v:textbox>
          </v:shape>
        </w:pict>
      </w:r>
      <w:r>
        <w:rPr>
          <w:rFonts w:ascii="Times New Roman"/>
          <w:i/>
          <w:w w:val="101"/>
          <w:sz w:val="21"/>
          <w:u w:val="single"/>
        </w:rPr>
        <w:t xml:space="preserve"> </w:t>
      </w:r>
      <w:r>
        <w:rPr>
          <w:rFonts w:ascii="Times New Roman"/>
          <w:i/>
          <w:sz w:val="21"/>
          <w:u w:val="single"/>
        </w:rPr>
        <w:tab/>
      </w:r>
      <w:r>
        <w:rPr>
          <w:rFonts w:ascii="Times New Roman"/>
          <w:i/>
          <w:sz w:val="21"/>
          <w:u w:val="single"/>
        </w:rPr>
        <w:t>P</w:t>
      </w:r>
      <w:r>
        <w:rPr>
          <w:rFonts w:ascii="Times New Roman"/>
          <w:i/>
          <w:sz w:val="21"/>
        </w:rPr>
        <w:tab/>
      </w:r>
      <w:r>
        <w:rPr>
          <w:rFonts w:ascii="Times New Roman"/>
          <w:i/>
          <w:position w:val="3"/>
          <w:sz w:val="21"/>
        </w:rPr>
        <w:t>O</w:t>
      </w:r>
      <w:r>
        <w:rPr>
          <w:rFonts w:ascii="Times New Roman"/>
          <w:i/>
          <w:position w:val="3"/>
          <w:sz w:val="21"/>
        </w:rPr>
        <w:tab/>
      </w:r>
      <w:r>
        <w:rPr>
          <w:rFonts w:ascii="Times New Roman"/>
          <w:i/>
          <w:position w:val="4"/>
          <w:sz w:val="21"/>
        </w:rPr>
        <w:t>Q</w:t>
      </w:r>
    </w:p>
    <w:p>
      <w:pPr>
        <w:pStyle w:val="10"/>
        <w:numPr>
          <w:ilvl w:val="0"/>
          <w:numId w:val="8"/>
        </w:numPr>
        <w:tabs>
          <w:tab w:val="left" w:pos="951"/>
          <w:tab w:val="left" w:pos="1631"/>
        </w:tabs>
        <w:spacing w:before="0" w:after="0" w:line="229" w:lineRule="exact"/>
        <w:ind w:left="950" w:right="0" w:hanging="313"/>
        <w:jc w:val="left"/>
        <w:rPr>
          <w:sz w:val="21"/>
        </w:rPr>
      </w:pPr>
      <w:r>
        <w:pict>
          <v:line id="_x0000_s1117" o:spid="_x0000_s1117" o:spt="20" style="position:absolute;left:0pt;margin-left:132.3pt;margin-top:7.85pt;height:0pt;width:7.2pt;mso-position-horizontal-relative:page;z-index:-254887936;mso-width-relative:page;mso-height-relative:page;" stroked="t" coordsize="21600,21600">
            <v:path arrowok="t"/>
            <v:fill focussize="0,0"/>
            <v:stroke weight="0.484173228346457pt" color="#000000"/>
            <v:imagedata o:title=""/>
            <o:lock v:ext="edit"/>
          </v:line>
        </w:pict>
      </w:r>
      <w:r>
        <w:pict>
          <v:group id="_x0000_s1118" o:spid="_x0000_s1118" o:spt="203" style="position:absolute;left:0pt;margin-left:404.35pt;margin-top:1.6pt;height:42.1pt;width:82.5pt;mso-position-horizontal-relative:page;z-index:251702272;mso-width-relative:page;mso-height-relative:page;" coordorigin="8088,33" coordsize="1650,842">
            <o:lock v:ext="edit"/>
            <v:shape id="_x0000_s1119" o:spid="_x0000_s1119" style="position:absolute;left:8095;top:72;height:795;width:1635;" filled="f" stroked="t" coordorigin="8095,72" coordsize="1635,795" path="m9730,72l9727,145,9717,215,9701,283,9679,350,9651,413,9618,473,9580,531,9538,584,9491,634,9439,680,9384,722,9325,759,9263,791,9198,817,9130,839,9060,854,8987,864,8913,867,8838,864,8766,854,8695,839,8627,817,8562,791,8500,759,8441,722,8386,680,8334,634,8287,584,8245,531,8207,473,8174,413,8146,350,8124,283,8108,215,8098,145,8095,72e">
              <v:path arrowok="t"/>
              <v:fill on="f" focussize="0,0"/>
              <v:stroke color="#000000"/>
              <v:imagedata o:title=""/>
              <o:lock v:ext="edit"/>
            </v:shape>
            <v:line id="_x0000_s1120" o:spid="_x0000_s1120" o:spt="20" style="position:absolute;left:8095;top:67;height:0;width:1635;" stroked="t" coordsize="21600,21600">
              <v:path arrowok="t"/>
              <v:fill focussize="0,0"/>
              <v:stroke color="#000000"/>
              <v:imagedata o:title=""/>
              <o:lock v:ext="edit"/>
            </v:line>
            <v:line id="_x0000_s1121" o:spid="_x0000_s1121" o:spt="20" style="position:absolute;left:8899;top:40;height:689;width:490;" stroked="t" coordsize="21600,21600">
              <v:path arrowok="t"/>
              <v:fill focussize="0,0"/>
              <v:stroke color="#000000"/>
              <v:imagedata o:title=""/>
              <o:lock v:ext="edit"/>
            </v:line>
            <v:shape id="_x0000_s1122" o:spid="_x0000_s1122" o:spt="202" type="#_x0000_t202" style="position:absolute;left:9216;top:277;height:241;width:151;" filled="f" stroked="f" coordsize="21600,21600">
              <v:path/>
              <v:fill on="f" focussize="0,0"/>
              <v:stroke on="f" joinstyle="miter"/>
              <v:imagedata o:title=""/>
              <o:lock v:ext="edit"/>
              <v:textbox inset="0mm,0mm,0mm,0mm">
                <w:txbxContent>
                  <w:p>
                    <w:pPr>
                      <w:spacing w:before="0" w:line="239" w:lineRule="exact"/>
                      <w:ind w:left="0" w:right="0" w:firstLine="0"/>
                      <w:jc w:val="left"/>
                      <w:rPr>
                        <w:rFonts w:ascii="Times New Roman"/>
                        <w:i/>
                        <w:sz w:val="21"/>
                      </w:rPr>
                    </w:pPr>
                    <w:r>
                      <w:rPr>
                        <w:rFonts w:ascii="Times New Roman"/>
                        <w:i/>
                        <w:w w:val="101"/>
                        <w:sz w:val="21"/>
                      </w:rPr>
                      <w:t>R</w:t>
                    </w:r>
                  </w:p>
                </w:txbxContent>
              </v:textbox>
            </v:shape>
            <v:shape id="_x0000_s1123" o:spid="_x0000_s1123" o:spt="202" type="#_x0000_t202" style="position:absolute;left:8874;top:621;height:240;width:163;" filled="f" stroked="f" coordsize="21600,21600">
              <v:path/>
              <v:fill on="f" focussize="0,0"/>
              <v:stroke on="f" joinstyle="miter"/>
              <v:imagedata o:title=""/>
              <o:lock v:ext="edit"/>
              <v:textbox inset="0mm,0mm,0mm,0mm">
                <w:txbxContent>
                  <w:p>
                    <w:pPr>
                      <w:spacing w:before="0" w:line="238" w:lineRule="exact"/>
                      <w:ind w:left="0" w:right="0" w:firstLine="0"/>
                      <w:jc w:val="left"/>
                      <w:rPr>
                        <w:rFonts w:ascii="Times New Roman"/>
                        <w:i/>
                        <w:sz w:val="21"/>
                      </w:rPr>
                    </w:pPr>
                    <w:r>
                      <w:rPr>
                        <w:rFonts w:ascii="Times New Roman"/>
                        <w:i/>
                        <w:w w:val="101"/>
                        <w:sz w:val="21"/>
                      </w:rPr>
                      <w:t>N</w:t>
                    </w:r>
                  </w:p>
                </w:txbxContent>
              </v:textbox>
            </v:shape>
          </v:group>
        </w:pict>
      </w:r>
      <w:r>
        <w:rPr>
          <w:rFonts w:ascii="Times New Roman" w:hAnsi="Times New Roman" w:eastAsia="Times New Roman"/>
          <w:i/>
          <w:sz w:val="24"/>
        </w:rPr>
        <w:t>W</w:t>
      </w:r>
      <w:r>
        <w:rPr>
          <w:rFonts w:ascii="Times New Roman" w:hAnsi="Times New Roman" w:eastAsia="Times New Roman"/>
          <w:i/>
          <w:spacing w:val="38"/>
          <w:sz w:val="24"/>
        </w:rPr>
        <w:t xml:space="preserve"> </w:t>
      </w:r>
      <w:r>
        <w:rPr>
          <w:rFonts w:ascii="Symbol" w:hAnsi="Symbol" w:eastAsia="Symbol"/>
          <w:sz w:val="24"/>
        </w:rPr>
        <w:t></w:t>
      </w:r>
      <w:r>
        <w:rPr>
          <w:rFonts w:ascii="Times New Roman" w:hAnsi="Times New Roman" w:eastAsia="Times New Roman"/>
          <w:sz w:val="24"/>
        </w:rPr>
        <w:tab/>
      </w:r>
      <w:r>
        <w:rPr>
          <w:rFonts w:ascii="Times New Roman" w:hAnsi="Times New Roman" w:eastAsia="Times New Roman"/>
          <w:i/>
          <w:sz w:val="24"/>
        </w:rPr>
        <w:t>mgR</w:t>
      </w:r>
      <w:r>
        <w:rPr>
          <w:rFonts w:ascii="Times New Roman" w:hAnsi="Times New Roman" w:eastAsia="Times New Roman"/>
          <w:i/>
          <w:spacing w:val="-23"/>
          <w:sz w:val="24"/>
        </w:rPr>
        <w:t xml:space="preserve"> </w:t>
      </w:r>
      <w:r>
        <w:rPr>
          <w:spacing w:val="-10"/>
          <w:sz w:val="21"/>
        </w:rPr>
        <w:t xml:space="preserve">，质点不能到达 </w:t>
      </w:r>
      <w:r>
        <w:rPr>
          <w:rFonts w:ascii="Times New Roman" w:hAnsi="Times New Roman" w:eastAsia="Times New Roman"/>
          <w:i/>
          <w:sz w:val="21"/>
        </w:rPr>
        <w:t>Q</w:t>
      </w:r>
      <w:r>
        <w:rPr>
          <w:rFonts w:ascii="Times New Roman" w:hAnsi="Times New Roman" w:eastAsia="Times New Roman"/>
          <w:i/>
          <w:spacing w:val="1"/>
          <w:sz w:val="21"/>
        </w:rPr>
        <w:t xml:space="preserve"> </w:t>
      </w:r>
      <w:r>
        <w:rPr>
          <w:sz w:val="21"/>
        </w:rPr>
        <w:t>点</w:t>
      </w:r>
    </w:p>
    <w:p>
      <w:pPr>
        <w:pStyle w:val="2"/>
        <w:ind w:left="1462"/>
      </w:pPr>
      <w:r>
        <w:pict>
          <v:shape id="_x0000_s1124" o:spid="_x0000_s1124" o:spt="202" type="#_x0000_t202" style="position:absolute;left:0pt;margin-left:132.9pt;margin-top:12.15pt;height:13.3pt;width:6.15pt;mso-position-horizontal-relative:page;z-index:-254875648;mso-width-relative:page;mso-height-relative:page;" filled="f" stroked="f" coordsize="21600,21600">
            <v:path/>
            <v:fill on="f" focussize="0,0"/>
            <v:stroke on="f" joinstyle="miter"/>
            <v:imagedata o:title=""/>
            <o:lock v:ext="edit"/>
            <v:textbox inset="0mm,0mm,0mm,0mm">
              <w:txbxContent>
                <w:p>
                  <w:pPr>
                    <w:spacing w:before="0" w:line="265" w:lineRule="exact"/>
                    <w:ind w:left="0" w:right="0" w:firstLine="0"/>
                    <w:jc w:val="left"/>
                    <w:rPr>
                      <w:rFonts w:ascii="Times New Roman"/>
                      <w:sz w:val="24"/>
                    </w:rPr>
                  </w:pPr>
                  <w:r>
                    <w:rPr>
                      <w:rFonts w:ascii="Times New Roman"/>
                      <w:w w:val="101"/>
                      <w:sz w:val="24"/>
                    </w:rPr>
                    <w:t>1</w:t>
                  </w:r>
                </w:p>
              </w:txbxContent>
            </v:textbox>
          </v:shape>
        </w:pict>
      </w:r>
      <w:r>
        <w:rPr>
          <w:w w:val="101"/>
        </w:rPr>
        <w:t>2</w:t>
      </w:r>
    </w:p>
    <w:p>
      <w:pPr>
        <w:pStyle w:val="10"/>
        <w:numPr>
          <w:ilvl w:val="0"/>
          <w:numId w:val="8"/>
        </w:numPr>
        <w:tabs>
          <w:tab w:val="left" w:pos="951"/>
          <w:tab w:val="left" w:pos="1632"/>
        </w:tabs>
        <w:spacing w:before="138" w:after="0" w:line="252" w:lineRule="exact"/>
        <w:ind w:left="950" w:right="0" w:hanging="313"/>
        <w:jc w:val="left"/>
        <w:rPr>
          <w:sz w:val="21"/>
        </w:rPr>
      </w:pPr>
      <w:r>
        <w:pict>
          <v:line id="_x0000_s1125" o:spid="_x0000_s1125" o:spt="20" style="position:absolute;left:0pt;margin-left:132.3pt;margin-top:15.95pt;height:0pt;width:7.25pt;mso-position-horizontal-relative:page;z-index:-254886912;mso-width-relative:page;mso-height-relative:page;" stroked="t" coordsize="21600,21600">
            <v:path arrowok="t"/>
            <v:fill focussize="0,0"/>
            <v:stroke weight="0.483385826771654pt" color="#000000"/>
            <v:imagedata o:title=""/>
            <o:lock v:ext="edit"/>
          </v:line>
        </w:pict>
      </w:r>
      <w:r>
        <w:rPr>
          <w:rFonts w:ascii="Times New Roman" w:hAnsi="Times New Roman" w:eastAsia="Times New Roman"/>
          <w:i/>
          <w:sz w:val="24"/>
        </w:rPr>
        <w:t>W</w:t>
      </w:r>
      <w:r>
        <w:rPr>
          <w:rFonts w:ascii="Times New Roman" w:hAnsi="Times New Roman" w:eastAsia="Times New Roman"/>
          <w:i/>
          <w:spacing w:val="38"/>
          <w:sz w:val="24"/>
        </w:rPr>
        <w:t xml:space="preserve"> </w:t>
      </w:r>
      <w:r>
        <w:rPr>
          <w:rFonts w:ascii="Symbol" w:hAnsi="Symbol" w:eastAsia="Symbol"/>
          <w:sz w:val="24"/>
        </w:rPr>
        <w:t></w:t>
      </w:r>
      <w:r>
        <w:rPr>
          <w:rFonts w:ascii="Times New Roman" w:hAnsi="Times New Roman" w:eastAsia="Times New Roman"/>
          <w:sz w:val="24"/>
        </w:rPr>
        <w:tab/>
      </w:r>
      <w:r>
        <w:rPr>
          <w:rFonts w:ascii="Times New Roman" w:hAnsi="Times New Roman" w:eastAsia="Times New Roman"/>
          <w:i/>
          <w:sz w:val="24"/>
        </w:rPr>
        <w:t>mgR</w:t>
      </w:r>
      <w:r>
        <w:rPr>
          <w:rFonts w:ascii="Times New Roman" w:hAnsi="Times New Roman" w:eastAsia="Times New Roman"/>
          <w:i/>
          <w:spacing w:val="-18"/>
          <w:sz w:val="24"/>
        </w:rPr>
        <w:t xml:space="preserve"> </w:t>
      </w:r>
      <w:r>
        <w:rPr>
          <w:spacing w:val="-9"/>
          <w:sz w:val="21"/>
        </w:rPr>
        <w:t xml:space="preserve">，质点到达 </w:t>
      </w:r>
      <w:r>
        <w:rPr>
          <w:rFonts w:ascii="Times New Roman" w:hAnsi="Times New Roman" w:eastAsia="Times New Roman"/>
          <w:i/>
          <w:sz w:val="21"/>
        </w:rPr>
        <w:t>Q</w:t>
      </w:r>
      <w:r>
        <w:rPr>
          <w:rFonts w:ascii="Times New Roman" w:hAnsi="Times New Roman" w:eastAsia="Times New Roman"/>
          <w:i/>
          <w:spacing w:val="12"/>
          <w:sz w:val="21"/>
        </w:rPr>
        <w:t xml:space="preserve"> </w:t>
      </w:r>
      <w:r>
        <w:rPr>
          <w:spacing w:val="-3"/>
          <w:sz w:val="21"/>
        </w:rPr>
        <w:t>点后，继续上升一段距离</w:t>
      </w:r>
    </w:p>
    <w:p>
      <w:pPr>
        <w:pStyle w:val="2"/>
        <w:ind w:left="1462"/>
      </w:pPr>
      <w:r>
        <w:pict>
          <v:shape id="_x0000_s1126" o:spid="_x0000_s1126" o:spt="202" type="#_x0000_t202" style="position:absolute;left:0pt;margin-left:133.45pt;margin-top:12.15pt;height:13.3pt;width:6.15pt;mso-position-horizontal-relative:page;z-index:-254874624;mso-width-relative:page;mso-height-relative:page;" filled="f" stroked="f" coordsize="21600,21600">
            <v:path/>
            <v:fill on="f" focussize="0,0"/>
            <v:stroke on="f" joinstyle="miter"/>
            <v:imagedata o:title=""/>
            <o:lock v:ext="edit"/>
            <v:textbox inset="0mm,0mm,0mm,0mm">
              <w:txbxContent>
                <w:p>
                  <w:pPr>
                    <w:spacing w:before="0" w:line="265" w:lineRule="exact"/>
                    <w:ind w:left="0" w:right="0" w:firstLine="0"/>
                    <w:jc w:val="left"/>
                    <w:rPr>
                      <w:rFonts w:ascii="Times New Roman"/>
                      <w:sz w:val="24"/>
                    </w:rPr>
                  </w:pPr>
                  <w:r>
                    <w:rPr>
                      <w:rFonts w:ascii="Times New Roman"/>
                      <w:w w:val="101"/>
                      <w:sz w:val="24"/>
                    </w:rPr>
                    <w:t>1</w:t>
                  </w:r>
                </w:p>
              </w:txbxContent>
            </v:textbox>
          </v:shape>
        </w:pict>
      </w:r>
      <w:r>
        <w:rPr>
          <w:w w:val="101"/>
        </w:rPr>
        <w:t>2</w:t>
      </w:r>
    </w:p>
    <w:p>
      <w:pPr>
        <w:pStyle w:val="10"/>
        <w:numPr>
          <w:ilvl w:val="0"/>
          <w:numId w:val="8"/>
        </w:numPr>
        <w:tabs>
          <w:tab w:val="left" w:pos="963"/>
          <w:tab w:val="left" w:pos="1643"/>
        </w:tabs>
        <w:spacing w:before="139" w:after="0" w:line="252" w:lineRule="exact"/>
        <w:ind w:left="962" w:right="0" w:hanging="325"/>
        <w:jc w:val="left"/>
        <w:rPr>
          <w:sz w:val="21"/>
        </w:rPr>
      </w:pPr>
      <w:r>
        <w:pict>
          <v:line id="_x0000_s1127" o:spid="_x0000_s1127" o:spt="20" style="position:absolute;left:0pt;margin-left:132.9pt;margin-top:16pt;height:0pt;width:7.2pt;mso-position-horizontal-relative:page;z-index:-254885888;mso-width-relative:page;mso-height-relative:page;" stroked="t" coordsize="21600,21600">
            <v:path arrowok="t"/>
            <v:fill focussize="0,0"/>
            <v:stroke weight="0.483385826771654pt" color="#000000"/>
            <v:imagedata o:title=""/>
            <o:lock v:ext="edit"/>
          </v:line>
        </w:pict>
      </w:r>
      <w:r>
        <w:rPr>
          <w:rFonts w:ascii="Times New Roman" w:hAnsi="Times New Roman" w:eastAsia="Times New Roman"/>
          <w:i/>
          <w:sz w:val="24"/>
        </w:rPr>
        <w:t>W</w:t>
      </w:r>
      <w:r>
        <w:rPr>
          <w:rFonts w:ascii="Times New Roman" w:hAnsi="Times New Roman" w:eastAsia="Times New Roman"/>
          <w:i/>
          <w:spacing w:val="38"/>
          <w:sz w:val="24"/>
        </w:rPr>
        <w:t xml:space="preserve"> </w:t>
      </w:r>
      <w:r>
        <w:rPr>
          <w:rFonts w:ascii="Symbol" w:hAnsi="Symbol" w:eastAsia="Symbol"/>
          <w:sz w:val="24"/>
        </w:rPr>
        <w:t></w:t>
      </w:r>
      <w:r>
        <w:rPr>
          <w:rFonts w:ascii="Times New Roman" w:hAnsi="Times New Roman" w:eastAsia="Times New Roman"/>
          <w:sz w:val="24"/>
        </w:rPr>
        <w:tab/>
      </w:r>
      <w:r>
        <w:rPr>
          <w:rFonts w:ascii="Times New Roman" w:hAnsi="Times New Roman" w:eastAsia="Times New Roman"/>
          <w:i/>
          <w:sz w:val="24"/>
        </w:rPr>
        <w:t>mgR</w:t>
      </w:r>
      <w:r>
        <w:rPr>
          <w:rFonts w:ascii="Times New Roman" w:hAnsi="Times New Roman" w:eastAsia="Times New Roman"/>
          <w:i/>
          <w:spacing w:val="-15"/>
          <w:sz w:val="24"/>
        </w:rPr>
        <w:t xml:space="preserve"> </w:t>
      </w:r>
      <w:r>
        <w:rPr>
          <w:spacing w:val="-10"/>
          <w:sz w:val="21"/>
        </w:rPr>
        <w:t xml:space="preserve">，质点到达 </w:t>
      </w:r>
      <w:r>
        <w:rPr>
          <w:rFonts w:ascii="Times New Roman" w:hAnsi="Times New Roman" w:eastAsia="Times New Roman"/>
          <w:i/>
          <w:sz w:val="21"/>
        </w:rPr>
        <w:t>Q</w:t>
      </w:r>
      <w:r>
        <w:rPr>
          <w:rFonts w:ascii="Times New Roman" w:hAnsi="Times New Roman" w:eastAsia="Times New Roman"/>
          <w:i/>
          <w:spacing w:val="12"/>
          <w:sz w:val="21"/>
        </w:rPr>
        <w:t xml:space="preserve"> </w:t>
      </w:r>
      <w:r>
        <w:rPr>
          <w:spacing w:val="-3"/>
          <w:sz w:val="21"/>
        </w:rPr>
        <w:t>点后，继续上升一段距离</w:t>
      </w:r>
    </w:p>
    <w:p>
      <w:pPr>
        <w:pStyle w:val="2"/>
        <w:ind w:left="1474"/>
      </w:pPr>
      <w:r>
        <w:rPr>
          <w:w w:val="101"/>
        </w:rPr>
        <w:t>2</w:t>
      </w:r>
    </w:p>
    <w:p>
      <w:pPr>
        <w:pStyle w:val="6"/>
        <w:spacing w:before="92"/>
        <w:rPr>
          <w:rFonts w:ascii="Times New Roman" w:eastAsia="Times New Roman"/>
        </w:rPr>
      </w:pPr>
      <w:r>
        <w:t>【答案】</w:t>
      </w:r>
      <w:r>
        <w:rPr>
          <w:rFonts w:ascii="Times New Roman" w:eastAsia="Times New Roman"/>
        </w:rPr>
        <w:t>C</w:t>
      </w:r>
    </w:p>
    <w:p>
      <w:pPr>
        <w:pStyle w:val="6"/>
        <w:spacing w:before="91" w:line="321" w:lineRule="auto"/>
        <w:ind w:left="218" w:right="249" w:firstLine="420"/>
        <w:jc w:val="both"/>
      </w:pPr>
      <w:r>
        <w:rPr>
          <w:rFonts w:ascii="Times New Roman" w:eastAsia="Times New Roman"/>
          <w:color w:val="FF0000"/>
        </w:rPr>
        <w:t>2016-17.</w:t>
      </w:r>
      <w:r>
        <w:rPr>
          <w:spacing w:val="-7"/>
        </w:rPr>
        <w:t>利用三颗位置适当的地球同步卫星，可使地球赤道上任意两点之间保持无线电通讯，目</w:t>
      </w:r>
      <w:r>
        <w:rPr>
          <w:spacing w:val="-5"/>
        </w:rPr>
        <w:t xml:space="preserve">前地球同步卫星的轨道半径为地球半径的 </w:t>
      </w:r>
      <w:r>
        <w:rPr>
          <w:rFonts w:ascii="Times New Roman" w:eastAsia="Times New Roman"/>
        </w:rPr>
        <w:t xml:space="preserve">6.6 </w:t>
      </w:r>
      <w:r>
        <w:rPr>
          <w:spacing w:val="-3"/>
        </w:rPr>
        <w:t>倍，假设地球的自转周期变小，若仍仅用三颗同步卫星来实现上述目的，则地球自转周期的最小值约为</w:t>
      </w:r>
    </w:p>
    <w:p>
      <w:pPr>
        <w:pStyle w:val="6"/>
        <w:tabs>
          <w:tab w:val="left" w:pos="1946"/>
          <w:tab w:val="left" w:pos="3243"/>
          <w:tab w:val="left" w:pos="4642"/>
        </w:tabs>
        <w:spacing w:line="267" w:lineRule="exact"/>
        <w:rPr>
          <w:rFonts w:ascii="Times New Roman" w:eastAsia="Times New Roman"/>
        </w:rPr>
      </w:pPr>
      <w:r>
        <w:rPr>
          <w:rFonts w:ascii="Times New Roman" w:eastAsia="Times New Roman"/>
        </w:rPr>
        <w:t>A</w:t>
      </w:r>
      <w:r>
        <w:t>．</w:t>
      </w:r>
      <w:r>
        <w:rPr>
          <w:rFonts w:ascii="Times New Roman" w:eastAsia="Times New Roman"/>
        </w:rPr>
        <w:t>1h</w:t>
      </w:r>
      <w:r>
        <w:rPr>
          <w:rFonts w:ascii="Times New Roman" w:eastAsia="Times New Roman"/>
        </w:rPr>
        <w:tab/>
      </w:r>
      <w:r>
        <w:rPr>
          <w:rFonts w:ascii="Times New Roman" w:eastAsia="Times New Roman"/>
        </w:rPr>
        <w:t>B</w:t>
      </w:r>
      <w:r>
        <w:t>．</w:t>
      </w:r>
      <w:r>
        <w:rPr>
          <w:rFonts w:ascii="Times New Roman" w:eastAsia="Times New Roman"/>
        </w:rPr>
        <w:t>4h</w:t>
      </w:r>
      <w:r>
        <w:rPr>
          <w:rFonts w:ascii="Times New Roman" w:eastAsia="Times New Roman"/>
        </w:rPr>
        <w:tab/>
      </w:r>
      <w:r>
        <w:rPr>
          <w:rFonts w:ascii="Times New Roman" w:eastAsia="Times New Roman"/>
        </w:rPr>
        <w:t>C</w:t>
      </w:r>
      <w:r>
        <w:t>．</w:t>
      </w:r>
      <w:r>
        <w:rPr>
          <w:rFonts w:ascii="Times New Roman" w:eastAsia="Times New Roman"/>
        </w:rPr>
        <w:t>8h</w:t>
      </w:r>
      <w:r>
        <w:rPr>
          <w:rFonts w:ascii="Times New Roman" w:eastAsia="Times New Roman"/>
        </w:rPr>
        <w:tab/>
      </w:r>
      <w:r>
        <w:rPr>
          <w:rFonts w:ascii="Times New Roman" w:eastAsia="Times New Roman"/>
        </w:rPr>
        <w:t>D</w:t>
      </w:r>
      <w:r>
        <w:t>．</w:t>
      </w:r>
      <w:r>
        <w:rPr>
          <w:rFonts w:ascii="Times New Roman" w:eastAsia="Times New Roman"/>
        </w:rPr>
        <w:t>16h</w:t>
      </w:r>
    </w:p>
    <w:p>
      <w:pPr>
        <w:pStyle w:val="6"/>
        <w:spacing w:before="92"/>
        <w:rPr>
          <w:rFonts w:ascii="Times New Roman" w:eastAsia="Times New Roman"/>
        </w:rPr>
      </w:pPr>
      <w:r>
        <w:t>【答案】</w:t>
      </w:r>
      <w:r>
        <w:rPr>
          <w:rFonts w:ascii="Times New Roman" w:eastAsia="Times New Roman"/>
        </w:rPr>
        <w:t>B</w:t>
      </w:r>
    </w:p>
    <w:p>
      <w:pPr>
        <w:pStyle w:val="6"/>
        <w:spacing w:before="58" w:line="340" w:lineRule="atLeast"/>
        <w:ind w:left="221" w:right="80" w:firstLine="420"/>
      </w:pPr>
      <w:r>
        <w:rPr>
          <w:rFonts w:ascii="Times New Roman" w:hAnsi="Times New Roman" w:eastAsia="Times New Roman"/>
          <w:color w:val="FF0000"/>
        </w:rPr>
        <w:t xml:space="preserve">2017-17.  </w:t>
      </w:r>
      <w:r>
        <w:t>大科学工程</w:t>
      </w:r>
      <w:r>
        <w:rPr>
          <w:rFonts w:ascii="Times New Roman" w:hAnsi="Times New Roman" w:eastAsia="Times New Roman"/>
        </w:rPr>
        <w:t>“</w:t>
      </w:r>
      <w:r>
        <w:t>人造太阳</w:t>
      </w:r>
      <w:r>
        <w:rPr>
          <w:rFonts w:ascii="Times New Roman" w:hAnsi="Times New Roman" w:eastAsia="Times New Roman"/>
        </w:rPr>
        <w:t>”</w:t>
      </w:r>
      <w:r>
        <w:t>主要是将氚核聚变反应释放的能量用来发电，氚核聚变反应方程是</w:t>
      </w:r>
      <w:r>
        <w:rPr>
          <w:rFonts w:ascii="Times New Roman" w:hAnsi="Times New Roman" w:eastAsia="Times New Roman"/>
          <w:vertAlign w:val="superscript"/>
        </w:rPr>
        <w:t>2</w:t>
      </w:r>
      <w:r>
        <w:rPr>
          <w:rFonts w:ascii="Times New Roman" w:hAnsi="Times New Roman" w:eastAsia="Times New Roman"/>
          <w:vertAlign w:val="baseline"/>
        </w:rPr>
        <w:t xml:space="preserve"> </w:t>
      </w:r>
      <w:r>
        <w:rPr>
          <w:rFonts w:ascii="Times New Roman" w:hAnsi="Times New Roman" w:eastAsia="Times New Roman"/>
          <w:sz w:val="23"/>
          <w:vertAlign w:val="baseline"/>
        </w:rPr>
        <w:t xml:space="preserve">H </w:t>
      </w:r>
      <w:r>
        <w:rPr>
          <w:rFonts w:ascii="Symbol" w:hAnsi="Symbol" w:eastAsia="Symbol"/>
          <w:sz w:val="23"/>
          <w:vertAlign w:val="baseline"/>
        </w:rPr>
        <w:t></w:t>
      </w:r>
      <w:r>
        <w:rPr>
          <w:rFonts w:ascii="Times New Roman" w:hAnsi="Times New Roman" w:eastAsia="Times New Roman"/>
          <w:position w:val="11"/>
          <w:sz w:val="13"/>
          <w:vertAlign w:val="baseline"/>
        </w:rPr>
        <w:t xml:space="preserve">2 </w:t>
      </w:r>
      <w:r>
        <w:rPr>
          <w:rFonts w:ascii="Times New Roman" w:hAnsi="Times New Roman" w:eastAsia="Times New Roman"/>
          <w:sz w:val="23"/>
          <w:vertAlign w:val="baseline"/>
        </w:rPr>
        <w:t>H</w:t>
      </w:r>
      <w:r>
        <w:rPr>
          <w:sz w:val="23"/>
          <w:vertAlign w:val="baseline"/>
        </w:rPr>
        <w:t>→</w:t>
      </w:r>
      <w:r>
        <w:rPr>
          <w:rFonts w:ascii="Times New Roman" w:hAnsi="Times New Roman" w:eastAsia="Times New Roman"/>
          <w:position w:val="11"/>
          <w:sz w:val="13"/>
          <w:vertAlign w:val="baseline"/>
        </w:rPr>
        <w:t xml:space="preserve">3 </w:t>
      </w:r>
      <w:r>
        <w:rPr>
          <w:rFonts w:ascii="Times New Roman" w:hAnsi="Times New Roman" w:eastAsia="Times New Roman"/>
          <w:sz w:val="23"/>
          <w:vertAlign w:val="baseline"/>
        </w:rPr>
        <w:t xml:space="preserve">He </w:t>
      </w:r>
      <w:r>
        <w:rPr>
          <w:rFonts w:ascii="Symbol" w:hAnsi="Symbol" w:eastAsia="Symbol"/>
          <w:sz w:val="23"/>
          <w:vertAlign w:val="baseline"/>
        </w:rPr>
        <w:t></w:t>
      </w:r>
      <w:r>
        <w:rPr>
          <w:rFonts w:ascii="Times New Roman" w:hAnsi="Times New Roman" w:eastAsia="Times New Roman"/>
          <w:position w:val="11"/>
          <w:sz w:val="13"/>
          <w:vertAlign w:val="baseline"/>
        </w:rPr>
        <w:t xml:space="preserve">1 </w:t>
      </w:r>
      <w:r>
        <w:rPr>
          <w:rFonts w:ascii="Times New Roman" w:hAnsi="Times New Roman" w:eastAsia="Times New Roman"/>
          <w:sz w:val="23"/>
          <w:vertAlign w:val="baseline"/>
        </w:rPr>
        <w:t xml:space="preserve">n </w:t>
      </w:r>
      <w:r>
        <w:rPr>
          <w:vertAlign w:val="baseline"/>
        </w:rPr>
        <w:t>，已知</w:t>
      </w:r>
      <w:r>
        <w:rPr>
          <w:rFonts w:ascii="Times New Roman" w:hAnsi="Times New Roman" w:eastAsia="Times New Roman"/>
          <w:vertAlign w:val="superscript"/>
        </w:rPr>
        <w:t>2</w:t>
      </w:r>
      <w:r>
        <w:rPr>
          <w:rFonts w:ascii="Times New Roman" w:hAnsi="Times New Roman" w:eastAsia="Times New Roman"/>
          <w:vertAlign w:val="baseline"/>
        </w:rPr>
        <w:t xml:space="preserve"> </w:t>
      </w:r>
      <w:r>
        <w:rPr>
          <w:rFonts w:ascii="Times New Roman" w:hAnsi="Times New Roman" w:eastAsia="Times New Roman"/>
          <w:sz w:val="23"/>
          <w:vertAlign w:val="baseline"/>
        </w:rPr>
        <w:t xml:space="preserve">H </w:t>
      </w:r>
      <w:r>
        <w:rPr>
          <w:vertAlign w:val="baseline"/>
        </w:rPr>
        <w:t xml:space="preserve">的质量为 </w:t>
      </w:r>
      <w:r>
        <w:rPr>
          <w:rFonts w:ascii="Times New Roman" w:hAnsi="Times New Roman" w:eastAsia="Times New Roman"/>
          <w:vertAlign w:val="baseline"/>
        </w:rPr>
        <w:t>2.0136u</w:t>
      </w:r>
      <w:r>
        <w:rPr>
          <w:vertAlign w:val="baseline"/>
        </w:rPr>
        <w:t>，</w:t>
      </w:r>
      <w:r>
        <w:rPr>
          <w:rFonts w:ascii="Times New Roman" w:hAnsi="Times New Roman" w:eastAsia="Times New Roman"/>
          <w:vertAlign w:val="superscript"/>
        </w:rPr>
        <w:t>3</w:t>
      </w:r>
      <w:r>
        <w:rPr>
          <w:rFonts w:ascii="Times New Roman" w:hAnsi="Times New Roman" w:eastAsia="Times New Roman"/>
          <w:vertAlign w:val="baseline"/>
        </w:rPr>
        <w:t xml:space="preserve"> </w:t>
      </w:r>
      <w:r>
        <w:rPr>
          <w:rFonts w:ascii="Times New Roman" w:hAnsi="Times New Roman" w:eastAsia="Times New Roman"/>
          <w:sz w:val="23"/>
          <w:vertAlign w:val="baseline"/>
        </w:rPr>
        <w:t xml:space="preserve">He </w:t>
      </w:r>
      <w:r>
        <w:rPr>
          <w:vertAlign w:val="baseline"/>
        </w:rPr>
        <w:t xml:space="preserve">的质量为 </w:t>
      </w:r>
      <w:r>
        <w:rPr>
          <w:rFonts w:ascii="Times New Roman" w:hAnsi="Times New Roman" w:eastAsia="Times New Roman"/>
          <w:vertAlign w:val="baseline"/>
        </w:rPr>
        <w:t>3.0150u</w:t>
      </w:r>
      <w:r>
        <w:rPr>
          <w:vertAlign w:val="baseline"/>
        </w:rPr>
        <w:t>，</w:t>
      </w:r>
      <w:r>
        <w:rPr>
          <w:rFonts w:ascii="Times New Roman" w:hAnsi="Times New Roman" w:eastAsia="Times New Roman"/>
          <w:vertAlign w:val="superscript"/>
        </w:rPr>
        <w:t>1</w:t>
      </w:r>
      <w:r>
        <w:rPr>
          <w:rFonts w:ascii="Times New Roman" w:hAnsi="Times New Roman" w:eastAsia="Times New Roman"/>
          <w:vertAlign w:val="baseline"/>
        </w:rPr>
        <w:t xml:space="preserve"> </w:t>
      </w:r>
      <w:r>
        <w:rPr>
          <w:rFonts w:ascii="Times New Roman" w:hAnsi="Times New Roman" w:eastAsia="Times New Roman"/>
          <w:sz w:val="23"/>
          <w:vertAlign w:val="baseline"/>
        </w:rPr>
        <w:t xml:space="preserve">n </w:t>
      </w:r>
      <w:r>
        <w:rPr>
          <w:vertAlign w:val="baseline"/>
        </w:rPr>
        <w:t xml:space="preserve">的质量为 </w:t>
      </w:r>
      <w:r>
        <w:rPr>
          <w:rFonts w:ascii="Times New Roman" w:hAnsi="Times New Roman" w:eastAsia="Times New Roman"/>
          <w:vertAlign w:val="baseline"/>
        </w:rPr>
        <w:t>1.0087u</w:t>
      </w:r>
      <w:r>
        <w:rPr>
          <w:vertAlign w:val="baseline"/>
        </w:rPr>
        <w:t>，</w:t>
      </w:r>
    </w:p>
    <w:p>
      <w:pPr>
        <w:tabs>
          <w:tab w:val="left" w:pos="1124"/>
          <w:tab w:val="left" w:pos="1673"/>
          <w:tab w:val="left" w:pos="2213"/>
          <w:tab w:val="left" w:pos="3089"/>
          <w:tab w:val="left" w:pos="5174"/>
          <w:tab w:val="left" w:pos="7345"/>
        </w:tabs>
        <w:spacing w:before="0" w:line="31" w:lineRule="exact"/>
        <w:ind w:left="665" w:right="0" w:firstLine="0"/>
        <w:jc w:val="left"/>
        <w:rPr>
          <w:rFonts w:ascii="Times New Roman"/>
          <w:sz w:val="13"/>
        </w:rPr>
      </w:pPr>
      <w:r>
        <w:rPr>
          <w:rFonts w:ascii="Times New Roman"/>
          <w:w w:val="110"/>
          <w:sz w:val="13"/>
        </w:rPr>
        <w:t>1</w:t>
      </w:r>
      <w:r>
        <w:rPr>
          <w:rFonts w:ascii="Times New Roman"/>
          <w:w w:val="110"/>
          <w:sz w:val="13"/>
        </w:rPr>
        <w:tab/>
      </w:r>
      <w:r>
        <w:rPr>
          <w:rFonts w:ascii="Times New Roman"/>
          <w:w w:val="110"/>
          <w:sz w:val="13"/>
        </w:rPr>
        <w:t>1</w:t>
      </w:r>
      <w:r>
        <w:rPr>
          <w:rFonts w:ascii="Times New Roman"/>
          <w:w w:val="110"/>
          <w:sz w:val="13"/>
        </w:rPr>
        <w:tab/>
      </w:r>
      <w:r>
        <w:rPr>
          <w:rFonts w:ascii="Times New Roman"/>
          <w:w w:val="110"/>
          <w:sz w:val="13"/>
        </w:rPr>
        <w:t>2</w:t>
      </w:r>
      <w:r>
        <w:rPr>
          <w:rFonts w:ascii="Times New Roman"/>
          <w:w w:val="110"/>
          <w:sz w:val="13"/>
        </w:rPr>
        <w:tab/>
      </w:r>
      <w:r>
        <w:rPr>
          <w:rFonts w:ascii="Times New Roman"/>
          <w:w w:val="110"/>
          <w:sz w:val="13"/>
        </w:rPr>
        <w:t>0</w:t>
      </w:r>
      <w:r>
        <w:rPr>
          <w:rFonts w:ascii="Times New Roman"/>
          <w:w w:val="110"/>
          <w:sz w:val="13"/>
        </w:rPr>
        <w:tab/>
      </w:r>
      <w:r>
        <w:rPr>
          <w:rFonts w:ascii="Times New Roman"/>
          <w:w w:val="110"/>
          <w:sz w:val="13"/>
        </w:rPr>
        <w:t>1</w:t>
      </w:r>
      <w:r>
        <w:rPr>
          <w:rFonts w:ascii="Times New Roman"/>
          <w:w w:val="110"/>
          <w:sz w:val="13"/>
        </w:rPr>
        <w:tab/>
      </w:r>
      <w:r>
        <w:rPr>
          <w:rFonts w:ascii="Times New Roman"/>
          <w:w w:val="110"/>
          <w:sz w:val="13"/>
        </w:rPr>
        <w:t>2</w:t>
      </w:r>
      <w:r>
        <w:rPr>
          <w:rFonts w:ascii="Times New Roman"/>
          <w:w w:val="110"/>
          <w:sz w:val="13"/>
        </w:rPr>
        <w:tab/>
      </w:r>
      <w:r>
        <w:rPr>
          <w:rFonts w:ascii="Times New Roman"/>
          <w:w w:val="110"/>
          <w:sz w:val="13"/>
        </w:rPr>
        <w:t>0</w:t>
      </w:r>
    </w:p>
    <w:p>
      <w:pPr>
        <w:pStyle w:val="6"/>
        <w:spacing w:before="159"/>
        <w:ind w:left="221"/>
      </w:pPr>
      <w:r>
        <w:rPr>
          <w:rFonts w:ascii="Times New Roman" w:eastAsia="Times New Roman"/>
        </w:rPr>
        <w:t>1u</w:t>
      </w:r>
      <w:r>
        <w:t>＝</w:t>
      </w:r>
      <w:r>
        <w:rPr>
          <w:rFonts w:ascii="Times New Roman" w:eastAsia="Times New Roman"/>
        </w:rPr>
        <w:t>931MeV/c</w:t>
      </w:r>
      <w:r>
        <w:rPr>
          <w:rFonts w:ascii="Times New Roman" w:eastAsia="Times New Roman"/>
          <w:position w:val="7"/>
          <w:sz w:val="14"/>
        </w:rPr>
        <w:t>2</w:t>
      </w:r>
      <w:r>
        <w:t>。氚核聚变反应中释放的核能约为</w:t>
      </w:r>
    </w:p>
    <w:p>
      <w:pPr>
        <w:pStyle w:val="6"/>
        <w:tabs>
          <w:tab w:val="left" w:pos="2326"/>
          <w:tab w:val="left" w:pos="3996"/>
          <w:tab w:val="left" w:pos="5667"/>
        </w:tabs>
        <w:spacing w:before="132"/>
        <w:ind w:left="643"/>
        <w:rPr>
          <w:rFonts w:ascii="Times New Roman" w:eastAsia="Times New Roman"/>
        </w:rPr>
      </w:pPr>
      <w:r>
        <w:rPr>
          <w:rFonts w:ascii="Times New Roman" w:eastAsia="Times New Roman"/>
        </w:rPr>
        <w:t>A</w:t>
      </w:r>
      <w:r>
        <w:t>．</w:t>
      </w:r>
      <w:r>
        <w:rPr>
          <w:rFonts w:ascii="Times New Roman" w:eastAsia="Times New Roman"/>
        </w:rPr>
        <w:t>3.7MeV</w:t>
      </w:r>
      <w:r>
        <w:rPr>
          <w:rFonts w:ascii="Times New Roman" w:eastAsia="Times New Roman"/>
        </w:rPr>
        <w:tab/>
      </w:r>
      <w:r>
        <w:rPr>
          <w:rFonts w:ascii="Times New Roman" w:eastAsia="Times New Roman"/>
        </w:rPr>
        <w:t>B</w:t>
      </w:r>
      <w:r>
        <w:t>．</w:t>
      </w:r>
      <w:r>
        <w:rPr>
          <w:rFonts w:ascii="Times New Roman" w:eastAsia="Times New Roman"/>
        </w:rPr>
        <w:t>3.3MeV</w:t>
      </w:r>
      <w:r>
        <w:rPr>
          <w:rFonts w:ascii="Times New Roman" w:eastAsia="Times New Roman"/>
        </w:rPr>
        <w:tab/>
      </w:r>
      <w:r>
        <w:rPr>
          <w:rFonts w:ascii="Times New Roman" w:eastAsia="Times New Roman"/>
        </w:rPr>
        <w:t>C</w:t>
      </w:r>
      <w:r>
        <w:t>．</w:t>
      </w:r>
      <w:r>
        <w:rPr>
          <w:rFonts w:ascii="Times New Roman" w:eastAsia="Times New Roman"/>
        </w:rPr>
        <w:t>2.7MeV</w:t>
      </w:r>
      <w:r>
        <w:rPr>
          <w:rFonts w:ascii="Times New Roman" w:eastAsia="Times New Roman"/>
        </w:rPr>
        <w:tab/>
      </w:r>
      <w:r>
        <w:rPr>
          <w:rFonts w:ascii="Times New Roman" w:eastAsia="Times New Roman"/>
        </w:rPr>
        <w:t>D</w:t>
      </w:r>
      <w:r>
        <w:t>．</w:t>
      </w:r>
      <w:r>
        <w:rPr>
          <w:rFonts w:ascii="Times New Roman" w:eastAsia="Times New Roman"/>
        </w:rPr>
        <w:t>0.93MeV</w:t>
      </w:r>
    </w:p>
    <w:p>
      <w:pPr>
        <w:pStyle w:val="6"/>
        <w:spacing w:before="129"/>
        <w:ind w:left="641"/>
        <w:rPr>
          <w:rFonts w:ascii="Times New Roman" w:eastAsia="Times New Roman"/>
        </w:rPr>
      </w:pPr>
      <w:r>
        <w:t>【答案】</w:t>
      </w:r>
      <w:r>
        <w:rPr>
          <w:rFonts w:ascii="Times New Roman" w:eastAsia="Times New Roman"/>
        </w:rPr>
        <w:t>B</w:t>
      </w:r>
    </w:p>
    <w:p>
      <w:pPr>
        <w:pStyle w:val="6"/>
        <w:spacing w:before="132" w:line="357" w:lineRule="auto"/>
        <w:ind w:left="218" w:right="143" w:firstLine="420"/>
      </w:pPr>
      <w:r>
        <w:rPr>
          <w:rFonts w:ascii="Times New Roman" w:hAnsi="Times New Roman" w:eastAsia="Times New Roman"/>
          <w:color w:val="FF0000"/>
        </w:rPr>
        <w:t xml:space="preserve">2018-17. </w:t>
      </w:r>
      <w:r>
        <w:rPr>
          <w:spacing w:val="-13"/>
        </w:rPr>
        <w:t xml:space="preserve">如图所示，导体轨道 </w:t>
      </w:r>
      <w:r>
        <w:rPr>
          <w:rFonts w:ascii="Times New Roman" w:hAnsi="Times New Roman" w:eastAsia="Times New Roman"/>
          <w:i/>
        </w:rPr>
        <w:t xml:space="preserve">OPQS </w:t>
      </w:r>
      <w:r>
        <w:rPr>
          <w:spacing w:val="-17"/>
        </w:rPr>
        <w:t xml:space="preserve">固定，其中 </w:t>
      </w:r>
      <w:r>
        <w:rPr>
          <w:rFonts w:ascii="Times New Roman" w:hAnsi="Times New Roman" w:eastAsia="Times New Roman"/>
          <w:i/>
        </w:rPr>
        <w:t xml:space="preserve">PQS </w:t>
      </w:r>
      <w:r>
        <w:rPr>
          <w:spacing w:val="-7"/>
        </w:rPr>
        <w:t>是半圆弧，</w:t>
      </w:r>
      <w:r>
        <w:rPr>
          <w:rFonts w:ascii="Times New Roman" w:hAnsi="Times New Roman" w:eastAsia="Times New Roman"/>
          <w:i/>
          <w:spacing w:val="-21"/>
        </w:rPr>
        <w:t xml:space="preserve">Q </w:t>
      </w:r>
      <w:r>
        <w:rPr>
          <w:spacing w:val="-6"/>
        </w:rPr>
        <w:t>为半圆弧的中点，</w:t>
      </w:r>
      <w:r>
        <w:rPr>
          <w:rFonts w:ascii="Times New Roman" w:hAnsi="Times New Roman" w:eastAsia="Times New Roman"/>
          <w:i/>
          <w:spacing w:val="-21"/>
        </w:rPr>
        <w:t xml:space="preserve">O </w:t>
      </w:r>
      <w:r>
        <w:rPr>
          <w:spacing w:val="-2"/>
        </w:rPr>
        <w:t xml:space="preserve">为圆心， </w:t>
      </w:r>
      <w:r>
        <w:rPr>
          <w:spacing w:val="-4"/>
        </w:rPr>
        <w:t>轨道的电阻忽略不计。</w:t>
      </w:r>
      <w:r>
        <w:rPr>
          <w:rFonts w:ascii="Times New Roman" w:hAnsi="Times New Roman" w:eastAsia="Times New Roman"/>
          <w:i/>
        </w:rPr>
        <w:t xml:space="preserve">OM </w:t>
      </w:r>
      <w:r>
        <w:rPr>
          <w:spacing w:val="-8"/>
        </w:rPr>
        <w:t xml:space="preserve">是有一定电阻、可绕 </w:t>
      </w:r>
      <w:r>
        <w:rPr>
          <w:rFonts w:ascii="Times New Roman" w:hAnsi="Times New Roman" w:eastAsia="Times New Roman"/>
          <w:i/>
        </w:rPr>
        <w:t xml:space="preserve">O </w:t>
      </w:r>
      <w:r>
        <w:rPr>
          <w:spacing w:val="-3"/>
        </w:rPr>
        <w:t>转动的金属杆，</w:t>
      </w:r>
      <w:r>
        <w:rPr>
          <w:rFonts w:ascii="Times New Roman" w:hAnsi="Times New Roman" w:eastAsia="Times New Roman"/>
          <w:i/>
        </w:rPr>
        <w:t xml:space="preserve">M </w:t>
      </w:r>
      <w:r>
        <w:rPr>
          <w:spacing w:val="-15"/>
        </w:rPr>
        <w:t xml:space="preserve">端位于 </w:t>
      </w:r>
      <w:r>
        <w:rPr>
          <w:rFonts w:ascii="Times New Roman" w:hAnsi="Times New Roman" w:eastAsia="Times New Roman"/>
          <w:i/>
        </w:rPr>
        <w:t xml:space="preserve">PQS </w:t>
      </w:r>
      <w:r>
        <w:rPr>
          <w:spacing w:val="-2"/>
        </w:rPr>
        <w:t>上，</w:t>
      </w:r>
      <w:r>
        <w:rPr>
          <w:rFonts w:ascii="Times New Roman" w:hAnsi="Times New Roman" w:eastAsia="Times New Roman"/>
          <w:i/>
        </w:rPr>
        <w:t xml:space="preserve">OM </w:t>
      </w:r>
      <w:r>
        <w:rPr>
          <w:spacing w:val="-1"/>
        </w:rPr>
        <w:t>与轨道接</w:t>
      </w:r>
      <w:r>
        <w:rPr>
          <w:spacing w:val="-12"/>
        </w:rPr>
        <w:t xml:space="preserve">触良好。空间存在与半圆所在平面垂直的匀强磁场，磁感应强度的大小为 </w:t>
      </w:r>
      <w:r>
        <w:rPr>
          <w:rFonts w:ascii="Times New Roman" w:hAnsi="Times New Roman" w:eastAsia="Times New Roman"/>
          <w:i/>
        </w:rPr>
        <w:t xml:space="preserve">B. </w:t>
      </w:r>
      <w:r>
        <w:rPr>
          <w:spacing w:val="-17"/>
        </w:rPr>
        <w:t xml:space="preserve">现使 </w:t>
      </w:r>
      <w:r>
        <w:rPr>
          <w:rFonts w:ascii="Times New Roman" w:hAnsi="Times New Roman" w:eastAsia="Times New Roman"/>
          <w:i/>
        </w:rPr>
        <w:t xml:space="preserve">OM </w:t>
      </w:r>
      <w:r>
        <w:rPr>
          <w:spacing w:val="-25"/>
        </w:rPr>
        <w:t xml:space="preserve">从 </w:t>
      </w:r>
      <w:r>
        <w:rPr>
          <w:rFonts w:ascii="Times New Roman" w:hAnsi="Times New Roman" w:eastAsia="Times New Roman"/>
          <w:i/>
        </w:rPr>
        <w:t xml:space="preserve">OQ </w:t>
      </w:r>
      <w:r>
        <w:rPr>
          <w:spacing w:val="-2"/>
        </w:rPr>
        <w:t>位置以</w:t>
      </w:r>
      <w:r>
        <w:rPr>
          <w:spacing w:val="-7"/>
        </w:rPr>
        <w:t xml:space="preserve">恒定的角速度逆时针转到 </w:t>
      </w:r>
      <w:r>
        <w:rPr>
          <w:rFonts w:ascii="Times New Roman" w:hAnsi="Times New Roman" w:eastAsia="Times New Roman"/>
          <w:i/>
        </w:rPr>
        <w:t xml:space="preserve">OS </w:t>
      </w:r>
      <w:r>
        <w:rPr>
          <w:spacing w:val="-3"/>
        </w:rPr>
        <w:t>位置并固定</w:t>
      </w:r>
      <w:r>
        <w:rPr>
          <w:rFonts w:ascii="Times New Roman" w:hAnsi="Times New Roman" w:eastAsia="Times New Roman"/>
        </w:rPr>
        <w:t>(</w:t>
      </w:r>
      <w:r>
        <w:rPr>
          <w:color w:val="FF0000"/>
          <w:spacing w:val="-8"/>
        </w:rPr>
        <w:t>过程Ⅰ</w:t>
      </w:r>
      <w:r>
        <w:rPr>
          <w:rFonts w:ascii="Times New Roman" w:hAnsi="Times New Roman" w:eastAsia="Times New Roman"/>
          <w:spacing w:val="-23"/>
        </w:rPr>
        <w:t>)</w:t>
      </w:r>
      <w:r>
        <w:rPr>
          <w:spacing w:val="-8"/>
        </w:rPr>
        <w:t xml:space="preserve">，再使磁感应强度的大小以一定的变化率从 </w:t>
      </w:r>
      <w:r>
        <w:rPr>
          <w:rFonts w:ascii="Times New Roman" w:hAnsi="Times New Roman" w:eastAsia="Times New Roman"/>
          <w:i/>
        </w:rPr>
        <w:t xml:space="preserve">B </w:t>
      </w:r>
      <w:r>
        <w:t>增加</w:t>
      </w:r>
    </w:p>
    <w:p>
      <w:pPr>
        <w:pStyle w:val="6"/>
        <w:spacing w:line="489" w:lineRule="exact"/>
        <w:ind w:left="218"/>
      </w:pPr>
      <w:r>
        <w:drawing>
          <wp:anchor distT="0" distB="0" distL="0" distR="0" simplePos="0" relativeHeight="251695104" behindDoc="0" locked="0" layoutInCell="1" allowOverlap="1">
            <wp:simplePos x="0" y="0"/>
            <wp:positionH relativeFrom="page">
              <wp:posOffset>5446395</wp:posOffset>
            </wp:positionH>
            <wp:positionV relativeFrom="paragraph">
              <wp:posOffset>128270</wp:posOffset>
            </wp:positionV>
            <wp:extent cx="1013460" cy="636270"/>
            <wp:effectExtent l="0" t="0" r="0" b="0"/>
            <wp:wrapNone/>
            <wp:docPr id="39"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23.jpeg"/>
                    <pic:cNvPicPr>
                      <a:picLocks noChangeAspect="1"/>
                    </pic:cNvPicPr>
                  </pic:nvPicPr>
                  <pic:blipFill>
                    <a:blip r:embed="rId31" cstate="print"/>
                    <a:stretch>
                      <a:fillRect/>
                    </a:stretch>
                  </pic:blipFill>
                  <pic:spPr>
                    <a:xfrm>
                      <a:off x="0" y="0"/>
                      <a:ext cx="1013460" cy="636269"/>
                    </a:xfrm>
                    <a:prstGeom prst="rect">
                      <a:avLst/>
                    </a:prstGeom>
                  </pic:spPr>
                </pic:pic>
              </a:graphicData>
            </a:graphic>
          </wp:anchor>
        </w:drawing>
      </w:r>
      <w:r>
        <w:t>到</w:t>
      </w:r>
      <w:r>
        <w:rPr>
          <w:spacing w:val="-44"/>
        </w:rPr>
        <w:t xml:space="preserve"> </w:t>
      </w:r>
      <w:r>
        <w:rPr>
          <w:rFonts w:ascii="Times New Roman" w:hAnsi="Times New Roman" w:eastAsia="Times New Roman"/>
          <w:i/>
        </w:rPr>
        <w:t>B'</w:t>
      </w:r>
      <w:r>
        <w:rPr>
          <w:rFonts w:ascii="Times New Roman" w:hAnsi="Times New Roman" w:eastAsia="Times New Roman"/>
        </w:rPr>
        <w:t>(</w:t>
      </w:r>
      <w:r>
        <w:rPr>
          <w:color w:val="FF0000"/>
        </w:rPr>
        <w:t>过</w:t>
      </w:r>
      <w:r>
        <w:rPr>
          <w:color w:val="FF0000"/>
          <w:spacing w:val="-3"/>
        </w:rPr>
        <w:t>程</w:t>
      </w:r>
      <w:r>
        <w:rPr>
          <w:color w:val="FF0000"/>
        </w:rPr>
        <w:t>Ⅱ</w:t>
      </w:r>
      <w:r>
        <w:rPr>
          <w:rFonts w:ascii="Times New Roman" w:hAnsi="Times New Roman" w:eastAsia="Times New Roman"/>
        </w:rPr>
        <w:t>)</w:t>
      </w:r>
      <w:r>
        <w:rPr>
          <w:spacing w:val="-3"/>
        </w:rPr>
        <w:t>。</w:t>
      </w:r>
      <w:r>
        <w:t>在</w:t>
      </w:r>
      <w:r>
        <w:rPr>
          <w:spacing w:val="-3"/>
        </w:rPr>
        <w:t>过</w:t>
      </w:r>
      <w:r>
        <w:t>程</w:t>
      </w:r>
      <w:r>
        <w:rPr>
          <w:spacing w:val="-3"/>
        </w:rPr>
        <w:t>Ⅰ</w:t>
      </w:r>
      <w:r>
        <w:t>、Ⅱ</w:t>
      </w:r>
      <w:r>
        <w:rPr>
          <w:spacing w:val="-3"/>
        </w:rPr>
        <w:t>中</w:t>
      </w:r>
      <w:r>
        <w:t>，</w:t>
      </w:r>
      <w:r>
        <w:rPr>
          <w:spacing w:val="-3"/>
        </w:rPr>
        <w:t>流</w:t>
      </w:r>
      <w:r>
        <w:t>过</w:t>
      </w:r>
      <w:r>
        <w:rPr>
          <w:spacing w:val="-46"/>
        </w:rPr>
        <w:t xml:space="preserve"> </w:t>
      </w:r>
      <w:r>
        <w:rPr>
          <w:rFonts w:ascii="Times New Roman" w:hAnsi="Times New Roman" w:eastAsia="Times New Roman"/>
          <w:i/>
        </w:rPr>
        <w:t>OM</w:t>
      </w:r>
      <w:r>
        <w:rPr>
          <w:rFonts w:ascii="Times New Roman" w:hAnsi="Times New Roman" w:eastAsia="Times New Roman"/>
          <w:i/>
          <w:spacing w:val="6"/>
        </w:rPr>
        <w:t xml:space="preserve"> </w:t>
      </w:r>
      <w:r>
        <w:t>的</w:t>
      </w:r>
      <w:r>
        <w:rPr>
          <w:color w:val="FF0000"/>
          <w:spacing w:val="-3"/>
        </w:rPr>
        <w:t>电荷</w:t>
      </w:r>
      <w:r>
        <w:rPr>
          <w:color w:val="FF0000"/>
        </w:rPr>
        <w:t>量相</w:t>
      </w:r>
      <w:r>
        <w:rPr>
          <w:color w:val="FF0000"/>
          <w:spacing w:val="-3"/>
        </w:rPr>
        <w:t>等</w:t>
      </w:r>
      <w:r>
        <w:t>，</w:t>
      </w:r>
      <w:r>
        <w:rPr>
          <w:spacing w:val="-5"/>
        </w:rPr>
        <w:t>则</w:t>
      </w:r>
      <w:r>
        <w:rPr>
          <w:spacing w:val="-5"/>
          <w:w w:val="100"/>
          <w:position w:val="-22"/>
        </w:rPr>
        <w:drawing>
          <wp:inline distT="0" distB="0" distL="0" distR="0">
            <wp:extent cx="83820" cy="395605"/>
            <wp:effectExtent l="0" t="0" r="0" b="0"/>
            <wp:docPr id="41"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24.png"/>
                    <pic:cNvPicPr>
                      <a:picLocks noChangeAspect="1"/>
                    </pic:cNvPicPr>
                  </pic:nvPicPr>
                  <pic:blipFill>
                    <a:blip r:embed="rId32" cstate="print"/>
                    <a:stretch>
                      <a:fillRect/>
                    </a:stretch>
                  </pic:blipFill>
                  <pic:spPr>
                    <a:xfrm>
                      <a:off x="0" y="0"/>
                      <a:ext cx="83820" cy="396239"/>
                    </a:xfrm>
                    <a:prstGeom prst="rect">
                      <a:avLst/>
                    </a:prstGeom>
                  </pic:spPr>
                </pic:pic>
              </a:graphicData>
            </a:graphic>
          </wp:inline>
        </w:drawing>
      </w:r>
      <w:r>
        <w:t>等于</w:t>
      </w:r>
    </w:p>
    <w:p>
      <w:pPr>
        <w:pStyle w:val="6"/>
        <w:spacing w:before="156"/>
        <w:rPr>
          <w:rFonts w:ascii="Times New Roman"/>
        </w:rPr>
      </w:pPr>
      <w:r>
        <w:rPr>
          <w:rFonts w:ascii="Times New Roman"/>
          <w:spacing w:val="-2"/>
        </w:rPr>
        <w:t>A</w:t>
      </w:r>
      <w:r>
        <w:rPr>
          <w:rFonts w:ascii="Times New Roman"/>
          <w:i/>
          <w:spacing w:val="-2"/>
        </w:rPr>
        <w:t>.</w:t>
      </w:r>
      <w:r>
        <w:rPr>
          <w:rFonts w:ascii="Times New Roman"/>
          <w:i/>
          <w:spacing w:val="-51"/>
        </w:rPr>
        <w:t xml:space="preserve"> </w:t>
      </w:r>
      <w:r>
        <w:rPr>
          <w:rFonts w:ascii="Times New Roman"/>
          <w:i/>
          <w:spacing w:val="-4"/>
          <w:w w:val="100"/>
          <w:position w:val="-9"/>
        </w:rPr>
        <w:drawing>
          <wp:inline distT="0" distB="0" distL="0" distR="0">
            <wp:extent cx="53340" cy="213360"/>
            <wp:effectExtent l="0" t="0" r="0" b="0"/>
            <wp:docPr id="43" name="imag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25.png"/>
                    <pic:cNvPicPr>
                      <a:picLocks noChangeAspect="1"/>
                    </pic:cNvPicPr>
                  </pic:nvPicPr>
                  <pic:blipFill>
                    <a:blip r:embed="rId33" cstate="print"/>
                    <a:stretch>
                      <a:fillRect/>
                    </a:stretch>
                  </pic:blipFill>
                  <pic:spPr>
                    <a:xfrm>
                      <a:off x="0" y="0"/>
                      <a:ext cx="53340" cy="213360"/>
                    </a:xfrm>
                    <a:prstGeom prst="rect">
                      <a:avLst/>
                    </a:prstGeom>
                  </pic:spPr>
                </pic:pic>
              </a:graphicData>
            </a:graphic>
          </wp:inline>
        </w:drawing>
      </w:r>
      <w:r>
        <w:rPr>
          <w:rFonts w:ascii="Times New Roman"/>
          <w:spacing w:val="-4"/>
          <w:w w:val="100"/>
        </w:rPr>
        <w:t xml:space="preserve">                              </w:t>
      </w:r>
      <w:r>
        <w:rPr>
          <w:rFonts w:ascii="Times New Roman"/>
          <w:spacing w:val="-14"/>
          <w:w w:val="100"/>
        </w:rPr>
        <w:t xml:space="preserve"> </w:t>
      </w:r>
      <w:r>
        <w:rPr>
          <w:rFonts w:ascii="Times New Roman"/>
          <w:spacing w:val="-2"/>
        </w:rPr>
        <w:t>B</w:t>
      </w:r>
      <w:r>
        <w:rPr>
          <w:rFonts w:ascii="Times New Roman"/>
          <w:i/>
          <w:spacing w:val="-2"/>
        </w:rPr>
        <w:t>.</w:t>
      </w:r>
      <w:r>
        <w:rPr>
          <w:rFonts w:ascii="Times New Roman"/>
          <w:i/>
          <w:spacing w:val="-51"/>
        </w:rPr>
        <w:t xml:space="preserve"> </w:t>
      </w:r>
      <w:r>
        <w:rPr>
          <w:rFonts w:ascii="Times New Roman"/>
          <w:i/>
          <w:spacing w:val="-4"/>
          <w:w w:val="100"/>
          <w:position w:val="-9"/>
        </w:rPr>
        <w:drawing>
          <wp:inline distT="0" distB="0" distL="0" distR="0">
            <wp:extent cx="52705" cy="213360"/>
            <wp:effectExtent l="0" t="0" r="0" b="0"/>
            <wp:docPr id="45"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26.png"/>
                    <pic:cNvPicPr>
                      <a:picLocks noChangeAspect="1"/>
                    </pic:cNvPicPr>
                  </pic:nvPicPr>
                  <pic:blipFill>
                    <a:blip r:embed="rId34" cstate="print"/>
                    <a:stretch>
                      <a:fillRect/>
                    </a:stretch>
                  </pic:blipFill>
                  <pic:spPr>
                    <a:xfrm>
                      <a:off x="0" y="0"/>
                      <a:ext cx="53339" cy="213360"/>
                    </a:xfrm>
                    <a:prstGeom prst="rect">
                      <a:avLst/>
                    </a:prstGeom>
                  </pic:spPr>
                </pic:pic>
              </a:graphicData>
            </a:graphic>
          </wp:inline>
        </w:drawing>
      </w:r>
      <w:r>
        <w:rPr>
          <w:rFonts w:ascii="Times New Roman"/>
          <w:spacing w:val="-4"/>
          <w:w w:val="100"/>
        </w:rPr>
        <w:t xml:space="preserve">                           </w:t>
      </w:r>
      <w:r>
        <w:rPr>
          <w:rFonts w:ascii="Times New Roman"/>
          <w:w w:val="100"/>
        </w:rPr>
        <w:t xml:space="preserve"> </w:t>
      </w:r>
      <w:r>
        <w:rPr>
          <w:rFonts w:ascii="Times New Roman"/>
          <w:spacing w:val="-2"/>
        </w:rPr>
        <w:t>C</w:t>
      </w:r>
      <w:r>
        <w:rPr>
          <w:rFonts w:ascii="Times New Roman"/>
          <w:i/>
          <w:spacing w:val="-2"/>
        </w:rPr>
        <w:t>.</w:t>
      </w:r>
      <w:r>
        <w:rPr>
          <w:rFonts w:ascii="Times New Roman"/>
          <w:i/>
          <w:spacing w:val="-51"/>
        </w:rPr>
        <w:t xml:space="preserve"> </w:t>
      </w:r>
      <w:r>
        <w:rPr>
          <w:rFonts w:ascii="Times New Roman"/>
          <w:i/>
          <w:spacing w:val="-3"/>
          <w:w w:val="100"/>
          <w:position w:val="-9"/>
        </w:rPr>
        <w:drawing>
          <wp:inline distT="0" distB="0" distL="0" distR="0">
            <wp:extent cx="52705" cy="213360"/>
            <wp:effectExtent l="0" t="0" r="0" b="0"/>
            <wp:docPr id="47"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27.png"/>
                    <pic:cNvPicPr>
                      <a:picLocks noChangeAspect="1"/>
                    </pic:cNvPicPr>
                  </pic:nvPicPr>
                  <pic:blipFill>
                    <a:blip r:embed="rId35" cstate="print"/>
                    <a:stretch>
                      <a:fillRect/>
                    </a:stretch>
                  </pic:blipFill>
                  <pic:spPr>
                    <a:xfrm>
                      <a:off x="0" y="0"/>
                      <a:ext cx="53339" cy="213360"/>
                    </a:xfrm>
                    <a:prstGeom prst="rect">
                      <a:avLst/>
                    </a:prstGeom>
                  </pic:spPr>
                </pic:pic>
              </a:graphicData>
            </a:graphic>
          </wp:inline>
        </w:drawing>
      </w:r>
      <w:r>
        <w:rPr>
          <w:rFonts w:ascii="Times New Roman"/>
          <w:spacing w:val="-3"/>
          <w:w w:val="100"/>
        </w:rPr>
        <w:t xml:space="preserve">                 </w:t>
      </w:r>
      <w:r>
        <w:rPr>
          <w:rFonts w:ascii="Times New Roman"/>
          <w:spacing w:val="21"/>
          <w:w w:val="100"/>
        </w:rPr>
        <w:t xml:space="preserve"> </w:t>
      </w:r>
      <w:r>
        <w:rPr>
          <w:rFonts w:ascii="Times New Roman"/>
        </w:rPr>
        <w:t>D</w:t>
      </w:r>
      <w:r>
        <w:rPr>
          <w:rFonts w:ascii="Times New Roman"/>
          <w:i/>
        </w:rPr>
        <w:t>.</w:t>
      </w:r>
      <w:r>
        <w:rPr>
          <w:rFonts w:ascii="Times New Roman"/>
        </w:rPr>
        <w:t>2</w:t>
      </w:r>
    </w:p>
    <w:p>
      <w:pPr>
        <w:pStyle w:val="6"/>
        <w:spacing w:before="226"/>
        <w:rPr>
          <w:rFonts w:ascii="Times New Roman" w:eastAsia="Times New Roman"/>
        </w:rPr>
      </w:pPr>
      <w:r>
        <w:t>【答案】</w:t>
      </w:r>
      <w:r>
        <w:rPr>
          <w:rFonts w:ascii="Times New Roman" w:eastAsia="Times New Roman"/>
        </w:rPr>
        <w:t>B</w:t>
      </w:r>
    </w:p>
    <w:p>
      <w:pPr>
        <w:pStyle w:val="6"/>
        <w:spacing w:before="91" w:line="314" w:lineRule="auto"/>
        <w:ind w:left="218" w:right="1872" w:firstLine="420"/>
        <w:jc w:val="both"/>
      </w:pPr>
      <w:r>
        <w:drawing>
          <wp:anchor distT="0" distB="0" distL="0" distR="0" simplePos="0" relativeHeight="251705344" behindDoc="0" locked="0" layoutInCell="1" allowOverlap="1">
            <wp:simplePos x="0" y="0"/>
            <wp:positionH relativeFrom="page">
              <wp:posOffset>5744845</wp:posOffset>
            </wp:positionH>
            <wp:positionV relativeFrom="paragraph">
              <wp:posOffset>84455</wp:posOffset>
            </wp:positionV>
            <wp:extent cx="884555" cy="895985"/>
            <wp:effectExtent l="0" t="0" r="0" b="0"/>
            <wp:wrapNone/>
            <wp:docPr id="49"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28.jpeg"/>
                    <pic:cNvPicPr>
                      <a:picLocks noChangeAspect="1"/>
                    </pic:cNvPicPr>
                  </pic:nvPicPr>
                  <pic:blipFill>
                    <a:blip r:embed="rId36" cstate="print"/>
                    <a:stretch>
                      <a:fillRect/>
                    </a:stretch>
                  </pic:blipFill>
                  <pic:spPr>
                    <a:xfrm>
                      <a:off x="0" y="0"/>
                      <a:ext cx="884554" cy="895729"/>
                    </a:xfrm>
                    <a:prstGeom prst="rect">
                      <a:avLst/>
                    </a:prstGeom>
                  </pic:spPr>
                </pic:pic>
              </a:graphicData>
            </a:graphic>
          </wp:anchor>
        </w:drawing>
      </w:r>
      <w:r>
        <w:rPr>
          <w:rFonts w:ascii="Times New Roman" w:eastAsia="Times New Roman"/>
          <w:color w:val="FF0000"/>
          <w:position w:val="1"/>
        </w:rPr>
        <w:t>2019-17</w:t>
      </w:r>
      <w:r>
        <w:rPr>
          <w:color w:val="FF0000"/>
        </w:rPr>
        <w:t>．</w:t>
      </w:r>
      <w:r>
        <w:rPr>
          <w:spacing w:val="-2"/>
        </w:rPr>
        <w:t>如图，等边三角形线框</w:t>
      </w:r>
      <w:r>
        <w:rPr>
          <w:rFonts w:ascii="Times New Roman" w:eastAsia="Times New Roman"/>
          <w:i/>
          <w:position w:val="1"/>
        </w:rPr>
        <w:t>LMN</w:t>
      </w:r>
      <w:r>
        <w:rPr>
          <w:spacing w:val="-3"/>
        </w:rPr>
        <w:t>由三根相同的导体棒连接而成，固定于</w:t>
      </w:r>
      <w:r>
        <w:rPr>
          <w:spacing w:val="-5"/>
        </w:rPr>
        <w:t>匀强磁场中，线框平面与磁感应强度方向垂直，线框顶点</w:t>
      </w:r>
      <w:r>
        <w:rPr>
          <w:rFonts w:ascii="Times New Roman" w:eastAsia="Times New Roman"/>
          <w:i/>
          <w:position w:val="1"/>
        </w:rPr>
        <w:t>M</w:t>
      </w:r>
      <w:r>
        <w:rPr>
          <w:i/>
          <w:spacing w:val="-5"/>
          <w:sz w:val="22"/>
        </w:rPr>
        <w:t>、</w:t>
      </w:r>
      <w:r>
        <w:rPr>
          <w:rFonts w:ascii="Times New Roman" w:eastAsia="Times New Roman"/>
          <w:i/>
          <w:position w:val="1"/>
        </w:rPr>
        <w:t>N</w:t>
      </w:r>
      <w:r>
        <w:rPr>
          <w:spacing w:val="-3"/>
        </w:rPr>
        <w:t>与直流电源两端相接，已如导体棒</w:t>
      </w:r>
      <w:r>
        <w:rPr>
          <w:rFonts w:ascii="Times New Roman" w:eastAsia="Times New Roman"/>
          <w:i/>
          <w:position w:val="1"/>
        </w:rPr>
        <w:t>MN</w:t>
      </w:r>
      <w:r>
        <w:rPr>
          <w:spacing w:val="-3"/>
        </w:rPr>
        <w:t>受到的安培力大小为</w:t>
      </w:r>
      <w:r>
        <w:rPr>
          <w:rFonts w:ascii="Times New Roman" w:eastAsia="Times New Roman"/>
          <w:i/>
          <w:position w:val="1"/>
        </w:rPr>
        <w:t>F</w:t>
      </w:r>
      <w:r>
        <w:rPr>
          <w:spacing w:val="-3"/>
        </w:rPr>
        <w:t>，则线框</w:t>
      </w:r>
      <w:r>
        <w:rPr>
          <w:rFonts w:ascii="Times New Roman" w:eastAsia="Times New Roman"/>
          <w:i/>
          <w:position w:val="1"/>
        </w:rPr>
        <w:t>LMN</w:t>
      </w:r>
      <w:r>
        <w:rPr>
          <w:spacing w:val="-3"/>
        </w:rPr>
        <w:t>受到的安培力的大小为</w:t>
      </w:r>
    </w:p>
    <w:p>
      <w:pPr>
        <w:spacing w:after="0" w:line="314" w:lineRule="auto"/>
        <w:jc w:val="both"/>
        <w:sectPr>
          <w:pgSz w:w="11910" w:h="16840"/>
          <w:pgMar w:top="1440" w:right="1160" w:bottom="1100" w:left="1200" w:header="0" w:footer="908" w:gutter="0"/>
        </w:sectPr>
      </w:pPr>
    </w:p>
    <w:p>
      <w:pPr>
        <w:tabs>
          <w:tab w:val="left" w:pos="2004"/>
          <w:tab w:val="left" w:pos="3476"/>
          <w:tab w:val="left" w:pos="4945"/>
        </w:tabs>
        <w:spacing w:before="70"/>
        <w:ind w:left="638" w:right="0" w:firstLine="0"/>
        <w:jc w:val="left"/>
        <w:rPr>
          <w:rFonts w:ascii="Times New Roman" w:eastAsia="Times New Roman"/>
          <w:sz w:val="21"/>
        </w:rPr>
      </w:pPr>
      <w:r>
        <w:rPr>
          <w:rFonts w:ascii="Times New Roman" w:eastAsia="Times New Roman"/>
          <w:position w:val="1"/>
          <w:sz w:val="21"/>
        </w:rPr>
        <w:t>A</w:t>
      </w:r>
      <w:r>
        <w:rPr>
          <w:sz w:val="21"/>
        </w:rPr>
        <w:t>．</w:t>
      </w:r>
      <w:r>
        <w:rPr>
          <w:rFonts w:ascii="Times New Roman" w:eastAsia="Times New Roman"/>
          <w:position w:val="1"/>
          <w:sz w:val="21"/>
        </w:rPr>
        <w:t>2</w:t>
      </w:r>
      <w:r>
        <w:rPr>
          <w:rFonts w:ascii="Times New Roman" w:eastAsia="Times New Roman"/>
          <w:i/>
          <w:position w:val="1"/>
          <w:sz w:val="21"/>
        </w:rPr>
        <w:t>F</w:t>
      </w:r>
      <w:r>
        <w:rPr>
          <w:rFonts w:ascii="Times New Roman" w:eastAsia="Times New Roman"/>
          <w:i/>
          <w:position w:val="1"/>
          <w:sz w:val="21"/>
        </w:rPr>
        <w:tab/>
      </w:r>
      <w:r>
        <w:rPr>
          <w:rFonts w:ascii="Times New Roman" w:eastAsia="Times New Roman"/>
          <w:position w:val="1"/>
          <w:sz w:val="21"/>
        </w:rPr>
        <w:t>B</w:t>
      </w:r>
      <w:r>
        <w:rPr>
          <w:sz w:val="21"/>
        </w:rPr>
        <w:t>．</w:t>
      </w:r>
      <w:r>
        <w:rPr>
          <w:rFonts w:ascii="Times New Roman" w:eastAsia="Times New Roman"/>
          <w:position w:val="1"/>
          <w:sz w:val="21"/>
        </w:rPr>
        <w:t>1.5</w:t>
      </w:r>
      <w:r>
        <w:rPr>
          <w:rFonts w:ascii="Times New Roman" w:eastAsia="Times New Roman"/>
          <w:i/>
          <w:position w:val="1"/>
          <w:sz w:val="21"/>
        </w:rPr>
        <w:t>F</w:t>
      </w:r>
      <w:r>
        <w:rPr>
          <w:rFonts w:ascii="Times New Roman" w:eastAsia="Times New Roman"/>
          <w:i/>
          <w:position w:val="1"/>
          <w:sz w:val="21"/>
        </w:rPr>
        <w:tab/>
      </w:r>
      <w:r>
        <w:rPr>
          <w:rFonts w:ascii="Times New Roman" w:eastAsia="Times New Roman"/>
          <w:position w:val="1"/>
          <w:sz w:val="21"/>
        </w:rPr>
        <w:t>C</w:t>
      </w:r>
      <w:r>
        <w:rPr>
          <w:sz w:val="21"/>
        </w:rPr>
        <w:t>．</w:t>
      </w:r>
      <w:r>
        <w:rPr>
          <w:rFonts w:ascii="Times New Roman" w:eastAsia="Times New Roman"/>
          <w:position w:val="1"/>
          <w:sz w:val="21"/>
        </w:rPr>
        <w:t>0.5</w:t>
      </w:r>
      <w:r>
        <w:rPr>
          <w:rFonts w:ascii="Times New Roman" w:eastAsia="Times New Roman"/>
          <w:i/>
          <w:position w:val="1"/>
          <w:sz w:val="21"/>
        </w:rPr>
        <w:t>F</w:t>
      </w:r>
      <w:r>
        <w:rPr>
          <w:rFonts w:ascii="Times New Roman" w:eastAsia="Times New Roman"/>
          <w:i/>
          <w:position w:val="1"/>
          <w:sz w:val="21"/>
        </w:rPr>
        <w:tab/>
      </w:r>
      <w:r>
        <w:rPr>
          <w:rFonts w:ascii="Times New Roman" w:eastAsia="Times New Roman"/>
          <w:position w:val="1"/>
          <w:sz w:val="21"/>
        </w:rPr>
        <w:t>D</w:t>
      </w:r>
      <w:r>
        <w:rPr>
          <w:sz w:val="21"/>
        </w:rPr>
        <w:t>．</w:t>
      </w:r>
      <w:r>
        <w:rPr>
          <w:rFonts w:ascii="Times New Roman" w:eastAsia="Times New Roman"/>
          <w:position w:val="1"/>
          <w:sz w:val="21"/>
        </w:rPr>
        <w:t>0</w:t>
      </w:r>
    </w:p>
    <w:p>
      <w:pPr>
        <w:pStyle w:val="6"/>
        <w:spacing w:before="91"/>
        <w:rPr>
          <w:rFonts w:ascii="Times New Roman" w:eastAsia="Times New Roman"/>
        </w:rPr>
      </w:pPr>
      <w:r>
        <w:t>【答案】</w:t>
      </w:r>
      <w:r>
        <w:rPr>
          <w:rFonts w:ascii="Times New Roman" w:eastAsia="Times New Roman"/>
        </w:rPr>
        <w:t>B</w:t>
      </w:r>
    </w:p>
    <w:p>
      <w:pPr>
        <w:pStyle w:val="6"/>
        <w:ind w:left="0"/>
        <w:rPr>
          <w:rFonts w:ascii="Times New Roman"/>
          <w:sz w:val="22"/>
        </w:rPr>
      </w:pPr>
    </w:p>
    <w:p>
      <w:pPr>
        <w:pStyle w:val="6"/>
        <w:spacing w:before="2"/>
        <w:ind w:left="0"/>
        <w:rPr>
          <w:rFonts w:ascii="Times New Roman"/>
          <w:sz w:val="17"/>
        </w:rPr>
      </w:pPr>
    </w:p>
    <w:p>
      <w:pPr>
        <w:pStyle w:val="6"/>
        <w:spacing w:before="1" w:line="321" w:lineRule="auto"/>
        <w:ind w:left="218" w:right="256" w:firstLine="420"/>
      </w:pPr>
      <w:r>
        <w:pict>
          <v:group id="_x0000_s1128" o:spid="_x0000_s1128" o:spt="203" style="position:absolute;left:0pt;margin-left:449.5pt;margin-top:24.45pt;height:10.3pt;width:67.9pt;mso-position-horizontal-relative:page;z-index:-254856192;mso-width-relative:page;mso-height-relative:page;" coordorigin="8990,490" coordsize="1358,206">
            <o:lock v:ext="edit"/>
            <v:line id="_x0000_s1129" o:spid="_x0000_s1129" o:spt="20" style="position:absolute;left:9001;top:580;flip:x;height:111;width:1343;" stroked="t" coordsize="21600,21600">
              <v:path arrowok="t"/>
              <v:fill focussize="0,0"/>
              <v:stroke weight="0.370551181102362pt" color="#000000"/>
              <v:imagedata o:title=""/>
              <o:lock v:ext="edit"/>
            </v:line>
            <v:line id="_x0000_s1130" o:spid="_x0000_s1130" o:spt="20" style="position:absolute;left:8997;top:601;height:94;width:0;" stroked="t" coordsize="21600,21600">
              <v:path arrowok="t"/>
              <v:fill focussize="0,0"/>
              <v:stroke weight="0.728818897637795pt" color="#000000"/>
              <v:imagedata o:title=""/>
              <o:lock v:ext="edit"/>
            </v:line>
            <v:line id="_x0000_s1131" o:spid="_x0000_s1131" o:spt="20" style="position:absolute;left:8994;top:494;flip:y;height:111;width:1343;" stroked="t" coordsize="21600,21600">
              <v:path arrowok="t"/>
              <v:fill focussize="0,0"/>
              <v:stroke weight="0.370551181102362pt" color="#000000"/>
              <v:imagedata o:title=""/>
              <o:lock v:ext="edit"/>
            </v:line>
            <v:line id="_x0000_s1132" o:spid="_x0000_s1132" o:spt="20" style="position:absolute;left:10341;top:490;height:94;width:0;" stroked="t" coordsize="21600,21600">
              <v:path arrowok="t"/>
              <v:fill focussize="0,0"/>
              <v:stroke weight="0.746929133858268pt" color="#000000"/>
              <v:imagedata o:title=""/>
              <o:lock v:ext="edit"/>
            </v:line>
          </v:group>
        </w:pict>
      </w:r>
      <w:r>
        <w:rPr>
          <w:rFonts w:ascii="Times New Roman" w:eastAsia="Times New Roman"/>
          <w:color w:val="FF0000"/>
        </w:rPr>
        <w:t>2012-18</w:t>
      </w:r>
      <w:r>
        <w:rPr>
          <w:color w:val="FF0000"/>
        </w:rPr>
        <w:t>．</w:t>
      </w:r>
      <w:r>
        <w:t>如图，平行板电容器的两个极板与水平地面成一角度，两极板与一直流电源相连．若一带电粒子恰能沿图中所示水平直线通过电容器，则在此过程中，该粒子</w:t>
      </w:r>
    </w:p>
    <w:p>
      <w:pPr>
        <w:pStyle w:val="6"/>
        <w:tabs>
          <w:tab w:val="left" w:pos="4035"/>
        </w:tabs>
        <w:spacing w:line="321" w:lineRule="auto"/>
        <w:ind w:right="3463"/>
      </w:pPr>
      <w:r>
        <w:pict>
          <v:group id="_x0000_s1133" o:spid="_x0000_s1133" o:spt="203" style="position:absolute;left:0pt;margin-left:451.2pt;margin-top:15.75pt;height:10.3pt;width:67.9pt;mso-position-horizontal-relative:page;z-index:251728896;mso-width-relative:page;mso-height-relative:page;" coordorigin="9025,316" coordsize="1358,206">
            <o:lock v:ext="edit"/>
            <v:line id="_x0000_s1134" o:spid="_x0000_s1134" o:spt="20" style="position:absolute;left:9036;top:406;flip:x;height:111;width:1343;" stroked="t" coordsize="21600,21600">
              <v:path arrowok="t"/>
              <v:fill focussize="0,0"/>
              <v:stroke weight="0.370551181102362pt" color="#000000"/>
              <v:imagedata o:title=""/>
              <o:lock v:ext="edit"/>
            </v:line>
            <v:line id="_x0000_s1135" o:spid="_x0000_s1135" o:spt="20" style="position:absolute;left:9032;top:427;height:94;width:0;" stroked="t" coordsize="21600,21600">
              <v:path arrowok="t"/>
              <v:fill focussize="0,0"/>
              <v:stroke weight="0.728818897637795pt" color="#000000"/>
              <v:imagedata o:title=""/>
              <o:lock v:ext="edit"/>
            </v:line>
            <v:line id="_x0000_s1136" o:spid="_x0000_s1136" o:spt="20" style="position:absolute;left:9029;top:319;flip:y;height:112;width:1343;" stroked="t" coordsize="21600,21600">
              <v:path arrowok="t"/>
              <v:fill focussize="0,0"/>
              <v:stroke weight="0.370551181102362pt" color="#000000"/>
              <v:imagedata o:title=""/>
              <o:lock v:ext="edit"/>
            </v:line>
            <v:line id="_x0000_s1137" o:spid="_x0000_s1137" o:spt="20" style="position:absolute;left:10376;top:316;height:93;width:0;" stroked="t" coordsize="21600,21600">
              <v:path arrowok="t"/>
              <v:fill focussize="0,0"/>
              <v:stroke weight="0.728188976377953pt" color="#000000"/>
              <v:imagedata o:title=""/>
              <o:lock v:ext="edit"/>
            </v:line>
          </v:group>
        </w:pict>
      </w:r>
      <w:r>
        <w:pict>
          <v:group id="_x0000_s1138" o:spid="_x0000_s1138" o:spt="203" style="position:absolute;left:0pt;margin-left:451.8pt;margin-top:6.45pt;height:4.95pt;width:58.35pt;mso-position-horizontal-relative:page;z-index:251729920;mso-width-relative:page;mso-height-relative:page;" coordorigin="9037,130" coordsize="1167,99">
            <o:lock v:ext="edit"/>
            <v:shape id="_x0000_s1139" o:spid="_x0000_s1139" style="position:absolute;left:125;top:12806;height:2;width:1497;" filled="f" stroked="t" coordorigin="125,12806" coordsize="1497,0" path="m9214,177l9244,177m9274,177l9304,177m9334,177l9364,177m9394,177l9424,177m9454,177l9484,177m9514,177l9544,177m9574,177l9604,177m9633,177l9663,177m9693,177l9723,177m9753,177l9783,177m9813,177l9843,177m9873,177l9903,177m9934,177l9963,177m9993,177l10023,177m10053,177l10083,177m10113,177l10143,177m10173,177l10203,177m9084,177l9214,177e">
              <v:path arrowok="t"/>
              <v:fill on="f" focussize="0,0"/>
              <v:stroke weight="0.372125984251969pt" color="#000000"/>
              <v:imagedata o:title=""/>
              <o:lock v:ext="edit"/>
            </v:shape>
            <v:shape id="_x0000_s1140" o:spid="_x0000_s1140" style="position:absolute;left:9199;top:153;height:61;width:76;" fillcolor="#000000" filled="t" stroked="f" coordorigin="9200,154" coordsize="76,61" path="m9200,154l9217,184,9200,214,9275,184,9200,154xe">
              <v:path arrowok="t"/>
              <v:fill on="t" focussize="0,0"/>
              <v:stroke on="f"/>
              <v:imagedata o:title=""/>
              <o:lock v:ext="edit"/>
            </v:shape>
            <v:shape id="_x0000_s1141" o:spid="_x0000_s1141" style="position:absolute;left:9199;top:153;height:61;width:76;" filled="f" stroked="t" coordorigin="9200,154" coordsize="76,61" path="m9200,154l9275,184,9200,214,9217,184,9200,154xe">
              <v:path arrowok="t"/>
              <v:fill on="f" focussize="0,0"/>
              <v:stroke weight="0.104173228346457pt" color="#000000"/>
              <v:imagedata o:title=""/>
              <o:lock v:ext="edit"/>
            </v:shape>
            <v:shape id="_x0000_s1142" o:spid="_x0000_s1142" style="position:absolute;left:9048;top:141;height:87;width:87;" fillcolor="#FFFFFF" filled="t" stroked="f" coordorigin="9048,141" coordsize="87,87" path="m9091,141l9048,184,9049,194,9091,227,9102,226,9134,184,9134,174,9091,141xe">
              <v:path arrowok="t"/>
              <v:fill on="t" focussize="0,0"/>
              <v:stroke on="f"/>
              <v:imagedata o:title=""/>
              <o:lock v:ext="edit"/>
            </v:shape>
            <v:shape id="_x0000_s1143" o:spid="_x0000_s1143" style="position:absolute;left:9048;top:141;height:87;width:87;" filled="f" stroked="t" coordorigin="9048,141" coordsize="87,87" path="m9091,141l9134,184,9134,194,9091,227,9081,226,9048,184,9049,174,9091,141xe">
              <v:path arrowok="t"/>
              <v:fill on="f" focussize="0,0"/>
              <v:stroke weight="0.104251968503937pt" color="#FFFFFF"/>
              <v:imagedata o:title=""/>
              <o:lock v:ext="edit"/>
            </v:shape>
            <v:line id="_x0000_s1144" o:spid="_x0000_s1144" o:spt="20" style="position:absolute;left:9127;top:173;height:17;width:0;" stroked="t" coordsize="21600,21600">
              <v:path arrowok="t"/>
              <v:fill focussize="0,0"/>
              <v:stroke weight="0.411102362204724pt" color="#000000"/>
              <v:imagedata o:title=""/>
              <o:lock v:ext="edit"/>
            </v:line>
            <v:shape id="_x0000_s1145" o:spid="_x0000_s1145" style="position:absolute;left:138;top:12818;height:44;width:43;" filled="f" stroked="t" coordorigin="139,12819" coordsize="43,44" path="m9126,186l9123,196m9123,196l9118,204m9118,204l9111,210m9111,210l9103,216m9103,216l9094,219e">
              <v:path arrowok="t"/>
              <v:fill on="f" focussize="0,0"/>
              <v:stroke weight="0.372125984251969pt" color="#000000"/>
              <v:imagedata o:title=""/>
              <o:lock v:ext="edit"/>
            </v:shape>
            <v:shape id="_x0000_s1146" o:spid="_x0000_s1146" style="position:absolute;left:9070;top:219;height:2;width:28;" filled="f" stroked="t" coordorigin="9070,219" coordsize="28,0" path="m9080,219l9098,219m9070,219l9088,219e">
              <v:path arrowok="t"/>
              <v:fill on="f" focussize="0,0"/>
              <v:stroke weight="0.426141732283465pt" color="#000000"/>
              <v:imagedata o:title=""/>
              <o:lock v:ext="edit"/>
            </v:shape>
            <v:shape id="_x0000_s1147" o:spid="_x0000_s1147" style="position:absolute;left:68;top:12818;height:44;width:44;" filled="f" stroked="t" coordorigin="68,12819" coordsize="44,44" path="m9074,219l9065,216m9065,216l9057,210m9057,210l9050,204m9050,204l9045,196m9045,196l9041,186e">
              <v:path arrowok="t"/>
              <v:fill on="f" focussize="0,0"/>
              <v:stroke weight="0.372125984251969pt" color="#000000"/>
              <v:imagedata o:title=""/>
              <o:lock v:ext="edit"/>
            </v:shape>
            <v:line id="_x0000_s1148" o:spid="_x0000_s1148" o:spt="20" style="position:absolute;left:9041;top:173;height:17;width:0;" stroked="t" coordsize="21600,21600">
              <v:path arrowok="t"/>
              <v:fill focussize="0,0"/>
              <v:stroke weight="0.411102362204724pt" color="#000000"/>
              <v:imagedata o:title=""/>
              <o:lock v:ext="edit"/>
            </v:line>
            <v:line id="_x0000_s1149" o:spid="_x0000_s1149" o:spt="20" style="position:absolute;left:9041;top:163;height:18;width:0;" stroked="t" coordsize="21600,21600">
              <v:path arrowok="t"/>
              <v:fill focussize="0,0"/>
              <v:stroke weight="0.411102362204724pt" color="#000000"/>
              <v:imagedata o:title=""/>
              <o:lock v:ext="edit"/>
            </v:line>
            <v:shape id="_x0000_s1150" o:spid="_x0000_s1150" style="position:absolute;left:68;top:12748;height:44;width:44;" filled="f" stroked="t" coordorigin="68,12749" coordsize="44,44" path="m9041,167l9045,157m9045,157l9050,150m9050,150l9057,143m9057,143l9065,137m9065,137l9074,134e">
              <v:path arrowok="t"/>
              <v:fill on="f" focussize="0,0"/>
              <v:stroke weight="0.372125984251969pt" color="#000000"/>
              <v:imagedata o:title=""/>
              <o:lock v:ext="edit"/>
            </v:shape>
            <v:shape id="_x0000_s1151" o:spid="_x0000_s1151" style="position:absolute;left:9070;top:133;height:2;width:28;" filled="f" stroked="t" coordorigin="9070,134" coordsize="28,0" path="m9070,134l9088,134m9080,134l9098,134e">
              <v:path arrowok="t"/>
              <v:fill on="f" focussize="0,0"/>
              <v:stroke weight="0.407637795275591pt" color="#000000"/>
              <v:imagedata o:title=""/>
              <o:lock v:ext="edit"/>
            </v:shape>
            <v:shape id="_x0000_s1152" o:spid="_x0000_s1152" style="position:absolute;left:138;top:12748;height:44;width:43;" filled="f" stroked="t" coordorigin="139,12749" coordsize="43,44" path="m9094,134l9103,137m9103,137l9111,143m9111,143l9118,150m9118,150l9123,157m9123,157l9126,167e">
              <v:path arrowok="t"/>
              <v:fill on="f" focussize="0,0"/>
              <v:stroke weight="0.372125984251969pt" color="#000000"/>
              <v:imagedata o:title=""/>
              <o:lock v:ext="edit"/>
            </v:shape>
            <v:line id="_x0000_s1153" o:spid="_x0000_s1153" o:spt="20" style="position:absolute;left:9127;top:163;height:18;width:0;" stroked="t" coordsize="21600,21600">
              <v:path arrowok="t"/>
              <v:fill focussize="0,0"/>
              <v:stroke weight="0.411102362204724pt" color="#000000"/>
              <v:imagedata o:title=""/>
              <o:lock v:ext="edit"/>
            </v:line>
          </v:group>
        </w:pict>
      </w:r>
      <w:r>
        <w:rPr>
          <w:rFonts w:ascii="Times New Roman" w:eastAsia="Times New Roman"/>
        </w:rPr>
        <w:t>A</w:t>
      </w:r>
      <w:r>
        <w:t>．所</w:t>
      </w:r>
      <w:r>
        <w:rPr>
          <w:spacing w:val="-3"/>
        </w:rPr>
        <w:t>受</w:t>
      </w:r>
      <w:r>
        <w:t>重</w:t>
      </w:r>
      <w:r>
        <w:rPr>
          <w:spacing w:val="-3"/>
        </w:rPr>
        <w:t>力</w:t>
      </w:r>
      <w:r>
        <w:t>与</w:t>
      </w:r>
      <w:r>
        <w:rPr>
          <w:spacing w:val="-3"/>
        </w:rPr>
        <w:t>电</w:t>
      </w:r>
      <w:r>
        <w:t>场</w:t>
      </w:r>
      <w:r>
        <w:rPr>
          <w:spacing w:val="-3"/>
        </w:rPr>
        <w:t>力平</w:t>
      </w:r>
      <w:r>
        <w:t>衡</w:t>
      </w:r>
      <w:r>
        <w:tab/>
      </w:r>
      <w:r>
        <w:rPr>
          <w:rFonts w:ascii="Times New Roman" w:eastAsia="Times New Roman"/>
        </w:rPr>
        <w:t>B</w:t>
      </w:r>
      <w:r>
        <w:t>．</w:t>
      </w:r>
      <w:r>
        <w:rPr>
          <w:spacing w:val="-3"/>
        </w:rPr>
        <w:t>电</w:t>
      </w:r>
      <w:r>
        <w:t>势</w:t>
      </w:r>
      <w:r>
        <w:rPr>
          <w:spacing w:val="-3"/>
        </w:rPr>
        <w:t>能逐</w:t>
      </w:r>
      <w:r>
        <w:t>渐增加</w:t>
      </w:r>
      <w:r>
        <w:rPr>
          <w:rFonts w:ascii="Times New Roman" w:eastAsia="Times New Roman"/>
        </w:rPr>
        <w:t>C</w:t>
      </w:r>
      <w:r>
        <w:t>．动</w:t>
      </w:r>
      <w:r>
        <w:rPr>
          <w:spacing w:val="-3"/>
        </w:rPr>
        <w:t>能</w:t>
      </w:r>
      <w:r>
        <w:t>逐</w:t>
      </w:r>
      <w:r>
        <w:rPr>
          <w:spacing w:val="-3"/>
        </w:rPr>
        <w:t>渐</w:t>
      </w:r>
      <w:r>
        <w:t>增加</w:t>
      </w:r>
      <w:r>
        <w:tab/>
      </w:r>
      <w:r>
        <w:rPr>
          <w:rFonts w:ascii="Times New Roman" w:eastAsia="Times New Roman"/>
        </w:rPr>
        <w:t>D</w:t>
      </w:r>
      <w:r>
        <w:t>．</w:t>
      </w:r>
      <w:r>
        <w:rPr>
          <w:spacing w:val="-3"/>
        </w:rPr>
        <w:t>做</w:t>
      </w:r>
      <w:r>
        <w:t>匀变</w:t>
      </w:r>
      <w:r>
        <w:rPr>
          <w:spacing w:val="-3"/>
        </w:rPr>
        <w:t>速直</w:t>
      </w:r>
      <w:r>
        <w:t>线运</w:t>
      </w:r>
      <w:r>
        <w:rPr>
          <w:spacing w:val="-14"/>
        </w:rPr>
        <w:t>动</w:t>
      </w:r>
    </w:p>
    <w:p>
      <w:pPr>
        <w:pStyle w:val="6"/>
        <w:spacing w:line="268" w:lineRule="exact"/>
        <w:rPr>
          <w:rFonts w:ascii="Times New Roman" w:eastAsia="Times New Roman"/>
        </w:rPr>
      </w:pPr>
      <w:r>
        <w:t>【答案】</w:t>
      </w:r>
      <w:r>
        <w:rPr>
          <w:rFonts w:ascii="Times New Roman" w:eastAsia="Times New Roman"/>
        </w:rPr>
        <w:t>BD</w:t>
      </w:r>
    </w:p>
    <w:p>
      <w:pPr>
        <w:pStyle w:val="6"/>
        <w:spacing w:before="75" w:line="319" w:lineRule="auto"/>
        <w:ind w:left="218" w:right="249" w:firstLine="420"/>
        <w:jc w:val="both"/>
      </w:pPr>
      <w:r>
        <w:drawing>
          <wp:anchor distT="0" distB="0" distL="0" distR="0" simplePos="0" relativeHeight="248463360" behindDoc="1" locked="0" layoutInCell="1" allowOverlap="1">
            <wp:simplePos x="0" y="0"/>
            <wp:positionH relativeFrom="page">
              <wp:posOffset>5886450</wp:posOffset>
            </wp:positionH>
            <wp:positionV relativeFrom="paragraph">
              <wp:posOffset>561975</wp:posOffset>
            </wp:positionV>
            <wp:extent cx="723265" cy="871220"/>
            <wp:effectExtent l="0" t="0" r="0" b="0"/>
            <wp:wrapNone/>
            <wp:docPr id="51"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29.jpeg"/>
                    <pic:cNvPicPr>
                      <a:picLocks noChangeAspect="1"/>
                    </pic:cNvPicPr>
                  </pic:nvPicPr>
                  <pic:blipFill>
                    <a:blip r:embed="rId37" cstate="print"/>
                    <a:stretch>
                      <a:fillRect/>
                    </a:stretch>
                  </pic:blipFill>
                  <pic:spPr>
                    <a:xfrm>
                      <a:off x="0" y="0"/>
                      <a:ext cx="723264" cy="871220"/>
                    </a:xfrm>
                    <a:prstGeom prst="rect">
                      <a:avLst/>
                    </a:prstGeom>
                  </pic:spPr>
                </pic:pic>
              </a:graphicData>
            </a:graphic>
          </wp:anchor>
        </w:drawing>
      </w:r>
      <w:r>
        <w:rPr>
          <w:rFonts w:ascii="Times New Roman" w:eastAsia="Times New Roman"/>
          <w:color w:val="FF0000"/>
          <w:spacing w:val="-3"/>
        </w:rPr>
        <w:t>2013</w:t>
      </w:r>
      <w:r>
        <w:rPr>
          <w:rFonts w:ascii="Times New Roman" w:eastAsia="Times New Roman"/>
          <w:color w:val="FF0000"/>
          <w:spacing w:val="-3"/>
          <w:sz w:val="24"/>
        </w:rPr>
        <w:t>-</w:t>
      </w:r>
      <w:r>
        <w:rPr>
          <w:rFonts w:ascii="Times New Roman" w:eastAsia="Times New Roman"/>
          <w:color w:val="FF0000"/>
          <w:spacing w:val="-3"/>
        </w:rPr>
        <w:t>18</w:t>
      </w:r>
      <w:r>
        <w:rPr>
          <w:color w:val="FF0000"/>
          <w:spacing w:val="-3"/>
        </w:rPr>
        <w:t>．</w:t>
      </w:r>
      <w:r>
        <w:rPr>
          <w:spacing w:val="-9"/>
        </w:rPr>
        <w:t xml:space="preserve">如图，半径为 </w:t>
      </w:r>
      <w:r>
        <w:rPr>
          <w:rFonts w:ascii="Times New Roman" w:eastAsia="Times New Roman"/>
          <w:i/>
        </w:rPr>
        <w:t xml:space="preserve">R </w:t>
      </w:r>
      <w:r>
        <w:rPr>
          <w:spacing w:val="-4"/>
        </w:rPr>
        <w:t>的圆是一圆柱形匀强磁场区域的横截面</w:t>
      </w:r>
      <w:r>
        <w:t>（</w:t>
      </w:r>
      <w:r>
        <w:rPr>
          <w:spacing w:val="-2"/>
        </w:rPr>
        <w:t>纸面</w:t>
      </w:r>
      <w:r>
        <w:rPr>
          <w:spacing w:val="-15"/>
        </w:rPr>
        <w:t>），</w:t>
      </w:r>
      <w:r>
        <w:rPr>
          <w:spacing w:val="-3"/>
        </w:rPr>
        <w:t>磁感应强度大小为</w:t>
      </w:r>
      <w:r>
        <w:rPr>
          <w:rFonts w:ascii="Times New Roman" w:eastAsia="Times New Roman"/>
          <w:i/>
          <w:spacing w:val="-10"/>
        </w:rPr>
        <w:t>B</w:t>
      </w:r>
      <w:r>
        <w:rPr>
          <w:spacing w:val="-9"/>
        </w:rPr>
        <w:t xml:space="preserve">，方向垂直于纸面向外，一电荷量为 </w:t>
      </w:r>
      <w:r>
        <w:rPr>
          <w:rFonts w:ascii="Times New Roman" w:eastAsia="Times New Roman"/>
          <w:i/>
          <w:spacing w:val="-7"/>
        </w:rPr>
        <w:t>q</w:t>
      </w:r>
      <w:r>
        <w:rPr>
          <w:spacing w:val="-7"/>
        </w:rPr>
        <w:t>（</w:t>
      </w:r>
      <w:r>
        <w:rPr>
          <w:rFonts w:ascii="Times New Roman" w:eastAsia="Times New Roman"/>
          <w:i/>
          <w:spacing w:val="-7"/>
        </w:rPr>
        <w:t>q</w:t>
      </w:r>
      <w:r>
        <w:rPr>
          <w:rFonts w:ascii="Times New Roman" w:eastAsia="Times New Roman"/>
          <w:spacing w:val="-7"/>
        </w:rPr>
        <w:t>&gt;0</w:t>
      </w:r>
      <w:r>
        <w:rPr>
          <w:spacing w:val="-7"/>
        </w:rPr>
        <w:t>）</w:t>
      </w:r>
      <w:r>
        <w:rPr>
          <w:spacing w:val="-14"/>
        </w:rPr>
        <w:t xml:space="preserve">。质量为 </w:t>
      </w:r>
      <w:r>
        <w:rPr>
          <w:rFonts w:ascii="Times New Roman" w:eastAsia="Times New Roman"/>
          <w:i/>
        </w:rPr>
        <w:t xml:space="preserve">m </w:t>
      </w:r>
      <w:r>
        <w:rPr>
          <w:spacing w:val="-7"/>
        </w:rPr>
        <w:t xml:space="preserve">的粒子沿平行于直径 </w:t>
      </w:r>
      <w:r>
        <w:rPr>
          <w:rFonts w:ascii="Times New Roman" w:eastAsia="Times New Roman"/>
        </w:rPr>
        <w:t xml:space="preserve">ab </w:t>
      </w:r>
      <w:r>
        <w:rPr>
          <w:spacing w:val="-3"/>
        </w:rPr>
        <w:t>的方向射入磁场</w:t>
      </w:r>
      <w:r>
        <w:rPr>
          <w:spacing w:val="-10"/>
        </w:rPr>
        <w:t xml:space="preserve">区域，射入点与 </w:t>
      </w:r>
      <w:r>
        <w:rPr>
          <w:rFonts w:ascii="Times New Roman" w:eastAsia="Times New Roman"/>
        </w:rPr>
        <w:t xml:space="preserve">ab </w:t>
      </w:r>
      <w:r>
        <w:rPr>
          <w:spacing w:val="-13"/>
        </w:rPr>
        <w:t xml:space="preserve">的距离为 </w:t>
      </w:r>
      <w:r>
        <w:rPr>
          <w:rFonts w:ascii="Times New Roman" w:eastAsia="Times New Roman"/>
          <w:i/>
        </w:rPr>
        <w:t>R</w:t>
      </w:r>
      <w:r>
        <w:rPr>
          <w:rFonts w:ascii="Times New Roman" w:eastAsia="Times New Roman"/>
        </w:rPr>
        <w:t>/2</w:t>
      </w:r>
      <w:r>
        <w:rPr>
          <w:spacing w:val="-3"/>
        </w:rPr>
        <w:t>，已知粒子射出磁场与射入磁场时运动方向间的夹</w:t>
      </w:r>
    </w:p>
    <w:p>
      <w:pPr>
        <w:pStyle w:val="6"/>
        <w:spacing w:before="5"/>
        <w:ind w:left="218"/>
        <w:jc w:val="both"/>
      </w:pPr>
      <w:r>
        <w:t xml:space="preserve">角为 </w:t>
      </w:r>
      <w:r>
        <w:rPr>
          <w:rFonts w:ascii="Times New Roman" w:eastAsia="Times New Roman"/>
        </w:rPr>
        <w:t>60</w:t>
      </w:r>
      <w:r>
        <w:rPr>
          <w:rFonts w:ascii="Times New Roman" w:eastAsia="Times New Roman"/>
          <w:position w:val="7"/>
          <w:sz w:val="14"/>
        </w:rPr>
        <w:t>0</w:t>
      </w:r>
      <w:r>
        <w:t>，则粒子的速率为（不计重力）</w:t>
      </w:r>
    </w:p>
    <w:p>
      <w:pPr>
        <w:spacing w:after="0"/>
        <w:jc w:val="both"/>
        <w:sectPr>
          <w:pgSz w:w="11910" w:h="16840"/>
          <w:pgMar w:top="1420" w:right="1160" w:bottom="1100" w:left="1200" w:header="0" w:footer="908" w:gutter="0"/>
        </w:sectPr>
      </w:pPr>
    </w:p>
    <w:p>
      <w:pPr>
        <w:pStyle w:val="3"/>
        <w:numPr>
          <w:ilvl w:val="0"/>
          <w:numId w:val="9"/>
        </w:numPr>
        <w:tabs>
          <w:tab w:val="left" w:pos="1057"/>
        </w:tabs>
        <w:spacing w:before="21" w:after="0" w:line="184" w:lineRule="auto"/>
        <w:ind w:left="1056" w:right="0" w:hanging="419"/>
        <w:jc w:val="left"/>
        <w:rPr>
          <w:i/>
        </w:rPr>
      </w:pPr>
      <w:r>
        <w:pict>
          <v:line id="_x0000_s1154" o:spid="_x0000_s1154" o:spt="20" style="position:absolute;left:0pt;margin-left:112.05pt;margin-top:16pt;height:0pt;width:21.9pt;mso-position-horizontal-relative:page;z-index:-254871552;mso-width-relative:page;mso-height-relative:page;" stroked="t" coordsize="21600,21600">
            <v:path arrowok="t"/>
            <v:fill focussize="0,0"/>
            <v:stroke weight="0.605196850393701pt" color="#000000"/>
            <v:imagedata o:title=""/>
            <o:lock v:ext="edit"/>
          </v:line>
        </w:pict>
      </w:r>
      <w:r>
        <w:rPr>
          <w:i/>
        </w:rPr>
        <w:t>qBR</w:t>
      </w:r>
    </w:p>
    <w:p>
      <w:pPr>
        <w:spacing w:before="0" w:line="230" w:lineRule="exact"/>
        <w:ind w:left="0" w:right="247" w:firstLine="0"/>
        <w:jc w:val="right"/>
        <w:rPr>
          <w:rFonts w:ascii="Times New Roman"/>
          <w:i/>
          <w:sz w:val="24"/>
        </w:rPr>
      </w:pPr>
      <w:r>
        <w:rPr>
          <w:rFonts w:ascii="Times New Roman"/>
          <w:w w:val="95"/>
          <w:sz w:val="24"/>
        </w:rPr>
        <w:t>2</w:t>
      </w:r>
      <w:r>
        <w:rPr>
          <w:rFonts w:ascii="Times New Roman"/>
          <w:i/>
          <w:w w:val="95"/>
          <w:sz w:val="24"/>
        </w:rPr>
        <w:t>m</w:t>
      </w:r>
    </w:p>
    <w:p>
      <w:pPr>
        <w:pStyle w:val="6"/>
        <w:spacing w:before="90"/>
        <w:rPr>
          <w:rFonts w:ascii="Times New Roman" w:eastAsia="Times New Roman"/>
        </w:rPr>
      </w:pPr>
      <w:r>
        <w:t>【答案】</w:t>
      </w:r>
      <w:r>
        <w:rPr>
          <w:rFonts w:ascii="Times New Roman" w:eastAsia="Times New Roman"/>
        </w:rPr>
        <w:t>B</w:t>
      </w:r>
    </w:p>
    <w:p>
      <w:pPr>
        <w:pStyle w:val="3"/>
        <w:numPr>
          <w:ilvl w:val="0"/>
          <w:numId w:val="9"/>
        </w:numPr>
        <w:tabs>
          <w:tab w:val="left" w:pos="1044"/>
        </w:tabs>
        <w:spacing w:before="21" w:after="0" w:line="184" w:lineRule="auto"/>
        <w:ind w:left="1043" w:right="0" w:hanging="406"/>
        <w:jc w:val="left"/>
        <w:rPr>
          <w:i/>
        </w:rPr>
      </w:pPr>
      <w:r>
        <w:rPr>
          <w:i/>
          <w:spacing w:val="-6"/>
          <w:w w:val="98"/>
        </w:rPr>
        <w:br w:type="column"/>
      </w:r>
      <w:r>
        <w:rPr>
          <w:i/>
          <w:spacing w:val="-6"/>
        </w:rPr>
        <w:t>qBR</w:t>
      </w:r>
    </w:p>
    <w:p>
      <w:pPr>
        <w:spacing w:before="0" w:line="230" w:lineRule="exact"/>
        <w:ind w:left="0" w:right="114" w:firstLine="0"/>
        <w:jc w:val="right"/>
        <w:rPr>
          <w:rFonts w:ascii="Times New Roman"/>
          <w:i/>
          <w:sz w:val="24"/>
        </w:rPr>
      </w:pPr>
      <w:r>
        <w:pict>
          <v:line id="_x0000_s1155" o:spid="_x0000_s1155" o:spt="20" style="position:absolute;left:0pt;margin-left:198.3pt;margin-top:-3.45pt;height:0pt;width:21.95pt;mso-position-horizontal-relative:page;z-index:-254870528;mso-width-relative:page;mso-height-relative:page;" stroked="t" coordsize="21600,21600">
            <v:path arrowok="t"/>
            <v:fill focussize="0,0"/>
            <v:stroke weight="0.605196850393701pt" color="#000000"/>
            <v:imagedata o:title=""/>
            <o:lock v:ext="edit"/>
          </v:line>
        </w:pict>
      </w:r>
      <w:r>
        <w:rPr>
          <w:rFonts w:ascii="Times New Roman"/>
          <w:i/>
          <w:w w:val="98"/>
          <w:sz w:val="24"/>
        </w:rPr>
        <w:t>m</w:t>
      </w:r>
    </w:p>
    <w:p>
      <w:pPr>
        <w:pStyle w:val="10"/>
        <w:numPr>
          <w:ilvl w:val="0"/>
          <w:numId w:val="9"/>
        </w:numPr>
        <w:tabs>
          <w:tab w:val="left" w:pos="1037"/>
        </w:tabs>
        <w:spacing w:before="21" w:after="0" w:line="184" w:lineRule="auto"/>
        <w:ind w:left="1036" w:right="0" w:hanging="399"/>
        <w:jc w:val="left"/>
        <w:rPr>
          <w:rFonts w:ascii="Times New Roman"/>
          <w:i/>
          <w:sz w:val="24"/>
        </w:rPr>
      </w:pPr>
      <w:r>
        <w:rPr>
          <w:rFonts w:ascii="Times New Roman"/>
          <w:spacing w:val="-4"/>
          <w:w w:val="99"/>
          <w:sz w:val="24"/>
        </w:rPr>
        <w:br w:type="column"/>
      </w:r>
      <w:r>
        <w:rPr>
          <w:rFonts w:ascii="Times New Roman"/>
          <w:sz w:val="24"/>
        </w:rPr>
        <w:t>3</w:t>
      </w:r>
      <w:r>
        <w:rPr>
          <w:rFonts w:ascii="Times New Roman"/>
          <w:i/>
          <w:sz w:val="24"/>
        </w:rPr>
        <w:t>qBR</w:t>
      </w:r>
    </w:p>
    <w:p>
      <w:pPr>
        <w:spacing w:before="0" w:line="228" w:lineRule="exact"/>
        <w:ind w:left="0" w:right="148" w:firstLine="0"/>
        <w:jc w:val="right"/>
        <w:rPr>
          <w:rFonts w:ascii="Times New Roman"/>
          <w:i/>
          <w:sz w:val="24"/>
        </w:rPr>
      </w:pPr>
      <w:r>
        <w:pict>
          <v:line id="_x0000_s1156" o:spid="_x0000_s1156" o:spt="20" style="position:absolute;left:0pt;margin-left:274.1pt;margin-top:-3.55pt;height:0pt;width:27.4pt;mso-position-horizontal-relative:page;z-index:-254869504;mso-width-relative:page;mso-height-relative:page;" stroked="t" coordsize="21600,21600">
            <v:path arrowok="t"/>
            <v:fill focussize="0,0"/>
            <v:stroke weight="0.605196850393701pt" color="#000000"/>
            <v:imagedata o:title=""/>
            <o:lock v:ext="edit"/>
          </v:line>
        </w:pict>
      </w:r>
      <w:r>
        <w:rPr>
          <w:rFonts w:ascii="Times New Roman"/>
          <w:sz w:val="24"/>
        </w:rPr>
        <w:t>2</w:t>
      </w:r>
      <w:r>
        <w:rPr>
          <w:rFonts w:ascii="Times New Roman"/>
          <w:i/>
          <w:sz w:val="24"/>
        </w:rPr>
        <w:t>m</w:t>
      </w:r>
    </w:p>
    <w:p>
      <w:pPr>
        <w:pStyle w:val="10"/>
        <w:numPr>
          <w:ilvl w:val="0"/>
          <w:numId w:val="9"/>
        </w:numPr>
        <w:tabs>
          <w:tab w:val="left" w:pos="1053"/>
        </w:tabs>
        <w:spacing w:before="21" w:after="0" w:line="184" w:lineRule="auto"/>
        <w:ind w:left="1052" w:right="0" w:hanging="415"/>
        <w:jc w:val="left"/>
        <w:rPr>
          <w:rFonts w:ascii="Times New Roman"/>
          <w:i/>
          <w:sz w:val="24"/>
        </w:rPr>
      </w:pPr>
      <w:r>
        <w:rPr>
          <w:rFonts w:ascii="Times New Roman"/>
          <w:spacing w:val="3"/>
          <w:w w:val="99"/>
          <w:sz w:val="24"/>
        </w:rPr>
        <w:br w:type="column"/>
      </w:r>
      <w:r>
        <w:rPr>
          <w:rFonts w:ascii="Times New Roman"/>
          <w:sz w:val="24"/>
        </w:rPr>
        <w:t>2</w:t>
      </w:r>
      <w:r>
        <w:rPr>
          <w:rFonts w:ascii="Times New Roman"/>
          <w:i/>
          <w:sz w:val="24"/>
        </w:rPr>
        <w:t>qBR</w:t>
      </w:r>
    </w:p>
    <w:p>
      <w:pPr>
        <w:pStyle w:val="3"/>
        <w:spacing w:line="230" w:lineRule="exact"/>
        <w:ind w:left="1234"/>
        <w:rPr>
          <w:i/>
        </w:rPr>
      </w:pPr>
      <w:r>
        <w:pict>
          <v:line id="_x0000_s1157" o:spid="_x0000_s1157" o:spt="20" style="position:absolute;left:0pt;margin-left:360.55pt;margin-top:-3.45pt;height:0pt;width:28pt;mso-position-horizontal-relative:page;z-index:-254868480;mso-width-relative:page;mso-height-relative:page;" stroked="t" coordsize="21600,21600">
            <v:path arrowok="t"/>
            <v:fill focussize="0,0"/>
            <v:stroke weight="0.580944881889764pt" color="#000000"/>
            <v:imagedata o:title=""/>
            <o:lock v:ext="edit"/>
          </v:line>
        </w:pict>
      </w:r>
      <w:r>
        <w:rPr>
          <w:i/>
          <w:w w:val="99"/>
        </w:rPr>
        <w:t>m</w:t>
      </w:r>
    </w:p>
    <w:p>
      <w:pPr>
        <w:spacing w:after="0" w:line="230" w:lineRule="exact"/>
        <w:sectPr>
          <w:type w:val="continuous"/>
          <w:pgSz w:w="11910" w:h="16840"/>
          <w:pgMar w:top="1400" w:right="1160" w:bottom="1100" w:left="1200" w:header="720" w:footer="720" w:gutter="0"/>
          <w:cols w:equalWidth="0" w:num="4">
            <w:col w:w="1660" w:space="78"/>
            <w:col w:w="1453" w:space="62"/>
            <w:col w:w="1604" w:space="116"/>
            <w:col w:w="4577"/>
          </w:cols>
        </w:sectPr>
      </w:pPr>
    </w:p>
    <w:p>
      <w:pPr>
        <w:pStyle w:val="6"/>
        <w:spacing w:before="91" w:line="321" w:lineRule="auto"/>
        <w:ind w:left="218" w:right="266" w:firstLine="420"/>
        <w:jc w:val="both"/>
      </w:pPr>
      <w:r>
        <w:pict>
          <v:group id="_x0000_s1158" o:spid="_x0000_s1158" o:spt="203" style="position:absolute;left:0pt;margin-left:87.1pt;margin-top:54.5pt;height:175.2pt;width:306.9pt;mso-position-horizontal-relative:page;z-index:-254867456;mso-width-relative:page;mso-height-relative:page;" coordorigin="1743,1090" coordsize="6138,3504">
            <o:lock v:ext="edit"/>
            <v:shape id="_x0000_s1159" o:spid="_x0000_s1159" o:spt="75" type="#_x0000_t75" style="position:absolute;left:3408;top:1090;height:1726;width:4473;" filled="f" stroked="f" coordsize="21600,21600">
              <v:path/>
              <v:fill on="f" focussize="0,0"/>
              <v:stroke on="f"/>
              <v:imagedata r:id="rId38" o:title=""/>
              <o:lock v:ext="edit" aspectratio="t"/>
            </v:shape>
            <v:shape id="_x0000_s1160" o:spid="_x0000_s1160" o:spt="75" type="#_x0000_t75" style="position:absolute;left:1742;top:2871;height:1722;width:1744;" filled="f" stroked="f" coordsize="21600,21600">
              <v:path/>
              <v:fill on="f" focussize="0,0"/>
              <v:stroke on="f"/>
              <v:imagedata r:id="rId39" o:title=""/>
              <o:lock v:ext="edit" aspectratio="t"/>
            </v:shape>
            <v:shape id="_x0000_s1161" o:spid="_x0000_s1161" o:spt="75" type="#_x0000_t75" style="position:absolute;left:3840;top:2815;height:1778;width:1824;" filled="f" stroked="f" coordsize="21600,21600">
              <v:path/>
              <v:fill on="f" focussize="0,0"/>
              <v:stroke on="f"/>
              <v:imagedata r:id="rId40" o:title=""/>
              <o:lock v:ext="edit" aspectratio="t"/>
            </v:shape>
            <v:shape id="_x0000_s1162" o:spid="_x0000_s1162" o:spt="75" type="#_x0000_t75" style="position:absolute;left:5990;top:2944;height:1640;width:1668;" filled="f" stroked="f" coordsize="21600,21600">
              <v:path/>
              <v:fill on="f" focussize="0,0"/>
              <v:stroke on="f"/>
              <v:imagedata r:id="rId41" o:title=""/>
              <o:lock v:ext="edit" aspectratio="t"/>
            </v:shape>
          </v:group>
        </w:pict>
      </w:r>
      <w:r>
        <w:rPr>
          <w:rFonts w:ascii="Times New Roman" w:eastAsia="Times New Roman"/>
          <w:color w:val="FF0000"/>
          <w:w w:val="100"/>
        </w:rPr>
        <w:t>201</w:t>
      </w:r>
      <w:r>
        <w:rPr>
          <w:rFonts w:ascii="Times New Roman" w:eastAsia="Times New Roman"/>
          <w:color w:val="FF0000"/>
          <w:spacing w:val="-1"/>
          <w:w w:val="100"/>
        </w:rPr>
        <w:t>4</w:t>
      </w:r>
      <w:r>
        <w:rPr>
          <w:rFonts w:ascii="Times New Roman" w:eastAsia="Times New Roman"/>
          <w:color w:val="FF0000"/>
          <w:spacing w:val="-4"/>
          <w:w w:val="100"/>
        </w:rPr>
        <w:t>-</w:t>
      </w:r>
      <w:r>
        <w:rPr>
          <w:rFonts w:ascii="Times New Roman" w:eastAsia="Times New Roman"/>
          <w:color w:val="FF0000"/>
          <w:w w:val="100"/>
        </w:rPr>
        <w:t>18</w:t>
      </w:r>
      <w:r>
        <w:rPr>
          <w:color w:val="FF0000"/>
          <w:w w:val="100"/>
        </w:rPr>
        <w:t>．</w:t>
      </w:r>
      <w:r>
        <w:rPr>
          <w:spacing w:val="-2"/>
          <w:w w:val="100"/>
        </w:rPr>
        <w:t>如图</w:t>
      </w:r>
      <w:r>
        <w:rPr>
          <w:w w:val="100"/>
        </w:rPr>
        <w:t>（</w:t>
      </w:r>
      <w:r>
        <w:rPr>
          <w:rFonts w:ascii="Times New Roman" w:eastAsia="Times New Roman"/>
          <w:spacing w:val="-3"/>
          <w:w w:val="100"/>
        </w:rPr>
        <w:t>a</w:t>
      </w:r>
      <w:r>
        <w:rPr>
          <w:spacing w:val="-106"/>
          <w:w w:val="100"/>
        </w:rPr>
        <w:t>）</w:t>
      </w:r>
      <w:r>
        <w:rPr>
          <w:spacing w:val="-2"/>
          <w:w w:val="100"/>
        </w:rPr>
        <w:t>，线圈</w:t>
      </w:r>
      <w:r>
        <w:rPr>
          <w:spacing w:val="-55"/>
        </w:rPr>
        <w:t xml:space="preserve"> </w:t>
      </w:r>
      <w:r>
        <w:rPr>
          <w:rFonts w:ascii="Times New Roman" w:eastAsia="Times New Roman"/>
          <w:spacing w:val="-1"/>
          <w:w w:val="100"/>
        </w:rPr>
        <w:t>a</w:t>
      </w:r>
      <w:r>
        <w:rPr>
          <w:rFonts w:ascii="Times New Roman" w:eastAsia="Times New Roman"/>
          <w:w w:val="100"/>
        </w:rPr>
        <w:t>b</w:t>
      </w:r>
      <w:r>
        <w:rPr>
          <w:w w:val="100"/>
        </w:rPr>
        <w:t>、</w:t>
      </w:r>
      <w:r>
        <w:rPr>
          <w:rFonts w:ascii="Times New Roman" w:eastAsia="Times New Roman"/>
          <w:spacing w:val="-1"/>
          <w:w w:val="100"/>
        </w:rPr>
        <w:t>c</w:t>
      </w:r>
      <w:r>
        <w:rPr>
          <w:rFonts w:ascii="Times New Roman" w:eastAsia="Times New Roman"/>
          <w:w w:val="100"/>
        </w:rPr>
        <w:t>d</w:t>
      </w:r>
      <w:r>
        <w:rPr>
          <w:rFonts w:ascii="Times New Roman" w:eastAsia="Times New Roman"/>
        </w:rPr>
        <w:t xml:space="preserve"> </w:t>
      </w:r>
      <w:r>
        <w:rPr>
          <w:spacing w:val="-3"/>
          <w:w w:val="100"/>
        </w:rPr>
        <w:t>绕在同一软铁芯上。在</w:t>
      </w:r>
      <w:r>
        <w:rPr>
          <w:spacing w:val="-3"/>
        </w:rPr>
        <w:t xml:space="preserve"> </w:t>
      </w:r>
      <w:r>
        <w:rPr>
          <w:rFonts w:ascii="Times New Roman" w:eastAsia="Times New Roman"/>
          <w:spacing w:val="-3"/>
          <w:w w:val="100"/>
        </w:rPr>
        <w:t>a</w:t>
      </w:r>
      <w:r>
        <w:rPr>
          <w:rFonts w:ascii="Times New Roman" w:eastAsia="Times New Roman"/>
          <w:w w:val="100"/>
        </w:rPr>
        <w:t>b</w:t>
      </w:r>
      <w:r>
        <w:rPr>
          <w:rFonts w:ascii="Times New Roman" w:eastAsia="Times New Roman"/>
        </w:rPr>
        <w:t xml:space="preserve"> </w:t>
      </w:r>
      <w:r>
        <w:rPr>
          <w:spacing w:val="-3"/>
          <w:w w:val="100"/>
        </w:rPr>
        <w:t>线圈中通以变化的电流，用示波器</w:t>
      </w:r>
      <w:r>
        <w:rPr>
          <w:spacing w:val="-11"/>
        </w:rPr>
        <w:t xml:space="preserve">测得线圈 </w:t>
      </w:r>
      <w:r>
        <w:rPr>
          <w:rFonts w:ascii="Times New Roman" w:eastAsia="Times New Roman"/>
        </w:rPr>
        <w:t xml:space="preserve">cd </w:t>
      </w:r>
      <w:r>
        <w:rPr>
          <w:spacing w:val="-3"/>
        </w:rPr>
        <w:t>间电压如图</w:t>
      </w:r>
      <w:r>
        <w:t>（</w:t>
      </w:r>
      <w:r>
        <w:rPr>
          <w:rFonts w:ascii="Times New Roman" w:eastAsia="Times New Roman"/>
        </w:rPr>
        <w:t>b</w:t>
      </w:r>
      <w:r>
        <w:t>）</w:t>
      </w:r>
      <w:r>
        <w:rPr>
          <w:spacing w:val="-3"/>
        </w:rPr>
        <w:t>所示。已知线圈内部的磁场与流经线圈的电流成正比，则下列描述线</w:t>
      </w:r>
      <w:r>
        <w:rPr>
          <w:spacing w:val="-28"/>
        </w:rPr>
        <w:t xml:space="preserve">圈 </w:t>
      </w:r>
      <w:r>
        <w:rPr>
          <w:rFonts w:ascii="Times New Roman" w:eastAsia="Times New Roman"/>
        </w:rPr>
        <w:t xml:space="preserve">ab </w:t>
      </w:r>
      <w:r>
        <w:rPr>
          <w:spacing w:val="-3"/>
        </w:rPr>
        <w:t>中电流随时间变化关系的图中，可能正确的是</w:t>
      </w: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spacing w:before="7"/>
        <w:ind w:left="0"/>
        <w:rPr>
          <w:sz w:val="25"/>
        </w:rPr>
      </w:pPr>
      <w:r>
        <w:drawing>
          <wp:anchor distT="0" distB="0" distL="0" distR="0" simplePos="0" relativeHeight="1024" behindDoc="0" locked="0" layoutInCell="1" allowOverlap="1">
            <wp:simplePos x="0" y="0"/>
            <wp:positionH relativeFrom="page">
              <wp:posOffset>5062220</wp:posOffset>
            </wp:positionH>
            <wp:positionV relativeFrom="paragraph">
              <wp:posOffset>232410</wp:posOffset>
            </wp:positionV>
            <wp:extent cx="1179195" cy="1131570"/>
            <wp:effectExtent l="0" t="0" r="0" b="0"/>
            <wp:wrapTopAndBottom/>
            <wp:docPr id="53"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34.jpeg"/>
                    <pic:cNvPicPr>
                      <a:picLocks noChangeAspect="1"/>
                    </pic:cNvPicPr>
                  </pic:nvPicPr>
                  <pic:blipFill>
                    <a:blip r:embed="rId42" cstate="print"/>
                    <a:stretch>
                      <a:fillRect/>
                    </a:stretch>
                  </pic:blipFill>
                  <pic:spPr>
                    <a:xfrm>
                      <a:off x="0" y="0"/>
                      <a:ext cx="1179436" cy="1131570"/>
                    </a:xfrm>
                    <a:prstGeom prst="rect">
                      <a:avLst/>
                    </a:prstGeom>
                  </pic:spPr>
                </pic:pic>
              </a:graphicData>
            </a:graphic>
          </wp:anchor>
        </w:drawing>
      </w:r>
    </w:p>
    <w:p>
      <w:pPr>
        <w:pStyle w:val="6"/>
        <w:spacing w:before="53"/>
        <w:rPr>
          <w:rFonts w:ascii="Times New Roman" w:eastAsia="Times New Roman"/>
        </w:rPr>
      </w:pPr>
      <w:r>
        <w:t>【答案】</w:t>
      </w:r>
      <w:r>
        <w:rPr>
          <w:rFonts w:ascii="Times New Roman" w:eastAsia="Times New Roman"/>
        </w:rPr>
        <w:t>C</w:t>
      </w:r>
    </w:p>
    <w:p>
      <w:pPr>
        <w:pStyle w:val="6"/>
        <w:spacing w:before="90" w:line="309" w:lineRule="auto"/>
        <w:ind w:left="218" w:right="249" w:firstLine="420"/>
        <w:jc w:val="both"/>
      </w:pPr>
      <w:r>
        <w:rPr>
          <w:rFonts w:ascii="Times New Roman" w:eastAsia="Times New Roman"/>
          <w:color w:val="FF0000"/>
          <w:position w:val="2"/>
        </w:rPr>
        <w:t xml:space="preserve">2015-18. </w:t>
      </w:r>
      <w:r>
        <w:rPr>
          <w:spacing w:val="-7"/>
          <w:position w:val="2"/>
        </w:rPr>
        <w:t xml:space="preserve">一带有乒乓球发射机的乒乓球台如图所示。水平台面的长和宽分别为 </w:t>
      </w:r>
      <w:r>
        <w:rPr>
          <w:rFonts w:ascii="Times New Roman" w:eastAsia="Times New Roman"/>
          <w:i/>
          <w:position w:val="2"/>
        </w:rPr>
        <w:t>L</w:t>
      </w:r>
      <w:r>
        <w:rPr>
          <w:rFonts w:ascii="Times New Roman" w:eastAsia="Times New Roman"/>
          <w:sz w:val="14"/>
        </w:rPr>
        <w:t xml:space="preserve">1 </w:t>
      </w:r>
      <w:r>
        <w:rPr>
          <w:spacing w:val="-23"/>
          <w:position w:val="2"/>
        </w:rPr>
        <w:t xml:space="preserve">和 </w:t>
      </w:r>
      <w:r>
        <w:rPr>
          <w:rFonts w:ascii="Times New Roman" w:eastAsia="Times New Roman"/>
          <w:i/>
          <w:spacing w:val="-13"/>
          <w:position w:val="2"/>
        </w:rPr>
        <w:t>L</w:t>
      </w:r>
      <w:r>
        <w:rPr>
          <w:rFonts w:ascii="Times New Roman" w:eastAsia="Times New Roman"/>
          <w:spacing w:val="-13"/>
          <w:sz w:val="14"/>
        </w:rPr>
        <w:t>2</w:t>
      </w:r>
      <w:r>
        <w:rPr>
          <w:spacing w:val="-5"/>
          <w:position w:val="2"/>
        </w:rPr>
        <w:t>，中间球</w:t>
      </w:r>
      <w:r>
        <w:rPr>
          <w:spacing w:val="4"/>
        </w:rPr>
        <w:t xml:space="preserve">网高度为 </w:t>
      </w:r>
      <w:r>
        <w:rPr>
          <w:rFonts w:ascii="Times New Roman" w:eastAsia="Times New Roman"/>
          <w:i/>
        </w:rPr>
        <w:t>h</w:t>
      </w:r>
      <w:r>
        <w:rPr>
          <w:spacing w:val="-4"/>
        </w:rPr>
        <w:t xml:space="preserve">，发射机安装于台面左侧边缘的中点，能以不同速率向右侧不同方向水平发射乒乓球， </w:t>
      </w:r>
      <w:r>
        <w:rPr>
          <w:spacing w:val="-2"/>
        </w:rPr>
        <w:t xml:space="preserve">发射点距台面高度为 </w:t>
      </w:r>
      <w:r>
        <w:rPr>
          <w:rFonts w:ascii="Times New Roman" w:eastAsia="Times New Roman"/>
        </w:rPr>
        <w:t>3</w:t>
      </w:r>
      <w:r>
        <w:rPr>
          <w:rFonts w:ascii="Times New Roman" w:eastAsia="Times New Roman"/>
          <w:i/>
        </w:rPr>
        <w:t>h</w:t>
      </w:r>
      <w:r>
        <w:rPr>
          <w:spacing w:val="-3"/>
        </w:rPr>
        <w:t xml:space="preserve">，不计空气的作用，重力加速度为 </w:t>
      </w:r>
      <w:r>
        <w:rPr>
          <w:rFonts w:ascii="Times New Roman" w:eastAsia="Times New Roman"/>
          <w:i/>
        </w:rPr>
        <w:t>g</w:t>
      </w:r>
      <w:r>
        <w:rPr>
          <w:rFonts w:ascii="Times New Roman" w:eastAsia="Times New Roman"/>
          <w:spacing w:val="5"/>
        </w:rPr>
        <w:t xml:space="preserve">. </w:t>
      </w:r>
      <w:r>
        <w:rPr>
          <w:spacing w:val="-10"/>
        </w:rPr>
        <w:t xml:space="preserve">若乒乓球的发射速率 </w:t>
      </w:r>
      <w:r>
        <w:rPr>
          <w:rFonts w:ascii="Book Antiqua" w:eastAsia="Book Antiqua"/>
          <w:i/>
          <w:sz w:val="24"/>
        </w:rPr>
        <w:t xml:space="preserve">v </w:t>
      </w:r>
      <w:r>
        <w:rPr>
          <w:spacing w:val="-3"/>
        </w:rPr>
        <w:t xml:space="preserve">在某范围内， </w:t>
      </w:r>
      <w:r>
        <w:rPr>
          <w:spacing w:val="-6"/>
        </w:rPr>
        <w:t xml:space="preserve">通过选择合适的方向，就能使乒乓球落到球网右侧台面上，则 </w:t>
      </w:r>
      <w:r>
        <w:rPr>
          <w:rFonts w:ascii="Book Antiqua" w:eastAsia="Book Antiqua"/>
          <w:i/>
          <w:sz w:val="24"/>
        </w:rPr>
        <w:t xml:space="preserve">v </w:t>
      </w:r>
      <w:r>
        <w:rPr>
          <w:spacing w:val="-3"/>
        </w:rPr>
        <w:t>的最大取值范围为</w:t>
      </w:r>
    </w:p>
    <w:p>
      <w:pPr>
        <w:spacing w:after="0" w:line="309" w:lineRule="auto"/>
        <w:jc w:val="both"/>
        <w:sectPr>
          <w:type w:val="continuous"/>
          <w:pgSz w:w="11910" w:h="16840"/>
          <w:pgMar w:top="1400" w:right="1160" w:bottom="1100" w:left="1200" w:header="720" w:footer="720" w:gutter="0"/>
        </w:sectPr>
      </w:pPr>
    </w:p>
    <w:p>
      <w:pPr>
        <w:pStyle w:val="10"/>
        <w:numPr>
          <w:ilvl w:val="0"/>
          <w:numId w:val="10"/>
        </w:numPr>
        <w:tabs>
          <w:tab w:val="left" w:pos="1720"/>
          <w:tab w:val="left" w:pos="1721"/>
        </w:tabs>
        <w:spacing w:before="89" w:after="0" w:line="240" w:lineRule="auto"/>
        <w:ind w:left="1720" w:right="0" w:hanging="1083"/>
        <w:jc w:val="left"/>
        <w:rPr>
          <w:rFonts w:ascii="Times New Roman" w:hAnsi="Times New Roman"/>
          <w:sz w:val="12"/>
        </w:rPr>
      </w:pPr>
      <w:r>
        <w:pict>
          <v:group id="_x0000_s1163" o:spid="_x0000_s1163" o:spt="203" style="position:absolute;left:0pt;margin-left:109.25pt;margin-top:-1.95pt;height:28.4pt;width:33.7pt;mso-position-horizontal-relative:page;z-index:-254865408;mso-width-relative:page;mso-height-relative:page;" coordorigin="2186,-40" coordsize="674,568">
            <o:lock v:ext="edit"/>
            <v:shape id="_x0000_s1164" o:spid="_x0000_s1164" style="position:absolute;left:40;top:3307;height:61;width:728;" filled="f" stroked="t" coordorigin="40,3307" coordsize="728,61" path="m2186,255l2408,255m2454,309l2482,293m2597,255l2841,255e">
              <v:path arrowok="t"/>
              <v:fill on="f" focussize="0,0"/>
              <v:stroke weight="0.445748031496063pt" color="#000000"/>
              <v:imagedata o:title=""/>
              <o:lock v:ext="edit"/>
            </v:shape>
            <v:line id="_x0000_s1165" o:spid="_x0000_s1165" o:spt="20" style="position:absolute;left:2482;top:297;height:196;width:40;" stroked="t" coordsize="21600,21600">
              <v:path arrowok="t"/>
              <v:fill focussize="0,0"/>
              <v:stroke weight="0.899291338582677pt" color="#000000"/>
              <v:imagedata o:title=""/>
              <o:lock v:ext="edit"/>
            </v:line>
            <v:line id="_x0000_s1166" o:spid="_x0000_s1166" o:spt="20" style="position:absolute;left:2553;top:-40;height:538;width:0;" stroked="t" coordsize="21600,21600">
              <v:path arrowok="t"/>
              <v:fill focussize="0,0"/>
              <v:stroke weight="3.1044094488189pt" color="#000000"/>
              <v:imagedata o:title=""/>
              <o:lock v:ext="edit"/>
            </v:line>
            <v:line id="_x0000_s1167" o:spid="_x0000_s1167" o:spt="20" style="position:absolute;left:2580;top:-35;height:0;width:279;" stroked="t" coordsize="21600,21600">
              <v:path arrowok="t"/>
              <v:fill focussize="0,0"/>
              <v:stroke weight="0.441417322834646pt" color="#000000"/>
              <v:imagedata o:title=""/>
              <o:lock v:ext="edit"/>
            </v:line>
            <v:shape id="_x0000_s1168" o:spid="_x0000_s1168" o:spt="202" type="#_x0000_t202" style="position:absolute;left:2185;top:-40;height:568;width:674;" filled="f" stroked="f" coordsize="21600,21600">
              <v:path/>
              <v:fill on="f" focussize="0,0"/>
              <v:stroke on="f" joinstyle="miter"/>
              <v:imagedata o:title=""/>
              <o:lock v:ext="edit"/>
              <v:textbox inset="0mm,0mm,0mm,0mm">
                <w:txbxContent>
                  <w:p>
                    <w:pPr>
                      <w:tabs>
                        <w:tab w:val="left" w:pos="478"/>
                      </w:tabs>
                      <w:spacing w:before="0" w:line="288" w:lineRule="exact"/>
                      <w:ind w:left="21" w:right="0" w:firstLine="0"/>
                      <w:jc w:val="left"/>
                      <w:rPr>
                        <w:rFonts w:ascii="Times New Roman"/>
                        <w:i/>
                        <w:sz w:val="22"/>
                      </w:rPr>
                    </w:pPr>
                    <w:r>
                      <w:rPr>
                        <w:rFonts w:ascii="Times New Roman"/>
                        <w:i/>
                        <w:spacing w:val="-8"/>
                        <w:w w:val="105"/>
                        <w:position w:val="1"/>
                        <w:sz w:val="22"/>
                      </w:rPr>
                      <w:t>L</w:t>
                    </w:r>
                    <w:r>
                      <w:rPr>
                        <w:rFonts w:ascii="Times New Roman"/>
                        <w:spacing w:val="-8"/>
                        <w:w w:val="105"/>
                        <w:position w:val="-4"/>
                        <w:sz w:val="12"/>
                      </w:rPr>
                      <w:t>1</w:t>
                    </w:r>
                    <w:r>
                      <w:rPr>
                        <w:rFonts w:ascii="Times New Roman"/>
                        <w:spacing w:val="-8"/>
                        <w:w w:val="105"/>
                        <w:position w:val="-4"/>
                        <w:sz w:val="12"/>
                      </w:rPr>
                      <w:tab/>
                    </w:r>
                    <w:r>
                      <w:rPr>
                        <w:rFonts w:ascii="Times New Roman"/>
                        <w:i/>
                        <w:w w:val="105"/>
                        <w:sz w:val="22"/>
                      </w:rPr>
                      <w:t>g</w:t>
                    </w:r>
                  </w:p>
                  <w:p>
                    <w:pPr>
                      <w:tabs>
                        <w:tab w:val="left" w:pos="422"/>
                      </w:tabs>
                      <w:spacing w:before="27" w:line="253" w:lineRule="exact"/>
                      <w:ind w:left="59" w:right="0" w:firstLine="0"/>
                      <w:jc w:val="left"/>
                      <w:rPr>
                        <w:rFonts w:ascii="Times New Roman"/>
                        <w:i/>
                        <w:sz w:val="22"/>
                      </w:rPr>
                    </w:pPr>
                    <w:r>
                      <w:rPr>
                        <w:rFonts w:ascii="Times New Roman"/>
                        <w:sz w:val="22"/>
                      </w:rPr>
                      <w:t>2</w:t>
                    </w:r>
                    <w:r>
                      <w:rPr>
                        <w:rFonts w:ascii="Times New Roman"/>
                        <w:sz w:val="22"/>
                      </w:rPr>
                      <w:tab/>
                    </w:r>
                    <w:r>
                      <w:rPr>
                        <w:rFonts w:ascii="Times New Roman"/>
                        <w:sz w:val="22"/>
                      </w:rPr>
                      <w:t>6</w:t>
                    </w:r>
                    <w:r>
                      <w:rPr>
                        <w:rFonts w:ascii="Times New Roman"/>
                        <w:i/>
                        <w:sz w:val="22"/>
                      </w:rPr>
                      <w:t>h</w:t>
                    </w:r>
                  </w:p>
                </w:txbxContent>
              </v:textbox>
            </v:shape>
          </v:group>
        </w:pict>
      </w:r>
      <w:r>
        <w:pict>
          <v:group id="_x0000_s1169" o:spid="_x0000_s1169" o:spt="203" style="position:absolute;left:0pt;margin-left:183.6pt;margin-top:-1.95pt;height:28.4pt;width:20.5pt;mso-position-horizontal-relative:page;z-index:-254863360;mso-width-relative:page;mso-height-relative:page;" coordorigin="3672,-40" coordsize="410,568">
            <o:lock v:ext="edit"/>
            <v:shape id="_x0000_s1170" o:spid="_x0000_s1170" style="position:absolute;left:1696;top:3307;height:61;width:430;" filled="f" stroked="t" coordorigin="1696,3307" coordsize="430,61" path="m3820,255l4064,255m3677,309l3704,293e">
              <v:path arrowok="t"/>
              <v:fill on="f" focussize="0,0"/>
              <v:stroke weight="0.445748031496063pt" color="#000000"/>
              <v:imagedata o:title=""/>
              <o:lock v:ext="edit"/>
            </v:shape>
            <v:line id="_x0000_s1171" o:spid="_x0000_s1171" o:spt="20" style="position:absolute;left:3704;top:297;height:196;width:41;" stroked="t" coordsize="21600,21600">
              <v:path arrowok="t"/>
              <v:fill focussize="0,0"/>
              <v:stroke weight="0.899291338582677pt" color="#000000"/>
              <v:imagedata o:title=""/>
              <o:lock v:ext="edit"/>
            </v:line>
            <v:line id="_x0000_s1172" o:spid="_x0000_s1172" o:spt="20" style="position:absolute;left:3776;top:-40;height:538;width:0;" stroked="t" coordsize="21600,21600">
              <v:path arrowok="t"/>
              <v:fill focussize="0,0"/>
              <v:stroke weight="3.10535433070866pt" color="#000000"/>
              <v:imagedata o:title=""/>
              <o:lock v:ext="edit"/>
            </v:line>
            <v:line id="_x0000_s1173" o:spid="_x0000_s1173" o:spt="20" style="position:absolute;left:3803;top:-35;height:0;width:279;" stroked="t" coordsize="21600,21600">
              <v:path arrowok="t"/>
              <v:fill focussize="0,0"/>
              <v:stroke weight="0.441417322834646pt" color="#000000"/>
              <v:imagedata o:title=""/>
              <o:lock v:ext="edit"/>
            </v:line>
            <v:shape id="_x0000_s1174" o:spid="_x0000_s1174" o:spt="202" type="#_x0000_t202" style="position:absolute;left:3672;top:-40;height:568;width:410;" filled="f" stroked="f" coordsize="21600,21600">
              <v:path/>
              <v:fill on="f" focussize="0,0"/>
              <v:stroke on="f" joinstyle="miter"/>
              <v:imagedata o:title=""/>
              <o:lock v:ext="edit"/>
              <v:textbox inset="0mm,0mm,0mm,0mm">
                <w:txbxContent>
                  <w:p>
                    <w:pPr>
                      <w:spacing w:before="6"/>
                      <w:ind w:left="215" w:right="0" w:firstLine="0"/>
                      <w:jc w:val="left"/>
                      <w:rPr>
                        <w:rFonts w:ascii="Times New Roman"/>
                        <w:i/>
                        <w:sz w:val="22"/>
                      </w:rPr>
                    </w:pPr>
                    <w:r>
                      <w:rPr>
                        <w:rFonts w:ascii="Times New Roman"/>
                        <w:i/>
                        <w:w w:val="101"/>
                        <w:sz w:val="22"/>
                      </w:rPr>
                      <w:t>g</w:t>
                    </w:r>
                  </w:p>
                  <w:p>
                    <w:pPr>
                      <w:spacing w:before="56" w:line="253" w:lineRule="exact"/>
                      <w:ind w:left="158" w:right="0" w:firstLine="0"/>
                      <w:jc w:val="left"/>
                      <w:rPr>
                        <w:rFonts w:ascii="Times New Roman"/>
                        <w:i/>
                        <w:sz w:val="22"/>
                      </w:rPr>
                    </w:pPr>
                    <w:r>
                      <w:rPr>
                        <w:rFonts w:ascii="Times New Roman"/>
                        <w:sz w:val="22"/>
                      </w:rPr>
                      <w:t>6</w:t>
                    </w:r>
                    <w:r>
                      <w:rPr>
                        <w:rFonts w:ascii="Times New Roman"/>
                        <w:i/>
                        <w:sz w:val="22"/>
                      </w:rPr>
                      <w:t>h</w:t>
                    </w:r>
                  </w:p>
                </w:txbxContent>
              </v:textbox>
            </v:shape>
          </v:group>
        </w:pict>
      </w:r>
      <w:r>
        <w:rPr>
          <w:rFonts w:ascii="Symbol" w:hAnsi="Symbol"/>
          <w:sz w:val="22"/>
        </w:rPr>
        <w:t></w:t>
      </w:r>
      <w:r>
        <w:rPr>
          <w:rFonts w:ascii="Times New Roman" w:hAnsi="Times New Roman"/>
          <w:sz w:val="22"/>
        </w:rPr>
        <w:t xml:space="preserve"> </w:t>
      </w:r>
      <w:r>
        <w:rPr>
          <w:rFonts w:ascii="Book Antiqua" w:hAnsi="Book Antiqua"/>
          <w:i/>
          <w:sz w:val="22"/>
        </w:rPr>
        <w:t xml:space="preserve">v </w:t>
      </w:r>
      <w:r>
        <w:rPr>
          <w:rFonts w:ascii="Symbol" w:hAnsi="Symbol"/>
          <w:sz w:val="22"/>
        </w:rPr>
        <w:t></w:t>
      </w:r>
      <w:r>
        <w:rPr>
          <w:rFonts w:ascii="Times New Roman" w:hAnsi="Times New Roman"/>
          <w:spacing w:val="7"/>
          <w:sz w:val="22"/>
        </w:rPr>
        <w:t xml:space="preserve"> </w:t>
      </w:r>
      <w:r>
        <w:rPr>
          <w:rFonts w:ascii="Times New Roman" w:hAnsi="Times New Roman"/>
          <w:i/>
          <w:sz w:val="22"/>
        </w:rPr>
        <w:t>L</w:t>
      </w:r>
      <w:r>
        <w:rPr>
          <w:rFonts w:ascii="Times New Roman" w:hAnsi="Times New Roman"/>
          <w:position w:val="-4"/>
          <w:sz w:val="12"/>
        </w:rPr>
        <w:t>2</w:t>
      </w:r>
    </w:p>
    <w:p>
      <w:pPr>
        <w:tabs>
          <w:tab w:val="left" w:pos="2317"/>
        </w:tabs>
        <w:spacing w:before="217" w:line="164" w:lineRule="exact"/>
        <w:ind w:left="995" w:right="0" w:firstLine="0"/>
        <w:jc w:val="left"/>
        <w:rPr>
          <w:rFonts w:ascii="Times New Roman" w:hAnsi="Times New Roman"/>
          <w:i/>
          <w:sz w:val="22"/>
        </w:rPr>
      </w:pPr>
      <w:r>
        <w:pict>
          <v:group id="_x0000_s1175" o:spid="_x0000_s1175" o:spt="203" style="position:absolute;left:0pt;margin-left:122pt;margin-top:12.35pt;height:28.9pt;width:16.35pt;mso-position-horizontal-relative:page;z-index:-254861312;mso-width-relative:page;mso-height-relative:page;" coordorigin="2440,248" coordsize="327,578">
            <o:lock v:ext="edit"/>
            <v:line id="_x0000_s1176" o:spid="_x0000_s1176" o:spt="20" style="position:absolute;left:2445;top:587;flip:y;height:16;width:27;" stroked="t" coordsize="21600,21600">
              <v:path arrowok="t"/>
              <v:fill focussize="0,0"/>
              <v:stroke weight="0.451023622047244pt" color="#000000"/>
              <v:imagedata o:title=""/>
              <o:lock v:ext="edit"/>
            </v:line>
            <v:line id="_x0000_s1177" o:spid="_x0000_s1177" o:spt="20" style="position:absolute;left:2472;top:591;height:199;width:41;" stroked="t" coordsize="21600,21600">
              <v:path arrowok="t"/>
              <v:fill focussize="0,0"/>
              <v:stroke weight="0.909133858267717pt" color="#000000"/>
              <v:imagedata o:title=""/>
              <o:lock v:ext="edit"/>
            </v:line>
            <v:line id="_x0000_s1178" o:spid="_x0000_s1178" o:spt="20" style="position:absolute;left:2545;top:248;height:547;width:0;" stroked="t" coordsize="21600,21600">
              <v:path arrowok="t"/>
              <v:fill focussize="0,0"/>
              <v:stroke weight="3.13724409448819pt" color="#000000"/>
              <v:imagedata o:title=""/>
              <o:lock v:ext="edit"/>
            </v:line>
            <v:line id="_x0000_s1179" o:spid="_x0000_s1179" o:spt="20" style="position:absolute;left:2571;top:252;height:0;width:196;" stroked="t" coordsize="21600,21600">
              <v:path arrowok="t"/>
              <v:fill focussize="0,0"/>
              <v:stroke weight="0.449763779527559pt" color="#000000"/>
              <v:imagedata o:title=""/>
              <o:lock v:ext="edit"/>
            </v:line>
            <v:shape id="_x0000_s1180" o:spid="_x0000_s1180" o:spt="202" type="#_x0000_t202" style="position:absolute;left:2440;top:247;height:578;width:327;" filled="f" stroked="f" coordsize="21600,21600">
              <v:path/>
              <v:fill on="f" focussize="0,0"/>
              <v:stroke on="f" joinstyle="miter"/>
              <v:imagedata o:title=""/>
              <o:lock v:ext="edit"/>
              <v:textbox inset="0mm,0mm,0mm,0mm">
                <w:txbxContent>
                  <w:p>
                    <w:pPr>
                      <w:spacing w:before="10"/>
                      <w:ind w:left="148" w:right="0" w:firstLine="0"/>
                      <w:jc w:val="left"/>
                      <w:rPr>
                        <w:rFonts w:ascii="Times New Roman"/>
                        <w:i/>
                        <w:sz w:val="22"/>
                      </w:rPr>
                    </w:pPr>
                    <w:r>
                      <w:rPr>
                        <w:rFonts w:ascii="Times New Roman"/>
                        <w:w w:val="100"/>
                        <w:position w:val="-4"/>
                        <w:sz w:val="13"/>
                        <w:u w:val="single"/>
                      </w:rPr>
                      <w:t xml:space="preserve"> </w:t>
                    </w:r>
                    <w:r>
                      <w:rPr>
                        <w:rFonts w:ascii="Times New Roman"/>
                        <w:i/>
                        <w:sz w:val="22"/>
                      </w:rPr>
                      <w:t>g</w:t>
                    </w:r>
                  </w:p>
                  <w:p>
                    <w:pPr>
                      <w:spacing w:before="61"/>
                      <w:ind w:left="175" w:right="0" w:firstLine="0"/>
                      <w:jc w:val="left"/>
                      <w:rPr>
                        <w:rFonts w:ascii="Times New Roman"/>
                        <w:i/>
                        <w:sz w:val="22"/>
                      </w:rPr>
                    </w:pPr>
                    <w:r>
                      <w:rPr>
                        <w:rFonts w:ascii="Times New Roman"/>
                        <w:i/>
                        <w:w w:val="101"/>
                        <w:sz w:val="22"/>
                      </w:rPr>
                      <w:t>h</w:t>
                    </w:r>
                  </w:p>
                </w:txbxContent>
              </v:textbox>
            </v:shape>
          </v:group>
        </w:pict>
      </w:r>
      <w:r>
        <w:pict>
          <v:group id="_x0000_s1181" o:spid="_x0000_s1181" o:spt="203" style="position:absolute;left:0pt;margin-left:167.85pt;margin-top:9.85pt;height:30.1pt;width:70pt;mso-position-horizontal-relative:page;z-index:-254860288;mso-width-relative:page;mso-height-relative:page;" coordorigin="3358,198" coordsize="1400,602">
            <o:lock v:ext="edit"/>
            <v:line id="_x0000_s1182" o:spid="_x0000_s1182" o:spt="20" style="position:absolute;left:3362;top:566;flip:y;height:17;width:28;" stroked="t" coordsize="21600,21600">
              <v:path arrowok="t"/>
              <v:fill focussize="0,0"/>
              <v:stroke weight="0.451023622047244pt" color="#000000"/>
              <v:imagedata o:title=""/>
              <o:lock v:ext="edit"/>
            </v:line>
            <v:line id="_x0000_s1183" o:spid="_x0000_s1183" o:spt="20" style="position:absolute;left:3390;top:571;height:219;width:41;" stroked="t" coordsize="21600,21600">
              <v:path arrowok="t"/>
              <v:fill focussize="0,0"/>
              <v:stroke weight="0.909133858267717pt" color="#000000"/>
              <v:imagedata o:title=""/>
              <o:lock v:ext="edit"/>
            </v:line>
            <v:line id="_x0000_s1184" o:spid="_x0000_s1184" o:spt="20" style="position:absolute;left:3462;top:198;height:597;width:0;" stroked="t" coordsize="21600,21600">
              <v:path arrowok="t"/>
              <v:fill focussize="0,0"/>
              <v:stroke weight="3.13724409448819pt" color="#000000"/>
              <v:imagedata o:title=""/>
              <o:lock v:ext="edit"/>
            </v:line>
            <v:line id="_x0000_s1185" o:spid="_x0000_s1185" o:spt="20" style="position:absolute;left:3489;top:202;height:0;width:1268;" stroked="t" coordsize="21600,21600">
              <v:path arrowok="t"/>
              <v:fill focussize="0,0"/>
              <v:stroke weight="0.449763779527559pt" color="#000000"/>
              <v:imagedata o:title=""/>
              <o:lock v:ext="edit"/>
            </v:line>
          </v:group>
        </w:pict>
      </w:r>
      <w:r>
        <w:rPr>
          <w:rFonts w:ascii="Times New Roman" w:hAnsi="Times New Roman"/>
          <w:i/>
          <w:sz w:val="22"/>
        </w:rPr>
        <w:t>L</w:t>
      </w:r>
      <w:r>
        <w:rPr>
          <w:rFonts w:ascii="Times New Roman" w:hAnsi="Times New Roman"/>
          <w:i/>
          <w:sz w:val="22"/>
        </w:rPr>
        <w:tab/>
      </w:r>
      <w:r>
        <w:rPr>
          <w:rFonts w:ascii="Times New Roman" w:hAnsi="Times New Roman"/>
          <w:spacing w:val="4"/>
          <w:sz w:val="22"/>
        </w:rPr>
        <w:t>(4</w:t>
      </w:r>
      <w:r>
        <w:rPr>
          <w:rFonts w:ascii="Times New Roman" w:hAnsi="Times New Roman"/>
          <w:i/>
          <w:spacing w:val="4"/>
          <w:sz w:val="22"/>
        </w:rPr>
        <w:t xml:space="preserve">L </w:t>
      </w:r>
      <w:r>
        <w:rPr>
          <w:rFonts w:ascii="Times New Roman" w:hAnsi="Times New Roman"/>
          <w:position w:val="12"/>
          <w:sz w:val="13"/>
        </w:rPr>
        <w:t xml:space="preserve">2 </w:t>
      </w:r>
      <w:r>
        <w:rPr>
          <w:rFonts w:ascii="Symbol" w:hAnsi="Symbol"/>
          <w:sz w:val="22"/>
        </w:rPr>
        <w:t></w:t>
      </w:r>
      <w:r>
        <w:rPr>
          <w:rFonts w:ascii="Times New Roman" w:hAnsi="Times New Roman"/>
          <w:sz w:val="22"/>
        </w:rPr>
        <w:t xml:space="preserve"> </w:t>
      </w:r>
      <w:r>
        <w:rPr>
          <w:rFonts w:ascii="Times New Roman" w:hAnsi="Times New Roman"/>
          <w:i/>
          <w:sz w:val="22"/>
        </w:rPr>
        <w:t xml:space="preserve">L </w:t>
      </w:r>
      <w:r>
        <w:rPr>
          <w:rFonts w:ascii="Times New Roman" w:hAnsi="Times New Roman"/>
          <w:position w:val="12"/>
          <w:sz w:val="13"/>
        </w:rPr>
        <w:t>2</w:t>
      </w:r>
      <w:r>
        <w:rPr>
          <w:rFonts w:ascii="Times New Roman" w:hAnsi="Times New Roman"/>
          <w:spacing w:val="-17"/>
          <w:position w:val="12"/>
          <w:sz w:val="13"/>
        </w:rPr>
        <w:t xml:space="preserve"> </w:t>
      </w:r>
      <w:r>
        <w:rPr>
          <w:rFonts w:ascii="Times New Roman" w:hAnsi="Times New Roman"/>
          <w:spacing w:val="7"/>
          <w:sz w:val="22"/>
        </w:rPr>
        <w:t>)</w:t>
      </w:r>
      <w:r>
        <w:rPr>
          <w:rFonts w:ascii="Times New Roman" w:hAnsi="Times New Roman"/>
          <w:i/>
          <w:spacing w:val="7"/>
          <w:sz w:val="22"/>
        </w:rPr>
        <w:t>g</w:t>
      </w:r>
    </w:p>
    <w:p>
      <w:pPr>
        <w:spacing w:before="22"/>
        <w:ind w:left="638" w:right="0" w:firstLine="0"/>
        <w:jc w:val="left"/>
        <w:rPr>
          <w:sz w:val="21"/>
        </w:rPr>
      </w:pPr>
      <w:r>
        <w:br w:type="column"/>
      </w:r>
      <w:r>
        <w:rPr>
          <w:sz w:val="21"/>
        </w:rPr>
        <w:t>发射点</w:t>
      </w:r>
    </w:p>
    <w:p>
      <w:pPr>
        <w:spacing w:after="0"/>
        <w:jc w:val="left"/>
        <w:rPr>
          <w:sz w:val="21"/>
        </w:rPr>
        <w:sectPr>
          <w:type w:val="continuous"/>
          <w:pgSz w:w="11910" w:h="16840"/>
          <w:pgMar w:top="1400" w:right="1160" w:bottom="1100" w:left="1200" w:header="720" w:footer="720" w:gutter="0"/>
          <w:cols w:equalWidth="0" w:num="2">
            <w:col w:w="3556" w:space="2406"/>
            <w:col w:w="3588"/>
          </w:cols>
        </w:sectPr>
      </w:pPr>
    </w:p>
    <w:p>
      <w:pPr>
        <w:pStyle w:val="10"/>
        <w:numPr>
          <w:ilvl w:val="0"/>
          <w:numId w:val="10"/>
        </w:numPr>
        <w:tabs>
          <w:tab w:val="left" w:pos="336"/>
        </w:tabs>
        <w:spacing w:before="7" w:after="0" w:line="213" w:lineRule="exact"/>
        <w:ind w:left="974" w:right="0" w:hanging="975"/>
        <w:jc w:val="right"/>
        <w:rPr>
          <w:rFonts w:ascii="Times New Roman"/>
          <w:sz w:val="13"/>
        </w:rPr>
      </w:pPr>
      <w:r>
        <w:rPr>
          <w:rFonts w:ascii="Times New Roman"/>
          <w:w w:val="100"/>
          <w:sz w:val="13"/>
          <w:u w:val="single"/>
        </w:rPr>
        <w:t xml:space="preserve"> </w:t>
      </w:r>
      <w:r>
        <w:rPr>
          <w:rFonts w:ascii="Times New Roman"/>
          <w:sz w:val="13"/>
          <w:u w:val="single"/>
        </w:rPr>
        <w:t xml:space="preserve">   1</w:t>
      </w:r>
    </w:p>
    <w:p>
      <w:pPr>
        <w:pStyle w:val="5"/>
        <w:spacing w:line="224" w:lineRule="exact"/>
        <w:ind w:right="21"/>
        <w:jc w:val="right"/>
      </w:pPr>
      <w:r>
        <w:rPr>
          <w:w w:val="101"/>
        </w:rPr>
        <w:t>4</w:t>
      </w:r>
    </w:p>
    <w:p>
      <w:pPr>
        <w:spacing w:before="2"/>
        <w:ind w:left="418" w:right="0" w:firstLine="0"/>
        <w:jc w:val="left"/>
        <w:rPr>
          <w:rFonts w:ascii="Symbol" w:hAnsi="Symbol"/>
          <w:sz w:val="22"/>
        </w:rPr>
      </w:pPr>
      <w:r>
        <w:br w:type="column"/>
      </w:r>
      <w:r>
        <w:rPr>
          <w:rFonts w:ascii="Symbol" w:hAnsi="Symbol"/>
          <w:sz w:val="22"/>
        </w:rPr>
        <w:t></w:t>
      </w:r>
      <w:r>
        <w:rPr>
          <w:rFonts w:ascii="Times New Roman" w:hAnsi="Times New Roman"/>
          <w:sz w:val="22"/>
        </w:rPr>
        <w:t xml:space="preserve"> </w:t>
      </w:r>
      <w:r>
        <w:rPr>
          <w:rFonts w:ascii="Book Antiqua" w:hAnsi="Book Antiqua"/>
          <w:i/>
          <w:sz w:val="22"/>
        </w:rPr>
        <w:t xml:space="preserve">v </w:t>
      </w:r>
      <w:r>
        <w:rPr>
          <w:rFonts w:ascii="Symbol" w:hAnsi="Symbol"/>
          <w:sz w:val="22"/>
        </w:rPr>
        <w:t></w:t>
      </w:r>
    </w:p>
    <w:p>
      <w:pPr>
        <w:tabs>
          <w:tab w:val="left" w:pos="319"/>
          <w:tab w:val="left" w:pos="828"/>
          <w:tab w:val="left" w:pos="1231"/>
        </w:tabs>
        <w:spacing w:before="12"/>
        <w:ind w:left="0" w:right="5837" w:firstLine="0"/>
        <w:jc w:val="center"/>
        <w:rPr>
          <w:rFonts w:ascii="Times New Roman"/>
          <w:sz w:val="13"/>
        </w:rPr>
      </w:pPr>
      <w:r>
        <w:br w:type="column"/>
      </w:r>
      <w:r>
        <w:rPr>
          <w:rFonts w:ascii="Times New Roman"/>
          <w:w w:val="100"/>
          <w:sz w:val="13"/>
          <w:u w:val="single"/>
        </w:rPr>
        <w:t xml:space="preserve"> </w:t>
      </w:r>
      <w:r>
        <w:rPr>
          <w:rFonts w:ascii="Times New Roman"/>
          <w:sz w:val="13"/>
          <w:u w:val="single"/>
        </w:rPr>
        <w:tab/>
      </w:r>
      <w:r>
        <w:rPr>
          <w:rFonts w:ascii="Times New Roman"/>
          <w:sz w:val="13"/>
          <w:u w:val="single"/>
        </w:rPr>
        <w:t>1</w:t>
      </w:r>
      <w:r>
        <w:rPr>
          <w:rFonts w:ascii="Times New Roman"/>
          <w:sz w:val="13"/>
          <w:u w:val="single"/>
        </w:rPr>
        <w:tab/>
      </w:r>
      <w:r>
        <w:rPr>
          <w:rFonts w:ascii="Times New Roman"/>
          <w:sz w:val="13"/>
          <w:u w:val="single"/>
        </w:rPr>
        <w:t>2</w:t>
      </w:r>
      <w:r>
        <w:rPr>
          <w:rFonts w:ascii="Times New Roman"/>
          <w:sz w:val="13"/>
          <w:u w:val="single"/>
        </w:rPr>
        <w:tab/>
      </w:r>
    </w:p>
    <w:p>
      <w:pPr>
        <w:spacing w:before="29"/>
        <w:ind w:left="0" w:right="5835" w:firstLine="0"/>
        <w:jc w:val="center"/>
        <w:rPr>
          <w:rFonts w:ascii="Times New Roman"/>
          <w:i/>
          <w:sz w:val="22"/>
        </w:rPr>
      </w:pPr>
      <w:r>
        <w:pict>
          <v:group id="_x0000_s1186" o:spid="_x0000_s1186" o:spt="203" style="position:absolute;left:0pt;margin-left:350.15pt;margin-top:-32.75pt;height:87.95pt;width:153.75pt;mso-position-horizontal-relative:page;z-index:251736064;mso-width-relative:page;mso-height-relative:page;" coordorigin="7003,-655" coordsize="3075,1759">
            <o:lock v:ext="edit"/>
            <v:rect id="_x0000_s1187" o:spid="_x0000_s1187" o:spt="1" style="position:absolute;left:7394;top:-269;height:552;width:49;" filled="f" stroked="t" coordsize="21600,21600">
              <v:path/>
              <v:fill on="f" focussize="0,0"/>
              <v:stroke color="#000000"/>
              <v:imagedata o:title=""/>
              <o:lock v:ext="edit"/>
            </v:rect>
            <v:shape id="_x0000_s1188" o:spid="_x0000_s1188" style="position:absolute;left:7011;top:-116;height:797;width:3060;" fillcolor="#FFFFFF" filled="t" stroked="f" coordorigin="7011,-116" coordsize="3060,797" path="m10071,-116l7754,-116,7011,627,7011,681,9328,681,10071,-61,10071,-116e">
              <v:path arrowok="t"/>
              <v:fill on="t" focussize="0,0"/>
              <v:stroke on="f"/>
              <v:imagedata o:title=""/>
              <o:lock v:ext="edit"/>
            </v:shape>
            <v:shape id="_x0000_s1189" o:spid="_x0000_s1189" style="position:absolute;left:9328;top:-116;height:797;width:743;" fillcolor="#CDCDCD" filled="t" stroked="f" coordorigin="9328,-116" coordsize="743,797" path="m10071,-116l9328,627,9328,681,10071,-61,10071,-116xe">
              <v:path arrowok="t"/>
              <v:fill on="t" focussize="0,0"/>
              <v:stroke on="f"/>
              <v:imagedata o:title=""/>
              <o:lock v:ext="edit"/>
            </v:shape>
            <v:shape id="_x0000_s1190" o:spid="_x0000_s1190" style="position:absolute;left:7011;top:-116;height:797;width:3060;" filled="f" stroked="t" coordorigin="7011,-116" coordsize="3060,797" path="m7754,-116l7011,627,7011,681,9328,681,10071,-61,10071,-116,7754,-116xm7011,627l9328,627,10071,-116m9328,627l9328,681e">
              <v:path arrowok="t"/>
              <v:fill on="f" focussize="0,0"/>
              <v:stroke color="#000000"/>
              <v:imagedata o:title=""/>
              <o:lock v:ext="edit"/>
            </v:shape>
            <v:shape id="_x0000_s1191" o:spid="_x0000_s1191" style="position:absolute;left:8210;top:-287;height:930;width:765;" fillcolor="#FFFFFF" filled="t" stroked="f" coordorigin="8210,-287" coordsize="765,930" path="m8975,-287l8210,478,8210,643,8975,-122,8975,-287xe">
              <v:path arrowok="t"/>
              <v:fill on="t" focussize="0,0"/>
              <v:stroke on="f"/>
              <v:imagedata o:title=""/>
              <o:lock v:ext="edit"/>
            </v:shape>
            <v:shape id="_x0000_s1192" o:spid="_x0000_s1192" style="position:absolute;left:8210;top:-287;height:930;width:765;" fillcolor="#CDCDCD" filled="t" stroked="f" coordorigin="8210,-287" coordsize="765,930" path="m8975,-287l8210,478,8210,643,8975,-122,8975,-287xe">
              <v:path arrowok="t"/>
              <v:fill on="t" focussize="0,0"/>
              <v:stroke on="f"/>
              <v:imagedata o:title=""/>
              <o:lock v:ext="edit"/>
            </v:shape>
            <v:shape id="_x0000_s1193" o:spid="_x0000_s1193" style="position:absolute;left:8210;top:-287;height:930;width:765;" filled="f" stroked="t" coordorigin="8210,-287" coordsize="765,930" path="m8975,-287l8210,478,8210,643,8975,-122,8975,-287xm8210,478l8210,478,8975,-287m8210,478l8210,643e">
              <v:path arrowok="t"/>
              <v:fill on="f" focussize="0,0"/>
              <v:stroke color="#000000"/>
              <v:imagedata o:title=""/>
              <o:lock v:ext="edit"/>
            </v:shape>
            <v:shape id="_x0000_s1194" o:spid="_x0000_s1194" o:spt="75" type="#_x0000_t75" style="position:absolute;left:9145;top:73;height:111;width:111;" filled="f" stroked="f" coordsize="21600,21600">
              <v:path/>
              <v:fill on="f" focussize="0,0"/>
              <v:stroke on="f"/>
              <v:imagedata r:id="rId43" o:title=""/>
              <o:lock v:ext="edit" aspectratio="t"/>
            </v:shape>
            <v:shape id="_x0000_s1195" o:spid="_x0000_s1195" style="position:absolute;left:7011;top:-90;height:1170;width:3060;" filled="f" stroked="t" coordorigin="7011,-90" coordsize="3060,1170" path="m7011,681l7011,1080m9332,669l9332,1067m10071,-90l10071,308e">
              <v:path arrowok="t"/>
              <v:fill on="f" focussize="0,0"/>
              <v:stroke color="#000000"/>
              <v:imagedata o:title=""/>
              <o:lock v:ext="edit"/>
            </v:shape>
            <v:shape id="_x0000_s1196" o:spid="_x0000_s1196" style="position:absolute;left:7011;top:887;height:120;width:2295;" fillcolor="#000000" filled="t" stroked="f" coordorigin="7011,887" coordsize="2295,120" path="m7929,937l7131,937,7131,887,7011,947,7131,1007,7131,957,7929,957,7929,937m9306,947l9286,937,9186,887,9186,937,8235,937,8235,957,9186,957,9186,1007,9286,957,9306,947e">
              <v:path arrowok="t"/>
              <v:fill on="t" focussize="0,0"/>
              <v:stroke on="f"/>
              <v:imagedata o:title=""/>
              <o:lock v:ext="edit"/>
            </v:shape>
            <v:shape id="_x0000_s1197" o:spid="_x0000_s1197" o:spt="75" type="#_x0000_t75" style="position:absolute;left:9758;top:242;height:313;width:313;" filled="f" stroked="f" coordsize="21600,21600">
              <v:path/>
              <v:fill on="f" focussize="0,0"/>
              <v:stroke on="f"/>
              <v:imagedata r:id="rId44" o:title=""/>
              <o:lock v:ext="edit" aspectratio="t"/>
            </v:shape>
            <v:shape id="_x0000_s1198" o:spid="_x0000_s1198" o:spt="75" type="#_x0000_t75" style="position:absolute;left:9306;top:633;height:314;width:313;" filled="f" stroked="f" coordsize="21600,21600">
              <v:path/>
              <v:fill on="f" focussize="0,0"/>
              <v:stroke on="f"/>
              <v:imagedata r:id="rId45" o:title=""/>
              <o:lock v:ext="edit" aspectratio="t"/>
            </v:shape>
            <v:shape id="_x0000_s1199" o:spid="_x0000_s1199" style="position:absolute;left:7062;top:-300;height:532;width:319;" filled="f" stroked="t" coordorigin="7062,-300" coordsize="319,532" path="m7381,-300l7075,-300m7368,232l7062,232e">
              <v:path arrowok="t"/>
              <v:fill on="f" focussize="0,0"/>
              <v:stroke color="#000000"/>
              <v:imagedata o:title=""/>
              <o:lock v:ext="edit"/>
            </v:shape>
            <v:shape id="_x0000_s1200" o:spid="_x0000_s1200" style="position:absolute;left:7470;top:-300;height:399;width:1683;" filled="f" stroked="t" coordorigin="7470,-300" coordsize="1683,399" path="m7470,-300l7555,-293,7639,-285,7723,-278,7806,-270,7888,-263,7969,-254,8048,-246,8126,-237,8202,-227,8275,-216,8346,-205,8414,-193,8479,-180,8541,-167,8644,-138,8741,-103,8831,-65,8914,-26,8988,13,9054,48,9109,78,9153,99e">
              <v:path arrowok="t"/>
              <v:fill on="f" focussize="0,0"/>
              <v:stroke color="#000000"/>
              <v:imagedata o:title=""/>
              <o:lock v:ext="edit"/>
            </v:shape>
            <v:shape id="_x0000_s1201" o:spid="_x0000_s1201" o:spt="75" type="#_x0000_t75" style="position:absolute;left:7142;top:-515;height:227;width:120;" filled="f" stroked="f" coordsize="21600,21600">
              <v:path/>
              <v:fill on="f" focussize="0,0"/>
              <v:stroke on="f"/>
              <v:imagedata r:id="rId46" o:title=""/>
              <o:lock v:ext="edit" aspectratio="t"/>
            </v:shape>
            <v:shape id="_x0000_s1202" o:spid="_x0000_s1202" o:spt="75" type="#_x0000_t75" style="position:absolute;left:7142;top:226;height:228;width:120;" filled="f" stroked="f" coordsize="21600,21600">
              <v:path/>
              <v:fill on="f" focussize="0,0"/>
              <v:stroke on="f"/>
              <v:imagedata r:id="rId47" o:title=""/>
              <o:lock v:ext="edit" aspectratio="t"/>
            </v:shape>
            <v:line id="_x0000_s1203" o:spid="_x0000_s1203" o:spt="20" style="position:absolute;left:7470;top:-648;flip:y;height:266;width:306;" stroked="t" coordsize="21600,21600">
              <v:path arrowok="t"/>
              <v:fill focussize="0,0"/>
              <v:stroke color="#000000"/>
              <v:imagedata o:title=""/>
              <o:lock v:ext="edit"/>
            </v:line>
            <v:shape id="_x0000_s1204" o:spid="_x0000_s1204" o:spt="202" type="#_x0000_t202" style="position:absolute;left:8872;top:-502;height:210;width:427;" filled="f" stroked="f" coordsize="21600,21600">
              <v:path/>
              <v:fill on="f" focussize="0,0"/>
              <v:stroke on="f" joinstyle="miter"/>
              <v:imagedata o:title=""/>
              <o:lock v:ext="edit"/>
              <v:textbox inset="0mm,0mm,0mm,0mm">
                <w:txbxContent>
                  <w:p>
                    <w:pPr>
                      <w:spacing w:before="0" w:line="209" w:lineRule="exact"/>
                      <w:ind w:left="0" w:right="0" w:firstLine="0"/>
                      <w:jc w:val="left"/>
                      <w:rPr>
                        <w:sz w:val="21"/>
                      </w:rPr>
                    </w:pPr>
                    <w:r>
                      <w:rPr>
                        <w:sz w:val="21"/>
                      </w:rPr>
                      <w:t>球网</w:t>
                    </w:r>
                  </w:p>
                </w:txbxContent>
              </v:textbox>
            </v:shape>
            <v:shape id="_x0000_s1205" o:spid="_x0000_s1205" o:spt="202" type="#_x0000_t202" style="position:absolute;left:7087;top:-110;height:231;width:222;" filled="f" stroked="f" coordsize="21600,21600">
              <v:path/>
              <v:fill on="f" focussize="0,0"/>
              <v:stroke on="f" joinstyle="miter"/>
              <v:imagedata o:title=""/>
              <o:lock v:ext="edit"/>
              <v:textbox inset="0mm,0mm,0mm,0mm">
                <w:txbxContent>
                  <w:p>
                    <w:pPr>
                      <w:spacing w:before="0" w:line="231" w:lineRule="exact"/>
                      <w:ind w:left="0" w:right="0" w:firstLine="0"/>
                      <w:jc w:val="left"/>
                      <w:rPr>
                        <w:rFonts w:ascii="Times New Roman"/>
                        <w:i/>
                        <w:sz w:val="21"/>
                      </w:rPr>
                    </w:pPr>
                    <w:r>
                      <w:rPr>
                        <w:rFonts w:ascii="Times New Roman"/>
                        <w:sz w:val="21"/>
                      </w:rPr>
                      <w:t>3</w:t>
                    </w:r>
                    <w:r>
                      <w:rPr>
                        <w:rFonts w:ascii="Times New Roman"/>
                        <w:i/>
                        <w:sz w:val="21"/>
                      </w:rPr>
                      <w:t>h</w:t>
                    </w:r>
                  </w:p>
                </w:txbxContent>
              </v:textbox>
            </v:shape>
            <v:shape id="_x0000_s1206" o:spid="_x0000_s1206" o:spt="202" type="#_x0000_t202" style="position:absolute;left:9008;top:167;height:601;width:806;" filled="f" stroked="f" coordsize="21600,21600">
              <v:path/>
              <v:fill on="f" focussize="0,0"/>
              <v:stroke on="f" joinstyle="miter"/>
              <v:imagedata o:title=""/>
              <o:lock v:ext="edit"/>
              <v:textbox inset="0mm,0mm,0mm,0mm">
                <w:txbxContent>
                  <w:p>
                    <w:pPr>
                      <w:spacing w:before="0" w:line="239" w:lineRule="exact"/>
                      <w:ind w:left="0" w:right="0" w:firstLine="0"/>
                      <w:jc w:val="left"/>
                      <w:rPr>
                        <w:sz w:val="21"/>
                      </w:rPr>
                    </w:pPr>
                    <w:r>
                      <w:rPr>
                        <w:sz w:val="21"/>
                      </w:rPr>
                      <w:t>乒乓球</w:t>
                    </w:r>
                  </w:p>
                  <w:p>
                    <w:pPr>
                      <w:spacing w:before="87"/>
                      <w:ind w:left="0" w:right="18" w:firstLine="0"/>
                      <w:jc w:val="right"/>
                      <w:rPr>
                        <w:rFonts w:ascii="Times New Roman"/>
                        <w:sz w:val="12"/>
                      </w:rPr>
                    </w:pPr>
                    <w:r>
                      <w:rPr>
                        <w:rFonts w:ascii="Times New Roman"/>
                        <w:i/>
                        <w:w w:val="95"/>
                        <w:sz w:val="21"/>
                      </w:rPr>
                      <w:t>L</w:t>
                    </w:r>
                    <w:r>
                      <w:rPr>
                        <w:rFonts w:ascii="Times New Roman"/>
                        <w:w w:val="95"/>
                        <w:position w:val="-4"/>
                        <w:sz w:val="12"/>
                      </w:rPr>
                      <w:t>2</w:t>
                    </w:r>
                  </w:p>
                </w:txbxContent>
              </v:textbox>
            </v:shape>
            <v:shape id="_x0000_s1207" o:spid="_x0000_s1207" o:spt="202" type="#_x0000_t202" style="position:absolute;left:7967;top:838;height:266;width:180;" filled="f" stroked="f" coordsize="21600,21600">
              <v:path/>
              <v:fill on="f" focussize="0,0"/>
              <v:stroke on="f" joinstyle="miter"/>
              <v:imagedata o:title=""/>
              <o:lock v:ext="edit"/>
              <v:textbox inset="0mm,0mm,0mm,0mm">
                <w:txbxContent>
                  <w:p>
                    <w:pPr>
                      <w:spacing w:before="0" w:line="263" w:lineRule="exact"/>
                      <w:ind w:left="0" w:right="0" w:firstLine="0"/>
                      <w:jc w:val="left"/>
                      <w:rPr>
                        <w:rFonts w:ascii="Times New Roman"/>
                        <w:sz w:val="12"/>
                      </w:rPr>
                    </w:pPr>
                    <w:r>
                      <w:rPr>
                        <w:rFonts w:ascii="Times New Roman"/>
                        <w:i/>
                        <w:sz w:val="21"/>
                      </w:rPr>
                      <w:t>L</w:t>
                    </w:r>
                    <w:r>
                      <w:rPr>
                        <w:rFonts w:ascii="Times New Roman"/>
                        <w:position w:val="-4"/>
                        <w:sz w:val="12"/>
                      </w:rPr>
                      <w:t>1</w:t>
                    </w:r>
                  </w:p>
                </w:txbxContent>
              </v:textbox>
            </v:shape>
          </v:group>
        </w:pict>
      </w:r>
      <w:r>
        <w:rPr>
          <w:rFonts w:ascii="Times New Roman"/>
          <w:sz w:val="22"/>
        </w:rPr>
        <w:t>6</w:t>
      </w:r>
      <w:r>
        <w:rPr>
          <w:rFonts w:ascii="Times New Roman"/>
          <w:i/>
          <w:sz w:val="22"/>
        </w:rPr>
        <w:t>h</w:t>
      </w:r>
    </w:p>
    <w:p>
      <w:pPr>
        <w:spacing w:after="0"/>
        <w:jc w:val="center"/>
        <w:rPr>
          <w:rFonts w:ascii="Times New Roman"/>
          <w:sz w:val="22"/>
        </w:rPr>
        <w:sectPr>
          <w:type w:val="continuous"/>
          <w:pgSz w:w="11910" w:h="16840"/>
          <w:pgMar w:top="1400" w:right="1160" w:bottom="1100" w:left="1200" w:header="720" w:footer="720" w:gutter="0"/>
          <w:cols w:equalWidth="0" w:num="3">
            <w:col w:w="1171" w:space="40"/>
            <w:col w:w="888" w:space="39"/>
            <w:col w:w="7412"/>
          </w:cols>
        </w:sectPr>
      </w:pPr>
    </w:p>
    <w:p>
      <w:pPr>
        <w:pStyle w:val="10"/>
        <w:numPr>
          <w:ilvl w:val="0"/>
          <w:numId w:val="10"/>
        </w:numPr>
        <w:tabs>
          <w:tab w:val="left" w:pos="975"/>
        </w:tabs>
        <w:spacing w:before="108" w:after="0" w:line="353" w:lineRule="exact"/>
        <w:ind w:left="974" w:right="0" w:hanging="337"/>
        <w:jc w:val="left"/>
        <w:rPr>
          <w:rFonts w:ascii="Times New Roman"/>
          <w:sz w:val="13"/>
        </w:rPr>
      </w:pPr>
      <w:r>
        <w:rPr>
          <w:rFonts w:ascii="Times New Roman"/>
          <w:spacing w:val="-12"/>
          <w:w w:val="101"/>
          <w:sz w:val="13"/>
          <w:u w:val="single"/>
        </w:rPr>
        <w:t xml:space="preserve"> </w:t>
      </w:r>
      <w:r>
        <w:rPr>
          <w:rFonts w:ascii="Times New Roman"/>
          <w:i/>
          <w:spacing w:val="-17"/>
          <w:w w:val="105"/>
          <w:position w:val="6"/>
          <w:sz w:val="22"/>
        </w:rPr>
        <w:t>L</w:t>
      </w:r>
      <w:r>
        <w:rPr>
          <w:rFonts w:ascii="Times New Roman"/>
          <w:spacing w:val="-17"/>
          <w:w w:val="105"/>
          <w:sz w:val="13"/>
          <w:u w:val="single"/>
        </w:rPr>
        <w:t>1</w:t>
      </w:r>
    </w:p>
    <w:p>
      <w:pPr>
        <w:pStyle w:val="5"/>
        <w:spacing w:line="225" w:lineRule="exact"/>
        <w:ind w:right="21"/>
        <w:jc w:val="right"/>
      </w:pPr>
      <w:r>
        <w:rPr>
          <w:w w:val="103"/>
        </w:rPr>
        <w:t>2</w:t>
      </w:r>
    </w:p>
    <w:p>
      <w:pPr>
        <w:spacing w:before="119" w:line="361" w:lineRule="exact"/>
        <w:ind w:left="510" w:right="0" w:firstLine="0"/>
        <w:jc w:val="left"/>
        <w:rPr>
          <w:rFonts w:ascii="Times New Roman" w:hAnsi="Times New Roman"/>
          <w:sz w:val="22"/>
        </w:rPr>
      </w:pPr>
      <w:r>
        <w:br w:type="column"/>
      </w:r>
      <w:r>
        <w:rPr>
          <w:rFonts w:ascii="Symbol" w:hAnsi="Symbol"/>
          <w:w w:val="105"/>
          <w:sz w:val="22"/>
        </w:rPr>
        <w:t></w:t>
      </w:r>
      <w:r>
        <w:rPr>
          <w:rFonts w:ascii="Times New Roman" w:hAnsi="Times New Roman"/>
          <w:w w:val="105"/>
          <w:sz w:val="22"/>
        </w:rPr>
        <w:t xml:space="preserve"> </w:t>
      </w:r>
      <w:r>
        <w:rPr>
          <w:rFonts w:ascii="Book Antiqua" w:hAnsi="Book Antiqua"/>
          <w:i/>
          <w:w w:val="105"/>
          <w:sz w:val="22"/>
        </w:rPr>
        <w:t xml:space="preserve">v </w:t>
      </w:r>
      <w:r>
        <w:rPr>
          <w:rFonts w:ascii="Symbol" w:hAnsi="Symbol"/>
          <w:w w:val="105"/>
          <w:sz w:val="22"/>
        </w:rPr>
        <w:t></w:t>
      </w:r>
      <w:r>
        <w:rPr>
          <w:rFonts w:ascii="Times New Roman" w:hAnsi="Times New Roman"/>
          <w:w w:val="105"/>
          <w:sz w:val="22"/>
        </w:rPr>
        <w:t xml:space="preserve"> </w:t>
      </w:r>
      <w:r>
        <w:rPr>
          <w:rFonts w:ascii="Times New Roman" w:hAnsi="Times New Roman"/>
          <w:w w:val="105"/>
          <w:position w:val="14"/>
          <w:sz w:val="22"/>
        </w:rPr>
        <w:t>1</w:t>
      </w:r>
    </w:p>
    <w:p>
      <w:pPr>
        <w:pStyle w:val="5"/>
        <w:spacing w:line="207" w:lineRule="exact"/>
        <w:jc w:val="right"/>
      </w:pPr>
      <w:r>
        <w:pict>
          <v:group id="_x0000_s1208" o:spid="_x0000_s1208" o:spt="203" style="position:absolute;left:0pt;margin-left:122.15pt;margin-top:-18.65pt;height:29.1pt;width:20.9pt;mso-position-horizontal-relative:page;z-index:251725824;mso-width-relative:page;mso-height-relative:page;" coordorigin="2443,-374" coordsize="418,582">
            <o:lock v:ext="edit"/>
            <v:line id="_x0000_s1209" o:spid="_x0000_s1209" o:spt="20" style="position:absolute;left:2448;top:-33;flip:y;height:17;width:28;" stroked="t" coordsize="21600,21600">
              <v:path arrowok="t"/>
              <v:fill focussize="0,0"/>
              <v:stroke weight="0.454803149606299pt" color="#000000"/>
              <v:imagedata o:title=""/>
              <o:lock v:ext="edit"/>
            </v:line>
            <v:line id="_x0000_s1210" o:spid="_x0000_s1210" o:spt="20" style="position:absolute;left:2476;top:-28;height:200;width:41;" stroked="t" coordsize="21600,21600">
              <v:path arrowok="t"/>
              <v:fill focussize="0,0"/>
              <v:stroke weight="0.91992125984252pt" color="#000000"/>
              <v:imagedata o:title=""/>
              <o:lock v:ext="edit"/>
            </v:line>
            <v:line id="_x0000_s1211" o:spid="_x0000_s1211" o:spt="20" style="position:absolute;left:2549;top:-374;height:551;width:0;" stroked="t" coordsize="21600,21600">
              <v:path arrowok="t"/>
              <v:fill focussize="0,0"/>
              <v:stroke weight="3.17511811023622pt" color="#000000"/>
              <v:imagedata o:title=""/>
              <o:lock v:ext="edit"/>
            </v:line>
            <v:line id="_x0000_s1212" o:spid="_x0000_s1212" o:spt="20" style="position:absolute;left:2576;top:-369;height:0;width:285;" stroked="t" coordsize="21600,21600">
              <v:path arrowok="t"/>
              <v:fill focussize="0,0"/>
              <v:stroke weight="0.453070866141732pt" color="#000000"/>
              <v:imagedata o:title=""/>
              <o:lock v:ext="edit"/>
            </v:line>
            <v:shape id="_x0000_s1213" o:spid="_x0000_s1213" o:spt="202" type="#_x0000_t202" style="position:absolute;left:2443;top:-374;height:582;width:418;" filled="f" stroked="f" coordsize="21600,21600">
              <v:path/>
              <v:fill on="f" focussize="0,0"/>
              <v:stroke on="f" joinstyle="miter"/>
              <v:imagedata o:title=""/>
              <o:lock v:ext="edit"/>
              <v:textbox inset="0mm,0mm,0mm,0mm">
                <w:txbxContent>
                  <w:p>
                    <w:pPr>
                      <w:spacing w:before="12"/>
                      <w:ind w:left="150" w:right="0" w:firstLine="0"/>
                      <w:jc w:val="left"/>
                      <w:rPr>
                        <w:rFonts w:ascii="Times New Roman"/>
                        <w:i/>
                        <w:sz w:val="22"/>
                      </w:rPr>
                    </w:pPr>
                    <w:r>
                      <w:rPr>
                        <w:rFonts w:ascii="Times New Roman"/>
                        <w:w w:val="101"/>
                        <w:position w:val="-4"/>
                        <w:sz w:val="13"/>
                        <w:u w:val="single"/>
                      </w:rPr>
                      <w:t xml:space="preserve"> </w:t>
                    </w:r>
                    <w:r>
                      <w:rPr>
                        <w:rFonts w:ascii="Times New Roman"/>
                        <w:spacing w:val="3"/>
                        <w:position w:val="-4"/>
                        <w:sz w:val="13"/>
                        <w:u w:val="single"/>
                      </w:rPr>
                      <w:t xml:space="preserve"> </w:t>
                    </w:r>
                    <w:r>
                      <w:rPr>
                        <w:rFonts w:ascii="Times New Roman"/>
                        <w:i/>
                        <w:w w:val="105"/>
                        <w:sz w:val="22"/>
                      </w:rPr>
                      <w:t>g</w:t>
                    </w:r>
                  </w:p>
                  <w:p>
                    <w:pPr>
                      <w:spacing w:before="62"/>
                      <w:ind w:left="161" w:right="0" w:firstLine="0"/>
                      <w:jc w:val="left"/>
                      <w:rPr>
                        <w:rFonts w:ascii="Times New Roman"/>
                        <w:i/>
                        <w:sz w:val="22"/>
                      </w:rPr>
                    </w:pPr>
                    <w:r>
                      <w:rPr>
                        <w:rFonts w:ascii="Times New Roman"/>
                        <w:w w:val="105"/>
                        <w:sz w:val="22"/>
                      </w:rPr>
                      <w:t>6</w:t>
                    </w:r>
                    <w:r>
                      <w:rPr>
                        <w:rFonts w:ascii="Times New Roman"/>
                        <w:i/>
                        <w:w w:val="105"/>
                        <w:sz w:val="22"/>
                      </w:rPr>
                      <w:t>h</w:t>
                    </w:r>
                  </w:p>
                </w:txbxContent>
              </v:textbox>
            </v:shape>
          </v:group>
        </w:pict>
      </w:r>
      <w:r>
        <w:pict>
          <v:group id="_x0000_s1214" o:spid="_x0000_s1214" o:spt="203" style="position:absolute;left:0pt;margin-left:172.9pt;margin-top:-21.2pt;height:30.3pt;width:79.6pt;mso-position-horizontal-relative:page;z-index:-254857216;mso-width-relative:page;mso-height-relative:page;" coordorigin="3458,-424" coordsize="1592,606">
            <o:lock v:ext="edit"/>
            <v:shape id="_x0000_s1215" o:spid="_x0000_s1215" style="position:absolute;left:1434;top:1617;height:38;width:227;" filled="f" stroked="t" coordorigin="1434,1617" coordsize="227,38" path="m3458,-71l3592,-71m3639,-37l3667,-53e">
              <v:path arrowok="t"/>
              <v:fill on="f" focussize="0,0"/>
              <v:stroke weight="0.456614173228346pt" color="#000000"/>
              <v:imagedata o:title=""/>
              <o:lock v:ext="edit"/>
            </v:shape>
            <v:line id="_x0000_s1216" o:spid="_x0000_s1216" o:spt="20" style="position:absolute;left:3667;top:-48;height:220;width:41;" stroked="t" coordsize="21600,21600">
              <v:path arrowok="t"/>
              <v:fill focussize="0,0"/>
              <v:stroke weight="0.92pt" color="#000000"/>
              <v:imagedata o:title=""/>
              <o:lock v:ext="edit"/>
            </v:line>
            <v:line id="_x0000_s1217" o:spid="_x0000_s1217" o:spt="20" style="position:absolute;left:3740;top:-424;height:601;width:0;" stroked="t" coordsize="21600,21600">
              <v:path arrowok="t"/>
              <v:fill focussize="0,0"/>
              <v:stroke weight="3.17511811023622pt" color="#000000"/>
              <v:imagedata o:title=""/>
              <o:lock v:ext="edit"/>
            </v:line>
            <v:line id="_x0000_s1218" o:spid="_x0000_s1218" o:spt="20" style="position:absolute;left:3767;top:-420;height:0;width:1283;" stroked="t" coordsize="21600,21600">
              <v:path arrowok="t"/>
              <v:fill focussize="0,0"/>
              <v:stroke weight="0.453070866141732pt" color="#000000"/>
              <v:imagedata o:title=""/>
              <o:lock v:ext="edit"/>
            </v:line>
          </v:group>
        </w:pict>
      </w:r>
      <w:r>
        <w:rPr>
          <w:w w:val="103"/>
        </w:rPr>
        <w:t>2</w:t>
      </w:r>
    </w:p>
    <w:p>
      <w:pPr>
        <w:spacing w:before="77"/>
        <w:ind w:left="185" w:right="5751" w:firstLine="0"/>
        <w:jc w:val="center"/>
        <w:rPr>
          <w:rFonts w:ascii="Times New Roman" w:hAnsi="Times New Roman"/>
          <w:i/>
          <w:sz w:val="22"/>
        </w:rPr>
      </w:pPr>
      <w:r>
        <w:br w:type="column"/>
      </w:r>
      <w:r>
        <w:rPr>
          <w:rFonts w:ascii="Times New Roman" w:hAnsi="Times New Roman"/>
          <w:w w:val="105"/>
          <w:sz w:val="22"/>
        </w:rPr>
        <w:t>(4</w:t>
      </w:r>
      <w:r>
        <w:rPr>
          <w:rFonts w:ascii="Times New Roman" w:hAnsi="Times New Roman"/>
          <w:i/>
          <w:w w:val="105"/>
          <w:sz w:val="22"/>
        </w:rPr>
        <w:t xml:space="preserve">L </w:t>
      </w:r>
      <w:r>
        <w:rPr>
          <w:rFonts w:ascii="Times New Roman" w:hAnsi="Times New Roman"/>
          <w:w w:val="105"/>
          <w:position w:val="12"/>
          <w:sz w:val="13"/>
        </w:rPr>
        <w:t xml:space="preserve">2 </w:t>
      </w:r>
      <w:r>
        <w:rPr>
          <w:rFonts w:ascii="Symbol" w:hAnsi="Symbol"/>
          <w:w w:val="105"/>
          <w:sz w:val="22"/>
        </w:rPr>
        <w:t></w:t>
      </w:r>
      <w:r>
        <w:rPr>
          <w:rFonts w:ascii="Times New Roman" w:hAnsi="Times New Roman"/>
          <w:w w:val="105"/>
          <w:sz w:val="22"/>
        </w:rPr>
        <w:t xml:space="preserve"> </w:t>
      </w:r>
      <w:r>
        <w:rPr>
          <w:rFonts w:ascii="Times New Roman" w:hAnsi="Times New Roman"/>
          <w:i/>
          <w:w w:val="105"/>
          <w:sz w:val="22"/>
        </w:rPr>
        <w:t xml:space="preserve">L </w:t>
      </w:r>
      <w:r>
        <w:rPr>
          <w:rFonts w:ascii="Times New Roman" w:hAnsi="Times New Roman"/>
          <w:w w:val="105"/>
          <w:position w:val="12"/>
          <w:sz w:val="13"/>
        </w:rPr>
        <w:t xml:space="preserve">2 </w:t>
      </w:r>
      <w:r>
        <w:rPr>
          <w:rFonts w:ascii="Times New Roman" w:hAnsi="Times New Roman"/>
          <w:w w:val="105"/>
          <w:sz w:val="22"/>
        </w:rPr>
        <w:t>)</w:t>
      </w:r>
      <w:r>
        <w:rPr>
          <w:rFonts w:ascii="Times New Roman" w:hAnsi="Times New Roman"/>
          <w:i/>
          <w:w w:val="105"/>
          <w:sz w:val="22"/>
        </w:rPr>
        <w:t>g</w:t>
      </w:r>
    </w:p>
    <w:p>
      <w:pPr>
        <w:spacing w:before="67"/>
        <w:ind w:left="185" w:right="5738" w:firstLine="0"/>
        <w:jc w:val="center"/>
        <w:rPr>
          <w:rFonts w:ascii="Times New Roman"/>
          <w:i/>
          <w:sz w:val="22"/>
        </w:rPr>
      </w:pPr>
      <w:r>
        <w:pict>
          <v:shape id="_x0000_s1219" o:spid="_x0000_s1219" o:spt="202" type="#_x0000_t202" style="position:absolute;left:0pt;margin-left:189.2pt;margin-top:-5.45pt;height:7.25pt;width:62.35pt;mso-position-horizontal-relative:page;z-index:-254846976;mso-width-relative:page;mso-height-relative:page;" filled="f" stroked="f" coordsize="21600,21600">
            <v:path/>
            <v:fill on="f" focussize="0,0"/>
            <v:stroke on="f" joinstyle="miter"/>
            <v:imagedata o:title=""/>
            <o:lock v:ext="edit"/>
            <v:textbox inset="0mm,0mm,0mm,0mm">
              <w:txbxContent>
                <w:p>
                  <w:pPr>
                    <w:tabs>
                      <w:tab w:val="left" w:pos="323"/>
                      <w:tab w:val="left" w:pos="838"/>
                      <w:tab w:val="left" w:pos="1246"/>
                    </w:tabs>
                    <w:spacing w:before="0" w:line="144" w:lineRule="exact"/>
                    <w:ind w:left="0" w:right="0" w:firstLine="0"/>
                    <w:jc w:val="left"/>
                    <w:rPr>
                      <w:rFonts w:ascii="Times New Roman"/>
                      <w:sz w:val="13"/>
                    </w:rPr>
                  </w:pPr>
                  <w:r>
                    <w:rPr>
                      <w:rFonts w:ascii="Times New Roman"/>
                      <w:w w:val="101"/>
                      <w:sz w:val="13"/>
                      <w:u w:val="single"/>
                    </w:rPr>
                    <w:t xml:space="preserve"> </w:t>
                  </w:r>
                  <w:r>
                    <w:rPr>
                      <w:rFonts w:ascii="Times New Roman"/>
                      <w:sz w:val="13"/>
                      <w:u w:val="single"/>
                    </w:rPr>
                    <w:tab/>
                  </w:r>
                  <w:r>
                    <w:rPr>
                      <w:rFonts w:ascii="Times New Roman"/>
                      <w:sz w:val="13"/>
                      <w:u w:val="single"/>
                    </w:rPr>
                    <w:t>1</w:t>
                  </w:r>
                  <w:r>
                    <w:rPr>
                      <w:rFonts w:ascii="Times New Roman"/>
                      <w:sz w:val="13"/>
                      <w:u w:val="single"/>
                    </w:rPr>
                    <w:tab/>
                  </w:r>
                  <w:r>
                    <w:rPr>
                      <w:rFonts w:ascii="Times New Roman"/>
                      <w:sz w:val="13"/>
                      <w:u w:val="single"/>
                    </w:rPr>
                    <w:t>2</w:t>
                  </w:r>
                  <w:r>
                    <w:rPr>
                      <w:rFonts w:ascii="Times New Roman"/>
                      <w:sz w:val="13"/>
                      <w:u w:val="single"/>
                    </w:rPr>
                    <w:tab/>
                  </w:r>
                </w:p>
              </w:txbxContent>
            </v:textbox>
          </v:shape>
        </w:pict>
      </w:r>
      <w:r>
        <w:rPr>
          <w:rFonts w:ascii="Times New Roman"/>
          <w:w w:val="105"/>
          <w:sz w:val="22"/>
        </w:rPr>
        <w:t>6</w:t>
      </w:r>
      <w:r>
        <w:rPr>
          <w:rFonts w:ascii="Times New Roman"/>
          <w:i/>
          <w:w w:val="105"/>
          <w:sz w:val="22"/>
        </w:rPr>
        <w:t>h</w:t>
      </w:r>
    </w:p>
    <w:p>
      <w:pPr>
        <w:spacing w:after="0"/>
        <w:jc w:val="center"/>
        <w:rPr>
          <w:rFonts w:ascii="Times New Roman"/>
          <w:sz w:val="22"/>
        </w:rPr>
        <w:sectPr>
          <w:type w:val="continuous"/>
          <w:pgSz w:w="11910" w:h="16840"/>
          <w:pgMar w:top="1400" w:right="1160" w:bottom="1100" w:left="1200" w:header="720" w:footer="720" w:gutter="0"/>
          <w:cols w:equalWidth="0" w:num="3">
            <w:col w:w="1173" w:space="40"/>
            <w:col w:w="1174" w:space="39"/>
            <w:col w:w="7124"/>
          </w:cols>
        </w:sectPr>
      </w:pPr>
    </w:p>
    <w:p>
      <w:pPr>
        <w:pStyle w:val="10"/>
        <w:numPr>
          <w:ilvl w:val="0"/>
          <w:numId w:val="10"/>
        </w:numPr>
        <w:tabs>
          <w:tab w:val="left" w:pos="986"/>
        </w:tabs>
        <w:spacing w:before="115" w:after="0" w:line="341" w:lineRule="exact"/>
        <w:ind w:left="985" w:right="0" w:hanging="348"/>
        <w:jc w:val="left"/>
        <w:rPr>
          <w:rFonts w:ascii="Times New Roman"/>
          <w:sz w:val="13"/>
        </w:rPr>
      </w:pPr>
      <w:r>
        <w:rPr>
          <w:rFonts w:ascii="Times New Roman"/>
          <w:spacing w:val="-11"/>
          <w:w w:val="100"/>
          <w:sz w:val="13"/>
          <w:u w:val="single"/>
        </w:rPr>
        <w:t xml:space="preserve"> </w:t>
      </w:r>
      <w:r>
        <w:rPr>
          <w:rFonts w:ascii="Times New Roman"/>
          <w:i/>
          <w:spacing w:val="-17"/>
          <w:position w:val="5"/>
          <w:sz w:val="22"/>
        </w:rPr>
        <w:t>L</w:t>
      </w:r>
      <w:r>
        <w:rPr>
          <w:rFonts w:ascii="Times New Roman"/>
          <w:spacing w:val="-17"/>
          <w:sz w:val="13"/>
          <w:u w:val="single"/>
        </w:rPr>
        <w:t>1</w:t>
      </w:r>
    </w:p>
    <w:p>
      <w:pPr>
        <w:pStyle w:val="5"/>
        <w:spacing w:line="223" w:lineRule="exact"/>
        <w:ind w:right="21"/>
        <w:jc w:val="right"/>
      </w:pPr>
      <w:r>
        <w:rPr>
          <w:w w:val="101"/>
        </w:rPr>
        <w:t>4</w:t>
      </w:r>
    </w:p>
    <w:p>
      <w:pPr>
        <w:spacing w:before="238"/>
        <w:ind w:left="415" w:right="0" w:firstLine="0"/>
        <w:jc w:val="left"/>
        <w:rPr>
          <w:rFonts w:ascii="Symbol" w:hAnsi="Symbol"/>
          <w:sz w:val="22"/>
        </w:rPr>
      </w:pPr>
      <w:r>
        <w:br w:type="column"/>
      </w:r>
      <w:r>
        <w:rPr>
          <w:rFonts w:ascii="Symbol" w:hAnsi="Symbol"/>
          <w:sz w:val="22"/>
        </w:rPr>
        <w:t></w:t>
      </w:r>
      <w:r>
        <w:rPr>
          <w:rFonts w:ascii="Times New Roman" w:hAnsi="Times New Roman"/>
          <w:sz w:val="22"/>
        </w:rPr>
        <w:t xml:space="preserve"> </w:t>
      </w:r>
      <w:r>
        <w:rPr>
          <w:rFonts w:ascii="Book Antiqua" w:hAnsi="Book Antiqua"/>
          <w:i/>
          <w:sz w:val="22"/>
        </w:rPr>
        <w:t xml:space="preserve">v </w:t>
      </w:r>
      <w:r>
        <w:rPr>
          <w:rFonts w:ascii="Symbol" w:hAnsi="Symbol"/>
          <w:sz w:val="22"/>
        </w:rPr>
        <w:t></w:t>
      </w:r>
    </w:p>
    <w:p>
      <w:pPr>
        <w:spacing w:after="0"/>
        <w:jc w:val="left"/>
        <w:rPr>
          <w:rFonts w:ascii="Symbol" w:hAnsi="Symbol"/>
          <w:sz w:val="22"/>
        </w:rPr>
        <w:sectPr>
          <w:pgSz w:w="11910" w:h="16840"/>
          <w:pgMar w:top="1380" w:right="1160" w:bottom="1100" w:left="1200" w:header="0" w:footer="908" w:gutter="0"/>
          <w:cols w:equalWidth="0" w:num="2">
            <w:col w:w="1181" w:space="40"/>
            <w:col w:w="8329"/>
          </w:cols>
        </w:sectPr>
      </w:pPr>
    </w:p>
    <w:p>
      <w:pPr>
        <w:pStyle w:val="6"/>
        <w:spacing w:before="108"/>
        <w:rPr>
          <w:rFonts w:ascii="Times New Roman" w:eastAsia="Times New Roman"/>
        </w:rPr>
      </w:pPr>
      <w:r>
        <w:pict>
          <v:group id="_x0000_s1220" o:spid="_x0000_s1220" o:spt="203" style="position:absolute;left:0pt;margin-left:122.45pt;margin-top:-28.55pt;height:28.6pt;width:16.25pt;mso-position-horizontal-relative:page;z-index:251743232;mso-width-relative:page;mso-height-relative:page;" coordorigin="2450,-572" coordsize="325,572">
            <o:lock v:ext="edit"/>
            <v:line id="_x0000_s1221" o:spid="_x0000_s1221" o:spt="20" style="position:absolute;left:2454;top:-236;flip:y;height:16;width:28;" stroked="t" coordsize="21600,21600">
              <v:path arrowok="t"/>
              <v:fill focussize="0,0"/>
              <v:stroke weight="0.446850393700787pt" color="#000000"/>
              <v:imagedata o:title=""/>
              <o:lock v:ext="edit"/>
            </v:line>
            <v:line id="_x0000_s1222" o:spid="_x0000_s1222" o:spt="20" style="position:absolute;left:2482;top:-232;height:197;width:40;" stroked="t" coordsize="21600,21600">
              <v:path arrowok="t"/>
              <v:fill focussize="0,0"/>
              <v:stroke weight="0.903307086614173pt" color="#000000"/>
              <v:imagedata o:title=""/>
              <o:lock v:ext="edit"/>
            </v:line>
            <v:line id="_x0000_s1223" o:spid="_x0000_s1223" o:spt="20" style="position:absolute;left:2554;top:-572;height:542;width:0;" stroked="t" coordsize="21600,21600">
              <v:path arrowok="t"/>
              <v:fill focussize="0,0"/>
              <v:stroke weight="3.11771653543307pt" color="#000000"/>
              <v:imagedata o:title=""/>
              <o:lock v:ext="edit"/>
            </v:line>
            <v:line id="_x0000_s1224" o:spid="_x0000_s1224" o:spt="20" style="position:absolute;left:2580;top:-567;height:0;width:195;" stroked="t" coordsize="21600,21600">
              <v:path arrowok="t"/>
              <v:fill focussize="0,0"/>
              <v:stroke weight="0.445196850393701pt" color="#000000"/>
              <v:imagedata o:title=""/>
              <o:lock v:ext="edit"/>
            </v:line>
            <v:shape id="_x0000_s1225" o:spid="_x0000_s1225" o:spt="202" type="#_x0000_t202" style="position:absolute;left:2449;top:-572;height:572;width:325;" filled="f" stroked="f" coordsize="21600,21600">
              <v:path/>
              <v:fill on="f" focussize="0,0"/>
              <v:stroke on="f" joinstyle="miter"/>
              <v:imagedata o:title=""/>
              <o:lock v:ext="edit"/>
              <v:textbox inset="0mm,0mm,0mm,0mm">
                <w:txbxContent>
                  <w:p>
                    <w:pPr>
                      <w:spacing w:before="8"/>
                      <w:ind w:left="147" w:right="0" w:firstLine="0"/>
                      <w:jc w:val="left"/>
                      <w:rPr>
                        <w:rFonts w:ascii="Times New Roman"/>
                        <w:i/>
                        <w:sz w:val="22"/>
                      </w:rPr>
                    </w:pPr>
                    <w:r>
                      <w:rPr>
                        <w:rFonts w:ascii="Times New Roman"/>
                        <w:w w:val="100"/>
                        <w:position w:val="-4"/>
                        <w:sz w:val="13"/>
                        <w:u w:val="single"/>
                      </w:rPr>
                      <w:t xml:space="preserve"> </w:t>
                    </w:r>
                    <w:r>
                      <w:rPr>
                        <w:rFonts w:ascii="Times New Roman"/>
                        <w:i/>
                        <w:sz w:val="22"/>
                      </w:rPr>
                      <w:t>g</w:t>
                    </w:r>
                  </w:p>
                  <w:p>
                    <w:pPr>
                      <w:spacing w:before="57"/>
                      <w:ind w:left="174" w:right="0" w:firstLine="0"/>
                      <w:jc w:val="left"/>
                      <w:rPr>
                        <w:rFonts w:ascii="Times New Roman"/>
                        <w:i/>
                        <w:sz w:val="22"/>
                      </w:rPr>
                    </w:pPr>
                    <w:r>
                      <w:rPr>
                        <w:rFonts w:ascii="Times New Roman"/>
                        <w:i/>
                        <w:w w:val="101"/>
                        <w:sz w:val="22"/>
                      </w:rPr>
                      <w:t>h</w:t>
                    </w:r>
                  </w:p>
                </w:txbxContent>
              </v:textbox>
            </v:shape>
          </v:group>
        </w:pict>
      </w:r>
      <w:r>
        <w:pict>
          <v:group id="_x0000_s1226" o:spid="_x0000_s1226" o:spt="203" style="position:absolute;left:0pt;margin-left:168.05pt;margin-top:-31.05pt;height:31.05pt;width:78.25pt;mso-position-horizontal-relative:page;z-index:251747328;mso-width-relative:page;mso-height-relative:page;" coordorigin="3361,-621" coordsize="1565,621">
            <o:lock v:ext="edit"/>
            <v:shape id="_x0000_s1227" o:spid="_x0000_s1227" style="position:absolute;left:1340;top:14432;height:38;width:227;" filled="f" stroked="t" coordorigin="1340,14432" coordsize="227,38" path="m3361,-274l3493,-274m3538,-240l3566,-256e">
              <v:path arrowok="t"/>
              <v:fill on="f" focussize="0,0"/>
              <v:stroke weight="0.448503937007874pt" color="#000000"/>
              <v:imagedata o:title=""/>
              <o:lock v:ext="edit"/>
            </v:shape>
            <v:line id="_x0000_s1228" o:spid="_x0000_s1228" o:spt="20" style="position:absolute;left:3566;top:-252;height:217;width:41;" stroked="t" coordsize="21600,21600">
              <v:path arrowok="t"/>
              <v:fill focussize="0,0"/>
              <v:stroke weight="0.903385826771654pt" color="#000000"/>
              <v:imagedata o:title=""/>
              <o:lock v:ext="edit"/>
            </v:line>
            <v:line id="_x0000_s1229" o:spid="_x0000_s1229" o:spt="20" style="position:absolute;left:3638;top:-621;height:591;width:0;" stroked="t" coordsize="21600,21600">
              <v:path arrowok="t"/>
              <v:fill focussize="0,0"/>
              <v:stroke weight="3.1411811023622pt" color="#000000"/>
              <v:imagedata o:title=""/>
              <o:lock v:ext="edit"/>
            </v:line>
            <v:line id="_x0000_s1230" o:spid="_x0000_s1230" o:spt="20" style="position:absolute;left:3665;top:-617;height:0;width:1259;" stroked="t" coordsize="21600,21600">
              <v:path arrowok="t"/>
              <v:fill focussize="0,0"/>
              <v:stroke weight="0.445196850393701pt" color="#000000"/>
              <v:imagedata o:title=""/>
              <o:lock v:ext="edit"/>
            </v:line>
            <v:shape id="_x0000_s1231" o:spid="_x0000_s1231" o:spt="202" type="#_x0000_t202" style="position:absolute;left:3372;top:-592;height:282;width:1531;" filled="f" stroked="f" coordsize="21600,21600">
              <v:path/>
              <v:fill on="f" focussize="0,0"/>
              <v:stroke on="f" joinstyle="miter"/>
              <v:imagedata o:title=""/>
              <o:lock v:ext="edit"/>
              <v:textbox inset="0mm,0mm,0mm,0mm">
                <w:txbxContent>
                  <w:p>
                    <w:pPr>
                      <w:tabs>
                        <w:tab w:val="left" w:pos="320"/>
                      </w:tabs>
                      <w:spacing w:before="0" w:line="282" w:lineRule="exact"/>
                      <w:ind w:left="0" w:right="0" w:firstLine="0"/>
                      <w:jc w:val="left"/>
                      <w:rPr>
                        <w:rFonts w:ascii="Times New Roman" w:hAnsi="Times New Roman"/>
                        <w:i/>
                        <w:sz w:val="22"/>
                      </w:rPr>
                    </w:pPr>
                    <w:r>
                      <w:rPr>
                        <w:rFonts w:ascii="Times New Roman" w:hAnsi="Times New Roman"/>
                        <w:sz w:val="22"/>
                      </w:rPr>
                      <w:t>1</w:t>
                    </w:r>
                    <w:r>
                      <w:rPr>
                        <w:rFonts w:ascii="Times New Roman" w:hAnsi="Times New Roman"/>
                        <w:sz w:val="22"/>
                      </w:rPr>
                      <w:tab/>
                    </w:r>
                    <w:r>
                      <w:rPr>
                        <w:rFonts w:ascii="Times New Roman" w:hAnsi="Times New Roman"/>
                        <w:spacing w:val="3"/>
                        <w:position w:val="1"/>
                        <w:sz w:val="22"/>
                      </w:rPr>
                      <w:t>(4</w:t>
                    </w:r>
                    <w:r>
                      <w:rPr>
                        <w:rFonts w:ascii="Times New Roman" w:hAnsi="Times New Roman"/>
                        <w:i/>
                        <w:spacing w:val="3"/>
                        <w:position w:val="1"/>
                        <w:sz w:val="22"/>
                      </w:rPr>
                      <w:t xml:space="preserve">L </w:t>
                    </w:r>
                    <w:r>
                      <w:rPr>
                        <w:rFonts w:ascii="Times New Roman" w:hAnsi="Times New Roman"/>
                        <w:position w:val="12"/>
                        <w:sz w:val="13"/>
                      </w:rPr>
                      <w:t xml:space="preserve">2 </w:t>
                    </w:r>
                    <w:r>
                      <w:rPr>
                        <w:rFonts w:ascii="Symbol" w:hAnsi="Symbol"/>
                        <w:position w:val="1"/>
                        <w:sz w:val="22"/>
                      </w:rPr>
                      <w:t></w:t>
                    </w:r>
                    <w:r>
                      <w:rPr>
                        <w:rFonts w:ascii="Times New Roman" w:hAnsi="Times New Roman"/>
                        <w:position w:val="1"/>
                        <w:sz w:val="22"/>
                      </w:rPr>
                      <w:t xml:space="preserve"> </w:t>
                    </w:r>
                    <w:r>
                      <w:rPr>
                        <w:rFonts w:ascii="Times New Roman" w:hAnsi="Times New Roman"/>
                        <w:i/>
                        <w:position w:val="1"/>
                        <w:sz w:val="22"/>
                      </w:rPr>
                      <w:t xml:space="preserve">L </w:t>
                    </w:r>
                    <w:r>
                      <w:rPr>
                        <w:rFonts w:ascii="Times New Roman" w:hAnsi="Times New Roman"/>
                        <w:position w:val="12"/>
                        <w:sz w:val="13"/>
                      </w:rPr>
                      <w:t>2</w:t>
                    </w:r>
                    <w:r>
                      <w:rPr>
                        <w:rFonts w:ascii="Times New Roman" w:hAnsi="Times New Roman"/>
                        <w:spacing w:val="-22"/>
                        <w:position w:val="12"/>
                        <w:sz w:val="13"/>
                      </w:rPr>
                      <w:t xml:space="preserve"> </w:t>
                    </w:r>
                    <w:r>
                      <w:rPr>
                        <w:rFonts w:ascii="Times New Roman" w:hAnsi="Times New Roman"/>
                        <w:spacing w:val="7"/>
                        <w:position w:val="1"/>
                        <w:sz w:val="22"/>
                      </w:rPr>
                      <w:t>)</w:t>
                    </w:r>
                    <w:r>
                      <w:rPr>
                        <w:rFonts w:ascii="Times New Roman" w:hAnsi="Times New Roman"/>
                        <w:i/>
                        <w:spacing w:val="7"/>
                        <w:position w:val="1"/>
                        <w:sz w:val="22"/>
                      </w:rPr>
                      <w:t>g</w:t>
                    </w:r>
                  </w:p>
                </w:txbxContent>
              </v:textbox>
            </v:shape>
            <v:shape id="_x0000_s1232" o:spid="_x0000_s1232" o:spt="202" type="#_x0000_t202" style="position:absolute;left:3376;top:-244;height:244;width:132;" filled="f" stroked="f" coordsize="21600,21600">
              <v:path/>
              <v:fill on="f" focussize="0,0"/>
              <v:stroke on="f" joinstyle="miter"/>
              <v:imagedata o:title=""/>
              <o:lock v:ext="edit"/>
              <v:textbox inset="0mm,0mm,0mm,0mm">
                <w:txbxContent>
                  <w:p>
                    <w:pPr>
                      <w:spacing w:before="0" w:line="243" w:lineRule="exact"/>
                      <w:ind w:left="0" w:right="0" w:firstLine="0"/>
                      <w:jc w:val="left"/>
                      <w:rPr>
                        <w:rFonts w:ascii="Times New Roman"/>
                        <w:sz w:val="22"/>
                      </w:rPr>
                    </w:pPr>
                    <w:r>
                      <w:rPr>
                        <w:rFonts w:ascii="Times New Roman"/>
                        <w:w w:val="101"/>
                        <w:sz w:val="22"/>
                      </w:rPr>
                      <w:t>2</w:t>
                    </w:r>
                  </w:p>
                </w:txbxContent>
              </v:textbox>
            </v:shape>
            <v:shape id="_x0000_s1233" o:spid="_x0000_s1233" o:spt="202" type="#_x0000_t202" style="position:absolute;left:3681;top:-423;height:423;width:1245;" filled="f" stroked="f" coordsize="21600,21600">
              <v:path/>
              <v:fill on="f" focussize="0,0"/>
              <v:stroke on="f" joinstyle="miter"/>
              <v:imagedata o:title=""/>
              <o:lock v:ext="edit"/>
              <v:textbox inset="0mm,0mm,0mm,0mm">
                <w:txbxContent>
                  <w:p>
                    <w:pPr>
                      <w:tabs>
                        <w:tab w:val="left" w:pos="317"/>
                        <w:tab w:val="left" w:pos="823"/>
                        <w:tab w:val="left" w:pos="1224"/>
                      </w:tabs>
                      <w:spacing w:before="0" w:line="142" w:lineRule="exact"/>
                      <w:ind w:left="0" w:right="18" w:firstLine="0"/>
                      <w:jc w:val="center"/>
                      <w:rPr>
                        <w:rFonts w:ascii="Times New Roman"/>
                        <w:sz w:val="13"/>
                      </w:rPr>
                    </w:pPr>
                    <w:r>
                      <w:rPr>
                        <w:rFonts w:ascii="Times New Roman"/>
                        <w:w w:val="100"/>
                        <w:sz w:val="13"/>
                        <w:u w:val="single"/>
                      </w:rPr>
                      <w:t xml:space="preserve"> </w:t>
                    </w:r>
                    <w:r>
                      <w:rPr>
                        <w:rFonts w:ascii="Times New Roman"/>
                        <w:sz w:val="13"/>
                        <w:u w:val="single"/>
                      </w:rPr>
                      <w:tab/>
                    </w:r>
                    <w:r>
                      <w:rPr>
                        <w:rFonts w:ascii="Times New Roman"/>
                        <w:sz w:val="13"/>
                        <w:u w:val="single"/>
                      </w:rPr>
                      <w:t>1</w:t>
                    </w:r>
                    <w:r>
                      <w:rPr>
                        <w:rFonts w:ascii="Times New Roman"/>
                        <w:sz w:val="13"/>
                        <w:u w:val="single"/>
                      </w:rPr>
                      <w:tab/>
                    </w:r>
                    <w:r>
                      <w:rPr>
                        <w:rFonts w:ascii="Times New Roman"/>
                        <w:sz w:val="13"/>
                        <w:u w:val="single"/>
                      </w:rPr>
                      <w:t>2</w:t>
                    </w:r>
                    <w:r>
                      <w:rPr>
                        <w:rFonts w:ascii="Times New Roman"/>
                        <w:sz w:val="13"/>
                        <w:u w:val="single"/>
                      </w:rPr>
                      <w:tab/>
                    </w:r>
                  </w:p>
                  <w:p>
                    <w:pPr>
                      <w:spacing w:before="27"/>
                      <w:ind w:left="0" w:right="15" w:firstLine="0"/>
                      <w:jc w:val="center"/>
                      <w:rPr>
                        <w:rFonts w:ascii="Times New Roman"/>
                        <w:i/>
                        <w:sz w:val="22"/>
                      </w:rPr>
                    </w:pPr>
                    <w:r>
                      <w:rPr>
                        <w:rFonts w:ascii="Times New Roman"/>
                        <w:sz w:val="22"/>
                      </w:rPr>
                      <w:t>6</w:t>
                    </w:r>
                    <w:r>
                      <w:rPr>
                        <w:rFonts w:ascii="Times New Roman"/>
                        <w:i/>
                        <w:sz w:val="22"/>
                      </w:rPr>
                      <w:t>h</w:t>
                    </w:r>
                  </w:p>
                </w:txbxContent>
              </v:textbox>
            </v:shape>
          </v:group>
        </w:pict>
      </w:r>
      <w:r>
        <w:t>【答案】</w:t>
      </w:r>
      <w:r>
        <w:rPr>
          <w:rFonts w:ascii="Times New Roman" w:eastAsia="Times New Roman"/>
        </w:rPr>
        <w:t>D</w:t>
      </w:r>
    </w:p>
    <w:p>
      <w:pPr>
        <w:pStyle w:val="6"/>
        <w:spacing w:before="91" w:line="321" w:lineRule="auto"/>
        <w:ind w:right="176"/>
      </w:pPr>
      <w:r>
        <w:rPr>
          <w:rFonts w:ascii="Times New Roman" w:eastAsia="Times New Roman"/>
          <w:color w:val="FF0000"/>
        </w:rPr>
        <w:t>2016-18.</w:t>
      </w:r>
      <w:r>
        <w:t>一质点做匀速直线运动，现对其施加一恒力，且原来作用在质点上的力不发生改变，则</w:t>
      </w:r>
      <w:r>
        <w:rPr>
          <w:rFonts w:ascii="Times New Roman" w:eastAsia="Times New Roman"/>
        </w:rPr>
        <w:t>A</w:t>
      </w:r>
      <w:r>
        <w:t>．质点速度的方向总是与该恒力的方向相同</w:t>
      </w:r>
    </w:p>
    <w:p>
      <w:pPr>
        <w:pStyle w:val="6"/>
        <w:spacing w:line="321" w:lineRule="auto"/>
        <w:ind w:right="4082"/>
      </w:pPr>
      <w:r>
        <w:rPr>
          <w:rFonts w:ascii="Times New Roman" w:eastAsia="Times New Roman"/>
        </w:rPr>
        <w:t>B</w:t>
      </w:r>
      <w:r>
        <w:t>．质点速度的方向不可能总是与该恒力的方向垂直</w:t>
      </w:r>
      <w:r>
        <w:rPr>
          <w:rFonts w:ascii="Times New Roman" w:eastAsia="Times New Roman"/>
        </w:rPr>
        <w:t>C</w:t>
      </w:r>
      <w:r>
        <w:t xml:space="preserve">．质点加速度的方向总是与该恒力的方向相同 </w:t>
      </w:r>
      <w:r>
        <w:rPr>
          <w:rFonts w:ascii="Times New Roman" w:eastAsia="Times New Roman"/>
        </w:rPr>
        <w:t>D</w:t>
      </w:r>
      <w:r>
        <w:t>．质点单位时间内速率的变化量总是不变</w:t>
      </w:r>
    </w:p>
    <w:p>
      <w:pPr>
        <w:pStyle w:val="6"/>
        <w:spacing w:line="267" w:lineRule="exact"/>
        <w:ind w:left="533"/>
        <w:rPr>
          <w:rFonts w:ascii="Times New Roman" w:eastAsia="Times New Roman"/>
        </w:rPr>
      </w:pPr>
      <w:r>
        <w:t>【答案】</w:t>
      </w:r>
      <w:r>
        <w:rPr>
          <w:rFonts w:ascii="Times New Roman" w:eastAsia="Times New Roman"/>
        </w:rPr>
        <w:t>BC</w:t>
      </w:r>
    </w:p>
    <w:p>
      <w:pPr>
        <w:pStyle w:val="6"/>
        <w:spacing w:before="129" w:after="14" w:line="357" w:lineRule="auto"/>
        <w:ind w:left="221" w:right="249" w:firstLine="420"/>
        <w:jc w:val="both"/>
      </w:pPr>
      <w:r>
        <w:rPr>
          <w:rFonts w:ascii="Times New Roman" w:eastAsia="Times New Roman"/>
          <w:color w:val="FF0000"/>
        </w:rPr>
        <w:t xml:space="preserve">2017-18. </w:t>
      </w:r>
      <w:r>
        <w:rPr>
          <w:spacing w:val="-4"/>
        </w:rPr>
        <w:t>扫描对到显微镜</w:t>
      </w:r>
      <w:r>
        <w:t>（</w:t>
      </w:r>
      <w:r>
        <w:rPr>
          <w:rFonts w:ascii="Times New Roman" w:eastAsia="Times New Roman"/>
        </w:rPr>
        <w:t>STM</w:t>
      </w:r>
      <w:r>
        <w:t>）</w:t>
      </w:r>
      <w:r>
        <w:rPr>
          <w:spacing w:val="-4"/>
        </w:rPr>
        <w:t>可用来探测样品表面原子尺寸上的形貌，为了有效隔离外界</w:t>
      </w:r>
      <w:r>
        <w:rPr>
          <w:spacing w:val="-11"/>
        </w:rPr>
        <w:t xml:space="preserve">震动对 </w:t>
      </w:r>
      <w:r>
        <w:rPr>
          <w:rFonts w:ascii="Times New Roman" w:eastAsia="Times New Roman"/>
        </w:rPr>
        <w:t xml:space="preserve">STM </w:t>
      </w:r>
      <w:r>
        <w:rPr>
          <w:spacing w:val="-10"/>
        </w:rPr>
        <w:t>的扰动，在圆底盘周边沿其径向对称地安装若干对紫铜薄板，并施加磁场来快速衰减其</w:t>
      </w:r>
      <w:r>
        <w:rPr>
          <w:spacing w:val="-11"/>
        </w:rPr>
        <w:t>微小震动，如图所示，无扰动时，按下列四种方案对紫铜薄板施加恒磁场；出现扰动后，对于紫铜</w:t>
      </w:r>
      <w:r>
        <w:rPr>
          <w:spacing w:val="-3"/>
        </w:rPr>
        <w:t>薄板上下及其左右震动的衰减最有效的方案是</w:t>
      </w:r>
    </w:p>
    <w:p>
      <w:pPr>
        <w:tabs>
          <w:tab w:val="left" w:pos="2670"/>
        </w:tabs>
        <w:spacing w:line="240" w:lineRule="auto"/>
        <w:ind w:left="320" w:right="0" w:firstLine="0"/>
        <w:rPr>
          <w:sz w:val="20"/>
        </w:rPr>
      </w:pPr>
      <w:r>
        <w:rPr>
          <w:position w:val="10"/>
          <w:sz w:val="20"/>
        </w:rPr>
        <w:drawing>
          <wp:inline distT="0" distB="0" distL="0" distR="0">
            <wp:extent cx="1149350" cy="739775"/>
            <wp:effectExtent l="0" t="0" r="0" b="0"/>
            <wp:docPr id="55"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40.jpeg"/>
                    <pic:cNvPicPr>
                      <a:picLocks noChangeAspect="1"/>
                    </pic:cNvPicPr>
                  </pic:nvPicPr>
                  <pic:blipFill>
                    <a:blip r:embed="rId48" cstate="print"/>
                    <a:stretch>
                      <a:fillRect/>
                    </a:stretch>
                  </pic:blipFill>
                  <pic:spPr>
                    <a:xfrm>
                      <a:off x="0" y="0"/>
                      <a:ext cx="1149443" cy="740092"/>
                    </a:xfrm>
                    <a:prstGeom prst="rect">
                      <a:avLst/>
                    </a:prstGeom>
                  </pic:spPr>
                </pic:pic>
              </a:graphicData>
            </a:graphic>
          </wp:inline>
        </w:drawing>
      </w:r>
      <w:r>
        <w:rPr>
          <w:position w:val="10"/>
          <w:sz w:val="20"/>
        </w:rPr>
        <w:tab/>
      </w:r>
      <w:r>
        <w:rPr>
          <w:sz w:val="20"/>
        </w:rPr>
        <w:drawing>
          <wp:inline distT="0" distB="0" distL="0" distR="0">
            <wp:extent cx="4077970" cy="639445"/>
            <wp:effectExtent l="0" t="0" r="0" b="0"/>
            <wp:docPr id="57"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41.jpeg"/>
                    <pic:cNvPicPr>
                      <a:picLocks noChangeAspect="1"/>
                    </pic:cNvPicPr>
                  </pic:nvPicPr>
                  <pic:blipFill>
                    <a:blip r:embed="rId49" cstate="print"/>
                    <a:stretch>
                      <a:fillRect/>
                    </a:stretch>
                  </pic:blipFill>
                  <pic:spPr>
                    <a:xfrm>
                      <a:off x="0" y="0"/>
                      <a:ext cx="4078371" cy="640079"/>
                    </a:xfrm>
                    <a:prstGeom prst="rect">
                      <a:avLst/>
                    </a:prstGeom>
                  </pic:spPr>
                </pic:pic>
              </a:graphicData>
            </a:graphic>
          </wp:inline>
        </w:drawing>
      </w:r>
    </w:p>
    <w:p>
      <w:pPr>
        <w:pStyle w:val="6"/>
        <w:spacing w:before="124"/>
        <w:rPr>
          <w:rFonts w:ascii="Times New Roman" w:eastAsia="Times New Roman"/>
        </w:rPr>
      </w:pPr>
      <w:r>
        <w:t>【答案】</w:t>
      </w:r>
      <w:r>
        <w:rPr>
          <w:rFonts w:ascii="Times New Roman" w:eastAsia="Times New Roman"/>
        </w:rPr>
        <w:t>A</w:t>
      </w:r>
    </w:p>
    <w:p>
      <w:pPr>
        <w:pStyle w:val="6"/>
        <w:spacing w:before="132" w:line="357" w:lineRule="auto"/>
        <w:ind w:left="218" w:right="249" w:firstLine="525"/>
        <w:jc w:val="both"/>
      </w:pPr>
      <w:r>
        <w:drawing>
          <wp:anchor distT="0" distB="0" distL="0" distR="0" simplePos="0" relativeHeight="248473600" behindDoc="1" locked="0" layoutInCell="1" allowOverlap="1">
            <wp:simplePos x="0" y="0"/>
            <wp:positionH relativeFrom="page">
              <wp:posOffset>5153025</wp:posOffset>
            </wp:positionH>
            <wp:positionV relativeFrom="paragraph">
              <wp:posOffset>829310</wp:posOffset>
            </wp:positionV>
            <wp:extent cx="1278890" cy="647700"/>
            <wp:effectExtent l="0" t="0" r="0" b="0"/>
            <wp:wrapNone/>
            <wp:docPr id="59"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42.jpeg"/>
                    <pic:cNvPicPr>
                      <a:picLocks noChangeAspect="1"/>
                    </pic:cNvPicPr>
                  </pic:nvPicPr>
                  <pic:blipFill>
                    <a:blip r:embed="rId50" cstate="print"/>
                    <a:stretch>
                      <a:fillRect/>
                    </a:stretch>
                  </pic:blipFill>
                  <pic:spPr>
                    <a:xfrm>
                      <a:off x="0" y="0"/>
                      <a:ext cx="1278889" cy="647700"/>
                    </a:xfrm>
                    <a:prstGeom prst="rect">
                      <a:avLst/>
                    </a:prstGeom>
                  </pic:spPr>
                </pic:pic>
              </a:graphicData>
            </a:graphic>
          </wp:anchor>
        </w:drawing>
      </w:r>
      <w:r>
        <w:rPr>
          <w:rFonts w:ascii="Times New Roman" w:eastAsia="Times New Roman"/>
          <w:color w:val="FF0000"/>
        </w:rPr>
        <w:t xml:space="preserve">2018-18. </w:t>
      </w:r>
      <w:r>
        <w:rPr>
          <w:spacing w:val="-3"/>
        </w:rPr>
        <w:t>如图所示，</w:t>
      </w:r>
      <w:r>
        <w:rPr>
          <w:rFonts w:ascii="Times New Roman" w:eastAsia="Times New Roman"/>
          <w:i/>
        </w:rPr>
        <w:t xml:space="preserve">abc </w:t>
      </w:r>
      <w:r>
        <w:rPr>
          <w:spacing w:val="-3"/>
        </w:rPr>
        <w:t>是竖直面内的光滑固定</w:t>
      </w:r>
      <w:r>
        <w:rPr>
          <w:color w:val="FF0000"/>
          <w:spacing w:val="-2"/>
        </w:rPr>
        <w:t>轨道</w:t>
      </w:r>
      <w:r>
        <w:t>，</w:t>
      </w:r>
      <w:r>
        <w:rPr>
          <w:rFonts w:ascii="Times New Roman" w:eastAsia="Times New Roman"/>
          <w:i/>
        </w:rPr>
        <w:t xml:space="preserve">ab </w:t>
      </w:r>
      <w:r>
        <w:rPr>
          <w:spacing w:val="-8"/>
        </w:rPr>
        <w:t xml:space="preserve">水平，长度为 </w:t>
      </w:r>
      <w:r>
        <w:rPr>
          <w:rFonts w:ascii="Times New Roman" w:eastAsia="Times New Roman"/>
        </w:rPr>
        <w:t>2</w:t>
      </w:r>
      <w:r>
        <w:rPr>
          <w:rFonts w:ascii="Times New Roman" w:eastAsia="Times New Roman"/>
          <w:i/>
        </w:rPr>
        <w:t>R</w:t>
      </w:r>
      <w:r>
        <w:rPr>
          <w:rFonts w:ascii="Times New Roman" w:eastAsia="Times New Roman"/>
        </w:rPr>
        <w:t xml:space="preserve">. </w:t>
      </w:r>
      <w:r>
        <w:rPr>
          <w:rFonts w:ascii="Times New Roman" w:eastAsia="Times New Roman"/>
          <w:i/>
        </w:rPr>
        <w:t xml:space="preserve">bc </w:t>
      </w:r>
      <w:r>
        <w:rPr>
          <w:spacing w:val="-9"/>
        </w:rPr>
        <w:t xml:space="preserve">是半径为 </w:t>
      </w:r>
      <w:r>
        <w:rPr>
          <w:rFonts w:ascii="Times New Roman" w:eastAsia="Times New Roman"/>
          <w:i/>
        </w:rPr>
        <w:t xml:space="preserve">R </w:t>
      </w:r>
      <w:r>
        <w:t>的</w:t>
      </w:r>
      <w:r>
        <w:rPr>
          <w:spacing w:val="-6"/>
        </w:rPr>
        <w:t xml:space="preserve">四分之一圆弧，与 </w:t>
      </w:r>
      <w:r>
        <w:rPr>
          <w:rFonts w:ascii="Times New Roman" w:eastAsia="Times New Roman"/>
          <w:i/>
        </w:rPr>
        <w:t xml:space="preserve">ab </w:t>
      </w:r>
      <w:r>
        <w:rPr>
          <w:spacing w:val="-9"/>
        </w:rPr>
        <w:t xml:space="preserve">相切于 </w:t>
      </w:r>
      <w:r>
        <w:rPr>
          <w:rFonts w:ascii="Times New Roman" w:eastAsia="Times New Roman"/>
          <w:i/>
        </w:rPr>
        <w:t xml:space="preserve">b </w:t>
      </w:r>
      <w:r>
        <w:rPr>
          <w:spacing w:val="-7"/>
        </w:rPr>
        <w:t xml:space="preserve">点，一质量为 </w:t>
      </w:r>
      <w:r>
        <w:rPr>
          <w:rFonts w:ascii="Times New Roman" w:eastAsia="Times New Roman"/>
          <w:i/>
        </w:rPr>
        <w:t xml:space="preserve">m </w:t>
      </w:r>
      <w:r>
        <w:rPr>
          <w:spacing w:val="-3"/>
        </w:rPr>
        <w:t>的小球，始终受到与重力大小相等的水平外力的作</w:t>
      </w:r>
      <w:r>
        <w:rPr>
          <w:spacing w:val="-9"/>
        </w:rPr>
        <w:t xml:space="preserve">用，自 </w:t>
      </w:r>
      <w:r>
        <w:rPr>
          <w:rFonts w:ascii="Times New Roman" w:eastAsia="Times New Roman"/>
          <w:i/>
        </w:rPr>
        <w:t xml:space="preserve">a </w:t>
      </w:r>
      <w:r>
        <w:rPr>
          <w:spacing w:val="-5"/>
        </w:rPr>
        <w:t xml:space="preserve">点处从静止开始向右运动。重力加速度大小为 </w:t>
      </w:r>
      <w:r>
        <w:rPr>
          <w:rFonts w:ascii="Times New Roman" w:eastAsia="Times New Roman"/>
          <w:i/>
        </w:rPr>
        <w:t>g</w:t>
      </w:r>
      <w:r>
        <w:rPr>
          <w:spacing w:val="-7"/>
        </w:rPr>
        <w:t xml:space="preserve">，小球从 </w:t>
      </w:r>
      <w:r>
        <w:rPr>
          <w:rFonts w:ascii="Times New Roman" w:eastAsia="Times New Roman"/>
          <w:i/>
        </w:rPr>
        <w:t xml:space="preserve">a </w:t>
      </w:r>
      <w:r>
        <w:rPr>
          <w:spacing w:val="-3"/>
        </w:rPr>
        <w:t>点开始运动到其</w:t>
      </w:r>
      <w:r>
        <w:rPr>
          <w:color w:val="FF0000"/>
          <w:spacing w:val="-2"/>
        </w:rPr>
        <w:t>轨迹</w:t>
      </w:r>
      <w:r>
        <w:rPr>
          <w:spacing w:val="-3"/>
        </w:rPr>
        <w:t>最高点， 机械能的增量为</w:t>
      </w:r>
    </w:p>
    <w:p>
      <w:pPr>
        <w:tabs>
          <w:tab w:val="left" w:pos="2110"/>
          <w:tab w:val="left" w:pos="3632"/>
          <w:tab w:val="left" w:pos="4839"/>
        </w:tabs>
        <w:spacing w:before="19"/>
        <w:ind w:left="638" w:right="0" w:firstLine="0"/>
        <w:jc w:val="left"/>
        <w:rPr>
          <w:rFonts w:ascii="Times New Roman"/>
          <w:i/>
          <w:sz w:val="21"/>
        </w:rPr>
      </w:pPr>
      <w:r>
        <w:rPr>
          <w:rFonts w:ascii="Times New Roman"/>
          <w:sz w:val="21"/>
        </w:rPr>
        <w:t>A</w:t>
      </w:r>
      <w:r>
        <w:rPr>
          <w:rFonts w:ascii="Times New Roman"/>
          <w:i/>
          <w:sz w:val="21"/>
        </w:rPr>
        <w:t>.</w:t>
      </w:r>
      <w:r>
        <w:rPr>
          <w:rFonts w:ascii="Times New Roman"/>
          <w:sz w:val="21"/>
        </w:rPr>
        <w:t>2</w:t>
      </w:r>
      <w:r>
        <w:rPr>
          <w:rFonts w:ascii="Times New Roman"/>
          <w:i/>
          <w:sz w:val="21"/>
        </w:rPr>
        <w:t>mgR</w:t>
      </w:r>
      <w:r>
        <w:rPr>
          <w:rFonts w:ascii="Times New Roman"/>
          <w:i/>
          <w:sz w:val="21"/>
        </w:rPr>
        <w:tab/>
      </w:r>
      <w:r>
        <w:rPr>
          <w:rFonts w:ascii="Times New Roman"/>
          <w:sz w:val="21"/>
        </w:rPr>
        <w:t>B</w:t>
      </w:r>
      <w:r>
        <w:rPr>
          <w:rFonts w:ascii="Times New Roman"/>
          <w:i/>
          <w:sz w:val="21"/>
        </w:rPr>
        <w:t>.</w:t>
      </w:r>
      <w:r>
        <w:rPr>
          <w:rFonts w:ascii="Times New Roman"/>
          <w:sz w:val="21"/>
        </w:rPr>
        <w:t>4</w:t>
      </w:r>
      <w:r>
        <w:rPr>
          <w:rFonts w:ascii="Times New Roman"/>
          <w:i/>
          <w:sz w:val="21"/>
        </w:rPr>
        <w:t>mgR</w:t>
      </w:r>
      <w:r>
        <w:rPr>
          <w:rFonts w:ascii="Times New Roman"/>
          <w:i/>
          <w:sz w:val="21"/>
        </w:rPr>
        <w:tab/>
      </w:r>
      <w:r>
        <w:rPr>
          <w:rFonts w:ascii="Times New Roman"/>
          <w:sz w:val="21"/>
        </w:rPr>
        <w:t>C</w:t>
      </w:r>
      <w:r>
        <w:rPr>
          <w:rFonts w:ascii="Times New Roman"/>
          <w:i/>
          <w:sz w:val="21"/>
        </w:rPr>
        <w:t>.</w:t>
      </w:r>
      <w:r>
        <w:rPr>
          <w:rFonts w:ascii="Times New Roman"/>
          <w:sz w:val="21"/>
        </w:rPr>
        <w:t>5</w:t>
      </w:r>
      <w:r>
        <w:rPr>
          <w:rFonts w:ascii="Times New Roman"/>
          <w:i/>
          <w:sz w:val="21"/>
        </w:rPr>
        <w:t>mgR</w:t>
      </w:r>
      <w:r>
        <w:rPr>
          <w:rFonts w:ascii="Times New Roman"/>
          <w:i/>
          <w:sz w:val="21"/>
        </w:rPr>
        <w:tab/>
      </w:r>
      <w:r>
        <w:rPr>
          <w:rFonts w:ascii="Times New Roman"/>
          <w:sz w:val="21"/>
        </w:rPr>
        <w:t>D</w:t>
      </w:r>
      <w:r>
        <w:rPr>
          <w:rFonts w:ascii="Times New Roman"/>
          <w:i/>
          <w:sz w:val="21"/>
        </w:rPr>
        <w:t>.</w:t>
      </w:r>
      <w:r>
        <w:rPr>
          <w:rFonts w:ascii="Times New Roman"/>
          <w:sz w:val="21"/>
        </w:rPr>
        <w:t>6</w:t>
      </w:r>
      <w:r>
        <w:rPr>
          <w:rFonts w:ascii="Times New Roman"/>
          <w:i/>
          <w:sz w:val="21"/>
        </w:rPr>
        <w:t>mgR</w:t>
      </w:r>
    </w:p>
    <w:p>
      <w:pPr>
        <w:pStyle w:val="6"/>
        <w:spacing w:before="97"/>
        <w:rPr>
          <w:rFonts w:ascii="Times New Roman" w:eastAsia="Times New Roman"/>
        </w:rPr>
      </w:pPr>
      <w:r>
        <w:t>【答案】</w:t>
      </w:r>
      <w:r>
        <w:rPr>
          <w:rFonts w:ascii="Times New Roman" w:eastAsia="Times New Roman"/>
        </w:rPr>
        <w:t>C</w:t>
      </w:r>
    </w:p>
    <w:p>
      <w:pPr>
        <w:pStyle w:val="6"/>
        <w:spacing w:before="91" w:line="269" w:lineRule="exact"/>
      </w:pPr>
      <w:r>
        <w:rPr>
          <w:rFonts w:ascii="Times New Roman" w:eastAsia="Times New Roman"/>
          <w:color w:val="FF0000"/>
          <w:position w:val="1"/>
        </w:rPr>
        <w:t>2019-18</w:t>
      </w:r>
      <w:r>
        <w:rPr>
          <w:color w:val="FF0000"/>
        </w:rPr>
        <w:t>．</w:t>
      </w:r>
      <w:r>
        <w:t>如图，篮球架下的运动员原地垂直起跳扣篮，离地后重心上升的最大高度为</w:t>
      </w:r>
      <w:r>
        <w:rPr>
          <w:rFonts w:ascii="Times New Roman" w:eastAsia="Times New Roman"/>
          <w:i/>
          <w:position w:val="1"/>
        </w:rPr>
        <w:t>H</w:t>
      </w:r>
      <w:r>
        <w:t>。上升</w:t>
      </w:r>
    </w:p>
    <w:p>
      <w:pPr>
        <w:spacing w:before="0" w:after="16" w:line="264" w:lineRule="exact"/>
        <w:ind w:left="218" w:right="0" w:firstLine="0"/>
        <w:jc w:val="left"/>
        <w:rPr>
          <w:sz w:val="21"/>
        </w:rPr>
      </w:pPr>
      <w:r>
        <w:drawing>
          <wp:anchor distT="0" distB="0" distL="0" distR="0" simplePos="0" relativeHeight="251753472" behindDoc="0" locked="0" layoutInCell="1" allowOverlap="1">
            <wp:simplePos x="0" y="0"/>
            <wp:positionH relativeFrom="page">
              <wp:posOffset>5826125</wp:posOffset>
            </wp:positionH>
            <wp:positionV relativeFrom="paragraph">
              <wp:posOffset>20320</wp:posOffset>
            </wp:positionV>
            <wp:extent cx="647700" cy="899795"/>
            <wp:effectExtent l="0" t="0" r="0" b="0"/>
            <wp:wrapNone/>
            <wp:docPr id="61"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43.jpeg"/>
                    <pic:cNvPicPr>
                      <a:picLocks noChangeAspect="1"/>
                    </pic:cNvPicPr>
                  </pic:nvPicPr>
                  <pic:blipFill>
                    <a:blip r:embed="rId51" cstate="print"/>
                    <a:stretch>
                      <a:fillRect/>
                    </a:stretch>
                  </pic:blipFill>
                  <pic:spPr>
                    <a:xfrm>
                      <a:off x="0" y="0"/>
                      <a:ext cx="647453" cy="899989"/>
                    </a:xfrm>
                    <a:prstGeom prst="rect">
                      <a:avLst/>
                    </a:prstGeom>
                  </pic:spPr>
                </pic:pic>
              </a:graphicData>
            </a:graphic>
          </wp:anchor>
        </w:drawing>
      </w:r>
      <w:r>
        <w:rPr>
          <w:sz w:val="21"/>
        </w:rPr>
        <w:t xml:space="preserve">第一个 </w:t>
      </w:r>
      <w:r>
        <w:rPr>
          <w:rFonts w:ascii="Times New Roman" w:eastAsia="Times New Roman"/>
          <w:i/>
          <w:position w:val="15"/>
          <w:sz w:val="21"/>
        </w:rPr>
        <w:t xml:space="preserve">H </w:t>
      </w:r>
      <w:r>
        <w:rPr>
          <w:sz w:val="21"/>
        </w:rPr>
        <w:t>所用的时间为</w:t>
      </w:r>
      <w:r>
        <w:rPr>
          <w:rFonts w:ascii="Times New Roman" w:eastAsia="Times New Roman"/>
          <w:i/>
          <w:position w:val="1"/>
          <w:sz w:val="21"/>
        </w:rPr>
        <w:t xml:space="preserve">t </w:t>
      </w:r>
      <w:r>
        <w:rPr>
          <w:sz w:val="21"/>
        </w:rPr>
        <w:t xml:space="preserve">，第四个 </w:t>
      </w:r>
      <w:r>
        <w:rPr>
          <w:rFonts w:ascii="Times New Roman" w:eastAsia="Times New Roman"/>
          <w:i/>
          <w:position w:val="15"/>
          <w:sz w:val="21"/>
        </w:rPr>
        <w:t xml:space="preserve">H </w:t>
      </w:r>
      <w:r>
        <w:rPr>
          <w:sz w:val="21"/>
        </w:rPr>
        <w:t>所用的时间为</w:t>
      </w:r>
      <w:r>
        <w:rPr>
          <w:rFonts w:ascii="Times New Roman" w:eastAsia="Times New Roman"/>
          <w:i/>
          <w:position w:val="1"/>
          <w:sz w:val="21"/>
        </w:rPr>
        <w:t xml:space="preserve">t </w:t>
      </w:r>
      <w:r>
        <w:rPr>
          <w:sz w:val="21"/>
        </w:rPr>
        <w:t xml:space="preserve">。不计空气阻力，则 </w:t>
      </w:r>
      <w:r>
        <w:rPr>
          <w:rFonts w:ascii="Times New Roman" w:eastAsia="Times New Roman"/>
          <w:i/>
          <w:position w:val="18"/>
          <w:sz w:val="21"/>
        </w:rPr>
        <w:t>t</w:t>
      </w:r>
      <w:r>
        <w:rPr>
          <w:rFonts w:ascii="Times New Roman" w:eastAsia="Times New Roman"/>
          <w:position w:val="12"/>
          <w:sz w:val="14"/>
        </w:rPr>
        <w:t xml:space="preserve">2 </w:t>
      </w:r>
      <w:r>
        <w:rPr>
          <w:sz w:val="21"/>
        </w:rPr>
        <w:t>满足</w:t>
      </w:r>
    </w:p>
    <w:p>
      <w:pPr>
        <w:pStyle w:val="6"/>
        <w:spacing w:line="20" w:lineRule="exact"/>
        <w:ind w:left="6989"/>
        <w:rPr>
          <w:sz w:val="2"/>
        </w:rPr>
      </w:pPr>
      <w:r>
        <w:rPr>
          <w:sz w:val="2"/>
        </w:rPr>
        <w:pict>
          <v:group id="_x0000_s1234" o:spid="_x0000_s1234" o:spt="203" style="height:0.55pt;width:8.55pt;" coordsize="171,11">
            <o:lock v:ext="edit"/>
            <v:line id="_x0000_s1235" o:spid="_x0000_s1235" o:spt="20" style="position:absolute;left:0;top:5;height:0;width:170;" stroked="t" coordsize="21600,21600">
              <v:path arrowok="t"/>
              <v:fill focussize="0,0"/>
              <v:stroke weight="0.534645669291339pt" color="#000000"/>
              <v:imagedata o:title=""/>
              <o:lock v:ext="edit"/>
            </v:line>
            <w10:wrap type="none"/>
            <w10:anchorlock/>
          </v:group>
        </w:pict>
      </w:r>
    </w:p>
    <w:p>
      <w:pPr>
        <w:tabs>
          <w:tab w:val="left" w:pos="3412"/>
        </w:tabs>
        <w:spacing w:line="20" w:lineRule="exact"/>
        <w:ind w:left="885" w:right="0" w:firstLine="0"/>
        <w:rPr>
          <w:sz w:val="2"/>
        </w:rPr>
      </w:pPr>
      <w:r>
        <w:rPr>
          <w:sz w:val="2"/>
        </w:rPr>
        <w:pict>
          <v:group id="_x0000_s1236" o:spid="_x0000_s1236" o:spt="203" style="height:0.55pt;width:10.35pt;" coordsize="207,11">
            <o:lock v:ext="edit"/>
            <v:line id="_x0000_s1237" o:spid="_x0000_s1237" o:spt="20" style="position:absolute;left:0;top:5;height:0;width:207;" stroked="t" coordsize="21600,21600">
              <v:path arrowok="t"/>
              <v:fill focussize="0,0"/>
              <v:stroke weight="0.505748031496063pt" color="#000000"/>
              <v:imagedata o:title=""/>
              <o:lock v:ext="edit"/>
            </v:line>
            <w10:wrap type="none"/>
            <w10:anchorlock/>
          </v:group>
        </w:pict>
      </w:r>
      <w:r>
        <w:rPr>
          <w:sz w:val="2"/>
        </w:rPr>
        <w:tab/>
      </w:r>
      <w:r>
        <w:rPr>
          <w:sz w:val="2"/>
        </w:rPr>
        <w:pict>
          <v:group id="_x0000_s1238" o:spid="_x0000_s1238" o:spt="203" style="height:0.55pt;width:10.35pt;" coordsize="207,11">
            <o:lock v:ext="edit"/>
            <v:line id="_x0000_s1239" o:spid="_x0000_s1239" o:spt="20" style="position:absolute;left:0;top:5;height:0;width:207;" stroked="t" coordsize="21600,21600">
              <v:path arrowok="t"/>
              <v:fill focussize="0,0"/>
              <v:stroke weight="0.505748031496063pt" color="#000000"/>
              <v:imagedata o:title=""/>
              <o:lock v:ext="edit"/>
            </v:line>
            <w10:wrap type="none"/>
            <w10:anchorlock/>
          </v:group>
        </w:pict>
      </w:r>
    </w:p>
    <w:p>
      <w:pPr>
        <w:tabs>
          <w:tab w:val="left" w:pos="2470"/>
          <w:tab w:val="left" w:pos="3472"/>
          <w:tab w:val="left" w:pos="4998"/>
          <w:tab w:val="left" w:pos="7015"/>
        </w:tabs>
        <w:spacing w:before="0" w:line="249" w:lineRule="exact"/>
        <w:ind w:left="945" w:right="0" w:firstLine="0"/>
        <w:jc w:val="left"/>
        <w:rPr>
          <w:rFonts w:ascii="Times New Roman"/>
          <w:i/>
          <w:sz w:val="21"/>
        </w:rPr>
      </w:pPr>
      <w:r>
        <w:pict>
          <v:shape id="_x0000_s1240" o:spid="_x0000_s1240" o:spt="202" type="#_x0000_t202" style="position:absolute;left:0pt;margin-left:413.1pt;margin-top:5.65pt;height:7.85pt;width:3.4pt;mso-position-horizontal-relative:page;z-index:251754496;mso-width-relative:page;mso-height-relative:page;" filled="f" stroked="f" coordsize="21600,21600">
            <v:path/>
            <v:fill on="f" focussize="0,0"/>
            <v:stroke on="f" joinstyle="miter"/>
            <v:imagedata o:title=""/>
            <o:lock v:ext="edit"/>
            <v:textbox inset="0mm,0mm,0mm,0mm">
              <w:txbxContent>
                <w:p>
                  <w:pPr>
                    <w:spacing w:before="0" w:line="156" w:lineRule="exact"/>
                    <w:ind w:left="0" w:right="0" w:firstLine="0"/>
                    <w:jc w:val="left"/>
                    <w:rPr>
                      <w:rFonts w:ascii="Times New Roman"/>
                      <w:sz w:val="14"/>
                    </w:rPr>
                  </w:pPr>
                  <w:r>
                    <w:rPr>
                      <w:rFonts w:ascii="Times New Roman"/>
                      <w:w w:val="95"/>
                      <w:sz w:val="14"/>
                    </w:rPr>
                    <w:t>1</w:t>
                  </w:r>
                </w:p>
              </w:txbxContent>
            </v:textbox>
          </v:shape>
        </w:pict>
      </w:r>
      <w:r>
        <w:rPr>
          <w:rFonts w:ascii="Times New Roman"/>
          <w:sz w:val="21"/>
        </w:rPr>
        <w:t>4</w:t>
      </w:r>
      <w:r>
        <w:rPr>
          <w:rFonts w:ascii="Times New Roman"/>
          <w:sz w:val="21"/>
        </w:rPr>
        <w:tab/>
      </w:r>
      <w:r>
        <w:rPr>
          <w:rFonts w:ascii="Times New Roman"/>
          <w:position w:val="13"/>
          <w:sz w:val="14"/>
        </w:rPr>
        <w:t>1</w:t>
      </w:r>
      <w:r>
        <w:rPr>
          <w:rFonts w:ascii="Times New Roman"/>
          <w:position w:val="13"/>
          <w:sz w:val="14"/>
        </w:rPr>
        <w:tab/>
      </w:r>
      <w:r>
        <w:rPr>
          <w:rFonts w:ascii="Times New Roman"/>
          <w:sz w:val="21"/>
        </w:rPr>
        <w:t>4</w:t>
      </w:r>
      <w:r>
        <w:rPr>
          <w:rFonts w:ascii="Times New Roman"/>
          <w:sz w:val="21"/>
        </w:rPr>
        <w:tab/>
      </w:r>
      <w:r>
        <w:rPr>
          <w:rFonts w:ascii="Times New Roman"/>
          <w:position w:val="13"/>
          <w:sz w:val="14"/>
        </w:rPr>
        <w:t>2</w:t>
      </w:r>
      <w:r>
        <w:rPr>
          <w:rFonts w:ascii="Times New Roman"/>
          <w:position w:val="13"/>
          <w:sz w:val="14"/>
        </w:rPr>
        <w:tab/>
      </w:r>
      <w:r>
        <w:rPr>
          <w:rFonts w:ascii="Times New Roman"/>
          <w:i/>
          <w:position w:val="2"/>
          <w:sz w:val="21"/>
        </w:rPr>
        <w:t>t</w:t>
      </w:r>
    </w:p>
    <w:p>
      <w:pPr>
        <w:tabs>
          <w:tab w:val="left" w:pos="2319"/>
          <w:tab w:val="left" w:pos="4104"/>
          <w:tab w:val="left" w:pos="5785"/>
        </w:tabs>
        <w:spacing w:before="34" w:line="316" w:lineRule="exact"/>
        <w:ind w:left="638" w:right="0" w:firstLine="0"/>
        <w:jc w:val="left"/>
        <w:rPr>
          <w:rFonts w:ascii="Times New Roman" w:eastAsia="Times New Roman"/>
          <w:sz w:val="21"/>
        </w:rPr>
      </w:pPr>
      <w:r>
        <w:pict>
          <v:line id="_x0000_s1241" o:spid="_x0000_s1241" o:spt="20" style="position:absolute;left:0pt;margin-left:123.2pt;margin-top:15.95pt;height:0pt;width:8.5pt;mso-position-horizontal-relative:page;z-index:251748352;mso-width-relative:page;mso-height-relative:page;" stroked="t" coordsize="21600,21600">
            <v:path arrowok="t"/>
            <v:fill focussize="0,0"/>
            <v:stroke weight="0.533779527559055pt" color="#000000"/>
            <v:imagedata o:title=""/>
            <o:lock v:ext="edit"/>
          </v:line>
        </w:pict>
      </w:r>
      <w:r>
        <w:pict>
          <v:line id="_x0000_s1242" o:spid="_x0000_s1242" o:spt="20" style="position:absolute;left:0pt;margin-left:206.6pt;margin-top:15.95pt;height:0pt;width:8.5pt;mso-position-horizontal-relative:page;z-index:251749376;mso-width-relative:page;mso-height-relative:page;" stroked="t" coordsize="21600,21600">
            <v:path arrowok="t"/>
            <v:fill focussize="0,0"/>
            <v:stroke weight="0.533779527559055pt" color="#000000"/>
            <v:imagedata o:title=""/>
            <o:lock v:ext="edit"/>
          </v:line>
        </w:pict>
      </w:r>
      <w:r>
        <w:pict>
          <v:line id="_x0000_s1243" o:spid="_x0000_s1243" o:spt="20" style="position:absolute;left:0pt;margin-left:295.9pt;margin-top:15.95pt;height:0pt;width:8.5pt;mso-position-horizontal-relative:page;z-index:251750400;mso-width-relative:page;mso-height-relative:page;" stroked="t" coordsize="21600,21600">
            <v:path arrowok="t"/>
            <v:fill focussize="0,0"/>
            <v:stroke weight="0.533779527559055pt" color="#000000"/>
            <v:imagedata o:title=""/>
            <o:lock v:ext="edit"/>
          </v:line>
        </w:pict>
      </w:r>
      <w:r>
        <w:pict>
          <v:line id="_x0000_s1244" o:spid="_x0000_s1244" o:spt="20" style="position:absolute;left:0pt;margin-left:380.5pt;margin-top:15.95pt;height:0pt;width:8.5pt;mso-position-horizontal-relative:page;z-index:251751424;mso-width-relative:page;mso-height-relative:page;" stroked="t" coordsize="21600,21600">
            <v:path arrowok="t"/>
            <v:fill focussize="0,0"/>
            <v:stroke weight="0.533779527559055pt" color="#000000"/>
            <v:imagedata o:title=""/>
            <o:lock v:ext="edit"/>
          </v:line>
        </w:pict>
      </w:r>
      <w:r>
        <w:rPr>
          <w:rFonts w:ascii="Times New Roman" w:eastAsia="Times New Roman"/>
          <w:position w:val="1"/>
          <w:sz w:val="21"/>
        </w:rPr>
        <w:t>A</w:t>
      </w:r>
      <w:r>
        <w:rPr>
          <w:sz w:val="21"/>
        </w:rPr>
        <w:t>．</w:t>
      </w:r>
      <w:r>
        <w:rPr>
          <w:rFonts w:ascii="Times New Roman" w:eastAsia="Times New Roman"/>
          <w:position w:val="1"/>
          <w:sz w:val="21"/>
        </w:rPr>
        <w:t>1&lt;</w:t>
      </w:r>
      <w:r>
        <w:rPr>
          <w:rFonts w:ascii="Times New Roman" w:eastAsia="Times New Roman"/>
          <w:spacing w:val="-8"/>
          <w:position w:val="1"/>
          <w:sz w:val="21"/>
        </w:rPr>
        <w:t xml:space="preserve"> </w:t>
      </w:r>
      <w:r>
        <w:rPr>
          <w:rFonts w:ascii="Times New Roman" w:eastAsia="Times New Roman"/>
          <w:i/>
          <w:spacing w:val="2"/>
          <w:position w:val="18"/>
          <w:sz w:val="21"/>
        </w:rPr>
        <w:t>t</w:t>
      </w:r>
      <w:r>
        <w:rPr>
          <w:rFonts w:ascii="Times New Roman" w:eastAsia="Times New Roman"/>
          <w:spacing w:val="2"/>
          <w:position w:val="12"/>
          <w:sz w:val="14"/>
        </w:rPr>
        <w:t xml:space="preserve">2 </w:t>
      </w:r>
      <w:r>
        <w:rPr>
          <w:rFonts w:ascii="Times New Roman" w:eastAsia="Times New Roman"/>
          <w:spacing w:val="11"/>
          <w:position w:val="12"/>
          <w:sz w:val="14"/>
        </w:rPr>
        <w:t xml:space="preserve"> </w:t>
      </w:r>
      <w:r>
        <w:rPr>
          <w:rFonts w:ascii="Times New Roman" w:eastAsia="Times New Roman"/>
          <w:position w:val="1"/>
          <w:sz w:val="21"/>
        </w:rPr>
        <w:t>&lt;2</w:t>
      </w:r>
      <w:r>
        <w:rPr>
          <w:rFonts w:ascii="Times New Roman" w:eastAsia="Times New Roman"/>
          <w:position w:val="1"/>
          <w:sz w:val="21"/>
        </w:rPr>
        <w:tab/>
      </w:r>
      <w:r>
        <w:rPr>
          <w:rFonts w:ascii="Times New Roman" w:eastAsia="Times New Roman"/>
          <w:position w:val="1"/>
          <w:sz w:val="21"/>
        </w:rPr>
        <w:t>B</w:t>
      </w:r>
      <w:r>
        <w:rPr>
          <w:sz w:val="21"/>
        </w:rPr>
        <w:t>．</w:t>
      </w:r>
      <w:r>
        <w:rPr>
          <w:rFonts w:ascii="Times New Roman" w:eastAsia="Times New Roman"/>
          <w:position w:val="1"/>
          <w:sz w:val="21"/>
        </w:rPr>
        <w:t>2&lt;</w:t>
      </w:r>
      <w:r>
        <w:rPr>
          <w:rFonts w:ascii="Times New Roman" w:eastAsia="Times New Roman"/>
          <w:spacing w:val="-9"/>
          <w:position w:val="1"/>
          <w:sz w:val="21"/>
        </w:rPr>
        <w:t xml:space="preserve"> </w:t>
      </w:r>
      <w:r>
        <w:rPr>
          <w:rFonts w:ascii="Times New Roman" w:eastAsia="Times New Roman"/>
          <w:i/>
          <w:spacing w:val="2"/>
          <w:position w:val="18"/>
          <w:sz w:val="21"/>
        </w:rPr>
        <w:t>t</w:t>
      </w:r>
      <w:r>
        <w:rPr>
          <w:rFonts w:ascii="Times New Roman" w:eastAsia="Times New Roman"/>
          <w:spacing w:val="2"/>
          <w:position w:val="12"/>
          <w:sz w:val="14"/>
        </w:rPr>
        <w:t xml:space="preserve">2 </w:t>
      </w:r>
      <w:r>
        <w:rPr>
          <w:rFonts w:ascii="Times New Roman" w:eastAsia="Times New Roman"/>
          <w:spacing w:val="11"/>
          <w:position w:val="12"/>
          <w:sz w:val="14"/>
        </w:rPr>
        <w:t xml:space="preserve"> </w:t>
      </w:r>
      <w:r>
        <w:rPr>
          <w:rFonts w:ascii="Times New Roman" w:eastAsia="Times New Roman"/>
          <w:position w:val="1"/>
          <w:sz w:val="21"/>
        </w:rPr>
        <w:t>&lt;3</w:t>
      </w:r>
      <w:r>
        <w:rPr>
          <w:rFonts w:ascii="Times New Roman" w:eastAsia="Times New Roman"/>
          <w:position w:val="1"/>
          <w:sz w:val="21"/>
        </w:rPr>
        <w:tab/>
      </w:r>
      <w:r>
        <w:rPr>
          <w:rFonts w:ascii="Times New Roman" w:eastAsia="Times New Roman"/>
          <w:position w:val="1"/>
          <w:sz w:val="21"/>
        </w:rPr>
        <w:t>C</w:t>
      </w:r>
      <w:r>
        <w:rPr>
          <w:sz w:val="21"/>
        </w:rPr>
        <w:t>．</w:t>
      </w:r>
      <w:r>
        <w:rPr>
          <w:rFonts w:ascii="Times New Roman" w:eastAsia="Times New Roman"/>
          <w:position w:val="1"/>
          <w:sz w:val="21"/>
        </w:rPr>
        <w:t>3&lt;</w:t>
      </w:r>
      <w:r>
        <w:rPr>
          <w:rFonts w:ascii="Times New Roman" w:eastAsia="Times New Roman"/>
          <w:spacing w:val="-9"/>
          <w:position w:val="1"/>
          <w:sz w:val="21"/>
        </w:rPr>
        <w:t xml:space="preserve"> </w:t>
      </w:r>
      <w:r>
        <w:rPr>
          <w:rFonts w:ascii="Times New Roman" w:eastAsia="Times New Roman"/>
          <w:i/>
          <w:spacing w:val="2"/>
          <w:position w:val="18"/>
          <w:sz w:val="21"/>
        </w:rPr>
        <w:t>t</w:t>
      </w:r>
      <w:r>
        <w:rPr>
          <w:rFonts w:ascii="Times New Roman" w:eastAsia="Times New Roman"/>
          <w:spacing w:val="2"/>
          <w:position w:val="12"/>
          <w:sz w:val="14"/>
        </w:rPr>
        <w:t xml:space="preserve">2 </w:t>
      </w:r>
      <w:r>
        <w:rPr>
          <w:rFonts w:ascii="Times New Roman" w:eastAsia="Times New Roman"/>
          <w:spacing w:val="11"/>
          <w:position w:val="12"/>
          <w:sz w:val="14"/>
        </w:rPr>
        <w:t xml:space="preserve"> </w:t>
      </w:r>
      <w:r>
        <w:rPr>
          <w:rFonts w:ascii="Times New Roman" w:eastAsia="Times New Roman"/>
          <w:position w:val="1"/>
          <w:sz w:val="21"/>
        </w:rPr>
        <w:t>&lt;4</w:t>
      </w:r>
      <w:r>
        <w:rPr>
          <w:rFonts w:ascii="Times New Roman" w:eastAsia="Times New Roman"/>
          <w:position w:val="1"/>
          <w:sz w:val="21"/>
        </w:rPr>
        <w:tab/>
      </w:r>
      <w:r>
        <w:rPr>
          <w:rFonts w:ascii="Times New Roman" w:eastAsia="Times New Roman"/>
          <w:position w:val="1"/>
          <w:sz w:val="21"/>
        </w:rPr>
        <w:t>D</w:t>
      </w:r>
      <w:r>
        <w:rPr>
          <w:sz w:val="21"/>
        </w:rPr>
        <w:t>．</w:t>
      </w:r>
      <w:r>
        <w:rPr>
          <w:rFonts w:ascii="Times New Roman" w:eastAsia="Times New Roman"/>
          <w:position w:val="1"/>
          <w:sz w:val="21"/>
        </w:rPr>
        <w:t xml:space="preserve">4&lt; </w:t>
      </w:r>
      <w:r>
        <w:rPr>
          <w:rFonts w:ascii="Times New Roman" w:eastAsia="Times New Roman"/>
          <w:i/>
          <w:spacing w:val="2"/>
          <w:position w:val="18"/>
          <w:sz w:val="21"/>
        </w:rPr>
        <w:t>t</w:t>
      </w:r>
      <w:r>
        <w:rPr>
          <w:rFonts w:ascii="Times New Roman" w:eastAsia="Times New Roman"/>
          <w:spacing w:val="2"/>
          <w:position w:val="12"/>
          <w:sz w:val="14"/>
        </w:rPr>
        <w:t>2</w:t>
      </w:r>
      <w:r>
        <w:rPr>
          <w:rFonts w:ascii="Times New Roman" w:eastAsia="Times New Roman"/>
          <w:spacing w:val="4"/>
          <w:position w:val="12"/>
          <w:sz w:val="14"/>
        </w:rPr>
        <w:t xml:space="preserve"> </w:t>
      </w:r>
      <w:r>
        <w:rPr>
          <w:rFonts w:ascii="Times New Roman" w:eastAsia="Times New Roman"/>
          <w:position w:val="1"/>
          <w:sz w:val="21"/>
        </w:rPr>
        <w:t>&lt;5</w:t>
      </w:r>
    </w:p>
    <w:p>
      <w:pPr>
        <w:spacing w:after="0" w:line="316" w:lineRule="exact"/>
        <w:jc w:val="left"/>
        <w:rPr>
          <w:rFonts w:ascii="Times New Roman" w:eastAsia="Times New Roman"/>
          <w:sz w:val="21"/>
        </w:rPr>
        <w:sectPr>
          <w:type w:val="continuous"/>
          <w:pgSz w:w="11910" w:h="16840"/>
          <w:pgMar w:top="1400" w:right="1160" w:bottom="1100" w:left="1200" w:header="720" w:footer="720" w:gutter="0"/>
        </w:sectPr>
      </w:pPr>
    </w:p>
    <w:p>
      <w:pPr>
        <w:tabs>
          <w:tab w:val="left" w:pos="2952"/>
        </w:tabs>
        <w:spacing w:before="0" w:line="268" w:lineRule="exact"/>
        <w:ind w:left="1284" w:right="0" w:firstLine="0"/>
        <w:jc w:val="left"/>
        <w:rPr>
          <w:rFonts w:ascii="Times New Roman"/>
          <w:sz w:val="14"/>
        </w:rPr>
      </w:pPr>
      <w:r>
        <w:rPr>
          <w:rFonts w:ascii="Times New Roman"/>
          <w:i/>
          <w:spacing w:val="-5"/>
          <w:sz w:val="21"/>
        </w:rPr>
        <w:t>t</w:t>
      </w:r>
      <w:r>
        <w:rPr>
          <w:rFonts w:ascii="Times New Roman"/>
          <w:spacing w:val="-5"/>
          <w:position w:val="-4"/>
          <w:sz w:val="14"/>
        </w:rPr>
        <w:t>1</w:t>
      </w:r>
      <w:r>
        <w:rPr>
          <w:rFonts w:ascii="Times New Roman"/>
          <w:spacing w:val="-5"/>
          <w:position w:val="-4"/>
          <w:sz w:val="14"/>
        </w:rPr>
        <w:tab/>
      </w:r>
      <w:r>
        <w:rPr>
          <w:rFonts w:ascii="Times New Roman"/>
          <w:i/>
          <w:spacing w:val="-5"/>
          <w:sz w:val="21"/>
        </w:rPr>
        <w:t>t</w:t>
      </w:r>
      <w:r>
        <w:rPr>
          <w:rFonts w:ascii="Times New Roman"/>
          <w:spacing w:val="-5"/>
          <w:position w:val="-4"/>
          <w:sz w:val="14"/>
        </w:rPr>
        <w:t>1</w:t>
      </w:r>
    </w:p>
    <w:p>
      <w:pPr>
        <w:pStyle w:val="6"/>
        <w:spacing w:before="109"/>
        <w:rPr>
          <w:rFonts w:ascii="Times New Roman" w:eastAsia="Times New Roman"/>
        </w:rPr>
      </w:pPr>
      <w:r>
        <w:t>【答案】</w:t>
      </w:r>
      <w:r>
        <w:rPr>
          <w:rFonts w:ascii="Times New Roman" w:eastAsia="Times New Roman"/>
        </w:rPr>
        <w:t>C</w:t>
      </w:r>
    </w:p>
    <w:p>
      <w:pPr>
        <w:tabs>
          <w:tab w:val="left" w:pos="2330"/>
        </w:tabs>
        <w:spacing w:before="0" w:line="268" w:lineRule="exact"/>
        <w:ind w:left="638" w:right="0" w:firstLine="0"/>
        <w:jc w:val="left"/>
        <w:rPr>
          <w:rFonts w:ascii="Times New Roman"/>
          <w:sz w:val="14"/>
        </w:rPr>
      </w:pPr>
      <w:r>
        <w:br w:type="column"/>
      </w:r>
      <w:r>
        <w:rPr>
          <w:rFonts w:ascii="Times New Roman"/>
          <w:i/>
          <w:spacing w:val="-5"/>
          <w:sz w:val="21"/>
        </w:rPr>
        <w:t>t</w:t>
      </w:r>
      <w:r>
        <w:rPr>
          <w:rFonts w:ascii="Times New Roman"/>
          <w:spacing w:val="-5"/>
          <w:position w:val="-4"/>
          <w:sz w:val="14"/>
        </w:rPr>
        <w:t>1</w:t>
      </w:r>
      <w:r>
        <w:rPr>
          <w:rFonts w:ascii="Times New Roman"/>
          <w:spacing w:val="-5"/>
          <w:position w:val="-4"/>
          <w:sz w:val="14"/>
        </w:rPr>
        <w:tab/>
      </w:r>
      <w:r>
        <w:rPr>
          <w:rFonts w:ascii="Times New Roman"/>
          <w:i/>
          <w:spacing w:val="-5"/>
          <w:sz w:val="21"/>
        </w:rPr>
        <w:t>t</w:t>
      </w:r>
      <w:r>
        <w:rPr>
          <w:rFonts w:ascii="Times New Roman"/>
          <w:spacing w:val="-5"/>
          <w:position w:val="-4"/>
          <w:sz w:val="14"/>
        </w:rPr>
        <w:t>1</w:t>
      </w:r>
    </w:p>
    <w:p>
      <w:pPr>
        <w:spacing w:after="0" w:line="268" w:lineRule="exact"/>
        <w:jc w:val="left"/>
        <w:rPr>
          <w:rFonts w:ascii="Times New Roman"/>
          <w:sz w:val="14"/>
        </w:rPr>
        <w:sectPr>
          <w:type w:val="continuous"/>
          <w:pgSz w:w="11910" w:h="16840"/>
          <w:pgMar w:top="1400" w:right="1160" w:bottom="1100" w:left="1200" w:header="720" w:footer="720" w:gutter="0"/>
          <w:cols w:equalWidth="0" w:num="2">
            <w:col w:w="3107" w:space="993"/>
            <w:col w:w="5450"/>
          </w:cols>
        </w:sectPr>
      </w:pPr>
    </w:p>
    <w:p>
      <w:pPr>
        <w:pStyle w:val="6"/>
        <w:ind w:left="0"/>
        <w:rPr>
          <w:rFonts w:ascii="Times New Roman"/>
          <w:sz w:val="20"/>
        </w:rPr>
      </w:pPr>
    </w:p>
    <w:p>
      <w:pPr>
        <w:pStyle w:val="6"/>
        <w:spacing w:before="3"/>
        <w:ind w:left="0"/>
        <w:rPr>
          <w:rFonts w:ascii="Times New Roman"/>
          <w:sz w:val="19"/>
        </w:rPr>
      </w:pPr>
    </w:p>
    <w:p>
      <w:pPr>
        <w:pStyle w:val="6"/>
        <w:spacing w:line="321" w:lineRule="auto"/>
        <w:ind w:left="218" w:right="220" w:firstLine="420"/>
        <w:jc w:val="both"/>
      </w:pPr>
      <w:r>
        <w:rPr>
          <w:rFonts w:ascii="Times New Roman" w:hAnsi="Times New Roman" w:eastAsia="Times New Roman"/>
          <w:color w:val="FF0000"/>
        </w:rPr>
        <w:t>2012-19</w:t>
      </w:r>
      <w:r>
        <w:rPr>
          <w:color w:val="FF0000"/>
        </w:rPr>
        <w:t>．</w:t>
      </w:r>
      <w:r>
        <w:rPr>
          <w:spacing w:val="-3"/>
        </w:rPr>
        <w:t>如图，均匀磁场中有一由半圆弧及其直径构成的导线框，半圆直径与磁场边缘重合。</w:t>
      </w:r>
      <w:r>
        <w:rPr>
          <w:spacing w:val="-3"/>
          <w:position w:val="2"/>
        </w:rPr>
        <w:t>磁场方向垂直于半圆面</w:t>
      </w:r>
      <w:r>
        <w:rPr>
          <w:rFonts w:ascii="Times New Roman" w:hAnsi="Times New Roman" w:eastAsia="Times New Roman"/>
          <w:position w:val="2"/>
        </w:rPr>
        <w:t>(</w:t>
      </w:r>
      <w:r>
        <w:rPr>
          <w:spacing w:val="-2"/>
          <w:position w:val="2"/>
        </w:rPr>
        <w:t>纸面</w:t>
      </w:r>
      <w:r>
        <w:rPr>
          <w:rFonts w:ascii="Times New Roman" w:hAnsi="Times New Roman" w:eastAsia="Times New Roman"/>
          <w:position w:val="2"/>
        </w:rPr>
        <w:t>)</w:t>
      </w:r>
      <w:r>
        <w:rPr>
          <w:spacing w:val="-3"/>
          <w:position w:val="2"/>
        </w:rPr>
        <w:t xml:space="preserve">向里，磁感应强度大小为 </w:t>
      </w:r>
      <w:r>
        <w:rPr>
          <w:rFonts w:ascii="Times New Roman" w:hAnsi="Times New Roman" w:eastAsia="Times New Roman"/>
          <w:i/>
          <w:position w:val="2"/>
        </w:rPr>
        <w:t>B</w:t>
      </w:r>
      <w:r>
        <w:rPr>
          <w:rFonts w:ascii="Times New Roman" w:hAnsi="Times New Roman" w:eastAsia="Times New Roman"/>
          <w:sz w:val="14"/>
        </w:rPr>
        <w:t>0</w:t>
      </w:r>
      <w:r>
        <w:rPr>
          <w:spacing w:val="-3"/>
          <w:position w:val="2"/>
        </w:rPr>
        <w:t xml:space="preserve">。使该线框从静止开始绕过圆心 </w:t>
      </w:r>
      <w:r>
        <w:rPr>
          <w:rFonts w:ascii="Times New Roman" w:hAnsi="Times New Roman" w:eastAsia="Times New Roman"/>
          <w:i/>
          <w:position w:val="2"/>
        </w:rPr>
        <w:t>O</w:t>
      </w:r>
      <w:r>
        <w:rPr>
          <w:spacing w:val="-2"/>
          <w:position w:val="2"/>
        </w:rPr>
        <w:t>、垂直</w:t>
      </w:r>
      <w:r>
        <w:rPr>
          <w:spacing w:val="-6"/>
        </w:rPr>
        <w:t xml:space="preserve">于半圆面的轴以角速度 </w:t>
      </w:r>
      <w:r>
        <w:rPr>
          <w:rFonts w:ascii="Times New Roman" w:hAnsi="Times New Roman" w:eastAsia="Times New Roman"/>
          <w:i/>
        </w:rPr>
        <w:t>ω</w:t>
      </w:r>
      <w:r>
        <w:rPr>
          <w:rFonts w:ascii="Times New Roman" w:hAnsi="Times New Roman" w:eastAsia="Times New Roman"/>
          <w:i/>
          <w:spacing w:val="20"/>
        </w:rPr>
        <w:t xml:space="preserve"> </w:t>
      </w:r>
      <w:r>
        <w:rPr>
          <w:spacing w:val="-3"/>
        </w:rPr>
        <w:t>匀速转动半周，在线框中产生感应电流。现使线框保持图中所示位置，磁</w:t>
      </w:r>
    </w:p>
    <w:p>
      <w:pPr>
        <w:pStyle w:val="6"/>
        <w:spacing w:line="261" w:lineRule="exact"/>
        <w:ind w:left="218"/>
      </w:pPr>
      <w:r>
        <w:rPr>
          <w:spacing w:val="-3"/>
        </w:rPr>
        <w:t>感应强度大小随时间线性变化，为了产生与线框转动半周过程中同样大小的电流，磁感应强度随时</w:t>
      </w:r>
    </w:p>
    <w:p>
      <w:pPr>
        <w:spacing w:before="0" w:line="179" w:lineRule="exact"/>
        <w:ind w:left="1270" w:right="0" w:firstLine="0"/>
        <w:jc w:val="left"/>
        <w:rPr>
          <w:rFonts w:ascii="Times New Roman" w:hAnsi="Times New Roman"/>
          <w:i/>
          <w:sz w:val="21"/>
        </w:rPr>
      </w:pPr>
      <w:r>
        <w:pict>
          <v:group id="_x0000_s1245" o:spid="_x0000_s1245" o:spt="203" style="position:absolute;left:0pt;margin-left:384.4pt;margin-top:4.65pt;height:63.3pt;width:141.8pt;mso-position-horizontal-relative:page;z-index:251752448;mso-width-relative:page;mso-height-relative:page;" coordorigin="7688,93" coordsize="2836,1266">
            <o:lock v:ext="edit"/>
            <v:shape id="_x0000_s1246" o:spid="_x0000_s1246" style="position:absolute;left:0;top:2559;height:2;width:3119;" filled="f" stroked="t" coordorigin="0,2559" coordsize="3119,0" path="m10524,1198l10487,1198m10452,1198l10415,1198m10379,1198l10342,1198m10306,1198l10270,1198m10234,1198l10198,1198m10161,1198l10124,1198m10088,1198l10052,1198m10016,1198l10016,1198m9994,1198l8252,1198m8226,1198l8191,1198m8154,1198l8118,1198m8081,1198l8045,1198m8009,1198l7972,1198m7936,1198l7900,1198m7863,1198l7828,1198m7791,1198l7755,1198m7718,1198l7688,1198e">
              <v:path arrowok="t"/>
              <v:fill on="f" focussize="0,0"/>
              <v:stroke weight="0.499291338582677pt" color="#000000"/>
              <v:imagedata o:title=""/>
              <o:lock v:ext="edit"/>
            </v:shape>
            <v:line id="_x0000_s1247" o:spid="_x0000_s1247" o:spt="20" style="position:absolute;left:8245;top:1122;height:79;width:0;" stroked="t" coordsize="21600,21600">
              <v:path arrowok="t"/>
              <v:fill focussize="0,0"/>
              <v:stroke weight="0.636299212598425pt" color="#000000"/>
              <v:imagedata o:title=""/>
              <o:lock v:ext="edit"/>
            </v:line>
            <v:line id="_x0000_s1248" o:spid="_x0000_s1248" o:spt="20" style="position:absolute;left:8250;top:1055;height:77;width:0;" stroked="t" coordsize="21600,21600">
              <v:path arrowok="t"/>
              <v:fill focussize="0,0"/>
              <v:stroke weight="0.886377952755905pt" color="#000000"/>
              <v:imagedata o:title=""/>
              <o:lock v:ext="edit"/>
            </v:line>
            <v:shape id="_x0000_s1249" o:spid="_x0000_s1249" style="position:absolute;left:622;top:1588;height:818;width:877;" filled="f" stroked="t" coordorigin="622,1589" coordsize="877,818" path="m8254,1060l8266,994m8266,994l8284,930m8284,930l8306,869m8306,869l8333,809m8333,809l8363,751m8363,751l8398,697m8398,697l8436,645m8436,645l8478,596m8478,596l8523,551m8523,551l8571,508m8571,508l8623,470m8623,470l8678,436m8678,436l8734,405m8734,405l8793,378m8793,378l8855,356m8855,356l8918,339m8918,339l8984,326m8984,326l9051,317e">
              <v:path arrowok="t"/>
              <v:fill on="f" focussize="0,0"/>
              <v:stroke weight="0.499291338582677pt" color="#000000"/>
              <v:imagedata o:title=""/>
              <o:lock v:ext="edit"/>
            </v:shape>
            <v:line id="_x0000_s1250" o:spid="_x0000_s1250" o:spt="20" style="position:absolute;left:9046;top:316;height:0;width:78;" stroked="t" coordsize="21600,21600">
              <v:path arrowok="t"/>
              <v:fill focussize="0,0"/>
              <v:stroke weight="0.634803149606299pt" color="#000000"/>
              <v:imagedata o:title=""/>
              <o:lock v:ext="edit"/>
            </v:line>
            <v:line id="_x0000_s1251" o:spid="_x0000_s1251" o:spt="20" style="position:absolute;left:9114;top:316;height:0;width:78;" stroked="t" coordsize="21600,21600">
              <v:path arrowok="t"/>
              <v:fill focussize="0,0"/>
              <v:stroke weight="0.634803149606299pt" color="#000000"/>
              <v:imagedata o:title=""/>
              <o:lock v:ext="edit"/>
            </v:line>
            <v:shape id="_x0000_s1252" o:spid="_x0000_s1252" style="position:absolute;left:1648;top:1588;height:893;width:885;" filled="f" stroked="t" coordorigin="1649,1589" coordsize="885,893" path="m9187,317l9255,326m9255,326l9320,339m9320,339l9383,356m9383,356l9445,378m9445,378l9504,405m9504,405l9561,436m9561,436l9615,470m9615,470l9666,508m9666,508l9715,551m9715,551l9759,596m9759,596l9802,645m9802,645l9840,697m9840,697l9875,751m9875,751l9905,809m9905,809l9932,869m9932,869l9954,930m9954,930l9971,994m9971,994l9984,1060m9984,1060l9991,1127e">
              <v:path arrowok="t"/>
              <v:fill on="f" focussize="0,0"/>
              <v:stroke weight="0.499291338582677pt" color="#000000"/>
              <v:imagedata o:title=""/>
              <o:lock v:ext="edit"/>
            </v:shape>
            <v:line id="_x0000_s1253" o:spid="_x0000_s1253" o:spt="20" style="position:absolute;left:9993;top:1122;height:79;width:0;" stroked="t" coordsize="21600,21600">
              <v:path arrowok="t"/>
              <v:fill focussize="0,0"/>
              <v:stroke weight="0.636299212598425pt" color="#000000"/>
              <v:imagedata o:title=""/>
              <o:lock v:ext="edit"/>
            </v:line>
            <v:shape id="_x0000_s1254" o:spid="_x0000_s1254" style="position:absolute;left:8239;top:238;height:64;width:88;" fillcolor="#000000" filled="t" stroked="f" coordorigin="8240,239" coordsize="88,64" path="m8276,239l8274,239,8263,244,8254,251,8246,261,8241,274,8240,286,8242,294,8249,300,8259,302,8267,301,8273,298,8274,297,8262,297,8256,295,8254,291,8253,283,8255,273,8260,260,8266,250,8276,240,8276,239xm8285,291l8279,291,8281,298,8286,301,8293,302,8304,300,8310,297,8289,297,8288,296,8286,294,8285,291xm8289,255l8284,256,8282,258,8279,260,8278,263,8277,267,8276,272,8276,286,8273,292,8268,295,8262,297,8274,297,8279,291,8285,291,8284,289,8285,286,8286,284,8287,280,8289,276,8291,272,8293,267,8294,263,8294,258,8293,257,8291,256,8289,255xm8311,239l8310,239,8309,240,8309,243,8314,250,8315,258,8315,261,8313,273,8308,286,8301,294,8293,297,8310,297,8314,294,8322,286,8327,274,8327,263,8327,260,8326,251,8321,244,8311,239xe">
              <v:path arrowok="t"/>
              <v:fill on="t" focussize="0,0"/>
              <v:stroke on="f"/>
              <v:imagedata o:title=""/>
              <o:lock v:ext="edit"/>
            </v:shape>
            <v:shape id="_x0000_s1255" o:spid="_x0000_s1255" style="position:absolute;left:8239;top:238;height:64;width:88;" filled="f" stroked="t" coordorigin="8240,239" coordsize="88,64" path="m8274,239l8276,239,8276,240,8275,241,8274,243,8266,250,8260,260,8255,273,8253,283,8254,291,8256,295,8262,297,8268,295,8273,292,8276,286,8276,281,8276,276,8276,272,8277,267,8289,255,8291,256,8293,257,8294,258,8294,260,8294,263,8293,267,8291,272,8289,276,8287,280,8286,284,8285,286,8284,289,8285,292,8286,294,8288,296,8289,297,8293,297,8301,294,8308,286,8313,273,8315,260,8314,250,8309,243,8309,241,8309,240,8310,239,8311,239,8321,244,8326,251,8328,262,8327,274,8322,286,8314,294,8304,300,8293,302,8286,301,8281,298,8279,291,8273,298,8267,301,8259,302,8249,300,8242,294,8240,286,8241,274,8246,261,8254,251,8263,244,8274,239xe">
              <v:path arrowok="t"/>
              <v:fill on="f" focussize="0,0"/>
              <v:stroke weight="0.127086614173228pt" color="#000000"/>
              <v:imagedata o:title=""/>
              <o:lock v:ext="edit"/>
            </v:shape>
            <v:shape id="_x0000_s1256" o:spid="_x0000_s1256" style="position:absolute;left:9092;top:1177;height:47;width:46;" fillcolor="#000000" filled="t" stroked="f" coordorigin="9092,1177" coordsize="46,47" path="m9115,1177l9106,1179,9099,1184,9094,1191,9092,1201,9094,1210,9099,1217,9106,1222,9115,1224,9124,1222,9132,1217,9137,1210,9138,1201,9137,1191,9132,1184,9124,1179,9115,1177xe">
              <v:path arrowok="t"/>
              <v:fill on="t" focussize="0,0"/>
              <v:stroke on="f"/>
              <v:imagedata o:title=""/>
              <o:lock v:ext="edit"/>
            </v:shape>
            <v:shape id="_x0000_s1257" o:spid="_x0000_s1257" style="position:absolute;left:9092;top:1177;height:47;width:46;" filled="f" stroked="t" coordorigin="9092,1177" coordsize="46,47" path="m9115,1177l9124,1179,9132,1184,9137,1191,9138,1201,9137,1210,9132,1217,9124,1222,9115,1224,9106,1222,9099,1217,9094,1210,9092,1201,9094,1191,9099,1184,9106,1179,9115,1177xe">
              <v:path arrowok="t"/>
              <v:fill on="f" focussize="0,0"/>
              <v:stroke weight="0.127165354330709pt" color="#000000"/>
              <v:imagedata o:title=""/>
              <o:lock v:ext="edit"/>
            </v:shape>
            <v:shape id="_x0000_s1258" o:spid="_x0000_s1258" style="position:absolute;left:9076;top:1255;height:102;width:84;" fillcolor="#000000" filled="t" stroked="f" coordorigin="9077,1256" coordsize="84,102" path="m9130,1256l9119,1258,9110,1261,9101,1268,9091,1279,9082,1294,9078,1309,9077,1323,9078,1336,9084,1347,9091,1353,9098,1357,9107,1358,9120,1356,9122,1355,9108,1355,9103,1354,9100,1353,9097,1352,9094,1350,9091,1343,9090,1335,9091,1326,9093,1314,9097,1298,9103,1280,9108,1271,9114,1265,9121,1260,9128,1259,9142,1259,9141,1258,9130,1256xm9142,1259l9128,1259,9137,1260,9142,1265,9145,1272,9145,1286,9144,1289,9144,1300,9141,1311,9132,1337,9126,1345,9121,1352,9117,1353,9112,1355,9122,1355,9132,1350,9140,1341,9148,1331,9153,1319,9157,1309,9159,1300,9160,1294,9158,1281,9156,1272,9151,1265,9142,1259xe">
              <v:path arrowok="t"/>
              <v:fill on="t" focussize="0,0"/>
              <v:stroke on="f"/>
              <v:imagedata o:title=""/>
              <o:lock v:ext="edit"/>
            </v:shape>
            <v:shape id="_x0000_s1259" o:spid="_x0000_s1259" style="position:absolute;left:1526;top:2623;height:112;width:92;" filled="f" stroked="t" coordorigin="1527,2623" coordsize="92,112" path="m9128,1259l9121,1260,9114,1265,9108,1271,9103,1280,9097,1298,9093,1314,9091,1326,9090,1335,9091,1343,9094,1350,9097,1352,9100,1353,9103,1354,9108,1355,9112,1355,9117,1353,9121,1352,9126,1345,9132,1337,9141,1311,9144,1300,9144,1289,9145,1286,9145,1282,9145,1280,9145,1280,9145,1272,9142,1265,9137,1260,9128,1259xm9130,1256l9141,1258,9151,1265,9156,1272,9158,1281,9160,1294,9159,1300,9157,1309,9153,1319,9148,1331,9140,1341,9132,1350,9120,1356,9107,1358,9098,1357,9091,1353,9084,1347,9078,1336,9077,1323,9078,1309,9082,1294,9091,1279,9101,1268,9110,1261,9119,1258,9130,1256xe">
              <v:path arrowok="t"/>
              <v:fill on="f" focussize="0,0"/>
              <v:stroke weight="0.127165354330709pt" color="#000000"/>
              <v:imagedata o:title=""/>
              <o:lock v:ext="edit"/>
            </v:shape>
            <v:shape id="_x0000_s1260" o:spid="_x0000_s1260" style="position:absolute;left:9061;top:792;height:98;width:87;" fillcolor="#000000" filled="t" stroked="f" coordorigin="9062,793" coordsize="87,98" path="m9120,842l9103,842,9110,843,9114,843,9118,845,9122,846,9124,849,9125,851,9126,854,9126,862,9125,866,9124,870,9123,874,9121,878,9117,883,9114,885,9107,887,9062,887,9062,891,9106,891,9118,889,9130,885,9136,879,9139,872,9141,864,9138,855,9133,848,9126,844,9120,842xm9108,796l9094,796,9071,887,9084,887,9097,842,9120,842,9117,841,9117,840,9128,838,9097,838,9108,796xm9121,793l9083,793,9082,796,9122,796,9125,797,9131,799,9132,801,9133,803,9133,806,9134,809,9133,819,9130,828,9124,835,9116,837,9108,838,9128,838,9138,833,9144,828,9147,821,9148,814,9148,809,9146,805,9144,800,9138,796,9131,794,9121,793xe">
              <v:path arrowok="t"/>
              <v:fill on="t" focussize="0,0"/>
              <v:stroke on="f"/>
              <v:imagedata o:title=""/>
              <o:lock v:ext="edit"/>
            </v:shape>
            <v:shape id="_x0000_s1261" o:spid="_x0000_s1261" style="position:absolute;left:1510;top:2112;height:108;width:95;" filled="f" stroked="t" coordorigin="1510,2113" coordsize="95,108" path="m9097,842l9084,887,9098,887,9107,887,9114,885,9117,883,9119,880,9121,878,9123,874,9124,870,9125,866,9126,862,9126,859,9126,854,9125,851,9124,849,9122,846,9118,845,9114,843,9110,843,9103,842,9097,842xm9108,796l9097,838,9108,838,9116,837,9124,835,9130,828,9133,819,9134,809,9133,806,9133,803,9132,801,9131,799,9128,798,9125,797,9122,796,9117,796,9108,796xm9083,793l9121,793,9131,794,9138,796,9144,800,9146,805,9148,809,9148,814,9147,821,9144,828,9138,833,9128,838,9117,840,9117,841,9126,844,9133,848,9138,855,9141,864,9139,872,9136,879,9130,885,9118,889,9106,891,9062,891,9062,887,9071,887,9094,796,9082,796,9083,793xe">
              <v:path arrowok="t"/>
              <v:fill on="f" focussize="0,0"/>
              <v:stroke weight="0.127165354330709pt" color="#000000"/>
              <v:imagedata o:title=""/>
              <o:lock v:ext="edit"/>
            </v:shape>
            <v:shape id="_x0000_s1262" o:spid="_x0000_s1262" style="position:absolute;left:9155;top:874;height:55;width:45;" fillcolor="#000000" filled="t" stroked="f" coordorigin="9156,874" coordsize="45,55" path="m9177,874l9169,876,9162,882,9157,891,9156,901,9157,911,9161,920,9168,926,9177,928,9185,927,9177,927,9172,926,9167,921,9164,913,9164,890,9167,882,9172,878,9177,876,9185,876,9177,874xm9185,876l9177,876,9184,878,9188,882,9191,890,9191,913,9188,921,9184,926,9177,927,9185,927,9191,923,9196,918,9198,910,9200,901,9198,891,9193,881,9185,876xe">
              <v:path arrowok="t"/>
              <v:fill on="t" focussize="0,0"/>
              <v:stroke on="f"/>
              <v:imagedata o:title=""/>
              <o:lock v:ext="edit"/>
            </v:shape>
            <v:shape id="_x0000_s1263" o:spid="_x0000_s1263" style="position:absolute;left:1613;top:2202;height:60;width:49;" filled="f" stroked="t" coordorigin="1614,2202" coordsize="49,60" path="m9177,876l9172,878,9167,882,9164,890,9164,901,9164,913,9167,921,9172,926,9177,927,9184,926,9188,921,9191,913,9191,901,9191,890,9188,882,9184,878,9177,876xm9177,874l9185,876,9193,881,9198,891,9200,901,9198,910,9196,918,9191,923,9185,927,9177,928,9168,926,9161,920,9157,911,9156,901,9157,891,9162,882,9169,876,9177,874xe">
              <v:path arrowok="t"/>
              <v:fill on="f" focussize="0,0"/>
              <v:stroke weight="0.127165354330709pt" color="#000000"/>
              <v:imagedata o:title=""/>
              <o:lock v:ext="edit"/>
            </v:shape>
            <v:shape id="_x0000_s1264" o:spid="_x0000_s1264" style="position:absolute;left:416;top:1347;height:1116;width:2371;" filled="f" stroked="t" coordorigin="417,1347" coordsize="2371,1116" path="m8067,545l8164,643m8164,545l8067,643m8743,545l8840,643m8840,545l8743,643m9435,545l9531,643m9531,545l9435,643m10126,545l10223,643m10223,545l10126,643m8067,98l8164,196m8164,98l8067,196m8743,98l8840,196m8840,98l8743,196m9435,98l9531,196m9531,98l9435,196m10126,98l10223,196m10223,98l10126,196m8067,1013l8164,1110m8164,1013l8067,1110m8743,1013l8840,1110m8840,1013l8743,1110m9435,1013l9531,1110m9531,1013l9435,1110m10126,1013l10223,1110m10223,1013l10126,1110m8706,313l8690,302m8690,302l8672,296e">
              <v:path arrowok="t"/>
              <v:fill on="f" focussize="0,0"/>
              <v:stroke weight="0.499291338582677pt" color="#000000"/>
              <v:imagedata o:title=""/>
              <o:lock v:ext="edit"/>
            </v:shape>
            <v:line id="_x0000_s1265" o:spid="_x0000_s1265" o:spt="20" style="position:absolute;left:8648;top:294;height:0;width:29;" stroked="t" coordsize="21600,21600">
              <v:path arrowok="t"/>
              <v:fill focussize="0,0"/>
              <v:stroke weight="0.634803149606299pt" color="#000000"/>
              <v:imagedata o:title=""/>
              <o:lock v:ext="edit"/>
            </v:line>
            <v:shape id="_x0000_s1266" o:spid="_x0000_s1266" style="position:absolute;left:896;top:1561;height:83;width:165;" filled="f" stroked="t" coordorigin="896,1562" coordsize="165,83" path="m8653,293l8632,293m8632,293l8610,298m8610,298l8588,305m8588,305l8566,317m8566,317l8544,331m8544,331l8523,348m8523,348l8503,368e">
              <v:path arrowok="t"/>
              <v:fill on="f" focussize="0,0"/>
              <v:stroke weight="0.499291338582677pt" color="#000000"/>
              <v:imagedata o:title=""/>
              <o:lock v:ext="edit"/>
            </v:shape>
            <v:shape id="_x0000_s1267" o:spid="_x0000_s1267" style="position:absolute;left:8469;top:331;height:96;width:90;" fillcolor="#000000" filled="t" stroked="f" coordorigin="8470,332" coordsize="90,96" path="m8502,332l8470,427,8559,382,8516,374,8502,332xe">
              <v:path arrowok="t"/>
              <v:fill on="t" focussize="0,0"/>
              <v:stroke on="f"/>
              <v:imagedata o:title=""/>
              <o:lock v:ext="edit"/>
            </v:shape>
            <v:shape id="_x0000_s1268" o:spid="_x0000_s1268" style="position:absolute;left:8469;top:331;height:96;width:90;" filled="f" stroked="t" coordorigin="8470,332" coordsize="90,96" path="m8502,332l8516,374,8559,382,8470,427,8502,332xe">
              <v:path arrowok="t"/>
              <v:fill on="f" focussize="0,0"/>
              <v:stroke weight="0.127165354330709pt" color="#000000"/>
              <v:imagedata o:title=""/>
              <o:lock v:ext="edit"/>
            </v:shape>
          </v:group>
        </w:pict>
      </w:r>
      <w:r>
        <w:rPr>
          <w:rFonts w:ascii="Times New Roman" w:hAnsi="Times New Roman"/>
          <w:i/>
          <w:sz w:val="21"/>
          <w:u w:val="single"/>
        </w:rPr>
        <w:t>ΔB</w:t>
      </w:r>
    </w:p>
    <w:p>
      <w:pPr>
        <w:pStyle w:val="6"/>
        <w:tabs>
          <w:tab w:val="left" w:pos="3063"/>
        </w:tabs>
        <w:spacing w:line="175" w:lineRule="auto"/>
        <w:ind w:left="218"/>
        <w:rPr>
          <w:rFonts w:ascii="Times New Roman" w:hAnsi="Times New Roman" w:eastAsia="Times New Roman"/>
        </w:rPr>
      </w:pPr>
      <w:r>
        <w:t>间的</w:t>
      </w:r>
      <w:r>
        <w:rPr>
          <w:spacing w:val="-3"/>
        </w:rPr>
        <w:t>变</w:t>
      </w:r>
      <w:r>
        <w:t>化</w:t>
      </w:r>
      <w:r>
        <w:rPr>
          <w:spacing w:val="33"/>
        </w:rPr>
        <w:t>率</w:t>
      </w:r>
      <w:r>
        <w:rPr>
          <w:rFonts w:ascii="Times New Roman" w:hAnsi="Times New Roman" w:eastAsia="Times New Roman"/>
          <w:i/>
          <w:position w:val="-10"/>
        </w:rPr>
        <w:t>Δt</w:t>
      </w:r>
      <w:r>
        <w:rPr>
          <w:rFonts w:ascii="Times New Roman" w:hAnsi="Times New Roman" w:eastAsia="Times New Roman"/>
          <w:i/>
          <w:spacing w:val="-19"/>
          <w:position w:val="-10"/>
        </w:rPr>
        <w:t xml:space="preserve"> </w:t>
      </w:r>
      <w:r>
        <w:t>的</w:t>
      </w:r>
      <w:r>
        <w:rPr>
          <w:spacing w:val="-3"/>
        </w:rPr>
        <w:t>大</w:t>
      </w:r>
      <w:r>
        <w:t>小</w:t>
      </w:r>
      <w:r>
        <w:rPr>
          <w:spacing w:val="-3"/>
        </w:rPr>
        <w:t>应</w:t>
      </w:r>
      <w:r>
        <w:t>为</w:t>
      </w:r>
      <w:r>
        <w:rPr>
          <w:rFonts w:ascii="Times New Roman" w:hAnsi="Times New Roman" w:eastAsia="Times New Roman"/>
        </w:rPr>
        <w:t>(</w:t>
      </w:r>
      <w:r>
        <w:rPr>
          <w:rFonts w:ascii="Times New Roman" w:hAnsi="Times New Roman" w:eastAsia="Times New Roman"/>
        </w:rPr>
        <w:tab/>
      </w:r>
      <w:r>
        <w:rPr>
          <w:rFonts w:ascii="Times New Roman" w:hAnsi="Times New Roman" w:eastAsia="Times New Roman"/>
        </w:rPr>
        <w:t>)</w:t>
      </w:r>
    </w:p>
    <w:p>
      <w:pPr>
        <w:spacing w:after="0" w:line="175" w:lineRule="auto"/>
        <w:rPr>
          <w:rFonts w:ascii="Times New Roman" w:hAnsi="Times New Roman" w:eastAsia="Times New Roman"/>
        </w:rPr>
        <w:sectPr>
          <w:type w:val="continuous"/>
          <w:pgSz w:w="11910" w:h="16840"/>
          <w:pgMar w:top="1400" w:right="1160" w:bottom="1100" w:left="1200" w:header="720" w:footer="720" w:gutter="0"/>
        </w:sectPr>
      </w:pPr>
    </w:p>
    <w:p>
      <w:pPr>
        <w:spacing w:before="22" w:line="153" w:lineRule="exact"/>
        <w:ind w:left="842" w:right="0" w:firstLine="0"/>
        <w:jc w:val="left"/>
        <w:rPr>
          <w:rFonts w:ascii="Times New Roman" w:hAnsi="Times New Roman"/>
          <w:i/>
          <w:sz w:val="14"/>
        </w:rPr>
      </w:pPr>
      <w:r>
        <w:rPr>
          <w:rFonts w:ascii="Times New Roman" w:hAnsi="Times New Roman"/>
          <w:i/>
          <w:position w:val="2"/>
          <w:sz w:val="21"/>
          <w:u w:val="single"/>
        </w:rPr>
        <w:t>4ωB</w:t>
      </w:r>
      <w:r>
        <w:rPr>
          <w:rFonts w:ascii="Times New Roman" w:hAnsi="Times New Roman"/>
          <w:i/>
          <w:sz w:val="14"/>
          <w:u w:val="single"/>
        </w:rPr>
        <w:t>0</w:t>
      </w:r>
    </w:p>
    <w:p>
      <w:pPr>
        <w:spacing w:before="22" w:line="153" w:lineRule="exact"/>
        <w:ind w:left="842" w:right="0" w:firstLine="0"/>
        <w:jc w:val="left"/>
        <w:rPr>
          <w:rFonts w:ascii="Times New Roman" w:hAnsi="Times New Roman"/>
          <w:i/>
          <w:sz w:val="14"/>
        </w:rPr>
      </w:pPr>
      <w:r>
        <w:br w:type="column"/>
      </w:r>
      <w:r>
        <w:rPr>
          <w:rFonts w:ascii="Times New Roman" w:hAnsi="Times New Roman"/>
          <w:i/>
          <w:position w:val="2"/>
          <w:sz w:val="21"/>
          <w:u w:val="single"/>
        </w:rPr>
        <w:t>2ωB</w:t>
      </w:r>
      <w:r>
        <w:rPr>
          <w:rFonts w:ascii="Times New Roman" w:hAnsi="Times New Roman"/>
          <w:i/>
          <w:sz w:val="14"/>
          <w:u w:val="single"/>
        </w:rPr>
        <w:t>0</w:t>
      </w:r>
    </w:p>
    <w:p>
      <w:pPr>
        <w:spacing w:before="22" w:line="153" w:lineRule="exact"/>
        <w:ind w:left="0" w:right="38" w:firstLine="0"/>
        <w:jc w:val="right"/>
        <w:rPr>
          <w:rFonts w:ascii="Times New Roman" w:hAnsi="Times New Roman"/>
          <w:i/>
          <w:sz w:val="14"/>
        </w:rPr>
      </w:pPr>
      <w:r>
        <w:br w:type="column"/>
      </w:r>
      <w:r>
        <w:rPr>
          <w:rFonts w:ascii="Times New Roman" w:hAnsi="Times New Roman"/>
          <w:i/>
          <w:position w:val="2"/>
          <w:sz w:val="21"/>
          <w:u w:val="single"/>
        </w:rPr>
        <w:t>ωB</w:t>
      </w:r>
      <w:r>
        <w:rPr>
          <w:rFonts w:ascii="Times New Roman" w:hAnsi="Times New Roman"/>
          <w:i/>
          <w:sz w:val="14"/>
          <w:u w:val="single"/>
        </w:rPr>
        <w:t>0</w:t>
      </w:r>
    </w:p>
    <w:p>
      <w:pPr>
        <w:spacing w:before="22" w:line="153" w:lineRule="exact"/>
        <w:ind w:left="842" w:right="0" w:firstLine="0"/>
        <w:jc w:val="left"/>
        <w:rPr>
          <w:rFonts w:ascii="Times New Roman" w:hAnsi="Times New Roman"/>
          <w:i/>
          <w:sz w:val="14"/>
        </w:rPr>
      </w:pPr>
      <w:r>
        <w:br w:type="column"/>
      </w:r>
      <w:r>
        <w:rPr>
          <w:rFonts w:ascii="Times New Roman" w:hAnsi="Times New Roman"/>
          <w:i/>
          <w:position w:val="2"/>
          <w:sz w:val="21"/>
          <w:u w:val="single"/>
        </w:rPr>
        <w:t>ωB</w:t>
      </w:r>
      <w:r>
        <w:rPr>
          <w:rFonts w:ascii="Times New Roman" w:hAnsi="Times New Roman"/>
          <w:i/>
          <w:sz w:val="14"/>
          <w:u w:val="single"/>
        </w:rPr>
        <w:t>0</w:t>
      </w:r>
    </w:p>
    <w:p>
      <w:pPr>
        <w:spacing w:after="0" w:line="153" w:lineRule="exact"/>
        <w:jc w:val="left"/>
        <w:rPr>
          <w:rFonts w:ascii="Times New Roman" w:hAnsi="Times New Roman"/>
          <w:sz w:val="14"/>
        </w:rPr>
        <w:sectPr>
          <w:type w:val="continuous"/>
          <w:pgSz w:w="11910" w:h="16840"/>
          <w:pgMar w:top="1400" w:right="1160" w:bottom="1100" w:left="1200" w:header="720" w:footer="720" w:gutter="0"/>
          <w:cols w:equalWidth="0" w:num="4">
            <w:col w:w="1337" w:space="147"/>
            <w:col w:w="1337" w:space="148"/>
            <w:col w:w="1231" w:space="157"/>
            <w:col w:w="5193"/>
          </w:cols>
        </w:sectPr>
      </w:pPr>
    </w:p>
    <w:p>
      <w:pPr>
        <w:tabs>
          <w:tab w:val="left" w:pos="2134"/>
        </w:tabs>
        <w:spacing w:before="0" w:line="230" w:lineRule="auto"/>
        <w:ind w:left="638" w:right="0" w:firstLine="0"/>
        <w:jc w:val="left"/>
        <w:rPr>
          <w:rFonts w:ascii="Times New Roman" w:hAnsi="Times New Roman"/>
          <w:sz w:val="21"/>
        </w:rPr>
      </w:pPr>
      <w:r>
        <w:rPr>
          <w:rFonts w:ascii="Times New Roman" w:hAnsi="Times New Roman"/>
          <w:sz w:val="21"/>
        </w:rPr>
        <w:t xml:space="preserve">A.  </w:t>
      </w:r>
      <w:r>
        <w:rPr>
          <w:rFonts w:ascii="Times New Roman" w:hAnsi="Times New Roman"/>
          <w:spacing w:val="13"/>
          <w:sz w:val="21"/>
        </w:rPr>
        <w:t xml:space="preserve"> </w:t>
      </w:r>
      <w:r>
        <w:rPr>
          <w:rFonts w:ascii="Times New Roman" w:hAnsi="Times New Roman"/>
          <w:i/>
          <w:position w:val="-10"/>
          <w:sz w:val="21"/>
        </w:rPr>
        <w:t>π</w:t>
      </w:r>
      <w:r>
        <w:rPr>
          <w:rFonts w:ascii="Times New Roman" w:hAnsi="Times New Roman"/>
          <w:i/>
          <w:position w:val="-10"/>
          <w:sz w:val="21"/>
        </w:rPr>
        <w:tab/>
      </w:r>
      <w:r>
        <w:rPr>
          <w:rFonts w:ascii="Times New Roman" w:hAnsi="Times New Roman"/>
          <w:spacing w:val="-9"/>
          <w:sz w:val="21"/>
        </w:rPr>
        <w:t>B.</w:t>
      </w:r>
    </w:p>
    <w:p>
      <w:pPr>
        <w:tabs>
          <w:tab w:val="left" w:pos="1250"/>
        </w:tabs>
        <w:spacing w:before="0" w:line="230" w:lineRule="auto"/>
        <w:ind w:left="127" w:right="0" w:firstLine="0"/>
        <w:jc w:val="left"/>
        <w:rPr>
          <w:rFonts w:ascii="Times New Roman" w:hAnsi="Times New Roman"/>
          <w:sz w:val="21"/>
        </w:rPr>
      </w:pPr>
      <w:r>
        <w:br w:type="column"/>
      </w:r>
      <w:r>
        <w:rPr>
          <w:rFonts w:ascii="Times New Roman" w:hAnsi="Times New Roman"/>
          <w:i/>
          <w:position w:val="-10"/>
          <w:sz w:val="21"/>
        </w:rPr>
        <w:t>π</w:t>
      </w:r>
      <w:r>
        <w:rPr>
          <w:rFonts w:ascii="Times New Roman" w:hAnsi="Times New Roman"/>
          <w:i/>
          <w:position w:val="-10"/>
          <w:sz w:val="21"/>
        </w:rPr>
        <w:tab/>
      </w:r>
      <w:r>
        <w:rPr>
          <w:rFonts w:ascii="Times New Roman" w:hAnsi="Times New Roman"/>
          <w:spacing w:val="-10"/>
          <w:sz w:val="21"/>
        </w:rPr>
        <w:t>C.</w:t>
      </w:r>
    </w:p>
    <w:p>
      <w:pPr>
        <w:tabs>
          <w:tab w:val="left" w:pos="1140"/>
        </w:tabs>
        <w:spacing w:before="0" w:line="342" w:lineRule="exact"/>
        <w:ind w:left="76" w:right="0" w:firstLine="0"/>
        <w:jc w:val="left"/>
        <w:rPr>
          <w:rFonts w:ascii="Times New Roman" w:hAnsi="Times New Roman"/>
          <w:i/>
          <w:sz w:val="21"/>
        </w:rPr>
      </w:pPr>
      <w:r>
        <w:br w:type="column"/>
      </w:r>
      <w:r>
        <w:rPr>
          <w:rFonts w:ascii="Times New Roman" w:hAnsi="Times New Roman"/>
          <w:i/>
          <w:sz w:val="21"/>
        </w:rPr>
        <w:t>π</w:t>
      </w:r>
      <w:r>
        <w:rPr>
          <w:rFonts w:ascii="Times New Roman" w:hAnsi="Times New Roman"/>
          <w:i/>
          <w:sz w:val="21"/>
        </w:rPr>
        <w:tab/>
      </w:r>
      <w:r>
        <w:rPr>
          <w:rFonts w:ascii="Times New Roman" w:hAnsi="Times New Roman"/>
          <w:position w:val="11"/>
          <w:sz w:val="21"/>
        </w:rPr>
        <w:t>D.</w:t>
      </w:r>
      <w:r>
        <w:rPr>
          <w:rFonts w:ascii="Times New Roman" w:hAnsi="Times New Roman"/>
          <w:spacing w:val="9"/>
          <w:position w:val="11"/>
          <w:sz w:val="21"/>
        </w:rPr>
        <w:t xml:space="preserve"> </w:t>
      </w:r>
      <w:r>
        <w:rPr>
          <w:rFonts w:ascii="Times New Roman" w:hAnsi="Times New Roman"/>
          <w:i/>
          <w:sz w:val="21"/>
        </w:rPr>
        <w:t>2π</w:t>
      </w:r>
    </w:p>
    <w:p>
      <w:pPr>
        <w:spacing w:after="0" w:line="342" w:lineRule="exact"/>
        <w:jc w:val="left"/>
        <w:rPr>
          <w:rFonts w:ascii="Times New Roman" w:hAnsi="Times New Roman"/>
          <w:sz w:val="21"/>
        </w:rPr>
        <w:sectPr>
          <w:type w:val="continuous"/>
          <w:pgSz w:w="11910" w:h="16840"/>
          <w:pgMar w:top="1400" w:right="1160" w:bottom="1100" w:left="1200" w:header="720" w:footer="720" w:gutter="0"/>
          <w:cols w:equalWidth="0" w:num="3">
            <w:col w:w="2330" w:space="40"/>
            <w:col w:w="1446" w:space="39"/>
            <w:col w:w="5695"/>
          </w:cols>
        </w:sectPr>
      </w:pPr>
    </w:p>
    <w:p>
      <w:pPr>
        <w:pStyle w:val="6"/>
        <w:spacing w:before="50"/>
        <w:rPr>
          <w:rFonts w:ascii="Times New Roman" w:eastAsia="Times New Roman"/>
        </w:rPr>
      </w:pPr>
      <w:r>
        <w:t>【答案】</w:t>
      </w:r>
      <w:r>
        <w:rPr>
          <w:rFonts w:ascii="Times New Roman" w:eastAsia="Times New Roman"/>
        </w:rPr>
        <w:t>C</w:t>
      </w:r>
    </w:p>
    <w:p>
      <w:pPr>
        <w:pStyle w:val="6"/>
        <w:spacing w:before="91" w:line="321" w:lineRule="auto"/>
        <w:ind w:left="218" w:right="249" w:firstLine="420"/>
      </w:pPr>
      <w:r>
        <w:drawing>
          <wp:anchor distT="0" distB="0" distL="0" distR="0" simplePos="0" relativeHeight="248487936" behindDoc="1" locked="0" layoutInCell="1" allowOverlap="1">
            <wp:simplePos x="0" y="0"/>
            <wp:positionH relativeFrom="page">
              <wp:posOffset>5168900</wp:posOffset>
            </wp:positionH>
            <wp:positionV relativeFrom="paragraph">
              <wp:posOffset>353060</wp:posOffset>
            </wp:positionV>
            <wp:extent cx="1184910" cy="989965"/>
            <wp:effectExtent l="0" t="0" r="0" b="0"/>
            <wp:wrapNone/>
            <wp:docPr id="63"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44.jpeg"/>
                    <pic:cNvPicPr>
                      <a:picLocks noChangeAspect="1"/>
                    </pic:cNvPicPr>
                  </pic:nvPicPr>
                  <pic:blipFill>
                    <a:blip r:embed="rId52" cstate="print"/>
                    <a:stretch>
                      <a:fillRect/>
                    </a:stretch>
                  </pic:blipFill>
                  <pic:spPr>
                    <a:xfrm>
                      <a:off x="0" y="0"/>
                      <a:ext cx="1185082" cy="989725"/>
                    </a:xfrm>
                    <a:prstGeom prst="rect">
                      <a:avLst/>
                    </a:prstGeom>
                  </pic:spPr>
                </pic:pic>
              </a:graphicData>
            </a:graphic>
          </wp:anchor>
        </w:drawing>
      </w:r>
      <w:r>
        <w:rPr>
          <w:rFonts w:ascii="Times New Roman" w:eastAsia="Times New Roman"/>
          <w:color w:val="FF0000"/>
        </w:rPr>
        <w:t>2013-19</w:t>
      </w:r>
      <w:r>
        <w:rPr>
          <w:color w:val="FF0000"/>
        </w:rPr>
        <w:t>．</w:t>
      </w:r>
      <w:r>
        <w:rPr>
          <w:spacing w:val="-10"/>
        </w:rPr>
        <w:t xml:space="preserve">如图，直线 </w:t>
      </w:r>
      <w:r>
        <w:rPr>
          <w:rFonts w:ascii="Times New Roman" w:eastAsia="Times New Roman"/>
        </w:rPr>
        <w:t xml:space="preserve">a </w:t>
      </w:r>
      <w:r>
        <w:rPr>
          <w:spacing w:val="-13"/>
        </w:rPr>
        <w:t xml:space="preserve">和曲线 </w:t>
      </w:r>
      <w:r>
        <w:rPr>
          <w:rFonts w:ascii="Times New Roman" w:eastAsia="Times New Roman"/>
        </w:rPr>
        <w:t xml:space="preserve">b </w:t>
      </w:r>
      <w:r>
        <w:rPr>
          <w:spacing w:val="-6"/>
        </w:rPr>
        <w:t xml:space="preserve">分别是在平直公路上形式的汽车 </w:t>
      </w:r>
      <w:r>
        <w:rPr>
          <w:rFonts w:ascii="Times New Roman" w:eastAsia="Times New Roman"/>
        </w:rPr>
        <w:t xml:space="preserve">a </w:t>
      </w:r>
      <w:r>
        <w:rPr>
          <w:spacing w:val="-21"/>
        </w:rPr>
        <w:t xml:space="preserve">和 </w:t>
      </w:r>
      <w:r>
        <w:rPr>
          <w:rFonts w:ascii="Times New Roman" w:eastAsia="Times New Roman"/>
        </w:rPr>
        <w:t xml:space="preserve">b </w:t>
      </w:r>
      <w:r>
        <w:rPr>
          <w:spacing w:val="-3"/>
        </w:rPr>
        <w:t>的位置一时间</w:t>
      </w:r>
      <w:r>
        <w:t>（</w:t>
      </w:r>
      <w:r>
        <w:rPr>
          <w:rFonts w:ascii="Times New Roman" w:eastAsia="Times New Roman"/>
          <w:i/>
        </w:rPr>
        <w:t>x</w:t>
      </w:r>
      <w:r>
        <w:t>－</w:t>
      </w:r>
      <w:r>
        <w:rPr>
          <w:rFonts w:ascii="Times New Roman" w:eastAsia="Times New Roman"/>
          <w:i/>
        </w:rPr>
        <w:t>t</w:t>
      </w:r>
      <w:r>
        <w:t xml:space="preserve">） </w:t>
      </w:r>
      <w:r>
        <w:rPr>
          <w:spacing w:val="-2"/>
        </w:rPr>
        <w:t>图线，由图可知</w:t>
      </w:r>
    </w:p>
    <w:p>
      <w:pPr>
        <w:pStyle w:val="10"/>
        <w:numPr>
          <w:ilvl w:val="0"/>
          <w:numId w:val="11"/>
        </w:numPr>
        <w:tabs>
          <w:tab w:val="left" w:pos="847"/>
        </w:tabs>
        <w:spacing w:before="0" w:after="0" w:line="267" w:lineRule="exact"/>
        <w:ind w:left="846" w:right="0" w:hanging="209"/>
        <w:jc w:val="left"/>
        <w:rPr>
          <w:sz w:val="21"/>
        </w:rPr>
      </w:pPr>
      <w:r>
        <w:rPr>
          <w:spacing w:val="-15"/>
          <w:position w:val="2"/>
          <w:sz w:val="21"/>
        </w:rPr>
        <w:t xml:space="preserve">在时刻 </w:t>
      </w:r>
      <w:r>
        <w:rPr>
          <w:rFonts w:ascii="Times New Roman" w:eastAsia="Times New Roman"/>
          <w:i/>
          <w:position w:val="2"/>
          <w:sz w:val="21"/>
        </w:rPr>
        <w:t>t</w:t>
      </w:r>
      <w:r>
        <w:rPr>
          <w:rFonts w:ascii="Times New Roman" w:eastAsia="Times New Roman"/>
          <w:sz w:val="14"/>
        </w:rPr>
        <w:t>1</w:t>
      </w:r>
      <w:r>
        <w:rPr>
          <w:position w:val="2"/>
          <w:sz w:val="21"/>
        </w:rPr>
        <w:t>，</w:t>
      </w:r>
      <w:r>
        <w:rPr>
          <w:rFonts w:ascii="Times New Roman" w:eastAsia="Times New Roman"/>
          <w:position w:val="2"/>
          <w:sz w:val="21"/>
        </w:rPr>
        <w:t xml:space="preserve">a </w:t>
      </w:r>
      <w:r>
        <w:rPr>
          <w:spacing w:val="15"/>
          <w:position w:val="2"/>
          <w:sz w:val="21"/>
        </w:rPr>
        <w:t>车追上</w:t>
      </w:r>
      <w:r>
        <w:rPr>
          <w:rFonts w:ascii="Times New Roman" w:eastAsia="Times New Roman"/>
          <w:position w:val="2"/>
          <w:sz w:val="21"/>
        </w:rPr>
        <w:t xml:space="preserve">b </w:t>
      </w:r>
      <w:r>
        <w:rPr>
          <w:position w:val="2"/>
          <w:sz w:val="21"/>
        </w:rPr>
        <w:t>车</w:t>
      </w:r>
    </w:p>
    <w:p>
      <w:pPr>
        <w:pStyle w:val="10"/>
        <w:numPr>
          <w:ilvl w:val="0"/>
          <w:numId w:val="11"/>
        </w:numPr>
        <w:tabs>
          <w:tab w:val="left" w:pos="835"/>
        </w:tabs>
        <w:spacing w:before="91" w:after="0" w:line="240" w:lineRule="auto"/>
        <w:ind w:left="834" w:right="0" w:hanging="197"/>
        <w:jc w:val="left"/>
        <w:rPr>
          <w:sz w:val="21"/>
        </w:rPr>
      </w:pPr>
      <w:r>
        <w:rPr>
          <w:spacing w:val="-15"/>
          <w:position w:val="2"/>
          <w:sz w:val="21"/>
        </w:rPr>
        <w:t xml:space="preserve">在时刻 </w:t>
      </w:r>
      <w:r>
        <w:rPr>
          <w:rFonts w:ascii="Times New Roman" w:eastAsia="Times New Roman"/>
          <w:i/>
          <w:position w:val="2"/>
          <w:sz w:val="21"/>
        </w:rPr>
        <w:t>t</w:t>
      </w:r>
      <w:r>
        <w:rPr>
          <w:rFonts w:ascii="Times New Roman" w:eastAsia="Times New Roman"/>
          <w:sz w:val="14"/>
        </w:rPr>
        <w:t>2</w:t>
      </w:r>
      <w:r>
        <w:rPr>
          <w:position w:val="2"/>
          <w:sz w:val="21"/>
        </w:rPr>
        <w:t>，</w:t>
      </w:r>
      <w:r>
        <w:rPr>
          <w:rFonts w:ascii="Times New Roman" w:eastAsia="Times New Roman"/>
          <w:position w:val="2"/>
          <w:sz w:val="21"/>
        </w:rPr>
        <w:t>a</w:t>
      </w:r>
      <w:r>
        <w:rPr>
          <w:position w:val="2"/>
          <w:sz w:val="21"/>
        </w:rPr>
        <w:t>、</w:t>
      </w:r>
      <w:r>
        <w:rPr>
          <w:rFonts w:ascii="Times New Roman" w:eastAsia="Times New Roman"/>
          <w:position w:val="2"/>
          <w:sz w:val="21"/>
        </w:rPr>
        <w:t>b</w:t>
      </w:r>
      <w:r>
        <w:rPr>
          <w:rFonts w:ascii="Times New Roman" w:eastAsia="Times New Roman"/>
          <w:spacing w:val="-3"/>
          <w:position w:val="2"/>
          <w:sz w:val="21"/>
        </w:rPr>
        <w:t xml:space="preserve"> </w:t>
      </w:r>
      <w:r>
        <w:rPr>
          <w:spacing w:val="-3"/>
          <w:position w:val="2"/>
          <w:sz w:val="21"/>
        </w:rPr>
        <w:t>两车引动方向相反</w:t>
      </w:r>
    </w:p>
    <w:p>
      <w:pPr>
        <w:pStyle w:val="10"/>
        <w:numPr>
          <w:ilvl w:val="0"/>
          <w:numId w:val="11"/>
        </w:numPr>
        <w:tabs>
          <w:tab w:val="left" w:pos="835"/>
        </w:tabs>
        <w:spacing w:before="91" w:after="0" w:line="240" w:lineRule="auto"/>
        <w:ind w:left="834" w:right="0" w:hanging="197"/>
        <w:jc w:val="left"/>
        <w:rPr>
          <w:sz w:val="21"/>
        </w:rPr>
      </w:pPr>
      <w:r>
        <w:rPr>
          <w:spacing w:val="-27"/>
          <w:position w:val="2"/>
          <w:sz w:val="21"/>
        </w:rPr>
        <w:t xml:space="preserve">在 </w:t>
      </w:r>
      <w:r>
        <w:rPr>
          <w:rFonts w:ascii="Times New Roman" w:eastAsia="Times New Roman"/>
          <w:i/>
          <w:position w:val="2"/>
          <w:sz w:val="21"/>
        </w:rPr>
        <w:t>t</w:t>
      </w:r>
      <w:r>
        <w:rPr>
          <w:rFonts w:ascii="Times New Roman" w:eastAsia="Times New Roman"/>
          <w:sz w:val="14"/>
        </w:rPr>
        <w:t>1</w:t>
      </w:r>
      <w:r>
        <w:rPr>
          <w:rFonts w:ascii="Times New Roman" w:eastAsia="Times New Roman"/>
          <w:spacing w:val="-2"/>
          <w:sz w:val="14"/>
        </w:rPr>
        <w:t xml:space="preserve"> </w:t>
      </w:r>
      <w:r>
        <w:rPr>
          <w:spacing w:val="-27"/>
          <w:position w:val="2"/>
          <w:sz w:val="21"/>
        </w:rPr>
        <w:t xml:space="preserve">到 </w:t>
      </w:r>
      <w:r>
        <w:rPr>
          <w:rFonts w:ascii="Times New Roman" w:eastAsia="Times New Roman"/>
          <w:i/>
          <w:position w:val="2"/>
          <w:sz w:val="21"/>
        </w:rPr>
        <w:t>t</w:t>
      </w:r>
      <w:r>
        <w:rPr>
          <w:rFonts w:ascii="Times New Roman" w:eastAsia="Times New Roman"/>
          <w:sz w:val="14"/>
        </w:rPr>
        <w:t>2</w:t>
      </w:r>
      <w:r>
        <w:rPr>
          <w:rFonts w:ascii="Times New Roman" w:eastAsia="Times New Roman"/>
          <w:spacing w:val="1"/>
          <w:sz w:val="14"/>
        </w:rPr>
        <w:t xml:space="preserve"> </w:t>
      </w:r>
      <w:r>
        <w:rPr>
          <w:spacing w:val="-3"/>
          <w:position w:val="2"/>
          <w:sz w:val="21"/>
        </w:rPr>
        <w:t>这段时间内，</w:t>
      </w:r>
      <w:r>
        <w:rPr>
          <w:rFonts w:ascii="Times New Roman" w:eastAsia="Times New Roman"/>
          <w:position w:val="2"/>
          <w:sz w:val="21"/>
        </w:rPr>
        <w:t xml:space="preserve">b </w:t>
      </w:r>
      <w:r>
        <w:rPr>
          <w:spacing w:val="-3"/>
          <w:position w:val="2"/>
          <w:sz w:val="21"/>
        </w:rPr>
        <w:t>车的速率先减少后增加</w:t>
      </w:r>
    </w:p>
    <w:p>
      <w:pPr>
        <w:pStyle w:val="10"/>
        <w:numPr>
          <w:ilvl w:val="0"/>
          <w:numId w:val="11"/>
        </w:numPr>
        <w:tabs>
          <w:tab w:val="left" w:pos="847"/>
        </w:tabs>
        <w:spacing w:before="91" w:after="0" w:line="240" w:lineRule="auto"/>
        <w:ind w:left="846" w:right="0" w:hanging="209"/>
        <w:jc w:val="left"/>
        <w:rPr>
          <w:sz w:val="21"/>
        </w:rPr>
      </w:pPr>
      <w:r>
        <w:rPr>
          <w:spacing w:val="-27"/>
          <w:position w:val="2"/>
          <w:sz w:val="21"/>
        </w:rPr>
        <w:t xml:space="preserve">在 </w:t>
      </w:r>
      <w:r>
        <w:rPr>
          <w:rFonts w:ascii="Times New Roman" w:eastAsia="Times New Roman"/>
          <w:i/>
          <w:position w:val="2"/>
          <w:sz w:val="21"/>
        </w:rPr>
        <w:t>t</w:t>
      </w:r>
      <w:r>
        <w:rPr>
          <w:rFonts w:ascii="Times New Roman" w:eastAsia="Times New Roman"/>
          <w:sz w:val="14"/>
        </w:rPr>
        <w:t>1</w:t>
      </w:r>
      <w:r>
        <w:rPr>
          <w:rFonts w:ascii="Times New Roman" w:eastAsia="Times New Roman"/>
          <w:spacing w:val="1"/>
          <w:sz w:val="14"/>
        </w:rPr>
        <w:t xml:space="preserve"> </w:t>
      </w:r>
      <w:r>
        <w:rPr>
          <w:spacing w:val="-27"/>
          <w:position w:val="2"/>
          <w:sz w:val="21"/>
        </w:rPr>
        <w:t xml:space="preserve">到 </w:t>
      </w:r>
      <w:r>
        <w:rPr>
          <w:rFonts w:ascii="Times New Roman" w:eastAsia="Times New Roman"/>
          <w:i/>
          <w:position w:val="2"/>
          <w:sz w:val="21"/>
        </w:rPr>
        <w:t>t</w:t>
      </w:r>
      <w:r>
        <w:rPr>
          <w:rFonts w:ascii="Times New Roman" w:eastAsia="Times New Roman"/>
          <w:sz w:val="14"/>
        </w:rPr>
        <w:t>2</w:t>
      </w:r>
      <w:r>
        <w:rPr>
          <w:rFonts w:ascii="Times New Roman" w:eastAsia="Times New Roman"/>
          <w:spacing w:val="-2"/>
          <w:sz w:val="14"/>
        </w:rPr>
        <w:t xml:space="preserve"> </w:t>
      </w:r>
      <w:r>
        <w:rPr>
          <w:spacing w:val="-3"/>
          <w:position w:val="2"/>
          <w:sz w:val="21"/>
        </w:rPr>
        <w:t>这段时间内，</w:t>
      </w:r>
      <w:r>
        <w:rPr>
          <w:rFonts w:ascii="Times New Roman" w:eastAsia="Times New Roman"/>
          <w:position w:val="2"/>
          <w:sz w:val="21"/>
        </w:rPr>
        <w:t xml:space="preserve">b </w:t>
      </w:r>
      <w:r>
        <w:rPr>
          <w:spacing w:val="-10"/>
          <w:position w:val="2"/>
          <w:sz w:val="21"/>
        </w:rPr>
        <w:t xml:space="preserve">车的速率一直比 </w:t>
      </w:r>
      <w:r>
        <w:rPr>
          <w:rFonts w:ascii="Times New Roman" w:eastAsia="Times New Roman"/>
          <w:position w:val="2"/>
          <w:sz w:val="21"/>
        </w:rPr>
        <w:t>a</w:t>
      </w:r>
      <w:r>
        <w:rPr>
          <w:rFonts w:ascii="Times New Roman" w:eastAsia="Times New Roman"/>
          <w:spacing w:val="-3"/>
          <w:position w:val="2"/>
          <w:sz w:val="21"/>
        </w:rPr>
        <w:t xml:space="preserve"> </w:t>
      </w:r>
      <w:r>
        <w:rPr>
          <w:spacing w:val="-2"/>
          <w:position w:val="2"/>
          <w:sz w:val="21"/>
        </w:rPr>
        <w:t>车的大</w:t>
      </w:r>
    </w:p>
    <w:p>
      <w:pPr>
        <w:pStyle w:val="6"/>
        <w:spacing w:before="92"/>
        <w:rPr>
          <w:rFonts w:ascii="Times New Roman" w:eastAsia="Times New Roman"/>
        </w:rPr>
      </w:pPr>
      <w:r>
        <w:t>【答案】</w:t>
      </w:r>
      <w:r>
        <w:rPr>
          <w:rFonts w:ascii="Times New Roman" w:eastAsia="Times New Roman"/>
        </w:rPr>
        <w:t>BC</w:t>
      </w:r>
    </w:p>
    <w:p>
      <w:pPr>
        <w:pStyle w:val="6"/>
        <w:spacing w:before="91" w:line="321" w:lineRule="auto"/>
        <w:ind w:left="218" w:right="249" w:firstLine="420"/>
        <w:jc w:val="both"/>
      </w:pPr>
      <w:r>
        <w:pict>
          <v:shape id="_x0000_s1269" o:spid="_x0000_s1269" o:spt="202" type="#_x0000_t202" style="position:absolute;left:0pt;margin-left:105.6pt;margin-top:90.05pt;height:37.45pt;width:384.45pt;mso-position-horizontal-relative:page;z-index:251760640;mso-width-relative:page;mso-height-relative:page;" filled="f" stroked="f" coordsize="21600,21600">
            <v:path/>
            <v:fill on="f" focussize="0,0"/>
            <v:stroke on="f" joinstyle="miter"/>
            <v:imagedata o:title=""/>
            <o:lock v:ext="edit"/>
            <v:textbox inset="0mm,0mm,0mm,0mm">
              <w:txbxContent>
                <w:tbl>
                  <w:tblPr>
                    <w:tblStyle w:val="7"/>
                    <w:tblW w:w="7675"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549"/>
                    <w:gridCol w:w="1020"/>
                    <w:gridCol w:w="1023"/>
                    <w:gridCol w:w="1020"/>
                    <w:gridCol w:w="1023"/>
                    <w:gridCol w:w="1020"/>
                    <w:gridCol w:w="102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59" w:hRule="atLeast"/>
                    </w:trPr>
                    <w:tc>
                      <w:tcPr>
                        <w:tcW w:w="1549" w:type="dxa"/>
                      </w:tcPr>
                      <w:p>
                        <w:pPr>
                          <w:pStyle w:val="11"/>
                          <w:spacing w:before="0" w:line="240" w:lineRule="auto"/>
                          <w:jc w:val="left"/>
                          <w:rPr>
                            <w:sz w:val="20"/>
                          </w:rPr>
                        </w:pPr>
                      </w:p>
                    </w:tc>
                    <w:tc>
                      <w:tcPr>
                        <w:tcW w:w="1020" w:type="dxa"/>
                      </w:tcPr>
                      <w:p>
                        <w:pPr>
                          <w:pStyle w:val="11"/>
                          <w:spacing w:before="90" w:line="250" w:lineRule="exact"/>
                          <w:ind w:left="173" w:right="162"/>
                          <w:rPr>
                            <w:rFonts w:hint="eastAsia" w:ascii="宋体" w:eastAsia="宋体"/>
                            <w:sz w:val="21"/>
                          </w:rPr>
                        </w:pPr>
                        <w:r>
                          <w:rPr>
                            <w:rFonts w:hint="eastAsia" w:ascii="宋体" w:eastAsia="宋体"/>
                            <w:sz w:val="21"/>
                          </w:rPr>
                          <w:t>地球</w:t>
                        </w:r>
                      </w:p>
                    </w:tc>
                    <w:tc>
                      <w:tcPr>
                        <w:tcW w:w="1023" w:type="dxa"/>
                      </w:tcPr>
                      <w:p>
                        <w:pPr>
                          <w:pStyle w:val="11"/>
                          <w:spacing w:before="90" w:line="250" w:lineRule="exact"/>
                          <w:ind w:left="280" w:right="272"/>
                          <w:rPr>
                            <w:rFonts w:hint="eastAsia" w:ascii="宋体" w:eastAsia="宋体"/>
                            <w:sz w:val="21"/>
                          </w:rPr>
                        </w:pPr>
                        <w:r>
                          <w:rPr>
                            <w:rFonts w:hint="eastAsia" w:ascii="宋体" w:eastAsia="宋体"/>
                            <w:sz w:val="21"/>
                          </w:rPr>
                          <w:t>火星</w:t>
                        </w:r>
                      </w:p>
                    </w:tc>
                    <w:tc>
                      <w:tcPr>
                        <w:tcW w:w="1020" w:type="dxa"/>
                      </w:tcPr>
                      <w:p>
                        <w:pPr>
                          <w:pStyle w:val="11"/>
                          <w:spacing w:before="90" w:line="250" w:lineRule="exact"/>
                          <w:ind w:left="171" w:right="165"/>
                          <w:rPr>
                            <w:rFonts w:hint="eastAsia" w:ascii="宋体" w:eastAsia="宋体"/>
                            <w:sz w:val="21"/>
                          </w:rPr>
                        </w:pPr>
                        <w:r>
                          <w:rPr>
                            <w:rFonts w:hint="eastAsia" w:ascii="宋体" w:eastAsia="宋体"/>
                            <w:sz w:val="21"/>
                          </w:rPr>
                          <w:t>木星</w:t>
                        </w:r>
                      </w:p>
                    </w:tc>
                    <w:tc>
                      <w:tcPr>
                        <w:tcW w:w="1023" w:type="dxa"/>
                      </w:tcPr>
                      <w:p>
                        <w:pPr>
                          <w:pStyle w:val="11"/>
                          <w:spacing w:before="90" w:line="250" w:lineRule="exact"/>
                          <w:ind w:left="279" w:right="272"/>
                          <w:rPr>
                            <w:rFonts w:hint="eastAsia" w:ascii="宋体" w:eastAsia="宋体"/>
                            <w:sz w:val="21"/>
                          </w:rPr>
                        </w:pPr>
                        <w:r>
                          <w:rPr>
                            <w:rFonts w:hint="eastAsia" w:ascii="宋体" w:eastAsia="宋体"/>
                            <w:sz w:val="21"/>
                          </w:rPr>
                          <w:t>土星</w:t>
                        </w:r>
                      </w:p>
                    </w:tc>
                    <w:tc>
                      <w:tcPr>
                        <w:tcW w:w="1020" w:type="dxa"/>
                      </w:tcPr>
                      <w:p>
                        <w:pPr>
                          <w:pStyle w:val="11"/>
                          <w:spacing w:before="90" w:line="250" w:lineRule="exact"/>
                          <w:ind w:left="171" w:right="165"/>
                          <w:rPr>
                            <w:rFonts w:hint="eastAsia" w:ascii="宋体" w:eastAsia="宋体"/>
                            <w:sz w:val="21"/>
                          </w:rPr>
                        </w:pPr>
                        <w:r>
                          <w:rPr>
                            <w:rFonts w:hint="eastAsia" w:ascii="宋体" w:eastAsia="宋体"/>
                            <w:sz w:val="21"/>
                          </w:rPr>
                          <w:t>天王星</w:t>
                        </w:r>
                      </w:p>
                    </w:tc>
                    <w:tc>
                      <w:tcPr>
                        <w:tcW w:w="1020" w:type="dxa"/>
                      </w:tcPr>
                      <w:p>
                        <w:pPr>
                          <w:pStyle w:val="11"/>
                          <w:spacing w:before="90" w:line="250" w:lineRule="exact"/>
                          <w:ind w:left="173" w:right="163"/>
                          <w:rPr>
                            <w:rFonts w:hint="eastAsia" w:ascii="宋体" w:eastAsia="宋体"/>
                            <w:sz w:val="21"/>
                          </w:rPr>
                        </w:pPr>
                        <w:r>
                          <w:rPr>
                            <w:rFonts w:hint="eastAsia" w:ascii="宋体" w:eastAsia="宋体"/>
                            <w:sz w:val="21"/>
                          </w:rPr>
                          <w:t>海王星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59" w:hRule="atLeast"/>
                    </w:trPr>
                    <w:tc>
                      <w:tcPr>
                        <w:tcW w:w="1549" w:type="dxa"/>
                      </w:tcPr>
                      <w:p>
                        <w:pPr>
                          <w:pStyle w:val="11"/>
                          <w:spacing w:before="90" w:line="250" w:lineRule="exact"/>
                          <w:ind w:left="107"/>
                          <w:jc w:val="left"/>
                          <w:rPr>
                            <w:sz w:val="21"/>
                          </w:rPr>
                        </w:pPr>
                        <w:r>
                          <w:rPr>
                            <w:rFonts w:hint="eastAsia" w:ascii="宋体" w:eastAsia="宋体"/>
                            <w:sz w:val="21"/>
                          </w:rPr>
                          <w:t>轨道半径</w:t>
                        </w:r>
                        <w:r>
                          <w:rPr>
                            <w:sz w:val="21"/>
                          </w:rPr>
                          <w:t>(AU)</w:t>
                        </w:r>
                      </w:p>
                    </w:tc>
                    <w:tc>
                      <w:tcPr>
                        <w:tcW w:w="1020" w:type="dxa"/>
                      </w:tcPr>
                      <w:p>
                        <w:pPr>
                          <w:pStyle w:val="11"/>
                          <w:ind w:left="173" w:right="162"/>
                          <w:rPr>
                            <w:sz w:val="21"/>
                          </w:rPr>
                        </w:pPr>
                        <w:r>
                          <w:rPr>
                            <w:sz w:val="21"/>
                          </w:rPr>
                          <w:t>1.0</w:t>
                        </w:r>
                      </w:p>
                    </w:tc>
                    <w:tc>
                      <w:tcPr>
                        <w:tcW w:w="1023" w:type="dxa"/>
                      </w:tcPr>
                      <w:p>
                        <w:pPr>
                          <w:pStyle w:val="11"/>
                          <w:ind w:left="280" w:right="272"/>
                          <w:rPr>
                            <w:sz w:val="21"/>
                          </w:rPr>
                        </w:pPr>
                        <w:r>
                          <w:rPr>
                            <w:sz w:val="21"/>
                          </w:rPr>
                          <w:t>1.5</w:t>
                        </w:r>
                      </w:p>
                    </w:tc>
                    <w:tc>
                      <w:tcPr>
                        <w:tcW w:w="1020" w:type="dxa"/>
                      </w:tcPr>
                      <w:p>
                        <w:pPr>
                          <w:pStyle w:val="11"/>
                          <w:ind w:left="171" w:right="165"/>
                          <w:rPr>
                            <w:sz w:val="21"/>
                          </w:rPr>
                        </w:pPr>
                        <w:r>
                          <w:rPr>
                            <w:sz w:val="21"/>
                          </w:rPr>
                          <w:t>5.2</w:t>
                        </w:r>
                      </w:p>
                    </w:tc>
                    <w:tc>
                      <w:tcPr>
                        <w:tcW w:w="1023" w:type="dxa"/>
                      </w:tcPr>
                      <w:p>
                        <w:pPr>
                          <w:pStyle w:val="11"/>
                          <w:ind w:left="279" w:right="272"/>
                          <w:rPr>
                            <w:sz w:val="21"/>
                          </w:rPr>
                        </w:pPr>
                        <w:r>
                          <w:rPr>
                            <w:sz w:val="21"/>
                          </w:rPr>
                          <w:t>9.5</w:t>
                        </w:r>
                      </w:p>
                    </w:tc>
                    <w:tc>
                      <w:tcPr>
                        <w:tcW w:w="1020" w:type="dxa"/>
                      </w:tcPr>
                      <w:p>
                        <w:pPr>
                          <w:pStyle w:val="11"/>
                          <w:ind w:left="166" w:right="165"/>
                          <w:rPr>
                            <w:sz w:val="21"/>
                          </w:rPr>
                        </w:pPr>
                        <w:r>
                          <w:rPr>
                            <w:sz w:val="21"/>
                          </w:rPr>
                          <w:t>19</w:t>
                        </w:r>
                      </w:p>
                    </w:tc>
                    <w:tc>
                      <w:tcPr>
                        <w:tcW w:w="1020" w:type="dxa"/>
                      </w:tcPr>
                      <w:p>
                        <w:pPr>
                          <w:pStyle w:val="11"/>
                          <w:ind w:left="171" w:right="165"/>
                          <w:rPr>
                            <w:sz w:val="21"/>
                          </w:rPr>
                        </w:pPr>
                        <w:r>
                          <w:rPr>
                            <w:sz w:val="21"/>
                          </w:rPr>
                          <w:t>30</w:t>
                        </w:r>
                      </w:p>
                    </w:tc>
                  </w:tr>
                </w:tbl>
                <w:p>
                  <w:pPr>
                    <w:pStyle w:val="6"/>
                    <w:ind w:left="0"/>
                  </w:pPr>
                </w:p>
              </w:txbxContent>
            </v:textbox>
          </v:shape>
        </w:pict>
      </w:r>
      <w:r>
        <w:rPr>
          <w:rFonts w:ascii="Times New Roman" w:hAnsi="Times New Roman" w:eastAsia="Times New Roman"/>
          <w:color w:val="FF0000"/>
          <w:spacing w:val="-3"/>
        </w:rPr>
        <w:t>2014-19</w:t>
      </w:r>
      <w:r>
        <w:rPr>
          <w:color w:val="FF0000"/>
          <w:spacing w:val="-3"/>
        </w:rPr>
        <w:t>．</w:t>
      </w:r>
      <w:r>
        <w:rPr>
          <w:spacing w:val="-4"/>
        </w:rPr>
        <w:t>太阳系各行星几乎在同一平面内沿同一方向绕太阳做圆周运动。当地球恰好运行到某</w:t>
      </w:r>
      <w:r>
        <w:rPr>
          <w:spacing w:val="-7"/>
        </w:rPr>
        <w:t>地外行星和太阳之间，且三者几乎排成一条直线的现象，天文学称为“行星冲日”。据报道，</w:t>
      </w:r>
      <w:r>
        <w:rPr>
          <w:rFonts w:ascii="Times New Roman" w:hAnsi="Times New Roman" w:eastAsia="Times New Roman"/>
        </w:rPr>
        <w:t xml:space="preserve">2014 </w:t>
      </w:r>
      <w:r>
        <w:rPr>
          <w:spacing w:val="-3"/>
        </w:rPr>
        <w:t>年各行星冲日时间分别是：</w:t>
      </w:r>
      <w:r>
        <w:rPr>
          <w:rFonts w:ascii="Times New Roman" w:hAnsi="Times New Roman" w:eastAsia="Times New Roman"/>
        </w:rPr>
        <w:t xml:space="preserve">1 </w:t>
      </w:r>
      <w:r>
        <w:rPr>
          <w:spacing w:val="-23"/>
        </w:rPr>
        <w:t xml:space="preserve">月 </w:t>
      </w:r>
      <w:r>
        <w:rPr>
          <w:rFonts w:ascii="Times New Roman" w:hAnsi="Times New Roman" w:eastAsia="Times New Roman"/>
        </w:rPr>
        <w:t xml:space="preserve">6 </w:t>
      </w:r>
      <w:r>
        <w:rPr>
          <w:spacing w:val="-3"/>
        </w:rPr>
        <w:t>日木星冲日；</w:t>
      </w:r>
      <w:r>
        <w:rPr>
          <w:rFonts w:ascii="Times New Roman" w:hAnsi="Times New Roman" w:eastAsia="Times New Roman"/>
        </w:rPr>
        <w:t xml:space="preserve">4 </w:t>
      </w:r>
      <w:r>
        <w:rPr>
          <w:spacing w:val="-24"/>
        </w:rPr>
        <w:t xml:space="preserve">月 </w:t>
      </w:r>
      <w:r>
        <w:rPr>
          <w:rFonts w:ascii="Times New Roman" w:hAnsi="Times New Roman" w:eastAsia="Times New Roman"/>
        </w:rPr>
        <w:t xml:space="preserve">9 </w:t>
      </w:r>
      <w:r>
        <w:rPr>
          <w:spacing w:val="-3"/>
        </w:rPr>
        <w:t>日火星冲日；</w:t>
      </w:r>
      <w:r>
        <w:rPr>
          <w:rFonts w:ascii="Times New Roman" w:hAnsi="Times New Roman" w:eastAsia="Times New Roman"/>
        </w:rPr>
        <w:t xml:space="preserve">5 </w:t>
      </w:r>
      <w:r>
        <w:rPr>
          <w:spacing w:val="-24"/>
        </w:rPr>
        <w:t xml:space="preserve">月 </w:t>
      </w:r>
      <w:r>
        <w:rPr>
          <w:rFonts w:ascii="Times New Roman" w:hAnsi="Times New Roman" w:eastAsia="Times New Roman"/>
          <w:spacing w:val="-4"/>
        </w:rPr>
        <w:t xml:space="preserve">11 </w:t>
      </w:r>
      <w:r>
        <w:rPr>
          <w:spacing w:val="-2"/>
        </w:rPr>
        <w:t>日土星冲日；</w:t>
      </w:r>
      <w:r>
        <w:rPr>
          <w:rFonts w:ascii="Times New Roman" w:hAnsi="Times New Roman" w:eastAsia="Times New Roman"/>
        </w:rPr>
        <w:t xml:space="preserve">8 </w:t>
      </w:r>
      <w:r>
        <w:rPr>
          <w:spacing w:val="-22"/>
        </w:rPr>
        <w:t xml:space="preserve">月 </w:t>
      </w:r>
      <w:r>
        <w:rPr>
          <w:rFonts w:ascii="Times New Roman" w:hAnsi="Times New Roman" w:eastAsia="Times New Roman"/>
        </w:rPr>
        <w:t xml:space="preserve">29 </w:t>
      </w:r>
      <w:r>
        <w:t>日</w:t>
      </w:r>
      <w:r>
        <w:rPr>
          <w:spacing w:val="-2"/>
        </w:rPr>
        <w:t>海王星冲日；</w:t>
      </w:r>
      <w:r>
        <w:rPr>
          <w:rFonts w:ascii="Times New Roman" w:hAnsi="Times New Roman" w:eastAsia="Times New Roman"/>
        </w:rPr>
        <w:t xml:space="preserve">10 </w:t>
      </w:r>
      <w:r>
        <w:rPr>
          <w:spacing w:val="-20"/>
        </w:rPr>
        <w:t xml:space="preserve">月 </w:t>
      </w:r>
      <w:r>
        <w:rPr>
          <w:rFonts w:ascii="Times New Roman" w:hAnsi="Times New Roman" w:eastAsia="Times New Roman"/>
        </w:rPr>
        <w:t xml:space="preserve">8 </w:t>
      </w:r>
      <w:r>
        <w:rPr>
          <w:spacing w:val="-5"/>
        </w:rPr>
        <w:t>日天王星冲日。已知地球及各地外行星绕太阳运动的轨道半径如下表所示，则</w:t>
      </w:r>
      <w:r>
        <w:rPr>
          <w:spacing w:val="-4"/>
        </w:rPr>
        <w:t>下列判断正确的是</w:t>
      </w:r>
    </w:p>
    <w:p>
      <w:pPr>
        <w:pStyle w:val="6"/>
        <w:ind w:left="0"/>
        <w:rPr>
          <w:sz w:val="20"/>
        </w:rPr>
      </w:pPr>
    </w:p>
    <w:p>
      <w:pPr>
        <w:pStyle w:val="6"/>
        <w:ind w:left="0"/>
        <w:rPr>
          <w:sz w:val="20"/>
        </w:rPr>
      </w:pPr>
    </w:p>
    <w:p>
      <w:pPr>
        <w:pStyle w:val="6"/>
        <w:spacing w:before="3"/>
        <w:ind w:left="0"/>
        <w:rPr>
          <w:sz w:val="18"/>
        </w:rPr>
      </w:pPr>
    </w:p>
    <w:p>
      <w:pPr>
        <w:pStyle w:val="6"/>
        <w:spacing w:line="321" w:lineRule="auto"/>
        <w:ind w:right="5391"/>
      </w:pPr>
      <w:r>
        <w:rPr>
          <w:rFonts w:ascii="Times New Roman" w:eastAsia="Times New Roman"/>
        </w:rPr>
        <w:t>A</w:t>
      </w:r>
      <w:r>
        <w:t>．各地外行星每年都会出现冲日现象</w:t>
      </w:r>
      <w:r>
        <w:rPr>
          <w:rFonts w:ascii="Times New Roman" w:eastAsia="Times New Roman"/>
        </w:rPr>
        <w:t>B</w:t>
      </w:r>
      <w:r>
        <w:t xml:space="preserve">．在 </w:t>
      </w:r>
      <w:r>
        <w:rPr>
          <w:rFonts w:ascii="Times New Roman" w:eastAsia="Times New Roman"/>
        </w:rPr>
        <w:t xml:space="preserve">2015 </w:t>
      </w:r>
      <w:r>
        <w:t>年内一定会出现木星冲日</w:t>
      </w:r>
    </w:p>
    <w:p>
      <w:pPr>
        <w:pStyle w:val="6"/>
        <w:spacing w:line="321" w:lineRule="auto"/>
        <w:ind w:right="3919"/>
      </w:pPr>
      <w:r>
        <w:rPr>
          <w:rFonts w:ascii="Times New Roman" w:eastAsia="Times New Roman"/>
        </w:rPr>
        <w:t>C</w:t>
      </w:r>
      <w:r>
        <w:rPr>
          <w:spacing w:val="-3"/>
        </w:rPr>
        <w:t xml:space="preserve">．天王星相邻两次冲日的时间间隔为土星的一半  </w:t>
      </w:r>
      <w:r>
        <w:rPr>
          <w:rFonts w:ascii="Times New Roman" w:eastAsia="Times New Roman"/>
          <w:spacing w:val="-3"/>
        </w:rPr>
        <w:t>D</w:t>
      </w:r>
      <w:r>
        <w:rPr>
          <w:spacing w:val="-3"/>
        </w:rPr>
        <w:t>．地外行星中，海王星相邻两次冲日的时间间隔最短</w:t>
      </w:r>
    </w:p>
    <w:p>
      <w:pPr>
        <w:pStyle w:val="6"/>
        <w:spacing w:line="268" w:lineRule="exact"/>
        <w:rPr>
          <w:rFonts w:ascii="Times New Roman" w:eastAsia="Times New Roman"/>
        </w:rPr>
      </w:pPr>
      <w:r>
        <w:t>【答案】</w:t>
      </w:r>
      <w:r>
        <w:rPr>
          <w:rFonts w:ascii="Times New Roman" w:eastAsia="Times New Roman"/>
        </w:rPr>
        <w:t>BD</w:t>
      </w:r>
    </w:p>
    <w:p>
      <w:pPr>
        <w:pStyle w:val="6"/>
        <w:spacing w:before="90" w:line="321" w:lineRule="auto"/>
        <w:ind w:left="218" w:right="168" w:firstLine="420"/>
      </w:pPr>
      <w:r>
        <w:pict>
          <v:group id="_x0000_s1270" o:spid="_x0000_s1270" o:spt="203" style="position:absolute;left:0pt;margin-left:462pt;margin-top:51.95pt;height:18.15pt;width:26.65pt;mso-position-horizontal-relative:page;z-index:-254825472;mso-width-relative:page;mso-height-relative:page;" coordorigin="9240,1039" coordsize="533,363">
            <o:lock v:ext="edit"/>
            <v:shape id="_x0000_s1271" o:spid="_x0000_s1271" o:spt="75" type="#_x0000_t75" style="position:absolute;left:9240;top:1095;height:307;width:533;" filled="f" stroked="f" coordsize="21600,21600">
              <v:path/>
              <v:fill on="f" focussize="0,0"/>
              <v:stroke on="f"/>
              <v:imagedata r:id="rId53" o:title=""/>
              <o:lock v:ext="edit" aspectratio="t"/>
            </v:shape>
            <v:line id="_x0000_s1272" o:spid="_x0000_s1272" o:spt="20" style="position:absolute;left:9284;top:1095;height:0;width:424;" stroked="t" coordsize="21600,21600">
              <v:path arrowok="t"/>
              <v:fill focussize="0,0"/>
              <v:stroke color="#000000"/>
              <v:imagedata o:title=""/>
              <o:lock v:ext="edit"/>
            </v:line>
            <v:shape id="_x0000_s1273" o:spid="_x0000_s1273" o:spt="75" type="#_x0000_t75" style="position:absolute;left:9272;top:1039;height:51;width:478;" filled="f" stroked="f" coordsize="21600,21600">
              <v:path/>
              <v:fill on="f" focussize="0,0"/>
              <v:stroke on="f"/>
              <v:imagedata r:id="rId54" o:title=""/>
              <o:lock v:ext="edit" aspectratio="t"/>
            </v:shape>
          </v:group>
        </w:pict>
      </w:r>
      <w:r>
        <w:rPr>
          <w:rFonts w:ascii="Times New Roman" w:hAnsi="Times New Roman" w:eastAsia="Times New Roman"/>
          <w:color w:val="FF0000"/>
        </w:rPr>
        <w:t xml:space="preserve">2015-19. </w:t>
      </w:r>
      <w:r>
        <w:rPr>
          <w:rFonts w:ascii="Times New Roman" w:hAnsi="Times New Roman" w:eastAsia="Times New Roman"/>
        </w:rPr>
        <w:t xml:space="preserve">1824 </w:t>
      </w:r>
      <w:r>
        <w:rPr>
          <w:spacing w:val="-8"/>
        </w:rPr>
        <w:t>年，法国科学家阿拉果完成了著名的“圆盘实验”。实验中将一铜圆盘水平放置， 在其中心正上方用柔软细线悬挂一枚可以自由旋转的磁针，如图所示。实验中发现，当圆盘在磁针</w:t>
      </w:r>
      <w:r>
        <w:rPr>
          <w:spacing w:val="-9"/>
        </w:rPr>
        <w:t>的磁场中绕过圆盘中心的竖直轴旋转时，磁针也随着一起转动起来，但略有滞</w:t>
      </w:r>
    </w:p>
    <w:p>
      <w:pPr>
        <w:pStyle w:val="6"/>
        <w:spacing w:line="267" w:lineRule="exact"/>
        <w:ind w:left="218"/>
      </w:pPr>
      <w:r>
        <w:t>后。下列说法正确的是</w:t>
      </w:r>
    </w:p>
    <w:p>
      <w:pPr>
        <w:pStyle w:val="10"/>
        <w:numPr>
          <w:ilvl w:val="0"/>
          <w:numId w:val="12"/>
        </w:numPr>
        <w:tabs>
          <w:tab w:val="left" w:pos="949"/>
        </w:tabs>
        <w:spacing w:before="91" w:after="0" w:line="240" w:lineRule="auto"/>
        <w:ind w:left="948" w:right="0" w:hanging="311"/>
        <w:jc w:val="left"/>
        <w:rPr>
          <w:sz w:val="21"/>
        </w:rPr>
      </w:pPr>
      <w:r>
        <w:pict>
          <v:group id="_x0000_s1274" o:spid="_x0000_s1274" o:spt="203" style="position:absolute;left:0pt;margin-left:432.85pt;margin-top:6.5pt;height:39.5pt;width:86.3pt;mso-position-horizontal-relative:page;z-index:251757568;mso-width-relative:page;mso-height-relative:page;" coordorigin="8657,130" coordsize="1726,790">
            <o:lock v:ext="edit"/>
            <v:shape id="_x0000_s1275" o:spid="_x0000_s1275" style="position:absolute;left:8672;top:446;height:395;width:1696;" filled="f" stroked="t" coordorigin="8672,446" coordsize="1696,395" path="m9520,446l9405,448,9295,453,9190,462,9092,473,9002,488,8920,504,8849,523,8788,544,8702,591,8672,644,8680,671,8739,721,8849,765,8920,784,9002,800,9092,814,9190,826,9295,834,9405,840,9520,841,9635,840,9745,834,9850,826,9948,814,10038,800,10120,784,10191,765,10252,744,10338,696,10368,644,10360,617,10301,567,10191,523,10120,504,10038,488,9948,473,9850,462,9745,453,9635,448,9520,446xe">
              <v:path arrowok="t"/>
              <v:fill on="f" focussize="0,0"/>
              <v:stroke weight="1.5pt" color="#000000"/>
              <v:imagedata o:title=""/>
              <o:lock v:ext="edit"/>
            </v:shape>
            <v:shape id="_x0000_s1276" o:spid="_x0000_s1276" o:spt="75" type="#_x0000_t75" style="position:absolute;left:9369;top:226;height:152;width:312;" filled="f" stroked="f" coordsize="21600,21600">
              <v:path/>
              <v:fill on="f" focussize="0,0"/>
              <v:stroke on="f"/>
              <v:imagedata r:id="rId55" o:title=""/>
              <o:lock v:ext="edit" aspectratio="t"/>
            </v:shape>
            <v:line id="_x0000_s1277" o:spid="_x0000_s1277" o:spt="20" style="position:absolute;left:9520;top:130;height:790;width:0;" stroked="t" coordsize="21600,21600">
              <v:path arrowok="t"/>
              <v:fill focussize="0,0"/>
              <v:stroke color="#000000"/>
              <v:imagedata o:title=""/>
              <o:lock v:ext="edit"/>
            </v:line>
            <v:line id="_x0000_s1278" o:spid="_x0000_s1278" o:spt="20" style="position:absolute;left:8980;top:370;flip:x y;height:220;width:309;" stroked="t" coordsize="21600,21600">
              <v:path arrowok="t"/>
              <v:fill focussize="0,0"/>
              <v:stroke color="#000000"/>
              <v:imagedata o:title=""/>
              <o:lock v:ext="edit"/>
            </v:line>
            <v:shape id="_x0000_s1279" o:spid="_x0000_s1279" o:spt="202" type="#_x0000_t202" style="position:absolute;left:8657;top:130;height:790;width:1726;" filled="f" stroked="f" coordsize="21600,21600">
              <v:path/>
              <v:fill on="f" focussize="0,0"/>
              <v:stroke on="f" joinstyle="miter"/>
              <v:imagedata o:title=""/>
              <o:lock v:ext="edit"/>
              <v:textbox inset="0mm,0mm,0mm,0mm">
                <w:txbxContent>
                  <w:p>
                    <w:pPr>
                      <w:spacing w:before="7"/>
                      <w:ind w:left="27" w:right="0" w:firstLine="0"/>
                      <w:jc w:val="left"/>
                      <w:rPr>
                        <w:sz w:val="17"/>
                      </w:rPr>
                    </w:pPr>
                    <w:r>
                      <w:rPr>
                        <w:w w:val="125"/>
                        <w:sz w:val="17"/>
                      </w:rPr>
                      <w:t>圆铜盘</w:t>
                    </w:r>
                  </w:p>
                </w:txbxContent>
              </v:textbox>
            </v:shape>
          </v:group>
        </w:pict>
      </w:r>
      <w:r>
        <w:rPr>
          <w:spacing w:val="-3"/>
          <w:sz w:val="21"/>
        </w:rPr>
        <w:t>圆盘上产生感应电动势了</w:t>
      </w:r>
    </w:p>
    <w:p>
      <w:pPr>
        <w:pStyle w:val="10"/>
        <w:numPr>
          <w:ilvl w:val="0"/>
          <w:numId w:val="12"/>
        </w:numPr>
        <w:tabs>
          <w:tab w:val="left" w:pos="939"/>
        </w:tabs>
        <w:spacing w:before="91" w:after="0" w:line="240" w:lineRule="auto"/>
        <w:ind w:left="938" w:right="0" w:hanging="301"/>
        <w:jc w:val="left"/>
        <w:rPr>
          <w:sz w:val="21"/>
        </w:rPr>
      </w:pPr>
      <w:r>
        <w:rPr>
          <w:spacing w:val="-3"/>
          <w:sz w:val="21"/>
        </w:rPr>
        <w:t>圆盘内的涡电流产生的磁场导致磁针转动</w:t>
      </w:r>
    </w:p>
    <w:p>
      <w:pPr>
        <w:pStyle w:val="10"/>
        <w:numPr>
          <w:ilvl w:val="0"/>
          <w:numId w:val="12"/>
        </w:numPr>
        <w:tabs>
          <w:tab w:val="left" w:pos="939"/>
        </w:tabs>
        <w:spacing w:before="91" w:after="0" w:line="240" w:lineRule="auto"/>
        <w:ind w:left="938" w:right="0" w:hanging="301"/>
        <w:jc w:val="left"/>
        <w:rPr>
          <w:sz w:val="21"/>
        </w:rPr>
      </w:pPr>
      <w:r>
        <w:rPr>
          <w:spacing w:val="-3"/>
          <w:sz w:val="21"/>
        </w:rPr>
        <w:t>在圆盘转动的过程中，磁针的磁场穿整个圆盘的磁通量发生了变化</w:t>
      </w:r>
    </w:p>
    <w:p>
      <w:pPr>
        <w:pStyle w:val="10"/>
        <w:numPr>
          <w:ilvl w:val="0"/>
          <w:numId w:val="12"/>
        </w:numPr>
        <w:tabs>
          <w:tab w:val="left" w:pos="949"/>
        </w:tabs>
        <w:spacing w:before="91" w:after="0" w:line="240" w:lineRule="auto"/>
        <w:ind w:left="948" w:right="0" w:hanging="311"/>
        <w:jc w:val="left"/>
        <w:rPr>
          <w:sz w:val="21"/>
        </w:rPr>
      </w:pPr>
      <w:r>
        <w:rPr>
          <w:spacing w:val="-3"/>
          <w:sz w:val="21"/>
        </w:rPr>
        <w:t>圆盘中的自由电子随圆盘一起运动形成电流，此电流产生的磁场导致磁针运动</w:t>
      </w:r>
    </w:p>
    <w:p>
      <w:pPr>
        <w:pStyle w:val="6"/>
        <w:spacing w:before="91"/>
        <w:rPr>
          <w:rFonts w:ascii="Times New Roman" w:eastAsia="Times New Roman"/>
        </w:rPr>
      </w:pPr>
      <w:r>
        <w:t>【答案】</w:t>
      </w:r>
      <w:r>
        <w:rPr>
          <w:rFonts w:ascii="Times New Roman" w:eastAsia="Times New Roman"/>
        </w:rPr>
        <w:t>AB</w:t>
      </w:r>
    </w:p>
    <w:p>
      <w:pPr>
        <w:pStyle w:val="6"/>
        <w:spacing w:before="91" w:line="321" w:lineRule="auto"/>
        <w:ind w:left="218" w:right="146" w:firstLine="420"/>
      </w:pPr>
      <w:r>
        <w:drawing>
          <wp:anchor distT="0" distB="0" distL="0" distR="0" simplePos="0" relativeHeight="248492032" behindDoc="1" locked="0" layoutInCell="1" allowOverlap="1">
            <wp:simplePos x="0" y="0"/>
            <wp:positionH relativeFrom="page">
              <wp:posOffset>4866640</wp:posOffset>
            </wp:positionH>
            <wp:positionV relativeFrom="paragraph">
              <wp:posOffset>572135</wp:posOffset>
            </wp:positionV>
            <wp:extent cx="1717040" cy="1177925"/>
            <wp:effectExtent l="0" t="0" r="0" b="0"/>
            <wp:wrapNone/>
            <wp:docPr id="65"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age48.jpeg"/>
                    <pic:cNvPicPr>
                      <a:picLocks noChangeAspect="1"/>
                    </pic:cNvPicPr>
                  </pic:nvPicPr>
                  <pic:blipFill>
                    <a:blip r:embed="rId56" cstate="print"/>
                    <a:stretch>
                      <a:fillRect/>
                    </a:stretch>
                  </pic:blipFill>
                  <pic:spPr>
                    <a:xfrm>
                      <a:off x="0" y="0"/>
                      <a:ext cx="1717039" cy="1177925"/>
                    </a:xfrm>
                    <a:prstGeom prst="rect">
                      <a:avLst/>
                    </a:prstGeom>
                  </pic:spPr>
                </pic:pic>
              </a:graphicData>
            </a:graphic>
          </wp:anchor>
        </w:drawing>
      </w:r>
      <w:r>
        <w:rPr>
          <w:rFonts w:ascii="Times New Roman" w:eastAsia="Times New Roman"/>
          <w:color w:val="FF0000"/>
        </w:rPr>
        <w:t>2016-19.</w:t>
      </w:r>
      <w:r>
        <w:rPr>
          <w:spacing w:val="-12"/>
        </w:rPr>
        <w:t xml:space="preserve">如图，一光滑的轻滑轮用细绳 </w:t>
      </w:r>
      <w:r>
        <w:rPr>
          <w:rFonts w:ascii="Times New Roman" w:eastAsia="Times New Roman"/>
          <w:i/>
        </w:rPr>
        <w:t>OO'</w:t>
      </w:r>
      <w:r>
        <w:rPr>
          <w:spacing w:val="-14"/>
        </w:rPr>
        <w:t xml:space="preserve">悬挂于 </w:t>
      </w:r>
      <w:r>
        <w:rPr>
          <w:rFonts w:ascii="Times New Roman" w:eastAsia="Times New Roman"/>
          <w:i/>
        </w:rPr>
        <w:t xml:space="preserve">O </w:t>
      </w:r>
      <w:r>
        <w:rPr>
          <w:spacing w:val="-15"/>
        </w:rPr>
        <w:t xml:space="preserve">点；另一细绳跨过滑轮，其一端悬挂物块 </w:t>
      </w:r>
      <w:r>
        <w:rPr>
          <w:rFonts w:ascii="Times New Roman" w:eastAsia="Times New Roman"/>
          <w:i/>
        </w:rPr>
        <w:t>a</w:t>
      </w:r>
      <w:r>
        <w:t xml:space="preserve">， </w:t>
      </w:r>
      <w:r>
        <w:rPr>
          <w:spacing w:val="-5"/>
        </w:rPr>
        <w:t xml:space="preserve">另一端系一位于水平粗糙桌面上的物块 </w:t>
      </w:r>
      <w:r>
        <w:rPr>
          <w:rFonts w:ascii="Times New Roman" w:eastAsia="Times New Roman"/>
          <w:i/>
        </w:rPr>
        <w:t>b</w:t>
      </w:r>
      <w:r>
        <w:rPr>
          <w:spacing w:val="-10"/>
        </w:rPr>
        <w:t xml:space="preserve">．外力 </w:t>
      </w:r>
      <w:r>
        <w:rPr>
          <w:rFonts w:ascii="Times New Roman" w:eastAsia="Times New Roman"/>
          <w:i/>
        </w:rPr>
        <w:t xml:space="preserve">F </w:t>
      </w:r>
      <w:r>
        <w:rPr>
          <w:spacing w:val="-7"/>
        </w:rPr>
        <w:t xml:space="preserve">向右上方拉 </w:t>
      </w:r>
      <w:r>
        <w:rPr>
          <w:rFonts w:ascii="Times New Roman" w:eastAsia="Times New Roman"/>
          <w:i/>
        </w:rPr>
        <w:t>b</w:t>
      </w:r>
      <w:r>
        <w:rPr>
          <w:spacing w:val="-6"/>
        </w:rPr>
        <w:t xml:space="preserve">，整个系统处于静止状态。若 </w:t>
      </w:r>
      <w:r>
        <w:rPr>
          <w:rFonts w:ascii="Times New Roman" w:eastAsia="Times New Roman"/>
          <w:i/>
        </w:rPr>
        <w:t xml:space="preserve">F </w:t>
      </w:r>
      <w:r>
        <w:t>方</w:t>
      </w:r>
      <w:r>
        <w:rPr>
          <w:spacing w:val="-6"/>
        </w:rPr>
        <w:t xml:space="preserve">向不变，大小在一定范围内变化，物块 </w:t>
      </w:r>
      <w:r>
        <w:rPr>
          <w:rFonts w:ascii="Times New Roman" w:eastAsia="Times New Roman"/>
          <w:i/>
        </w:rPr>
        <w:t xml:space="preserve">b </w:t>
      </w:r>
      <w:r>
        <w:rPr>
          <w:spacing w:val="-3"/>
        </w:rPr>
        <w:t>仍始终保持静止，则</w:t>
      </w:r>
    </w:p>
    <w:p>
      <w:pPr>
        <w:pStyle w:val="10"/>
        <w:numPr>
          <w:ilvl w:val="0"/>
          <w:numId w:val="13"/>
        </w:numPr>
        <w:tabs>
          <w:tab w:val="left" w:pos="1005"/>
        </w:tabs>
        <w:spacing w:before="0" w:after="0" w:line="268" w:lineRule="exact"/>
        <w:ind w:left="1004" w:right="0" w:hanging="367"/>
        <w:jc w:val="left"/>
        <w:rPr>
          <w:sz w:val="21"/>
        </w:rPr>
      </w:pPr>
      <w:r>
        <w:rPr>
          <w:spacing w:val="-28"/>
          <w:sz w:val="21"/>
        </w:rPr>
        <w:t xml:space="preserve">绳 </w:t>
      </w:r>
      <w:r>
        <w:rPr>
          <w:rFonts w:ascii="Times New Roman" w:eastAsia="Times New Roman"/>
          <w:i/>
          <w:sz w:val="21"/>
        </w:rPr>
        <w:t>OO'</w:t>
      </w:r>
      <w:r>
        <w:rPr>
          <w:spacing w:val="-3"/>
          <w:sz w:val="21"/>
        </w:rPr>
        <w:t>的张力也在一定范围内变化</w:t>
      </w:r>
    </w:p>
    <w:p>
      <w:pPr>
        <w:pStyle w:val="10"/>
        <w:numPr>
          <w:ilvl w:val="0"/>
          <w:numId w:val="13"/>
        </w:numPr>
        <w:tabs>
          <w:tab w:val="left" w:pos="993"/>
        </w:tabs>
        <w:spacing w:before="91" w:after="0" w:line="240" w:lineRule="auto"/>
        <w:ind w:left="992" w:right="0" w:hanging="355"/>
        <w:jc w:val="left"/>
        <w:rPr>
          <w:sz w:val="21"/>
        </w:rPr>
      </w:pPr>
      <w:r>
        <w:rPr>
          <w:spacing w:val="-15"/>
          <w:sz w:val="21"/>
        </w:rPr>
        <w:t xml:space="preserve">物块 </w:t>
      </w:r>
      <w:r>
        <w:rPr>
          <w:rFonts w:ascii="Times New Roman" w:eastAsia="Times New Roman"/>
          <w:i/>
          <w:sz w:val="21"/>
        </w:rPr>
        <w:t>b</w:t>
      </w:r>
      <w:r>
        <w:rPr>
          <w:rFonts w:ascii="Times New Roman" w:eastAsia="Times New Roman"/>
          <w:i/>
          <w:spacing w:val="12"/>
          <w:sz w:val="21"/>
        </w:rPr>
        <w:t xml:space="preserve"> </w:t>
      </w:r>
      <w:r>
        <w:rPr>
          <w:spacing w:val="-3"/>
          <w:sz w:val="21"/>
        </w:rPr>
        <w:t>所受到的支持力也在一定范围内变化</w:t>
      </w:r>
    </w:p>
    <w:p>
      <w:pPr>
        <w:pStyle w:val="10"/>
        <w:numPr>
          <w:ilvl w:val="0"/>
          <w:numId w:val="13"/>
        </w:numPr>
        <w:tabs>
          <w:tab w:val="left" w:pos="993"/>
        </w:tabs>
        <w:spacing w:before="91" w:after="0" w:line="240" w:lineRule="auto"/>
        <w:ind w:left="992" w:right="0" w:hanging="355"/>
        <w:jc w:val="left"/>
        <w:rPr>
          <w:sz w:val="21"/>
        </w:rPr>
      </w:pPr>
      <w:r>
        <w:rPr>
          <w:spacing w:val="-17"/>
          <w:sz w:val="21"/>
        </w:rPr>
        <w:t xml:space="preserve">连接 </w:t>
      </w:r>
      <w:r>
        <w:rPr>
          <w:rFonts w:ascii="Times New Roman" w:eastAsia="Times New Roman"/>
          <w:i/>
          <w:sz w:val="21"/>
        </w:rPr>
        <w:t>a</w:t>
      </w:r>
      <w:r>
        <w:rPr>
          <w:rFonts w:ascii="Times New Roman" w:eastAsia="Times New Roman"/>
          <w:i/>
          <w:spacing w:val="5"/>
          <w:sz w:val="21"/>
        </w:rPr>
        <w:t xml:space="preserve"> </w:t>
      </w:r>
      <w:r>
        <w:rPr>
          <w:spacing w:val="-25"/>
          <w:sz w:val="21"/>
        </w:rPr>
        <w:t xml:space="preserve">和 </w:t>
      </w:r>
      <w:r>
        <w:rPr>
          <w:rFonts w:ascii="Times New Roman" w:eastAsia="Times New Roman"/>
          <w:i/>
          <w:sz w:val="21"/>
        </w:rPr>
        <w:t>b</w:t>
      </w:r>
      <w:r>
        <w:rPr>
          <w:rFonts w:ascii="Times New Roman" w:eastAsia="Times New Roman"/>
          <w:i/>
          <w:spacing w:val="5"/>
          <w:sz w:val="21"/>
        </w:rPr>
        <w:t xml:space="preserve"> </w:t>
      </w:r>
      <w:r>
        <w:rPr>
          <w:spacing w:val="-3"/>
          <w:sz w:val="21"/>
        </w:rPr>
        <w:t>的绳的张力也在一定范围内变化</w:t>
      </w:r>
    </w:p>
    <w:p>
      <w:pPr>
        <w:pStyle w:val="10"/>
        <w:numPr>
          <w:ilvl w:val="0"/>
          <w:numId w:val="13"/>
        </w:numPr>
        <w:tabs>
          <w:tab w:val="left" w:pos="1005"/>
        </w:tabs>
        <w:spacing w:before="91" w:after="0" w:line="240" w:lineRule="auto"/>
        <w:ind w:left="1004" w:right="0" w:hanging="367"/>
        <w:jc w:val="left"/>
        <w:rPr>
          <w:sz w:val="21"/>
        </w:rPr>
      </w:pPr>
      <w:r>
        <w:rPr>
          <w:spacing w:val="-19"/>
          <w:sz w:val="21"/>
        </w:rPr>
        <w:t xml:space="preserve">物块 </w:t>
      </w:r>
      <w:r>
        <w:rPr>
          <w:rFonts w:ascii="Times New Roman" w:eastAsia="Times New Roman"/>
          <w:i/>
          <w:sz w:val="21"/>
        </w:rPr>
        <w:t xml:space="preserve">b </w:t>
      </w:r>
      <w:r>
        <w:rPr>
          <w:spacing w:val="-3"/>
          <w:sz w:val="21"/>
        </w:rPr>
        <w:t>与桌面间的摩擦力也在一定范围内变化</w:t>
      </w:r>
    </w:p>
    <w:p>
      <w:pPr>
        <w:pStyle w:val="6"/>
        <w:spacing w:before="91"/>
        <w:rPr>
          <w:rFonts w:ascii="Times New Roman" w:eastAsia="Times New Roman"/>
        </w:rPr>
      </w:pPr>
      <w:r>
        <w:t>【答案】</w:t>
      </w:r>
      <w:r>
        <w:rPr>
          <w:rFonts w:ascii="Times New Roman" w:eastAsia="Times New Roman"/>
        </w:rPr>
        <w:t>BD</w:t>
      </w:r>
    </w:p>
    <w:p>
      <w:pPr>
        <w:spacing w:before="128"/>
        <w:ind w:left="641" w:right="0" w:firstLine="0"/>
        <w:jc w:val="left"/>
        <w:rPr>
          <w:sz w:val="21"/>
        </w:rPr>
      </w:pPr>
      <w:r>
        <w:rPr>
          <w:rFonts w:ascii="Times New Roman" w:eastAsia="Times New Roman"/>
          <w:color w:val="FF0000"/>
          <w:position w:val="2"/>
          <w:sz w:val="21"/>
        </w:rPr>
        <w:t xml:space="preserve">2017-19. </w:t>
      </w:r>
      <w:r>
        <w:rPr>
          <w:position w:val="2"/>
          <w:sz w:val="21"/>
        </w:rPr>
        <w:t xml:space="preserve">如图，三根相互平行的固定长直导线 </w:t>
      </w:r>
      <w:r>
        <w:rPr>
          <w:rFonts w:ascii="Times New Roman" w:eastAsia="Times New Roman"/>
          <w:i/>
          <w:position w:val="2"/>
          <w:sz w:val="21"/>
        </w:rPr>
        <w:t>L</w:t>
      </w:r>
      <w:r>
        <w:rPr>
          <w:rFonts w:ascii="Times New Roman" w:eastAsia="Times New Roman"/>
          <w:sz w:val="14"/>
        </w:rPr>
        <w:t>1</w:t>
      </w:r>
      <w:r>
        <w:rPr>
          <w:position w:val="2"/>
          <w:sz w:val="21"/>
        </w:rPr>
        <w:t>、</w:t>
      </w:r>
      <w:r>
        <w:rPr>
          <w:rFonts w:ascii="Times New Roman" w:eastAsia="Times New Roman"/>
          <w:i/>
          <w:position w:val="2"/>
          <w:sz w:val="21"/>
        </w:rPr>
        <w:t>L</w:t>
      </w:r>
      <w:r>
        <w:rPr>
          <w:rFonts w:ascii="Times New Roman" w:eastAsia="Times New Roman"/>
          <w:sz w:val="14"/>
        </w:rPr>
        <w:t xml:space="preserve">2 </w:t>
      </w:r>
      <w:r>
        <w:rPr>
          <w:position w:val="2"/>
          <w:sz w:val="21"/>
        </w:rPr>
        <w:t xml:space="preserve">和 </w:t>
      </w:r>
      <w:r>
        <w:rPr>
          <w:rFonts w:ascii="Times New Roman" w:eastAsia="Times New Roman"/>
          <w:i/>
          <w:position w:val="2"/>
          <w:sz w:val="21"/>
        </w:rPr>
        <w:t>L</w:t>
      </w:r>
      <w:r>
        <w:rPr>
          <w:rFonts w:ascii="Times New Roman" w:eastAsia="Times New Roman"/>
          <w:sz w:val="14"/>
        </w:rPr>
        <w:t xml:space="preserve">3 </w:t>
      </w:r>
      <w:r>
        <w:rPr>
          <w:position w:val="2"/>
          <w:sz w:val="21"/>
        </w:rPr>
        <w:t xml:space="preserve">两两等距，均通有电流 </w:t>
      </w:r>
      <w:r>
        <w:rPr>
          <w:rFonts w:ascii="Times New Roman" w:eastAsia="Times New Roman"/>
          <w:i/>
          <w:position w:val="2"/>
          <w:sz w:val="21"/>
        </w:rPr>
        <w:t>I</w:t>
      </w:r>
      <w:r>
        <w:rPr>
          <w:position w:val="2"/>
          <w:sz w:val="21"/>
        </w:rPr>
        <w:t>，</w:t>
      </w:r>
      <w:r>
        <w:rPr>
          <w:rFonts w:ascii="Times New Roman" w:eastAsia="Times New Roman"/>
          <w:i/>
          <w:position w:val="2"/>
          <w:sz w:val="21"/>
        </w:rPr>
        <w:t>L</w:t>
      </w:r>
      <w:r>
        <w:rPr>
          <w:rFonts w:ascii="Times New Roman" w:eastAsia="Times New Roman"/>
          <w:sz w:val="14"/>
        </w:rPr>
        <w:t xml:space="preserve">1 </w:t>
      </w:r>
      <w:r>
        <w:rPr>
          <w:position w:val="2"/>
          <w:sz w:val="21"/>
        </w:rPr>
        <w:t>中电流</w:t>
      </w:r>
    </w:p>
    <w:p>
      <w:pPr>
        <w:spacing w:after="0"/>
        <w:jc w:val="left"/>
        <w:rPr>
          <w:sz w:val="21"/>
        </w:rPr>
        <w:sectPr>
          <w:pgSz w:w="11910" w:h="16840"/>
          <w:pgMar w:top="1440" w:right="1160" w:bottom="1100" w:left="1200" w:header="0" w:footer="908" w:gutter="0"/>
        </w:sectPr>
      </w:pPr>
    </w:p>
    <w:p>
      <w:pPr>
        <w:spacing w:before="48" w:line="357" w:lineRule="auto"/>
        <w:ind w:left="643" w:right="4011" w:hanging="423"/>
        <w:jc w:val="left"/>
        <w:rPr>
          <w:sz w:val="21"/>
        </w:rPr>
      </w:pPr>
      <w:r>
        <w:pict>
          <v:group id="_x0000_s1280" o:spid="_x0000_s1280" o:spt="203" style="position:absolute;left:0pt;margin-left:366.7pt;margin-top:60.15pt;height:14.45pt;width:14.1pt;mso-position-horizontal-relative:page;z-index:251766784;mso-width-relative:page;mso-height-relative:page;" coordorigin="7335,1204" coordsize="282,289">
            <o:lock v:ext="edit"/>
            <v:shape id="_x0000_s1281" o:spid="_x0000_s1281" o:spt="75" type="#_x0000_t75" style="position:absolute;left:7334;top:1203;height:270;width:282;" filled="f" stroked="f" coordsize="21600,21600">
              <v:path/>
              <v:fill on="f" focussize="0,0"/>
              <v:stroke on="f"/>
              <v:imagedata r:id="rId57" o:title=""/>
              <o:lock v:ext="edit" aspectratio="t"/>
            </v:shape>
            <v:shape id="_x0000_s1282" o:spid="_x0000_s1282" o:spt="202" type="#_x0000_t202" style="position:absolute;left:7334;top:1203;height:289;width:282;" filled="f" stroked="f" coordsize="21600,21600">
              <v:path/>
              <v:fill on="f" focussize="0,0"/>
              <v:stroke on="f" joinstyle="miter"/>
              <v:imagedata o:title=""/>
              <o:lock v:ext="edit"/>
              <v:textbox inset="0mm,0mm,0mm,0mm">
                <w:txbxContent>
                  <w:p>
                    <w:pPr>
                      <w:spacing w:before="12"/>
                      <w:ind w:left="150" w:right="0" w:firstLine="0"/>
                      <w:jc w:val="left"/>
                      <w:rPr>
                        <w:rFonts w:ascii="Times New Roman"/>
                        <w:sz w:val="24"/>
                      </w:rPr>
                    </w:pPr>
                    <w:r>
                      <w:rPr>
                        <w:rFonts w:ascii="Times New Roman"/>
                        <w:w w:val="102"/>
                        <w:sz w:val="24"/>
                      </w:rPr>
                      <w:t>3</w:t>
                    </w:r>
                  </w:p>
                </w:txbxContent>
              </v:textbox>
            </v:shape>
          </v:group>
        </w:pict>
      </w:r>
      <w:r>
        <w:drawing>
          <wp:anchor distT="0" distB="0" distL="0" distR="0" simplePos="0" relativeHeight="251774976" behindDoc="0" locked="0" layoutInCell="1" allowOverlap="1">
            <wp:simplePos x="0" y="0"/>
            <wp:positionH relativeFrom="page">
              <wp:posOffset>5409565</wp:posOffset>
            </wp:positionH>
            <wp:positionV relativeFrom="paragraph">
              <wp:posOffset>137795</wp:posOffset>
            </wp:positionV>
            <wp:extent cx="1079500" cy="946150"/>
            <wp:effectExtent l="0" t="0" r="0" b="0"/>
            <wp:wrapNone/>
            <wp:docPr id="67" name="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mage50.jpeg"/>
                    <pic:cNvPicPr>
                      <a:picLocks noChangeAspect="1"/>
                    </pic:cNvPicPr>
                  </pic:nvPicPr>
                  <pic:blipFill>
                    <a:blip r:embed="rId58" cstate="print"/>
                    <a:stretch>
                      <a:fillRect/>
                    </a:stretch>
                  </pic:blipFill>
                  <pic:spPr>
                    <a:xfrm>
                      <a:off x="0" y="0"/>
                      <a:ext cx="1079479" cy="946150"/>
                    </a:xfrm>
                    <a:prstGeom prst="rect">
                      <a:avLst/>
                    </a:prstGeom>
                  </pic:spPr>
                </pic:pic>
              </a:graphicData>
            </a:graphic>
          </wp:anchor>
        </w:drawing>
      </w:r>
      <w:r>
        <w:rPr>
          <w:position w:val="2"/>
          <w:sz w:val="21"/>
        </w:rPr>
        <w:t xml:space="preserve">方向与 </w:t>
      </w:r>
      <w:r>
        <w:rPr>
          <w:rFonts w:ascii="Times New Roman" w:eastAsia="Times New Roman"/>
          <w:i/>
          <w:position w:val="2"/>
          <w:sz w:val="21"/>
        </w:rPr>
        <w:t>L</w:t>
      </w:r>
      <w:r>
        <w:rPr>
          <w:rFonts w:ascii="Times New Roman" w:eastAsia="Times New Roman"/>
          <w:sz w:val="14"/>
        </w:rPr>
        <w:t xml:space="preserve">2 </w:t>
      </w:r>
      <w:r>
        <w:rPr>
          <w:position w:val="2"/>
          <w:sz w:val="21"/>
        </w:rPr>
        <w:t xml:space="preserve">中的相同，与 </w:t>
      </w:r>
      <w:r>
        <w:rPr>
          <w:rFonts w:ascii="Times New Roman" w:eastAsia="Times New Roman"/>
          <w:i/>
          <w:position w:val="2"/>
          <w:sz w:val="21"/>
        </w:rPr>
        <w:t>L</w:t>
      </w:r>
      <w:r>
        <w:rPr>
          <w:rFonts w:ascii="Times New Roman" w:eastAsia="Times New Roman"/>
          <w:sz w:val="14"/>
        </w:rPr>
        <w:t xml:space="preserve">3 </w:t>
      </w:r>
      <w:r>
        <w:rPr>
          <w:position w:val="2"/>
          <w:sz w:val="21"/>
        </w:rPr>
        <w:t>中的相反，下列说法正确的是</w:t>
      </w:r>
      <w:r>
        <w:rPr>
          <w:rFonts w:ascii="Times New Roman" w:eastAsia="Times New Roman"/>
          <w:position w:val="2"/>
          <w:sz w:val="21"/>
        </w:rPr>
        <w:t>A</w:t>
      </w:r>
      <w:r>
        <w:rPr>
          <w:position w:val="2"/>
          <w:sz w:val="21"/>
        </w:rPr>
        <w:t>．</w:t>
      </w:r>
      <w:r>
        <w:rPr>
          <w:rFonts w:ascii="Times New Roman" w:eastAsia="Times New Roman"/>
          <w:i/>
          <w:position w:val="2"/>
          <w:sz w:val="21"/>
        </w:rPr>
        <w:t>L</w:t>
      </w:r>
      <w:r>
        <w:rPr>
          <w:rFonts w:ascii="Times New Roman" w:eastAsia="Times New Roman"/>
          <w:sz w:val="14"/>
        </w:rPr>
        <w:t xml:space="preserve">1 </w:t>
      </w:r>
      <w:r>
        <w:rPr>
          <w:position w:val="2"/>
          <w:sz w:val="21"/>
        </w:rPr>
        <w:t xml:space="preserve">所受磁场作用力的方向与 </w:t>
      </w:r>
      <w:r>
        <w:rPr>
          <w:rFonts w:ascii="Times New Roman" w:eastAsia="Times New Roman"/>
          <w:i/>
          <w:position w:val="2"/>
          <w:sz w:val="21"/>
        </w:rPr>
        <w:t>L</w:t>
      </w:r>
      <w:r>
        <w:rPr>
          <w:rFonts w:ascii="Times New Roman" w:eastAsia="Times New Roman"/>
          <w:sz w:val="14"/>
        </w:rPr>
        <w:t>2</w:t>
      </w:r>
      <w:r>
        <w:rPr>
          <w:position w:val="2"/>
          <w:sz w:val="21"/>
        </w:rPr>
        <w:t>、</w:t>
      </w:r>
      <w:r>
        <w:rPr>
          <w:rFonts w:ascii="Times New Roman" w:eastAsia="Times New Roman"/>
          <w:i/>
          <w:position w:val="2"/>
          <w:sz w:val="21"/>
        </w:rPr>
        <w:t>L</w:t>
      </w:r>
      <w:r>
        <w:rPr>
          <w:rFonts w:ascii="Times New Roman" w:eastAsia="Times New Roman"/>
          <w:sz w:val="14"/>
        </w:rPr>
        <w:t xml:space="preserve">3 </w:t>
      </w:r>
      <w:r>
        <w:rPr>
          <w:position w:val="2"/>
          <w:sz w:val="21"/>
        </w:rPr>
        <w:t>所在平面垂直</w:t>
      </w:r>
      <w:r>
        <w:rPr>
          <w:rFonts w:ascii="Times New Roman" w:eastAsia="Times New Roman"/>
          <w:position w:val="2"/>
          <w:sz w:val="21"/>
        </w:rPr>
        <w:t>B</w:t>
      </w:r>
      <w:r>
        <w:rPr>
          <w:position w:val="2"/>
          <w:sz w:val="21"/>
        </w:rPr>
        <w:t>．</w:t>
      </w:r>
      <w:r>
        <w:rPr>
          <w:rFonts w:ascii="Times New Roman" w:eastAsia="Times New Roman"/>
          <w:i/>
          <w:position w:val="2"/>
          <w:sz w:val="21"/>
        </w:rPr>
        <w:t>L</w:t>
      </w:r>
      <w:r>
        <w:rPr>
          <w:rFonts w:ascii="Times New Roman" w:eastAsia="Times New Roman"/>
          <w:sz w:val="14"/>
        </w:rPr>
        <w:t xml:space="preserve">3 </w:t>
      </w:r>
      <w:r>
        <w:rPr>
          <w:position w:val="2"/>
          <w:sz w:val="21"/>
        </w:rPr>
        <w:t xml:space="preserve">所受磁场作用力的方向与 </w:t>
      </w:r>
      <w:r>
        <w:rPr>
          <w:rFonts w:ascii="Times New Roman" w:eastAsia="Times New Roman"/>
          <w:i/>
          <w:position w:val="2"/>
          <w:sz w:val="21"/>
        </w:rPr>
        <w:t>L</w:t>
      </w:r>
      <w:r>
        <w:rPr>
          <w:rFonts w:ascii="Times New Roman" w:eastAsia="Times New Roman"/>
          <w:sz w:val="14"/>
        </w:rPr>
        <w:t>1</w:t>
      </w:r>
      <w:r>
        <w:rPr>
          <w:position w:val="2"/>
          <w:sz w:val="21"/>
        </w:rPr>
        <w:t>、</w:t>
      </w:r>
      <w:r>
        <w:rPr>
          <w:rFonts w:ascii="Times New Roman" w:eastAsia="Times New Roman"/>
          <w:i/>
          <w:position w:val="2"/>
          <w:sz w:val="21"/>
        </w:rPr>
        <w:t>L</w:t>
      </w:r>
      <w:r>
        <w:rPr>
          <w:rFonts w:ascii="Times New Roman" w:eastAsia="Times New Roman"/>
          <w:sz w:val="14"/>
        </w:rPr>
        <w:t xml:space="preserve">2 </w:t>
      </w:r>
      <w:r>
        <w:rPr>
          <w:position w:val="2"/>
          <w:sz w:val="21"/>
        </w:rPr>
        <w:t>所在平面垂直</w:t>
      </w:r>
    </w:p>
    <w:p>
      <w:pPr>
        <w:spacing w:before="0" w:line="247" w:lineRule="exact"/>
        <w:ind w:left="643" w:right="0" w:firstLine="0"/>
        <w:jc w:val="left"/>
        <w:rPr>
          <w:rFonts w:ascii="Times New Roman" w:eastAsia="Times New Roman"/>
          <w:sz w:val="24"/>
        </w:rPr>
      </w:pPr>
      <w:r>
        <w:rPr>
          <w:rFonts w:ascii="Times New Roman" w:eastAsia="Times New Roman"/>
          <w:position w:val="2"/>
          <w:sz w:val="21"/>
        </w:rPr>
        <w:t>C</w:t>
      </w:r>
      <w:r>
        <w:rPr>
          <w:position w:val="2"/>
          <w:sz w:val="21"/>
        </w:rPr>
        <w:t>．</w:t>
      </w:r>
      <w:r>
        <w:rPr>
          <w:rFonts w:ascii="Times New Roman" w:eastAsia="Times New Roman"/>
          <w:i/>
          <w:position w:val="2"/>
          <w:sz w:val="21"/>
        </w:rPr>
        <w:t>L</w:t>
      </w:r>
      <w:r>
        <w:rPr>
          <w:rFonts w:ascii="Times New Roman" w:eastAsia="Times New Roman"/>
          <w:sz w:val="14"/>
        </w:rPr>
        <w:t>1</w:t>
      </w:r>
      <w:r>
        <w:rPr>
          <w:position w:val="2"/>
          <w:sz w:val="21"/>
        </w:rPr>
        <w:t>、</w:t>
      </w:r>
      <w:r>
        <w:rPr>
          <w:rFonts w:ascii="Times New Roman" w:eastAsia="Times New Roman"/>
          <w:i/>
          <w:position w:val="2"/>
          <w:sz w:val="21"/>
        </w:rPr>
        <w:t>L</w:t>
      </w:r>
      <w:r>
        <w:rPr>
          <w:rFonts w:ascii="Times New Roman" w:eastAsia="Times New Roman"/>
          <w:sz w:val="14"/>
        </w:rPr>
        <w:t xml:space="preserve">2 </w:t>
      </w:r>
      <w:r>
        <w:rPr>
          <w:position w:val="2"/>
          <w:sz w:val="21"/>
        </w:rPr>
        <w:t xml:space="preserve">和 </w:t>
      </w:r>
      <w:r>
        <w:rPr>
          <w:rFonts w:ascii="Times New Roman" w:eastAsia="Times New Roman"/>
          <w:i/>
          <w:position w:val="2"/>
          <w:sz w:val="21"/>
        </w:rPr>
        <w:t>L</w:t>
      </w:r>
      <w:r>
        <w:rPr>
          <w:rFonts w:ascii="Times New Roman" w:eastAsia="Times New Roman"/>
          <w:sz w:val="14"/>
        </w:rPr>
        <w:t xml:space="preserve">3 </w:t>
      </w:r>
      <w:r>
        <w:rPr>
          <w:position w:val="2"/>
          <w:sz w:val="21"/>
        </w:rPr>
        <w:t>单位长度所受的磁场作用力大小之比为</w:t>
      </w:r>
      <w:r>
        <w:rPr>
          <w:rFonts w:ascii="Times New Roman" w:eastAsia="Times New Roman"/>
          <w:position w:val="2"/>
          <w:sz w:val="24"/>
        </w:rPr>
        <w:t>1:1:</w:t>
      </w:r>
    </w:p>
    <w:p>
      <w:pPr>
        <w:spacing w:before="115"/>
        <w:ind w:left="643" w:right="0" w:firstLine="0"/>
        <w:jc w:val="left"/>
        <w:rPr>
          <w:rFonts w:ascii="Times New Roman" w:eastAsia="Times New Roman"/>
          <w:sz w:val="24"/>
        </w:rPr>
      </w:pPr>
      <w:r>
        <w:drawing>
          <wp:anchor distT="0" distB="0" distL="0" distR="0" simplePos="0" relativeHeight="248500224" behindDoc="1" locked="0" layoutInCell="1" allowOverlap="1">
            <wp:simplePos x="0" y="0"/>
            <wp:positionH relativeFrom="page">
              <wp:posOffset>4393565</wp:posOffset>
            </wp:positionH>
            <wp:positionV relativeFrom="paragraph">
              <wp:posOffset>65405</wp:posOffset>
            </wp:positionV>
            <wp:extent cx="179705" cy="171450"/>
            <wp:effectExtent l="0" t="0" r="0" b="0"/>
            <wp:wrapNone/>
            <wp:docPr id="69" name="imag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image51.png"/>
                    <pic:cNvPicPr>
                      <a:picLocks noChangeAspect="1"/>
                    </pic:cNvPicPr>
                  </pic:nvPicPr>
                  <pic:blipFill>
                    <a:blip r:embed="rId59" cstate="print"/>
                    <a:stretch>
                      <a:fillRect/>
                    </a:stretch>
                  </pic:blipFill>
                  <pic:spPr>
                    <a:xfrm>
                      <a:off x="0" y="0"/>
                      <a:ext cx="179478" cy="171425"/>
                    </a:xfrm>
                    <a:prstGeom prst="rect">
                      <a:avLst/>
                    </a:prstGeom>
                  </pic:spPr>
                </pic:pic>
              </a:graphicData>
            </a:graphic>
          </wp:anchor>
        </w:drawing>
      </w:r>
      <w:r>
        <w:drawing>
          <wp:anchor distT="0" distB="0" distL="0" distR="0" simplePos="0" relativeHeight="248501248" behindDoc="1" locked="0" layoutInCell="1" allowOverlap="1">
            <wp:simplePos x="0" y="0"/>
            <wp:positionH relativeFrom="page">
              <wp:posOffset>4665980</wp:posOffset>
            </wp:positionH>
            <wp:positionV relativeFrom="paragraph">
              <wp:posOffset>65405</wp:posOffset>
            </wp:positionV>
            <wp:extent cx="179705" cy="171450"/>
            <wp:effectExtent l="0" t="0" r="0" b="0"/>
            <wp:wrapNone/>
            <wp:docPr id="71" name="image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image52.png"/>
                    <pic:cNvPicPr>
                      <a:picLocks noChangeAspect="1"/>
                    </pic:cNvPicPr>
                  </pic:nvPicPr>
                  <pic:blipFill>
                    <a:blip r:embed="rId60" cstate="print"/>
                    <a:stretch>
                      <a:fillRect/>
                    </a:stretch>
                  </pic:blipFill>
                  <pic:spPr>
                    <a:xfrm>
                      <a:off x="0" y="0"/>
                      <a:ext cx="179479" cy="171425"/>
                    </a:xfrm>
                    <a:prstGeom prst="rect">
                      <a:avLst/>
                    </a:prstGeom>
                  </pic:spPr>
                </pic:pic>
              </a:graphicData>
            </a:graphic>
          </wp:anchor>
        </w:drawing>
      </w:r>
      <w:r>
        <w:rPr>
          <w:rFonts w:ascii="Times New Roman" w:eastAsia="Times New Roman"/>
          <w:position w:val="2"/>
          <w:sz w:val="21"/>
        </w:rPr>
        <w:t>D</w:t>
      </w:r>
      <w:r>
        <w:rPr>
          <w:position w:val="2"/>
          <w:sz w:val="21"/>
        </w:rPr>
        <w:t>．</w:t>
      </w:r>
      <w:r>
        <w:rPr>
          <w:rFonts w:ascii="Times New Roman" w:eastAsia="Times New Roman"/>
          <w:i/>
          <w:position w:val="2"/>
          <w:sz w:val="21"/>
        </w:rPr>
        <w:t>L</w:t>
      </w:r>
      <w:r>
        <w:rPr>
          <w:rFonts w:ascii="Times New Roman" w:eastAsia="Times New Roman"/>
          <w:sz w:val="14"/>
        </w:rPr>
        <w:t>1</w:t>
      </w:r>
      <w:r>
        <w:rPr>
          <w:position w:val="2"/>
          <w:sz w:val="21"/>
        </w:rPr>
        <w:t>、</w:t>
      </w:r>
      <w:r>
        <w:rPr>
          <w:rFonts w:ascii="Times New Roman" w:eastAsia="Times New Roman"/>
          <w:i/>
          <w:position w:val="2"/>
          <w:sz w:val="21"/>
        </w:rPr>
        <w:t>L</w:t>
      </w:r>
      <w:r>
        <w:rPr>
          <w:rFonts w:ascii="Times New Roman" w:eastAsia="Times New Roman"/>
          <w:sz w:val="14"/>
        </w:rPr>
        <w:t xml:space="preserve">2 </w:t>
      </w:r>
      <w:r>
        <w:rPr>
          <w:position w:val="2"/>
          <w:sz w:val="21"/>
        </w:rPr>
        <w:t xml:space="preserve">和 </w:t>
      </w:r>
      <w:r>
        <w:rPr>
          <w:rFonts w:ascii="Times New Roman" w:eastAsia="Times New Roman"/>
          <w:i/>
          <w:position w:val="2"/>
          <w:sz w:val="21"/>
        </w:rPr>
        <w:t>L</w:t>
      </w:r>
      <w:r>
        <w:rPr>
          <w:rFonts w:ascii="Times New Roman" w:eastAsia="Times New Roman"/>
          <w:sz w:val="14"/>
        </w:rPr>
        <w:t xml:space="preserve">3 </w:t>
      </w:r>
      <w:r>
        <w:rPr>
          <w:position w:val="2"/>
          <w:sz w:val="21"/>
        </w:rPr>
        <w:t xml:space="preserve">单位长度所受的磁场作用力大小之比为 </w:t>
      </w:r>
      <w:r>
        <w:rPr>
          <w:rFonts w:ascii="Times New Roman" w:eastAsia="Times New Roman"/>
          <w:position w:val="2"/>
          <w:sz w:val="24"/>
        </w:rPr>
        <w:t>3 : 3 :1</w:t>
      </w:r>
    </w:p>
    <w:p>
      <w:pPr>
        <w:pStyle w:val="6"/>
        <w:spacing w:before="152"/>
        <w:ind w:left="641"/>
        <w:rPr>
          <w:rFonts w:ascii="Times New Roman" w:eastAsia="Times New Roman"/>
        </w:rPr>
      </w:pPr>
      <w:r>
        <w:t>【答案】</w:t>
      </w:r>
      <w:r>
        <w:rPr>
          <w:rFonts w:ascii="Times New Roman" w:eastAsia="Times New Roman"/>
        </w:rPr>
        <w:t>BC</w:t>
      </w:r>
    </w:p>
    <w:p>
      <w:pPr>
        <w:pStyle w:val="6"/>
        <w:spacing w:before="131" w:line="357" w:lineRule="auto"/>
        <w:ind w:left="218" w:right="249" w:firstLine="420"/>
        <w:jc w:val="both"/>
      </w:pPr>
      <w:r>
        <w:drawing>
          <wp:anchor distT="0" distB="0" distL="0" distR="0" simplePos="0" relativeHeight="248497152" behindDoc="1" locked="0" layoutInCell="1" allowOverlap="1">
            <wp:simplePos x="0" y="0"/>
            <wp:positionH relativeFrom="page">
              <wp:posOffset>5514975</wp:posOffset>
            </wp:positionH>
            <wp:positionV relativeFrom="paragraph">
              <wp:posOffset>564515</wp:posOffset>
            </wp:positionV>
            <wp:extent cx="996950" cy="936625"/>
            <wp:effectExtent l="0" t="0" r="0" b="0"/>
            <wp:wrapNone/>
            <wp:docPr id="73" name="image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image53.jpeg"/>
                    <pic:cNvPicPr>
                      <a:picLocks noChangeAspect="1"/>
                    </pic:cNvPicPr>
                  </pic:nvPicPr>
                  <pic:blipFill>
                    <a:blip r:embed="rId61" cstate="print"/>
                    <a:stretch>
                      <a:fillRect/>
                    </a:stretch>
                  </pic:blipFill>
                  <pic:spPr>
                    <a:xfrm>
                      <a:off x="0" y="0"/>
                      <a:ext cx="996950" cy="936625"/>
                    </a:xfrm>
                    <a:prstGeom prst="rect">
                      <a:avLst/>
                    </a:prstGeom>
                  </pic:spPr>
                </pic:pic>
              </a:graphicData>
            </a:graphic>
          </wp:anchor>
        </w:drawing>
      </w:r>
      <w:r>
        <w:rPr>
          <w:rFonts w:ascii="Times New Roman" w:eastAsia="Times New Roman"/>
          <w:color w:val="FF0000"/>
        </w:rPr>
        <w:t xml:space="preserve">2018-19. </w:t>
      </w:r>
      <w:r>
        <w:rPr>
          <w:spacing w:val="-3"/>
        </w:rPr>
        <w:t>如图所示，两个线圈绕在同一根铁芯上，其中一线圈通过开关与电源连接，另一线圈</w:t>
      </w:r>
      <w:r>
        <w:rPr>
          <w:spacing w:val="-4"/>
        </w:rPr>
        <w:t>与远处沿南北方向水平放置在纸面内的直导线连接成回路。将一小磁针悬挂在直导线正上方，开关</w:t>
      </w:r>
      <w:r>
        <w:rPr>
          <w:spacing w:val="-3"/>
        </w:rPr>
        <w:t>未闭合时小磁针处于静止状态。下列说法正确的是</w:t>
      </w:r>
    </w:p>
    <w:p>
      <w:pPr>
        <w:pStyle w:val="10"/>
        <w:numPr>
          <w:ilvl w:val="0"/>
          <w:numId w:val="14"/>
        </w:numPr>
        <w:tabs>
          <w:tab w:val="left" w:pos="847"/>
        </w:tabs>
        <w:spacing w:before="0" w:after="0" w:line="267" w:lineRule="exact"/>
        <w:ind w:left="846" w:right="0" w:hanging="209"/>
        <w:jc w:val="both"/>
        <w:rPr>
          <w:sz w:val="21"/>
        </w:rPr>
      </w:pPr>
      <w:r>
        <w:rPr>
          <w:spacing w:val="1"/>
          <w:sz w:val="21"/>
        </w:rPr>
        <w:t>开关闭合后的瞬间，小磁针的</w:t>
      </w:r>
      <w:r>
        <w:rPr>
          <w:rFonts w:ascii="Times New Roman" w:eastAsia="Times New Roman"/>
          <w:sz w:val="21"/>
        </w:rPr>
        <w:t>N</w:t>
      </w:r>
      <w:r>
        <w:rPr>
          <w:rFonts w:ascii="Times New Roman" w:eastAsia="Times New Roman"/>
          <w:spacing w:val="1"/>
          <w:sz w:val="21"/>
        </w:rPr>
        <w:t xml:space="preserve"> </w:t>
      </w:r>
      <w:r>
        <w:rPr>
          <w:spacing w:val="-3"/>
          <w:sz w:val="21"/>
        </w:rPr>
        <w:t>极朝垂直纸面向里的方向转动</w:t>
      </w:r>
    </w:p>
    <w:p>
      <w:pPr>
        <w:pStyle w:val="10"/>
        <w:numPr>
          <w:ilvl w:val="0"/>
          <w:numId w:val="14"/>
        </w:numPr>
        <w:tabs>
          <w:tab w:val="left" w:pos="835"/>
        </w:tabs>
        <w:spacing w:before="130" w:after="0" w:line="240" w:lineRule="auto"/>
        <w:ind w:left="834" w:right="0" w:hanging="197"/>
        <w:jc w:val="left"/>
        <w:rPr>
          <w:sz w:val="21"/>
        </w:rPr>
      </w:pPr>
      <w:r>
        <w:rPr>
          <w:sz w:val="21"/>
        </w:rPr>
        <w:t>开关闭合并保持一段时间后，小磁针的</w:t>
      </w:r>
      <w:r>
        <w:rPr>
          <w:rFonts w:ascii="Times New Roman" w:eastAsia="Times New Roman"/>
          <w:sz w:val="21"/>
        </w:rPr>
        <w:t>N</w:t>
      </w:r>
      <w:r>
        <w:rPr>
          <w:rFonts w:ascii="Times New Roman" w:eastAsia="Times New Roman"/>
          <w:spacing w:val="36"/>
          <w:sz w:val="21"/>
        </w:rPr>
        <w:t xml:space="preserve"> </w:t>
      </w:r>
      <w:r>
        <w:rPr>
          <w:spacing w:val="-3"/>
          <w:sz w:val="21"/>
        </w:rPr>
        <w:t>极指向垂直纸面向里的方向</w:t>
      </w:r>
    </w:p>
    <w:p>
      <w:pPr>
        <w:pStyle w:val="10"/>
        <w:numPr>
          <w:ilvl w:val="0"/>
          <w:numId w:val="14"/>
        </w:numPr>
        <w:tabs>
          <w:tab w:val="left" w:pos="835"/>
        </w:tabs>
        <w:spacing w:before="132" w:after="0" w:line="240" w:lineRule="auto"/>
        <w:ind w:left="834" w:right="0" w:hanging="197"/>
        <w:jc w:val="left"/>
        <w:rPr>
          <w:sz w:val="21"/>
        </w:rPr>
      </w:pPr>
      <w:r>
        <w:rPr>
          <w:sz w:val="21"/>
        </w:rPr>
        <w:t>开关闭合并保持一段时间后，小磁针的</w:t>
      </w:r>
      <w:r>
        <w:rPr>
          <w:rFonts w:ascii="Times New Roman" w:eastAsia="Times New Roman"/>
          <w:sz w:val="21"/>
        </w:rPr>
        <w:t>N</w:t>
      </w:r>
      <w:r>
        <w:rPr>
          <w:rFonts w:ascii="Times New Roman" w:eastAsia="Times New Roman"/>
          <w:spacing w:val="36"/>
          <w:sz w:val="21"/>
        </w:rPr>
        <w:t xml:space="preserve"> </w:t>
      </w:r>
      <w:r>
        <w:rPr>
          <w:spacing w:val="-3"/>
          <w:sz w:val="21"/>
        </w:rPr>
        <w:t>极指向垂直纸面向外的方向</w:t>
      </w:r>
    </w:p>
    <w:p>
      <w:pPr>
        <w:pStyle w:val="10"/>
        <w:numPr>
          <w:ilvl w:val="0"/>
          <w:numId w:val="14"/>
        </w:numPr>
        <w:tabs>
          <w:tab w:val="left" w:pos="847"/>
        </w:tabs>
        <w:spacing w:before="131" w:after="0" w:line="240" w:lineRule="auto"/>
        <w:ind w:left="846" w:right="0" w:hanging="209"/>
        <w:jc w:val="left"/>
        <w:rPr>
          <w:sz w:val="21"/>
        </w:rPr>
      </w:pPr>
      <w:r>
        <w:rPr>
          <w:spacing w:val="-1"/>
          <w:sz w:val="21"/>
        </w:rPr>
        <w:t>开关闭合并保持一段时间再断开后的瞬间，小磁针的</w:t>
      </w:r>
      <w:r>
        <w:rPr>
          <w:rFonts w:ascii="Times New Roman" w:eastAsia="Times New Roman"/>
          <w:sz w:val="21"/>
        </w:rPr>
        <w:t>N</w:t>
      </w:r>
      <w:r>
        <w:rPr>
          <w:rFonts w:ascii="Times New Roman" w:eastAsia="Times New Roman"/>
          <w:spacing w:val="1"/>
          <w:sz w:val="21"/>
        </w:rPr>
        <w:t xml:space="preserve"> </w:t>
      </w:r>
      <w:r>
        <w:rPr>
          <w:spacing w:val="-3"/>
          <w:sz w:val="21"/>
        </w:rPr>
        <w:t>极朝垂直纸面向外的方向转动</w:t>
      </w:r>
    </w:p>
    <w:p>
      <w:pPr>
        <w:pStyle w:val="6"/>
        <w:spacing w:before="91"/>
        <w:rPr>
          <w:rFonts w:ascii="Times New Roman" w:eastAsia="Times New Roman"/>
        </w:rPr>
      </w:pPr>
      <w:r>
        <w:t>【答案】</w:t>
      </w:r>
      <w:r>
        <w:rPr>
          <w:rFonts w:ascii="Times New Roman" w:eastAsia="Times New Roman"/>
        </w:rPr>
        <w:t>AD</w:t>
      </w:r>
    </w:p>
    <w:p>
      <w:pPr>
        <w:pStyle w:val="6"/>
        <w:spacing w:before="91" w:line="321" w:lineRule="auto"/>
        <w:ind w:left="218" w:right="249" w:firstLine="420"/>
        <w:jc w:val="both"/>
      </w:pPr>
      <w:r>
        <w:rPr>
          <w:rFonts w:ascii="Times New Roman" w:hAnsi="Times New Roman" w:eastAsia="Times New Roman"/>
          <w:color w:val="FF0000"/>
          <w:position w:val="1"/>
        </w:rPr>
        <w:t>2019-19</w:t>
      </w:r>
      <w:r>
        <w:rPr>
          <w:color w:val="FF0000"/>
        </w:rPr>
        <w:t>．</w:t>
      </w:r>
      <w:r>
        <w:rPr>
          <w:spacing w:val="-5"/>
        </w:rPr>
        <w:t>如图，一粗糙斜面固定在地面上，斜面顶端装有一光滑定滑轮。一细绳跨过滑轮，其</w:t>
      </w:r>
      <w:r>
        <w:rPr>
          <w:spacing w:val="-4"/>
        </w:rPr>
        <w:t>一端悬挂物块</w:t>
      </w:r>
      <w:r>
        <w:rPr>
          <w:rFonts w:ascii="Times New Roman" w:hAnsi="Times New Roman" w:eastAsia="Times New Roman"/>
          <w:i/>
          <w:position w:val="1"/>
        </w:rPr>
        <w:t>N</w:t>
      </w:r>
      <w:r>
        <w:rPr>
          <w:spacing w:val="-6"/>
        </w:rPr>
        <w:t>。另一端与斜面上的物块</w:t>
      </w:r>
      <w:r>
        <w:rPr>
          <w:rFonts w:ascii="Times New Roman" w:hAnsi="Times New Roman" w:eastAsia="Times New Roman"/>
          <w:i/>
          <w:spacing w:val="-4"/>
          <w:position w:val="1"/>
        </w:rPr>
        <w:t>M</w:t>
      </w:r>
      <w:r>
        <w:rPr>
          <w:spacing w:val="-8"/>
        </w:rPr>
        <w:t>相连，系统处于静止状态。现用水平向左的拉力缓慢拉动</w:t>
      </w:r>
      <w:r>
        <w:rPr>
          <w:rFonts w:ascii="Times New Roman" w:hAnsi="Times New Roman" w:eastAsia="Times New Roman"/>
          <w:i/>
          <w:spacing w:val="-8"/>
          <w:position w:val="1"/>
        </w:rPr>
        <w:t>N</w:t>
      </w:r>
      <w:r>
        <w:rPr>
          <w:spacing w:val="-6"/>
        </w:rPr>
        <w:t>，直至悬挂</w:t>
      </w:r>
      <w:r>
        <w:rPr>
          <w:rFonts w:ascii="Times New Roman" w:hAnsi="Times New Roman" w:eastAsia="Times New Roman"/>
          <w:i/>
          <w:position w:val="1"/>
        </w:rPr>
        <w:t>N</w:t>
      </w:r>
      <w:r>
        <w:rPr>
          <w:spacing w:val="-3"/>
        </w:rPr>
        <w:t>的细绳与竖直方向成</w:t>
      </w:r>
      <w:r>
        <w:rPr>
          <w:rFonts w:ascii="Times New Roman" w:hAnsi="Times New Roman" w:eastAsia="Times New Roman"/>
          <w:position w:val="1"/>
        </w:rPr>
        <w:t>45°</w:t>
      </w:r>
      <w:r>
        <w:rPr>
          <w:spacing w:val="-2"/>
        </w:rPr>
        <w:t>。已知</w:t>
      </w:r>
      <w:r>
        <w:rPr>
          <w:rFonts w:ascii="Times New Roman" w:hAnsi="Times New Roman" w:eastAsia="Times New Roman"/>
          <w:i/>
          <w:spacing w:val="-4"/>
          <w:position w:val="1"/>
        </w:rPr>
        <w:t>M</w:t>
      </w:r>
      <w:r>
        <w:rPr>
          <w:spacing w:val="-3"/>
        </w:rPr>
        <w:t>始终保持静止，则在此过程中</w:t>
      </w:r>
    </w:p>
    <w:p>
      <w:pPr>
        <w:pStyle w:val="6"/>
        <w:spacing w:line="321" w:lineRule="auto"/>
        <w:ind w:right="5169"/>
      </w:pPr>
      <w:r>
        <w:drawing>
          <wp:anchor distT="0" distB="0" distL="0" distR="0" simplePos="0" relativeHeight="251776000" behindDoc="0" locked="0" layoutInCell="1" allowOverlap="1">
            <wp:simplePos x="0" y="0"/>
            <wp:positionH relativeFrom="page">
              <wp:posOffset>5073015</wp:posOffset>
            </wp:positionH>
            <wp:positionV relativeFrom="paragraph">
              <wp:posOffset>33655</wp:posOffset>
            </wp:positionV>
            <wp:extent cx="1438910" cy="665480"/>
            <wp:effectExtent l="0" t="0" r="0" b="0"/>
            <wp:wrapNone/>
            <wp:docPr id="75" name="image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image54.jpeg"/>
                    <pic:cNvPicPr>
                      <a:picLocks noChangeAspect="1"/>
                    </pic:cNvPicPr>
                  </pic:nvPicPr>
                  <pic:blipFill>
                    <a:blip r:embed="rId62" cstate="print"/>
                    <a:stretch>
                      <a:fillRect/>
                    </a:stretch>
                  </pic:blipFill>
                  <pic:spPr>
                    <a:xfrm>
                      <a:off x="0" y="0"/>
                      <a:ext cx="1438910" cy="665395"/>
                    </a:xfrm>
                    <a:prstGeom prst="rect">
                      <a:avLst/>
                    </a:prstGeom>
                  </pic:spPr>
                </pic:pic>
              </a:graphicData>
            </a:graphic>
          </wp:anchor>
        </w:drawing>
      </w:r>
      <w:r>
        <w:rPr>
          <w:rFonts w:ascii="Times New Roman" w:eastAsia="Times New Roman"/>
          <w:position w:val="1"/>
        </w:rPr>
        <w:t>A</w:t>
      </w:r>
      <w:r>
        <w:t>．水平拉力的大小可能保持不变</w:t>
      </w:r>
      <w:r>
        <w:rPr>
          <w:position w:val="1"/>
        </w:rPr>
        <w:t xml:space="preserve"> </w:t>
      </w:r>
      <w:r>
        <w:rPr>
          <w:rFonts w:ascii="Times New Roman" w:eastAsia="Times New Roman"/>
          <w:position w:val="1"/>
        </w:rPr>
        <w:t>B</w:t>
      </w:r>
      <w:r>
        <w:t>．</w:t>
      </w:r>
      <w:r>
        <w:rPr>
          <w:rFonts w:ascii="Times New Roman" w:eastAsia="Times New Roman"/>
          <w:i/>
          <w:position w:val="1"/>
        </w:rPr>
        <w:t>M</w:t>
      </w:r>
      <w:r>
        <w:t>所受细绳的拉力大小一定一直增加</w:t>
      </w:r>
    </w:p>
    <w:p>
      <w:pPr>
        <w:pStyle w:val="6"/>
        <w:spacing w:line="321" w:lineRule="auto"/>
        <w:ind w:right="4584"/>
      </w:pPr>
      <w:r>
        <w:rPr>
          <w:rFonts w:ascii="Times New Roman" w:eastAsia="Times New Roman"/>
          <w:position w:val="1"/>
        </w:rPr>
        <w:t>C</w:t>
      </w:r>
      <w:r>
        <w:t>．</w:t>
      </w:r>
      <w:r>
        <w:rPr>
          <w:rFonts w:ascii="Times New Roman" w:eastAsia="Times New Roman"/>
          <w:i/>
          <w:position w:val="1"/>
        </w:rPr>
        <w:t>M</w:t>
      </w:r>
      <w:r>
        <w:t>所受斜面的摩擦力大小一定一直增加</w:t>
      </w:r>
      <w:r>
        <w:rPr>
          <w:rFonts w:ascii="Times New Roman" w:eastAsia="Times New Roman"/>
          <w:position w:val="1"/>
        </w:rPr>
        <w:t>D</w:t>
      </w:r>
      <w:r>
        <w:t>．</w:t>
      </w:r>
      <w:r>
        <w:rPr>
          <w:rFonts w:ascii="Times New Roman" w:eastAsia="Times New Roman"/>
          <w:i/>
          <w:position w:val="1"/>
        </w:rPr>
        <w:t>M</w:t>
      </w:r>
      <w:r>
        <w:t>所受斜面的摩擦力大小可能先减小后增加</w:t>
      </w:r>
    </w:p>
    <w:p>
      <w:pPr>
        <w:pStyle w:val="6"/>
        <w:spacing w:line="268" w:lineRule="exact"/>
        <w:rPr>
          <w:rFonts w:ascii="Times New Roman" w:hAnsi="Times New Roman" w:eastAsia="Times New Roman"/>
        </w:rPr>
      </w:pPr>
      <w:r>
        <w:t>【答案】</w:t>
      </w:r>
      <w:r>
        <w:rPr>
          <w:rFonts w:ascii="Times New Roman" w:hAnsi="Times New Roman" w:eastAsia="Times New Roman"/>
        </w:rPr>
        <w:t>BD</w:t>
      </w:r>
      <w:r>
        <w:rPr>
          <w:rFonts w:ascii="Times New Roman" w:hAnsi="Times New Roman" w:eastAsia="Times New Roman"/>
          <w:color w:val="FF0000"/>
        </w:rPr>
        <w:t>——</w:t>
      </w:r>
    </w:p>
    <w:p>
      <w:pPr>
        <w:pStyle w:val="6"/>
        <w:ind w:left="0"/>
        <w:rPr>
          <w:rFonts w:ascii="Times New Roman"/>
          <w:sz w:val="22"/>
        </w:rPr>
      </w:pPr>
    </w:p>
    <w:p>
      <w:pPr>
        <w:pStyle w:val="6"/>
        <w:spacing w:before="196" w:line="321" w:lineRule="auto"/>
        <w:ind w:left="218" w:right="250" w:firstLine="420"/>
        <w:jc w:val="both"/>
      </w:pPr>
      <w:r>
        <w:pict>
          <v:group id="_x0000_s1283" o:spid="_x0000_s1283" o:spt="203" style="position:absolute;left:0pt;margin-left:191.2pt;margin-top:93.25pt;height:63.65pt;width:59.95pt;mso-position-horizontal-relative:page;z-index:-254814208;mso-width-relative:page;mso-height-relative:page;" coordorigin="3824,1866" coordsize="1199,1273">
            <o:lock v:ext="edit"/>
            <v:line id="_x0000_s1284" o:spid="_x0000_s1284" o:spt="20" style="position:absolute;left:3940;top:2571;height:0;width:1026;" stroked="t" coordsize="21600,21600">
              <v:path arrowok="t"/>
              <v:fill focussize="0,0"/>
              <v:stroke weight="0.358267716535433pt" color="#000000"/>
              <v:imagedata o:title=""/>
              <o:lock v:ext="edit"/>
            </v:line>
            <v:shape id="_x0000_s1285" o:spid="_x0000_s1285" style="position:absolute;left:4953;top:2550;height:56;width:68;" fillcolor="#000000" filled="t" stroked="f" coordorigin="4954,2550" coordsize="68,56" path="m4954,2550l4970,2578,4954,2606,5022,2578,4954,2550xe">
              <v:path arrowok="t"/>
              <v:fill on="t" focussize="0,0"/>
              <v:stroke on="f"/>
              <v:imagedata o:title=""/>
              <o:lock v:ext="edit"/>
            </v:shape>
            <v:shape id="_x0000_s1286" o:spid="_x0000_s1286" style="position:absolute;left:4953;top:2550;height:56;width:68;" filled="f" stroked="t" coordorigin="4954,2550" coordsize="68,56" path="m4954,2550l5022,2578,4954,2606,4970,2578,4954,2550xe">
              <v:path arrowok="t"/>
              <v:fill on="f" focussize="0,0"/>
              <v:stroke weight="0.0956692913385827pt" color="#000000"/>
              <v:imagedata o:title=""/>
              <o:lock v:ext="edit"/>
            </v:shape>
            <v:line id="_x0000_s1287" o:spid="_x0000_s1287" o:spt="20" style="position:absolute;left:3940;top:1908;flip:y;height:1231;width:0;" stroked="t" coordsize="21600,21600">
              <v:path arrowok="t"/>
              <v:fill focussize="0,0"/>
              <v:stroke weight="0.358818897637795pt" color="#000000"/>
              <v:imagedata o:title=""/>
              <o:lock v:ext="edit"/>
            </v:line>
            <v:shape id="_x0000_s1288" o:spid="_x0000_s1288" style="position:absolute;left:3919;top:1866;height:68;width:56;" fillcolor="#000000" filled="t" stroked="f" coordorigin="3919,1867" coordsize="56,68" path="m3947,1867l3919,1935,3947,1919,3968,1919,3947,1867xm3968,1919l3947,1919,3975,1935,3968,1919xe">
              <v:path arrowok="t"/>
              <v:fill on="t" focussize="0,0"/>
              <v:stroke on="f"/>
              <v:imagedata o:title=""/>
              <o:lock v:ext="edit"/>
            </v:shape>
            <v:shape id="_x0000_s1289" o:spid="_x0000_s1289" style="position:absolute;left:3919;top:1866;height:68;width:56;" filled="f" stroked="t" coordorigin="3919,1867" coordsize="56,68" path="m3947,1867l3975,1935,3947,1919,3919,1935,3947,1867xe">
              <v:path arrowok="t"/>
              <v:fill on="f" focussize="0,0"/>
              <v:stroke weight="0.0956692913385827pt" color="#000000"/>
              <v:imagedata o:title=""/>
              <o:lock v:ext="edit"/>
            </v:shape>
            <v:shape id="_x0000_s1290" o:spid="_x0000_s1290" style="position:absolute;left:178;top:5148;height:1204;width:1016;" filled="f" stroked="t" coordorigin="178,5149" coordsize="1016,1204" path="m3940,2124l4635,2946m4635,2571l4635,2599m4635,2627l4635,2653m4635,2681l4635,2708m4635,2736l4635,2764m4635,2790l4635,2818m4635,2845l4635,2873e">
              <v:path arrowok="t"/>
              <v:fill on="f" focussize="0,0"/>
              <v:stroke weight="0.358582677165354pt" color="#000000"/>
              <v:imagedata o:title=""/>
              <o:lock v:ext="edit"/>
            </v:shape>
            <v:line id="_x0000_s1291" o:spid="_x0000_s1291" o:spt="20" style="position:absolute;left:4631;top:2906;height:0;width:7;" stroked="t" coordsize="21600,21600">
              <v:path arrowok="t"/>
              <v:fill focussize="0,0"/>
              <v:stroke weight="0.529212598425197pt" color="#000000"/>
              <v:imagedata o:title=""/>
              <o:lock v:ext="edit"/>
            </v:line>
            <v:shape id="_x0000_s1292" o:spid="_x0000_s1292" style="position:absolute;left:3825;top:2616;height:94;width:78;" fillcolor="#000000" filled="t" stroked="f" coordorigin="3825,2617" coordsize="78,94" path="m3874,2617l3860,2619,3848,2627,3838,2638,3831,2651,3827,2665,3825,2678,3827,2691,3832,2700,3838,2706,3846,2709,3853,2710,3866,2709,3868,2708,3850,2708,3847,2707,3844,2705,3841,2703,3839,2700,3838,2695,3838,2690,3838,2682,3840,2670,3844,2655,3850,2639,3853,2634,3855,2628,3860,2624,3863,2622,3868,2620,3873,2619,3886,2619,3885,2618,3874,2617xm3886,2619l3873,2619,3878,2620,3881,2621,3884,2623,3886,2625,3887,2629,3889,2634,3889,2640,3888,2643,3888,2648,3887,2657,3885,2667,3877,2691,3873,2697,3869,2702,3866,2705,3862,2707,3858,2708,3868,2708,3876,2703,3885,2695,3891,2685,3896,2676,3900,2666,3902,2657,3903,2651,3901,2640,3898,2631,3894,2624,3886,2619xe">
              <v:path arrowok="t"/>
              <v:fill on="t" focussize="0,0"/>
              <v:stroke on="f"/>
              <v:imagedata o:title=""/>
              <o:lock v:ext="edit"/>
            </v:shape>
            <v:shape id="_x0000_s1293" o:spid="_x0000_s1293" style="position:absolute;left:10;top:5870;height:138;width:114;" filled="f" stroked="t" coordorigin="10,5870" coordsize="114,138" path="m3873,2619l3868,2620,3863,2622,3860,2624,3855,2628,3853,2634,3850,2639,3844,2655,3840,2670,3838,2682,3838,2690,3838,2695,3839,2700,3841,2703,3844,2705,3847,2707,3850,2708,3854,2708,3858,2708,3862,2707,3866,2705,3869,2702,3873,2697,3877,2691,3885,2667,3887,2657,3888,2648,3888,2643,3889,2640,3889,2638,3889,2634,3887,2629,3886,2625,3884,2623,3881,2621,3878,2620,3873,2619xm3874,2617l3885,2618,3894,2624,3898,2631,3901,2640,3903,2651,3902,2657,3900,2666,3896,2676,3891,2685,3885,2695,3876,2703,3866,2709,3853,2710,3846,2709,3838,2706,3832,2700,3827,2691,3825,2678,3827,2665,3831,2651,3838,2638,3848,2627,3860,2619,3874,2617xe">
              <v:path arrowok="t"/>
              <v:fill on="f" focussize="0,0"/>
              <v:stroke weight="0.0956692913385827pt" color="#000000"/>
              <v:imagedata o:title=""/>
              <o:lock v:ext="edit"/>
            </v:shape>
            <v:shape id="_x0000_s1294" o:spid="_x0000_s1294" style="position:absolute;left:4989;top:2614;height:70;width:33;" fillcolor="#000000" filled="t" stroked="f" coordorigin="4989,2615" coordsize="33,70" path="m5010,2633l5000,2633,4991,2669,4990,2673,4989,2676,4989,2680,4990,2682,4992,2683,4995,2684,5002,2684,5005,2683,5009,2681,5000,2681,4999,2679,4999,2675,5000,2672,5010,2633xm5016,2662l5014,2667,5013,2672,5010,2676,5007,2678,5005,2680,5002,2681,5009,2681,5012,2678,5016,2671,5019,2663,5016,2662xm5022,2630l4992,2630,4991,2633,5020,2633,5022,2630xm5015,2615l5005,2615,5001,2630,5011,2630,5015,2615xe">
              <v:path arrowok="t"/>
              <v:fill on="t" focussize="0,0"/>
              <v:stroke on="f"/>
              <v:imagedata o:title=""/>
              <o:lock v:ext="edit"/>
            </v:shape>
            <v:shape id="_x0000_s1295" o:spid="_x0000_s1295" style="position:absolute;left:4989;top:2614;height:70;width:33;" filled="f" stroked="t" coordorigin="4989,2615" coordsize="33,70" path="m5005,2615l5015,2615,5011,2630,5022,2630,5020,2633,5010,2633,5000,2672,4999,2675,4999,2676,4999,2677,4999,2679,5000,2681,5002,2681,5005,2680,5016,2662,5019,2663,5016,2671,5012,2678,5009,2681,5005,2683,5002,2684,4998,2684,4995,2684,4992,2683,4990,2682,4989,2680,4989,2678,4989,2676,4990,2673,4991,2669,5000,2633,4991,2633,4992,2630,5001,2630,5005,2615xe">
              <v:path arrowok="t"/>
              <v:fill on="f" focussize="0,0"/>
              <v:stroke weight="0.095748031496063pt" color="#000000"/>
              <v:imagedata o:title=""/>
              <o:lock v:ext="edit"/>
            </v:shape>
            <v:shape id="_x0000_s1296" o:spid="_x0000_s1296" style="position:absolute;left:4665;top:2604;height:70;width:33;" fillcolor="#000000" filled="t" stroked="f" coordorigin="4665,2605" coordsize="33,70" path="m4686,2623l4677,2623,4667,2658,4666,2663,4665,2666,4665,2670,4668,2673,4671,2675,4674,2675,4678,2674,4681,2673,4684,2671,4678,2671,4676,2670,4675,2669,4675,2667,4676,2665,4676,2661,4686,2623xm4692,2652l4689,2661,4686,2665,4683,2668,4680,2670,4678,2671,4684,2671,4685,2670,4688,2667,4692,2660,4695,2653,4692,2652xm4698,2619l4668,2619,4667,2623,4696,2623,4698,2619xm4691,2605l4681,2605,4678,2619,4687,2619,4691,2605xe">
              <v:path arrowok="t"/>
              <v:fill on="t" focussize="0,0"/>
              <v:stroke on="f"/>
              <v:imagedata o:title=""/>
              <o:lock v:ext="edit"/>
            </v:shape>
            <v:shape id="_x0000_s1297" o:spid="_x0000_s1297" style="position:absolute;left:4665;top:2604;height:70;width:33;" filled="f" stroked="t" coordorigin="4665,2605" coordsize="33,70" path="m4681,2605l4691,2605,4687,2619,4698,2619,4696,2623,4686,2623,4676,2662,4676,2665,4675,2667,4675,2667,4675,2669,4676,2670,4678,2671,4680,2670,4683,2668,4686,2665,4689,2661,4690,2657,4692,2652,4695,2653,4674,2675,4671,2675,4668,2673,4667,2672,4665,2670,4665,2668,4665,2666,4666,2663,4667,2658,4677,2623,4667,2623,4668,2619,4678,2619,4681,2605xe">
              <v:path arrowok="t"/>
              <v:fill on="f" focussize="0,0"/>
              <v:stroke weight="0.095748031496063pt" color="#000000"/>
              <v:imagedata o:title=""/>
              <o:lock v:ext="edit"/>
            </v:shape>
            <v:shape id="_x0000_s1298" o:spid="_x0000_s1298" style="position:absolute;left:4709;top:2658;height:49;width:20;" fillcolor="#000000" filled="t" stroked="f" coordorigin="4709,2658" coordsize="20,49" path="m4729,2706l4709,2706,4709,2707,4729,2707,4729,2706xm4725,2705l4714,2705,4712,2706,4727,2706,4725,2705xm4722,2664l4714,2664,4715,2665,4716,2666,4716,2703,4715,2705,4723,2705,4722,2704,4722,2664xm4722,2658l4721,2658,4709,2665,4709,2666,4712,2665,4713,2664,4722,2664,4722,2658xe">
              <v:path arrowok="t"/>
              <v:fill on="t" focussize="0,0"/>
              <v:stroke on="f"/>
              <v:imagedata o:title=""/>
              <o:lock v:ext="edit"/>
            </v:shape>
            <v:shape id="_x0000_s1299" o:spid="_x0000_s1299" style="position:absolute;left:4709;top:2658;height:49;width:20;" filled="f" stroked="t" coordorigin="4709,2658" coordsize="20,49" path="m4721,2658l4722,2658,4722,2702,4722,2704,4723,2705,4725,2705,4727,2706,4729,2706,4729,2707,4709,2707,4709,2706,4712,2706,4714,2705,4715,2705,4716,2703,4716,2700,4716,2667,4716,2666,4715,2665,4714,2664,4713,2664,4712,2665,4709,2666,4709,2665,4721,2658xe">
              <v:path arrowok="t"/>
              <v:fill on="f" focussize="0,0"/>
              <v:stroke weight="0.095748031496063pt" color="#000000"/>
              <v:imagedata o:title=""/>
              <o:lock v:ext="edit"/>
            </v:shape>
            <v:shape id="_x0000_s1300" o:spid="_x0000_s1300" style="position:absolute;left:4015;top:1883;height:74;width:23;" fillcolor="#000000" filled="t" stroked="f" coordorigin="4016,1883" coordsize="23,74" path="m4033,1911l4030,1911,4025,1912,4016,1912,4016,1915,4025,1915,4017,1945,4016,1948,4016,1951,4016,1953,4016,1954,4018,1955,4020,1957,4023,1957,4026,1956,4030,1955,4031,1953,4026,1953,4025,1952,4024,1951,4023,1951,4033,1911xm4037,1940l4035,1945,4032,1949,4031,1951,4026,1953,4031,1953,4032,1952,4035,1949,4037,1945,4039,1941,4037,1940xm4036,1883l4031,1883,4030,1886,4029,1887,4029,1891,4030,1893,4031,1893,4033,1894,4036,1893,4037,1893,4039,1891,4039,1887,4037,1886,4036,1883xe">
              <v:path arrowok="t"/>
              <v:fill on="t" focussize="0,0"/>
              <v:stroke on="f"/>
              <v:imagedata o:title=""/>
              <o:lock v:ext="edit"/>
            </v:shape>
            <v:shape id="_x0000_s1301" o:spid="_x0000_s1301" style="position:absolute;left:288;top:4796;height:108;width:34;" filled="f" stroked="t" coordorigin="289,4797" coordsize="34,108" path="m4033,1911l4024,1947,4023,1951,4024,1951,4025,1952,4026,1953,4028,1952,4031,1951,4032,1949,4035,1945,4037,1940,4039,1941,4037,1945,4035,1949,4032,1952,4030,1955,4026,1956,4023,1957,4020,1957,4018,1955,4016,1954,4016,1953,4016,1951,4016,1948,4016,1945,4025,1915,4016,1915,4016,1912,4019,1912,4022,1912,4025,1912,4030,1911,4033,1911xm4033,1883l4036,1883,4037,1886,4039,1887,4039,1889,4039,1891,4037,1893,4036,1893,4033,1894,4031,1893,4030,1893,4029,1891,4029,1889,4029,1887,4030,1886,4031,1883,4033,1883xe">
              <v:path arrowok="t"/>
              <v:fill on="f" focussize="0,0"/>
              <v:stroke weight="0.0956692913385827pt" color="#000000"/>
              <v:imagedata o:title=""/>
              <o:lock v:ext="edit"/>
            </v:shape>
          </v:group>
        </w:pict>
      </w:r>
      <w:r>
        <w:pict>
          <v:group id="_x0000_s1302" o:spid="_x0000_s1302" o:spt="203" style="position:absolute;left:0pt;margin-left:363.95pt;margin-top:94.95pt;height:63.45pt;width:60.05pt;mso-position-horizontal-relative:page;z-index:-254812160;mso-width-relative:page;mso-height-relative:page;" coordorigin="7280,1899" coordsize="1201,1269">
            <o:lock v:ext="edit"/>
            <v:line id="_x0000_s1303" o:spid="_x0000_s1303" o:spt="20" style="position:absolute;left:7384;top:2618;height:0;width:1038;" stroked="t" coordsize="21600,21600">
              <v:path arrowok="t"/>
              <v:fill focussize="0,0"/>
              <v:stroke weight="0.398346456692913pt" color="#000000"/>
              <v:imagedata o:title=""/>
              <o:lock v:ext="edit"/>
            </v:line>
            <v:shape id="_x0000_s1304" o:spid="_x0000_s1304" style="position:absolute;left:8409;top:2597;height:58;width:70;" fillcolor="#000000" filled="t" stroked="f" coordorigin="8410,2597" coordsize="70,58" path="m8410,2597l8427,2626,8410,2655,8479,2626,8410,2597xe">
              <v:path arrowok="t"/>
              <v:fill on="t" focussize="0,0"/>
              <v:stroke on="f"/>
              <v:imagedata o:title=""/>
              <o:lock v:ext="edit"/>
            </v:shape>
            <v:shape id="_x0000_s1305" o:spid="_x0000_s1305" style="position:absolute;left:8409;top:2597;height:58;width:70;" filled="f" stroked="t" coordorigin="8410,2597" coordsize="70,58" path="m8410,2597l8479,2626,8410,2655,8427,2626,8410,2597xe">
              <v:path arrowok="t"/>
              <v:fill on="f" focussize="0,0"/>
              <v:stroke weight="0.106220472440945pt" color="#000000"/>
              <v:imagedata o:title=""/>
              <o:lock v:ext="edit"/>
            </v:shape>
            <v:line id="_x0000_s1306" o:spid="_x0000_s1306" o:spt="20" style="position:absolute;left:7384;top:1956;flip:y;height:1212;width:0;" stroked="t" coordsize="21600,21600">
              <v:path arrowok="t"/>
              <v:fill focussize="0,0"/>
              <v:stroke weight="0.397952755905512pt" color="#000000"/>
              <v:imagedata o:title=""/>
              <o:lock v:ext="edit"/>
            </v:line>
            <v:shape id="_x0000_s1307" o:spid="_x0000_s1307" style="position:absolute;left:7362;top:1913;height:71;width:58;" fillcolor="#000000" filled="t" stroked="f" coordorigin="7363,1913" coordsize="58,71" path="m7392,1913l7363,1984,7392,1968,7414,1968,7392,1913xm7414,1968l7392,1968,7420,1984,7414,1968xe">
              <v:path arrowok="t"/>
              <v:fill on="t" focussize="0,0"/>
              <v:stroke on="f"/>
              <v:imagedata o:title=""/>
              <o:lock v:ext="edit"/>
            </v:shape>
            <v:shape id="_x0000_s1308" o:spid="_x0000_s1308" style="position:absolute;left:7362;top:1913;height:71;width:58;" filled="f" stroked="t" coordorigin="7363,1913" coordsize="58,71" path="m7392,1913l7420,1984,7392,1968,7363,1984,7392,1913xe">
              <v:path arrowok="t"/>
              <v:fill on="f" focussize="0,0"/>
              <v:stroke weight="0.106220472440945pt" color="#000000"/>
              <v:imagedata o:title=""/>
              <o:lock v:ext="edit"/>
            </v:shape>
            <v:shape id="_x0000_s1309" o:spid="_x0000_s1309" style="position:absolute;left:146;top:5233;height:623;width:999;" filled="f" stroked="t" coordorigin="146,5234" coordsize="999,623" path="m7384,2145l8141,2618m8141,2618l8141,2577e">
              <v:path arrowok="t"/>
              <v:fill on="f" focussize="0,0"/>
              <v:stroke weight="0.398188976377953pt" color="#000000"/>
              <v:imagedata o:title=""/>
              <o:lock v:ext="edit"/>
            </v:shape>
            <v:shape id="_x0000_s1310" o:spid="_x0000_s1310" style="position:absolute;left:7280;top:2607;height:99;width:81;" fillcolor="#000000" filled="t" stroked="f" coordorigin="7281,2608" coordsize="81,99" path="m7332,2608l7322,2610,7313,2613,7305,2619,7295,2631,7287,2644,7283,2659,7281,2673,7283,2685,7289,2696,7295,2701,7302,2704,7311,2706,7323,2704,7311,2704,7307,2703,7304,2702,7300,2700,7297,2698,7296,2694,7294,2689,7294,2676,7297,2664,7307,2631,7311,2623,7317,2616,7321,2613,7326,2611,7344,2611,7343,2610,7332,2608xm7344,2611l7335,2611,7339,2612,7342,2614,7344,2616,7346,2621,7347,2626,7347,2641,7345,2650,7343,2661,7335,2685,7329,2695,7323,2700,7319,2702,7315,2703,7311,2704,7323,2704,7334,2698,7343,2689,7350,2680,7355,2669,7358,2659,7360,2650,7361,2644,7360,2633,7357,2623,7352,2616,7344,2611xe">
              <v:path arrowok="t"/>
              <v:fill on="t" focussize="0,0"/>
              <v:stroke on="f"/>
              <v:imagedata o:title=""/>
              <o:lock v:ext="edit"/>
            </v:shape>
            <v:shape id="_x0000_s1311" o:spid="_x0000_s1311" style="position:absolute;left:10;top:5843;height:130;width:106;" filled="f" stroked="t" coordorigin="10,5843" coordsize="106,130" path="m7330,2611l7326,2611,7321,2613,7317,2616,7311,2623,7307,2631,7301,2649,7297,2664,7294,2676,7294,2684,7294,2689,7296,2694,7297,2698,7300,2700,7304,2702,7307,2703,7311,2704,7315,2703,7319,2702,7323,2700,7329,2695,7335,2685,7343,2661,7345,2650,7347,2641,7347,2637,7347,2633,7347,2632,7347,2631,7347,2626,7346,2621,7344,2616,7342,2614,7339,2612,7335,2611,7330,2611xm7332,2608l7343,2610,7352,2616,7357,2623,7360,2633,7361,2644,7360,2650,7358,2659,7355,2669,7350,2680,7343,2689,7334,2698,7323,2704,7311,2706,7302,2704,7295,2701,7289,2696,7283,2685,7281,2673,7283,2659,7287,2644,7295,2631,7305,2619,7313,2613,7322,2610,7332,2608xe">
              <v:path arrowok="t"/>
              <v:fill on="f" focussize="0,0"/>
              <v:stroke weight="0.106220472440945pt" color="#000000"/>
              <v:imagedata o:title=""/>
              <o:lock v:ext="edit"/>
            </v:shape>
            <v:shape id="_x0000_s1312" o:spid="_x0000_s1312" style="position:absolute;left:8121;top:2652;height:73;width:34;" fillcolor="#000000" filled="t" stroked="f" coordorigin="8121,2653" coordsize="34,73" path="m8143,2672l8133,2672,8124,2710,8122,2714,8122,2717,8121,2720,8122,2722,8123,2723,8125,2725,8128,2726,8130,2726,8138,2724,8140,2722,8134,2722,8133,2722,8132,2720,8131,2719,8132,2718,8132,2715,8133,2712,8143,2672xm8150,2703l8148,2708,8145,2712,8143,2716,8140,2720,8137,2722,8134,2722,8140,2722,8144,2719,8150,2712,8152,2704,8150,2703xm8155,2669l8125,2669,8123,2672,8154,2672,8155,2669xm8148,2653l8138,2653,8134,2669,8144,2669,8148,2653xe">
              <v:path arrowok="t"/>
              <v:fill on="t" focussize="0,0"/>
              <v:stroke on="f"/>
              <v:imagedata o:title=""/>
              <o:lock v:ext="edit"/>
            </v:shape>
            <v:shape id="_x0000_s1313" o:spid="_x0000_s1313" style="position:absolute;left:8121;top:2652;height:73;width:34;" filled="f" stroked="t" coordorigin="8121,2653" coordsize="34,73" path="m8138,2653l8148,2653,8144,2669,8155,2669,8154,2672,8143,2672,8133,2712,8132,2715,8132,2718,8131,2719,8132,2720,8133,2722,8134,2722,8137,2722,8140,2720,8143,2716,8145,2712,8148,2708,8150,2703,8152,2704,8150,2712,8144,2719,8138,2724,8130,2726,8128,2726,8125,2725,8123,2723,8122,2722,8121,2720,8122,2717,8122,2714,8124,2710,8133,2672,8123,2672,8125,2669,8134,2669,8138,2653xe">
              <v:path arrowok="t"/>
              <v:fill on="f" focussize="0,0"/>
              <v:stroke weight="0.106220472440945pt" color="#000000"/>
              <v:imagedata o:title=""/>
              <o:lock v:ext="edit"/>
            </v:shape>
            <v:shape id="_x0000_s1314" o:spid="_x0000_s1314" style="position:absolute;left:8166;top:2709;height:51;width:22;" fillcolor="#000000" filled="t" stroked="f" coordorigin="8166,2709" coordsize="22,51" path="m8187,2759l8167,2759,8167,2760,8187,2760,8187,2759xm8180,2715l8173,2715,8174,2719,8174,2753,8173,2758,8171,2758,8170,2759,8183,2759,8180,2756,8180,2715xm8180,2709l8179,2709,8166,2716,8166,2717,8169,2716,8171,2715,8180,2715,8180,2709xe">
              <v:path arrowok="t"/>
              <v:fill on="t" focussize="0,0"/>
              <v:stroke on="f"/>
              <v:imagedata o:title=""/>
              <o:lock v:ext="edit"/>
            </v:shape>
            <v:shape id="_x0000_s1315" o:spid="_x0000_s1315" style="position:absolute;left:8166;top:2709;height:51;width:22;" filled="f" stroked="t" coordorigin="8166,2709" coordsize="22,51" path="m8179,2709l8180,2709,8180,2754,8180,2756,8182,2758,8183,2759,8185,2759,8187,2759,8187,2760,8167,2760,8167,2759,8170,2759,8171,2758,8173,2758,8173,2755,8174,2753,8174,2719,8173,2717,8173,2715,8171,2715,8171,2715,8169,2716,8166,2717,8166,2716,8179,2709xe">
              <v:path arrowok="t"/>
              <v:fill on="f" focussize="0,0"/>
              <v:stroke weight="0.106220472440945pt" color="#000000"/>
              <v:imagedata o:title=""/>
              <o:lock v:ext="edit"/>
            </v:shape>
            <v:shape id="_x0000_s1316" o:spid="_x0000_s1316" style="position:absolute;left:8431;top:2670;height:73;width:33;" fillcolor="#000000" filled="t" stroked="f" coordorigin="8432,2671" coordsize="33,73" path="m8453,2689l8443,2689,8433,2728,8433,2731,8432,2734,8432,2739,8433,2741,8435,2742,8437,2744,8441,2744,8449,2742,8451,2740,8444,2740,8442,2739,8441,2738,8441,2735,8442,2733,8443,2730,8453,2689xm8459,2720l8457,2726,8455,2730,8453,2734,8450,2737,8447,2739,8444,2740,8451,2740,8455,2737,8459,2730,8462,2722,8459,2720xm8464,2687l8435,2687,8433,2689,8463,2689,8464,2687xm8458,2671l8447,2671,8444,2687,8454,2687,8458,2671xe">
              <v:path arrowok="t"/>
              <v:fill on="t" focussize="0,0"/>
              <v:stroke on="f"/>
              <v:imagedata o:title=""/>
              <o:lock v:ext="edit"/>
            </v:shape>
            <v:shape id="_x0000_s1317" o:spid="_x0000_s1317" style="position:absolute;left:8431;top:2670;height:73;width:33;" filled="f" stroked="t" coordorigin="8432,2671" coordsize="33,73" path="m8447,2671l8458,2671,8454,2687,8464,2687,8463,2689,8453,2689,8443,2730,8442,2733,8441,2735,8441,2737,8441,2738,8442,2739,8444,2740,8447,2739,8459,2720,8462,2722,8459,2730,8455,2737,8449,2742,8441,2744,8437,2744,8435,2742,8433,2741,8432,2739,8432,2737,8432,2735,8433,2731,8433,2728,8443,2689,8433,2689,8435,2687,8444,2687,8447,2671xe">
              <v:path arrowok="t"/>
              <v:fill on="f" focussize="0,0"/>
              <v:stroke weight="0.106220472440945pt" color="#000000"/>
              <v:imagedata o:title=""/>
              <o:lock v:ext="edit"/>
            </v:shape>
            <v:shape id="_x0000_s1318" o:spid="_x0000_s1318" style="position:absolute;left:7445;top:1900;height:96;width:30;" fillcolor="#000000" filled="t" stroked="f" coordorigin="7446,1900" coordsize="30,96" path="m7469,1936l7464,1937,7459,1937,7454,1938,7448,1938,7447,1941,7457,1941,7448,1980,7447,1983,7447,1986,7446,1987,7447,1990,7448,1992,7449,1994,7452,1994,7454,1995,7459,1994,7462,1994,7465,1992,7467,1990,7459,1990,7457,1989,7456,1988,7456,1987,7456,1985,7456,1982,7469,1936xm7473,1973l7470,1980,7467,1985,7465,1987,7462,1989,7459,1990,7467,1990,7468,1989,7472,1983,7476,1974,7473,1973xm7470,1900l7467,1901,7464,1903,7463,1905,7462,1907,7463,1910,7464,1913,7467,1913,7470,1915,7472,1913,7474,1913,7476,1907,7475,1905,7474,1903,7471,1901,7470,1900xe">
              <v:path arrowok="t"/>
              <v:fill on="t" focussize="0,0"/>
              <v:stroke on="f"/>
              <v:imagedata o:title=""/>
              <o:lock v:ext="edit"/>
            </v:shape>
            <v:shape id="_x0000_s1319" o:spid="_x0000_s1319" style="position:absolute;left:227;top:4911;height:126;width:40;" filled="f" stroked="t" coordorigin="227,4911" coordsize="40,126" path="m7469,1936l7456,1982,7456,1985,7456,1987,7456,1988,7457,1989,7459,1990,7462,1989,7465,1987,7467,1985,7470,1980,7473,1973,7476,1974,7472,1983,7468,1989,7465,1992,7462,1994,7459,1994,7454,1995,7452,1994,7449,1994,7448,1992,7447,1990,7446,1987,7447,1986,7447,1984,7448,1980,7457,1941,7447,1941,7448,1938,7450,1938,7454,1938,7459,1937,7464,1937,7469,1936xm7470,1900l7471,1901,7474,1903,7475,1905,7476,1907,7475,1910,7474,1913,7472,1913,7470,1915,7467,1913,7464,1913,7463,1910,7462,1907,7463,1905,7464,1903,7467,1901,7470,1900xe">
              <v:path arrowok="t"/>
              <v:fill on="f" focussize="0,0"/>
              <v:stroke weight="0.106220472440945pt" color="#000000"/>
              <v:imagedata o:title=""/>
              <o:lock v:ext="edit"/>
            </v:shape>
          </v:group>
        </w:pict>
      </w:r>
      <w:r>
        <w:pict>
          <v:group id="_x0000_s1320" o:spid="_x0000_s1320" o:spt="203" style="position:absolute;left:0pt;margin-left:110.85pt;margin-top:78pt;height:93pt;width:5.75pt;mso-position-horizontal-relative:page;z-index:-254810112;mso-width-relative:page;mso-height-relative:page;" coordorigin="2218,1560" coordsize="115,1860">
            <o:lock v:ext="edit"/>
            <v:shape id="_x0000_s1321" o:spid="_x0000_s1321" style="position:absolute;left:2251;top:1567;height:1845;width:74;" filled="f" stroked="t" coordorigin="2251,1568" coordsize="74,1845" path="m2324,1568l2325,3413m2251,2593l2251,2284e">
              <v:path arrowok="t"/>
              <v:fill on="f" focussize="0,0"/>
              <v:stroke color="#000000"/>
              <v:imagedata o:title=""/>
              <o:lock v:ext="edit"/>
            </v:shape>
            <v:shape id="_x0000_s1322" o:spid="_x0000_s1322" style="position:absolute;left:2219;top:2223;height:84;width:65;" fillcolor="#000000" filled="t" stroked="f" coordorigin="2219,2224" coordsize="65,84" path="m2251,2224l2219,2308,2251,2288,2276,2288,2251,2224xm2276,2288l2251,2288,2284,2308,2276,2288xe">
              <v:path arrowok="t"/>
              <v:fill on="t" focussize="0,0"/>
              <v:stroke on="f"/>
              <v:imagedata o:title=""/>
              <o:lock v:ext="edit"/>
            </v:shape>
            <v:shape id="_x0000_s1323" o:spid="_x0000_s1323" style="position:absolute;left:2219;top:2223;height:84;width:65;" filled="f" stroked="t" coordorigin="2219,2224" coordsize="65,84" path="m2251,2224l2284,2308,2251,2288,2219,2308,2251,2224xe">
              <v:path arrowok="t"/>
              <v:fill on="f" focussize="0,0"/>
              <v:stroke weight="0.14pt" color="#000000"/>
              <v:imagedata o:title=""/>
              <o:lock v:ext="edit"/>
            </v:shape>
            <v:shape id="_x0000_s1324" o:spid="_x0000_s1324" style="position:absolute;left:2220;top:3149;height:112;width:33;" fillcolor="#000000" filled="t" stroked="f" coordorigin="2220,3150" coordsize="33,112" path="m2245,3192l2229,3193,2221,3193,2220,3197,2233,3197,2221,3244,2221,3246,2220,3249,2220,3251,2220,3253,2220,3254,2220,3255,2221,3257,2222,3258,2223,3259,2225,3261,2227,3261,2230,3262,2235,3261,2240,3258,2242,3256,2235,3256,2233,3256,2232,3255,2231,3254,2231,3254,2231,3253,2231,3250,2232,3246,2245,3192xm2251,3236l2247,3243,2243,3249,2240,3254,2235,3256,2242,3256,2244,3255,2249,3247,2253,3237,2251,3236xm2246,3150l2243,3150,2242,3151,2241,3152,2240,3154,2239,3156,2238,3158,2239,3160,2240,3163,2243,3165,2246,3166,2248,3165,2250,3164,2252,3163,2253,3160,2253,3158,2253,3156,2252,3154,2251,3152,2249,3151,2248,3150,2246,3150xe">
              <v:path arrowok="t"/>
              <v:fill on="t" focussize="0,0"/>
              <v:stroke on="f"/>
              <v:imagedata o:title=""/>
              <o:lock v:ext="edit"/>
            </v:shape>
            <v:shape id="_x0000_s1325" o:spid="_x0000_s1325" style="position:absolute;left:2220;top:3149;height:112;width:33;" filled="f" stroked="t" coordorigin="2220,3150" coordsize="33,112" path="m2245,3192l2232,3247,2231,3250,2231,3253,2231,3254,2231,3254,2232,3255,2233,3256,2235,3256,2240,3254,2243,3249,2247,3243,2251,3236,2253,3237,2249,3247,2244,3255,2240,3258,2235,3261,2230,3262,2227,3261,2225,3261,2223,3259,2222,3258,2221,3257,2220,3255,2220,3253,2220,3251,2220,3249,2221,3246,2221,3244,2233,3197,2220,3197,2221,3193,2225,3193,2229,3193,2235,3193,2245,3192xm2246,3150l2248,3150,2249,3151,2251,3152,2252,3154,2253,3156,2253,3158,2253,3160,2252,3163,2250,3164,2248,3165,2246,3166,2243,3165,2242,3164,2240,3163,2239,3160,2238,3158,2239,3156,2240,3154,2241,3152,2242,3151,2243,3150,2246,3150xe">
              <v:path arrowok="t"/>
              <v:fill on="f" focussize="0,0"/>
              <v:stroke weight="0.14pt" color="#000000"/>
              <v:imagedata o:title=""/>
              <o:lock v:ext="edit"/>
            </v:shape>
          </v:group>
        </w:pict>
      </w:r>
      <w:r>
        <w:rPr>
          <w:rFonts w:ascii="Times New Roman" w:eastAsia="Times New Roman"/>
          <w:color w:val="FF0000"/>
        </w:rPr>
        <w:t>2012-20</w:t>
      </w:r>
      <w:r>
        <w:rPr>
          <w:color w:val="FF0000"/>
        </w:rPr>
        <w:t>．</w:t>
      </w:r>
      <w:r>
        <w:t xml:space="preserve">如图，一载流长直导线和一矩形导线框固定在同一平面内，线框在长直导线右侧， </w:t>
      </w:r>
      <w:r>
        <w:rPr>
          <w:spacing w:val="-7"/>
          <w:position w:val="2"/>
        </w:rPr>
        <w:t xml:space="preserve">且其长边与长直导线平行．已知在 </w:t>
      </w:r>
      <w:r>
        <w:rPr>
          <w:rFonts w:ascii="Times New Roman" w:eastAsia="Times New Roman"/>
          <w:i/>
          <w:position w:val="2"/>
        </w:rPr>
        <w:t>t</w:t>
      </w:r>
      <w:r>
        <w:rPr>
          <w:position w:val="2"/>
        </w:rPr>
        <w:t>＝</w:t>
      </w:r>
      <w:r>
        <w:rPr>
          <w:rFonts w:ascii="Times New Roman" w:eastAsia="Times New Roman"/>
          <w:position w:val="2"/>
        </w:rPr>
        <w:t xml:space="preserve">0 </w:t>
      </w:r>
      <w:r>
        <w:rPr>
          <w:spacing w:val="-27"/>
          <w:position w:val="2"/>
        </w:rPr>
        <w:t xml:space="preserve">到 </w:t>
      </w:r>
      <w:r>
        <w:rPr>
          <w:rFonts w:ascii="Times New Roman" w:eastAsia="Times New Roman"/>
          <w:i/>
          <w:position w:val="2"/>
        </w:rPr>
        <w:t>t</w:t>
      </w:r>
      <w:r>
        <w:rPr>
          <w:position w:val="2"/>
        </w:rPr>
        <w:t>＝</w:t>
      </w:r>
      <w:r>
        <w:rPr>
          <w:rFonts w:ascii="Times New Roman" w:eastAsia="Times New Roman"/>
          <w:i/>
          <w:position w:val="2"/>
        </w:rPr>
        <w:t>t</w:t>
      </w:r>
      <w:r>
        <w:rPr>
          <w:rFonts w:ascii="Times New Roman" w:eastAsia="Times New Roman"/>
          <w:sz w:val="14"/>
        </w:rPr>
        <w:t xml:space="preserve">1 </w:t>
      </w:r>
      <w:r>
        <w:rPr>
          <w:spacing w:val="-7"/>
          <w:position w:val="2"/>
        </w:rPr>
        <w:t xml:space="preserve">的时间间隔内，直导线中电流 </w:t>
      </w:r>
      <w:r>
        <w:rPr>
          <w:rFonts w:ascii="Times New Roman" w:eastAsia="Times New Roman"/>
          <w:i/>
          <w:position w:val="2"/>
        </w:rPr>
        <w:t xml:space="preserve">i </w:t>
      </w:r>
      <w:r>
        <w:rPr>
          <w:spacing w:val="-3"/>
          <w:position w:val="2"/>
        </w:rPr>
        <w:t>发生某种变化，而线</w:t>
      </w:r>
      <w:r>
        <w:rPr>
          <w:spacing w:val="-2"/>
        </w:rPr>
        <w:t xml:space="preserve">框中的感应电流总是沿顺时针方向，线框受到的安培力的合力先水平向左、后水平向右。设电流 </w:t>
      </w:r>
      <w:r>
        <w:rPr>
          <w:rFonts w:ascii="Times New Roman" w:eastAsia="Times New Roman"/>
          <w:i/>
          <w:spacing w:val="-14"/>
        </w:rPr>
        <w:t xml:space="preserve">i </w:t>
      </w:r>
      <w:r>
        <w:rPr>
          <w:spacing w:val="-6"/>
        </w:rPr>
        <w:t xml:space="preserve">正方向与图中箭头所示方向相同，则 </w:t>
      </w:r>
      <w:r>
        <w:rPr>
          <w:rFonts w:ascii="Times New Roman" w:eastAsia="Times New Roman"/>
          <w:i/>
        </w:rPr>
        <w:t xml:space="preserve">i </w:t>
      </w:r>
      <w:r>
        <w:rPr>
          <w:spacing w:val="-15"/>
        </w:rPr>
        <w:t xml:space="preserve">随时间 </w:t>
      </w:r>
      <w:r>
        <w:rPr>
          <w:rFonts w:ascii="Times New Roman" w:eastAsia="Times New Roman"/>
          <w:i/>
        </w:rPr>
        <w:t xml:space="preserve">t </w:t>
      </w:r>
      <w:r>
        <w:rPr>
          <w:spacing w:val="-3"/>
        </w:rPr>
        <w:t>变化的图线可能是</w:t>
      </w:r>
    </w:p>
    <w:p>
      <w:pPr>
        <w:pStyle w:val="6"/>
        <w:spacing w:before="8"/>
        <w:ind w:left="0"/>
        <w:rPr>
          <w:sz w:val="15"/>
        </w:rPr>
      </w:pPr>
      <w:r>
        <w:pict>
          <v:group id="_x0000_s1326" o:spid="_x0000_s1326" o:spt="203" style="position:absolute;left:0pt;margin-left:461.8pt;margin-top:12pt;height:4.85pt;width:1.65pt;mso-position-horizontal-relative:page;mso-wrap-distance-bottom:0pt;mso-wrap-distance-top:0pt;z-index:-251554816;mso-width-relative:page;mso-height-relative:page;" coordorigin="9237,241" coordsize="33,97">
            <o:lock v:ext="edit"/>
            <v:shape id="_x0000_s1327" o:spid="_x0000_s1327" style="position:absolute;left:9237;top:241;height:95;width:31;" fillcolor="#000000" filled="t" stroked="f" coordorigin="9238,242" coordsize="31,95" path="m9261,277l9256,277,9251,278,9240,278,9239,282,9250,282,9240,321,9239,325,9238,327,9238,329,9239,331,9240,333,9240,334,9244,336,9251,336,9254,334,9257,332,9258,332,9251,332,9248,331,9248,330,9248,326,9248,324,9261,277xm9265,314l9262,320,9259,325,9257,329,9255,331,9251,332,9258,332,9260,331,9264,324,9268,316,9265,314xm9263,242l9259,242,9256,243,9255,249,9256,251,9256,253,9259,255,9264,255,9266,253,9267,251,9268,249,9266,243,9263,242xe">
              <v:path arrowok="t"/>
              <v:fill on="t" focussize="0,0"/>
              <v:stroke on="f"/>
              <v:imagedata o:title=""/>
              <o:lock v:ext="edit"/>
            </v:shape>
            <v:shape id="_x0000_s1328" o:spid="_x0000_s1328" style="position:absolute;left:9237;top:277;height:59;width:31;" filled="f" stroked="t" coordorigin="9238,277" coordsize="31,59" path="m9261,277l9248,324,9248,326,9248,329,9248,330,9248,331,9251,332,9255,331,9257,329,9259,325,9262,320,9265,314,9268,316,9264,324,9260,331,9257,332,9254,334,9251,336,9247,336,9244,336,9240,334,9240,333,9239,331,9238,329,9238,327,9239,325,9240,321,9250,282,9239,282,9240,278,9242,278,9246,278,9251,278,9256,277,9261,277xe">
              <v:path arrowok="t"/>
              <v:fill on="f" focussize="0,0"/>
              <v:stroke weight="0.106220472440945pt" color="#000000"/>
              <v:imagedata o:title=""/>
              <o:lock v:ext="edit"/>
            </v:shape>
            <v:shape id="_x0000_s1329" o:spid="_x0000_s1329" style="position:absolute;left:9254;top:241;height:14;width:13;" filled="f" stroked="t" coordorigin="9255,242" coordsize="13,14" path="m9262,242l9263,242,9266,243,9267,246,9268,249,9267,251,9266,253,9264,255,9262,255,9259,255,9256,253,9256,251,9255,249,9256,246,9256,243,9259,242,9262,242xe">
              <v:path arrowok="t"/>
              <v:fill on="f" focussize="0,0"/>
              <v:stroke weight="0.106220472440945pt" color="#000000"/>
              <v:imagedata o:title=""/>
              <o:lock v:ext="edit"/>
            </v:shape>
            <w10:wrap type="topAndBottom"/>
          </v:group>
        </w:pict>
      </w:r>
    </w:p>
    <w:p>
      <w:pPr>
        <w:pStyle w:val="6"/>
        <w:spacing w:before="1"/>
        <w:ind w:left="0"/>
        <w:rPr>
          <w:sz w:val="4"/>
        </w:rPr>
      </w:pPr>
    </w:p>
    <w:p>
      <w:pPr>
        <w:tabs>
          <w:tab w:val="left" w:pos="4269"/>
        </w:tabs>
        <w:spacing w:line="240" w:lineRule="auto"/>
        <w:ind w:left="1272" w:right="0" w:firstLine="0"/>
        <w:rPr>
          <w:sz w:val="20"/>
        </w:rPr>
      </w:pPr>
      <w:r>
        <w:rPr>
          <w:sz w:val="20"/>
        </w:rPr>
        <w:pict>
          <v:group id="_x0000_s1330" o:spid="_x0000_s1330" o:spt="203" style="height:40.1pt;width:13.35pt;" coordsize="267,802">
            <o:lock v:ext="edit"/>
            <v:line id="_x0000_s1331" o:spid="_x0000_s1331" o:spt="20" style="position:absolute;left:8;top:793;flip:x;height:1;width:251;" stroked="t" coordsize="21600,21600">
              <v:path arrowok="t"/>
              <v:fill focussize="0,0"/>
              <v:stroke color="#000000"/>
              <v:imagedata o:title=""/>
              <o:lock v:ext="edit"/>
            </v:line>
            <v:line id="_x0000_s1332" o:spid="_x0000_s1332" o:spt="20" style="position:absolute;left:8;top:7;flip:y;height:786;width:0;" stroked="t" coordsize="21600,21600">
              <v:path arrowok="t"/>
              <v:fill focussize="0,0"/>
              <v:stroke color="#000000"/>
              <v:imagedata o:title=""/>
              <o:lock v:ext="edit"/>
            </v:line>
            <v:line id="_x0000_s1333" o:spid="_x0000_s1333" o:spt="20" style="position:absolute;left:8;top:7;height:1;width:251;" stroked="t" coordsize="21600,21600">
              <v:path arrowok="t"/>
              <v:fill focussize="0,0"/>
              <v:stroke color="#000000"/>
              <v:imagedata o:title=""/>
              <o:lock v:ext="edit"/>
            </v:line>
            <v:line id="_x0000_s1334" o:spid="_x0000_s1334" o:spt="20" style="position:absolute;left:259;top:7;height:786;width:1;" stroked="t" coordsize="21600,21600">
              <v:path arrowok="t"/>
              <v:fill focussize="0,0"/>
              <v:stroke color="#000000"/>
              <v:imagedata o:title=""/>
              <o:lock v:ext="edit"/>
            </v:line>
            <w10:wrap type="none"/>
            <w10:anchorlock/>
          </v:group>
        </w:pict>
      </w:r>
      <w:r>
        <w:rPr>
          <w:sz w:val="20"/>
        </w:rPr>
        <w:tab/>
      </w:r>
      <w:r>
        <w:rPr>
          <w:position w:val="7"/>
          <w:sz w:val="20"/>
        </w:rPr>
        <w:pict>
          <v:group id="_x0000_s1335" o:spid="_x0000_s1335" o:spt="203" style="height:4.85pt;width:3.95pt;" coordsize="79,97">
            <o:lock v:ext="edit"/>
            <v:shape id="_x0000_s1336" o:spid="_x0000_s1336" style="position:absolute;left:0;top:0;height:95;width:77;" fillcolor="#000000" filled="t" stroked="f" coordorigin="1,1" coordsize="77,95" path="m50,1l35,4,23,11,13,22,6,35,2,49,1,63,3,74,8,85,13,90,20,93,29,95,41,92,29,92,26,91,22,90,20,89,17,87,15,83,13,79,13,65,16,54,20,40,26,22,29,17,31,13,35,8,39,5,44,4,62,4,60,3,50,1xm62,4l53,4,56,5,60,6,61,9,63,13,64,17,64,31,63,41,60,52,52,74,48,81,45,85,42,89,37,90,34,91,29,92,41,92,52,87,60,79,67,69,71,59,75,49,78,41,78,35,76,24,74,15,69,8,62,4xe">
              <v:path arrowok="t"/>
              <v:fill on="t" focussize="0,0"/>
              <v:stroke on="f"/>
              <v:imagedata o:title=""/>
              <o:lock v:ext="edit"/>
            </v:shape>
            <v:shape id="_x0000_s1337" o:spid="_x0000_s1337" style="position:absolute;left:13;top:3;height:89;width:51;" filled="f" stroked="t" coordorigin="13,4" coordsize="51,89" path="m48,4l44,4,39,5,35,8,31,13,29,17,26,22,20,40,16,54,13,65,13,74,13,79,15,83,17,87,20,89,22,90,26,91,29,92,63,41,64,31,64,27,64,24,64,22,64,17,63,13,61,9,60,6,56,5,53,4,48,4xe">
              <v:path arrowok="t"/>
              <v:fill on="f" focussize="0,0"/>
              <v:stroke weight="0.0956692913385827pt" color="#000000"/>
              <v:imagedata o:title=""/>
              <o:lock v:ext="edit"/>
            </v:shape>
            <v:shape id="_x0000_s1338" o:spid="_x0000_s1338" style="position:absolute;left:0;top:0;height:95;width:77;" filled="f" stroked="t" coordorigin="1,1" coordsize="77,95" path="m50,1l78,35,78,41,41,92,29,95,20,93,13,90,8,85,3,74,1,63,2,49,50,1xe">
              <v:path arrowok="t"/>
              <v:fill on="f" focussize="0,0"/>
              <v:stroke weight="0.0956692913385827pt" color="#000000"/>
              <v:imagedata o:title=""/>
              <o:lock v:ext="edit"/>
            </v:shape>
            <w10:wrap type="none"/>
            <w10:anchorlock/>
          </v:group>
        </w:pict>
      </w:r>
    </w:p>
    <w:p>
      <w:pPr>
        <w:pStyle w:val="6"/>
        <w:spacing w:before="9"/>
        <w:ind w:left="0"/>
        <w:rPr>
          <w:sz w:val="6"/>
        </w:rPr>
      </w:pPr>
    </w:p>
    <w:p>
      <w:pPr>
        <w:spacing w:after="0"/>
        <w:rPr>
          <w:sz w:val="6"/>
        </w:rPr>
        <w:sectPr>
          <w:pgSz w:w="11910" w:h="16840"/>
          <w:pgMar w:top="1480" w:right="1160" w:bottom="1100" w:left="1200" w:header="0" w:footer="908" w:gutter="0"/>
        </w:sectPr>
      </w:pPr>
    </w:p>
    <w:p>
      <w:pPr>
        <w:pStyle w:val="6"/>
        <w:ind w:left="0"/>
        <w:rPr>
          <w:sz w:val="22"/>
        </w:rPr>
      </w:pPr>
    </w:p>
    <w:p>
      <w:pPr>
        <w:pStyle w:val="6"/>
        <w:spacing w:before="168"/>
        <w:rPr>
          <w:rFonts w:ascii="Times New Roman" w:eastAsia="Times New Roman"/>
        </w:rPr>
      </w:pPr>
      <w:r>
        <w:pict>
          <v:group id="_x0000_s1339" o:spid="_x0000_s1339" o:spt="203" style="position:absolute;left:0pt;margin-left:283.5pt;margin-top:-66.7pt;height:63.2pt;width:54.1pt;mso-position-horizontal-relative:page;z-index:-254813184;mso-width-relative:page;mso-height-relative:page;" coordorigin="5671,-1334" coordsize="1082,1264">
            <o:lock v:ext="edit"/>
            <v:line id="_x0000_s1340" o:spid="_x0000_s1340" o:spt="20" style="position:absolute;left:5692;top:-623;height:0;width:1004;" stroked="t" coordsize="21600,21600">
              <v:path arrowok="t"/>
              <v:fill focussize="0,0"/>
              <v:stroke weight="0.358267716535433pt" color="#000000"/>
              <v:imagedata o:title=""/>
              <o:lock v:ext="edit"/>
            </v:line>
            <v:shape id="_x0000_s1341" o:spid="_x0000_s1341" style="position:absolute;left:6683;top:-645;height:56;width:68;" fillcolor="#000000" filled="t" stroked="f" coordorigin="6683,-644" coordsize="68,56" path="m6683,-644l6699,-616,6683,-589,6751,-616,6683,-644xe">
              <v:path arrowok="t"/>
              <v:fill on="t" focussize="0,0"/>
              <v:stroke on="f"/>
              <v:imagedata o:title=""/>
              <o:lock v:ext="edit"/>
            </v:shape>
            <v:shape id="_x0000_s1342" o:spid="_x0000_s1342" style="position:absolute;left:6683;top:-645;height:56;width:68;" filled="f" stroked="t" coordorigin="6683,-644" coordsize="68,56" path="m6683,-644l6751,-616,6683,-589,6699,-616,6683,-644xe">
              <v:path arrowok="t"/>
              <v:fill on="f" focussize="0,0"/>
              <v:stroke weight="0.0956692913385827pt" color="#000000"/>
              <v:imagedata o:title=""/>
              <o:lock v:ext="edit"/>
            </v:shape>
            <v:line id="_x0000_s1343" o:spid="_x0000_s1343" o:spt="20" style="position:absolute;left:5692;top:-1269;flip:y;height:1199;width:0;" stroked="t" coordsize="21600,21600">
              <v:path arrowok="t"/>
              <v:fill focussize="0,0"/>
              <v:stroke weight="0.358818897637795pt" color="#000000"/>
              <v:imagedata o:title=""/>
              <o:lock v:ext="edit"/>
            </v:line>
            <v:shape id="_x0000_s1344" o:spid="_x0000_s1344" style="position:absolute;left:5671;top:-1311;height:67;width:55;" fillcolor="#000000" filled="t" stroked="f" coordorigin="5672,-1311" coordsize="55,67" path="m5699,-1311l5672,-1244,5699,-1259,5720,-1259,5699,-1311xm5720,-1259l5699,-1259,5727,-1244,5720,-1259xe">
              <v:path arrowok="t"/>
              <v:fill on="t" focussize="0,0"/>
              <v:stroke on="f"/>
              <v:imagedata o:title=""/>
              <o:lock v:ext="edit"/>
            </v:shape>
            <v:shape id="_x0000_s1345" o:spid="_x0000_s1345" style="position:absolute;left:5671;top:-1311;height:67;width:55;" filled="f" stroked="t" coordorigin="5672,-1311" coordsize="55,67" path="m5699,-1311l5727,-1244,5699,-1259,5672,-1244,5699,-1311xe">
              <v:path arrowok="t"/>
              <v:fill on="f" focussize="0,0"/>
              <v:stroke weight="0.0956692913385827pt" color="#000000"/>
              <v:imagedata o:title=""/>
              <o:lock v:ext="edit"/>
            </v:shape>
            <v:shape id="_x0000_s1346" o:spid="_x0000_s1346" style="position:absolute;left:2740;top:2096;height:1113;width:1031;" filled="f" stroked="t" coordorigin="2740,2096" coordsize="1031,1113" path="m5692,-238l6397,-997m6397,-623l6397,-651m6397,-678l6397,-705m6397,-733l6397,-760m6397,-788l6397,-815m6397,-842l6397,-870m6397,-897l6397,-925m6397,-952l6397,-979e">
              <v:path arrowok="t"/>
              <v:fill on="f" focussize="0,0"/>
              <v:stroke weight="0.358582677165354pt" color="#000000"/>
              <v:imagedata o:title=""/>
              <o:lock v:ext="edit"/>
            </v:shape>
            <v:shape id="_x0000_s1347" o:spid="_x0000_s1347" style="position:absolute;left:6395;top:-595;height:59;width:28;" fillcolor="#000000" filled="t" stroked="f" coordorigin="6395,-595" coordsize="28,59" path="m6413,-578l6404,-578,6396,-546,6395,-543,6395,-539,6397,-538,6399,-538,6402,-537,6406,-538,6409,-538,6411,-539,6405,-539,6404,-540,6403,-542,6404,-546,6413,-578xm6414,-544l6413,-543,6410,-541,6408,-540,6407,-539,6411,-539,6413,-540,6416,-543,6414,-544xm6423,-581l6399,-581,6398,-578,6422,-578,6423,-581xm6418,-595l6409,-595,6406,-581,6414,-581,6418,-595xe">
              <v:path arrowok="t"/>
              <v:fill on="t" focussize="0,0"/>
              <v:stroke on="f"/>
              <v:imagedata o:title=""/>
              <o:lock v:ext="edit"/>
            </v:shape>
            <v:shape id="_x0000_s1348" o:spid="_x0000_s1348" style="position:absolute;left:6395;top:-595;height:59;width:28;" filled="f" stroked="t" coordorigin="6395,-595" coordsize="28,59" path="m6418,-595l6414,-581,6423,-581,6422,-578,6413,-578,6404,-545,6403,-542,6404,-540,6405,-539,6407,-539,6408,-540,6410,-541,6413,-543,6414,-544,6416,-543,6413,-540,6409,-538,6406,-538,6402,-537,6399,-538,6397,-538,6395,-539,6395,-540,6395,-543,6396,-546,6404,-578,6398,-578,6399,-581,6406,-581,6409,-595,6414,-595,6417,-595,6418,-595xe">
              <v:path arrowok="t"/>
              <v:fill on="f" focussize="0,0"/>
              <v:stroke weight="0.095748031496063pt" color="#000000"/>
              <v:imagedata o:title=""/>
              <o:lock v:ext="edit"/>
            </v:shape>
            <v:shape id="_x0000_s1349" o:spid="_x0000_s1349" style="position:absolute;left:6428;top:-551;height:41;width:18;" fillcolor="#000000" filled="t" stroked="f" coordorigin="6429,-550" coordsize="18,41" path="m6446,-511l6430,-511,6430,-510,6446,-510,6446,-511xm6442,-512l6433,-512,6432,-511,6443,-511,6442,-512xm6440,-545l6434,-545,6435,-544,6435,-513,6434,-512,6442,-512,6440,-512,6440,-545xm6440,-550l6429,-545,6429,-544,6432,-545,6440,-545,6440,-549,6440,-550xe">
              <v:path arrowok="t"/>
              <v:fill on="t" focussize="0,0"/>
              <v:stroke on="f"/>
              <v:imagedata o:title=""/>
              <o:lock v:ext="edit"/>
            </v:shape>
            <v:shape id="_x0000_s1350" o:spid="_x0000_s1350" style="position:absolute;left:6428;top:-551;height:41;width:18;" filled="f" stroked="t" coordorigin="6429,-550" coordsize="18,41" path="m6440,-550l6440,-549,6440,-515,6440,-512,6442,-512,6442,-512,6443,-511,6446,-511,6446,-510,6430,-510,6430,-511,6432,-511,6433,-512,6434,-512,6435,-513,6435,-515,6435,-542,6435,-544,6434,-545,6433,-545,6433,-545,6432,-545,6429,-544,6429,-545,6440,-550xe">
              <v:path arrowok="t"/>
              <v:fill on="f" focussize="0,0"/>
              <v:stroke weight="0.095748031496063pt" color="#000000"/>
              <v:imagedata o:title=""/>
              <o:lock v:ext="edit"/>
            </v:shape>
            <v:shape id="_x0000_s1351" o:spid="_x0000_s1351" style="position:absolute;left:6706;top:-550;height:70;width:32;" fillcolor="#000000" filled="t" stroked="f" coordorigin="6706,-549" coordsize="32,70" path="m6726,-531l6717,-531,6707,-492,6706,-489,6706,-484,6707,-482,6708,-481,6714,-479,6718,-480,6722,-481,6725,-484,6717,-484,6716,-485,6715,-487,6716,-489,6716,-490,6717,-493,6726,-531xm6733,-502l6731,-497,6729,-493,6726,-489,6724,-487,6721,-484,6725,-484,6728,-487,6733,-494,6735,-501,6733,-502xm6738,-535l6708,-535,6708,-531,6737,-531,6738,-535xm6732,-549l6722,-549,6717,-535,6727,-535,6732,-549xe">
              <v:path arrowok="t"/>
              <v:fill on="t" focussize="0,0"/>
              <v:stroke on="f"/>
              <v:imagedata o:title=""/>
              <o:lock v:ext="edit"/>
            </v:shape>
            <v:shape id="_x0000_s1352" o:spid="_x0000_s1352" style="position:absolute;left:6706;top:-550;height:70;width:32;" filled="f" stroked="t" coordorigin="6706,-549" coordsize="32,70" path="m6722,-549l6732,-549,6727,-535,6738,-535,6737,-531,6726,-531,6717,-493,6716,-490,6716,-489,6715,-487,6716,-485,6717,-484,6717,-484,6721,-484,6724,-487,6726,-489,6729,-493,6731,-497,6733,-502,6735,-501,6733,-494,6728,-487,6725,-484,6722,-481,6718,-480,6714,-479,6711,-480,6708,-481,6707,-482,6706,-484,6706,-487,6706,-489,6707,-492,6708,-496,6717,-531,6708,-531,6708,-535,6717,-535,6722,-549xe">
              <v:path arrowok="t"/>
              <v:fill on="f" focussize="0,0"/>
              <v:stroke weight="0.095748031496063pt" color="#000000"/>
              <v:imagedata o:title=""/>
              <o:lock v:ext="edit"/>
            </v:shape>
            <v:shape id="_x0000_s1353" o:spid="_x0000_s1353" style="position:absolute;left:5773;top:-1334;height:74;width:23;" fillcolor="#000000" filled="t" stroked="f" coordorigin="5773,-1333" coordsize="23,74" path="m5791,-1305l5783,-1305,5779,-1305,5774,-1305,5773,-1302,5782,-1302,5774,-1272,5773,-1269,5773,-1264,5774,-1263,5775,-1262,5777,-1260,5780,-1260,5784,-1260,5787,-1263,5790,-1264,5781,-1264,5780,-1265,5780,-1266,5781,-1270,5791,-1305xm5794,-1277l5791,-1272,5790,-1268,5787,-1266,5785,-1264,5790,-1264,5792,-1268,5794,-1271,5796,-1276,5794,-1277xm5792,-1333l5789,-1333,5787,-1332,5786,-1330,5786,-1326,5787,-1324,5789,-1323,5791,-1322,5793,-1323,5794,-1324,5795,-1326,5796,-1328,5795,-1330,5794,-1332,5792,-1333xe">
              <v:path arrowok="t"/>
              <v:fill on="t" focussize="0,0"/>
              <v:stroke on="f"/>
              <v:imagedata o:title=""/>
              <o:lock v:ext="edit"/>
            </v:shape>
            <v:shape id="_x0000_s1354" o:spid="_x0000_s1354" style="position:absolute;left:2858;top:1604;height:108;width:34;" filled="f" stroked="t" coordorigin="2859,1604" coordsize="34,108" path="m5791,-1305l5781,-1270,5780,-1266,5780,-1265,5781,-1264,5784,-1264,5785,-1264,5787,-1266,5790,-1268,5791,-1272,5794,-1277,5796,-1276,5794,-1271,5792,-1268,5790,-1264,5787,-1263,5784,-1260,5780,-1260,5777,-1260,5775,-1262,5774,-1263,5773,-1264,5773,-1266,5773,-1267,5773,-1269,5774,-1272,5782,-1302,5773,-1302,5774,-1305,5775,-1305,5779,-1305,5783,-1305,5787,-1305,5791,-1305xm5791,-1333l5792,-1333,5794,-1332,5795,-1330,5796,-1328,5795,-1326,5794,-1324,5793,-1323,5791,-1322,5789,-1323,5787,-1324,5786,-1326,5786,-1328,5786,-1330,5787,-1332,5789,-1333,5791,-1333xe">
              <v:path arrowok="t"/>
              <v:fill on="f" focussize="0,0"/>
              <v:stroke weight="0.0956692913385827pt" color="#000000"/>
              <v:imagedata o:title=""/>
              <o:lock v:ext="edit"/>
            </v:shape>
          </v:group>
        </w:pict>
      </w:r>
      <w:r>
        <w:pict>
          <v:group id="_x0000_s1355" o:spid="_x0000_s1355" o:spt="203" style="position:absolute;left:0pt;margin-left:446.4pt;margin-top:-62.25pt;height:62.8pt;width:60.9pt;mso-position-horizontal-relative:page;z-index:-254811136;mso-width-relative:page;mso-height-relative:page;" coordorigin="8929,-1246" coordsize="1218,1256">
            <o:lock v:ext="edit"/>
            <v:line id="_x0000_s1356" o:spid="_x0000_s1356" o:spt="20" style="position:absolute;left:9079;top:-630;height:0;width:1008;" stroked="t" coordsize="21600,21600">
              <v:path arrowok="t"/>
              <v:fill focussize="0,0"/>
              <v:stroke weight="0.398346456692913pt" color="#000000"/>
              <v:imagedata o:title=""/>
              <o:lock v:ext="edit"/>
            </v:line>
            <v:shape id="_x0000_s1357" o:spid="_x0000_s1357" style="position:absolute;left:10074;top:-652;height:58;width:71;" fillcolor="#000000" filled="t" stroked="f" coordorigin="10075,-651" coordsize="71,58" path="m10075,-651l10092,-623,10075,-593,10146,-623,10075,-651xe">
              <v:path arrowok="t"/>
              <v:fill on="t" focussize="0,0"/>
              <v:stroke on="f"/>
              <v:imagedata o:title=""/>
              <o:lock v:ext="edit"/>
            </v:shape>
            <v:shape id="_x0000_s1358" o:spid="_x0000_s1358" style="position:absolute;left:10074;top:-652;height:58;width:71;" filled="f" stroked="t" coordorigin="10075,-651" coordsize="71,58" path="m10075,-651l10146,-623,10075,-593,10092,-623,10075,-651xe">
              <v:path arrowok="t"/>
              <v:fill on="f" focussize="0,0"/>
              <v:stroke weight="0.106220472440945pt" color="#000000"/>
              <v:imagedata o:title=""/>
              <o:lock v:ext="edit"/>
            </v:shape>
            <v:shape id="_x0000_s1359" o:spid="_x0000_s1359" style="position:absolute;left:8929;top:-644;height:98;width:81;" fillcolor="#000000" filled="t" stroked="f" coordorigin="8930,-644" coordsize="81,98" path="m8982,-644l8972,-643,8963,-640,8954,-633,8944,-622,8936,-609,8932,-593,8930,-580,8933,-568,8938,-557,8944,-551,8951,-548,8960,-546,8972,-548,8974,-549,8956,-549,8953,-551,8949,-552,8945,-558,8943,-562,8943,-568,8944,-577,8946,-589,8950,-604,8956,-622,8961,-630,8966,-636,8970,-640,8975,-641,8994,-641,8992,-642,8982,-644xm8994,-641l8985,-641,8988,-640,8992,-638,8994,-636,8995,-632,8997,-627,8997,-620,8996,-617,8996,-612,8992,-591,8984,-567,8978,-558,8973,-552,8969,-551,8965,-549,8974,-549,8983,-554,8992,-562,8999,-573,9004,-583,9010,-602,9010,-609,9010,-620,9007,-629,9002,-636,8994,-641xe">
              <v:path arrowok="t"/>
              <v:fill on="t" focussize="0,0"/>
              <v:stroke on="f"/>
              <v:imagedata o:title=""/>
              <o:lock v:ext="edit"/>
            </v:shape>
            <v:shape id="_x0000_s1360" o:spid="_x0000_s1360" style="position:absolute;left:2184;top:2597;height:129;width:106;" filled="f" stroked="t" coordorigin="2184,2597" coordsize="106,129" path="m8980,-641l8975,-641,8970,-640,8966,-636,8961,-630,8956,-622,8950,-604,8946,-589,8944,-577,8943,-568,8943,-562,8945,-558,8948,-554,8949,-552,8953,-551,8956,-549,8960,-549,8965,-549,8969,-551,8973,-552,8978,-558,8984,-567,8992,-591,8994,-602,8996,-612,8996,-617,8997,-620,8997,-622,8997,-627,8995,-632,8994,-636,8992,-638,8988,-640,8985,-641,8980,-641xm8982,-644l8992,-642,9002,-636,9007,-629,9010,-620,9010,-609,9010,-602,9008,-593,9004,-583,8999,-573,8992,-562,8983,-554,8972,-548,8960,-546,8951,-548,8944,-551,8938,-557,8933,-568,8930,-580,8932,-593,8936,-609,8944,-622,8954,-633,8963,-640,8972,-643,8982,-644xe">
              <v:path arrowok="t"/>
              <v:fill on="f" focussize="0,0"/>
              <v:stroke weight="0.106220472440945pt" color="#000000"/>
              <v:imagedata o:title=""/>
              <o:lock v:ext="edit"/>
            </v:shape>
            <v:shape id="_x0000_s1361" o:spid="_x0000_s1361" style="position:absolute;left:2381;top:2551;height:663;width:889;" filled="f" stroked="t" coordorigin="2381,2552" coordsize="889,663" path="m9079,-175l9753,-630m9748,-630l9748,-678e">
              <v:path arrowok="t"/>
              <v:fill on="f" focussize="0,0"/>
              <v:stroke weight="0.398188976377953pt" color="#000000"/>
              <v:imagedata o:title=""/>
              <o:lock v:ext="edit"/>
            </v:shape>
            <v:shape id="_x0000_s1362" o:spid="_x0000_s1362" style="position:absolute;left:9724;top:-584;height:73;width:34;" fillcolor="#000000" filled="t" stroked="f" coordorigin="9725,-583" coordsize="34,73" path="m9747,-565l9737,-565,9727,-528,9726,-523,9725,-520,9725,-518,9725,-515,9726,-513,9728,-513,9731,-511,9734,-511,9741,-513,9745,-515,9736,-515,9735,-516,9735,-520,9736,-521,9736,-524,9747,-565xm9753,-534l9751,-528,9749,-524,9747,-520,9744,-517,9741,-515,9745,-515,9749,-518,9753,-525,9755,-533,9753,-534xm9758,-568l9728,-568,9727,-565,9757,-565,9758,-568xm9752,-583l9741,-583,9738,-568,9747,-568,9752,-583xe">
              <v:path arrowok="t"/>
              <v:fill on="t" focussize="0,0"/>
              <v:stroke on="f"/>
              <v:imagedata o:title=""/>
              <o:lock v:ext="edit"/>
            </v:shape>
            <v:shape id="_x0000_s1363" o:spid="_x0000_s1363" style="position:absolute;left:9724;top:-584;height:73;width:34;" filled="f" stroked="t" coordorigin="9725,-583" coordsize="34,73" path="m9741,-583l9752,-583,9747,-568,9758,-568,9757,-565,9747,-565,9736,-524,9736,-521,9735,-520,9735,-518,9735,-516,9736,-515,9738,-515,9741,-515,9753,-534,9755,-533,9753,-525,9749,-518,9741,-513,9734,-511,9731,-511,9728,-513,9726,-513,9725,-515,9725,-518,9725,-520,9726,-523,9727,-528,9737,-565,9727,-565,9728,-568,9738,-568,9741,-583xe">
              <v:path arrowok="t"/>
              <v:fill on="f" focussize="0,0"/>
              <v:stroke weight="0.106220472440945pt" color="#000000"/>
              <v:imagedata o:title=""/>
              <o:lock v:ext="edit"/>
            </v:shape>
            <v:shape id="_x0000_s1364" o:spid="_x0000_s1364" style="position:absolute;left:9769;top:-528;height:51;width:22;" fillcolor="#000000" filled="t" stroked="f" coordorigin="9769,-528" coordsize="22,51" path="m9791,-478l9771,-478,9771,-477,9791,-477,9791,-478xm9784,-521l9777,-521,9777,-520,9777,-481,9777,-479,9775,-479,9773,-478,9788,-478,9786,-479,9785,-479,9785,-481,9784,-482,9784,-521xm9784,-528l9769,-521,9769,-520,9772,-521,9784,-521,9784,-528xe">
              <v:path arrowok="t"/>
              <v:fill on="t" focussize="0,0"/>
              <v:stroke on="f"/>
              <v:imagedata o:title=""/>
              <o:lock v:ext="edit"/>
            </v:shape>
            <v:shape id="_x0000_s1365" o:spid="_x0000_s1365" style="position:absolute;left:9769;top:-528;height:51;width:22;" filled="f" stroked="t" coordorigin="9769,-528" coordsize="22,51" path="m9784,-528l9784,-482,9785,-481,9785,-479,9786,-479,9788,-478,9791,-478,9791,-477,9771,-477,9771,-478,9773,-478,9775,-479,9777,-479,9777,-481,9777,-484,9777,-518,9777,-520,9777,-521,9775,-521,9774,-521,9772,-521,9769,-520,9769,-521,9784,-528xe">
              <v:path arrowok="t"/>
              <v:fill on="f" focussize="0,0"/>
              <v:stroke weight="0.106220472440945pt" color="#000000"/>
              <v:imagedata o:title=""/>
              <o:lock v:ext="edit"/>
            </v:shape>
            <v:shape id="_x0000_s1366" o:spid="_x0000_s1366" style="position:absolute;left:10067;top:-557;height:73;width:34;" fillcolor="#000000" filled="t" stroked="f" coordorigin="10068,-557" coordsize="34,73" path="m10089,-538l10079,-538,10070,-501,10068,-497,10068,-495,10068,-489,10068,-487,10070,-486,10073,-485,10076,-485,10084,-487,10087,-489,10080,-489,10078,-489,10077,-490,10077,-493,10078,-495,10079,-498,10089,-538xm10096,-508l10094,-503,10092,-498,10089,-495,10086,-491,10084,-489,10080,-489,10087,-489,10090,-492,10095,-499,10098,-507,10096,-508xm10101,-542l10070,-542,10070,-538,10100,-538,10101,-542xm10094,-557l10084,-557,10080,-542,10090,-542,10094,-557xe">
              <v:path arrowok="t"/>
              <v:fill on="t" focussize="0,0"/>
              <v:stroke on="f"/>
              <v:imagedata o:title=""/>
              <o:lock v:ext="edit"/>
            </v:shape>
            <v:shape id="_x0000_s1367" o:spid="_x0000_s1367" style="position:absolute;left:10067;top:-557;height:73;width:34;" filled="f" stroked="t" coordorigin="10068,-557" coordsize="34,73" path="m10084,-557l10094,-557,10090,-542,10101,-542,10100,-538,10089,-538,10079,-498,10078,-495,10077,-493,10077,-492,10077,-490,10078,-489,10080,-489,10084,-489,10086,-491,10089,-495,10092,-498,10094,-503,10096,-508,10098,-507,10095,-499,10090,-492,10084,-487,10076,-485,10073,-485,10070,-486,10068,-487,10068,-489,10068,-491,10068,-494,10068,-497,10070,-501,10079,-538,10070,-538,10070,-542,10080,-542,10084,-557xe">
              <v:path arrowok="t"/>
              <v:fill on="f" focussize="0,0"/>
              <v:stroke weight="0.106220472440945pt" color="#000000"/>
              <v:imagedata o:title=""/>
              <o:lock v:ext="edit"/>
            </v:shape>
            <v:line id="_x0000_s1368" o:spid="_x0000_s1368" o:spt="20" style="position:absolute;left:9075;top:-1203;flip:y;height:1213;width:0;" stroked="t" coordsize="21600,21600">
              <v:path arrowok="t"/>
              <v:fill focussize="0,0"/>
              <v:stroke weight="0.397952755905512pt" color="#000000"/>
              <v:imagedata o:title=""/>
              <o:lock v:ext="edit"/>
            </v:line>
            <v:shape id="_x0000_s1369" o:spid="_x0000_s1369" style="position:absolute;left:9054;top:-1245;height:71;width:58;" fillcolor="#000000" filled="t" stroked="f" coordorigin="9054,-1245" coordsize="58,71" path="m9083,-1245l9054,-1174,9083,-1190,9105,-1190,9083,-1245xm9105,-1190l9083,-1190,9112,-1174,9105,-1190xe">
              <v:path arrowok="t"/>
              <v:fill on="t" focussize="0,0"/>
              <v:stroke on="f"/>
              <v:imagedata o:title=""/>
              <o:lock v:ext="edit"/>
            </v:shape>
            <v:shape id="_x0000_s1370" o:spid="_x0000_s1370" style="position:absolute;left:9054;top:-1245;height:71;width:58;" filled="f" stroked="t" coordorigin="9054,-1245" coordsize="58,71" path="m9083,-1245l9112,-1174,9083,-1190,9054,-1174,9083,-1245xe">
              <v:path arrowok="t"/>
              <v:fill on="f" focussize="0,0"/>
              <v:stroke weight="0.106220472440945pt" color="#000000"/>
              <v:imagedata o:title=""/>
              <o:lock v:ext="edit"/>
            </v:shape>
          </v:group>
        </w:pict>
      </w:r>
      <w:r>
        <w:t>【答案】</w:t>
      </w:r>
      <w:r>
        <w:rPr>
          <w:rFonts w:ascii="Times New Roman" w:eastAsia="Times New Roman"/>
        </w:rPr>
        <w:t>A</w:t>
      </w:r>
    </w:p>
    <w:p>
      <w:pPr>
        <w:pStyle w:val="6"/>
        <w:tabs>
          <w:tab w:val="left" w:pos="2321"/>
          <w:tab w:val="left" w:pos="4078"/>
          <w:tab w:val="left" w:pos="5890"/>
        </w:tabs>
        <w:spacing w:before="92"/>
        <w:rPr>
          <w:rFonts w:ascii="Times New Roman"/>
        </w:rPr>
      </w:pPr>
      <w:r>
        <w:br w:type="column"/>
      </w:r>
      <w:r>
        <w:rPr>
          <w:rFonts w:ascii="Times New Roman"/>
        </w:rPr>
        <w:t>A</w:t>
      </w:r>
      <w:r>
        <w:rPr>
          <w:rFonts w:ascii="Times New Roman"/>
        </w:rPr>
        <w:tab/>
      </w:r>
      <w:r>
        <w:rPr>
          <w:rFonts w:ascii="Times New Roman"/>
          <w:position w:val="-4"/>
        </w:rPr>
        <w:t>B</w:t>
      </w:r>
      <w:r>
        <w:rPr>
          <w:rFonts w:ascii="Times New Roman"/>
          <w:position w:val="-4"/>
        </w:rPr>
        <w:tab/>
      </w:r>
      <w:r>
        <w:rPr>
          <w:rFonts w:ascii="Times New Roman"/>
          <w:position w:val="-9"/>
        </w:rPr>
        <w:t>C</w:t>
      </w:r>
      <w:r>
        <w:rPr>
          <w:rFonts w:ascii="Times New Roman"/>
          <w:position w:val="-9"/>
        </w:rPr>
        <w:tab/>
      </w:r>
      <w:r>
        <w:rPr>
          <w:rFonts w:ascii="Times New Roman"/>
          <w:position w:val="-12"/>
        </w:rPr>
        <w:t>D</w:t>
      </w:r>
    </w:p>
    <w:p>
      <w:pPr>
        <w:spacing w:after="0"/>
        <w:rPr>
          <w:rFonts w:ascii="Times New Roman"/>
        </w:rPr>
        <w:sectPr>
          <w:type w:val="continuous"/>
          <w:pgSz w:w="11910" w:h="16840"/>
          <w:pgMar w:top="1400" w:right="1160" w:bottom="1100" w:left="1200" w:header="720" w:footer="720" w:gutter="0"/>
          <w:cols w:equalWidth="0" w:num="2">
            <w:col w:w="1672" w:space="741"/>
            <w:col w:w="7137"/>
          </w:cols>
        </w:sectPr>
      </w:pPr>
    </w:p>
    <w:p>
      <w:pPr>
        <w:pStyle w:val="6"/>
        <w:spacing w:before="91" w:line="321" w:lineRule="auto"/>
        <w:ind w:left="218" w:right="250" w:firstLine="420"/>
        <w:jc w:val="both"/>
      </w:pPr>
      <w:r>
        <w:rPr>
          <w:rFonts w:ascii="Times New Roman" w:eastAsia="Times New Roman"/>
          <w:color w:val="FF0000"/>
          <w:spacing w:val="-3"/>
        </w:rPr>
        <w:t>2013-20</w:t>
      </w:r>
      <w:r>
        <w:rPr>
          <w:color w:val="FF0000"/>
          <w:spacing w:val="-3"/>
        </w:rPr>
        <w:t>．</w:t>
      </w:r>
      <w:r>
        <w:rPr>
          <w:rFonts w:ascii="Times New Roman" w:eastAsia="Times New Roman"/>
          <w:spacing w:val="-3"/>
        </w:rPr>
        <w:t xml:space="preserve">2012 </w:t>
      </w:r>
      <w:r>
        <w:rPr>
          <w:spacing w:val="-22"/>
        </w:rPr>
        <w:t xml:space="preserve">年 </w:t>
      </w:r>
      <w:r>
        <w:rPr>
          <w:rFonts w:ascii="Times New Roman" w:eastAsia="Times New Roman"/>
        </w:rPr>
        <w:t xml:space="preserve">6 </w:t>
      </w:r>
      <w:r>
        <w:rPr>
          <w:spacing w:val="-23"/>
        </w:rPr>
        <w:t xml:space="preserve">曰 </w:t>
      </w:r>
      <w:r>
        <w:rPr>
          <w:rFonts w:ascii="Times New Roman" w:eastAsia="Times New Roman"/>
        </w:rPr>
        <w:t xml:space="preserve">18 </w:t>
      </w:r>
      <w:r>
        <w:rPr>
          <w:spacing w:val="-7"/>
        </w:rPr>
        <w:t xml:space="preserve">日，神州九号飞船与天宫一号目标飞行器在离地面 </w:t>
      </w:r>
      <w:r>
        <w:rPr>
          <w:rFonts w:ascii="Times New Roman" w:eastAsia="Times New Roman"/>
        </w:rPr>
        <w:t xml:space="preserve">343km </w:t>
      </w:r>
      <w:r>
        <w:rPr>
          <w:spacing w:val="-3"/>
        </w:rPr>
        <w:t>的近圆轨道</w:t>
      </w:r>
      <w:r>
        <w:rPr>
          <w:spacing w:val="-4"/>
        </w:rPr>
        <w:t>上成功进行了我国首次载人空间交会对接。对接轨道所处的空间存在极其稀薄的空气，下面说法正</w:t>
      </w:r>
      <w:r>
        <w:t>确的是</w:t>
      </w:r>
    </w:p>
    <w:p>
      <w:pPr>
        <w:pStyle w:val="10"/>
        <w:numPr>
          <w:ilvl w:val="0"/>
          <w:numId w:val="15"/>
        </w:numPr>
        <w:tabs>
          <w:tab w:val="left" w:pos="847"/>
        </w:tabs>
        <w:spacing w:before="0" w:after="0" w:line="267" w:lineRule="exact"/>
        <w:ind w:left="846" w:right="0" w:hanging="209"/>
        <w:jc w:val="left"/>
        <w:rPr>
          <w:sz w:val="21"/>
        </w:rPr>
      </w:pPr>
      <w:r>
        <w:rPr>
          <w:spacing w:val="-3"/>
          <w:sz w:val="21"/>
        </w:rPr>
        <w:t>为实现对接，两者运行速度的大小都应介于第一宇宙速度和第二宇宙速度之间</w:t>
      </w:r>
    </w:p>
    <w:p>
      <w:pPr>
        <w:spacing w:after="0" w:line="267" w:lineRule="exact"/>
        <w:jc w:val="left"/>
        <w:rPr>
          <w:sz w:val="21"/>
        </w:rPr>
        <w:sectPr>
          <w:type w:val="continuous"/>
          <w:pgSz w:w="11910" w:h="16840"/>
          <w:pgMar w:top="1400" w:right="1160" w:bottom="1100" w:left="1200" w:header="720" w:footer="720" w:gutter="0"/>
        </w:sectPr>
      </w:pPr>
    </w:p>
    <w:p>
      <w:pPr>
        <w:pStyle w:val="10"/>
        <w:numPr>
          <w:ilvl w:val="0"/>
          <w:numId w:val="15"/>
        </w:numPr>
        <w:tabs>
          <w:tab w:val="left" w:pos="835"/>
        </w:tabs>
        <w:spacing w:before="50" w:after="0" w:line="321" w:lineRule="auto"/>
        <w:ind w:left="638" w:right="3039" w:firstLine="0"/>
        <w:jc w:val="left"/>
        <w:rPr>
          <w:sz w:val="21"/>
        </w:rPr>
      </w:pPr>
      <w:r>
        <w:rPr>
          <w:spacing w:val="-3"/>
          <w:sz w:val="21"/>
        </w:rPr>
        <w:t>如不加干预，在运行一段时间后，天宫一号的动能可能会增加</w:t>
      </w:r>
      <w:r>
        <w:rPr>
          <w:rFonts w:ascii="Times New Roman" w:eastAsia="Times New Roman"/>
          <w:spacing w:val="-3"/>
          <w:sz w:val="21"/>
        </w:rPr>
        <w:t>C.</w:t>
      </w:r>
      <w:r>
        <w:rPr>
          <w:spacing w:val="-3"/>
          <w:sz w:val="21"/>
        </w:rPr>
        <w:t>如不加干预，天宫一号的轨道高度将缓慢降低</w:t>
      </w:r>
    </w:p>
    <w:p>
      <w:pPr>
        <w:pStyle w:val="6"/>
        <w:spacing w:line="268" w:lineRule="exact"/>
      </w:pPr>
      <w:r>
        <w:rPr>
          <w:rFonts w:ascii="Times New Roman" w:eastAsia="Times New Roman"/>
        </w:rPr>
        <w:t>D.</w:t>
      </w:r>
      <w:r>
        <w:t>航天员在天宫一号中处于失重状态，说明航天员不受地球引力作用</w:t>
      </w:r>
    </w:p>
    <w:p>
      <w:pPr>
        <w:pStyle w:val="6"/>
        <w:spacing w:before="91"/>
        <w:rPr>
          <w:rFonts w:ascii="Times New Roman" w:eastAsia="Times New Roman"/>
        </w:rPr>
      </w:pPr>
      <w:r>
        <w:t>【答案】</w:t>
      </w:r>
      <w:r>
        <w:rPr>
          <w:rFonts w:ascii="Times New Roman" w:eastAsia="Times New Roman"/>
        </w:rPr>
        <w:t>BC</w:t>
      </w:r>
    </w:p>
    <w:p>
      <w:pPr>
        <w:pStyle w:val="6"/>
        <w:spacing w:before="91" w:line="321" w:lineRule="auto"/>
        <w:ind w:left="218" w:right="251" w:firstLine="420"/>
      </w:pPr>
      <w:r>
        <w:drawing>
          <wp:anchor distT="0" distB="0" distL="0" distR="0" simplePos="0" relativeHeight="248513536" behindDoc="1" locked="0" layoutInCell="1" allowOverlap="1">
            <wp:simplePos x="0" y="0"/>
            <wp:positionH relativeFrom="page">
              <wp:posOffset>4639310</wp:posOffset>
            </wp:positionH>
            <wp:positionV relativeFrom="paragraph">
              <wp:posOffset>908050</wp:posOffset>
            </wp:positionV>
            <wp:extent cx="1341755" cy="772795"/>
            <wp:effectExtent l="0" t="0" r="0" b="0"/>
            <wp:wrapNone/>
            <wp:docPr id="77" name="image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image55.jpeg"/>
                    <pic:cNvPicPr>
                      <a:picLocks noChangeAspect="1"/>
                    </pic:cNvPicPr>
                  </pic:nvPicPr>
                  <pic:blipFill>
                    <a:blip r:embed="rId63" cstate="print"/>
                    <a:stretch>
                      <a:fillRect/>
                    </a:stretch>
                  </pic:blipFill>
                  <pic:spPr>
                    <a:xfrm>
                      <a:off x="0" y="0"/>
                      <a:ext cx="1341562" cy="772795"/>
                    </a:xfrm>
                    <a:prstGeom prst="rect">
                      <a:avLst/>
                    </a:prstGeom>
                  </pic:spPr>
                </pic:pic>
              </a:graphicData>
            </a:graphic>
          </wp:anchor>
        </w:drawing>
      </w:r>
      <w:r>
        <w:rPr>
          <w:rFonts w:ascii="Times New Roman" w:hAnsi="Times New Roman" w:eastAsia="Times New Roman"/>
          <w:color w:val="FF0000"/>
          <w:spacing w:val="-5"/>
        </w:rPr>
        <w:t>2014-20</w:t>
      </w:r>
      <w:r>
        <w:rPr>
          <w:color w:val="FF0000"/>
          <w:spacing w:val="-5"/>
        </w:rPr>
        <w:t>．</w:t>
      </w:r>
      <w:r>
        <w:rPr>
          <w:spacing w:val="-12"/>
        </w:rPr>
        <w:t xml:space="preserve">如图，两个质量均为 </w:t>
      </w:r>
      <w:r>
        <w:rPr>
          <w:rFonts w:ascii="Times New Roman" w:hAnsi="Times New Roman" w:eastAsia="Times New Roman"/>
          <w:i/>
        </w:rPr>
        <w:t xml:space="preserve">m </w:t>
      </w:r>
      <w:r>
        <w:rPr>
          <w:spacing w:val="-11"/>
        </w:rPr>
        <w:t xml:space="preserve">的小木块 </w:t>
      </w:r>
      <w:r>
        <w:rPr>
          <w:rFonts w:ascii="Times New Roman" w:hAnsi="Times New Roman" w:eastAsia="Times New Roman"/>
        </w:rPr>
        <w:t xml:space="preserve">a </w:t>
      </w:r>
      <w:r>
        <w:rPr>
          <w:spacing w:val="-23"/>
        </w:rPr>
        <w:t xml:space="preserve">和 </w:t>
      </w:r>
      <w:r>
        <w:rPr>
          <w:rFonts w:ascii="Times New Roman" w:hAnsi="Times New Roman" w:eastAsia="Times New Roman"/>
          <w:spacing w:val="-19"/>
        </w:rPr>
        <w:t>b</w:t>
      </w:r>
      <w:r>
        <w:rPr>
          <w:spacing w:val="-19"/>
        </w:rPr>
        <w:t>（</w:t>
      </w:r>
      <w:r>
        <w:rPr>
          <w:spacing w:val="-2"/>
        </w:rPr>
        <w:t>可视为质点</w:t>
      </w:r>
      <w:r>
        <w:rPr>
          <w:spacing w:val="-34"/>
        </w:rPr>
        <w:t>）</w:t>
      </w:r>
      <w:r>
        <w:rPr>
          <w:spacing w:val="-5"/>
        </w:rPr>
        <w:t>放在水平圆盘上，</w:t>
      </w:r>
      <w:r>
        <w:rPr>
          <w:rFonts w:ascii="Times New Roman" w:hAnsi="Times New Roman" w:eastAsia="Times New Roman"/>
          <w:spacing w:val="-17"/>
        </w:rPr>
        <w:t xml:space="preserve">a </w:t>
      </w:r>
      <w:r>
        <w:rPr>
          <w:spacing w:val="15"/>
        </w:rPr>
        <w:t>与转轴</w:t>
      </w:r>
      <w:r>
        <w:rPr>
          <w:rFonts w:ascii="Times New Roman" w:hAnsi="Times New Roman" w:eastAsia="Times New Roman"/>
        </w:rPr>
        <w:t xml:space="preserve">OO’ </w:t>
      </w:r>
      <w:r>
        <w:rPr>
          <w:spacing w:val="-10"/>
        </w:rPr>
        <w:t xml:space="preserve">的距离为 </w:t>
      </w:r>
      <w:r>
        <w:rPr>
          <w:rFonts w:ascii="Times New Roman" w:hAnsi="Times New Roman" w:eastAsia="Times New Roman"/>
          <w:i/>
          <w:spacing w:val="-3"/>
        </w:rPr>
        <w:t>l</w:t>
      </w:r>
      <w:r>
        <w:rPr>
          <w:spacing w:val="-3"/>
        </w:rPr>
        <w:t>，</w:t>
      </w:r>
      <w:r>
        <w:rPr>
          <w:rFonts w:ascii="Times New Roman" w:hAnsi="Times New Roman" w:eastAsia="Times New Roman"/>
          <w:spacing w:val="-3"/>
        </w:rPr>
        <w:t xml:space="preserve">b </w:t>
      </w:r>
      <w:r>
        <w:rPr>
          <w:spacing w:val="-9"/>
        </w:rPr>
        <w:t xml:space="preserve">与转轴的距离为 </w:t>
      </w:r>
      <w:r>
        <w:rPr>
          <w:rFonts w:ascii="Times New Roman" w:hAnsi="Times New Roman" w:eastAsia="Times New Roman"/>
          <w:spacing w:val="-4"/>
        </w:rPr>
        <w:t>2</w:t>
      </w:r>
      <w:r>
        <w:rPr>
          <w:rFonts w:ascii="Times New Roman" w:hAnsi="Times New Roman" w:eastAsia="Times New Roman"/>
          <w:i/>
          <w:spacing w:val="-4"/>
        </w:rPr>
        <w:t>l</w:t>
      </w:r>
      <w:r>
        <w:rPr>
          <w:spacing w:val="-5"/>
        </w:rPr>
        <w:t xml:space="preserve">，木块与圆盘的最大静摩擦力为木块所受重力的 </w:t>
      </w:r>
      <w:r>
        <w:rPr>
          <w:rFonts w:ascii="Times New Roman" w:hAnsi="Times New Roman" w:eastAsia="Times New Roman"/>
          <w:i/>
        </w:rPr>
        <w:t xml:space="preserve">k </w:t>
      </w:r>
      <w:r>
        <w:rPr>
          <w:spacing w:val="-3"/>
        </w:rPr>
        <w:t>倍，重力加速度</w:t>
      </w:r>
      <w:r>
        <w:rPr>
          <w:spacing w:val="-14"/>
        </w:rPr>
        <w:t xml:space="preserve">大小为 </w:t>
      </w:r>
      <w:r>
        <w:rPr>
          <w:rFonts w:ascii="Times New Roman" w:hAnsi="Times New Roman" w:eastAsia="Times New Roman"/>
          <w:i/>
        </w:rPr>
        <w:t>g</w:t>
      </w:r>
      <w:r>
        <w:rPr>
          <w:rFonts w:ascii="Times New Roman" w:hAnsi="Times New Roman" w:eastAsia="Times New Roman"/>
          <w:spacing w:val="6"/>
        </w:rPr>
        <w:t xml:space="preserve">. </w:t>
      </w:r>
      <w:r>
        <w:rPr>
          <w:spacing w:val="-5"/>
        </w:rPr>
        <w:t xml:space="preserve">若圆盘从静止开始绕转轴缓慢地加速转动，用 </w:t>
      </w:r>
      <w:r>
        <w:rPr>
          <w:rFonts w:ascii="Times New Roman" w:hAnsi="Times New Roman" w:eastAsia="Times New Roman"/>
          <w:i/>
        </w:rPr>
        <w:t xml:space="preserve">ω </w:t>
      </w:r>
      <w:r>
        <w:rPr>
          <w:spacing w:val="-3"/>
        </w:rPr>
        <w:t>表示圆盘转动的角速度，下列说法正确的是</w:t>
      </w:r>
    </w:p>
    <w:p>
      <w:pPr>
        <w:pStyle w:val="6"/>
        <w:spacing w:line="267" w:lineRule="exact"/>
      </w:pPr>
      <w:r>
        <w:rPr>
          <w:rFonts w:ascii="Times New Roman" w:eastAsia="Times New Roman"/>
        </w:rPr>
        <w:t>A</w:t>
      </w:r>
      <w:r>
        <w:t>．</w:t>
      </w:r>
      <w:r>
        <w:rPr>
          <w:rFonts w:ascii="Times New Roman" w:eastAsia="Times New Roman"/>
        </w:rPr>
        <w:t xml:space="preserve">b </w:t>
      </w:r>
      <w:r>
        <w:t>一定比</w:t>
      </w:r>
      <w:r>
        <w:rPr>
          <w:rFonts w:ascii="Times New Roman" w:eastAsia="Times New Roman"/>
        </w:rPr>
        <w:t xml:space="preserve">a </w:t>
      </w:r>
      <w:r>
        <w:t>先开始滑动</w:t>
      </w:r>
    </w:p>
    <w:p>
      <w:pPr>
        <w:pStyle w:val="10"/>
        <w:numPr>
          <w:ilvl w:val="0"/>
          <w:numId w:val="16"/>
        </w:numPr>
        <w:tabs>
          <w:tab w:val="left" w:pos="993"/>
        </w:tabs>
        <w:spacing w:before="91" w:after="0" w:line="240" w:lineRule="auto"/>
        <w:ind w:left="992" w:right="0" w:hanging="355"/>
        <w:jc w:val="left"/>
        <w:rPr>
          <w:sz w:val="21"/>
        </w:rPr>
      </w:pPr>
      <w:r>
        <w:rPr>
          <w:rFonts w:ascii="Times New Roman" w:eastAsia="Times New Roman"/>
          <w:spacing w:val="-3"/>
          <w:sz w:val="21"/>
        </w:rPr>
        <w:t>a</w:t>
      </w:r>
      <w:r>
        <w:rPr>
          <w:sz w:val="21"/>
        </w:rPr>
        <w:t>、</w:t>
      </w:r>
      <w:r>
        <w:rPr>
          <w:rFonts w:ascii="Times New Roman" w:eastAsia="Times New Roman"/>
          <w:sz w:val="21"/>
        </w:rPr>
        <w:t>b</w:t>
      </w:r>
      <w:r>
        <w:rPr>
          <w:rFonts w:ascii="Times New Roman" w:eastAsia="Times New Roman"/>
          <w:spacing w:val="-3"/>
          <w:sz w:val="21"/>
        </w:rPr>
        <w:t xml:space="preserve"> </w:t>
      </w:r>
      <w:r>
        <w:rPr>
          <w:spacing w:val="-3"/>
          <w:sz w:val="21"/>
        </w:rPr>
        <w:t>所受的摩擦力始终相等</w:t>
      </w:r>
    </w:p>
    <w:p>
      <w:pPr>
        <w:spacing w:after="0" w:line="240" w:lineRule="auto"/>
        <w:jc w:val="left"/>
        <w:rPr>
          <w:sz w:val="21"/>
        </w:rPr>
        <w:sectPr>
          <w:pgSz w:w="11910" w:h="16840"/>
          <w:pgMar w:top="1440" w:right="1160" w:bottom="1100" w:left="1200" w:header="0" w:footer="908" w:gutter="0"/>
        </w:sectPr>
      </w:pPr>
    </w:p>
    <w:p>
      <w:pPr>
        <w:pStyle w:val="10"/>
        <w:numPr>
          <w:ilvl w:val="0"/>
          <w:numId w:val="16"/>
        </w:numPr>
        <w:tabs>
          <w:tab w:val="left" w:pos="1009"/>
        </w:tabs>
        <w:spacing w:before="171" w:after="0" w:line="240" w:lineRule="auto"/>
        <w:ind w:left="1008" w:right="0" w:hanging="371"/>
        <w:jc w:val="left"/>
        <w:rPr>
          <w:rFonts w:ascii="Symbol" w:hAnsi="Symbol"/>
          <w:sz w:val="22"/>
        </w:rPr>
      </w:pPr>
      <w:r>
        <w:pict>
          <v:group id="_x0000_s1371" o:spid="_x0000_s1371" o:spt="203" style="position:absolute;left:0pt;margin-left:129.8pt;margin-top:2.55pt;height:28.6pt;width:20pt;mso-position-horizontal-relative:page;z-index:251778048;mso-width-relative:page;mso-height-relative:page;" coordorigin="2597,51" coordsize="400,572">
            <o:lock v:ext="edit"/>
            <v:shape id="_x0000_s1372" o:spid="_x0000_s1372" style="position:absolute;left:474;top:11490;height:61;width:435;" filled="f" stroked="t" coordorigin="474,11491" coordsize="435,61" path="m2741,349l2978,349m2601,402l2629,386e">
              <v:path arrowok="t"/>
              <v:fill on="f" focussize="0,0"/>
              <v:stroke weight="0.439055118110236pt" color="#000000"/>
              <v:imagedata o:title=""/>
              <o:lock v:ext="edit"/>
            </v:shape>
            <v:line id="_x0000_s1373" o:spid="_x0000_s1373" o:spt="20" style="position:absolute;left:2629;top:391;height:197;width:39;" stroked="t" coordsize="21600,21600">
              <v:path arrowok="t"/>
              <v:fill focussize="0,0"/>
              <v:stroke weight="0.888897637795276pt" color="#000000"/>
              <v:imagedata o:title=""/>
              <o:lock v:ext="edit"/>
            </v:line>
            <v:line id="_x0000_s1374" o:spid="_x0000_s1374" o:spt="20" style="position:absolute;left:2698;top:51;height:541;width:0;" stroked="t" coordsize="21600,21600">
              <v:path arrowok="t"/>
              <v:fill focussize="0,0"/>
              <v:stroke weight="3.03259842519685pt" color="#000000"/>
              <v:imagedata o:title=""/>
              <o:lock v:ext="edit"/>
            </v:line>
            <v:line id="_x0000_s1375" o:spid="_x0000_s1375" o:spt="20" style="position:absolute;left:2724;top:56;height:0;width:272;" stroked="t" coordsize="21600,21600">
              <v:path arrowok="t"/>
              <v:fill focussize="0,0"/>
              <v:stroke weight="0.44488188976378pt" color="#000000"/>
              <v:imagedata o:title=""/>
              <o:lock v:ext="edit"/>
            </v:line>
            <v:shape id="_x0000_s1376" o:spid="_x0000_s1376" o:spt="202" type="#_x0000_t202" style="position:absolute;left:2596;top:51;height:572;width:400;" filled="f" stroked="f" coordsize="21600,21600">
              <v:path/>
              <v:fill on="f" focussize="0,0"/>
              <v:stroke on="f" joinstyle="miter"/>
              <v:imagedata o:title=""/>
              <o:lock v:ext="edit"/>
              <v:textbox inset="0mm,0mm,0mm,0mm">
                <w:txbxContent>
                  <w:p>
                    <w:pPr>
                      <w:spacing w:before="8"/>
                      <w:ind w:left="158" w:right="0" w:firstLine="0"/>
                      <w:jc w:val="left"/>
                      <w:rPr>
                        <w:rFonts w:ascii="Times New Roman"/>
                        <w:i/>
                        <w:sz w:val="22"/>
                      </w:rPr>
                    </w:pPr>
                    <w:r>
                      <w:rPr>
                        <w:rFonts w:ascii="Times New Roman"/>
                        <w:i/>
                        <w:spacing w:val="11"/>
                        <w:sz w:val="22"/>
                      </w:rPr>
                      <w:t>kg</w:t>
                    </w:r>
                  </w:p>
                  <w:p>
                    <w:pPr>
                      <w:spacing w:before="58"/>
                      <w:ind w:left="178" w:right="0" w:firstLine="0"/>
                      <w:jc w:val="left"/>
                      <w:rPr>
                        <w:rFonts w:ascii="Times New Roman"/>
                        <w:i/>
                        <w:sz w:val="22"/>
                      </w:rPr>
                    </w:pPr>
                    <w:r>
                      <w:rPr>
                        <w:rFonts w:ascii="Times New Roman"/>
                        <w:spacing w:val="-3"/>
                        <w:sz w:val="22"/>
                      </w:rPr>
                      <w:t>2</w:t>
                    </w:r>
                    <w:r>
                      <w:rPr>
                        <w:rFonts w:ascii="Times New Roman"/>
                        <w:i/>
                        <w:spacing w:val="-3"/>
                        <w:sz w:val="22"/>
                      </w:rPr>
                      <w:t>l</w:t>
                    </w:r>
                  </w:p>
                </w:txbxContent>
              </v:textbox>
            </v:shape>
          </v:group>
        </w:pict>
      </w:r>
      <w:r>
        <w:rPr>
          <w:rFonts w:ascii="Symbol" w:hAnsi="Symbol"/>
          <w:i/>
          <w:position w:val="-1"/>
          <w:sz w:val="23"/>
        </w:rPr>
        <w:t></w:t>
      </w:r>
      <w:r>
        <w:rPr>
          <w:rFonts w:ascii="Times New Roman" w:hAnsi="Times New Roman"/>
          <w:i/>
          <w:spacing w:val="3"/>
          <w:position w:val="-1"/>
          <w:sz w:val="23"/>
        </w:rPr>
        <w:t xml:space="preserve"> </w:t>
      </w:r>
      <w:r>
        <w:rPr>
          <w:rFonts w:ascii="Symbol" w:hAnsi="Symbol"/>
          <w:position w:val="-1"/>
          <w:sz w:val="22"/>
        </w:rPr>
        <w:t></w:t>
      </w:r>
    </w:p>
    <w:p>
      <w:pPr>
        <w:pStyle w:val="6"/>
        <w:spacing w:before="6"/>
        <w:ind w:left="0"/>
        <w:rPr>
          <w:rFonts w:ascii="Symbol" w:hAnsi="Symbol"/>
          <w:sz w:val="29"/>
        </w:rPr>
      </w:pPr>
    </w:p>
    <w:p>
      <w:pPr>
        <w:pStyle w:val="10"/>
        <w:numPr>
          <w:ilvl w:val="0"/>
          <w:numId w:val="16"/>
        </w:numPr>
        <w:tabs>
          <w:tab w:val="left" w:pos="1005"/>
        </w:tabs>
        <w:spacing w:before="0" w:after="0" w:line="240" w:lineRule="auto"/>
        <w:ind w:left="1004" w:right="0" w:hanging="367"/>
        <w:jc w:val="left"/>
        <w:rPr>
          <w:rFonts w:ascii="Symbol" w:hAnsi="Symbol"/>
          <w:sz w:val="22"/>
        </w:rPr>
      </w:pPr>
      <w:r>
        <w:rPr>
          <w:spacing w:val="18"/>
          <w:position w:val="2"/>
          <w:sz w:val="21"/>
        </w:rPr>
        <w:t>当</w:t>
      </w:r>
      <w:r>
        <w:rPr>
          <w:rFonts w:ascii="Symbol" w:hAnsi="Symbol"/>
          <w:i/>
          <w:sz w:val="23"/>
        </w:rPr>
        <w:t></w:t>
      </w:r>
      <w:r>
        <w:rPr>
          <w:rFonts w:ascii="Times New Roman" w:hAnsi="Times New Roman"/>
          <w:i/>
          <w:spacing w:val="9"/>
          <w:sz w:val="23"/>
        </w:rPr>
        <w:t xml:space="preserve"> </w:t>
      </w:r>
      <w:r>
        <w:rPr>
          <w:rFonts w:ascii="Symbol" w:hAnsi="Symbol"/>
          <w:spacing w:val="-19"/>
          <w:sz w:val="22"/>
        </w:rPr>
        <w:t></w:t>
      </w:r>
    </w:p>
    <w:p>
      <w:pPr>
        <w:pStyle w:val="6"/>
        <w:spacing w:before="173"/>
        <w:ind w:left="225"/>
      </w:pPr>
      <w:r>
        <w:br w:type="column"/>
      </w:r>
      <w:r>
        <w:t xml:space="preserve">是 </w:t>
      </w:r>
      <w:r>
        <w:rPr>
          <w:rFonts w:ascii="Times New Roman" w:eastAsia="Times New Roman"/>
        </w:rPr>
        <w:t xml:space="preserve">b </w:t>
      </w:r>
      <w:r>
        <w:t>开始滑动的临界角速度</w:t>
      </w:r>
    </w:p>
    <w:p>
      <w:pPr>
        <w:pStyle w:val="6"/>
        <w:spacing w:before="2"/>
        <w:ind w:left="0"/>
        <w:rPr>
          <w:sz w:val="29"/>
        </w:rPr>
      </w:pPr>
    </w:p>
    <w:p>
      <w:pPr>
        <w:pStyle w:val="6"/>
        <w:ind w:left="590"/>
        <w:rPr>
          <w:rFonts w:ascii="Times New Roman" w:eastAsia="Times New Roman"/>
          <w:i/>
        </w:rPr>
      </w:pPr>
      <w:r>
        <w:pict>
          <v:group id="_x0000_s1377" o:spid="_x0000_s1377" o:spt="203" style="position:absolute;left:0pt;margin-left:141.7pt;margin-top:-6.2pt;height:28.8pt;width:26.45pt;mso-position-horizontal-relative:page;z-index:251780096;mso-width-relative:page;mso-height-relative:page;" coordorigin="2834,-125" coordsize="529,576">
            <o:lock v:ext="edit"/>
            <v:shape id="_x0000_s1378" o:spid="_x0000_s1378" style="position:absolute;left:473;top:10675;height:61;width:560;" filled="f" stroked="t" coordorigin="473,10675" coordsize="560,61" path="m2983,174l3344,174m2839,228l2867,212e">
              <v:path arrowok="t"/>
              <v:fill on="f" focussize="0,0"/>
              <v:stroke weight="0.449527559055118pt" color="#000000"/>
              <v:imagedata o:title=""/>
              <o:lock v:ext="edit"/>
            </v:shape>
            <v:line id="_x0000_s1379" o:spid="_x0000_s1379" o:spt="20" style="position:absolute;left:2867;top:217;height:198;width:40;" stroked="t" coordsize="21600,21600">
              <v:path arrowok="t"/>
              <v:fill focussize="0,0"/>
              <v:stroke weight="0.92496062992126pt" color="#000000"/>
              <v:imagedata o:title=""/>
              <o:lock v:ext="edit"/>
            </v:line>
            <v:line id="_x0000_s1380" o:spid="_x0000_s1380" o:spt="20" style="position:absolute;left:2939;top:-125;height:545;width:0;" stroked="t" coordsize="21600,21600">
              <v:path arrowok="t"/>
              <v:fill focussize="0,0"/>
              <v:stroke weight="3.13724409448819pt" color="#000000"/>
              <v:imagedata o:title=""/>
              <o:lock v:ext="edit"/>
            </v:line>
            <v:line id="_x0000_s1381" o:spid="_x0000_s1381" o:spt="20" style="position:absolute;left:2966;top:-120;height:0;width:396;" stroked="t" coordsize="21600,21600">
              <v:path arrowok="t"/>
              <v:fill focussize="0,0"/>
              <v:stroke weight="0.447716535433071pt" color="#000000"/>
              <v:imagedata o:title=""/>
              <o:lock v:ext="edit"/>
            </v:line>
            <v:shape id="_x0000_s1382" o:spid="_x0000_s1382" o:spt="202" type="#_x0000_t202" style="position:absolute;left:2834;top:-125;height:576;width:529;" filled="f" stroked="f" coordsize="21600,21600">
              <v:path/>
              <v:fill on="f" focussize="0,0"/>
              <v:stroke on="f" joinstyle="miter"/>
              <v:imagedata o:title=""/>
              <o:lock v:ext="edit"/>
              <v:textbox inset="0mm,0mm,0mm,0mm">
                <w:txbxContent>
                  <w:p>
                    <w:pPr>
                      <w:spacing w:before="9"/>
                      <w:ind w:left="164" w:right="0" w:firstLine="0"/>
                      <w:jc w:val="left"/>
                      <w:rPr>
                        <w:rFonts w:ascii="Times New Roman"/>
                        <w:i/>
                        <w:sz w:val="22"/>
                      </w:rPr>
                    </w:pPr>
                    <w:r>
                      <w:rPr>
                        <w:rFonts w:ascii="Times New Roman"/>
                        <w:sz w:val="22"/>
                      </w:rPr>
                      <w:t>2</w:t>
                    </w:r>
                    <w:r>
                      <w:rPr>
                        <w:rFonts w:ascii="Times New Roman"/>
                        <w:i/>
                        <w:sz w:val="22"/>
                      </w:rPr>
                      <w:t>kg</w:t>
                    </w:r>
                  </w:p>
                  <w:p>
                    <w:pPr>
                      <w:spacing w:before="60"/>
                      <w:ind w:left="241" w:right="0" w:firstLine="0"/>
                      <w:jc w:val="left"/>
                      <w:rPr>
                        <w:rFonts w:ascii="Times New Roman"/>
                        <w:i/>
                        <w:sz w:val="22"/>
                      </w:rPr>
                    </w:pPr>
                    <w:r>
                      <w:rPr>
                        <w:rFonts w:ascii="Times New Roman"/>
                        <w:sz w:val="22"/>
                      </w:rPr>
                      <w:t>3</w:t>
                    </w:r>
                    <w:r>
                      <w:rPr>
                        <w:rFonts w:ascii="Times New Roman"/>
                        <w:i/>
                        <w:sz w:val="22"/>
                      </w:rPr>
                      <w:t>l</w:t>
                    </w:r>
                  </w:p>
                </w:txbxContent>
              </v:textbox>
            </v:shape>
          </v:group>
        </w:pict>
      </w:r>
      <w:r>
        <w:t>时，</w:t>
      </w:r>
      <w:r>
        <w:rPr>
          <w:rFonts w:ascii="Times New Roman" w:eastAsia="Times New Roman"/>
        </w:rPr>
        <w:t xml:space="preserve">a </w:t>
      </w:r>
      <w:r>
        <w:t xml:space="preserve">所受摩擦力的大小为 </w:t>
      </w:r>
      <w:r>
        <w:rPr>
          <w:rFonts w:ascii="Times New Roman" w:eastAsia="Times New Roman"/>
          <w:i/>
        </w:rPr>
        <w:t>kmg</w:t>
      </w:r>
    </w:p>
    <w:p>
      <w:pPr>
        <w:spacing w:after="0"/>
        <w:rPr>
          <w:rFonts w:ascii="Times New Roman" w:eastAsia="Times New Roman"/>
        </w:rPr>
        <w:sectPr>
          <w:type w:val="continuous"/>
          <w:pgSz w:w="11910" w:h="16840"/>
          <w:pgMar w:top="1400" w:right="1160" w:bottom="1100" w:left="1200" w:header="720" w:footer="720" w:gutter="0"/>
          <w:cols w:equalWidth="0" w:num="2">
            <w:col w:w="1574" w:space="40"/>
            <w:col w:w="7936"/>
          </w:cols>
        </w:sectPr>
      </w:pPr>
    </w:p>
    <w:p>
      <w:pPr>
        <w:pStyle w:val="6"/>
        <w:spacing w:before="8"/>
        <w:ind w:left="0"/>
        <w:rPr>
          <w:rFonts w:ascii="Times New Roman"/>
          <w:i/>
          <w:sz w:val="17"/>
        </w:rPr>
      </w:pPr>
    </w:p>
    <w:p>
      <w:pPr>
        <w:pStyle w:val="6"/>
        <w:spacing w:before="78"/>
        <w:rPr>
          <w:rFonts w:ascii="Times New Roman" w:eastAsia="Times New Roman"/>
        </w:rPr>
      </w:pPr>
      <w:r>
        <w:t>【答案】</w:t>
      </w:r>
      <w:r>
        <w:rPr>
          <w:rFonts w:ascii="Times New Roman" w:eastAsia="Times New Roman"/>
        </w:rPr>
        <w:t>AC</w:t>
      </w:r>
    </w:p>
    <w:p>
      <w:pPr>
        <w:pStyle w:val="6"/>
        <w:spacing w:before="91"/>
      </w:pPr>
      <w:r>
        <w:rPr>
          <w:rFonts w:ascii="Times New Roman" w:hAnsi="Times New Roman" w:eastAsia="Times New Roman"/>
          <w:color w:val="FF0000"/>
          <w:w w:val="100"/>
        </w:rPr>
        <w:t>201</w:t>
      </w:r>
      <w:r>
        <w:rPr>
          <w:rFonts w:ascii="Times New Roman" w:hAnsi="Times New Roman" w:eastAsia="Times New Roman"/>
          <w:color w:val="FF0000"/>
          <w:spacing w:val="-1"/>
          <w:w w:val="100"/>
        </w:rPr>
        <w:t>5</w:t>
      </w:r>
      <w:r>
        <w:rPr>
          <w:rFonts w:ascii="Times New Roman" w:hAnsi="Times New Roman" w:eastAsia="Times New Roman"/>
          <w:color w:val="FF0000"/>
          <w:spacing w:val="-4"/>
          <w:w w:val="100"/>
        </w:rPr>
        <w:t>-</w:t>
      </w:r>
      <w:r>
        <w:rPr>
          <w:rFonts w:ascii="Times New Roman" w:hAnsi="Times New Roman" w:eastAsia="Times New Roman"/>
          <w:color w:val="FF0000"/>
          <w:w w:val="100"/>
        </w:rPr>
        <w:t>20.</w:t>
      </w:r>
      <w:r>
        <w:rPr>
          <w:rFonts w:ascii="Times New Roman" w:hAnsi="Times New Roman" w:eastAsia="Times New Roman"/>
          <w:color w:val="FF0000"/>
        </w:rPr>
        <w:t xml:space="preserve">  </w:t>
      </w:r>
      <w:r>
        <w:rPr>
          <w:spacing w:val="-2"/>
          <w:w w:val="100"/>
        </w:rPr>
        <w:t>如图</w:t>
      </w:r>
      <w:r>
        <w:rPr>
          <w:w w:val="100"/>
        </w:rPr>
        <w:t>（</w:t>
      </w:r>
      <w:r>
        <w:rPr>
          <w:rFonts w:ascii="Times New Roman" w:hAnsi="Times New Roman" w:eastAsia="Times New Roman"/>
          <w:spacing w:val="-3"/>
          <w:w w:val="100"/>
        </w:rPr>
        <w:t>a</w:t>
      </w:r>
      <w:r>
        <w:rPr>
          <w:spacing w:val="-106"/>
          <w:w w:val="100"/>
        </w:rPr>
        <w:t>）</w:t>
      </w:r>
      <w:r>
        <w:rPr>
          <w:spacing w:val="-3"/>
          <w:w w:val="100"/>
        </w:rPr>
        <w:t>，一物块在</w:t>
      </w:r>
      <w:r>
        <w:rPr>
          <w:spacing w:val="-53"/>
        </w:rPr>
        <w:t xml:space="preserve"> </w:t>
      </w:r>
      <w:r>
        <w:rPr>
          <w:rFonts w:ascii="Times New Roman" w:hAnsi="Times New Roman" w:eastAsia="Times New Roman"/>
          <w:i/>
          <w:spacing w:val="-2"/>
          <w:w w:val="100"/>
        </w:rPr>
        <w:t>t</w:t>
      </w:r>
      <w:r>
        <w:rPr>
          <w:spacing w:val="-3"/>
          <w:w w:val="100"/>
        </w:rPr>
        <w:t>＝</w:t>
      </w:r>
      <w:r>
        <w:rPr>
          <w:rFonts w:ascii="Times New Roman" w:hAnsi="Times New Roman" w:eastAsia="Times New Roman"/>
          <w:w w:val="100"/>
        </w:rPr>
        <w:t>0</w:t>
      </w:r>
      <w:r>
        <w:rPr>
          <w:rFonts w:ascii="Times New Roman" w:hAnsi="Times New Roman" w:eastAsia="Times New Roman"/>
        </w:rPr>
        <w:t xml:space="preserve"> </w:t>
      </w:r>
      <w:r>
        <w:rPr>
          <w:spacing w:val="-3"/>
          <w:w w:val="100"/>
        </w:rPr>
        <w:t>时刻滑上一固定的斜面，其运动的</w:t>
      </w:r>
      <w:r>
        <w:rPr>
          <w:spacing w:val="-52"/>
        </w:rPr>
        <w:t xml:space="preserve"> </w:t>
      </w:r>
      <w:r>
        <w:rPr>
          <w:rFonts w:ascii="Book Antiqua" w:hAnsi="Book Antiqua" w:eastAsia="Book Antiqua"/>
          <w:i/>
          <w:spacing w:val="-3"/>
          <w:w w:val="100"/>
        </w:rPr>
        <w:t>v</w:t>
      </w:r>
      <w:r>
        <w:rPr>
          <w:rFonts w:ascii="Times New Roman" w:hAnsi="Times New Roman" w:eastAsia="Times New Roman"/>
          <w:w w:val="100"/>
        </w:rPr>
        <w:t>‒</w:t>
      </w:r>
      <w:r>
        <w:rPr>
          <w:rFonts w:ascii="Times New Roman" w:hAnsi="Times New Roman" w:eastAsia="Times New Roman"/>
          <w:i/>
          <w:w w:val="100"/>
        </w:rPr>
        <w:t>t</w:t>
      </w:r>
      <w:r>
        <w:rPr>
          <w:rFonts w:ascii="Times New Roman" w:hAnsi="Times New Roman" w:eastAsia="Times New Roman"/>
          <w:i/>
          <w:spacing w:val="-1"/>
        </w:rPr>
        <w:t xml:space="preserve"> </w:t>
      </w:r>
      <w:r>
        <w:rPr>
          <w:spacing w:val="-3"/>
          <w:w w:val="100"/>
        </w:rPr>
        <w:t>图线如图</w:t>
      </w:r>
      <w:r>
        <w:rPr>
          <w:spacing w:val="-1"/>
          <w:w w:val="100"/>
        </w:rPr>
        <w:t>（</w:t>
      </w:r>
      <w:r>
        <w:rPr>
          <w:rFonts w:ascii="Times New Roman" w:hAnsi="Times New Roman" w:eastAsia="Times New Roman"/>
          <w:spacing w:val="-3"/>
          <w:w w:val="100"/>
        </w:rPr>
        <w:t>b</w:t>
      </w:r>
      <w:r>
        <w:rPr>
          <w:w w:val="100"/>
        </w:rPr>
        <w:t>）</w:t>
      </w:r>
      <w:r>
        <w:rPr>
          <w:spacing w:val="-2"/>
          <w:w w:val="100"/>
        </w:rPr>
        <w:t>所示。</w:t>
      </w:r>
    </w:p>
    <w:p>
      <w:pPr>
        <w:spacing w:after="0"/>
        <w:sectPr>
          <w:type w:val="continuous"/>
          <w:pgSz w:w="11910" w:h="16840"/>
          <w:pgMar w:top="1400" w:right="1160" w:bottom="1100" w:left="1200" w:header="720" w:footer="720" w:gutter="0"/>
        </w:sectPr>
      </w:pPr>
    </w:p>
    <w:p>
      <w:pPr>
        <w:spacing w:before="90"/>
        <w:ind w:left="218" w:right="0" w:firstLine="0"/>
        <w:jc w:val="left"/>
        <w:rPr>
          <w:sz w:val="21"/>
        </w:rPr>
      </w:pPr>
      <w:r>
        <w:rPr>
          <w:spacing w:val="-7"/>
          <w:position w:val="2"/>
          <w:sz w:val="21"/>
        </w:rPr>
        <w:t xml:space="preserve">若重力加速度及图中的 </w:t>
      </w:r>
      <w:r>
        <w:rPr>
          <w:rFonts w:ascii="Book Antiqua" w:eastAsia="Book Antiqua"/>
          <w:i/>
          <w:position w:val="2"/>
          <w:sz w:val="21"/>
        </w:rPr>
        <w:t>v</w:t>
      </w:r>
      <w:r>
        <w:rPr>
          <w:rFonts w:ascii="Times New Roman" w:eastAsia="Times New Roman"/>
          <w:sz w:val="14"/>
        </w:rPr>
        <w:t>0</w:t>
      </w:r>
      <w:r>
        <w:rPr>
          <w:position w:val="2"/>
          <w:sz w:val="21"/>
        </w:rPr>
        <w:t>、</w:t>
      </w:r>
      <w:r>
        <w:rPr>
          <w:rFonts w:ascii="Book Antiqua" w:eastAsia="Book Antiqua"/>
          <w:i/>
          <w:position w:val="2"/>
          <w:sz w:val="21"/>
        </w:rPr>
        <w:t>v</w:t>
      </w:r>
      <w:r>
        <w:rPr>
          <w:rFonts w:ascii="Times New Roman" w:eastAsia="Times New Roman"/>
          <w:sz w:val="14"/>
        </w:rPr>
        <w:t>1</w:t>
      </w:r>
      <w:r>
        <w:rPr>
          <w:position w:val="2"/>
          <w:sz w:val="21"/>
        </w:rPr>
        <w:t>、</w:t>
      </w:r>
      <w:r>
        <w:rPr>
          <w:rFonts w:ascii="Times New Roman" w:eastAsia="Times New Roman"/>
          <w:i/>
          <w:position w:val="2"/>
          <w:sz w:val="21"/>
        </w:rPr>
        <w:t>t</w:t>
      </w:r>
      <w:r>
        <w:rPr>
          <w:rFonts w:ascii="Times New Roman" w:eastAsia="Times New Roman"/>
          <w:sz w:val="14"/>
        </w:rPr>
        <w:t xml:space="preserve">1 </w:t>
      </w:r>
      <w:r>
        <w:rPr>
          <w:spacing w:val="-3"/>
          <w:position w:val="2"/>
          <w:sz w:val="21"/>
        </w:rPr>
        <w:t>均为已知量，则可求出</w:t>
      </w:r>
    </w:p>
    <w:p>
      <w:pPr>
        <w:pStyle w:val="10"/>
        <w:numPr>
          <w:ilvl w:val="0"/>
          <w:numId w:val="17"/>
        </w:numPr>
        <w:tabs>
          <w:tab w:val="left" w:pos="949"/>
        </w:tabs>
        <w:spacing w:before="92" w:after="0" w:line="240" w:lineRule="auto"/>
        <w:ind w:left="948" w:right="0" w:hanging="311"/>
        <w:jc w:val="left"/>
        <w:rPr>
          <w:sz w:val="21"/>
        </w:rPr>
      </w:pPr>
      <w:r>
        <w:pict>
          <v:group id="_x0000_s1383" o:spid="_x0000_s1383" o:spt="203" style="position:absolute;left:0pt;margin-left:327.05pt;margin-top:19.35pt;height:36.3pt;width:78.45pt;mso-position-horizontal-relative:page;z-index:251783168;mso-width-relative:page;mso-height-relative:page;" coordorigin="6541,388" coordsize="1569,726">
            <o:lock v:ext="edit"/>
            <v:line id="_x0000_s1384" o:spid="_x0000_s1384" o:spt="20" style="position:absolute;left:6618;top:395;flip:y;height:711;width:1300;" stroked="t" coordsize="21600,21600">
              <v:path arrowok="t"/>
              <v:fill focussize="0,0"/>
              <v:stroke color="#000000"/>
              <v:imagedata o:title=""/>
              <o:lock v:ext="edit"/>
            </v:line>
            <v:shape id="_x0000_s1385" o:spid="_x0000_s1385" o:spt="75" type="#_x0000_t75" style="position:absolute;left:6541;top:790;height:323;width:366;" filled="f" stroked="f" coordsize="21600,21600">
              <v:path/>
              <v:fill on="f" focussize="0,0"/>
              <v:stroke on="f"/>
              <v:imagedata r:id="rId64" o:title=""/>
              <o:lock v:ext="edit" aspectratio="t"/>
            </v:shape>
            <v:shape id="_x0000_s1386" o:spid="_x0000_s1386" o:spt="202" type="#_x0000_t202" style="position:absolute;left:6541;top:387;height:726;width:1569;" filled="f" stroked="f" coordsize="21600,21600">
              <v:path/>
              <v:fill on="f" focussize="0,0"/>
              <v:stroke on="f" joinstyle="miter"/>
              <v:imagedata o:title=""/>
              <o:lock v:ext="edit"/>
              <v:textbox inset="0mm,0mm,0mm,0mm">
                <w:txbxContent>
                  <w:p>
                    <w:pPr>
                      <w:spacing w:before="0" w:line="240" w:lineRule="auto"/>
                      <w:rPr>
                        <w:sz w:val="22"/>
                      </w:rPr>
                    </w:pPr>
                  </w:p>
                  <w:p>
                    <w:pPr>
                      <w:tabs>
                        <w:tab w:val="left" w:pos="1568"/>
                      </w:tabs>
                      <w:spacing w:before="156"/>
                      <w:ind w:left="76" w:right="0" w:firstLine="0"/>
                      <w:jc w:val="left"/>
                      <w:rPr>
                        <w:rFonts w:ascii="Times New Roman"/>
                        <w:sz w:val="21"/>
                      </w:rPr>
                    </w:pPr>
                    <w:r>
                      <w:rPr>
                        <w:rFonts w:ascii="Times New Roman"/>
                        <w:w w:val="100"/>
                        <w:sz w:val="21"/>
                        <w:u w:val="single"/>
                      </w:rPr>
                      <w:t xml:space="preserve"> </w:t>
                    </w:r>
                    <w:r>
                      <w:rPr>
                        <w:rFonts w:ascii="Times New Roman"/>
                        <w:sz w:val="21"/>
                        <w:u w:val="single"/>
                      </w:rPr>
                      <w:tab/>
                    </w:r>
                  </w:p>
                </w:txbxContent>
              </v:textbox>
            </v:shape>
          </v:group>
        </w:pict>
      </w:r>
      <w:r>
        <w:rPr>
          <w:spacing w:val="-3"/>
          <w:sz w:val="21"/>
        </w:rPr>
        <w:t>斜面的倾角</w:t>
      </w:r>
    </w:p>
    <w:p>
      <w:pPr>
        <w:pStyle w:val="10"/>
        <w:numPr>
          <w:ilvl w:val="0"/>
          <w:numId w:val="17"/>
        </w:numPr>
        <w:tabs>
          <w:tab w:val="left" w:pos="939"/>
        </w:tabs>
        <w:spacing w:before="91" w:after="0" w:line="240" w:lineRule="auto"/>
        <w:ind w:left="938" w:right="0" w:hanging="301"/>
        <w:jc w:val="left"/>
        <w:rPr>
          <w:sz w:val="21"/>
        </w:rPr>
      </w:pPr>
      <w:r>
        <w:rPr>
          <w:spacing w:val="-3"/>
          <w:sz w:val="21"/>
        </w:rPr>
        <w:t>物块的质量</w:t>
      </w:r>
    </w:p>
    <w:p>
      <w:pPr>
        <w:pStyle w:val="10"/>
        <w:numPr>
          <w:ilvl w:val="0"/>
          <w:numId w:val="17"/>
        </w:numPr>
        <w:tabs>
          <w:tab w:val="left" w:pos="939"/>
        </w:tabs>
        <w:spacing w:before="91" w:after="0" w:line="240" w:lineRule="auto"/>
        <w:ind w:left="938" w:right="0" w:hanging="301"/>
        <w:jc w:val="left"/>
        <w:rPr>
          <w:sz w:val="21"/>
        </w:rPr>
      </w:pPr>
      <w:r>
        <w:rPr>
          <w:spacing w:val="-3"/>
          <w:sz w:val="21"/>
        </w:rPr>
        <w:t>物块与斜面间的动摩擦因数</w:t>
      </w:r>
    </w:p>
    <w:p>
      <w:pPr>
        <w:pStyle w:val="10"/>
        <w:numPr>
          <w:ilvl w:val="0"/>
          <w:numId w:val="17"/>
        </w:numPr>
        <w:tabs>
          <w:tab w:val="left" w:pos="949"/>
        </w:tabs>
        <w:spacing w:before="91" w:after="0" w:line="240" w:lineRule="auto"/>
        <w:ind w:left="948" w:right="0" w:hanging="311"/>
        <w:jc w:val="left"/>
        <w:rPr>
          <w:sz w:val="21"/>
        </w:rPr>
      </w:pPr>
      <w:r>
        <w:rPr>
          <w:spacing w:val="-3"/>
          <w:sz w:val="21"/>
        </w:rPr>
        <w:t>物块沿斜面向上滑行的最大高度</w:t>
      </w:r>
    </w:p>
    <w:p>
      <w:pPr>
        <w:pStyle w:val="6"/>
        <w:spacing w:before="91"/>
        <w:rPr>
          <w:rFonts w:ascii="Times New Roman" w:eastAsia="Times New Roman"/>
        </w:rPr>
      </w:pPr>
      <w:r>
        <w:t>【答案】</w:t>
      </w:r>
      <w:r>
        <w:rPr>
          <w:rFonts w:ascii="Times New Roman" w:eastAsia="Times New Roman"/>
        </w:rPr>
        <w:t>ACD</w:t>
      </w:r>
    </w:p>
    <w:p>
      <w:pPr>
        <w:spacing w:before="118"/>
        <w:ind w:left="1813" w:right="2102" w:firstLine="0"/>
        <w:jc w:val="center"/>
        <w:rPr>
          <w:rFonts w:ascii="Book Antiqua"/>
          <w:i/>
          <w:sz w:val="18"/>
        </w:rPr>
      </w:pPr>
      <w:r>
        <w:br w:type="column"/>
      </w:r>
      <w:r>
        <w:rPr>
          <w:rFonts w:ascii="Book Antiqua"/>
          <w:i/>
          <w:w w:val="105"/>
          <w:sz w:val="18"/>
        </w:rPr>
        <w:t>v</w:t>
      </w:r>
    </w:p>
    <w:p>
      <w:pPr>
        <w:pStyle w:val="6"/>
        <w:ind w:left="0"/>
        <w:rPr>
          <w:rFonts w:ascii="Book Antiqua"/>
          <w:i/>
          <w:sz w:val="22"/>
        </w:rPr>
      </w:pPr>
    </w:p>
    <w:p>
      <w:pPr>
        <w:pStyle w:val="6"/>
        <w:ind w:left="0"/>
        <w:rPr>
          <w:rFonts w:ascii="Book Antiqua"/>
          <w:i/>
          <w:sz w:val="22"/>
        </w:rPr>
      </w:pPr>
    </w:p>
    <w:p>
      <w:pPr>
        <w:pStyle w:val="6"/>
        <w:spacing w:before="3"/>
        <w:ind w:left="0"/>
        <w:rPr>
          <w:rFonts w:ascii="Book Antiqua"/>
          <w:i/>
          <w:sz w:val="32"/>
        </w:rPr>
      </w:pPr>
    </w:p>
    <w:p>
      <w:pPr>
        <w:spacing w:before="0"/>
        <w:ind w:left="0" w:right="461" w:firstLine="0"/>
        <w:jc w:val="right"/>
        <w:rPr>
          <w:rFonts w:ascii="Book Antiqua"/>
          <w:i/>
          <w:sz w:val="18"/>
        </w:rPr>
      </w:pPr>
      <w:r>
        <w:pict>
          <v:group id="_x0000_s1387" o:spid="_x0000_s1387" o:spt="203" style="position:absolute;left:0pt;margin-left:410.05pt;margin-top:-48.65pt;height:82pt;width:101.45pt;mso-position-horizontal-relative:page;z-index:-254794752;mso-width-relative:page;mso-height-relative:page;" coordorigin="8201,-974" coordsize="2029,1640">
            <o:lock v:ext="edit"/>
            <v:shape id="_x0000_s1388" o:spid="_x0000_s1388" style="position:absolute;left:8351;top:-974;height:1540;width:1879;" fillcolor="#000000" filled="t" stroked="f" coordorigin="8351,-974" coordsize="1879,1540" path="m10230,-26l10210,-36,10110,-86,10110,-36,8506,-36,8506,-854,8556,-854,8546,-874,8496,-974,8436,-854,8486,-854,8486,-36,8351,-36,8351,-16,8486,-16,8486,566,8506,566,8506,-16,10110,-16,10110,34,10210,-16,10230,-26e">
              <v:path arrowok="t"/>
              <v:fill on="t" focussize="0,0"/>
              <v:stroke on="f"/>
              <v:imagedata o:title=""/>
              <o:lock v:ext="edit"/>
            </v:shape>
            <v:shape id="_x0000_s1389" o:spid="_x0000_s1389" style="position:absolute;left:8496;top:-737;height:1066;width:1300;" filled="f" stroked="t" coordorigin="8496,-737" coordsize="1300,1066" path="m8496,-737l9074,-26m9074,-26l9796,329e">
              <v:path arrowok="t"/>
              <v:fill on="f" focussize="0,0"/>
              <v:stroke color="#000000"/>
              <v:imagedata o:title=""/>
              <o:lock v:ext="edit"/>
            </v:shape>
            <v:shape id="_x0000_s1390" o:spid="_x0000_s1390" style="position:absolute;left:8484;top:8;height:253;width:1168;" filled="f" stroked="t" coordorigin="8484,8" coordsize="1168,253" path="m9652,8l9652,245m8484,261l9640,261e">
              <v:path arrowok="t"/>
              <v:fill on="f" focussize="0,0"/>
              <v:stroke color="#000000"/>
              <v:imagedata o:title=""/>
              <o:lock v:ext="edit"/>
            </v:shape>
            <v:shape id="_x0000_s1391" o:spid="_x0000_s1391" o:spt="202" type="#_x0000_t202" style="position:absolute;left:8312;top:-885;height:238;width:181;" filled="f" stroked="f" coordsize="21600,21600">
              <v:path/>
              <v:fill on="f" focussize="0,0"/>
              <v:stroke on="f" joinstyle="miter"/>
              <v:imagedata o:title=""/>
              <o:lock v:ext="edit"/>
              <v:textbox inset="0mm,0mm,0mm,0mm">
                <w:txbxContent>
                  <w:p>
                    <w:pPr>
                      <w:spacing w:before="2" w:line="236" w:lineRule="exact"/>
                      <w:ind w:left="0" w:right="0" w:firstLine="0"/>
                      <w:jc w:val="left"/>
                      <w:rPr>
                        <w:rFonts w:ascii="Times New Roman"/>
                        <w:sz w:val="10"/>
                      </w:rPr>
                    </w:pPr>
                    <w:r>
                      <w:rPr>
                        <w:rFonts w:ascii="Book Antiqua"/>
                        <w:i/>
                        <w:w w:val="110"/>
                        <w:sz w:val="18"/>
                      </w:rPr>
                      <w:t>v</w:t>
                    </w:r>
                    <w:r>
                      <w:rPr>
                        <w:rFonts w:ascii="Times New Roman"/>
                        <w:w w:val="110"/>
                        <w:position w:val="-4"/>
                        <w:sz w:val="10"/>
                      </w:rPr>
                      <w:t>0</w:t>
                    </w:r>
                  </w:p>
                </w:txbxContent>
              </v:textbox>
            </v:shape>
            <v:shape id="_x0000_s1392" o:spid="_x0000_s1392" o:spt="202" type="#_x0000_t202" style="position:absolute;left:8953;top:-48;height:238;width:142;" filled="f" stroked="f" coordsize="21600,21600">
              <v:path/>
              <v:fill on="f" focussize="0,0"/>
              <v:stroke on="f" joinstyle="miter"/>
              <v:imagedata o:title=""/>
              <o:lock v:ext="edit"/>
              <v:textbox inset="0mm,0mm,0mm,0mm">
                <w:txbxContent>
                  <w:p>
                    <w:pPr>
                      <w:spacing w:before="2" w:line="235" w:lineRule="exact"/>
                      <w:ind w:left="0" w:right="0" w:firstLine="0"/>
                      <w:jc w:val="left"/>
                      <w:rPr>
                        <w:rFonts w:ascii="Times New Roman"/>
                        <w:sz w:val="10"/>
                      </w:rPr>
                    </w:pPr>
                    <w:r>
                      <w:rPr>
                        <w:rFonts w:ascii="Book Antiqua"/>
                        <w:i/>
                        <w:w w:val="110"/>
                        <w:sz w:val="18"/>
                      </w:rPr>
                      <w:t>t</w:t>
                    </w:r>
                    <w:r>
                      <w:rPr>
                        <w:rFonts w:ascii="Times New Roman"/>
                        <w:w w:val="110"/>
                        <w:position w:val="-4"/>
                        <w:sz w:val="10"/>
                      </w:rPr>
                      <w:t>1</w:t>
                    </w:r>
                  </w:p>
                </w:txbxContent>
              </v:textbox>
            </v:shape>
            <v:shape id="_x0000_s1393" o:spid="_x0000_s1393" o:spt="202" type="#_x0000_t202" style="position:absolute;left:8201;top:162;height:237;width:278;" filled="f" stroked="f" coordsize="21600,21600">
              <v:path/>
              <v:fill on="f" focussize="0,0"/>
              <v:stroke on="f" joinstyle="miter"/>
              <v:imagedata o:title=""/>
              <o:lock v:ext="edit"/>
              <v:textbox inset="0mm,0mm,0mm,0mm">
                <w:txbxContent>
                  <w:p>
                    <w:pPr>
                      <w:spacing w:before="1" w:line="235" w:lineRule="exact"/>
                      <w:ind w:left="0" w:right="0" w:firstLine="0"/>
                      <w:jc w:val="left"/>
                      <w:rPr>
                        <w:rFonts w:ascii="Times New Roman"/>
                        <w:sz w:val="10"/>
                      </w:rPr>
                    </w:pPr>
                    <w:r>
                      <w:rPr>
                        <w:rFonts w:ascii="Book Antiqua"/>
                        <w:i/>
                        <w:w w:val="110"/>
                        <w:sz w:val="18"/>
                      </w:rPr>
                      <w:t>- v</w:t>
                    </w:r>
                    <w:r>
                      <w:rPr>
                        <w:rFonts w:ascii="Times New Roman"/>
                        <w:w w:val="110"/>
                        <w:position w:val="-4"/>
                        <w:sz w:val="10"/>
                      </w:rPr>
                      <w:t>1</w:t>
                    </w:r>
                  </w:p>
                </w:txbxContent>
              </v:textbox>
            </v:shape>
            <v:shape id="_x0000_s1394" o:spid="_x0000_s1394" o:spt="202" type="#_x0000_t202" style="position:absolute;left:9685;top:-21;height:238;width:236;" filled="f" stroked="f" coordsize="21600,21600">
              <v:path/>
              <v:fill on="f" focussize="0,0"/>
              <v:stroke on="f" joinstyle="miter"/>
              <v:imagedata o:title=""/>
              <o:lock v:ext="edit"/>
              <v:textbox inset="0mm,0mm,0mm,0mm">
                <w:txbxContent>
                  <w:p>
                    <w:pPr>
                      <w:spacing w:before="0" w:line="237" w:lineRule="exact"/>
                      <w:ind w:left="0" w:right="0" w:firstLine="0"/>
                      <w:jc w:val="left"/>
                      <w:rPr>
                        <w:rFonts w:ascii="Times New Roman"/>
                        <w:sz w:val="10"/>
                      </w:rPr>
                    </w:pPr>
                    <w:r>
                      <w:rPr>
                        <w:rFonts w:ascii="Times New Roman"/>
                        <w:w w:val="110"/>
                        <w:sz w:val="18"/>
                      </w:rPr>
                      <w:t>2</w:t>
                    </w:r>
                    <w:r>
                      <w:rPr>
                        <w:rFonts w:ascii="Book Antiqua"/>
                        <w:i/>
                        <w:w w:val="110"/>
                        <w:sz w:val="18"/>
                      </w:rPr>
                      <w:t>t</w:t>
                    </w:r>
                    <w:r>
                      <w:rPr>
                        <w:rFonts w:ascii="Times New Roman"/>
                        <w:w w:val="110"/>
                        <w:position w:val="-4"/>
                        <w:sz w:val="10"/>
                      </w:rPr>
                      <w:t>1</w:t>
                    </w:r>
                  </w:p>
                </w:txbxContent>
              </v:textbox>
            </v:shape>
            <v:shape id="_x0000_s1395" o:spid="_x0000_s1395" o:spt="202" type="#_x0000_t202" style="position:absolute;left:9050;top:462;height:203;width:708;" filled="f" stroked="f" coordsize="21600,21600">
              <v:path/>
              <v:fill on="f" focussize="0,0"/>
              <v:stroke on="f" joinstyle="miter"/>
              <v:imagedata o:title=""/>
              <o:lock v:ext="edit"/>
              <v:textbox inset="0mm,0mm,0mm,0mm">
                <w:txbxContent>
                  <w:p>
                    <w:pPr>
                      <w:spacing w:before="0" w:line="202" w:lineRule="exact"/>
                      <w:ind w:left="0" w:right="0" w:firstLine="0"/>
                      <w:jc w:val="left"/>
                      <w:rPr>
                        <w:sz w:val="18"/>
                      </w:rPr>
                    </w:pPr>
                    <w:r>
                      <w:rPr>
                        <w:w w:val="110"/>
                        <w:sz w:val="18"/>
                      </w:rPr>
                      <w:t>图（</w:t>
                    </w:r>
                    <w:r>
                      <w:rPr>
                        <w:rFonts w:ascii="Times New Roman" w:eastAsia="Times New Roman"/>
                        <w:w w:val="110"/>
                        <w:sz w:val="18"/>
                      </w:rPr>
                      <w:t>b</w:t>
                    </w:r>
                    <w:r>
                      <w:rPr>
                        <w:w w:val="110"/>
                        <w:sz w:val="18"/>
                      </w:rPr>
                      <w:t>）</w:t>
                    </w:r>
                  </w:p>
                </w:txbxContent>
              </v:textbox>
            </v:shape>
          </v:group>
        </w:pict>
      </w:r>
      <w:r>
        <w:rPr>
          <w:rFonts w:ascii="Book Antiqua"/>
          <w:i/>
          <w:w w:val="103"/>
          <w:sz w:val="18"/>
        </w:rPr>
        <w:t>t</w:t>
      </w:r>
    </w:p>
    <w:p>
      <w:pPr>
        <w:pStyle w:val="6"/>
        <w:spacing w:before="2"/>
        <w:ind w:left="0"/>
        <w:rPr>
          <w:rFonts w:ascii="Book Antiqua"/>
          <w:i/>
          <w:sz w:val="18"/>
        </w:rPr>
      </w:pPr>
    </w:p>
    <w:p>
      <w:pPr>
        <w:spacing w:before="1"/>
        <w:ind w:left="218" w:right="0" w:firstLine="0"/>
        <w:jc w:val="left"/>
        <w:rPr>
          <w:sz w:val="18"/>
        </w:rPr>
      </w:pPr>
      <w:r>
        <w:rPr>
          <w:w w:val="110"/>
          <w:sz w:val="18"/>
        </w:rPr>
        <w:t>图（</w:t>
      </w:r>
      <w:r>
        <w:rPr>
          <w:rFonts w:ascii="Times New Roman" w:eastAsia="Times New Roman"/>
          <w:w w:val="110"/>
          <w:sz w:val="18"/>
        </w:rPr>
        <w:t>a</w:t>
      </w:r>
      <w:r>
        <w:rPr>
          <w:w w:val="110"/>
          <w:sz w:val="18"/>
        </w:rPr>
        <w:t>）</w:t>
      </w:r>
    </w:p>
    <w:p>
      <w:pPr>
        <w:spacing w:after="0"/>
        <w:jc w:val="left"/>
        <w:rPr>
          <w:sz w:val="18"/>
        </w:rPr>
        <w:sectPr>
          <w:type w:val="continuous"/>
          <w:pgSz w:w="11910" w:h="16840"/>
          <w:pgMar w:top="1400" w:right="1160" w:bottom="1100" w:left="1200" w:header="720" w:footer="720" w:gutter="0"/>
          <w:cols w:equalWidth="0" w:num="2">
            <w:col w:w="5449" w:space="51"/>
            <w:col w:w="4050"/>
          </w:cols>
        </w:sectPr>
      </w:pPr>
    </w:p>
    <w:p>
      <w:pPr>
        <w:pStyle w:val="6"/>
        <w:spacing w:before="91" w:line="321" w:lineRule="auto"/>
        <w:ind w:left="218" w:right="250" w:firstLine="420"/>
      </w:pPr>
      <w:r>
        <w:rPr>
          <w:rFonts w:ascii="Times New Roman" w:eastAsia="Times New Roman"/>
          <w:color w:val="FF0000"/>
        </w:rPr>
        <w:t>2016-20.</w:t>
      </w:r>
      <w:r>
        <w:rPr>
          <w:spacing w:val="-7"/>
        </w:rPr>
        <w:t>如图，一带负电荷的油滴在匀强电场中运动，其轨迹在竖直平面</w:t>
      </w:r>
      <w:r>
        <w:t>（</w:t>
      </w:r>
      <w:r>
        <w:rPr>
          <w:spacing w:val="-2"/>
        </w:rPr>
        <w:t>纸面</w:t>
      </w:r>
      <w:r>
        <w:rPr>
          <w:spacing w:val="-17"/>
        </w:rPr>
        <w:t>）</w:t>
      </w:r>
      <w:r>
        <w:rPr>
          <w:spacing w:val="-5"/>
        </w:rPr>
        <w:t>内，且相对于</w:t>
      </w:r>
      <w:r>
        <w:rPr>
          <w:spacing w:val="-12"/>
        </w:rPr>
        <w:t xml:space="preserve">过轨迹最低点 </w:t>
      </w:r>
      <w:r>
        <w:rPr>
          <w:rFonts w:ascii="Times New Roman" w:eastAsia="Times New Roman"/>
          <w:i/>
        </w:rPr>
        <w:t xml:space="preserve">P </w:t>
      </w:r>
      <w:r>
        <w:rPr>
          <w:spacing w:val="-3"/>
        </w:rPr>
        <w:t>的竖直线对称。忽略空气阻力。由此可知</w:t>
      </w:r>
    </w:p>
    <w:p>
      <w:pPr>
        <w:spacing w:before="0" w:line="268" w:lineRule="exact"/>
        <w:ind w:left="638" w:right="0" w:firstLine="0"/>
        <w:jc w:val="left"/>
        <w:rPr>
          <w:sz w:val="21"/>
        </w:rPr>
      </w:pPr>
      <w:r>
        <w:drawing>
          <wp:anchor distT="0" distB="0" distL="0" distR="0" simplePos="0" relativeHeight="251790336" behindDoc="0" locked="0" layoutInCell="1" allowOverlap="1">
            <wp:simplePos x="0" y="0"/>
            <wp:positionH relativeFrom="page">
              <wp:posOffset>4617720</wp:posOffset>
            </wp:positionH>
            <wp:positionV relativeFrom="paragraph">
              <wp:posOffset>89535</wp:posOffset>
            </wp:positionV>
            <wp:extent cx="1646555" cy="563880"/>
            <wp:effectExtent l="0" t="0" r="0" b="0"/>
            <wp:wrapNone/>
            <wp:docPr id="79" name="image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image57.jpeg"/>
                    <pic:cNvPicPr>
                      <a:picLocks noChangeAspect="1"/>
                    </pic:cNvPicPr>
                  </pic:nvPicPr>
                  <pic:blipFill>
                    <a:blip r:embed="rId65" cstate="print"/>
                    <a:stretch>
                      <a:fillRect/>
                    </a:stretch>
                  </pic:blipFill>
                  <pic:spPr>
                    <a:xfrm>
                      <a:off x="0" y="0"/>
                      <a:ext cx="1646801" cy="563605"/>
                    </a:xfrm>
                    <a:prstGeom prst="rect">
                      <a:avLst/>
                    </a:prstGeom>
                  </pic:spPr>
                </pic:pic>
              </a:graphicData>
            </a:graphic>
          </wp:anchor>
        </w:drawing>
      </w:r>
      <w:r>
        <w:rPr>
          <w:rFonts w:ascii="Times New Roman" w:eastAsia="Times New Roman"/>
          <w:sz w:val="21"/>
        </w:rPr>
        <w:t>A</w:t>
      </w:r>
      <w:r>
        <w:rPr>
          <w:sz w:val="21"/>
        </w:rPr>
        <w:t>．</w:t>
      </w:r>
      <w:r>
        <w:rPr>
          <w:rFonts w:ascii="Times New Roman" w:eastAsia="Times New Roman"/>
          <w:i/>
          <w:sz w:val="21"/>
        </w:rPr>
        <w:t xml:space="preserve">Q </w:t>
      </w:r>
      <w:r>
        <w:rPr>
          <w:sz w:val="21"/>
        </w:rPr>
        <w:t xml:space="preserve">点的电势比 </w:t>
      </w:r>
      <w:r>
        <w:rPr>
          <w:rFonts w:ascii="Times New Roman" w:eastAsia="Times New Roman"/>
          <w:i/>
          <w:sz w:val="21"/>
        </w:rPr>
        <w:t xml:space="preserve">P </w:t>
      </w:r>
      <w:r>
        <w:rPr>
          <w:sz w:val="21"/>
        </w:rPr>
        <w:t>点高</w:t>
      </w:r>
    </w:p>
    <w:p>
      <w:pPr>
        <w:pStyle w:val="10"/>
        <w:numPr>
          <w:ilvl w:val="0"/>
          <w:numId w:val="18"/>
        </w:numPr>
        <w:tabs>
          <w:tab w:val="left" w:pos="993"/>
        </w:tabs>
        <w:spacing w:before="91" w:after="0" w:line="240" w:lineRule="auto"/>
        <w:ind w:left="992" w:right="0" w:hanging="355"/>
        <w:jc w:val="left"/>
        <w:rPr>
          <w:sz w:val="21"/>
        </w:rPr>
      </w:pPr>
      <w:r>
        <w:rPr>
          <w:spacing w:val="-16"/>
          <w:sz w:val="21"/>
        </w:rPr>
        <w:t xml:space="preserve">油滴在 </w:t>
      </w:r>
      <w:r>
        <w:rPr>
          <w:rFonts w:ascii="Times New Roman" w:eastAsia="Times New Roman"/>
          <w:i/>
          <w:sz w:val="21"/>
        </w:rPr>
        <w:t>Q</w:t>
      </w:r>
      <w:r>
        <w:rPr>
          <w:rFonts w:ascii="Times New Roman" w:eastAsia="Times New Roman"/>
          <w:i/>
          <w:spacing w:val="1"/>
          <w:sz w:val="21"/>
        </w:rPr>
        <w:t xml:space="preserve"> </w:t>
      </w:r>
      <w:r>
        <w:rPr>
          <w:spacing w:val="-10"/>
          <w:sz w:val="21"/>
        </w:rPr>
        <w:t xml:space="preserve">点的动能比它在 </w:t>
      </w:r>
      <w:r>
        <w:rPr>
          <w:rFonts w:ascii="Times New Roman" w:eastAsia="Times New Roman"/>
          <w:i/>
          <w:sz w:val="21"/>
        </w:rPr>
        <w:t xml:space="preserve">P </w:t>
      </w:r>
      <w:r>
        <w:rPr>
          <w:spacing w:val="-2"/>
          <w:sz w:val="21"/>
        </w:rPr>
        <w:t>点的大</w:t>
      </w:r>
    </w:p>
    <w:p>
      <w:pPr>
        <w:pStyle w:val="10"/>
        <w:numPr>
          <w:ilvl w:val="0"/>
          <w:numId w:val="18"/>
        </w:numPr>
        <w:tabs>
          <w:tab w:val="left" w:pos="993"/>
        </w:tabs>
        <w:spacing w:before="91" w:after="0" w:line="240" w:lineRule="auto"/>
        <w:ind w:left="992" w:right="0" w:hanging="355"/>
        <w:jc w:val="left"/>
        <w:rPr>
          <w:sz w:val="21"/>
        </w:rPr>
      </w:pPr>
      <w:r>
        <w:rPr>
          <w:spacing w:val="-16"/>
          <w:sz w:val="21"/>
        </w:rPr>
        <w:t xml:space="preserve">油滴在 </w:t>
      </w:r>
      <w:r>
        <w:rPr>
          <w:rFonts w:ascii="Times New Roman" w:eastAsia="Times New Roman"/>
          <w:i/>
          <w:sz w:val="21"/>
        </w:rPr>
        <w:t>Q</w:t>
      </w:r>
      <w:r>
        <w:rPr>
          <w:rFonts w:ascii="Times New Roman" w:eastAsia="Times New Roman"/>
          <w:i/>
          <w:spacing w:val="1"/>
          <w:sz w:val="21"/>
        </w:rPr>
        <w:t xml:space="preserve"> </w:t>
      </w:r>
      <w:r>
        <w:rPr>
          <w:spacing w:val="-9"/>
          <w:sz w:val="21"/>
        </w:rPr>
        <w:t xml:space="preserve">点的电势能比它在 </w:t>
      </w:r>
      <w:r>
        <w:rPr>
          <w:rFonts w:ascii="Times New Roman" w:eastAsia="Times New Roman"/>
          <w:i/>
          <w:sz w:val="21"/>
        </w:rPr>
        <w:t>P</w:t>
      </w:r>
      <w:r>
        <w:rPr>
          <w:rFonts w:ascii="Times New Roman" w:eastAsia="Times New Roman"/>
          <w:i/>
          <w:spacing w:val="-2"/>
          <w:sz w:val="21"/>
        </w:rPr>
        <w:t xml:space="preserve"> </w:t>
      </w:r>
      <w:r>
        <w:rPr>
          <w:spacing w:val="-2"/>
          <w:sz w:val="21"/>
        </w:rPr>
        <w:t>点的大</w:t>
      </w:r>
    </w:p>
    <w:p>
      <w:pPr>
        <w:pStyle w:val="10"/>
        <w:numPr>
          <w:ilvl w:val="0"/>
          <w:numId w:val="18"/>
        </w:numPr>
        <w:tabs>
          <w:tab w:val="left" w:pos="1005"/>
        </w:tabs>
        <w:spacing w:before="91" w:after="0" w:line="240" w:lineRule="auto"/>
        <w:ind w:left="1004" w:right="0" w:hanging="367"/>
        <w:jc w:val="left"/>
        <w:rPr>
          <w:sz w:val="21"/>
        </w:rPr>
      </w:pPr>
      <w:r>
        <w:rPr>
          <w:spacing w:val="-16"/>
          <w:sz w:val="21"/>
        </w:rPr>
        <w:t xml:space="preserve">油滴在 </w:t>
      </w:r>
      <w:r>
        <w:rPr>
          <w:rFonts w:ascii="Times New Roman" w:eastAsia="Times New Roman"/>
          <w:i/>
          <w:sz w:val="21"/>
        </w:rPr>
        <w:t>Q</w:t>
      </w:r>
      <w:r>
        <w:rPr>
          <w:rFonts w:ascii="Times New Roman" w:eastAsia="Times New Roman"/>
          <w:i/>
          <w:spacing w:val="1"/>
          <w:sz w:val="21"/>
        </w:rPr>
        <w:t xml:space="preserve"> </w:t>
      </w:r>
      <w:r>
        <w:rPr>
          <w:spacing w:val="-8"/>
          <w:sz w:val="21"/>
        </w:rPr>
        <w:t xml:space="preserve">点的加速度大小比它在 </w:t>
      </w:r>
      <w:r>
        <w:rPr>
          <w:rFonts w:ascii="Times New Roman" w:eastAsia="Times New Roman"/>
          <w:i/>
          <w:sz w:val="21"/>
        </w:rPr>
        <w:t>P</w:t>
      </w:r>
      <w:r>
        <w:rPr>
          <w:rFonts w:ascii="Times New Roman" w:eastAsia="Times New Roman"/>
          <w:i/>
          <w:spacing w:val="-2"/>
          <w:sz w:val="21"/>
        </w:rPr>
        <w:t xml:space="preserve"> </w:t>
      </w:r>
      <w:r>
        <w:rPr>
          <w:spacing w:val="-2"/>
          <w:sz w:val="21"/>
        </w:rPr>
        <w:t>点的小</w:t>
      </w:r>
    </w:p>
    <w:p>
      <w:pPr>
        <w:pStyle w:val="6"/>
        <w:spacing w:before="91"/>
        <w:rPr>
          <w:rFonts w:ascii="Times New Roman" w:eastAsia="Times New Roman"/>
        </w:rPr>
      </w:pPr>
      <w:r>
        <w:t>【答案】</w:t>
      </w:r>
      <w:r>
        <w:rPr>
          <w:rFonts w:ascii="Times New Roman" w:eastAsia="Times New Roman"/>
        </w:rPr>
        <w:t>AB</w:t>
      </w:r>
    </w:p>
    <w:p>
      <w:pPr>
        <w:spacing w:before="129" w:line="355" w:lineRule="auto"/>
        <w:ind w:left="218" w:right="146" w:firstLine="420"/>
        <w:jc w:val="left"/>
        <w:rPr>
          <w:sz w:val="21"/>
        </w:rPr>
      </w:pPr>
      <w:r>
        <w:drawing>
          <wp:anchor distT="0" distB="0" distL="0" distR="0" simplePos="0" relativeHeight="248523776" behindDoc="1" locked="0" layoutInCell="1" allowOverlap="1">
            <wp:simplePos x="0" y="0"/>
            <wp:positionH relativeFrom="page">
              <wp:posOffset>5298440</wp:posOffset>
            </wp:positionH>
            <wp:positionV relativeFrom="paragraph">
              <wp:posOffset>561975</wp:posOffset>
            </wp:positionV>
            <wp:extent cx="1318260" cy="1412240"/>
            <wp:effectExtent l="0" t="0" r="0" b="0"/>
            <wp:wrapNone/>
            <wp:docPr id="81" name="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mage58.jpeg"/>
                    <pic:cNvPicPr>
                      <a:picLocks noChangeAspect="1"/>
                    </pic:cNvPicPr>
                  </pic:nvPicPr>
                  <pic:blipFill>
                    <a:blip r:embed="rId66" cstate="print"/>
                    <a:stretch>
                      <a:fillRect/>
                    </a:stretch>
                  </pic:blipFill>
                  <pic:spPr>
                    <a:xfrm>
                      <a:off x="0" y="0"/>
                      <a:ext cx="1318437" cy="1412240"/>
                    </a:xfrm>
                    <a:prstGeom prst="rect">
                      <a:avLst/>
                    </a:prstGeom>
                  </pic:spPr>
                </pic:pic>
              </a:graphicData>
            </a:graphic>
          </wp:anchor>
        </w:drawing>
      </w:r>
      <w:r>
        <w:rPr>
          <w:rFonts w:ascii="Times New Roman" w:hAnsi="Times New Roman" w:eastAsia="Times New Roman"/>
          <w:color w:val="FF0000"/>
          <w:sz w:val="21"/>
        </w:rPr>
        <w:t xml:space="preserve">2017-20. </w:t>
      </w:r>
      <w:r>
        <w:rPr>
          <w:spacing w:val="-13"/>
          <w:sz w:val="21"/>
        </w:rPr>
        <w:t xml:space="preserve">在一静止点电荷的电场中，任一点的电势 </w:t>
      </w:r>
      <w:r>
        <w:rPr>
          <w:rFonts w:ascii="Times New Roman" w:hAnsi="Times New Roman" w:eastAsia="Times New Roman"/>
          <w:i/>
          <w:sz w:val="21"/>
        </w:rPr>
        <w:t xml:space="preserve">φ </w:t>
      </w:r>
      <w:r>
        <w:rPr>
          <w:spacing w:val="-7"/>
          <w:sz w:val="21"/>
        </w:rPr>
        <w:t xml:space="preserve">与该点到点电荷的距离 </w:t>
      </w:r>
      <w:r>
        <w:rPr>
          <w:rFonts w:ascii="Times New Roman" w:hAnsi="Times New Roman" w:eastAsia="Times New Roman"/>
          <w:i/>
          <w:sz w:val="21"/>
        </w:rPr>
        <w:t xml:space="preserve">r </w:t>
      </w:r>
      <w:r>
        <w:rPr>
          <w:spacing w:val="-3"/>
          <w:sz w:val="21"/>
        </w:rPr>
        <w:t>的关系如图所示。</w:t>
      </w:r>
      <w:r>
        <w:rPr>
          <w:spacing w:val="-10"/>
          <w:position w:val="2"/>
          <w:sz w:val="21"/>
        </w:rPr>
        <w:t xml:space="preserve">电场中四个点 </w:t>
      </w:r>
      <w:r>
        <w:rPr>
          <w:rFonts w:ascii="Times New Roman" w:hAnsi="Times New Roman" w:eastAsia="Times New Roman"/>
          <w:i/>
          <w:spacing w:val="-3"/>
          <w:position w:val="2"/>
          <w:sz w:val="21"/>
        </w:rPr>
        <w:t>a</w:t>
      </w:r>
      <w:r>
        <w:rPr>
          <w:spacing w:val="-12"/>
          <w:position w:val="2"/>
          <w:sz w:val="21"/>
        </w:rPr>
        <w:t>、</w:t>
      </w:r>
      <w:r>
        <w:rPr>
          <w:rFonts w:ascii="Times New Roman" w:hAnsi="Times New Roman" w:eastAsia="Times New Roman"/>
          <w:i/>
          <w:spacing w:val="-3"/>
          <w:position w:val="2"/>
          <w:sz w:val="21"/>
        </w:rPr>
        <w:t>b</w:t>
      </w:r>
      <w:r>
        <w:rPr>
          <w:spacing w:val="-12"/>
          <w:position w:val="2"/>
          <w:sz w:val="21"/>
        </w:rPr>
        <w:t>、</w:t>
      </w:r>
      <w:r>
        <w:rPr>
          <w:rFonts w:ascii="Times New Roman" w:hAnsi="Times New Roman" w:eastAsia="Times New Roman"/>
          <w:i/>
          <w:position w:val="2"/>
          <w:sz w:val="21"/>
        </w:rPr>
        <w:t xml:space="preserve">c </w:t>
      </w:r>
      <w:r>
        <w:rPr>
          <w:spacing w:val="-27"/>
          <w:position w:val="2"/>
          <w:sz w:val="21"/>
        </w:rPr>
        <w:t xml:space="preserve">和 </w:t>
      </w:r>
      <w:r>
        <w:rPr>
          <w:rFonts w:ascii="Times New Roman" w:hAnsi="Times New Roman" w:eastAsia="Times New Roman"/>
          <w:i/>
          <w:position w:val="2"/>
          <w:sz w:val="21"/>
        </w:rPr>
        <w:t xml:space="preserve">d </w:t>
      </w:r>
      <w:r>
        <w:rPr>
          <w:spacing w:val="-8"/>
          <w:position w:val="2"/>
          <w:sz w:val="21"/>
        </w:rPr>
        <w:t xml:space="preserve">的电场强度大小分别 </w:t>
      </w:r>
      <w:r>
        <w:rPr>
          <w:rFonts w:ascii="Times New Roman" w:hAnsi="Times New Roman" w:eastAsia="Times New Roman"/>
          <w:i/>
          <w:position w:val="2"/>
          <w:sz w:val="21"/>
        </w:rPr>
        <w:t>E</w:t>
      </w:r>
      <w:r>
        <w:rPr>
          <w:rFonts w:ascii="Times New Roman" w:hAnsi="Times New Roman" w:eastAsia="Times New Roman"/>
          <w:i/>
          <w:sz w:val="14"/>
        </w:rPr>
        <w:t>a</w:t>
      </w:r>
      <w:r>
        <w:rPr>
          <w:spacing w:val="-12"/>
          <w:position w:val="2"/>
          <w:sz w:val="21"/>
        </w:rPr>
        <w:t>、</w:t>
      </w:r>
      <w:r>
        <w:rPr>
          <w:rFonts w:ascii="Times New Roman" w:hAnsi="Times New Roman" w:eastAsia="Times New Roman"/>
          <w:i/>
          <w:position w:val="2"/>
          <w:sz w:val="21"/>
        </w:rPr>
        <w:t>E</w:t>
      </w:r>
      <w:r>
        <w:rPr>
          <w:rFonts w:ascii="Times New Roman" w:hAnsi="Times New Roman" w:eastAsia="Times New Roman"/>
          <w:i/>
          <w:sz w:val="14"/>
        </w:rPr>
        <w:t>b</w:t>
      </w:r>
      <w:r>
        <w:rPr>
          <w:spacing w:val="-12"/>
          <w:position w:val="2"/>
          <w:sz w:val="21"/>
        </w:rPr>
        <w:t>、</w:t>
      </w:r>
      <w:r>
        <w:rPr>
          <w:rFonts w:ascii="Times New Roman" w:hAnsi="Times New Roman" w:eastAsia="Times New Roman"/>
          <w:i/>
          <w:position w:val="2"/>
          <w:sz w:val="21"/>
        </w:rPr>
        <w:t>E</w:t>
      </w:r>
      <w:r>
        <w:rPr>
          <w:rFonts w:ascii="Times New Roman" w:hAnsi="Times New Roman" w:eastAsia="Times New Roman"/>
          <w:i/>
          <w:sz w:val="14"/>
        </w:rPr>
        <w:t xml:space="preserve">c </w:t>
      </w:r>
      <w:r>
        <w:rPr>
          <w:spacing w:val="-27"/>
          <w:position w:val="2"/>
          <w:sz w:val="21"/>
        </w:rPr>
        <w:t xml:space="preserve">和 </w:t>
      </w:r>
      <w:r>
        <w:rPr>
          <w:rFonts w:ascii="Times New Roman" w:hAnsi="Times New Roman" w:eastAsia="Times New Roman"/>
          <w:i/>
          <w:position w:val="2"/>
          <w:sz w:val="21"/>
        </w:rPr>
        <w:t>E</w:t>
      </w:r>
      <w:r>
        <w:rPr>
          <w:rFonts w:ascii="Times New Roman" w:hAnsi="Times New Roman" w:eastAsia="Times New Roman"/>
          <w:i/>
          <w:sz w:val="14"/>
        </w:rPr>
        <w:t>d</w:t>
      </w:r>
      <w:r>
        <w:rPr>
          <w:spacing w:val="-22"/>
          <w:position w:val="2"/>
          <w:sz w:val="21"/>
        </w:rPr>
        <w:t xml:space="preserve">。点 </w:t>
      </w:r>
      <w:r>
        <w:rPr>
          <w:rFonts w:ascii="Times New Roman" w:hAnsi="Times New Roman" w:eastAsia="Times New Roman"/>
          <w:i/>
          <w:position w:val="2"/>
          <w:sz w:val="21"/>
        </w:rPr>
        <w:t xml:space="preserve">a </w:t>
      </w:r>
      <w:r>
        <w:rPr>
          <w:spacing w:val="-9"/>
          <w:position w:val="2"/>
          <w:sz w:val="21"/>
        </w:rPr>
        <w:t xml:space="preserve">到点电荷的距离 </w:t>
      </w:r>
      <w:r>
        <w:rPr>
          <w:rFonts w:ascii="Times New Roman" w:hAnsi="Times New Roman" w:eastAsia="Times New Roman"/>
          <w:i/>
          <w:position w:val="2"/>
          <w:sz w:val="21"/>
        </w:rPr>
        <w:t>r</w:t>
      </w:r>
      <w:r>
        <w:rPr>
          <w:rFonts w:ascii="Times New Roman" w:hAnsi="Times New Roman" w:eastAsia="Times New Roman"/>
          <w:i/>
          <w:sz w:val="14"/>
        </w:rPr>
        <w:t xml:space="preserve">a </w:t>
      </w:r>
      <w:r>
        <w:rPr>
          <w:spacing w:val="-18"/>
          <w:position w:val="2"/>
          <w:sz w:val="21"/>
        </w:rPr>
        <w:t xml:space="preserve">与点 </w:t>
      </w:r>
      <w:r>
        <w:rPr>
          <w:rFonts w:ascii="Times New Roman" w:hAnsi="Times New Roman" w:eastAsia="Times New Roman"/>
          <w:i/>
          <w:position w:val="2"/>
          <w:sz w:val="21"/>
        </w:rPr>
        <w:t xml:space="preserve">a </w:t>
      </w:r>
      <w:r>
        <w:rPr>
          <w:position w:val="2"/>
          <w:sz w:val="21"/>
        </w:rPr>
        <w:t>的</w:t>
      </w:r>
      <w:r>
        <w:rPr>
          <w:spacing w:val="-19"/>
          <w:position w:val="2"/>
          <w:sz w:val="21"/>
        </w:rPr>
        <w:t xml:space="preserve">电势 </w:t>
      </w:r>
      <w:r>
        <w:rPr>
          <w:rFonts w:ascii="Times New Roman" w:hAnsi="Times New Roman" w:eastAsia="Times New Roman"/>
          <w:i/>
          <w:position w:val="2"/>
          <w:sz w:val="21"/>
        </w:rPr>
        <w:t>φ</w:t>
      </w:r>
      <w:r>
        <w:rPr>
          <w:rFonts w:ascii="Times New Roman" w:hAnsi="Times New Roman" w:eastAsia="Times New Roman"/>
          <w:sz w:val="14"/>
        </w:rPr>
        <w:t xml:space="preserve">a </w:t>
      </w:r>
      <w:r>
        <w:rPr>
          <w:spacing w:val="-3"/>
          <w:position w:val="2"/>
          <w:sz w:val="21"/>
        </w:rPr>
        <w:t>已在图中用坐标</w:t>
      </w:r>
      <w:r>
        <w:rPr>
          <w:position w:val="2"/>
          <w:sz w:val="21"/>
        </w:rPr>
        <w:t>（</w:t>
      </w:r>
      <w:r>
        <w:rPr>
          <w:rFonts w:ascii="Times New Roman" w:hAnsi="Times New Roman" w:eastAsia="Times New Roman"/>
          <w:i/>
          <w:position w:val="2"/>
          <w:sz w:val="21"/>
        </w:rPr>
        <w:t>r</w:t>
      </w:r>
      <w:r>
        <w:rPr>
          <w:rFonts w:ascii="Times New Roman" w:hAnsi="Times New Roman" w:eastAsia="Times New Roman"/>
          <w:i/>
          <w:sz w:val="14"/>
        </w:rPr>
        <w:t>a</w:t>
      </w:r>
      <w:r>
        <w:rPr>
          <w:position w:val="2"/>
          <w:sz w:val="21"/>
        </w:rPr>
        <w:t>，</w:t>
      </w:r>
      <w:r>
        <w:rPr>
          <w:rFonts w:ascii="Times New Roman" w:hAnsi="Times New Roman" w:eastAsia="Times New Roman"/>
          <w:i/>
          <w:position w:val="2"/>
          <w:sz w:val="21"/>
        </w:rPr>
        <w:t>φ</w:t>
      </w:r>
      <w:r>
        <w:rPr>
          <w:rFonts w:ascii="Times New Roman" w:hAnsi="Times New Roman" w:eastAsia="Times New Roman"/>
          <w:sz w:val="14"/>
        </w:rPr>
        <w:t>a</w:t>
      </w:r>
      <w:r>
        <w:rPr>
          <w:position w:val="2"/>
          <w:sz w:val="21"/>
        </w:rPr>
        <w:t>）</w:t>
      </w:r>
      <w:r>
        <w:rPr>
          <w:spacing w:val="-3"/>
          <w:position w:val="2"/>
          <w:sz w:val="21"/>
        </w:rPr>
        <w:t>标出，其余类推。现将一带正电的试探</w:t>
      </w:r>
    </w:p>
    <w:p>
      <w:pPr>
        <w:spacing w:before="6" w:line="355" w:lineRule="auto"/>
        <w:ind w:left="218" w:right="2577" w:firstLine="0"/>
        <w:jc w:val="left"/>
        <w:rPr>
          <w:sz w:val="21"/>
        </w:rPr>
      </w:pPr>
      <w:r>
        <w:rPr>
          <w:spacing w:val="-14"/>
          <w:sz w:val="21"/>
        </w:rPr>
        <w:t xml:space="preserve">电荷由 </w:t>
      </w:r>
      <w:r>
        <w:rPr>
          <w:rFonts w:ascii="Times New Roman" w:eastAsia="Times New Roman"/>
          <w:i/>
          <w:sz w:val="21"/>
        </w:rPr>
        <w:t xml:space="preserve">a </w:t>
      </w:r>
      <w:r>
        <w:rPr>
          <w:spacing w:val="-12"/>
          <w:sz w:val="21"/>
        </w:rPr>
        <w:t xml:space="preserve">点依次经 </w:t>
      </w:r>
      <w:r>
        <w:rPr>
          <w:rFonts w:ascii="Times New Roman" w:eastAsia="Times New Roman"/>
          <w:i/>
          <w:spacing w:val="-3"/>
          <w:sz w:val="21"/>
        </w:rPr>
        <w:t>b</w:t>
      </w:r>
      <w:r>
        <w:rPr>
          <w:spacing w:val="-24"/>
          <w:sz w:val="21"/>
        </w:rPr>
        <w:t>、</w:t>
      </w:r>
      <w:r>
        <w:rPr>
          <w:rFonts w:ascii="Times New Roman" w:eastAsia="Times New Roman"/>
          <w:i/>
          <w:sz w:val="21"/>
        </w:rPr>
        <w:t xml:space="preserve">c </w:t>
      </w:r>
      <w:r>
        <w:rPr>
          <w:spacing w:val="-12"/>
          <w:sz w:val="21"/>
        </w:rPr>
        <w:t xml:space="preserve">点移动到 </w:t>
      </w:r>
      <w:r>
        <w:rPr>
          <w:rFonts w:ascii="Times New Roman" w:eastAsia="Times New Roman"/>
          <w:i/>
          <w:sz w:val="21"/>
        </w:rPr>
        <w:t xml:space="preserve">d </w:t>
      </w:r>
      <w:r>
        <w:rPr>
          <w:spacing w:val="-9"/>
          <w:sz w:val="21"/>
        </w:rPr>
        <w:t>点，在相邻两点间移动的过程中，电场</w:t>
      </w:r>
      <w:r>
        <w:rPr>
          <w:spacing w:val="-11"/>
          <w:position w:val="2"/>
          <w:sz w:val="21"/>
        </w:rPr>
        <w:t xml:space="preserve">力所做的功分别为 </w:t>
      </w:r>
      <w:r>
        <w:rPr>
          <w:rFonts w:ascii="Times New Roman" w:eastAsia="Times New Roman"/>
          <w:i/>
          <w:position w:val="2"/>
          <w:sz w:val="21"/>
        </w:rPr>
        <w:t>W</w:t>
      </w:r>
      <w:r>
        <w:rPr>
          <w:rFonts w:ascii="Times New Roman" w:eastAsia="Times New Roman"/>
          <w:i/>
          <w:sz w:val="14"/>
        </w:rPr>
        <w:t>ab</w:t>
      </w:r>
      <w:r>
        <w:rPr>
          <w:position w:val="2"/>
          <w:sz w:val="21"/>
        </w:rPr>
        <w:t>、</w:t>
      </w:r>
      <w:r>
        <w:rPr>
          <w:rFonts w:ascii="Times New Roman" w:eastAsia="Times New Roman"/>
          <w:i/>
          <w:position w:val="2"/>
          <w:sz w:val="21"/>
        </w:rPr>
        <w:t>W</w:t>
      </w:r>
      <w:r>
        <w:rPr>
          <w:rFonts w:ascii="Times New Roman" w:eastAsia="Times New Roman"/>
          <w:i/>
          <w:sz w:val="14"/>
        </w:rPr>
        <w:t xml:space="preserve">bc </w:t>
      </w:r>
      <w:r>
        <w:rPr>
          <w:spacing w:val="-27"/>
          <w:position w:val="2"/>
          <w:sz w:val="21"/>
        </w:rPr>
        <w:t xml:space="preserve">和 </w:t>
      </w:r>
      <w:r>
        <w:rPr>
          <w:rFonts w:ascii="Times New Roman" w:eastAsia="Times New Roman"/>
          <w:i/>
          <w:position w:val="2"/>
          <w:sz w:val="21"/>
        </w:rPr>
        <w:t>W</w:t>
      </w:r>
      <w:r>
        <w:rPr>
          <w:rFonts w:ascii="Times New Roman" w:eastAsia="Times New Roman"/>
          <w:i/>
          <w:sz w:val="14"/>
        </w:rPr>
        <w:t>cd</w:t>
      </w:r>
      <w:r>
        <w:rPr>
          <w:spacing w:val="-3"/>
          <w:position w:val="2"/>
          <w:sz w:val="21"/>
        </w:rPr>
        <w:t>。下列选项正确的是</w:t>
      </w:r>
    </w:p>
    <w:p>
      <w:pPr>
        <w:tabs>
          <w:tab w:val="left" w:pos="3360"/>
        </w:tabs>
        <w:spacing w:before="2"/>
        <w:ind w:left="638" w:right="0" w:firstLine="0"/>
        <w:jc w:val="left"/>
        <w:rPr>
          <w:rFonts w:ascii="Times New Roman" w:eastAsia="Times New Roman"/>
          <w:sz w:val="21"/>
        </w:rPr>
      </w:pPr>
      <w:r>
        <w:rPr>
          <w:rFonts w:ascii="Times New Roman" w:eastAsia="Times New Roman"/>
          <w:position w:val="2"/>
          <w:sz w:val="21"/>
        </w:rPr>
        <w:t>A</w:t>
      </w:r>
      <w:r>
        <w:rPr>
          <w:position w:val="2"/>
          <w:sz w:val="21"/>
        </w:rPr>
        <w:t>．</w:t>
      </w:r>
      <w:r>
        <w:rPr>
          <w:rFonts w:ascii="Times New Roman" w:eastAsia="Times New Roman"/>
          <w:i/>
          <w:position w:val="2"/>
          <w:sz w:val="21"/>
        </w:rPr>
        <w:t>E</w:t>
      </w:r>
      <w:r>
        <w:rPr>
          <w:rFonts w:ascii="Times New Roman" w:eastAsia="Times New Roman"/>
          <w:i/>
          <w:sz w:val="14"/>
        </w:rPr>
        <w:t>a</w:t>
      </w:r>
      <w:r>
        <w:rPr>
          <w:rFonts w:ascii="Times New Roman" w:eastAsia="Times New Roman"/>
          <w:b/>
          <w:position w:val="2"/>
          <w:sz w:val="21"/>
        </w:rPr>
        <w:t>:</w:t>
      </w:r>
      <w:r>
        <w:rPr>
          <w:rFonts w:ascii="Times New Roman" w:eastAsia="Times New Roman"/>
          <w:i/>
          <w:position w:val="2"/>
          <w:sz w:val="21"/>
        </w:rPr>
        <w:t>E</w:t>
      </w:r>
      <w:r>
        <w:rPr>
          <w:rFonts w:ascii="Times New Roman" w:eastAsia="Times New Roman"/>
          <w:i/>
          <w:sz w:val="14"/>
        </w:rPr>
        <w:t>b</w:t>
      </w:r>
      <w:r>
        <w:rPr>
          <w:rFonts w:ascii="Times New Roman" w:eastAsia="Times New Roman"/>
          <w:i/>
          <w:position w:val="2"/>
          <w:sz w:val="21"/>
        </w:rPr>
        <w:t>=</w:t>
      </w:r>
      <w:r>
        <w:rPr>
          <w:rFonts w:ascii="Times New Roman" w:eastAsia="Times New Roman"/>
          <w:position w:val="2"/>
          <w:sz w:val="21"/>
        </w:rPr>
        <w:t>4</w:t>
      </w:r>
      <w:r>
        <w:rPr>
          <w:rFonts w:ascii="Times New Roman" w:eastAsia="Times New Roman"/>
          <w:b/>
          <w:position w:val="2"/>
          <w:sz w:val="21"/>
        </w:rPr>
        <w:t>:</w:t>
      </w:r>
      <w:r>
        <w:rPr>
          <w:rFonts w:ascii="Times New Roman" w:eastAsia="Times New Roman"/>
          <w:position w:val="2"/>
          <w:sz w:val="21"/>
        </w:rPr>
        <w:t>1</w:t>
      </w:r>
      <w:r>
        <w:rPr>
          <w:rFonts w:ascii="Times New Roman" w:eastAsia="Times New Roman"/>
          <w:position w:val="2"/>
          <w:sz w:val="21"/>
        </w:rPr>
        <w:tab/>
      </w:r>
      <w:r>
        <w:rPr>
          <w:rFonts w:ascii="Times New Roman" w:eastAsia="Times New Roman"/>
          <w:position w:val="2"/>
          <w:sz w:val="21"/>
        </w:rPr>
        <w:t>B</w:t>
      </w:r>
      <w:r>
        <w:rPr>
          <w:position w:val="2"/>
          <w:sz w:val="21"/>
        </w:rPr>
        <w:t>．</w:t>
      </w:r>
      <w:r>
        <w:rPr>
          <w:rFonts w:ascii="Times New Roman" w:eastAsia="Times New Roman"/>
          <w:i/>
          <w:position w:val="2"/>
          <w:sz w:val="21"/>
        </w:rPr>
        <w:t>E</w:t>
      </w:r>
      <w:r>
        <w:rPr>
          <w:rFonts w:ascii="Times New Roman" w:eastAsia="Times New Roman"/>
          <w:i/>
          <w:sz w:val="14"/>
        </w:rPr>
        <w:t>c</w:t>
      </w:r>
      <w:r>
        <w:rPr>
          <w:rFonts w:ascii="Times New Roman" w:eastAsia="Times New Roman"/>
          <w:b/>
          <w:position w:val="2"/>
          <w:sz w:val="21"/>
        </w:rPr>
        <w:t>:</w:t>
      </w:r>
      <w:r>
        <w:rPr>
          <w:rFonts w:ascii="Times New Roman" w:eastAsia="Times New Roman"/>
          <w:i/>
          <w:position w:val="2"/>
          <w:sz w:val="21"/>
        </w:rPr>
        <w:t>E</w:t>
      </w:r>
      <w:r>
        <w:rPr>
          <w:rFonts w:ascii="Times New Roman" w:eastAsia="Times New Roman"/>
          <w:i/>
          <w:sz w:val="14"/>
        </w:rPr>
        <w:t>d</w:t>
      </w:r>
      <w:r>
        <w:rPr>
          <w:rFonts w:ascii="Times New Roman" w:eastAsia="Times New Roman"/>
          <w:position w:val="2"/>
          <w:sz w:val="21"/>
        </w:rPr>
        <w:t>=2</w:t>
      </w:r>
      <w:r>
        <w:rPr>
          <w:rFonts w:ascii="Times New Roman" w:eastAsia="Times New Roman"/>
          <w:b/>
          <w:position w:val="2"/>
          <w:sz w:val="21"/>
        </w:rPr>
        <w:t>:</w:t>
      </w:r>
      <w:r>
        <w:rPr>
          <w:rFonts w:ascii="Times New Roman" w:eastAsia="Times New Roman"/>
          <w:position w:val="2"/>
          <w:sz w:val="21"/>
        </w:rPr>
        <w:t>1</w:t>
      </w:r>
    </w:p>
    <w:p>
      <w:pPr>
        <w:tabs>
          <w:tab w:val="left" w:pos="3339"/>
        </w:tabs>
        <w:spacing w:before="132"/>
        <w:ind w:left="638" w:right="0" w:firstLine="0"/>
        <w:jc w:val="left"/>
        <w:rPr>
          <w:rFonts w:ascii="Times New Roman" w:eastAsia="Times New Roman"/>
          <w:sz w:val="21"/>
        </w:rPr>
      </w:pPr>
      <w:r>
        <w:rPr>
          <w:rFonts w:ascii="Times New Roman" w:eastAsia="Times New Roman"/>
          <w:position w:val="2"/>
          <w:sz w:val="21"/>
        </w:rPr>
        <w:t>C</w:t>
      </w:r>
      <w:r>
        <w:rPr>
          <w:position w:val="2"/>
          <w:sz w:val="21"/>
        </w:rPr>
        <w:t>．</w:t>
      </w:r>
      <w:r>
        <w:rPr>
          <w:rFonts w:ascii="Times New Roman" w:eastAsia="Times New Roman"/>
          <w:i/>
          <w:position w:val="2"/>
          <w:sz w:val="21"/>
        </w:rPr>
        <w:t>W</w:t>
      </w:r>
      <w:r>
        <w:rPr>
          <w:rFonts w:ascii="Times New Roman" w:eastAsia="Times New Roman"/>
          <w:i/>
          <w:sz w:val="14"/>
        </w:rPr>
        <w:t>ab</w:t>
      </w:r>
      <w:r>
        <w:rPr>
          <w:rFonts w:ascii="Times New Roman" w:eastAsia="Times New Roman"/>
          <w:b/>
          <w:position w:val="2"/>
          <w:sz w:val="21"/>
        </w:rPr>
        <w:t>:</w:t>
      </w:r>
      <w:r>
        <w:rPr>
          <w:rFonts w:ascii="Times New Roman" w:eastAsia="Times New Roman"/>
          <w:i/>
          <w:position w:val="2"/>
          <w:sz w:val="21"/>
        </w:rPr>
        <w:t>W</w:t>
      </w:r>
      <w:r>
        <w:rPr>
          <w:rFonts w:ascii="Times New Roman" w:eastAsia="Times New Roman"/>
          <w:i/>
          <w:sz w:val="14"/>
        </w:rPr>
        <w:t>bc</w:t>
      </w:r>
      <w:r>
        <w:rPr>
          <w:rFonts w:ascii="Times New Roman" w:eastAsia="Times New Roman"/>
          <w:position w:val="2"/>
          <w:sz w:val="21"/>
        </w:rPr>
        <w:t>=3</w:t>
      </w:r>
      <w:r>
        <w:rPr>
          <w:rFonts w:ascii="Times New Roman" w:eastAsia="Times New Roman"/>
          <w:b/>
          <w:position w:val="2"/>
          <w:sz w:val="21"/>
        </w:rPr>
        <w:t>:</w:t>
      </w:r>
      <w:r>
        <w:rPr>
          <w:rFonts w:ascii="Times New Roman" w:eastAsia="Times New Roman"/>
          <w:position w:val="2"/>
          <w:sz w:val="21"/>
        </w:rPr>
        <w:t>1</w:t>
      </w:r>
      <w:r>
        <w:rPr>
          <w:rFonts w:ascii="Times New Roman" w:eastAsia="Times New Roman"/>
          <w:position w:val="2"/>
          <w:sz w:val="21"/>
        </w:rPr>
        <w:tab/>
      </w:r>
      <w:r>
        <w:rPr>
          <w:rFonts w:ascii="Times New Roman" w:eastAsia="Times New Roman"/>
          <w:position w:val="2"/>
          <w:sz w:val="21"/>
        </w:rPr>
        <w:t>D</w:t>
      </w:r>
      <w:r>
        <w:rPr>
          <w:position w:val="2"/>
          <w:sz w:val="21"/>
        </w:rPr>
        <w:t>．</w:t>
      </w:r>
      <w:r>
        <w:rPr>
          <w:rFonts w:ascii="Times New Roman" w:eastAsia="Times New Roman"/>
          <w:i/>
          <w:position w:val="2"/>
          <w:sz w:val="21"/>
        </w:rPr>
        <w:t>W</w:t>
      </w:r>
      <w:r>
        <w:rPr>
          <w:rFonts w:ascii="Times New Roman" w:eastAsia="Times New Roman"/>
          <w:i/>
          <w:sz w:val="14"/>
        </w:rPr>
        <w:t>bc</w:t>
      </w:r>
      <w:r>
        <w:rPr>
          <w:rFonts w:ascii="Times New Roman" w:eastAsia="Times New Roman"/>
          <w:b/>
          <w:position w:val="2"/>
          <w:sz w:val="21"/>
        </w:rPr>
        <w:t>:</w:t>
      </w:r>
      <w:r>
        <w:rPr>
          <w:rFonts w:ascii="Times New Roman" w:eastAsia="Times New Roman"/>
          <w:i/>
          <w:position w:val="2"/>
          <w:sz w:val="21"/>
        </w:rPr>
        <w:t>W</w:t>
      </w:r>
      <w:r>
        <w:rPr>
          <w:rFonts w:ascii="Times New Roman" w:eastAsia="Times New Roman"/>
          <w:i/>
          <w:sz w:val="14"/>
        </w:rPr>
        <w:t>cd</w:t>
      </w:r>
      <w:r>
        <w:rPr>
          <w:rFonts w:ascii="Times New Roman" w:eastAsia="Times New Roman"/>
          <w:position w:val="2"/>
          <w:sz w:val="21"/>
        </w:rPr>
        <w:t>=1</w:t>
      </w:r>
      <w:r>
        <w:rPr>
          <w:rFonts w:ascii="Times New Roman" w:eastAsia="Times New Roman"/>
          <w:b/>
          <w:position w:val="2"/>
          <w:sz w:val="21"/>
        </w:rPr>
        <w:t>:</w:t>
      </w:r>
      <w:r>
        <w:rPr>
          <w:rFonts w:ascii="Times New Roman" w:eastAsia="Times New Roman"/>
          <w:position w:val="2"/>
          <w:sz w:val="21"/>
        </w:rPr>
        <w:t>3</w:t>
      </w:r>
    </w:p>
    <w:p>
      <w:pPr>
        <w:pStyle w:val="6"/>
        <w:spacing w:before="130"/>
        <w:ind w:left="641"/>
        <w:rPr>
          <w:rFonts w:ascii="Times New Roman" w:eastAsia="Times New Roman"/>
        </w:rPr>
      </w:pPr>
      <w:r>
        <w:t>【答案】</w:t>
      </w:r>
      <w:r>
        <w:rPr>
          <w:rFonts w:ascii="Times New Roman" w:eastAsia="Times New Roman"/>
        </w:rPr>
        <w:t>AC</w:t>
      </w:r>
    </w:p>
    <w:p>
      <w:pPr>
        <w:pStyle w:val="6"/>
        <w:spacing w:before="132"/>
      </w:pPr>
      <w:r>
        <w:rPr>
          <w:rFonts w:ascii="Times New Roman" w:eastAsia="Times New Roman"/>
          <w:color w:val="FF0000"/>
        </w:rPr>
        <w:t xml:space="preserve">2018-20. </w:t>
      </w:r>
      <w:r>
        <w:rPr>
          <w:rFonts w:ascii="Times New Roman" w:eastAsia="Times New Roman"/>
        </w:rPr>
        <w:t xml:space="preserve">2017 </w:t>
      </w:r>
      <w:r>
        <w:t>年，人类第一次直接探测到来自双中子星合并的引力波。根据科学家们复原的过</w:t>
      </w:r>
    </w:p>
    <w:p>
      <w:pPr>
        <w:spacing w:after="0"/>
        <w:sectPr>
          <w:type w:val="continuous"/>
          <w:pgSz w:w="11910" w:h="16840"/>
          <w:pgMar w:top="1400" w:right="1160" w:bottom="1100" w:left="1200" w:header="720" w:footer="720" w:gutter="0"/>
        </w:sectPr>
      </w:pPr>
    </w:p>
    <w:p>
      <w:pPr>
        <w:pStyle w:val="6"/>
        <w:spacing w:before="49" w:line="357" w:lineRule="auto"/>
        <w:ind w:left="218" w:right="249"/>
        <w:jc w:val="both"/>
      </w:pPr>
      <w:r>
        <w:rPr>
          <w:spacing w:val="-8"/>
        </w:rPr>
        <w:t xml:space="preserve">程，在两颗中子星合并前约 </w:t>
      </w:r>
      <w:r>
        <w:rPr>
          <w:rFonts w:ascii="Times New Roman" w:eastAsia="Times New Roman"/>
        </w:rPr>
        <w:t xml:space="preserve">100 s </w:t>
      </w:r>
      <w:r>
        <w:rPr>
          <w:spacing w:val="-10"/>
        </w:rPr>
        <w:t xml:space="preserve">时，它们相距约 </w:t>
      </w:r>
      <w:r>
        <w:rPr>
          <w:rFonts w:ascii="Times New Roman" w:eastAsia="Times New Roman"/>
        </w:rPr>
        <w:t xml:space="preserve">400 </w:t>
      </w:r>
      <w:r>
        <w:rPr>
          <w:rFonts w:ascii="Times New Roman" w:eastAsia="Times New Roman"/>
          <w:spacing w:val="-6"/>
        </w:rPr>
        <w:t>km</w:t>
      </w:r>
      <w:r>
        <w:rPr>
          <w:spacing w:val="-6"/>
        </w:rPr>
        <w:t xml:space="preserve">，绕二者连线上的某点每秒转动 </w:t>
      </w:r>
      <w:r>
        <w:rPr>
          <w:rFonts w:ascii="Times New Roman" w:eastAsia="Times New Roman"/>
        </w:rPr>
        <w:t xml:space="preserve">12 </w:t>
      </w:r>
      <w:r>
        <w:rPr>
          <w:spacing w:val="-6"/>
        </w:rPr>
        <w:t>圈。将</w:t>
      </w:r>
      <w:r>
        <w:rPr>
          <w:spacing w:val="-7"/>
        </w:rPr>
        <w:t>两颗中子星都看作是质量均匀分布的球体，由这些数据、引力常量并利用牛顿力学知识，可以估算</w:t>
      </w:r>
      <w:r>
        <w:rPr>
          <w:spacing w:val="-3"/>
        </w:rPr>
        <w:t>出这一时刻两颗中子星</w:t>
      </w:r>
    </w:p>
    <w:p>
      <w:pPr>
        <w:pStyle w:val="6"/>
        <w:spacing w:line="266" w:lineRule="exact"/>
        <w:jc w:val="both"/>
      </w:pPr>
      <w:r>
        <w:rPr>
          <w:rFonts w:ascii="Times New Roman" w:eastAsia="Times New Roman"/>
        </w:rPr>
        <w:t>A</w:t>
      </w:r>
      <w:r>
        <w:rPr>
          <w:rFonts w:ascii="Times New Roman" w:eastAsia="Times New Roman"/>
          <w:i/>
        </w:rPr>
        <w:t>.</w:t>
      </w:r>
      <w:r>
        <w:t xml:space="preserve">质量之积 </w:t>
      </w:r>
      <w:r>
        <w:rPr>
          <w:rFonts w:ascii="Times New Roman" w:eastAsia="Times New Roman"/>
        </w:rPr>
        <w:t>B</w:t>
      </w:r>
      <w:r>
        <w:rPr>
          <w:rFonts w:ascii="Times New Roman" w:eastAsia="Times New Roman"/>
          <w:i/>
        </w:rPr>
        <w:t>.</w:t>
      </w:r>
      <w:r>
        <w:t xml:space="preserve">质量之和 </w:t>
      </w:r>
      <w:r>
        <w:rPr>
          <w:rFonts w:ascii="Times New Roman" w:eastAsia="Times New Roman"/>
        </w:rPr>
        <w:t>C</w:t>
      </w:r>
      <w:r>
        <w:rPr>
          <w:rFonts w:ascii="Times New Roman" w:eastAsia="Times New Roman"/>
          <w:i/>
        </w:rPr>
        <w:t>.</w:t>
      </w:r>
      <w:r>
        <w:t xml:space="preserve">速率之和 </w:t>
      </w:r>
      <w:r>
        <w:rPr>
          <w:rFonts w:ascii="Times New Roman" w:eastAsia="Times New Roman"/>
        </w:rPr>
        <w:t>D</w:t>
      </w:r>
      <w:r>
        <w:rPr>
          <w:rFonts w:ascii="Times New Roman" w:eastAsia="Times New Roman"/>
          <w:i/>
        </w:rPr>
        <w:t>.</w:t>
      </w:r>
      <w:r>
        <w:t>各自的自转角速度</w:t>
      </w:r>
    </w:p>
    <w:p>
      <w:pPr>
        <w:pStyle w:val="6"/>
        <w:spacing w:before="90"/>
        <w:rPr>
          <w:rFonts w:ascii="Times New Roman" w:eastAsia="Times New Roman"/>
        </w:rPr>
      </w:pPr>
      <w:r>
        <w:t>【答案】</w:t>
      </w:r>
      <w:r>
        <w:rPr>
          <w:rFonts w:ascii="Times New Roman" w:eastAsia="Times New Roman"/>
        </w:rPr>
        <w:t>BC</w:t>
      </w:r>
    </w:p>
    <w:p>
      <w:pPr>
        <w:pStyle w:val="6"/>
        <w:spacing w:before="91" w:line="321" w:lineRule="auto"/>
        <w:ind w:left="218" w:right="208" w:firstLine="420"/>
        <w:jc w:val="both"/>
      </w:pPr>
      <w:r>
        <w:drawing>
          <wp:anchor distT="0" distB="0" distL="0" distR="0" simplePos="0" relativeHeight="248529920" behindDoc="1" locked="0" layoutInCell="1" allowOverlap="1">
            <wp:simplePos x="0" y="0"/>
            <wp:positionH relativeFrom="page">
              <wp:posOffset>4261485</wp:posOffset>
            </wp:positionH>
            <wp:positionV relativeFrom="paragraph">
              <wp:posOffset>840105</wp:posOffset>
            </wp:positionV>
            <wp:extent cx="2093595" cy="1046480"/>
            <wp:effectExtent l="0" t="0" r="0" b="0"/>
            <wp:wrapNone/>
            <wp:docPr id="83" name="image5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image59.jpeg"/>
                    <pic:cNvPicPr>
                      <a:picLocks noChangeAspect="1"/>
                    </pic:cNvPicPr>
                  </pic:nvPicPr>
                  <pic:blipFill>
                    <a:blip r:embed="rId67" cstate="print"/>
                    <a:stretch>
                      <a:fillRect/>
                    </a:stretch>
                  </pic:blipFill>
                  <pic:spPr>
                    <a:xfrm>
                      <a:off x="0" y="0"/>
                      <a:ext cx="2093415" cy="1046192"/>
                    </a:xfrm>
                    <a:prstGeom prst="rect">
                      <a:avLst/>
                    </a:prstGeom>
                  </pic:spPr>
                </pic:pic>
              </a:graphicData>
            </a:graphic>
          </wp:anchor>
        </w:drawing>
      </w:r>
      <w:r>
        <w:rPr>
          <w:rFonts w:ascii="Times New Roman" w:hAnsi="Times New Roman" w:eastAsia="Times New Roman"/>
          <w:color w:val="FF0000"/>
          <w:position w:val="1"/>
        </w:rPr>
        <w:t xml:space="preserve">2019-20. </w:t>
      </w:r>
      <w:r>
        <w:t>空间存在一方向与直面垂直、大小随时间变化的匀强磁场，其边界如图（</w:t>
      </w:r>
      <w:r>
        <w:rPr>
          <w:rFonts w:ascii="Times New Roman" w:hAnsi="Times New Roman" w:eastAsia="Times New Roman"/>
          <w:position w:val="1"/>
        </w:rPr>
        <w:t>a</w:t>
      </w:r>
      <w:r>
        <w:t>）中虚线</w:t>
      </w:r>
      <w:r>
        <w:rPr>
          <w:rFonts w:ascii="Times New Roman" w:hAnsi="Times New Roman" w:eastAsia="Times New Roman"/>
          <w:i/>
          <w:position w:val="1"/>
        </w:rPr>
        <w:t>MN</w:t>
      </w:r>
      <w:r>
        <w:t>所示，一硬质细导线的电阻率为</w:t>
      </w:r>
      <w:r>
        <w:rPr>
          <w:rFonts w:ascii="Times New Roman" w:hAnsi="Times New Roman" w:eastAsia="Times New Roman"/>
          <w:i/>
          <w:position w:val="1"/>
        </w:rPr>
        <w:t>ρ</w:t>
      </w:r>
      <w:r>
        <w:t>、横截面积为</w:t>
      </w:r>
      <w:r>
        <w:rPr>
          <w:rFonts w:ascii="Times New Roman" w:hAnsi="Times New Roman" w:eastAsia="Times New Roman"/>
          <w:i/>
          <w:position w:val="1"/>
        </w:rPr>
        <w:t>S</w:t>
      </w:r>
      <w:r>
        <w:t>，将该导线做成半径为</w:t>
      </w:r>
      <w:r>
        <w:rPr>
          <w:rFonts w:ascii="Times New Roman" w:hAnsi="Times New Roman" w:eastAsia="Times New Roman"/>
          <w:i/>
          <w:position w:val="1"/>
        </w:rPr>
        <w:t>r</w:t>
      </w:r>
      <w:r>
        <w:t>的圆环固定在纸面内， 圆心</w:t>
      </w:r>
      <w:r>
        <w:rPr>
          <w:rFonts w:ascii="Times New Roman" w:hAnsi="Times New Roman" w:eastAsia="Times New Roman"/>
          <w:i/>
          <w:position w:val="1"/>
        </w:rPr>
        <w:t>O</w:t>
      </w:r>
      <w:r>
        <w:t>在</w:t>
      </w:r>
      <w:r>
        <w:rPr>
          <w:rFonts w:ascii="Times New Roman" w:hAnsi="Times New Roman" w:eastAsia="Times New Roman"/>
          <w:i/>
          <w:position w:val="1"/>
        </w:rPr>
        <w:t>MN</w:t>
      </w:r>
      <w:r>
        <w:t>上。</w:t>
      </w:r>
      <w:r>
        <w:rPr>
          <w:rFonts w:ascii="Times New Roman" w:hAnsi="Times New Roman" w:eastAsia="Times New Roman"/>
          <w:i/>
          <w:position w:val="1"/>
        </w:rPr>
        <w:t>t</w:t>
      </w:r>
      <w:r>
        <w:rPr>
          <w:rFonts w:ascii="Times New Roman" w:hAnsi="Times New Roman" w:eastAsia="Times New Roman"/>
          <w:position w:val="1"/>
        </w:rPr>
        <w:t>=0</w:t>
      </w:r>
      <w:r>
        <w:t>时磁感应强度的方向如图（</w:t>
      </w:r>
      <w:r>
        <w:rPr>
          <w:rFonts w:ascii="Times New Roman" w:hAnsi="Times New Roman" w:eastAsia="Times New Roman"/>
          <w:position w:val="1"/>
        </w:rPr>
        <w:t>a</w:t>
      </w:r>
      <w:r>
        <w:t>）所示：磁感应强度</w:t>
      </w:r>
      <w:r>
        <w:rPr>
          <w:rFonts w:ascii="Times New Roman" w:hAnsi="Times New Roman" w:eastAsia="Times New Roman"/>
          <w:i/>
          <w:position w:val="1"/>
        </w:rPr>
        <w:t>B</w:t>
      </w:r>
      <w:r>
        <w:t>随时间</w:t>
      </w:r>
      <w:r>
        <w:rPr>
          <w:rFonts w:ascii="Times New Roman" w:hAnsi="Times New Roman" w:eastAsia="Times New Roman"/>
          <w:i/>
          <w:position w:val="1"/>
        </w:rPr>
        <w:t>t</w:t>
      </w:r>
      <w:r>
        <w:t>的变化关系如图（</w:t>
      </w:r>
      <w:r>
        <w:rPr>
          <w:rFonts w:ascii="Times New Roman" w:hAnsi="Times New Roman" w:eastAsia="Times New Roman"/>
          <w:position w:val="1"/>
        </w:rPr>
        <w:t>b</w:t>
      </w:r>
      <w:r>
        <w:t xml:space="preserve">） </w:t>
      </w:r>
      <w:r>
        <w:rPr>
          <w:position w:val="1"/>
        </w:rPr>
        <w:t>所示，则在</w:t>
      </w:r>
      <w:r>
        <w:rPr>
          <w:rFonts w:ascii="Times New Roman" w:hAnsi="Times New Roman" w:eastAsia="Times New Roman"/>
          <w:i/>
          <w:position w:val="2"/>
        </w:rPr>
        <w:t>t</w:t>
      </w:r>
      <w:r>
        <w:rPr>
          <w:rFonts w:ascii="Times New Roman" w:hAnsi="Times New Roman" w:eastAsia="Times New Roman"/>
          <w:position w:val="2"/>
        </w:rPr>
        <w:t>=0</w:t>
      </w:r>
      <w:r>
        <w:rPr>
          <w:position w:val="1"/>
        </w:rPr>
        <w:t>到</w:t>
      </w:r>
      <w:r>
        <w:rPr>
          <w:rFonts w:ascii="Times New Roman" w:hAnsi="Times New Roman" w:eastAsia="Times New Roman"/>
          <w:i/>
          <w:position w:val="2"/>
        </w:rPr>
        <w:t>t</w:t>
      </w:r>
      <w:r>
        <w:rPr>
          <w:rFonts w:ascii="Times New Roman" w:hAnsi="Times New Roman" w:eastAsia="Times New Roman"/>
          <w:position w:val="2"/>
        </w:rPr>
        <w:t>=</w:t>
      </w:r>
      <w:r>
        <w:rPr>
          <w:rFonts w:ascii="Times New Roman" w:hAnsi="Times New Roman" w:eastAsia="Times New Roman"/>
          <w:i/>
          <w:position w:val="2"/>
        </w:rPr>
        <w:t>t</w:t>
      </w:r>
      <w:r>
        <w:rPr>
          <w:rFonts w:ascii="Times New Roman" w:hAnsi="Times New Roman" w:eastAsia="Times New Roman"/>
          <w:sz w:val="14"/>
        </w:rPr>
        <w:t>1</w:t>
      </w:r>
      <w:r>
        <w:rPr>
          <w:position w:val="1"/>
        </w:rPr>
        <w:t>的时间间隔内</w:t>
      </w:r>
    </w:p>
    <w:p>
      <w:pPr>
        <w:pStyle w:val="6"/>
        <w:spacing w:line="321" w:lineRule="auto"/>
        <w:ind w:right="5133"/>
      </w:pPr>
      <w:r>
        <w:rPr>
          <w:rFonts w:ascii="Times New Roman" w:eastAsia="Times New Roman"/>
          <w:position w:val="1"/>
        </w:rPr>
        <w:t>A</w:t>
      </w:r>
      <w:r>
        <w:t>．圆环所受安培力的方向始终不变</w:t>
      </w:r>
      <w:r>
        <w:rPr>
          <w:position w:val="1"/>
        </w:rPr>
        <w:t xml:space="preserve"> </w:t>
      </w:r>
      <w:r>
        <w:rPr>
          <w:rFonts w:ascii="Times New Roman" w:eastAsia="Times New Roman"/>
          <w:position w:val="1"/>
        </w:rPr>
        <w:t>B</w:t>
      </w:r>
      <w:r>
        <w:t>．圆环中的感应电流始终沿顺时针方向</w:t>
      </w:r>
    </w:p>
    <w:p>
      <w:pPr>
        <w:pStyle w:val="10"/>
        <w:numPr>
          <w:ilvl w:val="0"/>
          <w:numId w:val="19"/>
        </w:numPr>
        <w:tabs>
          <w:tab w:val="left" w:pos="993"/>
        </w:tabs>
        <w:spacing w:before="0" w:after="0" w:line="275" w:lineRule="exact"/>
        <w:ind w:left="992" w:right="0" w:hanging="355"/>
        <w:jc w:val="left"/>
        <w:rPr>
          <w:rFonts w:ascii="Times New Roman" w:eastAsia="Times New Roman"/>
          <w:i/>
          <w:sz w:val="21"/>
        </w:rPr>
      </w:pPr>
      <w:r>
        <w:pict>
          <v:line id="_x0000_s1396" o:spid="_x0000_s1396" o:spt="20" style="position:absolute;left:0pt;margin-left:227pt;margin-top:9.8pt;height:0pt;width:21.45pt;mso-position-horizontal-relative:page;z-index:-254790656;mso-width-relative:page;mso-height-relative:page;" stroked="t" coordsize="21600,21600">
            <v:path arrowok="t"/>
            <v:fill focussize="0,0"/>
            <v:stroke weight="0.511653543307087pt" color="#000000"/>
            <v:imagedata o:title=""/>
            <o:lock v:ext="edit"/>
          </v:line>
        </w:pict>
      </w:r>
      <w:r>
        <w:rPr>
          <w:spacing w:val="-7"/>
          <w:sz w:val="21"/>
        </w:rPr>
        <w:t xml:space="preserve">圆环中的感应电流大小为 </w:t>
      </w:r>
      <w:r>
        <w:rPr>
          <w:rFonts w:ascii="Times New Roman" w:eastAsia="Times New Roman"/>
          <w:i/>
          <w:spacing w:val="-5"/>
          <w:position w:val="19"/>
          <w:sz w:val="21"/>
        </w:rPr>
        <w:t>B</w:t>
      </w:r>
      <w:r>
        <w:rPr>
          <w:rFonts w:ascii="Times New Roman" w:eastAsia="Times New Roman"/>
          <w:spacing w:val="-5"/>
          <w:position w:val="13"/>
          <w:sz w:val="14"/>
        </w:rPr>
        <w:t>0</w:t>
      </w:r>
      <w:r>
        <w:rPr>
          <w:rFonts w:ascii="Times New Roman" w:eastAsia="Times New Roman"/>
          <w:spacing w:val="-23"/>
          <w:position w:val="13"/>
          <w:sz w:val="14"/>
        </w:rPr>
        <w:t xml:space="preserve"> </w:t>
      </w:r>
      <w:r>
        <w:rPr>
          <w:rFonts w:ascii="Times New Roman" w:eastAsia="Times New Roman"/>
          <w:i/>
          <w:position w:val="19"/>
          <w:sz w:val="21"/>
        </w:rPr>
        <w:t>rS</w:t>
      </w:r>
    </w:p>
    <w:p>
      <w:pPr>
        <w:spacing w:before="0" w:line="221" w:lineRule="exact"/>
        <w:ind w:left="2115" w:right="4561" w:firstLine="0"/>
        <w:jc w:val="center"/>
        <w:rPr>
          <w:rFonts w:ascii="Symbol" w:hAnsi="Symbol"/>
          <w:i/>
          <w:sz w:val="22"/>
        </w:rPr>
      </w:pPr>
      <w:r>
        <w:rPr>
          <w:rFonts w:ascii="Times New Roman" w:hAnsi="Times New Roman"/>
          <w:sz w:val="21"/>
        </w:rPr>
        <w:t>4</w:t>
      </w:r>
      <w:r>
        <w:rPr>
          <w:rFonts w:ascii="Times New Roman" w:hAnsi="Times New Roman"/>
          <w:i/>
          <w:sz w:val="21"/>
        </w:rPr>
        <w:t>t</w:t>
      </w:r>
      <w:r>
        <w:rPr>
          <w:rFonts w:ascii="Times New Roman" w:hAnsi="Times New Roman"/>
          <w:position w:val="-4"/>
          <w:sz w:val="14"/>
        </w:rPr>
        <w:t xml:space="preserve">0 </w:t>
      </w:r>
      <w:r>
        <w:rPr>
          <w:rFonts w:ascii="Symbol" w:hAnsi="Symbol"/>
          <w:i/>
          <w:sz w:val="22"/>
        </w:rPr>
        <w:t></w:t>
      </w:r>
    </w:p>
    <w:p>
      <w:pPr>
        <w:spacing w:before="78" w:line="166" w:lineRule="exact"/>
        <w:ind w:left="2663" w:right="4561" w:firstLine="0"/>
        <w:jc w:val="center"/>
        <w:rPr>
          <w:rFonts w:ascii="Times New Roman" w:hAnsi="Times New Roman"/>
          <w:sz w:val="21"/>
        </w:rPr>
      </w:pPr>
      <w:r>
        <w:pict>
          <v:line id="_x0000_s1397" o:spid="_x0000_s1397" o:spt="20" style="position:absolute;left:0pt;margin-left:238.1pt;margin-top:17.95pt;height:0pt;width:26.65pt;mso-position-horizontal-relative:page;mso-wrap-distance-bottom:0pt;mso-wrap-distance-top:0pt;z-index:-251524096;mso-width-relative:page;mso-height-relative:page;" stroked="t" coordsize="21600,21600">
            <v:path arrowok="t"/>
            <v:fill focussize="0,0"/>
            <v:stroke weight="0.506220472440945pt" color="#000000"/>
            <v:imagedata o:title=""/>
            <o:lock v:ext="edit"/>
            <w10:wrap type="topAndBottom"/>
          </v:line>
        </w:pict>
      </w:r>
      <w:r>
        <w:rPr>
          <w:rFonts w:ascii="Times New Roman" w:hAnsi="Times New Roman"/>
          <w:i/>
          <w:sz w:val="21"/>
        </w:rPr>
        <w:t>B</w:t>
      </w:r>
      <w:r>
        <w:rPr>
          <w:rFonts w:ascii="Times New Roman" w:hAnsi="Times New Roman"/>
          <w:position w:val="-4"/>
          <w:sz w:val="14"/>
        </w:rPr>
        <w:t xml:space="preserve">0 </w:t>
      </w:r>
      <w:r>
        <w:rPr>
          <w:rFonts w:ascii="Times New Roman" w:hAnsi="Times New Roman"/>
          <w:sz w:val="21"/>
        </w:rPr>
        <w:t>π</w:t>
      </w:r>
      <w:r>
        <w:rPr>
          <w:rFonts w:ascii="Times New Roman" w:hAnsi="Times New Roman"/>
          <w:i/>
          <w:sz w:val="21"/>
        </w:rPr>
        <w:t>r</w:t>
      </w:r>
      <w:r>
        <w:rPr>
          <w:rFonts w:ascii="Times New Roman" w:hAnsi="Times New Roman"/>
          <w:sz w:val="21"/>
          <w:vertAlign w:val="superscript"/>
        </w:rPr>
        <w:t>2</w:t>
      </w:r>
    </w:p>
    <w:p>
      <w:pPr>
        <w:spacing w:after="0" w:line="166" w:lineRule="exact"/>
        <w:jc w:val="center"/>
        <w:rPr>
          <w:rFonts w:ascii="Times New Roman" w:hAnsi="Times New Roman"/>
          <w:sz w:val="21"/>
        </w:rPr>
        <w:sectPr>
          <w:pgSz w:w="11910" w:h="16840"/>
          <w:pgMar w:top="1480" w:right="1160" w:bottom="1100" w:left="1200" w:header="0" w:footer="908" w:gutter="0"/>
        </w:sectPr>
      </w:pPr>
    </w:p>
    <w:p>
      <w:pPr>
        <w:pStyle w:val="10"/>
        <w:numPr>
          <w:ilvl w:val="0"/>
          <w:numId w:val="19"/>
        </w:numPr>
        <w:tabs>
          <w:tab w:val="left" w:pos="1005"/>
        </w:tabs>
        <w:spacing w:before="0" w:after="0" w:line="104" w:lineRule="exact"/>
        <w:ind w:left="1004" w:right="0" w:hanging="367"/>
        <w:jc w:val="left"/>
        <w:rPr>
          <w:sz w:val="21"/>
        </w:rPr>
      </w:pPr>
      <w:r>
        <w:rPr>
          <w:spacing w:val="-5"/>
          <w:sz w:val="21"/>
        </w:rPr>
        <w:t>圆环中的感应电动势大小为</w:t>
      </w:r>
    </w:p>
    <w:p>
      <w:pPr>
        <w:pStyle w:val="6"/>
        <w:spacing w:before="1"/>
        <w:ind w:left="0"/>
        <w:rPr>
          <w:sz w:val="22"/>
        </w:rPr>
      </w:pPr>
    </w:p>
    <w:p>
      <w:pPr>
        <w:pStyle w:val="6"/>
        <w:rPr>
          <w:rFonts w:ascii="Times New Roman" w:hAnsi="Times New Roman" w:eastAsia="Times New Roman"/>
        </w:rPr>
      </w:pPr>
      <w:r>
        <w:t>【答案】</w:t>
      </w:r>
      <w:r>
        <w:rPr>
          <w:rFonts w:ascii="Times New Roman" w:hAnsi="Times New Roman" w:eastAsia="Times New Roman"/>
        </w:rPr>
        <w:t>BC</w:t>
      </w:r>
      <w:r>
        <w:rPr>
          <w:rFonts w:ascii="Times New Roman" w:hAnsi="Times New Roman" w:eastAsia="Times New Roman"/>
          <w:color w:val="FF0000"/>
        </w:rPr>
        <w:t>——</w:t>
      </w:r>
    </w:p>
    <w:p>
      <w:pPr>
        <w:spacing w:before="0" w:line="261" w:lineRule="exact"/>
        <w:ind w:left="139" w:right="0" w:firstLine="0"/>
        <w:jc w:val="left"/>
        <w:rPr>
          <w:rFonts w:ascii="Times New Roman"/>
          <w:sz w:val="14"/>
        </w:rPr>
      </w:pPr>
      <w:r>
        <w:br w:type="column"/>
      </w:r>
      <w:r>
        <w:rPr>
          <w:rFonts w:ascii="Times New Roman"/>
          <w:sz w:val="21"/>
        </w:rPr>
        <w:t>4</w:t>
      </w:r>
      <w:r>
        <w:rPr>
          <w:rFonts w:ascii="Times New Roman"/>
          <w:i/>
          <w:sz w:val="21"/>
        </w:rPr>
        <w:t>t</w:t>
      </w:r>
      <w:r>
        <w:rPr>
          <w:rFonts w:ascii="Times New Roman"/>
          <w:position w:val="-4"/>
          <w:sz w:val="14"/>
        </w:rPr>
        <w:t>0</w:t>
      </w:r>
    </w:p>
    <w:p>
      <w:pPr>
        <w:spacing w:after="0" w:line="261" w:lineRule="exact"/>
        <w:jc w:val="left"/>
        <w:rPr>
          <w:rFonts w:ascii="Times New Roman"/>
          <w:sz w:val="14"/>
        </w:rPr>
        <w:sectPr>
          <w:type w:val="continuous"/>
          <w:pgSz w:w="11910" w:h="16840"/>
          <w:pgMar w:top="1400" w:right="1160" w:bottom="1100" w:left="1200" w:header="720" w:footer="720" w:gutter="0"/>
          <w:cols w:equalWidth="0" w:num="2">
            <w:col w:w="3524" w:space="40"/>
            <w:col w:w="5986"/>
          </w:cols>
        </w:sectPr>
      </w:pPr>
    </w:p>
    <w:p>
      <w:pPr>
        <w:pStyle w:val="6"/>
        <w:ind w:left="0"/>
        <w:rPr>
          <w:rFonts w:ascii="Times New Roman"/>
          <w:sz w:val="20"/>
        </w:rPr>
      </w:pPr>
    </w:p>
    <w:p>
      <w:pPr>
        <w:pStyle w:val="6"/>
        <w:spacing w:before="130" w:line="360" w:lineRule="atLeast"/>
        <w:ind w:left="218" w:right="249" w:firstLine="420"/>
      </w:pPr>
      <w:r>
        <w:pict>
          <v:shape id="_x0000_s1398" o:spid="_x0000_s1398" o:spt="202" type="#_x0000_t202" style="position:absolute;left:0pt;margin-left:191.65pt;margin-top:55.2pt;height:11.7pt;width:6.45pt;mso-position-horizontal-relative:page;z-index:-254784512;mso-width-relative:page;mso-height-relative:page;" filled="f" stroked="f" coordsize="21600,21600">
            <v:path/>
            <v:fill on="f" focussize="0,0"/>
            <v:stroke on="f" joinstyle="miter"/>
            <v:imagedata o:title=""/>
            <o:lock v:ext="edit"/>
            <v:textbox inset="0mm,0mm,0mm,0mm">
              <w:txbxContent>
                <w:p>
                  <w:pPr>
                    <w:spacing w:before="0" w:line="234" w:lineRule="exact"/>
                    <w:ind w:left="0" w:right="0" w:firstLine="0"/>
                    <w:jc w:val="left"/>
                    <w:rPr>
                      <w:rFonts w:ascii="Times New Roman"/>
                      <w:i/>
                      <w:sz w:val="21"/>
                    </w:rPr>
                  </w:pPr>
                  <w:r>
                    <w:rPr>
                      <w:rFonts w:ascii="Times New Roman"/>
                      <w:i/>
                      <w:w w:val="100"/>
                      <w:sz w:val="21"/>
                    </w:rPr>
                    <w:t>R</w:t>
                  </w:r>
                </w:p>
              </w:txbxContent>
            </v:textbox>
          </v:shape>
        </w:pict>
      </w:r>
      <w:r>
        <w:rPr>
          <w:rFonts w:ascii="Times New Roman" w:eastAsia="Times New Roman"/>
          <w:color w:val="FF0000"/>
        </w:rPr>
        <w:t>2012-21</w:t>
      </w:r>
      <w:r>
        <w:rPr>
          <w:color w:val="FF0000"/>
        </w:rPr>
        <w:t>．</w:t>
      </w:r>
      <w:r>
        <w:t xml:space="preserve">假设地球是一半径为 </w:t>
      </w:r>
      <w:r>
        <w:rPr>
          <w:rFonts w:ascii="Times New Roman" w:eastAsia="Times New Roman"/>
          <w:i/>
        </w:rPr>
        <w:t>R</w:t>
      </w:r>
      <w:r>
        <w:t xml:space="preserve">、质量分布均匀的球体。一矿井深度为 </w:t>
      </w:r>
      <w:r>
        <w:rPr>
          <w:rFonts w:ascii="Times New Roman" w:eastAsia="Times New Roman"/>
          <w:i/>
        </w:rPr>
        <w:t>d</w:t>
      </w:r>
      <w:r>
        <w:rPr>
          <w:rFonts w:ascii="Times New Roman" w:eastAsia="Times New Roman"/>
        </w:rPr>
        <w:t xml:space="preserve">. </w:t>
      </w:r>
      <w:r>
        <w:t>已知质量分布均匀的球壳对壳内物体的引力为零。矿井底部和地面处的重力加速度大小之比为</w:t>
      </w:r>
    </w:p>
    <w:p>
      <w:pPr>
        <w:spacing w:after="0" w:line="360" w:lineRule="atLeast"/>
        <w:sectPr>
          <w:type w:val="continuous"/>
          <w:pgSz w:w="11910" w:h="16840"/>
          <w:pgMar w:top="1400" w:right="1160" w:bottom="1100" w:left="1200" w:header="720" w:footer="720" w:gutter="0"/>
        </w:sectPr>
      </w:pPr>
    </w:p>
    <w:p>
      <w:pPr>
        <w:pStyle w:val="10"/>
        <w:numPr>
          <w:ilvl w:val="0"/>
          <w:numId w:val="20"/>
        </w:numPr>
        <w:tabs>
          <w:tab w:val="left" w:pos="1005"/>
        </w:tabs>
        <w:spacing w:before="0" w:after="0" w:line="394" w:lineRule="exact"/>
        <w:ind w:left="1004" w:right="0" w:hanging="367"/>
        <w:jc w:val="left"/>
        <w:rPr>
          <w:rFonts w:ascii="Times New Roman" w:eastAsia="Times New Roman"/>
          <w:i/>
          <w:sz w:val="21"/>
        </w:rPr>
      </w:pPr>
      <w:r>
        <w:pict>
          <v:shape id="_x0000_s1399" o:spid="_x0000_s1399" o:spt="202" type="#_x0000_t202" style="position:absolute;left:0pt;margin-left:125.75pt;margin-top:12.7pt;height:11.7pt;width:6.45pt;mso-position-horizontal-relative:page;z-index:-254785536;mso-width-relative:page;mso-height-relative:page;" filled="f" stroked="f" coordsize="21600,21600">
            <v:path/>
            <v:fill on="f" focussize="0,0"/>
            <v:stroke on="f" joinstyle="miter"/>
            <v:imagedata o:title=""/>
            <o:lock v:ext="edit"/>
            <v:textbox inset="0mm,0mm,0mm,0mm">
              <w:txbxContent>
                <w:p>
                  <w:pPr>
                    <w:spacing w:before="0" w:line="234" w:lineRule="exact"/>
                    <w:ind w:left="0" w:right="0" w:firstLine="0"/>
                    <w:jc w:val="left"/>
                    <w:rPr>
                      <w:rFonts w:ascii="Times New Roman"/>
                      <w:i/>
                      <w:sz w:val="21"/>
                    </w:rPr>
                  </w:pPr>
                  <w:r>
                    <w:rPr>
                      <w:rFonts w:ascii="Times New Roman"/>
                      <w:i/>
                      <w:w w:val="100"/>
                      <w:sz w:val="21"/>
                    </w:rPr>
                    <w:t>R</w:t>
                  </w:r>
                </w:p>
              </w:txbxContent>
            </v:textbox>
          </v:shape>
        </w:pict>
      </w:r>
      <w:r>
        <w:rPr>
          <w:rFonts w:ascii="Times New Roman" w:eastAsia="Times New Roman"/>
          <w:spacing w:val="2"/>
          <w:sz w:val="21"/>
        </w:rPr>
        <w:t>1</w:t>
      </w:r>
      <w:r>
        <w:rPr>
          <w:spacing w:val="2"/>
          <w:sz w:val="21"/>
        </w:rPr>
        <w:t>－</w:t>
      </w:r>
      <w:r>
        <w:rPr>
          <w:rFonts w:ascii="Times New Roman" w:eastAsia="Times New Roman"/>
          <w:i/>
          <w:spacing w:val="2"/>
          <w:position w:val="14"/>
          <w:sz w:val="21"/>
          <w:u w:val="single"/>
        </w:rPr>
        <w:t>d</w:t>
      </w:r>
    </w:p>
    <w:p>
      <w:pPr>
        <w:pStyle w:val="6"/>
        <w:spacing w:before="273"/>
        <w:rPr>
          <w:rFonts w:ascii="Times New Roman" w:eastAsia="Times New Roman"/>
        </w:rPr>
      </w:pPr>
      <w:r>
        <w:t>【答案】</w:t>
      </w:r>
      <w:r>
        <w:rPr>
          <w:rFonts w:ascii="Times New Roman" w:eastAsia="Times New Roman"/>
        </w:rPr>
        <w:t>A</w:t>
      </w:r>
    </w:p>
    <w:p>
      <w:pPr>
        <w:pStyle w:val="10"/>
        <w:numPr>
          <w:ilvl w:val="0"/>
          <w:numId w:val="20"/>
        </w:numPr>
        <w:tabs>
          <w:tab w:val="left" w:pos="652"/>
        </w:tabs>
        <w:spacing w:before="0" w:after="0" w:line="394" w:lineRule="exact"/>
        <w:ind w:left="651" w:right="0" w:hanging="355"/>
        <w:jc w:val="left"/>
        <w:rPr>
          <w:rFonts w:ascii="Times New Roman" w:eastAsia="Times New Roman"/>
          <w:i/>
          <w:sz w:val="21"/>
        </w:rPr>
      </w:pPr>
      <w:r>
        <w:rPr>
          <w:rFonts w:ascii="Times New Roman" w:eastAsia="Times New Roman"/>
          <w:w w:val="100"/>
          <w:sz w:val="21"/>
        </w:rPr>
        <w:br w:type="column"/>
      </w:r>
      <w:r>
        <w:rPr>
          <w:rFonts w:ascii="Times New Roman" w:eastAsia="Times New Roman"/>
          <w:w w:val="100"/>
          <w:sz w:val="21"/>
        </w:rPr>
        <w:t>1</w:t>
      </w:r>
      <w:r>
        <w:rPr>
          <w:spacing w:val="9"/>
          <w:w w:val="100"/>
          <w:sz w:val="21"/>
        </w:rPr>
        <w:t>＋</w:t>
      </w:r>
      <w:r>
        <w:rPr>
          <w:rFonts w:ascii="Times New Roman" w:eastAsia="Times New Roman"/>
          <w:i/>
          <w:w w:val="100"/>
          <w:position w:val="14"/>
          <w:sz w:val="21"/>
          <w:u w:val="single"/>
        </w:rPr>
        <w:t>d</w:t>
      </w:r>
    </w:p>
    <w:p>
      <w:pPr>
        <w:pStyle w:val="10"/>
        <w:numPr>
          <w:ilvl w:val="0"/>
          <w:numId w:val="20"/>
        </w:numPr>
        <w:tabs>
          <w:tab w:val="left" w:pos="822"/>
        </w:tabs>
        <w:spacing w:before="32" w:after="0" w:line="192" w:lineRule="auto"/>
        <w:ind w:left="821" w:right="0" w:hanging="327"/>
        <w:jc w:val="left"/>
        <w:rPr>
          <w:rFonts w:ascii="Times New Roman" w:hAnsi="Times New Roman"/>
          <w:sz w:val="12"/>
        </w:rPr>
      </w:pPr>
      <w:r>
        <w:rPr>
          <w:rFonts w:ascii="Times New Roman" w:hAnsi="Times New Roman"/>
          <w:w w:val="103"/>
          <w:position w:val="-12"/>
          <w:sz w:val="21"/>
        </w:rPr>
        <w:br w:type="column"/>
      </w:r>
      <w:r>
        <w:rPr>
          <w:rFonts w:ascii="Times New Roman" w:hAnsi="Times New Roman"/>
          <w:w w:val="105"/>
          <w:position w:val="-12"/>
          <w:sz w:val="21"/>
        </w:rPr>
        <w:t>(</w:t>
      </w:r>
      <w:r>
        <w:rPr>
          <w:rFonts w:ascii="Times New Roman" w:hAnsi="Times New Roman"/>
          <w:spacing w:val="-28"/>
          <w:w w:val="105"/>
          <w:position w:val="-12"/>
          <w:sz w:val="21"/>
        </w:rPr>
        <w:t xml:space="preserve"> </w:t>
      </w:r>
      <w:r>
        <w:rPr>
          <w:rFonts w:ascii="Times New Roman" w:hAnsi="Times New Roman"/>
          <w:i/>
          <w:w w:val="105"/>
          <w:sz w:val="21"/>
        </w:rPr>
        <w:t>R</w:t>
      </w:r>
      <w:r>
        <w:rPr>
          <w:rFonts w:ascii="Times New Roman" w:hAnsi="Times New Roman"/>
          <w:i/>
          <w:spacing w:val="-19"/>
          <w:w w:val="105"/>
          <w:sz w:val="21"/>
        </w:rPr>
        <w:t xml:space="preserve"> </w:t>
      </w:r>
      <w:r>
        <w:rPr>
          <w:rFonts w:ascii="Symbol" w:hAnsi="Symbol"/>
          <w:w w:val="105"/>
          <w:sz w:val="21"/>
        </w:rPr>
        <w:t></w:t>
      </w:r>
      <w:r>
        <w:rPr>
          <w:rFonts w:ascii="Times New Roman" w:hAnsi="Times New Roman"/>
          <w:spacing w:val="-22"/>
          <w:w w:val="105"/>
          <w:sz w:val="21"/>
        </w:rPr>
        <w:t xml:space="preserve"> </w:t>
      </w:r>
      <w:r>
        <w:rPr>
          <w:rFonts w:ascii="Times New Roman" w:hAnsi="Times New Roman"/>
          <w:i/>
          <w:w w:val="105"/>
          <w:sz w:val="21"/>
        </w:rPr>
        <w:t>d</w:t>
      </w:r>
      <w:r>
        <w:rPr>
          <w:rFonts w:ascii="Times New Roman" w:hAnsi="Times New Roman"/>
          <w:i/>
          <w:spacing w:val="-18"/>
          <w:w w:val="105"/>
          <w:sz w:val="21"/>
        </w:rPr>
        <w:t xml:space="preserve"> </w:t>
      </w:r>
      <w:r>
        <w:rPr>
          <w:rFonts w:ascii="Times New Roman" w:hAnsi="Times New Roman"/>
          <w:spacing w:val="-6"/>
          <w:w w:val="105"/>
          <w:position w:val="-12"/>
          <w:sz w:val="21"/>
        </w:rPr>
        <w:t>)</w:t>
      </w:r>
      <w:r>
        <w:rPr>
          <w:rFonts w:ascii="Times New Roman" w:hAnsi="Times New Roman"/>
          <w:spacing w:val="-6"/>
          <w:w w:val="105"/>
          <w:position w:val="-3"/>
          <w:sz w:val="12"/>
        </w:rPr>
        <w:t>2</w:t>
      </w:r>
    </w:p>
    <w:p>
      <w:pPr>
        <w:spacing w:before="0" w:line="207" w:lineRule="exact"/>
        <w:ind w:left="0" w:right="320" w:firstLine="0"/>
        <w:jc w:val="right"/>
        <w:rPr>
          <w:rFonts w:ascii="Times New Roman"/>
          <w:i/>
          <w:sz w:val="21"/>
        </w:rPr>
      </w:pPr>
      <w:r>
        <w:pict>
          <v:line id="_x0000_s1400" o:spid="_x0000_s1400" o:spt="20" style="position:absolute;left:0pt;margin-left:244.65pt;margin-top:-2.95pt;height:0pt;width:24.15pt;mso-position-horizontal-relative:page;z-index:-254789632;mso-width-relative:page;mso-height-relative:page;" stroked="t" coordsize="21600,21600">
            <v:path arrowok="t"/>
            <v:fill focussize="0,0"/>
            <v:stroke weight="0.517244094488189pt" color="#000000"/>
            <v:imagedata o:title=""/>
            <o:lock v:ext="edit"/>
          </v:line>
        </w:pict>
      </w:r>
      <w:r>
        <w:rPr>
          <w:rFonts w:ascii="Times New Roman"/>
          <w:i/>
          <w:w w:val="103"/>
          <w:sz w:val="21"/>
        </w:rPr>
        <w:t>R</w:t>
      </w:r>
    </w:p>
    <w:p>
      <w:pPr>
        <w:pStyle w:val="10"/>
        <w:numPr>
          <w:ilvl w:val="0"/>
          <w:numId w:val="20"/>
        </w:numPr>
        <w:tabs>
          <w:tab w:val="left" w:pos="868"/>
        </w:tabs>
        <w:spacing w:before="138" w:after="0" w:line="240" w:lineRule="auto"/>
        <w:ind w:left="867" w:right="0" w:hanging="340"/>
        <w:jc w:val="left"/>
        <w:rPr>
          <w:rFonts w:ascii="Times New Roman"/>
          <w:sz w:val="21"/>
        </w:rPr>
      </w:pPr>
      <w:r>
        <w:rPr>
          <w:rFonts w:ascii="Times New Roman"/>
          <w:spacing w:val="-19"/>
          <w:w w:val="103"/>
          <w:position w:val="-2"/>
          <w:sz w:val="21"/>
        </w:rPr>
        <w:br w:type="column"/>
      </w:r>
      <w:r>
        <w:rPr>
          <w:rFonts w:ascii="Times New Roman"/>
          <w:spacing w:val="-19"/>
          <w:w w:val="105"/>
          <w:position w:val="-2"/>
          <w:sz w:val="21"/>
        </w:rPr>
        <w:t>(</w:t>
      </w:r>
    </w:p>
    <w:p>
      <w:pPr>
        <w:spacing w:before="47" w:line="180" w:lineRule="auto"/>
        <w:ind w:left="147" w:right="0" w:firstLine="0"/>
        <w:jc w:val="left"/>
        <w:rPr>
          <w:rFonts w:ascii="Times New Roman"/>
          <w:sz w:val="12"/>
        </w:rPr>
      </w:pPr>
      <w:r>
        <w:br w:type="column"/>
      </w:r>
      <w:r>
        <w:rPr>
          <w:rFonts w:ascii="Times New Roman"/>
          <w:i/>
          <w:w w:val="105"/>
          <w:sz w:val="21"/>
        </w:rPr>
        <w:t xml:space="preserve">R </w:t>
      </w:r>
      <w:r>
        <w:rPr>
          <w:rFonts w:ascii="Times New Roman"/>
          <w:w w:val="105"/>
          <w:position w:val="-12"/>
          <w:sz w:val="21"/>
        </w:rPr>
        <w:t>)</w:t>
      </w:r>
      <w:r>
        <w:rPr>
          <w:rFonts w:ascii="Times New Roman"/>
          <w:w w:val="105"/>
          <w:position w:val="-3"/>
          <w:sz w:val="12"/>
        </w:rPr>
        <w:t>2</w:t>
      </w:r>
    </w:p>
    <w:p>
      <w:pPr>
        <w:spacing w:before="0" w:line="214" w:lineRule="exact"/>
        <w:ind w:left="-12" w:right="0" w:firstLine="0"/>
        <w:jc w:val="left"/>
        <w:rPr>
          <w:rFonts w:ascii="Times New Roman" w:hAnsi="Times New Roman"/>
          <w:i/>
          <w:sz w:val="21"/>
        </w:rPr>
      </w:pPr>
      <w:r>
        <w:pict>
          <v:line id="_x0000_s1401" o:spid="_x0000_s1401" o:spt="20" style="position:absolute;left:0pt;margin-left:325.8pt;margin-top:-2.6pt;height:0pt;width:24.15pt;mso-position-horizontal-relative:page;z-index:-254788608;mso-width-relative:page;mso-height-relative:page;" stroked="t" coordsize="21600,21600">
            <v:path arrowok="t"/>
            <v:fill focussize="0,0"/>
            <v:stroke weight="0.517244094488189pt" color="#000000"/>
            <v:imagedata o:title=""/>
            <o:lock v:ext="edit"/>
          </v:line>
        </w:pict>
      </w:r>
      <w:r>
        <w:rPr>
          <w:rFonts w:ascii="Times New Roman" w:hAnsi="Times New Roman"/>
          <w:i/>
          <w:w w:val="105"/>
          <w:sz w:val="21"/>
        </w:rPr>
        <w:t xml:space="preserve">R </w:t>
      </w:r>
      <w:r>
        <w:rPr>
          <w:rFonts w:ascii="Symbol" w:hAnsi="Symbol"/>
          <w:w w:val="105"/>
          <w:sz w:val="21"/>
        </w:rPr>
        <w:t></w:t>
      </w:r>
      <w:r>
        <w:rPr>
          <w:rFonts w:ascii="Times New Roman" w:hAnsi="Times New Roman"/>
          <w:w w:val="105"/>
          <w:sz w:val="21"/>
        </w:rPr>
        <w:t xml:space="preserve"> </w:t>
      </w:r>
      <w:r>
        <w:rPr>
          <w:rFonts w:ascii="Times New Roman" w:hAnsi="Times New Roman"/>
          <w:i/>
          <w:w w:val="105"/>
          <w:sz w:val="21"/>
        </w:rPr>
        <w:t>d</w:t>
      </w:r>
    </w:p>
    <w:p>
      <w:pPr>
        <w:spacing w:after="0" w:line="214" w:lineRule="exact"/>
        <w:jc w:val="left"/>
        <w:rPr>
          <w:rFonts w:ascii="Times New Roman" w:hAnsi="Times New Roman"/>
          <w:sz w:val="21"/>
        </w:rPr>
        <w:sectPr>
          <w:type w:val="continuous"/>
          <w:pgSz w:w="11910" w:h="16840"/>
          <w:pgMar w:top="1400" w:right="1160" w:bottom="1100" w:left="1200" w:header="720" w:footer="720" w:gutter="0"/>
          <w:cols w:equalWidth="0" w:num="5">
            <w:col w:w="1632" w:space="40"/>
            <w:col w:w="1081" w:space="39"/>
            <w:col w:w="1538" w:space="39"/>
            <w:col w:w="940" w:space="39"/>
            <w:col w:w="4202"/>
          </w:cols>
        </w:sectPr>
      </w:pPr>
    </w:p>
    <w:p>
      <w:pPr>
        <w:pStyle w:val="6"/>
        <w:spacing w:before="91" w:line="321" w:lineRule="auto"/>
        <w:ind w:left="218" w:right="249" w:firstLine="420"/>
        <w:jc w:val="both"/>
      </w:pPr>
      <w:r>
        <w:drawing>
          <wp:anchor distT="0" distB="0" distL="0" distR="0" simplePos="0" relativeHeight="248528896" behindDoc="1" locked="0" layoutInCell="1" allowOverlap="1">
            <wp:simplePos x="0" y="0"/>
            <wp:positionH relativeFrom="page">
              <wp:posOffset>2300605</wp:posOffset>
            </wp:positionH>
            <wp:positionV relativeFrom="paragraph">
              <wp:posOffset>1370965</wp:posOffset>
            </wp:positionV>
            <wp:extent cx="3500755" cy="1284605"/>
            <wp:effectExtent l="0" t="0" r="0" b="0"/>
            <wp:wrapNone/>
            <wp:docPr id="85" name="image6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image60.jpeg"/>
                    <pic:cNvPicPr>
                      <a:picLocks noChangeAspect="1"/>
                    </pic:cNvPicPr>
                  </pic:nvPicPr>
                  <pic:blipFill>
                    <a:blip r:embed="rId68" cstate="print"/>
                    <a:stretch>
                      <a:fillRect/>
                    </a:stretch>
                  </pic:blipFill>
                  <pic:spPr>
                    <a:xfrm>
                      <a:off x="0" y="0"/>
                      <a:ext cx="3500754" cy="1284387"/>
                    </a:xfrm>
                    <a:prstGeom prst="rect">
                      <a:avLst/>
                    </a:prstGeom>
                  </pic:spPr>
                </pic:pic>
              </a:graphicData>
            </a:graphic>
          </wp:anchor>
        </w:drawing>
      </w:r>
      <w:r>
        <w:rPr>
          <w:rFonts w:ascii="Times New Roman" w:hAnsi="Times New Roman" w:eastAsia="Times New Roman"/>
          <w:color w:val="FF0000"/>
          <w:w w:val="100"/>
        </w:rPr>
        <w:t>201</w:t>
      </w:r>
      <w:r>
        <w:rPr>
          <w:rFonts w:ascii="Times New Roman" w:hAnsi="Times New Roman" w:eastAsia="Times New Roman"/>
          <w:color w:val="FF0000"/>
          <w:spacing w:val="-1"/>
          <w:w w:val="100"/>
        </w:rPr>
        <w:t>3</w:t>
      </w:r>
      <w:r>
        <w:rPr>
          <w:rFonts w:ascii="Times New Roman" w:hAnsi="Times New Roman" w:eastAsia="Times New Roman"/>
          <w:color w:val="FF0000"/>
          <w:spacing w:val="-4"/>
          <w:w w:val="100"/>
        </w:rPr>
        <w:t>-</w:t>
      </w:r>
      <w:r>
        <w:rPr>
          <w:rFonts w:ascii="Times New Roman" w:hAnsi="Times New Roman" w:eastAsia="Times New Roman"/>
          <w:color w:val="FF0000"/>
          <w:w w:val="100"/>
        </w:rPr>
        <w:t>21</w:t>
      </w:r>
      <w:r>
        <w:rPr>
          <w:color w:val="FF0000"/>
          <w:spacing w:val="-12"/>
          <w:w w:val="100"/>
        </w:rPr>
        <w:t>．</w:t>
      </w:r>
      <w:r>
        <w:rPr>
          <w:rFonts w:ascii="Times New Roman" w:hAnsi="Times New Roman" w:eastAsia="Times New Roman"/>
          <w:spacing w:val="-1"/>
          <w:w w:val="100"/>
        </w:rPr>
        <w:t>(</w:t>
      </w:r>
      <w:r>
        <w:rPr>
          <w:rFonts w:ascii="Times New Roman" w:hAnsi="Times New Roman" w:eastAsia="Times New Roman"/>
          <w:b/>
          <w:color w:val="FF0000"/>
          <w:w w:val="100"/>
        </w:rPr>
        <w:t>0.</w:t>
      </w:r>
      <w:r>
        <w:rPr>
          <w:rFonts w:ascii="Times New Roman" w:hAnsi="Times New Roman" w:eastAsia="Times New Roman"/>
          <w:b/>
          <w:color w:val="FF0000"/>
          <w:spacing w:val="-3"/>
          <w:w w:val="100"/>
        </w:rPr>
        <w:t>2</w:t>
      </w:r>
      <w:r>
        <w:rPr>
          <w:rFonts w:ascii="Times New Roman" w:hAnsi="Times New Roman" w:eastAsia="Times New Roman"/>
          <w:b/>
          <w:color w:val="FF0000"/>
          <w:w w:val="100"/>
        </w:rPr>
        <w:t>6</w:t>
      </w:r>
      <w:r>
        <w:rPr>
          <w:rFonts w:ascii="Times New Roman" w:hAnsi="Times New Roman" w:eastAsia="Times New Roman"/>
          <w:spacing w:val="-1"/>
          <w:w w:val="100"/>
        </w:rPr>
        <w:t>)</w:t>
      </w:r>
      <w:r>
        <w:rPr>
          <w:rFonts w:ascii="Times New Roman" w:hAnsi="Times New Roman" w:eastAsia="Times New Roman"/>
          <w:w w:val="100"/>
        </w:rPr>
        <w:t>20</w:t>
      </w:r>
      <w:r>
        <w:rPr>
          <w:rFonts w:ascii="Times New Roman" w:hAnsi="Times New Roman" w:eastAsia="Times New Roman"/>
          <w:spacing w:val="-3"/>
          <w:w w:val="100"/>
        </w:rPr>
        <w:t>1</w:t>
      </w:r>
      <w:r>
        <w:rPr>
          <w:rFonts w:ascii="Times New Roman" w:hAnsi="Times New Roman" w:eastAsia="Times New Roman"/>
          <w:w w:val="100"/>
        </w:rPr>
        <w:t>2</w:t>
      </w:r>
      <w:r>
        <w:rPr>
          <w:rFonts w:ascii="Times New Roman" w:hAnsi="Times New Roman" w:eastAsia="Times New Roman"/>
        </w:rPr>
        <w:t xml:space="preserve"> </w:t>
      </w:r>
      <w:r>
        <w:rPr>
          <w:w w:val="100"/>
        </w:rPr>
        <w:t>年</w:t>
      </w:r>
      <w:r>
        <w:rPr>
          <w:spacing w:val="-55"/>
        </w:rPr>
        <w:t xml:space="preserve"> </w:t>
      </w:r>
      <w:r>
        <w:rPr>
          <w:rFonts w:ascii="Times New Roman" w:hAnsi="Times New Roman" w:eastAsia="Times New Roman"/>
          <w:spacing w:val="-8"/>
          <w:w w:val="100"/>
        </w:rPr>
        <w:t>1</w:t>
      </w:r>
      <w:r>
        <w:rPr>
          <w:rFonts w:ascii="Times New Roman" w:hAnsi="Times New Roman" w:eastAsia="Times New Roman"/>
          <w:w w:val="100"/>
        </w:rPr>
        <w:t>1</w:t>
      </w:r>
      <w:r>
        <w:rPr>
          <w:rFonts w:ascii="Times New Roman" w:hAnsi="Times New Roman" w:eastAsia="Times New Roman"/>
        </w:rPr>
        <w:t xml:space="preserve"> </w:t>
      </w:r>
      <w:r>
        <w:rPr>
          <w:spacing w:val="-31"/>
          <w:w w:val="100"/>
        </w:rPr>
        <w:t>日，“歼</w:t>
      </w:r>
      <w:r>
        <w:rPr>
          <w:spacing w:val="-31"/>
        </w:rPr>
        <w:t xml:space="preserve"> </w:t>
      </w:r>
      <w:r>
        <w:rPr>
          <w:rFonts w:ascii="Times New Roman" w:hAnsi="Times New Roman" w:eastAsia="Times New Roman"/>
          <w:w w:val="100"/>
        </w:rPr>
        <w:t>1</w:t>
      </w:r>
      <w:r>
        <w:rPr>
          <w:rFonts w:ascii="Times New Roman" w:hAnsi="Times New Roman" w:eastAsia="Times New Roman"/>
          <w:spacing w:val="-3"/>
          <w:w w:val="100"/>
        </w:rPr>
        <w:t>5</w:t>
      </w:r>
      <w:r>
        <w:rPr>
          <w:spacing w:val="-10"/>
          <w:w w:val="100"/>
        </w:rPr>
        <w:t>”舰载机在“辽宁号”航空母舰上着舰成功。图</w:t>
      </w:r>
      <w:r>
        <w:rPr>
          <w:w w:val="100"/>
        </w:rPr>
        <w:t>（</w:t>
      </w:r>
      <w:r>
        <w:rPr>
          <w:rFonts w:ascii="Times New Roman" w:hAnsi="Times New Roman" w:eastAsia="Times New Roman"/>
          <w:spacing w:val="-3"/>
          <w:w w:val="100"/>
        </w:rPr>
        <w:t>a</w:t>
      </w:r>
      <w:r>
        <w:rPr>
          <w:spacing w:val="-13"/>
          <w:w w:val="100"/>
        </w:rPr>
        <w:t>）</w:t>
      </w:r>
      <w:r>
        <w:rPr>
          <w:spacing w:val="-2"/>
          <w:w w:val="100"/>
        </w:rPr>
        <w:t>为利</w:t>
      </w:r>
      <w:r>
        <w:rPr>
          <w:spacing w:val="-4"/>
        </w:rPr>
        <w:t>用阻拦系统让舰载机在飞行甲板上快速停止的原理示意图。飞机着舰并成功钩住阻拦索后，飞机的</w:t>
      </w:r>
      <w:r>
        <w:rPr>
          <w:spacing w:val="-2"/>
        </w:rPr>
        <w:t>动力系统立即关闭，阻拦系统通过阻拦索对飞机施加</w:t>
      </w:r>
      <w:r>
        <w:rPr>
          <w:rFonts w:ascii="Times New Roman" w:hAnsi="Times New Roman" w:eastAsia="Times New Roman"/>
        </w:rPr>
        <w:t>——</w:t>
      </w:r>
      <w:r>
        <w:rPr>
          <w:spacing w:val="-2"/>
        </w:rPr>
        <w:t>作用力，使飞机在甲板上短距离滑行后停</w:t>
      </w:r>
      <w:r>
        <w:rPr>
          <w:spacing w:val="-4"/>
        </w:rPr>
        <w:t xml:space="preserve">止，某次降落，以飞机着舰为计时零点，飞机在 </w:t>
      </w:r>
      <w:r>
        <w:rPr>
          <w:rFonts w:ascii="Times New Roman" w:hAnsi="Times New Roman" w:eastAsia="Times New Roman"/>
          <w:i/>
        </w:rPr>
        <w:t>t</w:t>
      </w:r>
      <w:r>
        <w:rPr>
          <w:rFonts w:ascii="Times New Roman" w:hAnsi="Times New Roman" w:eastAsia="Times New Roman"/>
        </w:rPr>
        <w:t xml:space="preserve">=0.4s </w:t>
      </w:r>
      <w:r>
        <w:rPr>
          <w:spacing w:val="-3"/>
        </w:rPr>
        <w:t>时恰好钩住阻拦索中间位置，其着舰到停止的速度一时间图线如图</w:t>
      </w:r>
      <w:r>
        <w:rPr>
          <w:rFonts w:ascii="Times New Roman" w:hAnsi="Times New Roman" w:eastAsia="Times New Roman"/>
        </w:rPr>
        <w:t>(b)</w:t>
      </w:r>
      <w:r>
        <w:rPr>
          <w:spacing w:val="-4"/>
        </w:rPr>
        <w:t xml:space="preserve">所示。假如无阻拦索，飞机从着舰到停止需要的滑行距离约为 </w:t>
      </w:r>
      <w:r>
        <w:rPr>
          <w:rFonts w:ascii="Times New Roman" w:hAnsi="Times New Roman" w:eastAsia="Times New Roman"/>
        </w:rPr>
        <w:t>1000m</w:t>
      </w:r>
      <w:r>
        <w:t>。已</w:t>
      </w:r>
      <w:r>
        <w:rPr>
          <w:spacing w:val="-6"/>
        </w:rPr>
        <w:t xml:space="preserve">知航母始终静止，重力加速度的大小为 </w:t>
      </w:r>
      <w:r>
        <w:rPr>
          <w:rFonts w:ascii="Times New Roman" w:hAnsi="Times New Roman" w:eastAsia="Times New Roman"/>
          <w:i/>
        </w:rPr>
        <w:t>g</w:t>
      </w:r>
      <w:r>
        <w:rPr>
          <w:rFonts w:ascii="Times New Roman" w:hAnsi="Times New Roman" w:eastAsia="Times New Roman"/>
          <w:spacing w:val="25"/>
        </w:rPr>
        <w:t xml:space="preserve">. </w:t>
      </w:r>
      <w:r>
        <w:t>则</w:t>
      </w:r>
    </w:p>
    <w:p>
      <w:pPr>
        <w:pStyle w:val="6"/>
        <w:ind w:left="0"/>
        <w:rPr>
          <w:sz w:val="22"/>
        </w:rPr>
      </w:pPr>
    </w:p>
    <w:p>
      <w:pPr>
        <w:pStyle w:val="6"/>
        <w:ind w:left="0"/>
        <w:rPr>
          <w:sz w:val="22"/>
        </w:rPr>
      </w:pPr>
    </w:p>
    <w:p>
      <w:pPr>
        <w:pStyle w:val="6"/>
        <w:ind w:left="0"/>
        <w:rPr>
          <w:sz w:val="22"/>
        </w:rPr>
      </w:pPr>
    </w:p>
    <w:p>
      <w:pPr>
        <w:pStyle w:val="6"/>
        <w:ind w:left="0"/>
        <w:rPr>
          <w:sz w:val="22"/>
        </w:rPr>
      </w:pPr>
    </w:p>
    <w:p>
      <w:pPr>
        <w:pStyle w:val="6"/>
        <w:ind w:left="0"/>
        <w:rPr>
          <w:sz w:val="22"/>
        </w:rPr>
      </w:pPr>
    </w:p>
    <w:p>
      <w:pPr>
        <w:pStyle w:val="6"/>
        <w:ind w:left="0"/>
        <w:rPr>
          <w:sz w:val="22"/>
        </w:rPr>
      </w:pPr>
    </w:p>
    <w:p>
      <w:pPr>
        <w:pStyle w:val="6"/>
        <w:spacing w:before="1"/>
        <w:ind w:left="0"/>
        <w:rPr>
          <w:sz w:val="29"/>
        </w:rPr>
      </w:pPr>
    </w:p>
    <w:p>
      <w:pPr>
        <w:pStyle w:val="6"/>
        <w:spacing w:line="321" w:lineRule="auto"/>
        <w:ind w:right="2749"/>
      </w:pPr>
      <w:r>
        <w:rPr>
          <w:rFonts w:ascii="Times New Roman" w:eastAsia="Times New Roman"/>
        </w:rPr>
        <w:t>A.</w:t>
      </w:r>
      <w:r>
        <w:t xml:space="preserve">从着舰到停止，飞机在甲板上滑行的距离约为无阻拦索时的 </w:t>
      </w:r>
      <w:r>
        <w:rPr>
          <w:rFonts w:ascii="Times New Roman" w:eastAsia="Times New Roman"/>
        </w:rPr>
        <w:t>1/10 B.</w:t>
      </w:r>
      <w:r>
        <w:t xml:space="preserve">在 </w:t>
      </w:r>
      <w:r>
        <w:rPr>
          <w:rFonts w:ascii="Times New Roman" w:eastAsia="Times New Roman"/>
        </w:rPr>
        <w:t>0.4s</w:t>
      </w:r>
      <w:r>
        <w:t>－</w:t>
      </w:r>
      <w:r>
        <w:rPr>
          <w:rFonts w:ascii="Times New Roman" w:eastAsia="Times New Roman"/>
        </w:rPr>
        <w:t xml:space="preserve">2.5s </w:t>
      </w:r>
      <w:r>
        <w:t>时间内，阻拦索的张力几乎不随时间变化</w:t>
      </w:r>
    </w:p>
    <w:p>
      <w:pPr>
        <w:pStyle w:val="10"/>
        <w:numPr>
          <w:ilvl w:val="0"/>
          <w:numId w:val="21"/>
        </w:numPr>
        <w:tabs>
          <w:tab w:val="left" w:pos="835"/>
        </w:tabs>
        <w:spacing w:before="0" w:after="0" w:line="268" w:lineRule="exact"/>
        <w:ind w:left="834" w:right="0" w:hanging="197"/>
        <w:jc w:val="left"/>
        <w:rPr>
          <w:rFonts w:ascii="Times New Roman" w:eastAsia="Times New Roman"/>
          <w:sz w:val="21"/>
        </w:rPr>
      </w:pPr>
      <w:r>
        <w:rPr>
          <w:spacing w:val="-6"/>
          <w:sz w:val="21"/>
        </w:rPr>
        <w:t xml:space="preserve">在滑行过程中，飞行员所承受的加速度大小会超过 </w:t>
      </w:r>
      <w:r>
        <w:rPr>
          <w:rFonts w:ascii="Times New Roman" w:eastAsia="Times New Roman"/>
          <w:sz w:val="21"/>
        </w:rPr>
        <w:t>2.5g</w:t>
      </w:r>
    </w:p>
    <w:p>
      <w:pPr>
        <w:pStyle w:val="10"/>
        <w:numPr>
          <w:ilvl w:val="0"/>
          <w:numId w:val="21"/>
        </w:numPr>
        <w:tabs>
          <w:tab w:val="left" w:pos="847"/>
        </w:tabs>
        <w:spacing w:before="91" w:after="0" w:line="240" w:lineRule="auto"/>
        <w:ind w:left="846" w:right="0" w:hanging="209"/>
        <w:jc w:val="left"/>
        <w:rPr>
          <w:sz w:val="21"/>
        </w:rPr>
      </w:pPr>
      <w:r>
        <w:rPr>
          <w:spacing w:val="-27"/>
          <w:sz w:val="21"/>
        </w:rPr>
        <w:t xml:space="preserve">在 </w:t>
      </w:r>
      <w:r>
        <w:rPr>
          <w:rFonts w:ascii="Times New Roman" w:eastAsia="Times New Roman"/>
          <w:sz w:val="21"/>
        </w:rPr>
        <w:t>0.4s</w:t>
      </w:r>
      <w:r>
        <w:rPr>
          <w:sz w:val="21"/>
        </w:rPr>
        <w:t>－</w:t>
      </w:r>
      <w:r>
        <w:rPr>
          <w:rFonts w:ascii="Times New Roman" w:eastAsia="Times New Roman"/>
          <w:sz w:val="21"/>
        </w:rPr>
        <w:t>2.5s</w:t>
      </w:r>
      <w:r>
        <w:rPr>
          <w:rFonts w:ascii="Times New Roman" w:eastAsia="Times New Roman"/>
          <w:spacing w:val="-3"/>
          <w:sz w:val="21"/>
        </w:rPr>
        <w:t xml:space="preserve"> </w:t>
      </w:r>
      <w:r>
        <w:rPr>
          <w:spacing w:val="-3"/>
          <w:sz w:val="21"/>
        </w:rPr>
        <w:t>时间内，阻拦系统对飞机做功的功率几乎不变</w:t>
      </w:r>
    </w:p>
    <w:p>
      <w:pPr>
        <w:pStyle w:val="6"/>
        <w:spacing w:before="91"/>
        <w:rPr>
          <w:rFonts w:ascii="Times New Roman" w:eastAsia="Times New Roman"/>
        </w:rPr>
      </w:pPr>
      <w:r>
        <w:t>【答案】</w:t>
      </w:r>
      <w:r>
        <w:rPr>
          <w:rFonts w:ascii="Times New Roman" w:eastAsia="Times New Roman"/>
        </w:rPr>
        <w:t>AC</w:t>
      </w:r>
    </w:p>
    <w:p>
      <w:pPr>
        <w:spacing w:after="0"/>
        <w:rPr>
          <w:rFonts w:ascii="Times New Roman" w:eastAsia="Times New Roman"/>
        </w:rPr>
        <w:sectPr>
          <w:type w:val="continuous"/>
          <w:pgSz w:w="11910" w:h="16840"/>
          <w:pgMar w:top="1400" w:right="1160" w:bottom="1100" w:left="1200" w:header="720" w:footer="720" w:gutter="0"/>
        </w:sectPr>
      </w:pPr>
    </w:p>
    <w:p>
      <w:pPr>
        <w:pStyle w:val="6"/>
        <w:spacing w:before="50" w:line="319" w:lineRule="auto"/>
        <w:ind w:left="218" w:right="249" w:firstLine="420"/>
        <w:jc w:val="both"/>
      </w:pPr>
      <w:r>
        <w:drawing>
          <wp:anchor distT="0" distB="0" distL="0" distR="0" simplePos="0" relativeHeight="248532992" behindDoc="1" locked="0" layoutInCell="1" allowOverlap="1">
            <wp:simplePos x="0" y="0"/>
            <wp:positionH relativeFrom="page">
              <wp:posOffset>5290185</wp:posOffset>
            </wp:positionH>
            <wp:positionV relativeFrom="paragraph">
              <wp:posOffset>594995</wp:posOffset>
            </wp:positionV>
            <wp:extent cx="970280" cy="732790"/>
            <wp:effectExtent l="0" t="0" r="0" b="0"/>
            <wp:wrapNone/>
            <wp:docPr id="87" name="image6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image61.jpeg"/>
                    <pic:cNvPicPr>
                      <a:picLocks noChangeAspect="1"/>
                    </pic:cNvPicPr>
                  </pic:nvPicPr>
                  <pic:blipFill>
                    <a:blip r:embed="rId69" cstate="print"/>
                    <a:stretch>
                      <a:fillRect/>
                    </a:stretch>
                  </pic:blipFill>
                  <pic:spPr>
                    <a:xfrm>
                      <a:off x="0" y="0"/>
                      <a:ext cx="969976" cy="732742"/>
                    </a:xfrm>
                    <a:prstGeom prst="rect">
                      <a:avLst/>
                    </a:prstGeom>
                  </pic:spPr>
                </pic:pic>
              </a:graphicData>
            </a:graphic>
          </wp:anchor>
        </w:drawing>
      </w:r>
      <w:r>
        <w:rPr>
          <w:rFonts w:ascii="Times New Roman" w:hAnsi="Times New Roman" w:eastAsia="Times New Roman"/>
          <w:color w:val="FF0000"/>
        </w:rPr>
        <w:t>2014-21</w:t>
      </w:r>
      <w:r>
        <w:rPr>
          <w:color w:val="FF0000"/>
        </w:rPr>
        <w:t>．</w:t>
      </w:r>
      <w:r>
        <w:rPr>
          <w:spacing w:val="-8"/>
        </w:rPr>
        <w:t xml:space="preserve">如图，在正点电荷 </w:t>
      </w:r>
      <w:r>
        <w:rPr>
          <w:rFonts w:ascii="Times New Roman" w:hAnsi="Times New Roman" w:eastAsia="Times New Roman"/>
          <w:i/>
        </w:rPr>
        <w:t xml:space="preserve">Q </w:t>
      </w:r>
      <w:r>
        <w:rPr>
          <w:spacing w:val="-10"/>
        </w:rPr>
        <w:t xml:space="preserve">的电场中有 </w:t>
      </w:r>
      <w:r>
        <w:rPr>
          <w:rFonts w:ascii="Times New Roman" w:hAnsi="Times New Roman" w:eastAsia="Times New Roman"/>
          <w:spacing w:val="-3"/>
        </w:rPr>
        <w:t>M</w:t>
      </w:r>
      <w:r>
        <w:rPr>
          <w:spacing w:val="-3"/>
        </w:rPr>
        <w:t>、</w:t>
      </w:r>
      <w:r>
        <w:rPr>
          <w:rFonts w:ascii="Times New Roman" w:hAnsi="Times New Roman" w:eastAsia="Times New Roman"/>
        </w:rPr>
        <w:t>N</w:t>
      </w:r>
      <w:r>
        <w:rPr>
          <w:spacing w:val="-3"/>
        </w:rPr>
        <w:t>、</w:t>
      </w:r>
      <w:r>
        <w:rPr>
          <w:rFonts w:ascii="Times New Roman" w:hAnsi="Times New Roman" w:eastAsia="Times New Roman"/>
          <w:spacing w:val="-3"/>
        </w:rPr>
        <w:t>P</w:t>
      </w:r>
      <w:r>
        <w:t>、</w:t>
      </w:r>
      <w:r>
        <w:rPr>
          <w:rFonts w:ascii="Times New Roman" w:hAnsi="Times New Roman" w:eastAsia="Times New Roman"/>
        </w:rPr>
        <w:t xml:space="preserve">F </w:t>
      </w:r>
      <w:r>
        <w:t>四点，</w:t>
      </w:r>
      <w:r>
        <w:rPr>
          <w:rFonts w:ascii="Times New Roman" w:hAnsi="Times New Roman" w:eastAsia="Times New Roman"/>
        </w:rPr>
        <w:t>M</w:t>
      </w:r>
      <w:r>
        <w:rPr>
          <w:spacing w:val="-3"/>
        </w:rPr>
        <w:t>、</w:t>
      </w:r>
      <w:r>
        <w:rPr>
          <w:rFonts w:ascii="Times New Roman" w:hAnsi="Times New Roman" w:eastAsia="Times New Roman"/>
        </w:rPr>
        <w:t>N</w:t>
      </w:r>
      <w:r>
        <w:rPr>
          <w:spacing w:val="-3"/>
        </w:rPr>
        <w:t>、</w:t>
      </w:r>
      <w:r>
        <w:rPr>
          <w:rFonts w:ascii="Times New Roman" w:hAnsi="Times New Roman" w:eastAsia="Times New Roman"/>
        </w:rPr>
        <w:t xml:space="preserve">P </w:t>
      </w:r>
      <w:r>
        <w:rPr>
          <w:spacing w:val="-3"/>
        </w:rPr>
        <w:t>为直角三角形的三个</w:t>
      </w:r>
      <w:r>
        <w:rPr>
          <w:spacing w:val="-3"/>
          <w:position w:val="2"/>
        </w:rPr>
        <w:t>顶点，</w:t>
      </w:r>
      <w:r>
        <w:rPr>
          <w:rFonts w:ascii="Times New Roman" w:hAnsi="Times New Roman" w:eastAsia="Times New Roman"/>
          <w:spacing w:val="-3"/>
          <w:position w:val="2"/>
        </w:rPr>
        <w:t xml:space="preserve">F </w:t>
      </w:r>
      <w:r>
        <w:rPr>
          <w:spacing w:val="-24"/>
          <w:position w:val="2"/>
        </w:rPr>
        <w:t xml:space="preserve">为 </w:t>
      </w:r>
      <w:r>
        <w:rPr>
          <w:rFonts w:ascii="Times New Roman" w:hAnsi="Times New Roman" w:eastAsia="Times New Roman"/>
          <w:position w:val="2"/>
        </w:rPr>
        <w:t xml:space="preserve">MN </w:t>
      </w:r>
      <w:r>
        <w:rPr>
          <w:spacing w:val="-3"/>
          <w:position w:val="2"/>
        </w:rPr>
        <w:t>的中点，∠</w:t>
      </w:r>
      <w:r>
        <w:rPr>
          <w:rFonts w:ascii="Times New Roman" w:hAnsi="Times New Roman" w:eastAsia="Times New Roman"/>
          <w:position w:val="2"/>
        </w:rPr>
        <w:t>M=30</w:t>
      </w:r>
      <w:r>
        <w:rPr>
          <w:rFonts w:ascii="Times New Roman" w:hAnsi="Times New Roman" w:eastAsia="Times New Roman"/>
          <w:position w:val="2"/>
          <w:vertAlign w:val="superscript"/>
        </w:rPr>
        <w:t>0</w:t>
      </w:r>
      <w:r>
        <w:rPr>
          <w:position w:val="2"/>
          <w:vertAlign w:val="baseline"/>
        </w:rPr>
        <w:t>。</w:t>
      </w:r>
      <w:r>
        <w:rPr>
          <w:rFonts w:ascii="Times New Roman" w:hAnsi="Times New Roman" w:eastAsia="Times New Roman"/>
          <w:spacing w:val="-3"/>
          <w:position w:val="2"/>
          <w:vertAlign w:val="baseline"/>
        </w:rPr>
        <w:t>M</w:t>
      </w:r>
      <w:r>
        <w:rPr>
          <w:spacing w:val="-3"/>
          <w:position w:val="2"/>
          <w:vertAlign w:val="baseline"/>
        </w:rPr>
        <w:t>、</w:t>
      </w:r>
      <w:r>
        <w:rPr>
          <w:rFonts w:ascii="Times New Roman" w:hAnsi="Times New Roman" w:eastAsia="Times New Roman"/>
          <w:position w:val="2"/>
          <w:vertAlign w:val="baseline"/>
        </w:rPr>
        <w:t>N</w:t>
      </w:r>
      <w:r>
        <w:rPr>
          <w:spacing w:val="-3"/>
          <w:position w:val="2"/>
          <w:vertAlign w:val="baseline"/>
        </w:rPr>
        <w:t>、</w:t>
      </w:r>
      <w:r>
        <w:rPr>
          <w:rFonts w:ascii="Times New Roman" w:hAnsi="Times New Roman" w:eastAsia="Times New Roman"/>
          <w:position w:val="2"/>
          <w:vertAlign w:val="baseline"/>
        </w:rPr>
        <w:t>P</w:t>
      </w:r>
      <w:r>
        <w:rPr>
          <w:position w:val="2"/>
          <w:vertAlign w:val="baseline"/>
        </w:rPr>
        <w:t>、</w:t>
      </w:r>
      <w:r>
        <w:rPr>
          <w:rFonts w:ascii="Times New Roman" w:hAnsi="Times New Roman" w:eastAsia="Times New Roman"/>
          <w:position w:val="2"/>
          <w:vertAlign w:val="baseline"/>
        </w:rPr>
        <w:t xml:space="preserve">F </w:t>
      </w:r>
      <w:r>
        <w:rPr>
          <w:spacing w:val="-8"/>
          <w:position w:val="2"/>
          <w:vertAlign w:val="baseline"/>
        </w:rPr>
        <w:t xml:space="preserve">四点处的电势分别用 </w:t>
      </w:r>
      <w:r>
        <w:rPr>
          <w:rFonts w:ascii="Times New Roman" w:hAnsi="Times New Roman" w:eastAsia="Times New Roman"/>
          <w:i/>
          <w:position w:val="2"/>
          <w:vertAlign w:val="baseline"/>
        </w:rPr>
        <w:t>φ</w:t>
      </w:r>
      <w:r>
        <w:rPr>
          <w:rFonts w:ascii="Times New Roman" w:hAnsi="Times New Roman" w:eastAsia="Times New Roman"/>
          <w:sz w:val="14"/>
          <w:vertAlign w:val="baseline"/>
        </w:rPr>
        <w:t>M</w:t>
      </w:r>
      <w:r>
        <w:rPr>
          <w:spacing w:val="-3"/>
          <w:position w:val="2"/>
          <w:vertAlign w:val="baseline"/>
        </w:rPr>
        <w:t>、</w:t>
      </w:r>
      <w:r>
        <w:rPr>
          <w:rFonts w:ascii="Times New Roman" w:hAnsi="Times New Roman" w:eastAsia="Times New Roman"/>
          <w:i/>
          <w:position w:val="2"/>
          <w:vertAlign w:val="baseline"/>
        </w:rPr>
        <w:t>φ</w:t>
      </w:r>
      <w:r>
        <w:rPr>
          <w:rFonts w:ascii="Times New Roman" w:hAnsi="Times New Roman" w:eastAsia="Times New Roman"/>
          <w:sz w:val="14"/>
          <w:vertAlign w:val="baseline"/>
        </w:rPr>
        <w:t>N</w:t>
      </w:r>
      <w:r>
        <w:rPr>
          <w:spacing w:val="-3"/>
          <w:position w:val="2"/>
          <w:vertAlign w:val="baseline"/>
        </w:rPr>
        <w:t>、</w:t>
      </w:r>
      <w:r>
        <w:rPr>
          <w:rFonts w:ascii="Times New Roman" w:hAnsi="Times New Roman" w:eastAsia="Times New Roman"/>
          <w:i/>
          <w:position w:val="2"/>
          <w:vertAlign w:val="baseline"/>
        </w:rPr>
        <w:t>φ</w:t>
      </w:r>
      <w:r>
        <w:rPr>
          <w:rFonts w:ascii="Times New Roman" w:hAnsi="Times New Roman" w:eastAsia="Times New Roman"/>
          <w:sz w:val="14"/>
          <w:vertAlign w:val="baseline"/>
        </w:rPr>
        <w:t>P</w:t>
      </w:r>
      <w:r>
        <w:rPr>
          <w:position w:val="2"/>
          <w:vertAlign w:val="baseline"/>
        </w:rPr>
        <w:t>、</w:t>
      </w:r>
      <w:r>
        <w:rPr>
          <w:rFonts w:ascii="Times New Roman" w:hAnsi="Times New Roman" w:eastAsia="Times New Roman"/>
          <w:i/>
          <w:position w:val="2"/>
          <w:vertAlign w:val="baseline"/>
        </w:rPr>
        <w:t>φ</w:t>
      </w:r>
      <w:r>
        <w:rPr>
          <w:rFonts w:ascii="Times New Roman" w:hAnsi="Times New Roman" w:eastAsia="Times New Roman"/>
          <w:sz w:val="14"/>
          <w:vertAlign w:val="baseline"/>
        </w:rPr>
        <w:t xml:space="preserve">F </w:t>
      </w:r>
      <w:r>
        <w:rPr>
          <w:spacing w:val="-3"/>
          <w:position w:val="2"/>
          <w:vertAlign w:val="baseline"/>
        </w:rPr>
        <w:t>表示。已知</w:t>
      </w:r>
      <w:r>
        <w:rPr>
          <w:rFonts w:ascii="Times New Roman" w:hAnsi="Times New Roman" w:eastAsia="Times New Roman"/>
          <w:i/>
          <w:spacing w:val="-3"/>
          <w:position w:val="2"/>
          <w:vertAlign w:val="baseline"/>
        </w:rPr>
        <w:t>φ</w:t>
      </w:r>
      <w:r>
        <w:rPr>
          <w:rFonts w:ascii="Times New Roman" w:hAnsi="Times New Roman" w:eastAsia="Times New Roman"/>
          <w:spacing w:val="-3"/>
          <w:sz w:val="14"/>
          <w:vertAlign w:val="baseline"/>
        </w:rPr>
        <w:t>M</w:t>
      </w:r>
      <w:r>
        <w:rPr>
          <w:rFonts w:ascii="Times New Roman" w:hAnsi="Times New Roman" w:eastAsia="Times New Roman"/>
          <w:spacing w:val="-3"/>
          <w:position w:val="2"/>
          <w:vertAlign w:val="baseline"/>
        </w:rPr>
        <w:t>=</w:t>
      </w:r>
      <w:r>
        <w:rPr>
          <w:rFonts w:ascii="Times New Roman" w:hAnsi="Times New Roman" w:eastAsia="Times New Roman"/>
          <w:i/>
          <w:spacing w:val="-3"/>
          <w:position w:val="2"/>
          <w:vertAlign w:val="baseline"/>
        </w:rPr>
        <w:t>φ</w:t>
      </w:r>
      <w:r>
        <w:rPr>
          <w:rFonts w:ascii="Times New Roman" w:hAnsi="Times New Roman" w:eastAsia="Times New Roman"/>
          <w:spacing w:val="-3"/>
          <w:sz w:val="14"/>
          <w:vertAlign w:val="baseline"/>
        </w:rPr>
        <w:t xml:space="preserve">N </w:t>
      </w:r>
      <w:r>
        <w:rPr>
          <w:position w:val="2"/>
          <w:vertAlign w:val="baseline"/>
        </w:rPr>
        <w:t>，</w:t>
      </w:r>
      <w:r>
        <w:rPr>
          <w:rFonts w:ascii="Times New Roman" w:hAnsi="Times New Roman" w:eastAsia="Times New Roman"/>
          <w:i/>
          <w:position w:val="2"/>
          <w:vertAlign w:val="baseline"/>
        </w:rPr>
        <w:t>φ</w:t>
      </w:r>
      <w:r>
        <w:rPr>
          <w:rFonts w:ascii="Times New Roman" w:hAnsi="Times New Roman" w:eastAsia="Times New Roman"/>
          <w:sz w:val="14"/>
          <w:vertAlign w:val="baseline"/>
        </w:rPr>
        <w:t>P</w:t>
      </w:r>
      <w:r>
        <w:rPr>
          <w:rFonts w:ascii="Times New Roman" w:hAnsi="Times New Roman" w:eastAsia="Times New Roman"/>
          <w:position w:val="2"/>
          <w:vertAlign w:val="baseline"/>
        </w:rPr>
        <w:t>=</w:t>
      </w:r>
      <w:r>
        <w:rPr>
          <w:rFonts w:ascii="Times New Roman" w:hAnsi="Times New Roman" w:eastAsia="Times New Roman"/>
          <w:i/>
          <w:position w:val="2"/>
          <w:vertAlign w:val="baseline"/>
        </w:rPr>
        <w:t>φ</w:t>
      </w:r>
      <w:r>
        <w:rPr>
          <w:rFonts w:ascii="Times New Roman" w:hAnsi="Times New Roman" w:eastAsia="Times New Roman"/>
          <w:sz w:val="14"/>
          <w:vertAlign w:val="baseline"/>
        </w:rPr>
        <w:t>F</w:t>
      </w:r>
      <w:r>
        <w:rPr>
          <w:spacing w:val="11"/>
          <w:position w:val="2"/>
          <w:vertAlign w:val="baseline"/>
        </w:rPr>
        <w:t>，点电荷</w:t>
      </w:r>
      <w:r>
        <w:rPr>
          <w:rFonts w:ascii="Times New Roman" w:hAnsi="Times New Roman" w:eastAsia="Times New Roman"/>
          <w:position w:val="2"/>
          <w:vertAlign w:val="baseline"/>
        </w:rPr>
        <w:t xml:space="preserve">Q </w:t>
      </w:r>
      <w:r>
        <w:rPr>
          <w:spacing w:val="-27"/>
          <w:position w:val="2"/>
          <w:vertAlign w:val="baseline"/>
        </w:rPr>
        <w:t xml:space="preserve">在 </w:t>
      </w:r>
      <w:r>
        <w:rPr>
          <w:rFonts w:ascii="Times New Roman" w:hAnsi="Times New Roman" w:eastAsia="Times New Roman"/>
          <w:position w:val="2"/>
          <w:vertAlign w:val="baseline"/>
        </w:rPr>
        <w:t>M</w:t>
      </w:r>
      <w:r>
        <w:rPr>
          <w:spacing w:val="-3"/>
          <w:position w:val="2"/>
          <w:vertAlign w:val="baseline"/>
        </w:rPr>
        <w:t>、</w:t>
      </w:r>
      <w:r>
        <w:rPr>
          <w:rFonts w:ascii="Times New Roman" w:hAnsi="Times New Roman" w:eastAsia="Times New Roman"/>
          <w:position w:val="2"/>
          <w:vertAlign w:val="baseline"/>
        </w:rPr>
        <w:t>N</w:t>
      </w:r>
      <w:r>
        <w:rPr>
          <w:spacing w:val="-3"/>
          <w:position w:val="2"/>
          <w:vertAlign w:val="baseline"/>
        </w:rPr>
        <w:t>、</w:t>
      </w:r>
      <w:r>
        <w:rPr>
          <w:rFonts w:ascii="Times New Roman" w:hAnsi="Times New Roman" w:eastAsia="Times New Roman"/>
          <w:position w:val="2"/>
          <w:vertAlign w:val="baseline"/>
        </w:rPr>
        <w:t xml:space="preserve">P </w:t>
      </w:r>
      <w:r>
        <w:rPr>
          <w:spacing w:val="-3"/>
          <w:position w:val="2"/>
          <w:vertAlign w:val="baseline"/>
        </w:rPr>
        <w:t>三点所在平面内，则</w:t>
      </w:r>
    </w:p>
    <w:p>
      <w:pPr>
        <w:pStyle w:val="10"/>
        <w:numPr>
          <w:ilvl w:val="0"/>
          <w:numId w:val="22"/>
        </w:numPr>
        <w:tabs>
          <w:tab w:val="left" w:pos="1005"/>
        </w:tabs>
        <w:spacing w:before="0" w:after="0" w:line="240" w:lineRule="auto"/>
        <w:ind w:left="1004" w:right="0" w:hanging="367"/>
        <w:jc w:val="left"/>
        <w:rPr>
          <w:sz w:val="21"/>
        </w:rPr>
      </w:pPr>
      <w:r>
        <w:rPr>
          <w:spacing w:val="15"/>
          <w:sz w:val="21"/>
        </w:rPr>
        <w:t>点电荷</w:t>
      </w:r>
      <w:r>
        <w:rPr>
          <w:rFonts w:ascii="Times New Roman" w:eastAsia="Times New Roman"/>
          <w:sz w:val="21"/>
        </w:rPr>
        <w:t>Q</w:t>
      </w:r>
      <w:r>
        <w:rPr>
          <w:rFonts w:ascii="Times New Roman" w:eastAsia="Times New Roman"/>
          <w:spacing w:val="1"/>
          <w:sz w:val="21"/>
        </w:rPr>
        <w:t xml:space="preserve"> </w:t>
      </w:r>
      <w:r>
        <w:rPr>
          <w:spacing w:val="-16"/>
          <w:sz w:val="21"/>
        </w:rPr>
        <w:t xml:space="preserve">一定在 </w:t>
      </w:r>
      <w:r>
        <w:rPr>
          <w:rFonts w:ascii="Times New Roman" w:eastAsia="Times New Roman"/>
          <w:sz w:val="21"/>
        </w:rPr>
        <w:t xml:space="preserve">MP </w:t>
      </w:r>
      <w:r>
        <w:rPr>
          <w:spacing w:val="-1"/>
          <w:sz w:val="21"/>
        </w:rPr>
        <w:t>的连线上</w:t>
      </w:r>
    </w:p>
    <w:p>
      <w:pPr>
        <w:pStyle w:val="10"/>
        <w:numPr>
          <w:ilvl w:val="0"/>
          <w:numId w:val="22"/>
        </w:numPr>
        <w:tabs>
          <w:tab w:val="left" w:pos="993"/>
        </w:tabs>
        <w:spacing w:before="91" w:after="0" w:line="240" w:lineRule="auto"/>
        <w:ind w:left="992" w:right="0" w:hanging="355"/>
        <w:jc w:val="left"/>
        <w:rPr>
          <w:sz w:val="21"/>
        </w:rPr>
      </w:pPr>
      <w:r>
        <w:rPr>
          <w:spacing w:val="25"/>
          <w:sz w:val="21"/>
        </w:rPr>
        <w:t>连接</w:t>
      </w:r>
      <w:r>
        <w:rPr>
          <w:rFonts w:ascii="Times New Roman" w:eastAsia="Times New Roman"/>
          <w:sz w:val="21"/>
        </w:rPr>
        <w:t>PF</w:t>
      </w:r>
      <w:r>
        <w:rPr>
          <w:rFonts w:ascii="Times New Roman" w:eastAsia="Times New Roman"/>
          <w:spacing w:val="-5"/>
          <w:sz w:val="21"/>
        </w:rPr>
        <w:t xml:space="preserve"> </w:t>
      </w:r>
      <w:r>
        <w:rPr>
          <w:spacing w:val="-3"/>
          <w:sz w:val="21"/>
        </w:rPr>
        <w:t>的线段一定在同一等势面上</w:t>
      </w:r>
    </w:p>
    <w:p>
      <w:pPr>
        <w:pStyle w:val="10"/>
        <w:numPr>
          <w:ilvl w:val="0"/>
          <w:numId w:val="22"/>
        </w:numPr>
        <w:tabs>
          <w:tab w:val="left" w:pos="993"/>
        </w:tabs>
        <w:spacing w:before="91" w:after="0" w:line="240" w:lineRule="auto"/>
        <w:ind w:left="992" w:right="0" w:hanging="355"/>
        <w:jc w:val="left"/>
        <w:rPr>
          <w:sz w:val="21"/>
        </w:rPr>
      </w:pPr>
      <w:r>
        <w:rPr>
          <w:spacing w:val="4"/>
          <w:sz w:val="21"/>
        </w:rPr>
        <w:t>将正试探电荷从</w:t>
      </w:r>
      <w:r>
        <w:rPr>
          <w:rFonts w:ascii="Times New Roman" w:eastAsia="Times New Roman"/>
          <w:sz w:val="21"/>
        </w:rPr>
        <w:t xml:space="preserve">P </w:t>
      </w:r>
      <w:r>
        <w:rPr>
          <w:spacing w:val="10"/>
          <w:sz w:val="21"/>
        </w:rPr>
        <w:t>点搬运到</w:t>
      </w:r>
      <w:r>
        <w:rPr>
          <w:rFonts w:ascii="Times New Roman" w:eastAsia="Times New Roman"/>
          <w:sz w:val="21"/>
        </w:rPr>
        <w:t>N</w:t>
      </w:r>
      <w:r>
        <w:rPr>
          <w:rFonts w:ascii="Times New Roman" w:eastAsia="Times New Roman"/>
          <w:spacing w:val="1"/>
          <w:sz w:val="21"/>
        </w:rPr>
        <w:t xml:space="preserve"> </w:t>
      </w:r>
      <w:r>
        <w:rPr>
          <w:spacing w:val="-3"/>
          <w:sz w:val="21"/>
        </w:rPr>
        <w:t>点，电场力做负功</w:t>
      </w:r>
    </w:p>
    <w:p>
      <w:pPr>
        <w:pStyle w:val="10"/>
        <w:numPr>
          <w:ilvl w:val="0"/>
          <w:numId w:val="22"/>
        </w:numPr>
        <w:tabs>
          <w:tab w:val="left" w:pos="1005"/>
        </w:tabs>
        <w:spacing w:before="90" w:after="0" w:line="240" w:lineRule="auto"/>
        <w:ind w:left="1004" w:right="0" w:hanging="367"/>
        <w:jc w:val="left"/>
        <w:rPr>
          <w:rFonts w:ascii="Times New Roman" w:hAnsi="Times New Roman" w:eastAsia="Times New Roman"/>
          <w:sz w:val="14"/>
        </w:rPr>
      </w:pPr>
      <w:r>
        <w:rPr>
          <w:rFonts w:ascii="Times New Roman" w:hAnsi="Times New Roman" w:eastAsia="Times New Roman"/>
          <w:i/>
          <w:position w:val="2"/>
          <w:sz w:val="21"/>
        </w:rPr>
        <w:t>φ</w:t>
      </w:r>
      <w:r>
        <w:rPr>
          <w:rFonts w:ascii="Times New Roman" w:hAnsi="Times New Roman" w:eastAsia="Times New Roman"/>
          <w:sz w:val="14"/>
        </w:rPr>
        <w:t xml:space="preserve">P </w:t>
      </w:r>
      <w:r>
        <w:rPr>
          <w:spacing w:val="-20"/>
          <w:position w:val="2"/>
          <w:sz w:val="21"/>
        </w:rPr>
        <w:t xml:space="preserve">大于 </w:t>
      </w:r>
      <w:r>
        <w:rPr>
          <w:rFonts w:ascii="Times New Roman" w:hAnsi="Times New Roman" w:eastAsia="Times New Roman"/>
          <w:i/>
          <w:position w:val="2"/>
          <w:sz w:val="21"/>
        </w:rPr>
        <w:t>φ</w:t>
      </w:r>
      <w:r>
        <w:rPr>
          <w:rFonts w:ascii="Times New Roman" w:hAnsi="Times New Roman" w:eastAsia="Times New Roman"/>
          <w:sz w:val="14"/>
        </w:rPr>
        <w:t>M</w:t>
      </w:r>
    </w:p>
    <w:p>
      <w:pPr>
        <w:pStyle w:val="6"/>
        <w:spacing w:before="92"/>
        <w:rPr>
          <w:rFonts w:ascii="Times New Roman" w:eastAsia="Times New Roman"/>
        </w:rPr>
      </w:pPr>
      <w:r>
        <w:t>【答案】</w:t>
      </w:r>
      <w:r>
        <w:rPr>
          <w:rFonts w:ascii="Times New Roman" w:eastAsia="Times New Roman"/>
        </w:rPr>
        <w:t>AD</w:t>
      </w:r>
    </w:p>
    <w:p>
      <w:pPr>
        <w:pStyle w:val="6"/>
        <w:spacing w:before="91" w:line="321" w:lineRule="auto"/>
        <w:ind w:left="218" w:right="95" w:firstLine="420"/>
      </w:pPr>
      <w:r>
        <w:rPr>
          <w:rFonts w:ascii="Times New Roman" w:hAnsi="Times New Roman" w:eastAsia="Times New Roman"/>
          <w:color w:val="FF0000"/>
        </w:rPr>
        <w:t xml:space="preserve">2015-21. </w:t>
      </w:r>
      <w:r>
        <w:rPr>
          <w:spacing w:val="-3"/>
        </w:rPr>
        <w:t>我国发射的“嫦娥三号”登月探测器靠近月球后，先在月球表面附近的近似圆轨道上</w:t>
      </w:r>
      <w:r>
        <w:rPr>
          <w:spacing w:val="-5"/>
          <w:w w:val="100"/>
        </w:rPr>
        <w:t>绕月运行，然后经过一系列过程，在离月面</w:t>
      </w:r>
      <w:r>
        <w:rPr>
          <w:spacing w:val="-5"/>
        </w:rPr>
        <w:t xml:space="preserve"> </w:t>
      </w:r>
      <w:r>
        <w:rPr>
          <w:rFonts w:ascii="Times New Roman" w:hAnsi="Times New Roman" w:eastAsia="Times New Roman"/>
          <w:w w:val="100"/>
        </w:rPr>
        <w:t>4m</w:t>
      </w:r>
      <w:r>
        <w:rPr>
          <w:rFonts w:ascii="Times New Roman" w:hAnsi="Times New Roman" w:eastAsia="Times New Roman"/>
        </w:rPr>
        <w:t xml:space="preserve"> </w:t>
      </w:r>
      <w:r>
        <w:rPr>
          <w:spacing w:val="-4"/>
          <w:w w:val="100"/>
        </w:rPr>
        <w:t>高处做一次悬停</w:t>
      </w:r>
      <w:r>
        <w:rPr>
          <w:spacing w:val="-3"/>
          <w:w w:val="100"/>
        </w:rPr>
        <w:t>（可以认为是相对于月球静止</w:t>
      </w:r>
      <w:r>
        <w:rPr>
          <w:spacing w:val="-108"/>
          <w:w w:val="100"/>
        </w:rPr>
        <w:t>）</w:t>
      </w:r>
      <w:r>
        <w:rPr>
          <w:spacing w:val="-3"/>
          <w:w w:val="100"/>
        </w:rPr>
        <w:t>，最</w:t>
      </w:r>
      <w:r>
        <w:rPr>
          <w:spacing w:val="-13"/>
        </w:rPr>
        <w:t xml:space="preserve">后关闭发动机，探测器自由下落。已知探测器的质量约为 </w:t>
      </w:r>
      <w:r>
        <w:rPr>
          <w:rFonts w:ascii="Times New Roman" w:hAnsi="Times New Roman" w:eastAsia="Times New Roman"/>
          <w:spacing w:val="-6"/>
        </w:rPr>
        <w:t>1.3</w:t>
      </w:r>
      <w:r>
        <w:rPr>
          <w:spacing w:val="-6"/>
        </w:rPr>
        <w:t>×</w:t>
      </w:r>
      <w:r>
        <w:rPr>
          <w:rFonts w:ascii="Times New Roman" w:hAnsi="Times New Roman" w:eastAsia="Times New Roman"/>
          <w:spacing w:val="-6"/>
        </w:rPr>
        <w:t>10</w:t>
      </w:r>
      <w:r>
        <w:rPr>
          <w:rFonts w:ascii="Times New Roman" w:hAnsi="Times New Roman" w:eastAsia="Times New Roman"/>
          <w:spacing w:val="-6"/>
          <w:position w:val="7"/>
          <w:sz w:val="14"/>
        </w:rPr>
        <w:t>3</w:t>
      </w:r>
      <w:r>
        <w:rPr>
          <w:rFonts w:ascii="Times New Roman" w:hAnsi="Times New Roman" w:eastAsia="Times New Roman"/>
          <w:spacing w:val="-6"/>
        </w:rPr>
        <w:t>kg</w:t>
      </w:r>
      <w:r>
        <w:rPr>
          <w:spacing w:val="-7"/>
        </w:rPr>
        <w:t xml:space="preserve">，地球的质量约为月球的 </w:t>
      </w:r>
      <w:r>
        <w:rPr>
          <w:rFonts w:ascii="Times New Roman" w:hAnsi="Times New Roman" w:eastAsia="Times New Roman"/>
        </w:rPr>
        <w:t xml:space="preserve">81 </w:t>
      </w:r>
      <w:r>
        <w:t xml:space="preserve">倍， </w:t>
      </w:r>
      <w:r>
        <w:rPr>
          <w:spacing w:val="-8"/>
        </w:rPr>
        <w:t xml:space="preserve">地球半径约为月球的 </w:t>
      </w:r>
      <w:r>
        <w:rPr>
          <w:rFonts w:ascii="Times New Roman" w:hAnsi="Times New Roman" w:eastAsia="Times New Roman"/>
        </w:rPr>
        <w:t xml:space="preserve">3.7 </w:t>
      </w:r>
      <w:r>
        <w:rPr>
          <w:spacing w:val="-6"/>
        </w:rPr>
        <w:t xml:space="preserve">倍，地球表面的重力加速度大小约为 </w:t>
      </w:r>
      <w:r>
        <w:rPr>
          <w:rFonts w:ascii="Times New Roman" w:hAnsi="Times New Roman" w:eastAsia="Times New Roman"/>
        </w:rPr>
        <w:t>9.8m/s</w:t>
      </w:r>
      <w:r>
        <w:rPr>
          <w:rFonts w:ascii="Times New Roman" w:hAnsi="Times New Roman" w:eastAsia="Times New Roman"/>
          <w:position w:val="7"/>
          <w:sz w:val="14"/>
        </w:rPr>
        <w:t>2</w:t>
      </w:r>
      <w:r>
        <w:rPr>
          <w:spacing w:val="-1"/>
        </w:rPr>
        <w:t>。则此探测器</w:t>
      </w:r>
    </w:p>
    <w:p>
      <w:pPr>
        <w:pStyle w:val="10"/>
        <w:numPr>
          <w:ilvl w:val="0"/>
          <w:numId w:val="23"/>
        </w:numPr>
        <w:tabs>
          <w:tab w:val="left" w:pos="949"/>
        </w:tabs>
        <w:spacing w:before="0" w:after="0" w:line="267" w:lineRule="exact"/>
        <w:ind w:left="948" w:right="0" w:hanging="311"/>
        <w:jc w:val="left"/>
        <w:rPr>
          <w:rFonts w:ascii="Times New Roman" w:eastAsia="Times New Roman"/>
          <w:sz w:val="21"/>
        </w:rPr>
      </w:pPr>
      <w:r>
        <w:rPr>
          <w:spacing w:val="-7"/>
          <w:sz w:val="21"/>
        </w:rPr>
        <w:t xml:space="preserve">在着陆前的瞬间，速度大小约为 </w:t>
      </w:r>
      <w:r>
        <w:rPr>
          <w:rFonts w:ascii="Times New Roman" w:eastAsia="Times New Roman"/>
          <w:sz w:val="21"/>
        </w:rPr>
        <w:t>8.9m/s</w:t>
      </w:r>
    </w:p>
    <w:p>
      <w:pPr>
        <w:pStyle w:val="10"/>
        <w:numPr>
          <w:ilvl w:val="0"/>
          <w:numId w:val="23"/>
        </w:numPr>
        <w:tabs>
          <w:tab w:val="left" w:pos="939"/>
        </w:tabs>
        <w:spacing w:before="91" w:after="0" w:line="240" w:lineRule="auto"/>
        <w:ind w:left="938" w:right="0" w:hanging="301"/>
        <w:jc w:val="left"/>
        <w:rPr>
          <w:rFonts w:ascii="Times New Roman" w:hAnsi="Times New Roman" w:eastAsia="Times New Roman"/>
          <w:sz w:val="21"/>
        </w:rPr>
      </w:pPr>
      <w:r>
        <w:rPr>
          <w:spacing w:val="-7"/>
          <w:sz w:val="21"/>
        </w:rPr>
        <w:t xml:space="preserve">悬停时受到的反冲作用力约为 </w:t>
      </w:r>
      <w:r>
        <w:rPr>
          <w:rFonts w:ascii="Times New Roman" w:hAnsi="Times New Roman" w:eastAsia="Times New Roman"/>
          <w:sz w:val="21"/>
        </w:rPr>
        <w:t>2</w:t>
      </w:r>
      <w:r>
        <w:rPr>
          <w:sz w:val="21"/>
        </w:rPr>
        <w:t>×</w:t>
      </w:r>
      <w:r>
        <w:rPr>
          <w:rFonts w:ascii="Times New Roman" w:hAnsi="Times New Roman" w:eastAsia="Times New Roman"/>
          <w:sz w:val="21"/>
        </w:rPr>
        <w:t>10</w:t>
      </w:r>
      <w:r>
        <w:rPr>
          <w:rFonts w:ascii="Times New Roman" w:hAnsi="Times New Roman" w:eastAsia="Times New Roman"/>
          <w:position w:val="7"/>
          <w:sz w:val="14"/>
        </w:rPr>
        <w:t>3</w:t>
      </w:r>
      <w:r>
        <w:rPr>
          <w:rFonts w:ascii="Times New Roman" w:hAnsi="Times New Roman" w:eastAsia="Times New Roman"/>
          <w:sz w:val="21"/>
        </w:rPr>
        <w:t>N</w:t>
      </w:r>
    </w:p>
    <w:p>
      <w:pPr>
        <w:pStyle w:val="10"/>
        <w:numPr>
          <w:ilvl w:val="0"/>
          <w:numId w:val="23"/>
        </w:numPr>
        <w:tabs>
          <w:tab w:val="left" w:pos="939"/>
        </w:tabs>
        <w:spacing w:before="91" w:after="0" w:line="240" w:lineRule="auto"/>
        <w:ind w:left="938" w:right="0" w:hanging="301"/>
        <w:jc w:val="left"/>
        <w:rPr>
          <w:sz w:val="21"/>
        </w:rPr>
      </w:pPr>
      <w:r>
        <w:rPr>
          <w:spacing w:val="-3"/>
          <w:sz w:val="21"/>
        </w:rPr>
        <w:t>从离开近月圆轨道到着陆这段时间内，机械能守恒</w:t>
      </w:r>
    </w:p>
    <w:p>
      <w:pPr>
        <w:pStyle w:val="10"/>
        <w:numPr>
          <w:ilvl w:val="0"/>
          <w:numId w:val="23"/>
        </w:numPr>
        <w:tabs>
          <w:tab w:val="left" w:pos="949"/>
        </w:tabs>
        <w:spacing w:before="91" w:after="0" w:line="240" w:lineRule="auto"/>
        <w:ind w:left="948" w:right="0" w:hanging="311"/>
        <w:jc w:val="left"/>
        <w:rPr>
          <w:sz w:val="21"/>
        </w:rPr>
      </w:pPr>
      <w:r>
        <w:rPr>
          <w:spacing w:val="-3"/>
          <w:sz w:val="21"/>
        </w:rPr>
        <w:t>在近月圆轨道上运行的线速度小于人造卫星在近地圆轨道上运行的线速度</w:t>
      </w:r>
    </w:p>
    <w:p>
      <w:pPr>
        <w:pStyle w:val="6"/>
        <w:spacing w:before="91"/>
        <w:rPr>
          <w:rFonts w:ascii="Times New Roman" w:eastAsia="Times New Roman"/>
        </w:rPr>
      </w:pPr>
      <w:r>
        <w:t>【答案】</w:t>
      </w:r>
      <w:r>
        <w:rPr>
          <w:rFonts w:ascii="Times New Roman" w:eastAsia="Times New Roman"/>
        </w:rPr>
        <w:t>BD</w:t>
      </w:r>
    </w:p>
    <w:p>
      <w:pPr>
        <w:pStyle w:val="6"/>
        <w:spacing w:before="91"/>
      </w:pPr>
      <w:r>
        <w:rPr>
          <w:rFonts w:ascii="Times New Roman" w:hAnsi="Times New Roman" w:eastAsia="Times New Roman"/>
          <w:color w:val="FF0000"/>
        </w:rPr>
        <w:t>2016-21.</w:t>
      </w:r>
      <w:r>
        <w:rPr>
          <w:spacing w:val="-15"/>
        </w:rPr>
        <w:t xml:space="preserve">甲、乙两车在平直公路上同向行驶，其 </w:t>
      </w:r>
      <w:r>
        <w:rPr>
          <w:rFonts w:ascii="Book Antiqua" w:hAnsi="Book Antiqua" w:eastAsia="Book Antiqua"/>
          <w:i/>
        </w:rPr>
        <w:t>v</w:t>
      </w:r>
      <w:r>
        <w:rPr>
          <w:rFonts w:ascii="Times New Roman" w:hAnsi="Times New Roman" w:eastAsia="Times New Roman"/>
        </w:rPr>
        <w:t>‒</w:t>
      </w:r>
      <w:r>
        <w:rPr>
          <w:rFonts w:ascii="Times New Roman" w:hAnsi="Times New Roman" w:eastAsia="Times New Roman"/>
          <w:i/>
        </w:rPr>
        <w:t xml:space="preserve">t </w:t>
      </w:r>
      <w:r>
        <w:rPr>
          <w:spacing w:val="-13"/>
        </w:rPr>
        <w:t xml:space="preserve">图像如图所示。已知两车在 </w:t>
      </w:r>
      <w:r>
        <w:rPr>
          <w:rFonts w:ascii="Times New Roman" w:hAnsi="Times New Roman" w:eastAsia="Times New Roman"/>
          <w:i/>
        </w:rPr>
        <w:t>t</w:t>
      </w:r>
      <w:r>
        <w:rPr>
          <w:rFonts w:ascii="Times New Roman" w:hAnsi="Times New Roman" w:eastAsia="Times New Roman"/>
        </w:rPr>
        <w:t xml:space="preserve">=3s </w:t>
      </w:r>
      <w:r>
        <w:rPr>
          <w:spacing w:val="-3"/>
        </w:rPr>
        <w:t>时并排行驶，</w:t>
      </w:r>
    </w:p>
    <w:p>
      <w:pPr>
        <w:pStyle w:val="6"/>
        <w:spacing w:before="90"/>
        <w:ind w:left="218"/>
      </w:pPr>
      <w:r>
        <w:drawing>
          <wp:anchor distT="0" distB="0" distL="0" distR="0" simplePos="0" relativeHeight="251802624" behindDoc="0" locked="0" layoutInCell="1" allowOverlap="1">
            <wp:simplePos x="0" y="0"/>
            <wp:positionH relativeFrom="page">
              <wp:posOffset>5219700</wp:posOffset>
            </wp:positionH>
            <wp:positionV relativeFrom="paragraph">
              <wp:posOffset>78105</wp:posOffset>
            </wp:positionV>
            <wp:extent cx="1308735" cy="979805"/>
            <wp:effectExtent l="0" t="0" r="0" b="0"/>
            <wp:wrapNone/>
            <wp:docPr id="89" name="image6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62.jpeg"/>
                    <pic:cNvPicPr>
                      <a:picLocks noChangeAspect="1"/>
                    </pic:cNvPicPr>
                  </pic:nvPicPr>
                  <pic:blipFill>
                    <a:blip r:embed="rId70" cstate="print"/>
                    <a:stretch>
                      <a:fillRect/>
                    </a:stretch>
                  </pic:blipFill>
                  <pic:spPr>
                    <a:xfrm>
                      <a:off x="0" y="0"/>
                      <a:ext cx="1308734" cy="979804"/>
                    </a:xfrm>
                    <a:prstGeom prst="rect">
                      <a:avLst/>
                    </a:prstGeom>
                  </pic:spPr>
                </pic:pic>
              </a:graphicData>
            </a:graphic>
          </wp:anchor>
        </w:drawing>
      </w:r>
      <w:r>
        <w:rPr>
          <w:w w:val="100"/>
        </w:rPr>
        <w:t>则</w:t>
      </w:r>
    </w:p>
    <w:p>
      <w:pPr>
        <w:pStyle w:val="10"/>
        <w:numPr>
          <w:ilvl w:val="0"/>
          <w:numId w:val="24"/>
        </w:numPr>
        <w:tabs>
          <w:tab w:val="left" w:pos="1005"/>
        </w:tabs>
        <w:spacing w:before="91" w:after="0" w:line="240" w:lineRule="auto"/>
        <w:ind w:left="1004" w:right="0" w:hanging="367"/>
        <w:jc w:val="left"/>
        <w:rPr>
          <w:sz w:val="21"/>
        </w:rPr>
      </w:pPr>
      <w:r>
        <w:rPr>
          <w:spacing w:val="-27"/>
          <w:sz w:val="21"/>
        </w:rPr>
        <w:t xml:space="preserve">在 </w:t>
      </w:r>
      <w:r>
        <w:rPr>
          <w:rFonts w:ascii="Times New Roman" w:eastAsia="Times New Roman"/>
          <w:i/>
          <w:sz w:val="21"/>
        </w:rPr>
        <w:t>t</w:t>
      </w:r>
      <w:r>
        <w:rPr>
          <w:rFonts w:ascii="Times New Roman" w:eastAsia="Times New Roman"/>
          <w:sz w:val="21"/>
        </w:rPr>
        <w:t>=1s</w:t>
      </w:r>
      <w:r>
        <w:rPr>
          <w:rFonts w:ascii="Times New Roman" w:eastAsia="Times New Roman"/>
          <w:spacing w:val="-1"/>
          <w:sz w:val="21"/>
        </w:rPr>
        <w:t xml:space="preserve"> </w:t>
      </w:r>
      <w:r>
        <w:rPr>
          <w:spacing w:val="-3"/>
          <w:sz w:val="21"/>
        </w:rPr>
        <w:t>时，甲车在乙车后</w:t>
      </w:r>
    </w:p>
    <w:p>
      <w:pPr>
        <w:pStyle w:val="10"/>
        <w:numPr>
          <w:ilvl w:val="0"/>
          <w:numId w:val="24"/>
        </w:numPr>
        <w:tabs>
          <w:tab w:val="left" w:pos="993"/>
        </w:tabs>
        <w:spacing w:before="92" w:after="0" w:line="321" w:lineRule="auto"/>
        <w:ind w:left="638" w:right="5405" w:firstLine="0"/>
        <w:jc w:val="left"/>
        <w:rPr>
          <w:rFonts w:ascii="Times New Roman" w:eastAsia="Times New Roman"/>
          <w:sz w:val="21"/>
        </w:rPr>
      </w:pPr>
      <w:r>
        <w:rPr>
          <w:spacing w:val="-17"/>
          <w:sz w:val="21"/>
        </w:rPr>
        <w:t xml:space="preserve">在 </w:t>
      </w:r>
      <w:r>
        <w:rPr>
          <w:rFonts w:ascii="Times New Roman" w:eastAsia="Times New Roman"/>
          <w:i/>
          <w:sz w:val="21"/>
        </w:rPr>
        <w:t>t</w:t>
      </w:r>
      <w:r>
        <w:rPr>
          <w:rFonts w:ascii="Times New Roman" w:eastAsia="Times New Roman"/>
          <w:sz w:val="21"/>
        </w:rPr>
        <w:t>=0</w:t>
      </w:r>
      <w:r>
        <w:rPr>
          <w:rFonts w:ascii="Times New Roman" w:eastAsia="Times New Roman"/>
          <w:spacing w:val="18"/>
          <w:sz w:val="21"/>
        </w:rPr>
        <w:t xml:space="preserve"> </w:t>
      </w:r>
      <w:r>
        <w:rPr>
          <w:spacing w:val="-7"/>
          <w:sz w:val="21"/>
        </w:rPr>
        <w:t xml:space="preserve">时，甲车在乙车前 </w:t>
      </w:r>
      <w:r>
        <w:rPr>
          <w:rFonts w:ascii="Times New Roman" w:eastAsia="Times New Roman"/>
          <w:sz w:val="21"/>
        </w:rPr>
        <w:t>7.5m C</w:t>
      </w:r>
      <w:r>
        <w:rPr>
          <w:spacing w:val="-6"/>
          <w:sz w:val="21"/>
        </w:rPr>
        <w:t xml:space="preserve">．两车另一次并排行驶的时刻是 </w:t>
      </w:r>
      <w:r>
        <w:rPr>
          <w:rFonts w:ascii="Times New Roman" w:eastAsia="Times New Roman"/>
          <w:i/>
          <w:sz w:val="21"/>
        </w:rPr>
        <w:t>t</w:t>
      </w:r>
      <w:r>
        <w:rPr>
          <w:rFonts w:ascii="Times New Roman" w:eastAsia="Times New Roman"/>
          <w:sz w:val="21"/>
        </w:rPr>
        <w:t>=2s</w:t>
      </w:r>
    </w:p>
    <w:p>
      <w:pPr>
        <w:pStyle w:val="6"/>
        <w:spacing w:line="268" w:lineRule="exact"/>
        <w:rPr>
          <w:rFonts w:ascii="Times New Roman" w:eastAsia="Times New Roman"/>
        </w:rPr>
      </w:pPr>
      <w:r>
        <w:rPr>
          <w:rFonts w:ascii="Times New Roman" w:eastAsia="Times New Roman"/>
        </w:rPr>
        <w:t>D</w:t>
      </w:r>
      <w:r>
        <w:t xml:space="preserve">．甲、乙两车两次并排行驶的位置之间沿公路方向的距离为 </w:t>
      </w:r>
      <w:r>
        <w:rPr>
          <w:rFonts w:ascii="Times New Roman" w:eastAsia="Times New Roman"/>
        </w:rPr>
        <w:t>40m</w:t>
      </w:r>
    </w:p>
    <w:p>
      <w:pPr>
        <w:pStyle w:val="6"/>
        <w:spacing w:before="91"/>
        <w:rPr>
          <w:rFonts w:ascii="Times New Roman" w:eastAsia="Times New Roman"/>
        </w:rPr>
      </w:pPr>
      <w:r>
        <w:t>【答案】</w:t>
      </w:r>
      <w:r>
        <w:rPr>
          <w:rFonts w:ascii="Times New Roman" w:eastAsia="Times New Roman"/>
        </w:rPr>
        <w:t>BD</w:t>
      </w:r>
    </w:p>
    <w:p>
      <w:pPr>
        <w:pStyle w:val="6"/>
        <w:spacing w:before="129"/>
      </w:pPr>
      <w:r>
        <w:rPr>
          <w:rFonts w:ascii="Times New Roman" w:eastAsia="Times New Roman"/>
          <w:color w:val="FF0000"/>
        </w:rPr>
        <w:t xml:space="preserve">2017-21. </w:t>
      </w:r>
      <w:r>
        <w:rPr>
          <w:spacing w:val="-16"/>
        </w:rPr>
        <w:t xml:space="preserve">如图，柔软轻绳 </w:t>
      </w:r>
      <w:r>
        <w:rPr>
          <w:rFonts w:ascii="Times New Roman" w:eastAsia="Times New Roman"/>
          <w:i/>
        </w:rPr>
        <w:t xml:space="preserve">ON </w:t>
      </w:r>
      <w:r>
        <w:rPr>
          <w:spacing w:val="-15"/>
        </w:rPr>
        <w:t xml:space="preserve">的一端 </w:t>
      </w:r>
      <w:r>
        <w:rPr>
          <w:rFonts w:ascii="Times New Roman" w:eastAsia="Times New Roman"/>
          <w:i/>
        </w:rPr>
        <w:t xml:space="preserve">O </w:t>
      </w:r>
      <w:r>
        <w:rPr>
          <w:spacing w:val="-14"/>
        </w:rPr>
        <w:t xml:space="preserve">固定，其中间某点 </w:t>
      </w:r>
      <w:r>
        <w:rPr>
          <w:rFonts w:ascii="Times New Roman" w:eastAsia="Times New Roman"/>
          <w:i/>
        </w:rPr>
        <w:t xml:space="preserve">M </w:t>
      </w:r>
      <w:r>
        <w:rPr>
          <w:spacing w:val="-12"/>
        </w:rPr>
        <w:t xml:space="preserve">拴一重物，用手拉住绳的另一端 </w:t>
      </w:r>
      <w:r>
        <w:rPr>
          <w:rFonts w:ascii="Times New Roman" w:eastAsia="Times New Roman"/>
          <w:i/>
        </w:rPr>
        <w:t>N</w:t>
      </w:r>
      <w:r>
        <w:t>，</w:t>
      </w:r>
    </w:p>
    <w:p>
      <w:pPr>
        <w:spacing w:before="12" w:line="112" w:lineRule="exact"/>
        <w:ind w:left="0" w:right="3018" w:firstLine="0"/>
        <w:jc w:val="right"/>
        <w:rPr>
          <w:rFonts w:ascii="Times New Roman" w:hAnsi="Times New Roman"/>
          <w:sz w:val="23"/>
        </w:rPr>
      </w:pPr>
      <w:r>
        <w:rPr>
          <w:rFonts w:ascii="Times New Roman" w:hAnsi="Times New Roman"/>
          <w:w w:val="105"/>
          <w:sz w:val="23"/>
        </w:rPr>
        <w:t>π</w:t>
      </w:r>
    </w:p>
    <w:p>
      <w:pPr>
        <w:tabs>
          <w:tab w:val="left" w:pos="6585"/>
        </w:tabs>
        <w:spacing w:before="1" w:line="266" w:lineRule="exact"/>
        <w:ind w:left="218" w:right="0" w:firstLine="0"/>
        <w:jc w:val="left"/>
        <w:rPr>
          <w:sz w:val="21"/>
        </w:rPr>
      </w:pPr>
      <w:r>
        <w:pict>
          <v:line id="_x0000_s1402" o:spid="_x0000_s1402" o:spt="20" style="position:absolute;left:0pt;margin-left:379.15pt;margin-top:9.65pt;height:0pt;width:7.8pt;mso-position-horizontal-relative:page;z-index:-254782464;mso-width-relative:page;mso-height-relative:page;" stroked="t" coordsize="21600,21600">
            <v:path arrowok="t"/>
            <v:fill focussize="0,0"/>
            <v:stroke weight="0.597322834645669pt" color="#000000"/>
            <v:imagedata o:title=""/>
            <o:lock v:ext="edit"/>
          </v:line>
        </w:pict>
      </w:r>
      <w:r>
        <w:rPr>
          <w:sz w:val="21"/>
        </w:rPr>
        <w:t>初始</w:t>
      </w:r>
      <w:r>
        <w:rPr>
          <w:spacing w:val="-3"/>
          <w:sz w:val="21"/>
        </w:rPr>
        <w:t>时</w:t>
      </w:r>
      <w:r>
        <w:rPr>
          <w:spacing w:val="-5"/>
          <w:sz w:val="21"/>
        </w:rPr>
        <w:t>，</w:t>
      </w:r>
      <w:r>
        <w:rPr>
          <w:rFonts w:ascii="Times New Roman" w:hAnsi="Times New Roman" w:eastAsia="Times New Roman"/>
          <w:i/>
          <w:spacing w:val="-5"/>
          <w:sz w:val="21"/>
        </w:rPr>
        <w:t>OM</w:t>
      </w:r>
      <w:r>
        <w:rPr>
          <w:rFonts w:ascii="Times New Roman" w:hAnsi="Times New Roman" w:eastAsia="Times New Roman"/>
          <w:i/>
          <w:spacing w:val="1"/>
          <w:sz w:val="21"/>
        </w:rPr>
        <w:t xml:space="preserve"> </w:t>
      </w:r>
      <w:r>
        <w:rPr>
          <w:spacing w:val="-3"/>
          <w:sz w:val="21"/>
        </w:rPr>
        <w:t>竖直</w:t>
      </w:r>
      <w:r>
        <w:rPr>
          <w:sz w:val="21"/>
        </w:rPr>
        <w:t>且</w:t>
      </w:r>
      <w:r>
        <w:rPr>
          <w:spacing w:val="-49"/>
          <w:sz w:val="21"/>
        </w:rPr>
        <w:t xml:space="preserve"> </w:t>
      </w:r>
      <w:r>
        <w:rPr>
          <w:rFonts w:ascii="Times New Roman" w:hAnsi="Times New Roman" w:eastAsia="Times New Roman"/>
          <w:i/>
          <w:sz w:val="21"/>
        </w:rPr>
        <w:t>MN</w:t>
      </w:r>
      <w:r>
        <w:rPr>
          <w:rFonts w:ascii="Times New Roman" w:hAnsi="Times New Roman" w:eastAsia="Times New Roman"/>
          <w:i/>
          <w:spacing w:val="1"/>
          <w:sz w:val="21"/>
        </w:rPr>
        <w:t xml:space="preserve"> </w:t>
      </w:r>
      <w:r>
        <w:rPr>
          <w:sz w:val="21"/>
        </w:rPr>
        <w:t>被拉</w:t>
      </w:r>
      <w:r>
        <w:rPr>
          <w:spacing w:val="-3"/>
          <w:sz w:val="21"/>
        </w:rPr>
        <w:t>直</w:t>
      </w:r>
      <w:r>
        <w:rPr>
          <w:spacing w:val="-5"/>
          <w:sz w:val="21"/>
        </w:rPr>
        <w:t>，</w:t>
      </w:r>
      <w:r>
        <w:rPr>
          <w:rFonts w:ascii="Times New Roman" w:hAnsi="Times New Roman" w:eastAsia="Times New Roman"/>
          <w:i/>
          <w:spacing w:val="-5"/>
          <w:sz w:val="21"/>
        </w:rPr>
        <w:t>OM</w:t>
      </w:r>
      <w:r>
        <w:rPr>
          <w:rFonts w:ascii="Times New Roman" w:hAnsi="Times New Roman" w:eastAsia="Times New Roman"/>
          <w:i/>
          <w:sz w:val="21"/>
        </w:rPr>
        <w:t xml:space="preserve"> </w:t>
      </w:r>
      <w:r>
        <w:rPr>
          <w:sz w:val="21"/>
        </w:rPr>
        <w:t>与</w:t>
      </w:r>
      <w:r>
        <w:rPr>
          <w:spacing w:val="-50"/>
          <w:sz w:val="21"/>
        </w:rPr>
        <w:t xml:space="preserve"> </w:t>
      </w:r>
      <w:r>
        <w:rPr>
          <w:rFonts w:ascii="Times New Roman" w:hAnsi="Times New Roman" w:eastAsia="Times New Roman"/>
          <w:i/>
          <w:sz w:val="21"/>
        </w:rPr>
        <w:t>MN</w:t>
      </w:r>
      <w:r>
        <w:rPr>
          <w:rFonts w:ascii="Times New Roman" w:hAnsi="Times New Roman" w:eastAsia="Times New Roman"/>
          <w:i/>
          <w:spacing w:val="1"/>
          <w:sz w:val="21"/>
        </w:rPr>
        <w:t xml:space="preserve"> </w:t>
      </w:r>
      <w:r>
        <w:rPr>
          <w:sz w:val="21"/>
        </w:rPr>
        <w:t>之</w:t>
      </w:r>
      <w:r>
        <w:rPr>
          <w:spacing w:val="-3"/>
          <w:sz w:val="21"/>
        </w:rPr>
        <w:t>间</w:t>
      </w:r>
      <w:r>
        <w:rPr>
          <w:sz w:val="21"/>
        </w:rPr>
        <w:t>的夹</w:t>
      </w:r>
      <w:r>
        <w:rPr>
          <w:spacing w:val="-3"/>
          <w:sz w:val="21"/>
        </w:rPr>
        <w:t>角</w:t>
      </w:r>
      <w:r>
        <w:rPr>
          <w:sz w:val="21"/>
        </w:rPr>
        <w:t>为</w:t>
      </w:r>
      <w:r>
        <w:rPr>
          <w:spacing w:val="-50"/>
          <w:sz w:val="21"/>
        </w:rPr>
        <w:t xml:space="preserve"> </w:t>
      </w:r>
      <w:r>
        <w:rPr>
          <w:rFonts w:ascii="Times New Roman" w:hAnsi="Times New Roman" w:eastAsia="Times New Roman"/>
          <w:i/>
          <w:sz w:val="21"/>
        </w:rPr>
        <w:t>α</w:t>
      </w:r>
      <w:r>
        <w:rPr>
          <w:sz w:val="21"/>
        </w:rPr>
        <w:t>（</w:t>
      </w:r>
      <w:r>
        <w:rPr>
          <w:rFonts w:ascii="Symbol" w:hAnsi="Symbol" w:eastAsia="Symbol"/>
          <w:i/>
          <w:sz w:val="25"/>
        </w:rPr>
        <w:t></w:t>
      </w:r>
      <w:r>
        <w:rPr>
          <w:rFonts w:ascii="Times New Roman" w:hAnsi="Times New Roman" w:eastAsia="Times New Roman"/>
          <w:i/>
          <w:spacing w:val="24"/>
          <w:sz w:val="25"/>
        </w:rPr>
        <w:t xml:space="preserve"> </w:t>
      </w:r>
      <w:r>
        <w:rPr>
          <w:rFonts w:ascii="Symbol" w:hAnsi="Symbol" w:eastAsia="Symbol"/>
          <w:sz w:val="23"/>
        </w:rPr>
        <w:t></w:t>
      </w:r>
      <w:r>
        <w:rPr>
          <w:rFonts w:ascii="Times New Roman" w:hAnsi="Times New Roman" w:eastAsia="Times New Roman"/>
          <w:sz w:val="23"/>
        </w:rPr>
        <w:tab/>
      </w:r>
      <w:r>
        <w:rPr>
          <w:spacing w:val="-13"/>
          <w:sz w:val="21"/>
        </w:rPr>
        <w:t>）。</w:t>
      </w:r>
      <w:r>
        <w:rPr>
          <w:sz w:val="21"/>
        </w:rPr>
        <w:t>现</w:t>
      </w:r>
      <w:r>
        <w:rPr>
          <w:spacing w:val="-3"/>
          <w:sz w:val="21"/>
        </w:rPr>
        <w:t>将</w:t>
      </w:r>
      <w:r>
        <w:rPr>
          <w:sz w:val="21"/>
        </w:rPr>
        <w:t>重</w:t>
      </w:r>
      <w:r>
        <w:rPr>
          <w:spacing w:val="-3"/>
          <w:sz w:val="21"/>
        </w:rPr>
        <w:t>物</w:t>
      </w:r>
      <w:r>
        <w:rPr>
          <w:sz w:val="21"/>
        </w:rPr>
        <w:t>向右</w:t>
      </w:r>
      <w:r>
        <w:rPr>
          <w:spacing w:val="-3"/>
          <w:sz w:val="21"/>
        </w:rPr>
        <w:t>上</w:t>
      </w:r>
      <w:r>
        <w:rPr>
          <w:sz w:val="21"/>
        </w:rPr>
        <w:t>方</w:t>
      </w:r>
      <w:r>
        <w:rPr>
          <w:spacing w:val="-3"/>
          <w:sz w:val="21"/>
        </w:rPr>
        <w:t>缓慢</w:t>
      </w:r>
      <w:r>
        <w:rPr>
          <w:sz w:val="21"/>
        </w:rPr>
        <w:t>拉</w:t>
      </w:r>
    </w:p>
    <w:p>
      <w:pPr>
        <w:pStyle w:val="4"/>
        <w:spacing w:line="220" w:lineRule="exact"/>
      </w:pPr>
      <w:r>
        <w:rPr>
          <w:w w:val="105"/>
        </w:rPr>
        <w:t>2</w:t>
      </w:r>
    </w:p>
    <w:p>
      <w:pPr>
        <w:pStyle w:val="6"/>
        <w:spacing w:before="132"/>
        <w:ind w:left="218"/>
      </w:pPr>
      <w:r>
        <w:drawing>
          <wp:anchor distT="0" distB="0" distL="0" distR="0" simplePos="0" relativeHeight="251803648" behindDoc="0" locked="0" layoutInCell="1" allowOverlap="1">
            <wp:simplePos x="0" y="0"/>
            <wp:positionH relativeFrom="page">
              <wp:posOffset>5772785</wp:posOffset>
            </wp:positionH>
            <wp:positionV relativeFrom="paragraph">
              <wp:posOffset>48895</wp:posOffset>
            </wp:positionV>
            <wp:extent cx="576580" cy="854710"/>
            <wp:effectExtent l="0" t="0" r="0" b="0"/>
            <wp:wrapNone/>
            <wp:docPr id="91" name="image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63.png"/>
                    <pic:cNvPicPr>
                      <a:picLocks noChangeAspect="1"/>
                    </pic:cNvPicPr>
                  </pic:nvPicPr>
                  <pic:blipFill>
                    <a:blip r:embed="rId71" cstate="print"/>
                    <a:stretch>
                      <a:fillRect/>
                    </a:stretch>
                  </pic:blipFill>
                  <pic:spPr>
                    <a:xfrm>
                      <a:off x="0" y="0"/>
                      <a:ext cx="576364" cy="854992"/>
                    </a:xfrm>
                    <a:prstGeom prst="rect">
                      <a:avLst/>
                    </a:prstGeom>
                  </pic:spPr>
                </pic:pic>
              </a:graphicData>
            </a:graphic>
          </wp:anchor>
        </w:drawing>
      </w:r>
      <w:r>
        <w:t xml:space="preserve">起，并保持夹角 </w:t>
      </w:r>
      <w:r>
        <w:rPr>
          <w:rFonts w:ascii="Times New Roman" w:hAnsi="Times New Roman" w:eastAsia="Times New Roman"/>
          <w:i/>
        </w:rPr>
        <w:t xml:space="preserve">α </w:t>
      </w:r>
      <w:r>
        <w:t xml:space="preserve">不变。在 </w:t>
      </w:r>
      <w:r>
        <w:rPr>
          <w:rFonts w:ascii="Times New Roman" w:hAnsi="Times New Roman" w:eastAsia="Times New Roman"/>
          <w:i/>
        </w:rPr>
        <w:t xml:space="preserve">OM </w:t>
      </w:r>
      <w:r>
        <w:t>由竖直被拉到水平的过程中</w:t>
      </w:r>
    </w:p>
    <w:p>
      <w:pPr>
        <w:tabs>
          <w:tab w:val="left" w:pos="4308"/>
        </w:tabs>
        <w:spacing w:before="129"/>
        <w:ind w:left="638" w:right="0" w:firstLine="0"/>
        <w:jc w:val="left"/>
        <w:rPr>
          <w:sz w:val="21"/>
        </w:rPr>
      </w:pPr>
      <w:r>
        <w:rPr>
          <w:rFonts w:ascii="Times New Roman" w:eastAsia="Times New Roman"/>
          <w:sz w:val="21"/>
        </w:rPr>
        <w:t>A</w:t>
      </w:r>
      <w:r>
        <w:rPr>
          <w:sz w:val="21"/>
        </w:rPr>
        <w:t>．</w:t>
      </w:r>
      <w:r>
        <w:rPr>
          <w:rFonts w:ascii="Times New Roman" w:eastAsia="Times New Roman"/>
          <w:i/>
          <w:sz w:val="21"/>
        </w:rPr>
        <w:t xml:space="preserve">MN </w:t>
      </w:r>
      <w:r>
        <w:rPr>
          <w:sz w:val="21"/>
        </w:rPr>
        <w:t>上</w:t>
      </w:r>
      <w:r>
        <w:rPr>
          <w:spacing w:val="-3"/>
          <w:sz w:val="21"/>
        </w:rPr>
        <w:t>的</w:t>
      </w:r>
      <w:r>
        <w:rPr>
          <w:sz w:val="21"/>
        </w:rPr>
        <w:t>张</w:t>
      </w:r>
      <w:r>
        <w:rPr>
          <w:spacing w:val="-3"/>
          <w:sz w:val="21"/>
        </w:rPr>
        <w:t>力</w:t>
      </w:r>
      <w:r>
        <w:rPr>
          <w:sz w:val="21"/>
        </w:rPr>
        <w:t>逐</w:t>
      </w:r>
      <w:r>
        <w:rPr>
          <w:spacing w:val="-3"/>
          <w:sz w:val="21"/>
        </w:rPr>
        <w:t>渐</w:t>
      </w:r>
      <w:r>
        <w:rPr>
          <w:sz w:val="21"/>
        </w:rPr>
        <w:t>增大</w:t>
      </w:r>
      <w:r>
        <w:rPr>
          <w:sz w:val="21"/>
        </w:rPr>
        <w:tab/>
      </w:r>
      <w:r>
        <w:rPr>
          <w:rFonts w:ascii="Times New Roman" w:eastAsia="Times New Roman"/>
          <w:sz w:val="21"/>
        </w:rPr>
        <w:t>B</w:t>
      </w:r>
      <w:r>
        <w:rPr>
          <w:sz w:val="21"/>
        </w:rPr>
        <w:t>．</w:t>
      </w:r>
      <w:r>
        <w:rPr>
          <w:rFonts w:ascii="Times New Roman" w:eastAsia="Times New Roman"/>
          <w:i/>
          <w:sz w:val="21"/>
        </w:rPr>
        <w:t>MN</w:t>
      </w:r>
      <w:r>
        <w:rPr>
          <w:rFonts w:ascii="Times New Roman" w:eastAsia="Times New Roman"/>
          <w:i/>
          <w:spacing w:val="14"/>
          <w:sz w:val="21"/>
        </w:rPr>
        <w:t xml:space="preserve"> </w:t>
      </w:r>
      <w:r>
        <w:rPr>
          <w:spacing w:val="-3"/>
          <w:sz w:val="21"/>
        </w:rPr>
        <w:t>上的</w:t>
      </w:r>
      <w:r>
        <w:rPr>
          <w:sz w:val="21"/>
        </w:rPr>
        <w:t>张力</w:t>
      </w:r>
      <w:r>
        <w:rPr>
          <w:spacing w:val="-3"/>
          <w:sz w:val="21"/>
        </w:rPr>
        <w:t>先</w:t>
      </w:r>
      <w:r>
        <w:rPr>
          <w:sz w:val="21"/>
        </w:rPr>
        <w:t>增</w:t>
      </w:r>
      <w:r>
        <w:rPr>
          <w:spacing w:val="-3"/>
          <w:sz w:val="21"/>
        </w:rPr>
        <w:t>大</w:t>
      </w:r>
      <w:r>
        <w:rPr>
          <w:sz w:val="21"/>
        </w:rPr>
        <w:t>后</w:t>
      </w:r>
      <w:r>
        <w:rPr>
          <w:spacing w:val="-3"/>
          <w:sz w:val="21"/>
        </w:rPr>
        <w:t>减</w:t>
      </w:r>
      <w:r>
        <w:rPr>
          <w:sz w:val="21"/>
        </w:rPr>
        <w:t>小</w:t>
      </w:r>
    </w:p>
    <w:p>
      <w:pPr>
        <w:tabs>
          <w:tab w:val="left" w:pos="4308"/>
        </w:tabs>
        <w:spacing w:before="132"/>
        <w:ind w:left="638" w:right="0" w:firstLine="0"/>
        <w:jc w:val="left"/>
        <w:rPr>
          <w:sz w:val="21"/>
        </w:rPr>
      </w:pPr>
      <w:r>
        <w:rPr>
          <w:rFonts w:ascii="Times New Roman" w:eastAsia="Times New Roman"/>
          <w:sz w:val="21"/>
        </w:rPr>
        <w:t>C</w:t>
      </w:r>
      <w:r>
        <w:rPr>
          <w:sz w:val="21"/>
        </w:rPr>
        <w:t>．</w:t>
      </w:r>
      <w:r>
        <w:rPr>
          <w:rFonts w:ascii="Times New Roman" w:eastAsia="Times New Roman"/>
          <w:i/>
          <w:sz w:val="21"/>
        </w:rPr>
        <w:t>OM</w:t>
      </w:r>
      <w:r>
        <w:rPr>
          <w:rFonts w:ascii="Times New Roman" w:eastAsia="Times New Roman"/>
          <w:i/>
          <w:spacing w:val="-1"/>
          <w:sz w:val="21"/>
        </w:rPr>
        <w:t xml:space="preserve"> </w:t>
      </w:r>
      <w:r>
        <w:rPr>
          <w:sz w:val="21"/>
        </w:rPr>
        <w:t>上</w:t>
      </w:r>
      <w:r>
        <w:rPr>
          <w:spacing w:val="-3"/>
          <w:sz w:val="21"/>
        </w:rPr>
        <w:t>的</w:t>
      </w:r>
      <w:r>
        <w:rPr>
          <w:sz w:val="21"/>
        </w:rPr>
        <w:t>张</w:t>
      </w:r>
      <w:r>
        <w:rPr>
          <w:spacing w:val="-3"/>
          <w:sz w:val="21"/>
        </w:rPr>
        <w:t>力</w:t>
      </w:r>
      <w:r>
        <w:rPr>
          <w:sz w:val="21"/>
        </w:rPr>
        <w:t>逐</w:t>
      </w:r>
      <w:r>
        <w:rPr>
          <w:spacing w:val="-3"/>
          <w:sz w:val="21"/>
        </w:rPr>
        <w:t>渐</w:t>
      </w:r>
      <w:r>
        <w:rPr>
          <w:sz w:val="21"/>
        </w:rPr>
        <w:t>增大</w:t>
      </w:r>
      <w:r>
        <w:rPr>
          <w:sz w:val="21"/>
        </w:rPr>
        <w:tab/>
      </w:r>
      <w:r>
        <w:rPr>
          <w:rFonts w:ascii="Times New Roman" w:eastAsia="Times New Roman"/>
          <w:sz w:val="21"/>
        </w:rPr>
        <w:t>D</w:t>
      </w:r>
      <w:r>
        <w:rPr>
          <w:sz w:val="21"/>
        </w:rPr>
        <w:t>．</w:t>
      </w:r>
      <w:r>
        <w:rPr>
          <w:rFonts w:ascii="Times New Roman" w:eastAsia="Times New Roman"/>
          <w:i/>
          <w:sz w:val="21"/>
        </w:rPr>
        <w:t>OM</w:t>
      </w:r>
      <w:r>
        <w:rPr>
          <w:rFonts w:ascii="Times New Roman" w:eastAsia="Times New Roman"/>
          <w:i/>
          <w:spacing w:val="12"/>
          <w:sz w:val="21"/>
        </w:rPr>
        <w:t xml:space="preserve"> </w:t>
      </w:r>
      <w:r>
        <w:rPr>
          <w:sz w:val="21"/>
        </w:rPr>
        <w:t>上</w:t>
      </w:r>
      <w:r>
        <w:rPr>
          <w:spacing w:val="-3"/>
          <w:sz w:val="21"/>
        </w:rPr>
        <w:t>的</w:t>
      </w:r>
      <w:r>
        <w:rPr>
          <w:sz w:val="21"/>
        </w:rPr>
        <w:t>张力</w:t>
      </w:r>
      <w:r>
        <w:rPr>
          <w:spacing w:val="-3"/>
          <w:sz w:val="21"/>
        </w:rPr>
        <w:t>先</w:t>
      </w:r>
      <w:r>
        <w:rPr>
          <w:sz w:val="21"/>
        </w:rPr>
        <w:t>增</w:t>
      </w:r>
      <w:r>
        <w:rPr>
          <w:spacing w:val="-3"/>
          <w:sz w:val="21"/>
        </w:rPr>
        <w:t>大</w:t>
      </w:r>
      <w:r>
        <w:rPr>
          <w:sz w:val="21"/>
        </w:rPr>
        <w:t>后</w:t>
      </w:r>
      <w:r>
        <w:rPr>
          <w:spacing w:val="-3"/>
          <w:sz w:val="21"/>
        </w:rPr>
        <w:t>减</w:t>
      </w:r>
      <w:r>
        <w:rPr>
          <w:sz w:val="21"/>
        </w:rPr>
        <w:t>小</w:t>
      </w:r>
    </w:p>
    <w:p>
      <w:pPr>
        <w:pStyle w:val="6"/>
        <w:spacing w:before="27"/>
        <w:rPr>
          <w:rFonts w:ascii="Times New Roman" w:eastAsia="Times New Roman"/>
        </w:rPr>
      </w:pPr>
      <w:r>
        <w:t>【答案】</w:t>
      </w:r>
      <w:r>
        <w:rPr>
          <w:rFonts w:ascii="Times New Roman" w:eastAsia="Times New Roman"/>
        </w:rPr>
        <w:t>AD</w:t>
      </w:r>
    </w:p>
    <w:p>
      <w:pPr>
        <w:pStyle w:val="6"/>
        <w:spacing w:before="149" w:line="357" w:lineRule="auto"/>
        <w:ind w:left="218" w:right="249" w:firstLine="420"/>
        <w:jc w:val="both"/>
      </w:pPr>
      <w:r>
        <w:drawing>
          <wp:anchor distT="0" distB="0" distL="0" distR="0" simplePos="0" relativeHeight="248537088" behindDoc="1" locked="0" layoutInCell="1" allowOverlap="1">
            <wp:simplePos x="0" y="0"/>
            <wp:positionH relativeFrom="page">
              <wp:posOffset>5243195</wp:posOffset>
            </wp:positionH>
            <wp:positionV relativeFrom="paragraph">
              <wp:posOffset>681355</wp:posOffset>
            </wp:positionV>
            <wp:extent cx="1071245" cy="857250"/>
            <wp:effectExtent l="0" t="0" r="0" b="0"/>
            <wp:wrapNone/>
            <wp:docPr id="93" name="image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age64.jpeg"/>
                    <pic:cNvPicPr>
                      <a:picLocks noChangeAspect="1"/>
                    </pic:cNvPicPr>
                  </pic:nvPicPr>
                  <pic:blipFill>
                    <a:blip r:embed="rId72" cstate="print"/>
                    <a:stretch>
                      <a:fillRect/>
                    </a:stretch>
                  </pic:blipFill>
                  <pic:spPr>
                    <a:xfrm>
                      <a:off x="0" y="0"/>
                      <a:ext cx="1071245" cy="857249"/>
                    </a:xfrm>
                    <a:prstGeom prst="rect">
                      <a:avLst/>
                    </a:prstGeom>
                  </pic:spPr>
                </pic:pic>
              </a:graphicData>
            </a:graphic>
          </wp:anchor>
        </w:drawing>
      </w:r>
      <w:r>
        <w:rPr>
          <w:rFonts w:ascii="Times New Roman" w:eastAsia="Times New Roman"/>
          <w:color w:val="FF0000"/>
        </w:rPr>
        <w:t xml:space="preserve">2018-21. </w:t>
      </w:r>
      <w:r>
        <w:rPr>
          <w:spacing w:val="-8"/>
        </w:rPr>
        <w:t xml:space="preserve">图中虚线 </w:t>
      </w:r>
      <w:r>
        <w:rPr>
          <w:rFonts w:ascii="Times New Roman" w:eastAsia="Times New Roman"/>
          <w:i/>
        </w:rPr>
        <w:t>a</w:t>
      </w:r>
      <w:r>
        <w:t>、</w:t>
      </w:r>
      <w:r>
        <w:rPr>
          <w:rFonts w:ascii="Times New Roman" w:eastAsia="Times New Roman"/>
          <w:i/>
          <w:spacing w:val="-3"/>
        </w:rPr>
        <w:t>b</w:t>
      </w:r>
      <w:r>
        <w:rPr>
          <w:spacing w:val="-3"/>
        </w:rPr>
        <w:t>、</w:t>
      </w:r>
      <w:r>
        <w:rPr>
          <w:rFonts w:ascii="Times New Roman" w:eastAsia="Times New Roman"/>
          <w:i/>
        </w:rPr>
        <w:t>c</w:t>
      </w:r>
      <w:r>
        <w:t>、</w:t>
      </w:r>
      <w:r>
        <w:rPr>
          <w:rFonts w:ascii="Times New Roman" w:eastAsia="Times New Roman"/>
          <w:i/>
        </w:rPr>
        <w:t>d</w:t>
      </w:r>
      <w:r>
        <w:t>、</w:t>
      </w:r>
      <w:r>
        <w:rPr>
          <w:rFonts w:ascii="Times New Roman" w:eastAsia="Times New Roman"/>
          <w:i/>
        </w:rPr>
        <w:t xml:space="preserve">f </w:t>
      </w:r>
      <w:r>
        <w:rPr>
          <w:spacing w:val="-5"/>
        </w:rPr>
        <w:t xml:space="preserve">代表匀强电场内间距相等的一组等势面，已知平面 </w:t>
      </w:r>
      <w:r>
        <w:rPr>
          <w:rFonts w:ascii="Times New Roman" w:eastAsia="Times New Roman"/>
          <w:i/>
        </w:rPr>
        <w:t xml:space="preserve">b </w:t>
      </w:r>
      <w:r>
        <w:rPr>
          <w:spacing w:val="-2"/>
        </w:rPr>
        <w:t>上的电</w:t>
      </w:r>
      <w:r>
        <w:rPr>
          <w:spacing w:val="-18"/>
        </w:rPr>
        <w:t xml:space="preserve">势为 </w:t>
      </w:r>
      <w:r>
        <w:rPr>
          <w:rFonts w:ascii="Times New Roman" w:eastAsia="Times New Roman"/>
        </w:rPr>
        <w:t>2V</w:t>
      </w:r>
      <w:r>
        <w:rPr>
          <w:rFonts w:ascii="Times New Roman" w:eastAsia="Times New Roman"/>
          <w:i/>
          <w:spacing w:val="2"/>
        </w:rPr>
        <w:t xml:space="preserve">. </w:t>
      </w:r>
      <w:r>
        <w:rPr>
          <w:spacing w:val="-11"/>
        </w:rPr>
        <w:t xml:space="preserve">一电子经过 </w:t>
      </w:r>
      <w:r>
        <w:rPr>
          <w:rFonts w:ascii="Times New Roman" w:eastAsia="Times New Roman"/>
          <w:i/>
        </w:rPr>
        <w:t xml:space="preserve">a </w:t>
      </w:r>
      <w:r>
        <w:rPr>
          <w:spacing w:val="-11"/>
        </w:rPr>
        <w:t xml:space="preserve">时的动能为 </w:t>
      </w:r>
      <w:r>
        <w:rPr>
          <w:rFonts w:ascii="Times New Roman" w:eastAsia="Times New Roman"/>
          <w:spacing w:val="-7"/>
        </w:rPr>
        <w:t>10eV</w:t>
      </w:r>
      <w:r>
        <w:rPr>
          <w:spacing w:val="-19"/>
        </w:rPr>
        <w:t xml:space="preserve">，从 </w:t>
      </w:r>
      <w:r>
        <w:rPr>
          <w:rFonts w:ascii="Times New Roman" w:eastAsia="Times New Roman"/>
          <w:i/>
        </w:rPr>
        <w:t xml:space="preserve">a </w:t>
      </w:r>
      <w:r>
        <w:rPr>
          <w:spacing w:val="-25"/>
        </w:rPr>
        <w:t xml:space="preserve">到 </w:t>
      </w:r>
      <w:r>
        <w:rPr>
          <w:rFonts w:ascii="Times New Roman" w:eastAsia="Times New Roman"/>
          <w:i/>
        </w:rPr>
        <w:t xml:space="preserve">d </w:t>
      </w:r>
      <w:r>
        <w:rPr>
          <w:spacing w:val="-7"/>
        </w:rPr>
        <w:t xml:space="preserve">的过程中克服电场力所做的功为 </w:t>
      </w:r>
      <w:r>
        <w:rPr>
          <w:rFonts w:ascii="Times New Roman" w:eastAsia="Times New Roman"/>
        </w:rPr>
        <w:t>6eV</w:t>
      </w:r>
      <w:r>
        <w:rPr>
          <w:rFonts w:ascii="Times New Roman" w:eastAsia="Times New Roman"/>
          <w:i/>
          <w:spacing w:val="2"/>
        </w:rPr>
        <w:t xml:space="preserve">. </w:t>
      </w:r>
      <w:r>
        <w:rPr>
          <w:spacing w:val="-2"/>
        </w:rPr>
        <w:t>下列说法</w:t>
      </w:r>
      <w:r>
        <w:rPr>
          <w:spacing w:val="-3"/>
        </w:rPr>
        <w:t>正确的是</w:t>
      </w:r>
    </w:p>
    <w:p>
      <w:pPr>
        <w:pStyle w:val="10"/>
        <w:numPr>
          <w:ilvl w:val="0"/>
          <w:numId w:val="25"/>
        </w:numPr>
        <w:tabs>
          <w:tab w:val="left" w:pos="847"/>
        </w:tabs>
        <w:spacing w:before="0" w:after="0" w:line="266" w:lineRule="exact"/>
        <w:ind w:left="846" w:right="0" w:hanging="209"/>
        <w:jc w:val="both"/>
        <w:rPr>
          <w:sz w:val="21"/>
        </w:rPr>
      </w:pPr>
      <w:r>
        <w:rPr>
          <w:spacing w:val="-19"/>
          <w:sz w:val="21"/>
        </w:rPr>
        <w:t xml:space="preserve">平面 </w:t>
      </w:r>
      <w:r>
        <w:rPr>
          <w:rFonts w:ascii="Times New Roman" w:eastAsia="Times New Roman"/>
          <w:i/>
          <w:sz w:val="21"/>
        </w:rPr>
        <w:t>c</w:t>
      </w:r>
      <w:r>
        <w:rPr>
          <w:rFonts w:ascii="Times New Roman" w:eastAsia="Times New Roman"/>
          <w:i/>
          <w:spacing w:val="-3"/>
          <w:sz w:val="21"/>
        </w:rPr>
        <w:t xml:space="preserve"> </w:t>
      </w:r>
      <w:r>
        <w:rPr>
          <w:spacing w:val="-3"/>
          <w:sz w:val="21"/>
        </w:rPr>
        <w:t>上的电势为零</w:t>
      </w:r>
    </w:p>
    <w:p>
      <w:pPr>
        <w:pStyle w:val="10"/>
        <w:numPr>
          <w:ilvl w:val="0"/>
          <w:numId w:val="25"/>
        </w:numPr>
        <w:tabs>
          <w:tab w:val="left" w:pos="835"/>
        </w:tabs>
        <w:spacing w:before="129" w:after="0" w:line="240" w:lineRule="auto"/>
        <w:ind w:left="834" w:right="0" w:hanging="197"/>
        <w:jc w:val="left"/>
        <w:rPr>
          <w:rFonts w:ascii="Times New Roman" w:eastAsia="Times New Roman"/>
          <w:i/>
          <w:sz w:val="21"/>
        </w:rPr>
      </w:pPr>
      <w:r>
        <w:rPr>
          <w:spacing w:val="-8"/>
          <w:sz w:val="21"/>
        </w:rPr>
        <w:t xml:space="preserve">该电子可能到达不了平面 </w:t>
      </w:r>
      <w:r>
        <w:rPr>
          <w:rFonts w:ascii="Times New Roman" w:eastAsia="Times New Roman"/>
          <w:i/>
          <w:sz w:val="21"/>
        </w:rPr>
        <w:t>f</w:t>
      </w:r>
    </w:p>
    <w:p>
      <w:pPr>
        <w:pStyle w:val="10"/>
        <w:numPr>
          <w:ilvl w:val="0"/>
          <w:numId w:val="25"/>
        </w:numPr>
        <w:tabs>
          <w:tab w:val="left" w:pos="835"/>
        </w:tabs>
        <w:spacing w:before="132" w:after="0" w:line="240" w:lineRule="auto"/>
        <w:ind w:left="834" w:right="0" w:hanging="197"/>
        <w:jc w:val="left"/>
        <w:rPr>
          <w:rFonts w:ascii="Times New Roman" w:eastAsia="Times New Roman"/>
          <w:sz w:val="21"/>
        </w:rPr>
      </w:pPr>
      <w:r>
        <w:rPr>
          <w:spacing w:val="-10"/>
          <w:sz w:val="21"/>
        </w:rPr>
        <w:t xml:space="preserve">该电子经过平面 </w:t>
      </w:r>
      <w:r>
        <w:rPr>
          <w:rFonts w:ascii="Times New Roman" w:eastAsia="Times New Roman"/>
          <w:i/>
          <w:sz w:val="21"/>
        </w:rPr>
        <w:t xml:space="preserve">d </w:t>
      </w:r>
      <w:r>
        <w:rPr>
          <w:spacing w:val="-10"/>
          <w:sz w:val="21"/>
        </w:rPr>
        <w:t xml:space="preserve">时，其电势能为 </w:t>
      </w:r>
      <w:r>
        <w:rPr>
          <w:rFonts w:ascii="Times New Roman" w:eastAsia="Times New Roman"/>
          <w:sz w:val="21"/>
        </w:rPr>
        <w:t>4eV</w:t>
      </w:r>
    </w:p>
    <w:p>
      <w:pPr>
        <w:pStyle w:val="10"/>
        <w:numPr>
          <w:ilvl w:val="0"/>
          <w:numId w:val="25"/>
        </w:numPr>
        <w:tabs>
          <w:tab w:val="left" w:pos="847"/>
        </w:tabs>
        <w:spacing w:before="131" w:after="0" w:line="240" w:lineRule="auto"/>
        <w:ind w:left="846" w:right="0" w:hanging="209"/>
        <w:jc w:val="left"/>
        <w:rPr>
          <w:sz w:val="21"/>
        </w:rPr>
      </w:pPr>
      <w:r>
        <w:rPr>
          <w:spacing w:val="-10"/>
          <w:sz w:val="21"/>
        </w:rPr>
        <w:t xml:space="preserve">该电子经过平面 </w:t>
      </w:r>
      <w:r>
        <w:rPr>
          <w:rFonts w:ascii="Times New Roman" w:eastAsia="Times New Roman"/>
          <w:i/>
          <w:sz w:val="21"/>
        </w:rPr>
        <w:t xml:space="preserve">b </w:t>
      </w:r>
      <w:r>
        <w:rPr>
          <w:spacing w:val="-10"/>
          <w:sz w:val="21"/>
        </w:rPr>
        <w:t xml:space="preserve">时的速率是经过 </w:t>
      </w:r>
      <w:r>
        <w:rPr>
          <w:rFonts w:ascii="Times New Roman" w:eastAsia="Times New Roman"/>
          <w:i/>
          <w:sz w:val="21"/>
        </w:rPr>
        <w:t xml:space="preserve">d </w:t>
      </w:r>
      <w:r>
        <w:rPr>
          <w:spacing w:val="-19"/>
          <w:sz w:val="21"/>
        </w:rPr>
        <w:t xml:space="preserve">时的 </w:t>
      </w:r>
      <w:r>
        <w:rPr>
          <w:rFonts w:ascii="Times New Roman" w:eastAsia="Times New Roman"/>
          <w:sz w:val="21"/>
        </w:rPr>
        <w:t>2</w:t>
      </w:r>
      <w:r>
        <w:rPr>
          <w:rFonts w:ascii="Times New Roman" w:eastAsia="Times New Roman"/>
          <w:spacing w:val="-3"/>
          <w:sz w:val="21"/>
        </w:rPr>
        <w:t xml:space="preserve"> </w:t>
      </w:r>
      <w:r>
        <w:rPr>
          <w:sz w:val="21"/>
        </w:rPr>
        <w:t>倍</w:t>
      </w:r>
    </w:p>
    <w:p>
      <w:pPr>
        <w:spacing w:after="0" w:line="240" w:lineRule="auto"/>
        <w:jc w:val="left"/>
        <w:rPr>
          <w:sz w:val="21"/>
        </w:rPr>
        <w:sectPr>
          <w:pgSz w:w="11910" w:h="16840"/>
          <w:pgMar w:top="1440" w:right="1160" w:bottom="1100" w:left="1200" w:header="0" w:footer="908" w:gutter="0"/>
        </w:sectPr>
      </w:pPr>
    </w:p>
    <w:p>
      <w:pPr>
        <w:pStyle w:val="6"/>
        <w:spacing w:before="50"/>
        <w:rPr>
          <w:rFonts w:ascii="Times New Roman" w:eastAsia="Times New Roman"/>
        </w:rPr>
      </w:pPr>
      <w:r>
        <w:t>【答案】</w:t>
      </w:r>
      <w:r>
        <w:rPr>
          <w:rFonts w:ascii="Times New Roman" w:eastAsia="Times New Roman"/>
        </w:rPr>
        <w:t>AB</w:t>
      </w:r>
    </w:p>
    <w:p>
      <w:pPr>
        <w:pStyle w:val="6"/>
        <w:spacing w:before="91" w:line="321" w:lineRule="auto"/>
        <w:ind w:left="218" w:right="144" w:firstLine="420"/>
      </w:pPr>
      <w:r>
        <w:drawing>
          <wp:anchor distT="0" distB="0" distL="0" distR="0" simplePos="0" relativeHeight="248549376" behindDoc="1" locked="0" layoutInCell="1" allowOverlap="1">
            <wp:simplePos x="0" y="0"/>
            <wp:positionH relativeFrom="page">
              <wp:posOffset>5058410</wp:posOffset>
            </wp:positionH>
            <wp:positionV relativeFrom="paragraph">
              <wp:posOffset>768985</wp:posOffset>
            </wp:positionV>
            <wp:extent cx="1232535" cy="835025"/>
            <wp:effectExtent l="0" t="0" r="0" b="0"/>
            <wp:wrapNone/>
            <wp:docPr id="95" name="image6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image65.jpeg"/>
                    <pic:cNvPicPr>
                      <a:picLocks noChangeAspect="1"/>
                    </pic:cNvPicPr>
                  </pic:nvPicPr>
                  <pic:blipFill>
                    <a:blip r:embed="rId73" cstate="print"/>
                    <a:stretch>
                      <a:fillRect/>
                    </a:stretch>
                  </pic:blipFill>
                  <pic:spPr>
                    <a:xfrm>
                      <a:off x="0" y="0"/>
                      <a:ext cx="1232308" cy="835008"/>
                    </a:xfrm>
                    <a:prstGeom prst="rect">
                      <a:avLst/>
                    </a:prstGeom>
                  </pic:spPr>
                </pic:pic>
              </a:graphicData>
            </a:graphic>
          </wp:anchor>
        </w:drawing>
      </w:r>
      <w:r>
        <w:rPr>
          <w:rFonts w:ascii="Times New Roman" w:hAnsi="Times New Roman" w:eastAsia="Times New Roman"/>
          <w:color w:val="FF0000"/>
          <w:position w:val="1"/>
        </w:rPr>
        <w:t>2019-21.</w:t>
      </w:r>
      <w:r>
        <w:rPr>
          <w:rFonts w:ascii="Times New Roman" w:hAnsi="Times New Roman" w:eastAsia="Times New Roman"/>
          <w:color w:val="FF0000"/>
          <w:spacing w:val="9"/>
          <w:position w:val="1"/>
        </w:rPr>
        <w:t xml:space="preserve">  </w:t>
      </w:r>
      <w:r>
        <w:rPr>
          <w:spacing w:val="-2"/>
        </w:rPr>
        <w:t>在星球</w:t>
      </w:r>
      <w:r>
        <w:rPr>
          <w:rFonts w:ascii="Times New Roman" w:hAnsi="Times New Roman" w:eastAsia="Times New Roman"/>
          <w:i/>
          <w:spacing w:val="-4"/>
          <w:position w:val="1"/>
        </w:rPr>
        <w:t>M</w:t>
      </w:r>
      <w:r>
        <w:rPr>
          <w:spacing w:val="-3"/>
        </w:rPr>
        <w:t>上将一轻弹簧竖直固定在水平桌面上，把物体</w:t>
      </w:r>
      <w:r>
        <w:rPr>
          <w:rFonts w:ascii="Times New Roman" w:hAnsi="Times New Roman" w:eastAsia="Times New Roman"/>
          <w:i/>
          <w:position w:val="1"/>
        </w:rPr>
        <w:t>P</w:t>
      </w:r>
      <w:r>
        <w:rPr>
          <w:spacing w:val="-3"/>
        </w:rPr>
        <w:t>轻放在弹簧上端，</w:t>
      </w:r>
      <w:r>
        <w:rPr>
          <w:rFonts w:ascii="Times New Roman" w:hAnsi="Times New Roman" w:eastAsia="Times New Roman"/>
          <w:i/>
          <w:spacing w:val="-3"/>
          <w:position w:val="1"/>
        </w:rPr>
        <w:t>P</w:t>
      </w:r>
      <w:r>
        <w:rPr>
          <w:spacing w:val="-2"/>
        </w:rPr>
        <w:t>由静止向</w:t>
      </w:r>
      <w:r>
        <w:rPr>
          <w:spacing w:val="-9"/>
        </w:rPr>
        <w:t>下运动，物体的加速度</w:t>
      </w:r>
      <w:r>
        <w:rPr>
          <w:rFonts w:ascii="Times New Roman" w:hAnsi="Times New Roman" w:eastAsia="Times New Roman"/>
          <w:i/>
          <w:position w:val="1"/>
        </w:rPr>
        <w:t>a</w:t>
      </w:r>
      <w:r>
        <w:rPr>
          <w:spacing w:val="-3"/>
        </w:rPr>
        <w:t>与弹簧的压缩量</w:t>
      </w:r>
      <w:r>
        <w:rPr>
          <w:rFonts w:ascii="Times New Roman" w:hAnsi="Times New Roman" w:eastAsia="Times New Roman"/>
          <w:i/>
          <w:spacing w:val="-3"/>
          <w:position w:val="1"/>
        </w:rPr>
        <w:t>x</w:t>
      </w:r>
      <w:r>
        <w:rPr>
          <w:spacing w:val="-7"/>
        </w:rPr>
        <w:t>间的关系如图中实线所示。在另一星球</w:t>
      </w:r>
      <w:r>
        <w:rPr>
          <w:rFonts w:ascii="Times New Roman" w:hAnsi="Times New Roman" w:eastAsia="Times New Roman"/>
          <w:i/>
          <w:position w:val="1"/>
        </w:rPr>
        <w:t>N</w:t>
      </w:r>
      <w:r>
        <w:rPr>
          <w:spacing w:val="-3"/>
        </w:rPr>
        <w:t>上用完全相同的弹</w:t>
      </w:r>
      <w:r>
        <w:rPr>
          <w:spacing w:val="-9"/>
        </w:rPr>
        <w:t>簧，改用物体</w:t>
      </w:r>
      <w:r>
        <w:rPr>
          <w:rFonts w:ascii="Times New Roman" w:hAnsi="Times New Roman" w:eastAsia="Times New Roman"/>
          <w:i/>
          <w:position w:val="1"/>
        </w:rPr>
        <w:t>Q</w:t>
      </w:r>
      <w:r>
        <w:rPr>
          <w:spacing w:val="-8"/>
        </w:rPr>
        <w:t>完成同样的过程，其</w:t>
      </w:r>
      <w:r>
        <w:rPr>
          <w:rFonts w:ascii="Times New Roman" w:hAnsi="Times New Roman" w:eastAsia="Times New Roman"/>
          <w:i/>
          <w:position w:val="1"/>
        </w:rPr>
        <w:t>a–x</w:t>
      </w:r>
      <w:r>
        <w:rPr>
          <w:spacing w:val="-7"/>
        </w:rPr>
        <w:t>关系如图中虚线所示，假设两星球均为质量均匀分布的球体。</w:t>
      </w:r>
      <w:r>
        <w:rPr>
          <w:spacing w:val="-5"/>
        </w:rPr>
        <w:t>已知星球</w:t>
      </w:r>
      <w:r>
        <w:rPr>
          <w:rFonts w:ascii="Times New Roman" w:hAnsi="Times New Roman" w:eastAsia="Times New Roman"/>
          <w:i/>
          <w:spacing w:val="-4"/>
          <w:position w:val="1"/>
        </w:rPr>
        <w:t>M</w:t>
      </w:r>
      <w:r>
        <w:rPr>
          <w:spacing w:val="-3"/>
        </w:rPr>
        <w:t>的半径是星球</w:t>
      </w:r>
      <w:r>
        <w:rPr>
          <w:rFonts w:ascii="Times New Roman" w:hAnsi="Times New Roman" w:eastAsia="Times New Roman"/>
          <w:i/>
          <w:position w:val="1"/>
        </w:rPr>
        <w:t>N</w:t>
      </w:r>
      <w:r>
        <w:t>的</w:t>
      </w:r>
      <w:r>
        <w:rPr>
          <w:rFonts w:ascii="Times New Roman" w:hAnsi="Times New Roman" w:eastAsia="Times New Roman"/>
          <w:position w:val="1"/>
        </w:rPr>
        <w:t>3</w:t>
      </w:r>
      <w:r>
        <w:rPr>
          <w:spacing w:val="-2"/>
        </w:rPr>
        <w:t>倍，则</w:t>
      </w:r>
    </w:p>
    <w:p>
      <w:pPr>
        <w:pStyle w:val="6"/>
        <w:spacing w:line="321" w:lineRule="auto"/>
        <w:ind w:right="6908"/>
      </w:pPr>
      <w:r>
        <w:rPr>
          <w:rFonts w:ascii="Times New Roman" w:eastAsia="Times New Roman"/>
          <w:position w:val="1"/>
        </w:rPr>
        <w:t>A</w:t>
      </w:r>
      <w:r>
        <w:t>．</w:t>
      </w:r>
      <w:r>
        <w:rPr>
          <w:rFonts w:ascii="Times New Roman" w:eastAsia="Times New Roman"/>
          <w:i/>
          <w:position w:val="1"/>
        </w:rPr>
        <w:t>M</w:t>
      </w:r>
      <w:r>
        <w:t>与</w:t>
      </w:r>
      <w:r>
        <w:rPr>
          <w:rFonts w:ascii="Times New Roman" w:eastAsia="Times New Roman"/>
          <w:i/>
          <w:position w:val="1"/>
        </w:rPr>
        <w:t>N</w:t>
      </w:r>
      <w:r>
        <w:t>的密度相等</w:t>
      </w:r>
      <w:r>
        <w:rPr>
          <w:rFonts w:ascii="Times New Roman" w:eastAsia="Times New Roman"/>
          <w:position w:val="1"/>
        </w:rPr>
        <w:t>B</w:t>
      </w:r>
      <w:r>
        <w:t>．</w:t>
      </w:r>
      <w:r>
        <w:rPr>
          <w:rFonts w:ascii="Times New Roman" w:eastAsia="Times New Roman"/>
          <w:i/>
          <w:position w:val="1"/>
        </w:rPr>
        <w:t>Q</w:t>
      </w:r>
      <w:r>
        <w:t>的质量是</w:t>
      </w:r>
      <w:r>
        <w:rPr>
          <w:rFonts w:ascii="Times New Roman" w:eastAsia="Times New Roman"/>
          <w:i/>
          <w:position w:val="1"/>
        </w:rPr>
        <w:t>P</w:t>
      </w:r>
      <w:r>
        <w:t>的</w:t>
      </w:r>
      <w:r>
        <w:rPr>
          <w:rFonts w:ascii="Times New Roman" w:eastAsia="Times New Roman"/>
          <w:position w:val="1"/>
        </w:rPr>
        <w:t>3</w:t>
      </w:r>
      <w:r>
        <w:t>倍</w:t>
      </w:r>
    </w:p>
    <w:p>
      <w:pPr>
        <w:pStyle w:val="6"/>
        <w:spacing w:line="268" w:lineRule="exact"/>
      </w:pPr>
      <w:r>
        <w:rPr>
          <w:rFonts w:ascii="Times New Roman" w:eastAsia="Times New Roman"/>
          <w:position w:val="1"/>
        </w:rPr>
        <w:t>C</w:t>
      </w:r>
      <w:r>
        <w:t>．</w:t>
      </w:r>
      <w:r>
        <w:rPr>
          <w:rFonts w:ascii="Times New Roman" w:eastAsia="Times New Roman"/>
          <w:i/>
          <w:position w:val="1"/>
        </w:rPr>
        <w:t>Q</w:t>
      </w:r>
      <w:r>
        <w:t>下落过程中的最大动能是</w:t>
      </w:r>
      <w:r>
        <w:rPr>
          <w:rFonts w:ascii="Times New Roman" w:eastAsia="Times New Roman"/>
          <w:i/>
          <w:position w:val="1"/>
        </w:rPr>
        <w:t>P</w:t>
      </w:r>
      <w:r>
        <w:t>的</w:t>
      </w:r>
      <w:r>
        <w:rPr>
          <w:rFonts w:ascii="Times New Roman" w:eastAsia="Times New Roman"/>
          <w:position w:val="1"/>
        </w:rPr>
        <w:t>4</w:t>
      </w:r>
      <w:r>
        <w:t>倍</w:t>
      </w:r>
    </w:p>
    <w:p>
      <w:pPr>
        <w:pStyle w:val="6"/>
        <w:spacing w:before="89"/>
      </w:pPr>
      <w:r>
        <w:rPr>
          <w:rFonts w:ascii="Times New Roman" w:eastAsia="Times New Roman"/>
        </w:rPr>
        <w:t>D</w:t>
      </w:r>
      <w:r>
        <w:t>．</w:t>
      </w:r>
      <w:r>
        <w:rPr>
          <w:rFonts w:ascii="Times New Roman" w:eastAsia="Times New Roman"/>
          <w:i/>
        </w:rPr>
        <w:t xml:space="preserve">Q </w:t>
      </w:r>
      <w:r>
        <w:t xml:space="preserve">下落过程中弹簧的最大压缩量是 </w:t>
      </w:r>
      <w:r>
        <w:rPr>
          <w:rFonts w:ascii="Times New Roman" w:eastAsia="Times New Roman"/>
          <w:i/>
        </w:rPr>
        <w:t xml:space="preserve">P </w:t>
      </w:r>
      <w:r>
        <w:t xml:space="preserve">的 </w:t>
      </w:r>
      <w:r>
        <w:rPr>
          <w:rFonts w:ascii="Times New Roman" w:eastAsia="Times New Roman"/>
        </w:rPr>
        <w:t xml:space="preserve">4 </w:t>
      </w:r>
      <w:r>
        <w:t>倍</w:t>
      </w:r>
    </w:p>
    <w:p>
      <w:pPr>
        <w:pStyle w:val="6"/>
        <w:spacing w:before="91"/>
        <w:rPr>
          <w:rFonts w:ascii="Times New Roman" w:hAnsi="Times New Roman" w:eastAsia="Times New Roman"/>
        </w:rPr>
      </w:pPr>
      <w:r>
        <w:t>【答案】</w:t>
      </w:r>
      <w:r>
        <w:rPr>
          <w:rFonts w:ascii="Times New Roman" w:hAnsi="Times New Roman" w:eastAsia="Times New Roman"/>
        </w:rPr>
        <w:t>AC</w:t>
      </w:r>
      <w:r>
        <w:rPr>
          <w:rFonts w:ascii="Times New Roman" w:hAnsi="Times New Roman" w:eastAsia="Times New Roman"/>
          <w:color w:val="FF0000"/>
        </w:rPr>
        <w:t>——</w:t>
      </w:r>
    </w:p>
    <w:p>
      <w:pPr>
        <w:pStyle w:val="6"/>
        <w:ind w:left="0"/>
        <w:rPr>
          <w:rFonts w:ascii="Times New Roman"/>
          <w:sz w:val="22"/>
        </w:rPr>
      </w:pPr>
    </w:p>
    <w:p>
      <w:pPr>
        <w:pStyle w:val="6"/>
        <w:spacing w:before="3"/>
        <w:ind w:left="0"/>
        <w:rPr>
          <w:rFonts w:ascii="Times New Roman"/>
          <w:sz w:val="17"/>
        </w:rPr>
      </w:pPr>
    </w:p>
    <w:p>
      <w:pPr>
        <w:pStyle w:val="6"/>
      </w:pPr>
      <w:r>
        <w:rPr>
          <w:rFonts w:ascii="Times New Roman" w:eastAsia="Times New Roman"/>
        </w:rPr>
        <w:t>2</w:t>
      </w:r>
      <w:r>
        <w:t>、实验题考查内容分析</w:t>
      </w:r>
    </w:p>
    <w:p>
      <w:pPr>
        <w:pStyle w:val="6"/>
        <w:tabs>
          <w:tab w:val="left" w:pos="6522"/>
          <w:tab w:val="left" w:pos="9340"/>
        </w:tabs>
        <w:spacing w:before="91" w:line="321" w:lineRule="auto"/>
        <w:ind w:left="218" w:right="204" w:firstLine="420"/>
        <w:rPr>
          <w:rFonts w:ascii="Times New Roman" w:eastAsia="Times New Roman"/>
        </w:rPr>
      </w:pPr>
      <w:r>
        <w:rPr>
          <w:rFonts w:ascii="Times New Roman" w:eastAsia="Times New Roman"/>
          <w:color w:val="FF0000"/>
        </w:rPr>
        <w:t>2012-22</w:t>
      </w:r>
      <w:r>
        <w:rPr>
          <w:color w:val="FF0000"/>
        </w:rPr>
        <w:t>．</w:t>
      </w:r>
      <w:r>
        <w:t>某</w:t>
      </w:r>
      <w:r>
        <w:rPr>
          <w:spacing w:val="4"/>
        </w:rPr>
        <w:t>同</w:t>
      </w:r>
      <w:r>
        <w:t>学利用</w:t>
      </w:r>
      <w:r>
        <w:rPr>
          <w:spacing w:val="4"/>
        </w:rPr>
        <w:t>螺</w:t>
      </w:r>
      <w:r>
        <w:t>旋</w:t>
      </w:r>
      <w:r>
        <w:rPr>
          <w:spacing w:val="4"/>
        </w:rPr>
        <w:t>测</w:t>
      </w:r>
      <w:r>
        <w:t>微器测</w:t>
      </w:r>
      <w:r>
        <w:rPr>
          <w:spacing w:val="4"/>
        </w:rPr>
        <w:t>量</w:t>
      </w:r>
      <w:r>
        <w:t>一金属</w:t>
      </w:r>
      <w:r>
        <w:rPr>
          <w:spacing w:val="4"/>
        </w:rPr>
        <w:t>板</w:t>
      </w:r>
      <w:r>
        <w:t>的厚</w:t>
      </w:r>
      <w:r>
        <w:rPr>
          <w:spacing w:val="4"/>
        </w:rPr>
        <w:t>度</w:t>
      </w:r>
      <w:r>
        <w:t>．该螺</w:t>
      </w:r>
      <w:r>
        <w:rPr>
          <w:spacing w:val="4"/>
        </w:rPr>
        <w:t>旋</w:t>
      </w:r>
      <w:r>
        <w:t>测微器</w:t>
      </w:r>
      <w:r>
        <w:rPr>
          <w:spacing w:val="4"/>
        </w:rPr>
        <w:t>校</w:t>
      </w:r>
      <w:r>
        <w:t>零时</w:t>
      </w:r>
      <w:r>
        <w:rPr>
          <w:spacing w:val="4"/>
        </w:rPr>
        <w:t>的</w:t>
      </w:r>
      <w:r>
        <w:t>示数如</w:t>
      </w:r>
      <w:r>
        <w:rPr>
          <w:spacing w:val="15"/>
        </w:rPr>
        <w:t>图</w:t>
      </w:r>
      <w:r>
        <w:rPr>
          <w:rFonts w:ascii="Times New Roman" w:eastAsia="Times New Roman"/>
        </w:rPr>
        <w:t>(a)</w:t>
      </w:r>
      <w:r>
        <w:t>所示</w:t>
      </w:r>
      <w:r>
        <w:rPr>
          <w:spacing w:val="4"/>
        </w:rPr>
        <w:t>，</w:t>
      </w:r>
      <w:r>
        <w:t>测量金属</w:t>
      </w:r>
      <w:r>
        <w:rPr>
          <w:spacing w:val="4"/>
        </w:rPr>
        <w:t>板</w:t>
      </w:r>
      <w:r>
        <w:t>厚度时的示</w:t>
      </w:r>
      <w:r>
        <w:rPr>
          <w:spacing w:val="4"/>
        </w:rPr>
        <w:t>数</w:t>
      </w:r>
      <w:r>
        <w:t>如</w:t>
      </w:r>
      <w:r>
        <w:rPr>
          <w:spacing w:val="8"/>
        </w:rPr>
        <w:t>图</w:t>
      </w:r>
      <w:r>
        <w:rPr>
          <w:rFonts w:ascii="Times New Roman" w:eastAsia="Times New Roman"/>
        </w:rPr>
        <w:t>(b)</w:t>
      </w:r>
      <w:r>
        <w:t>所示．</w:t>
      </w:r>
      <w:r>
        <w:rPr>
          <w:spacing w:val="5"/>
        </w:rPr>
        <w:t>图</w:t>
      </w:r>
      <w:r>
        <w:rPr>
          <w:rFonts w:ascii="Times New Roman" w:eastAsia="Times New Roman"/>
        </w:rPr>
        <w:t>(a)</w:t>
      </w:r>
      <w:r>
        <w:t>所示</w:t>
      </w:r>
      <w:r>
        <w:rPr>
          <w:spacing w:val="4"/>
        </w:rPr>
        <w:t>读</w:t>
      </w:r>
      <w:r>
        <w:t>数</w:t>
      </w:r>
      <w:r>
        <w:rPr>
          <w:spacing w:val="5"/>
        </w:rPr>
        <w:t>为</w:t>
      </w:r>
      <w:r>
        <w:rPr>
          <w:spacing w:val="5"/>
          <w:u w:val="single"/>
        </w:rPr>
        <w:t xml:space="preserve"> </w:t>
      </w:r>
      <w:r>
        <w:rPr>
          <w:spacing w:val="5"/>
          <w:u w:val="single"/>
        </w:rPr>
        <w:tab/>
      </w:r>
      <w:r>
        <w:rPr>
          <w:rFonts w:ascii="Times New Roman" w:eastAsia="Times New Roman"/>
        </w:rPr>
        <w:t>mm</w:t>
      </w:r>
      <w:r>
        <w:t>，</w:t>
      </w:r>
      <w:r>
        <w:rPr>
          <w:spacing w:val="4"/>
        </w:rPr>
        <w:t>图</w:t>
      </w:r>
      <w:r>
        <w:rPr>
          <w:rFonts w:ascii="Times New Roman" w:eastAsia="Times New Roman"/>
        </w:rPr>
        <w:t>(b)</w:t>
      </w:r>
      <w:r>
        <w:t>所示读</w:t>
      </w:r>
      <w:r>
        <w:rPr>
          <w:spacing w:val="4"/>
        </w:rPr>
        <w:t>数</w:t>
      </w:r>
      <w:r>
        <w:rPr>
          <w:spacing w:val="3"/>
        </w:rPr>
        <w:t>为</w:t>
      </w:r>
      <w:r>
        <w:rPr>
          <w:rFonts w:ascii="Times New Roman" w:eastAsia="Times New Roman"/>
          <w:u w:val="single"/>
        </w:rPr>
        <w:t xml:space="preserve"> </w:t>
      </w:r>
      <w:r>
        <w:rPr>
          <w:rFonts w:ascii="Times New Roman" w:eastAsia="Times New Roman"/>
          <w:u w:val="single"/>
        </w:rPr>
        <w:tab/>
      </w:r>
    </w:p>
    <w:p>
      <w:pPr>
        <w:pStyle w:val="6"/>
        <w:tabs>
          <w:tab w:val="left" w:pos="3329"/>
        </w:tabs>
        <w:spacing w:line="268" w:lineRule="exact"/>
        <w:ind w:left="218"/>
        <w:rPr>
          <w:rFonts w:ascii="Times New Roman" w:eastAsia="Times New Roman"/>
        </w:rPr>
      </w:pPr>
      <w:r>
        <w:pict>
          <v:group id="_x0000_s1403" o:spid="_x0000_s1403" o:spt="203" style="position:absolute;left:0pt;margin-left:300.35pt;margin-top:14.65pt;height:71.6pt;width:86.1pt;mso-position-horizontal-relative:page;mso-wrap-distance-bottom:0pt;mso-wrap-distance-top:0pt;z-index:-251510784;mso-width-relative:page;mso-height-relative:page;" coordorigin="6007,293" coordsize="1722,1432">
            <o:lock v:ext="edit"/>
            <v:line id="_x0000_s1404" o:spid="_x0000_s1404" o:spt="20" style="position:absolute;left:6007;top:297;height:0;width:444;" stroked="t" coordsize="21600,21600">
              <v:path arrowok="t"/>
              <v:fill focussize="0,0"/>
              <v:stroke weight="0.412047244094488pt" color="#000000"/>
              <v:imagedata o:title=""/>
              <o:lock v:ext="edit"/>
            </v:line>
            <v:line id="_x0000_s1405" o:spid="_x0000_s1405" o:spt="20" style="position:absolute;left:6451;top:297;height:1406;width:0;" stroked="t" coordsize="21600,21600">
              <v:path arrowok="t"/>
              <v:fill focussize="0,0"/>
              <v:stroke weight="0.408661417322835pt" color="#000000"/>
              <v:imagedata o:title=""/>
              <o:lock v:ext="edit"/>
            </v:line>
            <v:line id="_x0000_s1406" o:spid="_x0000_s1406" o:spt="20" style="position:absolute;left:6007;top:1703;flip:x;height:0;width:444;" stroked="t" coordsize="21600,21600">
              <v:path arrowok="t"/>
              <v:fill focussize="0,0"/>
              <v:stroke weight="0.412047244094488pt" color="#000000"/>
              <v:imagedata o:title=""/>
              <o:lock v:ext="edit"/>
            </v:line>
            <v:line id="_x0000_s1407" o:spid="_x0000_s1407" o:spt="20" style="position:absolute;left:6451;top:519;height:0;width:680;" stroked="t" coordsize="21600,21600">
              <v:path arrowok="t"/>
              <v:fill focussize="0,0"/>
              <v:stroke weight="0.412047244094488pt" color="#000000"/>
              <v:imagedata o:title=""/>
              <o:lock v:ext="edit"/>
            </v:line>
            <v:line id="_x0000_s1408" o:spid="_x0000_s1408" o:spt="20" style="position:absolute;left:6451;top:1550;height:0;width:680;" stroked="t" coordsize="21600,21600">
              <v:path arrowok="t"/>
              <v:fill focussize="0,0"/>
              <v:stroke weight="0.412047244094488pt" color="#000000"/>
              <v:imagedata o:title=""/>
              <o:lock v:ext="edit"/>
            </v:line>
            <v:line id="_x0000_s1409" o:spid="_x0000_s1409" o:spt="20" style="position:absolute;left:6451;top:947;height:0;width:673;" stroked="t" coordsize="21600,21600">
              <v:path arrowok="t"/>
              <v:fill focussize="0,0"/>
              <v:stroke weight="0.412047244094488pt" color="#000000"/>
              <v:imagedata o:title=""/>
              <o:lock v:ext="edit"/>
            </v:line>
            <v:line id="_x0000_s1410" o:spid="_x0000_s1410" o:spt="20" style="position:absolute;left:6663;top:836;flip:y;height:111;width:0;" stroked="t" coordsize="21600,21600">
              <v:path arrowok="t"/>
              <v:fill focussize="0,0"/>
              <v:stroke weight="0.408661417322835pt" color="#000000"/>
              <v:imagedata o:title=""/>
              <o:lock v:ext="edit"/>
            </v:line>
            <v:line id="_x0000_s1411" o:spid="_x0000_s1411" o:spt="20" style="position:absolute;left:6733;top:836;flip:y;height:111;width:0;" stroked="t" coordsize="21600,21600">
              <v:path arrowok="t"/>
              <v:fill focussize="0,0"/>
              <v:stroke weight="0.408661417322835pt" color="#000000"/>
              <v:imagedata o:title=""/>
              <o:lock v:ext="edit"/>
            </v:line>
            <v:line id="_x0000_s1412" o:spid="_x0000_s1412" o:spt="20" style="position:absolute;left:6802;top:836;flip:y;height:111;width:0;" stroked="t" coordsize="21600,21600">
              <v:path arrowok="t"/>
              <v:fill focussize="0,0"/>
              <v:stroke weight="0.408661417322835pt" color="#000000"/>
              <v:imagedata o:title=""/>
              <o:lock v:ext="edit"/>
            </v:line>
            <v:line id="_x0000_s1413" o:spid="_x0000_s1413" o:spt="20" style="position:absolute;left:6871;top:836;flip:y;height:111;width:0;" stroked="t" coordsize="21600,21600">
              <v:path arrowok="t"/>
              <v:fill focussize="0,0"/>
              <v:stroke weight="0.408661417322835pt" color="#000000"/>
              <v:imagedata o:title=""/>
              <o:lock v:ext="edit"/>
            </v:line>
            <v:line id="_x0000_s1414" o:spid="_x0000_s1414" o:spt="20" style="position:absolute;left:6940;top:836;flip:y;height:111;width:0;" stroked="t" coordsize="21600,21600">
              <v:path arrowok="t"/>
              <v:fill focussize="0,0"/>
              <v:stroke weight="0.408661417322835pt" color="#000000"/>
              <v:imagedata o:title=""/>
              <o:lock v:ext="edit"/>
            </v:line>
            <v:line id="_x0000_s1415" o:spid="_x0000_s1415" o:spt="20" style="position:absolute;left:7009;top:836;flip:y;height:111;width:0;" stroked="t" coordsize="21600,21600">
              <v:path arrowok="t"/>
              <v:fill focussize="0,0"/>
              <v:stroke weight="0.408661417322835pt" color="#000000"/>
              <v:imagedata o:title=""/>
              <o:lock v:ext="edit"/>
            </v:line>
            <v:line id="_x0000_s1416" o:spid="_x0000_s1416" o:spt="20" style="position:absolute;left:7078;top:836;flip:y;height:111;width:0;" stroked="t" coordsize="21600,21600">
              <v:path arrowok="t"/>
              <v:fill focussize="0,0"/>
              <v:stroke weight="0.408661417322835pt" color="#000000"/>
              <v:imagedata o:title=""/>
              <o:lock v:ext="edit"/>
            </v:line>
            <v:line id="_x0000_s1417" o:spid="_x0000_s1417" o:spt="20" style="position:absolute;left:6624;top:947;height:281;width:0;" stroked="t" coordsize="21600,21600">
              <v:path arrowok="t"/>
              <v:fill focussize="0,0"/>
              <v:stroke weight="0.408661417322835pt" color="#000000"/>
              <v:imagedata o:title=""/>
              <o:lock v:ext="edit"/>
            </v:line>
            <v:line id="_x0000_s1418" o:spid="_x0000_s1418" o:spt="20" style="position:absolute;left:6975;top:947;height:281;width:0;" stroked="t" coordsize="21600,21600">
              <v:path arrowok="t"/>
              <v:fill focussize="0,0"/>
              <v:stroke weight="0.408661417322835pt" color="#000000"/>
              <v:imagedata o:title=""/>
              <o:lock v:ext="edit"/>
            </v:line>
            <v:line id="_x0000_s1419" o:spid="_x0000_s1419" o:spt="20" style="position:absolute;left:6693;top:947;height:199;width:0;" stroked="t" coordsize="21600,21600">
              <v:path arrowok="t"/>
              <v:fill focussize="0,0"/>
              <v:stroke weight="0.408661417322835pt" color="#000000"/>
              <v:imagedata o:title=""/>
              <o:lock v:ext="edit"/>
            </v:line>
            <v:line id="_x0000_s1420" o:spid="_x0000_s1420" o:spt="20" style="position:absolute;left:6768;top:947;height:199;width:0;" stroked="t" coordsize="21600,21600">
              <v:path arrowok="t"/>
              <v:fill focussize="0,0"/>
              <v:stroke weight="0.408661417322835pt" color="#000000"/>
              <v:imagedata o:title=""/>
              <o:lock v:ext="edit"/>
            </v:line>
            <v:line id="_x0000_s1421" o:spid="_x0000_s1421" o:spt="20" style="position:absolute;left:6842;top:947;height:199;width:0;" stroked="t" coordsize="21600,21600">
              <v:path arrowok="t"/>
              <v:fill focussize="0,0"/>
              <v:stroke weight="0.408661417322835pt" color="#000000"/>
              <v:imagedata o:title=""/>
              <o:lock v:ext="edit"/>
            </v:line>
            <v:line id="_x0000_s1422" o:spid="_x0000_s1422" o:spt="20" style="position:absolute;left:6917;top:947;height:199;width:0;" stroked="t" coordsize="21600,21600">
              <v:path arrowok="t"/>
              <v:fill focussize="0,0"/>
              <v:stroke weight="0.408661417322835pt" color="#000000"/>
              <v:imagedata o:title=""/>
              <o:lock v:ext="edit"/>
            </v:line>
            <v:line id="_x0000_s1423" o:spid="_x0000_s1423" o:spt="20" style="position:absolute;left:7044;top:947;height:199;width:0;" stroked="t" coordsize="21600,21600">
              <v:path arrowok="t"/>
              <v:fill focussize="0,0"/>
              <v:stroke weight="0.408661417322835pt" color="#000000"/>
              <v:imagedata o:title=""/>
              <o:lock v:ext="edit"/>
            </v:line>
            <v:shape id="_x0000_s1424" o:spid="_x0000_s1424" style="position:absolute;left:6630;top:1321;height:95;width:62;" fillcolor="#000000" filled="t" stroked="f" coordorigin="6630,1321" coordsize="62,95" path="m6660,1321l6651,1322,6643,1328,6637,1337,6631,1351,6630,1369,6631,1385,6635,1400,6642,1408,6650,1414,6660,1416,6671,1414,6660,1414,6652,1411,6648,1403,6644,1389,6643,1369,6644,1350,6648,1337,6652,1328,6660,1325,6674,1325,6670,1322,6660,1321xm6674,1325l6660,1325,6669,1328,6673,1337,6677,1350,6679,1369,6677,1389,6673,1403,6669,1411,6660,1414,6671,1414,6680,1408,6686,1400,6691,1385,6692,1369,6690,1351,6684,1335,6677,1327,6674,1325xe">
              <v:path arrowok="t"/>
              <v:fill on="t" focussize="0,0"/>
              <v:stroke on="f"/>
              <v:imagedata o:title=""/>
              <o:lock v:ext="edit"/>
            </v:shape>
            <v:shape id="_x0000_s1425" o:spid="_x0000_s1425" style="position:absolute;left:6642;top:1324;height:89;width:37;" filled="f" stroked="t" coordorigin="6643,1325" coordsize="37,89" path="m6660,1325l6652,1328,6648,1337,6644,1350,6643,1369,6644,1389,6648,1403,6652,1411,6660,1414,6669,1411,6673,1403,6677,1389,6679,1369,6677,1350,6673,1337,6669,1328,6660,1325xe">
              <v:path arrowok="t"/>
              <v:fill on="f" focussize="0,0"/>
              <v:stroke weight="0.120629921259843pt" color="#000000"/>
              <v:imagedata o:title=""/>
              <o:lock v:ext="edit"/>
            </v:shape>
            <v:shape id="_x0000_s1426" o:spid="_x0000_s1426" style="position:absolute;left:6630;top:1321;height:95;width:62;" filled="f" stroked="t" coordorigin="6630,1321" coordsize="62,95" path="m6660,1321l6692,1369,6691,1385,6686,1400,6680,1408,6671,1414,6660,1416,6650,1414,6642,1408,6635,1400,6631,1385,6630,1369,6631,1351,6637,1337,6643,1328,6651,1322,6660,1321xe">
              <v:path arrowok="t"/>
              <v:fill on="f" focussize="0,0"/>
              <v:stroke weight="0.120787401574803pt" color="#000000"/>
              <v:imagedata o:title=""/>
              <o:lock v:ext="edit"/>
            </v:shape>
            <v:shape id="_x0000_s1427" o:spid="_x0000_s1427" style="position:absolute;left:6953;top:1318;height:98;width:57;" fillcolor="#000000" filled="t" stroked="f" coordorigin="6953,1319" coordsize="57,98" path="m6958,1403l6956,1404,6953,1407,6953,1411,6956,1414,6959,1415,6964,1416,6971,1416,6983,1415,6988,1413,6979,1413,6976,1411,6972,1410,6969,1409,6965,1406,6958,1403xm7007,1319l7006,1321,7004,1322,7001,1324,6972,1324,6957,1357,6957,1358,6958,1358,6972,1360,6984,1364,6992,1371,6997,1378,6998,1388,6995,1401,6989,1409,6979,1413,6988,1413,6993,1410,7001,1403,7006,1393,7007,1384,7006,1371,7000,1360,6993,1353,6981,1348,6968,1346,6973,1334,7004,1334,7004,1333,7010,1320,7007,1319xe">
              <v:path arrowok="t"/>
              <v:fill on="t" focussize="0,0"/>
              <v:stroke on="f"/>
              <v:imagedata o:title=""/>
              <o:lock v:ext="edit"/>
            </v:shape>
            <v:shape id="_x0000_s1428" o:spid="_x0000_s1428" style="position:absolute;left:6953;top:1318;height:98;width:57;" filled="f" stroked="t" coordorigin="6953,1319" coordsize="57,98" path="m7007,1319l7010,1320,7004,1333,7004,1334,7002,1334,7000,1334,6973,1334,6968,1346,7007,1384,7006,1393,7001,1403,6993,1410,6983,1415,6971,1416,6964,1416,6959,1415,6956,1414,6953,1411,6953,1409,6953,1407,6956,1404,6958,1403,6962,1404,6965,1406,6969,1409,6972,1410,6976,1411,6979,1413,6989,1409,6995,1401,6998,1388,6997,1378,6992,1371,6984,1364,6972,1360,6958,1358,6957,1358,6957,1357,6972,1324,7001,1324,7004,1322,7006,1321,7007,1319xe">
              <v:path arrowok="t"/>
              <v:fill on="f" focussize="0,0"/>
              <v:stroke weight="0.120708661417323pt" color="#000000"/>
              <v:imagedata o:title=""/>
              <o:lock v:ext="edit"/>
            </v:shape>
            <v:shape id="_x0000_s1429" o:spid="_x0000_s1429" style="position:absolute;left:7294;top:486;height:96;width:65;" fillcolor="#000000" filled="t" stroked="f" coordorigin="7294,487" coordsize="65,96" path="m7345,558l7333,558,7333,582,7345,582,7345,558xm7345,487l7337,487,7294,548,7294,558,7358,558,7358,548,7300,548,7333,501,7345,501,7345,487xm7345,501l7333,501,7333,548,7345,548,7345,501xe">
              <v:path arrowok="t"/>
              <v:fill on="t" focussize="0,0"/>
              <v:stroke on="f"/>
              <v:imagedata o:title=""/>
              <o:lock v:ext="edit"/>
            </v:shape>
            <v:shape id="_x0000_s1430" o:spid="_x0000_s1430" style="position:absolute;left:7299;top:500;height:48;width:33;" filled="f" stroked="t" coordorigin="7300,501" coordsize="33,48" path="m7333,501l7300,548,7333,548,7333,501xe">
              <v:path arrowok="t"/>
              <v:fill on="f" focussize="0,0"/>
              <v:stroke weight="0.120787401574803pt" color="#000000"/>
              <v:imagedata o:title=""/>
              <o:lock v:ext="edit"/>
            </v:shape>
            <v:shape id="_x0000_s1431" o:spid="_x0000_s1431" style="position:absolute;left:7294;top:486;height:96;width:65;" filled="f" stroked="t" coordorigin="7294,487" coordsize="65,96" path="m7337,487l7345,487,7345,548,7358,548,7358,558,7345,558,7345,582,7333,582,7333,558,7294,558,7294,548,7337,487xe">
              <v:path arrowok="t"/>
              <v:fill on="f" focussize="0,0"/>
              <v:stroke weight="0.120787401574803pt" color="#000000"/>
              <v:imagedata o:title=""/>
              <o:lock v:ext="edit"/>
            </v:shape>
            <v:shape id="_x0000_s1432" o:spid="_x0000_s1432" style="position:absolute;left:7365;top:485;height:97;width:57;" fillcolor="#000000" filled="t" stroked="f" coordorigin="7365,485" coordsize="57,97" path="m7371,569l7368,569,7367,572,7365,574,7365,577,7368,579,7371,580,7376,582,7383,582,7395,580,7400,578,7391,578,7386,576,7381,574,7377,571,7373,569,7371,569xm7422,485l7420,485,7418,487,7417,487,7414,489,7386,489,7370,522,7370,523,7371,523,7384,526,7396,529,7404,536,7409,545,7410,553,7408,566,7402,574,7391,578,7400,578,7405,576,7414,569,7418,560,7420,550,7418,536,7412,526,7405,519,7395,514,7380,511,7386,500,7416,500,7416,498,7422,485xe">
              <v:path arrowok="t"/>
              <v:fill on="t" focussize="0,0"/>
              <v:stroke on="f"/>
              <v:imagedata o:title=""/>
              <o:lock v:ext="edit"/>
            </v:shape>
            <v:shape id="_x0000_s1433" o:spid="_x0000_s1433" style="position:absolute;left:7365;top:485;height:97;width:57;" filled="f" stroked="t" coordorigin="7365,485" coordsize="57,97" path="m7420,485l7422,485,7416,498,7416,500,7414,500,7414,500,7386,500,7380,511,7420,550,7418,560,7414,569,7405,576,7395,580,7383,582,7376,582,7371,580,7368,579,7365,577,7365,574,7367,572,7368,569,7371,569,7373,569,7377,571,7381,574,7386,576,7389,577,7391,578,7402,574,7408,566,7410,553,7409,545,7404,536,7396,529,7384,526,7371,523,7370,523,7370,522,7386,489,7414,489,7417,487,7418,487,7420,485xe">
              <v:path arrowok="t"/>
              <v:fill on="f" focussize="0,0"/>
              <v:stroke weight="0.120787401574803pt" color="#000000"/>
              <v:imagedata o:title=""/>
              <o:lock v:ext="edit"/>
            </v:shape>
            <v:line id="_x0000_s1434" o:spid="_x0000_s1434" o:spt="20" style="position:absolute;left:7124;top:356;flip:x;height:128;width:286;" stroked="t" coordsize="21600,21600">
              <v:path arrowok="t"/>
              <v:fill focussize="0,0"/>
              <v:stroke weight="0.411417322834646pt" color="#000000"/>
              <v:imagedata o:title=""/>
              <o:lock v:ext="edit"/>
            </v:line>
            <v:line id="_x0000_s1435" o:spid="_x0000_s1435" o:spt="20" style="position:absolute;left:7124;top:484;height:1084;width:0;" stroked="t" coordsize="21600,21600">
              <v:path arrowok="t"/>
              <v:fill focussize="0,0"/>
              <v:stroke weight="0.408661417322835pt" color="#000000"/>
              <v:imagedata o:title=""/>
              <o:lock v:ext="edit"/>
            </v:line>
            <v:line id="_x0000_s1436" o:spid="_x0000_s1436" o:spt="20" style="position:absolute;left:7124;top:1568;height:153;width:286;" stroked="t" coordsize="21600,21600">
              <v:path arrowok="t"/>
              <v:fill focussize="0,0"/>
              <v:stroke weight="0.411259842519685pt" color="#000000"/>
              <v:imagedata o:title=""/>
              <o:lock v:ext="edit"/>
            </v:line>
            <v:line id="_x0000_s1437" o:spid="_x0000_s1437" o:spt="20" style="position:absolute;left:7124;top:1545;height:0;width:82;" stroked="t" coordsize="21600,21600">
              <v:path arrowok="t"/>
              <v:fill focussize="0,0"/>
              <v:stroke weight="0.412047244094488pt" color="#000000"/>
              <v:imagedata o:title=""/>
              <o:lock v:ext="edit"/>
            </v:line>
            <v:line id="_x0000_s1438" o:spid="_x0000_s1438" o:spt="20" style="position:absolute;left:7124;top:1491;height:0;width:82;" stroked="t" coordsize="21600,21600">
              <v:path arrowok="t"/>
              <v:fill focussize="0,0"/>
              <v:stroke weight="0.412047244094488pt" color="#000000"/>
              <v:imagedata o:title=""/>
              <o:lock v:ext="edit"/>
            </v:line>
            <v:line id="_x0000_s1439" o:spid="_x0000_s1439" o:spt="20" style="position:absolute;left:7124;top:1436;height:0;width:82;" stroked="t" coordsize="21600,21600">
              <v:path arrowok="t"/>
              <v:fill focussize="0,0"/>
              <v:stroke weight="0.412047244094488pt" color="#000000"/>
              <v:imagedata o:title=""/>
              <o:lock v:ext="edit"/>
            </v:line>
            <v:line id="_x0000_s1440" o:spid="_x0000_s1440" o:spt="20" style="position:absolute;left:7124;top:1383;height:0;width:82;" stroked="t" coordsize="21600,21600">
              <v:path arrowok="t"/>
              <v:fill focussize="0,0"/>
              <v:stroke weight="0.412047244094488pt" color="#000000"/>
              <v:imagedata o:title=""/>
              <o:lock v:ext="edit"/>
            </v:line>
            <v:shape id="_x0000_s1441" o:spid="_x0000_s1441" style="position:absolute;left:7299;top:1289;height:96;width:54;" fillcolor="#000000" filled="t" stroked="f" coordorigin="7299,1289" coordsize="54,96" path="m7305,1372l7301,1373,7299,1375,7299,1380,7301,1382,7305,1383,7308,1383,7314,1384,7329,1382,7332,1380,7320,1380,7316,1378,7312,1376,7309,1375,7306,1373,7305,1372xm7347,1337l7320,1337,7325,1338,7328,1339,7332,1340,7337,1344,7339,1347,7341,1353,7342,1359,7340,1371,7333,1378,7324,1380,7332,1380,7340,1377,7349,1367,7353,1353,7350,1343,7347,1337xm7344,1298l7326,1298,7331,1300,7333,1303,7335,1307,7337,1312,7334,1322,7327,1330,7314,1335,7314,1338,7320,1337,7347,1337,7345,1333,7335,1327,7345,1319,7348,1308,7347,1303,7345,1299,7344,1298xm7332,1289l7326,1289,7314,1291,7305,1299,7299,1312,7301,1312,7306,1305,7313,1299,7321,1298,7344,1298,7342,1294,7337,1291,7332,1289xe">
              <v:path arrowok="t"/>
              <v:fill on="t" focussize="0,0"/>
              <v:stroke on="f"/>
              <v:imagedata o:title=""/>
              <o:lock v:ext="edit"/>
            </v:shape>
            <v:shape id="_x0000_s1442" o:spid="_x0000_s1442" style="position:absolute;left:7299;top:1289;height:96;width:54;" filled="f" stroked="t" coordorigin="7299,1289" coordsize="54,96" path="m7326,1289l7332,1289,7337,1291,7342,1294,7345,1299,7347,1303,7348,1308,7345,1319,7335,1327,7345,1333,7350,1343,7314,1384,7308,1383,7305,1383,7301,1382,7299,1380,7299,1377,7299,1375,7301,1373,7305,1372,7306,1373,7309,1375,7312,1376,7316,1378,7320,1380,7324,1380,7333,1378,7340,1371,7342,1359,7341,1353,7339,1347,7337,1344,7332,1340,7328,1339,7325,1338,7320,1337,7314,1338,7314,1335,7327,1330,7334,1322,7337,1312,7335,1307,7333,1303,7331,1300,7326,1298,7321,1298,7313,1299,7306,1305,7301,1312,7299,1312,7305,1299,7314,1291,7326,1289xe">
              <v:path arrowok="t"/>
              <v:fill on="f" focussize="0,0"/>
              <v:stroke weight="0.120708661417323pt" color="#000000"/>
              <v:imagedata o:title=""/>
              <o:lock v:ext="edit"/>
            </v:shape>
            <v:shape id="_x0000_s1443" o:spid="_x0000_s1443" style="position:absolute;left:7364;top:1289;height:96;width:63;" fillcolor="#000000" filled="t" stroked="f" coordorigin="7365,1289" coordsize="63,96" path="m7395,1289l7386,1290,7378,1296,7373,1305,7367,1319,7365,1337,7365,1353,7370,1367,7376,1376,7384,1382,7395,1384,7406,1382,7395,1382,7388,1380,7382,1371,7378,1357,7378,1337,7380,1318,7382,1303,7388,1295,7395,1293,7409,1293,7404,1290,7395,1289xm7409,1293l7395,1293,7403,1296,7409,1305,7412,1318,7414,1337,7412,1357,7409,1371,7403,1380,7395,1382,7406,1382,7414,1376,7420,1367,7425,1353,7427,1337,7424,1319,7418,1303,7412,1295,7409,1293xe">
              <v:path arrowok="t"/>
              <v:fill on="t" focussize="0,0"/>
              <v:stroke on="f"/>
              <v:imagedata o:title=""/>
              <o:lock v:ext="edit"/>
            </v:shape>
            <v:shape id="_x0000_s1444" o:spid="_x0000_s1444" style="position:absolute;left:7378;top:1292;height:89;width:36;" filled="f" stroked="t" coordorigin="7378,1293" coordsize="36,89" path="m7395,1293l7388,1295,7382,1303,7380,1318,7378,1337,7378,1357,7382,1371,7388,1380,7395,1382,7403,1380,7409,1371,7412,1357,7414,1337,7412,1318,7409,1305,7403,1296,7395,1293xe">
              <v:path arrowok="t"/>
              <v:fill on="f" focussize="0,0"/>
              <v:stroke weight="0.120629921259843pt" color="#000000"/>
              <v:imagedata o:title=""/>
              <o:lock v:ext="edit"/>
            </v:shape>
            <v:shape id="_x0000_s1445" o:spid="_x0000_s1445" style="position:absolute;left:7364;top:1289;height:96;width:63;" filled="f" stroked="t" coordorigin="7365,1289" coordsize="63,96" path="m7395,1289l7427,1337,7425,1353,7420,1367,7414,1376,7406,1382,7395,1384,7384,1382,7376,1376,7370,1367,7365,1353,7365,1337,7367,1319,7373,1305,7378,1296,7386,1290,7395,1289xe">
              <v:path arrowok="t"/>
              <v:fill on="f" focussize="0,0"/>
              <v:stroke weight="0.120787401574803pt" color="#000000"/>
              <v:imagedata o:title=""/>
              <o:lock v:ext="edit"/>
            </v:shape>
            <v:line id="_x0000_s1446" o:spid="_x0000_s1446" o:spt="20" style="position:absolute;left:7127;top:1328;height:0;width:151;" stroked="t" coordsize="21600,21600">
              <v:path arrowok="t"/>
              <v:fill focussize="0,0"/>
              <v:stroke weight="0.412047244094488pt" color="#000000"/>
              <v:imagedata o:title=""/>
              <o:lock v:ext="edit"/>
            </v:line>
            <v:shape id="_x0000_s1447" o:spid="_x0000_s1447" o:spt="75" type="#_x0000_t75" style="position:absolute;left:7297;top:1009;height:101;width:125;" filled="f" stroked="f" coordsize="21600,21600">
              <v:path/>
              <v:fill on="f" focussize="0,0"/>
              <v:stroke on="f"/>
              <v:imagedata r:id="rId74" o:title=""/>
              <o:lock v:ext="edit" aspectratio="t"/>
            </v:shape>
            <v:line id="_x0000_s1448" o:spid="_x0000_s1448" o:spt="20" style="position:absolute;left:7127;top:1056;height:0;width:151;" stroked="t" coordsize="21600,21600">
              <v:path arrowok="t"/>
              <v:fill focussize="0,0"/>
              <v:stroke weight="0.412047244094488pt" color="#000000"/>
              <v:imagedata o:title=""/>
              <o:lock v:ext="edit"/>
            </v:line>
            <v:line id="_x0000_s1449" o:spid="_x0000_s1449" o:spt="20" style="position:absolute;left:7124;top:1273;height:0;width:82;" stroked="t" coordsize="21600,21600">
              <v:path arrowok="t"/>
              <v:fill focussize="0,0"/>
              <v:stroke weight="0.412047244094488pt" color="#000000"/>
              <v:imagedata o:title=""/>
              <o:lock v:ext="edit"/>
            </v:line>
            <v:line id="_x0000_s1450" o:spid="_x0000_s1450" o:spt="20" style="position:absolute;left:7124;top:1219;height:0;width:82;" stroked="t" coordsize="21600,21600">
              <v:path arrowok="t"/>
              <v:fill focussize="0,0"/>
              <v:stroke weight="0.412047244094488pt" color="#000000"/>
              <v:imagedata o:title=""/>
              <o:lock v:ext="edit"/>
            </v:line>
            <v:line id="_x0000_s1451" o:spid="_x0000_s1451" o:spt="20" style="position:absolute;left:7124;top:1164;height:0;width:82;" stroked="t" coordsize="21600,21600">
              <v:path arrowok="t"/>
              <v:fill focussize="0,0"/>
              <v:stroke weight="0.412047244094488pt" color="#000000"/>
              <v:imagedata o:title=""/>
              <o:lock v:ext="edit"/>
            </v:line>
            <v:line id="_x0000_s1452" o:spid="_x0000_s1452" o:spt="20" style="position:absolute;left:7124;top:1110;height:0;width:82;" stroked="t" coordsize="21600,21600">
              <v:path arrowok="t"/>
              <v:fill focussize="0,0"/>
              <v:stroke weight="0.412047244094488pt" color="#000000"/>
              <v:imagedata o:title=""/>
              <o:lock v:ext="edit"/>
            </v:line>
            <v:line id="_x0000_s1453" o:spid="_x0000_s1453" o:spt="20" style="position:absolute;left:7124;top:1002;height:0;width:82;" stroked="t" coordsize="21600,21600">
              <v:path arrowok="t"/>
              <v:fill focussize="0,0"/>
              <v:stroke weight="0.412047244094488pt" color="#000000"/>
              <v:imagedata o:title=""/>
              <o:lock v:ext="edit"/>
            </v:line>
            <v:line id="_x0000_s1454" o:spid="_x0000_s1454" o:spt="20" style="position:absolute;left:7124;top:947;height:0;width:82;" stroked="t" coordsize="21600,21600">
              <v:path arrowok="t"/>
              <v:fill focussize="0,0"/>
              <v:stroke weight="0.412047244094488pt" color="#000000"/>
              <v:imagedata o:title=""/>
              <o:lock v:ext="edit"/>
            </v:line>
            <v:line id="_x0000_s1455" o:spid="_x0000_s1455" o:spt="20" style="position:absolute;left:7124;top:892;height:0;width:82;" stroked="t" coordsize="21600,21600">
              <v:path arrowok="t"/>
              <v:fill focussize="0,0"/>
              <v:stroke weight="0.412047244094488pt" color="#000000"/>
              <v:imagedata o:title=""/>
              <o:lock v:ext="edit"/>
            </v:line>
            <v:line id="_x0000_s1456" o:spid="_x0000_s1456" o:spt="20" style="position:absolute;left:7124;top:838;height:0;width:82;" stroked="t" coordsize="21600,21600">
              <v:path arrowok="t"/>
              <v:fill focussize="0,0"/>
              <v:stroke weight="0.412047244094488pt" color="#000000"/>
              <v:imagedata o:title=""/>
              <o:lock v:ext="edit"/>
            </v:line>
            <v:shape id="_x0000_s1457" o:spid="_x0000_s1457" style="position:absolute;left:7294;top:726;height:95;width:65;" fillcolor="#000000" filled="t" stroked="f" coordorigin="7294,727" coordsize="65,95" path="m7345,798l7333,798,7333,821,7345,821,7345,798xm7345,727l7337,727,7294,789,7294,798,7358,798,7358,789,7300,789,7333,742,7345,742,7345,727xm7345,742l7333,742,7333,789,7345,789,7345,742xe">
              <v:path arrowok="t"/>
              <v:fill on="t" focussize="0,0"/>
              <v:stroke on="f"/>
              <v:imagedata o:title=""/>
              <o:lock v:ext="edit"/>
            </v:shape>
            <v:shape id="_x0000_s1458" o:spid="_x0000_s1458" style="position:absolute;left:7299;top:741;height:48;width:33;" filled="f" stroked="t" coordorigin="7300,742" coordsize="33,48" path="m7333,742l7300,789,7333,789,7333,742xe">
              <v:path arrowok="t"/>
              <v:fill on="f" focussize="0,0"/>
              <v:stroke weight="0.120787401574803pt" color="#000000"/>
              <v:imagedata o:title=""/>
              <o:lock v:ext="edit"/>
            </v:shape>
            <v:shape id="_x0000_s1459" o:spid="_x0000_s1459" style="position:absolute;left:7294;top:726;height:95;width:65;" filled="f" stroked="t" coordorigin="7294,727" coordsize="65,95" path="m7337,727l7345,727,7345,789,7358,789,7358,798,7345,798,7345,821,7333,821,7333,798,7294,798,7294,789,7337,727xe">
              <v:path arrowok="t"/>
              <v:fill on="f" focussize="0,0"/>
              <v:stroke weight="0.120787401574803pt" color="#000000"/>
              <v:imagedata o:title=""/>
              <o:lock v:ext="edit"/>
            </v:shape>
            <v:shape id="_x0000_s1460" o:spid="_x0000_s1460" style="position:absolute;left:7364;top:726;height:95;width:63;" fillcolor="#000000" filled="t" stroked="f" coordorigin="7365,727" coordsize="63,95" path="m7395,727l7386,729,7378,733,7373,742,7367,756,7365,775,7365,792,7370,805,7376,814,7384,819,7395,821,7406,819,7395,819,7388,816,7382,808,7378,794,7378,775,7380,756,7382,742,7388,733,7395,730,7409,730,7404,727,7395,727xm7409,730l7395,730,7403,733,7409,742,7412,756,7414,775,7412,794,7409,808,7403,816,7395,819,7406,819,7414,814,7420,805,7425,790,7427,775,7424,756,7418,740,7412,732,7409,730xe">
              <v:path arrowok="t"/>
              <v:fill on="t" focussize="0,0"/>
              <v:stroke on="f"/>
              <v:imagedata o:title=""/>
              <o:lock v:ext="edit"/>
            </v:shape>
            <v:shape id="_x0000_s1461" o:spid="_x0000_s1461" style="position:absolute;left:7378;top:730;height:89;width:36;" filled="f" stroked="t" coordorigin="7378,730" coordsize="36,89" path="m7395,730l7388,733,7382,742,7380,756,7378,775,7378,794,7382,808,7388,816,7395,819,7403,816,7409,808,7412,794,7414,775,7412,756,7409,742,7403,733,7395,730xe">
              <v:path arrowok="t"/>
              <v:fill on="f" focussize="0,0"/>
              <v:stroke weight="0.120629921259843pt" color="#000000"/>
              <v:imagedata o:title=""/>
              <o:lock v:ext="edit"/>
            </v:shape>
            <v:shape id="_x0000_s1462" o:spid="_x0000_s1462" style="position:absolute;left:7364;top:726;height:95;width:63;" filled="f" stroked="t" coordorigin="7365,727" coordsize="63,95" path="m7395,727l7427,775,7425,790,7420,805,7414,814,7406,819,7395,821,7384,819,7376,814,7370,805,7365,792,7365,775,7367,756,7373,742,7378,733,7386,729,7395,727xe">
              <v:path arrowok="t"/>
              <v:fill on="f" focussize="0,0"/>
              <v:stroke weight="0.120787401574803pt" color="#000000"/>
              <v:imagedata o:title=""/>
              <o:lock v:ext="edit"/>
            </v:shape>
            <v:line id="_x0000_s1463" o:spid="_x0000_s1463" o:spt="20" style="position:absolute;left:7128;top:783;height:0;width:142;" stroked="t" coordsize="21600,21600">
              <v:path arrowok="t"/>
              <v:fill focussize="0,0"/>
              <v:stroke weight="0.412047244094488pt" color="#000000"/>
              <v:imagedata o:title=""/>
              <o:lock v:ext="edit"/>
            </v:line>
            <v:line id="_x0000_s1464" o:spid="_x0000_s1464" o:spt="20" style="position:absolute;left:7124;top:730;height:0;width:82;" stroked="t" coordsize="21600,21600">
              <v:path arrowok="t"/>
              <v:fill focussize="0,0"/>
              <v:stroke weight="0.412047244094488pt" color="#000000"/>
              <v:imagedata o:title=""/>
              <o:lock v:ext="edit"/>
            </v:line>
            <v:line id="_x0000_s1465" o:spid="_x0000_s1465" o:spt="20" style="position:absolute;left:7124;top:675;height:0;width:82;" stroked="t" coordsize="21600,21600">
              <v:path arrowok="t"/>
              <v:fill focussize="0,0"/>
              <v:stroke weight="0.412047244094488pt" color="#000000"/>
              <v:imagedata o:title=""/>
              <o:lock v:ext="edit"/>
            </v:line>
            <v:line id="_x0000_s1466" o:spid="_x0000_s1466" o:spt="20" style="position:absolute;left:7124;top:620;height:0;width:82;" stroked="t" coordsize="21600,21600">
              <v:path arrowok="t"/>
              <v:fill focussize="0,0"/>
              <v:stroke weight="0.412047244094488pt" color="#000000"/>
              <v:imagedata o:title=""/>
              <o:lock v:ext="edit"/>
            </v:line>
            <v:line id="_x0000_s1467" o:spid="_x0000_s1467" o:spt="20" style="position:absolute;left:7124;top:566;height:0;width:82;" stroked="t" coordsize="21600,21600">
              <v:path arrowok="t"/>
              <v:fill focussize="0,0"/>
              <v:stroke weight="0.412047244094488pt" color="#000000"/>
              <v:imagedata o:title=""/>
              <o:lock v:ext="edit"/>
            </v:line>
            <v:line id="_x0000_s1468" o:spid="_x0000_s1468" o:spt="20" style="position:absolute;left:7126;top:511;height:0;width:141;" stroked="t" coordsize="21600,21600">
              <v:path arrowok="t"/>
              <v:fill focussize="0,0"/>
              <v:stroke weight="0.412047244094488pt" color="#000000"/>
              <v:imagedata o:title=""/>
              <o:lock v:ext="edit"/>
            </v:line>
            <v:line id="_x0000_s1469" o:spid="_x0000_s1469" o:spt="20" style="position:absolute;left:7410;top:356;height:0;width:319;" stroked="t" coordsize="21600,21600">
              <v:path arrowok="t"/>
              <v:fill focussize="0,0"/>
              <v:stroke weight="0.412047244094488pt" color="#000000"/>
              <v:imagedata o:title=""/>
              <o:lock v:ext="edit"/>
            </v:line>
            <v:line id="_x0000_s1470" o:spid="_x0000_s1470" o:spt="20" style="position:absolute;left:7410;top:1721;height:0;width:319;" stroked="t" coordsize="21600,21600">
              <v:path arrowok="t"/>
              <v:fill focussize="0,0"/>
              <v:stroke weight="0.412047244094488pt" color="#000000"/>
              <v:imagedata o:title=""/>
              <o:lock v:ext="edit"/>
            </v:line>
            <w10:wrap type="topAndBottom"/>
          </v:group>
        </w:pict>
      </w:r>
      <w:r>
        <w:pict>
          <v:group id="_x0000_s1471" o:spid="_x0000_s1471" o:spt="203" style="position:absolute;left:0pt;margin-left:192.25pt;margin-top:12.3pt;height:74pt;width:77pt;mso-position-horizontal-relative:page;z-index:251809792;mso-width-relative:page;mso-height-relative:page;" coordorigin="3846,246" coordsize="1540,1480">
            <o:lock v:ext="edit"/>
            <v:line id="_x0000_s1472" o:spid="_x0000_s1472" o:spt="20" style="position:absolute;left:3846;top:250;height:0;width:633;" stroked="t" coordsize="21600,21600">
              <v:path arrowok="t"/>
              <v:fill focussize="0,0"/>
              <v:stroke weight="0.422362204724409pt" color="#000000"/>
              <v:imagedata o:title=""/>
              <o:lock v:ext="edit"/>
            </v:line>
            <v:shape id="_x0000_s1473" o:spid="_x0000_s1473" style="position:absolute;left:0;top:8557;height:1664;width:1209;" filled="f" stroked="t" coordorigin="0,8557" coordsize="1209,1664" path="m4083,277l4562,277m4562,277l4562,1701m4562,1701l4026,1701m4562,488l4780,488m4780,488l4780,1571m4780,1571l4562,1571m4562,1002l4780,1002m5066,356l4778,484m4778,484l4778,1568m4778,1568l5066,1721m4778,1545l4862,1545m4778,1491l4862,1491m4778,1436l4862,1436m4778,1383l4862,1383m4783,1328l4933,1328m4783,1056l4933,1056m4778,1273l4862,1273m4778,1219l4862,1219m4778,1164l4862,1164m4778,1110l4862,1110m4778,1002l4862,1002m4778,947l4862,947m4778,892l4862,892m4778,838l4862,838m4784,783l4925,783m4778,730l4862,730m4778,675l4862,675m4778,620l4862,620m4778,566l4862,566m4782,511l4922,511e">
              <v:path arrowok="t"/>
              <v:fill on="f" focussize="0,0"/>
              <v:stroke weight="0.410314960629921pt" color="#000000"/>
              <v:imagedata o:title=""/>
              <o:lock v:ext="edit"/>
            </v:shape>
            <v:shape id="_x0000_s1474" o:spid="_x0000_s1474" style="position:absolute;left:4961;top:496;height:96;width:39;" fillcolor="#000000" filled="t" stroked="f" coordorigin="4962,496" coordsize="39,96" path="m5000,589l4963,589,4963,591,5000,591,5000,589xm4988,508l4972,508,4975,509,4975,511,4976,514,4976,578,4975,582,4975,584,4973,586,4971,587,4968,589,4996,589,4992,587,4990,586,4988,585,4988,582,4988,508xm4988,496l4986,496,4962,509,4962,510,4965,509,4968,508,4988,508,4988,496xe">
              <v:path arrowok="t"/>
              <v:fill on="t" focussize="0,0"/>
              <v:stroke on="f"/>
              <v:imagedata o:title=""/>
              <o:lock v:ext="edit"/>
            </v:shape>
            <v:shape id="_x0000_s1475" o:spid="_x0000_s1475" style="position:absolute;left:4961;top:496;height:96;width:39;" filled="f" stroked="t" coordorigin="4962,496" coordsize="39,96" path="m4986,496l4988,496,4988,580,4988,582,4988,585,4990,586,4992,587,4996,589,5000,589,5000,591,4963,591,4963,589,4968,589,4971,587,4973,586,4975,584,4975,582,4976,578,4976,514,4975,511,4975,509,4972,508,4970,508,4968,508,4965,509,4962,510,4962,509,4986,496xe">
              <v:path arrowok="t"/>
              <v:fill on="f" focussize="0,0"/>
              <v:stroke weight="0.120629921259843pt" color="#000000"/>
              <v:imagedata o:title=""/>
              <o:lock v:ext="edit"/>
            </v:shape>
            <v:shape id="_x0000_s1476" o:spid="_x0000_s1476" style="position:absolute;left:5017;top:496;height:96;width:62;" fillcolor="#000000" filled="t" stroked="f" coordorigin="5018,496" coordsize="62,96" path="m5048,496l5039,498,5032,503,5025,511,5020,526,5018,545,5019,560,5024,574,5029,584,5037,589,5048,591,5060,589,5048,589,5041,586,5035,578,5032,564,5031,545,5032,524,5035,511,5041,503,5048,500,5062,500,5058,497,5048,496xm5062,500l5048,500,5056,503,5062,511,5066,526,5067,545,5066,564,5062,578,5056,586,5048,589,5060,589,5068,584,5074,574,5078,560,5080,545,5077,526,5071,510,5066,502,5062,500xe">
              <v:path arrowok="t"/>
              <v:fill on="t" focussize="0,0"/>
              <v:stroke on="f"/>
              <v:imagedata o:title=""/>
              <o:lock v:ext="edit"/>
            </v:shape>
            <v:shape id="_x0000_s1477" o:spid="_x0000_s1477" style="position:absolute;left:1151;top:8809;height:110;width:72;" filled="f" stroked="t" coordorigin="1152,8810" coordsize="72,110" path="m5048,500l5041,503,5035,511,5032,524,5031,545,5032,564,5035,578,5041,586,5048,589,5056,586,5062,578,5066,564,5067,545,5066,526,5062,511,5056,503,5048,500xm5048,496l5058,497,5066,502,5071,510,5077,526,5080,545,5078,560,5074,574,5068,584,5060,589,5048,591,5037,589,5029,584,5024,574,5019,560,5018,545,5020,526,5025,511,5032,503,5039,498,5048,496xe">
              <v:path arrowok="t"/>
              <v:fill on="f" focussize="0,0"/>
              <v:stroke weight="0.121023622047244pt" color="#000000"/>
              <v:imagedata o:title=""/>
              <o:lock v:ext="edit"/>
            </v:shape>
            <v:shape id="_x0000_s1478" o:spid="_x0000_s1478" style="position:absolute;left:4984;top:710;height:98;width:57;" fillcolor="#000000" filled="t" stroked="f" coordorigin="4985,711" coordsize="57,98" path="m4990,795l4988,796,4985,798,4985,803,4988,805,4991,807,4996,807,5001,808,5014,806,5022,803,5007,803,5004,802,5000,800,4997,798,4990,795xm5039,711l5037,713,5035,714,5004,714,4988,748,4988,749,4990,750,5004,751,5014,756,5022,763,5027,770,5029,780,5027,793,5020,800,5011,803,5022,803,5025,802,5033,795,5037,786,5039,776,5037,762,5032,753,5024,745,5013,740,4999,738,5005,727,5034,727,5035,725,5041,712,5039,711xe">
              <v:path arrowok="t"/>
              <v:fill on="t" focussize="0,0"/>
              <v:stroke on="f"/>
              <v:imagedata o:title=""/>
              <o:lock v:ext="edit"/>
            </v:shape>
            <v:shape id="_x0000_s1479" o:spid="_x0000_s1479" style="position:absolute;left:4984;top:710;height:98;width:57;" filled="f" stroked="t" coordorigin="4985,711" coordsize="57,98" path="m5039,711l5041,712,5035,725,5034,727,5032,727,5005,727,4999,738,5013,740,5024,745,5032,753,5037,762,5039,776,5037,786,5033,795,5025,802,5014,806,5001,808,4996,807,4991,807,4988,805,4985,803,4985,801,4985,798,4988,796,4990,795,4993,796,4997,798,5000,800,5004,802,5007,803,5011,803,5020,800,5027,793,5029,780,5027,770,5022,763,5014,756,5004,751,4990,750,4988,749,4988,748,5004,714,5033,714,5035,714,5037,713,5039,711xe">
              <v:path arrowok="t"/>
              <v:fill on="f" focussize="0,0"/>
              <v:stroke weight="0.120787401574803pt" color="#000000"/>
              <v:imagedata o:title=""/>
              <o:lock v:ext="edit"/>
            </v:shape>
            <v:shape id="_x0000_s1480" o:spid="_x0000_s1480" style="position:absolute;left:4984;top:1011;height:96;width:62;" fillcolor="#000000" filled="t" stroked="f" coordorigin="4984,1011" coordsize="62,96" path="m5014,1011l5005,1014,4997,1019,4991,1027,4985,1041,4984,1060,4985,1077,4988,1090,4996,1099,5004,1104,5014,1106,5025,1104,5014,1104,5006,1101,5001,1093,4998,1079,4997,1060,4998,1040,5001,1027,5007,1019,5014,1015,5027,1015,5024,1012,5014,1011xm5027,1015l5014,1015,5022,1019,5027,1027,5031,1041,5033,1060,5031,1079,5027,1093,5022,1101,5014,1104,5025,1104,5034,1099,5040,1090,5045,1075,5046,1060,5043,1041,5037,1026,5031,1017,5027,1015xe">
              <v:path arrowok="t"/>
              <v:fill on="t" focussize="0,0"/>
              <v:stroke on="f"/>
              <v:imagedata o:title=""/>
              <o:lock v:ext="edit"/>
            </v:shape>
            <v:shape id="_x0000_s1481" o:spid="_x0000_s1481" style="position:absolute;left:1112;top:9403;height:110;width:72;" filled="f" stroked="t" coordorigin="1113,9403" coordsize="72,110" path="m5014,1015l5007,1019,5001,1027,4998,1040,4997,1060,4998,1079,5001,1093,5006,1101,5014,1104,5022,1101,5027,1093,5031,1079,5033,1060,5031,1041,5027,1027,5022,1019,5014,1015xm5014,1011l5024,1012,5031,1017,5037,1026,5043,1041,5046,1060,5045,1075,5040,1090,5034,1099,5025,1104,5014,1106,5004,1104,4996,1099,4988,1090,4985,1077,4984,1060,4985,1041,4991,1027,4997,1019,5005,1014,5014,1011xe">
              <v:path arrowok="t"/>
              <v:fill on="f" focussize="0,0"/>
              <v:stroke weight="0.121023622047244pt" color="#000000"/>
              <v:imagedata o:title=""/>
              <o:lock v:ext="edit"/>
            </v:shape>
            <v:shape id="_x0000_s1482" o:spid="_x0000_s1482" style="position:absolute;left:4931;top:1251;height:96;width:63;" fillcolor="#000000" filled="t" stroked="f" coordorigin="4932,1251" coordsize="63,96" path="m4980,1324l4970,1324,4970,1346,4980,1346,4980,1324xm4980,1251l4973,1251,4932,1314,4932,1324,4994,1324,4994,1314,4936,1314,4969,1267,4980,1267,4980,1251xm4980,1267l4970,1267,4970,1314,4980,1314,4980,1267xe">
              <v:path arrowok="t"/>
              <v:fill on="t" focussize="0,0"/>
              <v:stroke on="f"/>
              <v:imagedata o:title=""/>
              <o:lock v:ext="edit"/>
            </v:shape>
            <v:shape id="_x0000_s1483" o:spid="_x0000_s1483" style="position:absolute;left:1051;top:9679;height:110;width:73;" filled="f" stroked="t" coordorigin="1052,9680" coordsize="73,110" path="m4969,1267l4936,1314,4970,1314,4970,1267,4969,1267xm4973,1251l4980,1251,4980,1314,4994,1314,4994,1324,4980,1324,4980,1346,4970,1346,4970,1324,4932,1324,4932,1314,4973,1251xe">
              <v:path arrowok="t"/>
              <v:fill on="f" focussize="0,0"/>
              <v:stroke weight="0.121023622047244pt" color="#000000"/>
              <v:imagedata o:title=""/>
              <o:lock v:ext="edit"/>
            </v:shape>
            <v:shape id="_x0000_s1484" o:spid="_x0000_s1484" style="position:absolute;left:5006;top:1331;height:15;width:17;" fillcolor="#000000" filled="t" stroked="f" coordorigin="5006,1332" coordsize="17,15" path="m5014,1332l5012,1333,5009,1334,5007,1337,5006,1339,5006,1341,5007,1344,5009,1345,5011,1346,5020,1346,5022,1344,5022,1337,5020,1334,5018,1333,5014,1332xe">
              <v:path arrowok="t"/>
              <v:fill on="t" focussize="0,0"/>
              <v:stroke on="f"/>
              <v:imagedata o:title=""/>
              <o:lock v:ext="edit"/>
            </v:shape>
            <v:shape id="_x0000_s1485" o:spid="_x0000_s1485" style="position:absolute;left:5006;top:1331;height:15;width:17;" filled="f" stroked="t" coordorigin="5006,1332" coordsize="17,15" path="m5014,1332l5018,1333,5020,1334,5022,1337,5022,1339,5022,1344,5020,1346,5019,1346,5017,1346,5014,1346,5011,1346,5009,1345,5007,1344,5006,1341,5006,1339,5007,1337,5009,1334,5012,1333,5014,1332xe">
              <v:path arrowok="t"/>
              <v:fill on="f" focussize="0,0"/>
              <v:stroke weight="0.121023622047244pt" color="#000000"/>
              <v:imagedata o:title=""/>
              <o:lock v:ext="edit"/>
            </v:shape>
            <v:shape id="_x0000_s1486" o:spid="_x0000_s1486" style="position:absolute;left:5035;top:1249;height:97;width:56;" fillcolor="#000000" filled="t" stroked="f" coordorigin="5035,1250" coordsize="56,97" path="m5041,1334l5037,1335,5037,1337,5035,1339,5037,1343,5039,1344,5041,1345,5047,1346,5053,1346,5066,1345,5072,1343,5059,1343,5055,1341,5052,1339,5048,1337,5045,1335,5041,1334xm5090,1250l5089,1252,5087,1254,5055,1254,5040,1287,5040,1289,5041,1289,5054,1290,5066,1295,5074,1301,5078,1309,5081,1318,5077,1331,5071,1339,5061,1343,5072,1343,5076,1341,5083,1334,5088,1325,5090,1315,5089,1301,5082,1290,5075,1285,5065,1280,5050,1276,5056,1264,5086,1264,5087,1263,5091,1251,5090,1250xe">
              <v:path arrowok="t"/>
              <v:fill on="t" focussize="0,0"/>
              <v:stroke on="f"/>
              <v:imagedata o:title=""/>
              <o:lock v:ext="edit"/>
            </v:shape>
            <v:shape id="_x0000_s1487" o:spid="_x0000_s1487" style="position:absolute;left:5035;top:1249;height:97;width:56;" filled="f" stroked="t" coordorigin="5035,1250" coordsize="56,97" path="m5090,1250l5091,1251,5087,1263,5086,1264,5084,1264,5083,1264,5056,1264,5050,1276,5065,1280,5075,1285,5082,1290,5089,1301,5090,1315,5088,1325,5083,1334,5076,1341,5066,1345,5053,1346,5047,1346,5041,1345,5039,1344,5037,1343,5035,1339,5037,1337,5052,1339,5055,1341,5059,1343,5061,1343,5071,1339,5077,1331,5081,1318,5078,1309,5074,1301,5066,1295,5054,1290,5041,1289,5040,1289,5040,1288,5040,1287,5055,1254,5084,1254,5087,1254,5089,1252,5090,1250xe">
              <v:path arrowok="t"/>
              <v:fill on="f" focussize="0,0"/>
              <v:stroke weight="0.120787401574803pt" color="#000000"/>
              <v:imagedata o:title=""/>
              <o:lock v:ext="edit"/>
            </v:shape>
            <v:shape id="_x0000_s1488" o:spid="_x0000_s1488" style="position:absolute;left:4706;top:1310;height:96;width:62;" fillcolor="#000000" filled="t" stroked="f" coordorigin="4706,1311" coordsize="62,96" path="m4736,1311l4727,1312,4720,1318,4713,1326,4708,1340,4706,1358,4707,1375,4712,1388,4718,1397,4726,1403,4736,1406,4748,1403,4736,1403,4729,1401,4723,1391,4720,1378,4719,1358,4720,1339,4723,1325,4729,1317,4736,1314,4750,1314,4746,1312,4736,1311xm4750,1314l4736,1314,4745,1318,4751,1326,4754,1339,4755,1358,4754,1378,4751,1391,4745,1401,4736,1403,4748,1403,4756,1397,4762,1388,4767,1375,4768,1358,4766,1340,4760,1325,4754,1317,4750,1314xe">
              <v:path arrowok="t"/>
              <v:fill on="t" focussize="0,0"/>
              <v:stroke on="f"/>
              <v:imagedata o:title=""/>
              <o:lock v:ext="edit"/>
            </v:shape>
            <v:shape id="_x0000_s1489" o:spid="_x0000_s1489" style="position:absolute;left:790;top:9748;height:110;width:72;" filled="f" stroked="t" coordorigin="790,9748" coordsize="72,110" path="m4736,1314l4729,1317,4723,1325,4720,1339,4719,1358,4720,1378,4723,1391,4729,1401,4736,1403,4745,1401,4751,1391,4754,1378,4755,1358,4754,1339,4751,1326,4745,1318,4736,1314xm4736,1311l4746,1312,4754,1317,4760,1325,4766,1340,4768,1358,4767,1375,4762,1388,4756,1397,4748,1403,4736,1406,4726,1403,4718,1397,4712,1388,4707,1375,4706,1358,4708,1340,4713,1326,4720,1318,4727,1312,4736,1311xe">
              <v:path arrowok="t"/>
              <v:fill on="f" focussize="0,0"/>
              <v:stroke weight="0.121023622047244pt" color="#000000"/>
              <v:imagedata o:title=""/>
              <o:lock v:ext="edit"/>
            </v:shape>
            <v:shape id="_x0000_s1490" o:spid="_x0000_s1490" style="position:absolute;left:861;top:8647;height:1574;width:718;" filled="f" stroked="t" coordorigin="862,8648" coordsize="718,1574" path="m4768,1002l4768,1203m5066,356l5385,356m5066,1721l5385,1721e">
              <v:path arrowok="t"/>
              <v:fill on="f" focussize="0,0"/>
              <v:stroke weight="0.410314960629921pt" color="#000000"/>
              <v:imagedata o:title=""/>
              <o:lock v:ext="edit"/>
            </v:shape>
          </v:group>
        </w:pict>
      </w:r>
      <w:r>
        <w:rPr>
          <w:rFonts w:ascii="Times New Roman" w:eastAsia="Times New Roman"/>
          <w:spacing w:val="-2"/>
        </w:rPr>
        <w:t>mm</w:t>
      </w:r>
      <w:r>
        <w:rPr>
          <w:spacing w:val="-2"/>
        </w:rPr>
        <w:t>，</w:t>
      </w:r>
      <w:r>
        <w:t>所测金</w:t>
      </w:r>
      <w:r>
        <w:rPr>
          <w:spacing w:val="-3"/>
        </w:rPr>
        <w:t>属</w:t>
      </w:r>
      <w:r>
        <w:t>板</w:t>
      </w:r>
      <w:r>
        <w:rPr>
          <w:spacing w:val="-3"/>
        </w:rPr>
        <w:t>的</w:t>
      </w:r>
      <w:r>
        <w:t>厚</w:t>
      </w:r>
      <w:r>
        <w:rPr>
          <w:spacing w:val="-3"/>
        </w:rPr>
        <w:t>度</w:t>
      </w:r>
      <w:r>
        <w:t>为</w:t>
      </w:r>
      <w:r>
        <w:tab/>
      </w:r>
      <w:r>
        <w:rPr>
          <w:rFonts w:ascii="Times New Roman" w:eastAsia="Times New Roman"/>
          <w:spacing w:val="-2"/>
        </w:rPr>
        <w:t>mm.</w:t>
      </w:r>
    </w:p>
    <w:p>
      <w:pPr>
        <w:pStyle w:val="6"/>
        <w:tabs>
          <w:tab w:val="left" w:pos="2544"/>
        </w:tabs>
        <w:spacing w:before="113"/>
        <w:ind w:left="0" w:right="32"/>
        <w:jc w:val="center"/>
        <w:rPr>
          <w:rFonts w:ascii="Times New Roman" w:eastAsia="Times New Roman"/>
        </w:rPr>
      </w:pPr>
      <w:r>
        <w:t>图</w:t>
      </w:r>
      <w:r>
        <w:rPr>
          <w:rFonts w:ascii="Times New Roman" w:eastAsia="Times New Roman"/>
        </w:rPr>
        <w:t>(a)</w:t>
      </w:r>
      <w:r>
        <w:rPr>
          <w:rFonts w:ascii="Times New Roman" w:eastAsia="Times New Roman"/>
        </w:rPr>
        <w:tab/>
      </w:r>
      <w:r>
        <w:t>图</w:t>
      </w:r>
      <w:r>
        <w:rPr>
          <w:rFonts w:ascii="Times New Roman" w:eastAsia="Times New Roman"/>
        </w:rPr>
        <w:t>(b)</w:t>
      </w:r>
    </w:p>
    <w:p>
      <w:pPr>
        <w:pStyle w:val="6"/>
        <w:tabs>
          <w:tab w:val="left" w:pos="2285"/>
          <w:tab w:val="left" w:pos="2969"/>
        </w:tabs>
        <w:spacing w:before="92"/>
        <w:rPr>
          <w:rFonts w:ascii="Times New Roman" w:eastAsia="Times New Roman"/>
        </w:rPr>
      </w:pPr>
      <w:r>
        <w:t>【答</w:t>
      </w:r>
      <w:r>
        <w:rPr>
          <w:spacing w:val="-3"/>
        </w:rPr>
        <w:t>案</w:t>
      </w:r>
      <w:r>
        <w:t>】</w:t>
      </w:r>
      <w:r>
        <w:rPr>
          <w:rFonts w:ascii="Times New Roman" w:eastAsia="Times New Roman"/>
        </w:rPr>
        <w:t>] 0.010</w:t>
      </w:r>
      <w:r>
        <w:rPr>
          <w:rFonts w:ascii="Times New Roman" w:eastAsia="Times New Roman"/>
        </w:rPr>
        <w:tab/>
      </w:r>
      <w:r>
        <w:rPr>
          <w:rFonts w:ascii="Times New Roman" w:eastAsia="Times New Roman"/>
        </w:rPr>
        <w:t>6.870</w:t>
      </w:r>
      <w:r>
        <w:rPr>
          <w:rFonts w:ascii="Times New Roman" w:eastAsia="Times New Roman"/>
        </w:rPr>
        <w:tab/>
      </w:r>
      <w:r>
        <w:rPr>
          <w:rFonts w:ascii="Times New Roman" w:eastAsia="Times New Roman"/>
        </w:rPr>
        <w:t>6.860</w:t>
      </w:r>
    </w:p>
    <w:p>
      <w:pPr>
        <w:pStyle w:val="6"/>
        <w:spacing w:before="90"/>
      </w:pPr>
      <w:r>
        <w:rPr>
          <w:rFonts w:ascii="Times New Roman" w:eastAsia="Times New Roman"/>
          <w:color w:val="FF0000"/>
        </w:rPr>
        <w:t>2013-22</w:t>
      </w:r>
      <w:r>
        <w:rPr>
          <w:color w:val="FF0000"/>
        </w:rPr>
        <w:t>．</w:t>
      </w:r>
      <w:r>
        <w:t>图</w:t>
      </w:r>
      <w:r>
        <w:rPr>
          <w:rFonts w:ascii="Times New Roman" w:eastAsia="Times New Roman"/>
        </w:rPr>
        <w:t>(a)</w:t>
      </w:r>
      <w:r>
        <w:t>为测量物块与水平桌面之间动摩擦因数的实验装置示意图。实验步骤如下：</w:t>
      </w:r>
    </w:p>
    <w:p>
      <w:pPr>
        <w:pStyle w:val="6"/>
        <w:spacing w:before="91" w:line="321" w:lineRule="auto"/>
        <w:ind w:left="218" w:right="179" w:firstLine="420"/>
      </w:pPr>
      <w:r>
        <w:drawing>
          <wp:anchor distT="0" distB="0" distL="0" distR="0" simplePos="0" relativeHeight="248547328" behindDoc="1" locked="0" layoutInCell="1" allowOverlap="1">
            <wp:simplePos x="0" y="0"/>
            <wp:positionH relativeFrom="page">
              <wp:posOffset>4157345</wp:posOffset>
            </wp:positionH>
            <wp:positionV relativeFrom="paragraph">
              <wp:posOffset>361950</wp:posOffset>
            </wp:positionV>
            <wp:extent cx="2428240" cy="874395"/>
            <wp:effectExtent l="0" t="0" r="0" b="0"/>
            <wp:wrapNone/>
            <wp:docPr id="97" name="image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image67.png"/>
                    <pic:cNvPicPr>
                      <a:picLocks noChangeAspect="1"/>
                    </pic:cNvPicPr>
                  </pic:nvPicPr>
                  <pic:blipFill>
                    <a:blip r:embed="rId75" cstate="print"/>
                    <a:stretch>
                      <a:fillRect/>
                    </a:stretch>
                  </pic:blipFill>
                  <pic:spPr>
                    <a:xfrm>
                      <a:off x="0" y="0"/>
                      <a:ext cx="2428222" cy="874439"/>
                    </a:xfrm>
                    <a:prstGeom prst="rect">
                      <a:avLst/>
                    </a:prstGeom>
                  </pic:spPr>
                </pic:pic>
              </a:graphicData>
            </a:graphic>
          </wp:anchor>
        </w:drawing>
      </w:r>
      <w:r>
        <w:t xml:space="preserve">①用天平测量物块和遮光片的总质量 </w:t>
      </w:r>
      <w:r>
        <w:rPr>
          <w:rFonts w:ascii="Times New Roman" w:hAnsi="Times New Roman" w:eastAsia="Times New Roman"/>
          <w:i/>
        </w:rPr>
        <w:t>M</w:t>
      </w:r>
      <w:r>
        <w:t xml:space="preserve">、重物的质量 </w:t>
      </w:r>
      <w:r>
        <w:rPr>
          <w:rFonts w:ascii="Times New Roman" w:hAnsi="Times New Roman" w:eastAsia="Times New Roman"/>
          <w:i/>
        </w:rPr>
        <w:t>m</w:t>
      </w:r>
      <w:r>
        <w:t xml:space="preserve">；用游标卡尺测量遮光片的宽度 </w:t>
      </w:r>
      <w:r>
        <w:rPr>
          <w:rFonts w:ascii="Times New Roman" w:hAnsi="Times New Roman" w:eastAsia="Times New Roman"/>
          <w:i/>
        </w:rPr>
        <w:t>d</w:t>
      </w:r>
      <w:r>
        <w:t xml:space="preserve">；用米尺测最两光电门之间的距离 </w:t>
      </w:r>
      <w:r>
        <w:rPr>
          <w:rFonts w:ascii="Times New Roman" w:hAnsi="Times New Roman" w:eastAsia="Times New Roman"/>
          <w:i/>
        </w:rPr>
        <w:t>s</w:t>
      </w:r>
      <w:r>
        <w:t>；</w:t>
      </w:r>
    </w:p>
    <w:p>
      <w:pPr>
        <w:pStyle w:val="6"/>
        <w:spacing w:line="268" w:lineRule="exact"/>
      </w:pPr>
      <w:r>
        <w:rPr>
          <w:spacing w:val="-3"/>
        </w:rPr>
        <w:t>②调整轻滑轮，使细线水平；</w:t>
      </w:r>
    </w:p>
    <w:p>
      <w:pPr>
        <w:pStyle w:val="6"/>
        <w:spacing w:before="91" w:line="321" w:lineRule="auto"/>
        <w:ind w:left="218" w:right="4385" w:firstLine="420"/>
        <w:jc w:val="both"/>
      </w:pPr>
      <w:r>
        <w:pict>
          <v:line id="_x0000_s1491" o:spid="_x0000_s1491" o:spt="20" style="position:absolute;left:0pt;margin-left:252pt;margin-top:61.75pt;height:0pt;width:5.9pt;mso-position-horizontal-relative:page;mso-wrap-distance-bottom:0pt;mso-wrap-distance-top:0pt;z-index:-251509760;mso-width-relative:page;mso-height-relative:page;" stroked="t" coordsize="21600,21600">
            <v:path arrowok="t"/>
            <v:fill focussize="0,0"/>
            <v:stroke weight="0.596299212598425pt" color="#000000"/>
            <v:imagedata o:title=""/>
            <o:lock v:ext="edit"/>
            <w10:wrap type="topAndBottom"/>
          </v:line>
        </w:pict>
      </w:r>
      <w:r>
        <w:rPr>
          <w:spacing w:val="-5"/>
        </w:rPr>
        <w:t xml:space="preserve">③让物块从光电门 </w:t>
      </w:r>
      <w:r>
        <w:rPr>
          <w:rFonts w:ascii="Times New Roman" w:hAnsi="Times New Roman" w:eastAsia="Times New Roman"/>
        </w:rPr>
        <w:t>A</w:t>
      </w:r>
      <w:r>
        <w:rPr>
          <w:rFonts w:ascii="Times New Roman" w:hAnsi="Times New Roman" w:eastAsia="Times New Roman"/>
          <w:spacing w:val="38"/>
        </w:rPr>
        <w:t xml:space="preserve"> </w:t>
      </w:r>
      <w:r>
        <w:rPr>
          <w:spacing w:val="-4"/>
        </w:rPr>
        <w:t>的左侧由静止释放，用数字</w:t>
      </w:r>
      <w:r>
        <w:rPr>
          <w:spacing w:val="-6"/>
        </w:rPr>
        <w:t xml:space="preserve">毫秒计分别测出遮光片经过光电门 </w:t>
      </w:r>
      <w:r>
        <w:rPr>
          <w:rFonts w:ascii="Times New Roman" w:hAnsi="Times New Roman" w:eastAsia="Times New Roman"/>
        </w:rPr>
        <w:t>A</w:t>
      </w:r>
      <w:r>
        <w:rPr>
          <w:rFonts w:ascii="Times New Roman" w:hAnsi="Times New Roman" w:eastAsia="Times New Roman"/>
          <w:spacing w:val="12"/>
        </w:rPr>
        <w:t xml:space="preserve"> </w:t>
      </w:r>
      <w:r>
        <w:rPr>
          <w:spacing w:val="-11"/>
        </w:rPr>
        <w:t xml:space="preserve">和光电门 </w:t>
      </w:r>
      <w:r>
        <w:rPr>
          <w:rFonts w:ascii="Times New Roman" w:hAnsi="Times New Roman" w:eastAsia="Times New Roman"/>
        </w:rPr>
        <w:t>B</w:t>
      </w:r>
      <w:r>
        <w:rPr>
          <w:rFonts w:ascii="Times New Roman" w:hAnsi="Times New Roman" w:eastAsia="Times New Roman"/>
          <w:spacing w:val="11"/>
        </w:rPr>
        <w:t xml:space="preserve"> </w:t>
      </w:r>
      <w:r>
        <w:rPr>
          <w:spacing w:val="-3"/>
        </w:rPr>
        <w:t>所用</w:t>
      </w:r>
      <w:r>
        <w:rPr>
          <w:spacing w:val="-15"/>
          <w:position w:val="2"/>
        </w:rPr>
        <w:t xml:space="preserve">的时间 </w:t>
      </w:r>
      <w:r>
        <w:rPr>
          <w:rFonts w:ascii="Times New Roman" w:hAnsi="Times New Roman" w:eastAsia="Times New Roman"/>
          <w:i/>
          <w:position w:val="2"/>
        </w:rPr>
        <w:t>Δt</w:t>
      </w:r>
      <w:r>
        <w:rPr>
          <w:rFonts w:ascii="Times New Roman" w:hAnsi="Times New Roman" w:eastAsia="Times New Roman"/>
          <w:sz w:val="14"/>
        </w:rPr>
        <w:t>A</w:t>
      </w:r>
      <w:r>
        <w:rPr>
          <w:rFonts w:ascii="Times New Roman" w:hAnsi="Times New Roman" w:eastAsia="Times New Roman"/>
          <w:spacing w:val="-2"/>
          <w:sz w:val="14"/>
        </w:rPr>
        <w:t xml:space="preserve"> </w:t>
      </w:r>
      <w:r>
        <w:rPr>
          <w:spacing w:val="-27"/>
          <w:position w:val="2"/>
        </w:rPr>
        <w:t xml:space="preserve">和 </w:t>
      </w:r>
      <w:r>
        <w:rPr>
          <w:rFonts w:ascii="Times New Roman" w:hAnsi="Times New Roman" w:eastAsia="Times New Roman"/>
          <w:i/>
          <w:position w:val="2"/>
        </w:rPr>
        <w:t>Δt</w:t>
      </w:r>
      <w:r>
        <w:rPr>
          <w:rFonts w:ascii="Times New Roman" w:hAnsi="Times New Roman" w:eastAsia="Times New Roman"/>
          <w:sz w:val="14"/>
        </w:rPr>
        <w:t>B</w:t>
      </w:r>
      <w:r>
        <w:rPr>
          <w:spacing w:val="-10"/>
          <w:position w:val="2"/>
        </w:rPr>
        <w:t xml:space="preserve">，求出加速度 </w:t>
      </w:r>
      <w:r>
        <w:rPr>
          <w:rFonts w:ascii="Times New Roman" w:hAnsi="Times New Roman" w:eastAsia="Times New Roman"/>
          <w:i/>
          <w:position w:val="2"/>
        </w:rPr>
        <w:t>a</w:t>
      </w:r>
      <w:r>
        <w:rPr>
          <w:position w:val="2"/>
        </w:rPr>
        <w:t>；</w:t>
      </w:r>
    </w:p>
    <w:p>
      <w:pPr>
        <w:pStyle w:val="6"/>
        <w:spacing w:line="170" w:lineRule="exact"/>
        <w:jc w:val="both"/>
      </w:pPr>
      <w:r>
        <w:rPr>
          <w:spacing w:val="-7"/>
        </w:rPr>
        <w:t xml:space="preserve">④多次重复步骤③，求 </w:t>
      </w:r>
      <w:r>
        <w:rPr>
          <w:rFonts w:ascii="Times New Roman" w:hAnsi="Times New Roman" w:eastAsia="Times New Roman"/>
          <w:i/>
        </w:rPr>
        <w:t>a</w:t>
      </w:r>
      <w:r>
        <w:rPr>
          <w:rFonts w:ascii="Times New Roman" w:hAnsi="Times New Roman" w:eastAsia="Times New Roman"/>
          <w:i/>
          <w:spacing w:val="2"/>
        </w:rPr>
        <w:t xml:space="preserve"> </w:t>
      </w:r>
      <w:r>
        <w:rPr>
          <w:spacing w:val="7"/>
        </w:rPr>
        <w:t>的平均值</w:t>
      </w:r>
      <w:r>
        <w:rPr>
          <w:rFonts w:ascii="Times New Roman" w:hAnsi="Times New Roman" w:eastAsia="Times New Roman"/>
          <w:i/>
          <w:sz w:val="23"/>
        </w:rPr>
        <w:t>a</w:t>
      </w:r>
      <w:r>
        <w:rPr>
          <w:rFonts w:ascii="Times New Roman" w:hAnsi="Times New Roman" w:eastAsia="Times New Roman"/>
          <w:i/>
          <w:spacing w:val="12"/>
          <w:sz w:val="23"/>
        </w:rPr>
        <w:t xml:space="preserve"> </w:t>
      </w:r>
      <w:r>
        <w:t>；</w:t>
      </w:r>
    </w:p>
    <w:p>
      <w:pPr>
        <w:pStyle w:val="6"/>
        <w:spacing w:before="90"/>
        <w:rPr>
          <w:rFonts w:ascii="Times New Roman" w:hAnsi="Times New Roman" w:eastAsia="Times New Roman"/>
        </w:rPr>
      </w:pPr>
      <w:r>
        <w:rPr>
          <w:spacing w:val="-5"/>
        </w:rPr>
        <w:t xml:space="preserve">⑤根据上述实验数据求出动摩擦因数 </w:t>
      </w:r>
      <w:r>
        <w:rPr>
          <w:rFonts w:ascii="Times New Roman" w:hAnsi="Times New Roman" w:eastAsia="Times New Roman"/>
          <w:i/>
        </w:rPr>
        <w:t>μ</w:t>
      </w:r>
      <w:r>
        <w:rPr>
          <w:rFonts w:ascii="Times New Roman" w:hAnsi="Times New Roman" w:eastAsia="Times New Roman"/>
        </w:rPr>
        <w:t>.</w:t>
      </w:r>
    </w:p>
    <w:p>
      <w:pPr>
        <w:pStyle w:val="6"/>
        <w:spacing w:before="92"/>
      </w:pPr>
      <w:r>
        <w:drawing>
          <wp:anchor distT="0" distB="0" distL="0" distR="0" simplePos="0" relativeHeight="251815936" behindDoc="0" locked="0" layoutInCell="1" allowOverlap="1">
            <wp:simplePos x="0" y="0"/>
            <wp:positionH relativeFrom="page">
              <wp:posOffset>5096510</wp:posOffset>
            </wp:positionH>
            <wp:positionV relativeFrom="paragraph">
              <wp:posOffset>211455</wp:posOffset>
            </wp:positionV>
            <wp:extent cx="1489075" cy="625475"/>
            <wp:effectExtent l="0" t="0" r="0" b="0"/>
            <wp:wrapNone/>
            <wp:docPr id="99" name="image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68.png"/>
                    <pic:cNvPicPr>
                      <a:picLocks noChangeAspect="1"/>
                    </pic:cNvPicPr>
                  </pic:nvPicPr>
                  <pic:blipFill>
                    <a:blip r:embed="rId76" cstate="print"/>
                    <a:stretch>
                      <a:fillRect/>
                    </a:stretch>
                  </pic:blipFill>
                  <pic:spPr>
                    <a:xfrm>
                      <a:off x="0" y="0"/>
                      <a:ext cx="1488920" cy="625783"/>
                    </a:xfrm>
                    <a:prstGeom prst="rect">
                      <a:avLst/>
                    </a:prstGeom>
                  </pic:spPr>
                </pic:pic>
              </a:graphicData>
            </a:graphic>
          </wp:anchor>
        </w:drawing>
      </w:r>
      <w:r>
        <w:t>回答下列为题：</w:t>
      </w:r>
    </w:p>
    <w:p>
      <w:pPr>
        <w:pStyle w:val="10"/>
        <w:numPr>
          <w:ilvl w:val="0"/>
          <w:numId w:val="26"/>
        </w:numPr>
        <w:tabs>
          <w:tab w:val="left" w:pos="886"/>
          <w:tab w:val="left" w:pos="2110"/>
        </w:tabs>
        <w:spacing w:before="91" w:after="0" w:line="321" w:lineRule="auto"/>
        <w:ind w:left="218" w:right="2837" w:firstLine="420"/>
        <w:jc w:val="left"/>
        <w:rPr>
          <w:rFonts w:ascii="Times New Roman" w:eastAsia="Times New Roman"/>
          <w:sz w:val="21"/>
        </w:rPr>
      </w:pPr>
      <w:r>
        <w:rPr>
          <w:sz w:val="21"/>
        </w:rPr>
        <w:t>测量</w:t>
      </w:r>
      <w:r>
        <w:rPr>
          <w:spacing w:val="-47"/>
          <w:sz w:val="21"/>
        </w:rPr>
        <w:t xml:space="preserve"> </w:t>
      </w:r>
      <w:r>
        <w:rPr>
          <w:rFonts w:ascii="Times New Roman" w:eastAsia="Times New Roman"/>
          <w:i/>
          <w:sz w:val="21"/>
        </w:rPr>
        <w:t>d</w:t>
      </w:r>
      <w:r>
        <w:rPr>
          <w:rFonts w:ascii="Times New Roman" w:eastAsia="Times New Roman"/>
          <w:i/>
          <w:spacing w:val="3"/>
          <w:sz w:val="21"/>
        </w:rPr>
        <w:t xml:space="preserve"> </w:t>
      </w:r>
      <w:r>
        <w:rPr>
          <w:sz w:val="21"/>
        </w:rPr>
        <w:t>时</w:t>
      </w:r>
      <w:r>
        <w:rPr>
          <w:spacing w:val="-82"/>
          <w:sz w:val="21"/>
        </w:rPr>
        <w:t>，</w:t>
      </w:r>
      <w:r>
        <w:rPr>
          <w:sz w:val="21"/>
        </w:rPr>
        <w:t>某</w:t>
      </w:r>
      <w:r>
        <w:rPr>
          <w:spacing w:val="-3"/>
          <w:sz w:val="21"/>
        </w:rPr>
        <w:t>次</w:t>
      </w:r>
      <w:r>
        <w:rPr>
          <w:sz w:val="21"/>
        </w:rPr>
        <w:t>游</w:t>
      </w:r>
      <w:r>
        <w:rPr>
          <w:spacing w:val="-3"/>
          <w:sz w:val="21"/>
        </w:rPr>
        <w:t>标卡</w:t>
      </w:r>
      <w:r>
        <w:rPr>
          <w:sz w:val="21"/>
        </w:rPr>
        <w:t>尺</w:t>
      </w:r>
      <w:r>
        <w:rPr>
          <w:rFonts w:ascii="Times New Roman" w:eastAsia="Times New Roman"/>
          <w:sz w:val="21"/>
        </w:rPr>
        <w:t>(</w:t>
      </w:r>
      <w:r>
        <w:rPr>
          <w:sz w:val="21"/>
        </w:rPr>
        <w:t>主</w:t>
      </w:r>
      <w:r>
        <w:rPr>
          <w:spacing w:val="-3"/>
          <w:sz w:val="21"/>
        </w:rPr>
        <w:t>尺</w:t>
      </w:r>
      <w:r>
        <w:rPr>
          <w:sz w:val="21"/>
        </w:rPr>
        <w:t>的</w:t>
      </w:r>
      <w:r>
        <w:rPr>
          <w:spacing w:val="-3"/>
          <w:sz w:val="21"/>
        </w:rPr>
        <w:t>最</w:t>
      </w:r>
      <w:r>
        <w:rPr>
          <w:sz w:val="21"/>
        </w:rPr>
        <w:t>小</w:t>
      </w:r>
      <w:r>
        <w:rPr>
          <w:spacing w:val="-3"/>
          <w:sz w:val="21"/>
        </w:rPr>
        <w:t>分</w:t>
      </w:r>
      <w:r>
        <w:rPr>
          <w:sz w:val="21"/>
        </w:rPr>
        <w:t>度为</w:t>
      </w:r>
      <w:r>
        <w:rPr>
          <w:spacing w:val="-48"/>
          <w:sz w:val="21"/>
        </w:rPr>
        <w:t xml:space="preserve"> </w:t>
      </w:r>
      <w:r>
        <w:rPr>
          <w:rFonts w:ascii="Times New Roman" w:eastAsia="Times New Roman"/>
          <w:sz w:val="21"/>
        </w:rPr>
        <w:t>1mm)</w:t>
      </w:r>
      <w:r>
        <w:rPr>
          <w:sz w:val="21"/>
        </w:rPr>
        <w:t>的示</w:t>
      </w:r>
      <w:r>
        <w:rPr>
          <w:spacing w:val="-3"/>
          <w:sz w:val="21"/>
        </w:rPr>
        <w:t>如</w:t>
      </w:r>
      <w:r>
        <w:rPr>
          <w:spacing w:val="-80"/>
          <w:sz w:val="21"/>
        </w:rPr>
        <w:t>图</w:t>
      </w:r>
      <w:r>
        <w:rPr>
          <w:sz w:val="21"/>
        </w:rPr>
        <w:t>（</w:t>
      </w:r>
      <w:r>
        <w:rPr>
          <w:rFonts w:ascii="Times New Roman" w:eastAsia="Times New Roman"/>
          <w:sz w:val="21"/>
        </w:rPr>
        <w:t>b</w:t>
      </w:r>
      <w:r>
        <w:rPr>
          <w:sz w:val="21"/>
        </w:rPr>
        <w:t>） 所示</w:t>
      </w:r>
      <w:r>
        <w:rPr>
          <w:spacing w:val="-3"/>
          <w:sz w:val="21"/>
        </w:rPr>
        <w:t>。</w:t>
      </w:r>
      <w:r>
        <w:rPr>
          <w:sz w:val="21"/>
        </w:rPr>
        <w:t>其</w:t>
      </w:r>
      <w:r>
        <w:rPr>
          <w:spacing w:val="-3"/>
          <w:sz w:val="21"/>
        </w:rPr>
        <w:t>读</w:t>
      </w:r>
      <w:r>
        <w:rPr>
          <w:sz w:val="21"/>
        </w:rPr>
        <w:t>数</w:t>
      </w:r>
      <w:r>
        <w:rPr>
          <w:spacing w:val="-3"/>
          <w:sz w:val="21"/>
        </w:rPr>
        <w:t>为</w:t>
      </w:r>
      <w:r>
        <w:rPr>
          <w:spacing w:val="-3"/>
          <w:sz w:val="21"/>
          <w:u w:val="single"/>
        </w:rPr>
        <w:t xml:space="preserve"> </w:t>
      </w:r>
      <w:r>
        <w:rPr>
          <w:spacing w:val="-3"/>
          <w:sz w:val="21"/>
          <w:u w:val="single"/>
        </w:rPr>
        <w:tab/>
      </w:r>
      <w:r>
        <w:rPr>
          <w:rFonts w:ascii="Times New Roman" w:eastAsia="Times New Roman"/>
          <w:sz w:val="21"/>
        </w:rPr>
        <w:t>cm</w:t>
      </w:r>
    </w:p>
    <w:p>
      <w:pPr>
        <w:pStyle w:val="10"/>
        <w:numPr>
          <w:ilvl w:val="0"/>
          <w:numId w:val="26"/>
        </w:numPr>
        <w:tabs>
          <w:tab w:val="left" w:pos="886"/>
          <w:tab w:val="left" w:pos="6200"/>
        </w:tabs>
        <w:spacing w:before="0" w:after="0" w:line="267" w:lineRule="exact"/>
        <w:ind w:left="885" w:right="0" w:hanging="248"/>
        <w:jc w:val="left"/>
        <w:rPr>
          <w:rFonts w:ascii="Times New Roman" w:hAnsi="Times New Roman" w:eastAsia="Times New Roman"/>
          <w:i/>
          <w:sz w:val="21"/>
        </w:rPr>
      </w:pPr>
      <w:r>
        <w:rPr>
          <w:position w:val="2"/>
          <w:sz w:val="21"/>
        </w:rPr>
        <w:t>物块</w:t>
      </w:r>
      <w:r>
        <w:rPr>
          <w:spacing w:val="-3"/>
          <w:position w:val="2"/>
          <w:sz w:val="21"/>
        </w:rPr>
        <w:t>的</w:t>
      </w:r>
      <w:r>
        <w:rPr>
          <w:position w:val="2"/>
          <w:sz w:val="21"/>
        </w:rPr>
        <w:t>加</w:t>
      </w:r>
      <w:r>
        <w:rPr>
          <w:spacing w:val="-3"/>
          <w:position w:val="2"/>
          <w:sz w:val="21"/>
        </w:rPr>
        <w:t>速</w:t>
      </w:r>
      <w:r>
        <w:rPr>
          <w:position w:val="2"/>
          <w:sz w:val="21"/>
        </w:rPr>
        <w:t>度</w:t>
      </w:r>
      <w:r>
        <w:rPr>
          <w:spacing w:val="-50"/>
          <w:position w:val="2"/>
          <w:sz w:val="21"/>
        </w:rPr>
        <w:t xml:space="preserve"> </w:t>
      </w:r>
      <w:r>
        <w:rPr>
          <w:rFonts w:ascii="Times New Roman" w:hAnsi="Times New Roman" w:eastAsia="Times New Roman"/>
          <w:i/>
          <w:position w:val="2"/>
          <w:sz w:val="21"/>
        </w:rPr>
        <w:t xml:space="preserve">a </w:t>
      </w:r>
      <w:r>
        <w:rPr>
          <w:spacing w:val="-3"/>
          <w:position w:val="2"/>
          <w:sz w:val="21"/>
        </w:rPr>
        <w:t>可</w:t>
      </w:r>
      <w:r>
        <w:rPr>
          <w:position w:val="2"/>
          <w:sz w:val="21"/>
        </w:rPr>
        <w:t>用</w:t>
      </w:r>
      <w:r>
        <w:rPr>
          <w:spacing w:val="-50"/>
          <w:position w:val="2"/>
          <w:sz w:val="21"/>
        </w:rPr>
        <w:t xml:space="preserve"> </w:t>
      </w:r>
      <w:r>
        <w:rPr>
          <w:rFonts w:ascii="Times New Roman" w:hAnsi="Times New Roman" w:eastAsia="Times New Roman"/>
          <w:i/>
          <w:spacing w:val="-3"/>
          <w:position w:val="2"/>
          <w:sz w:val="21"/>
        </w:rPr>
        <w:t>d</w:t>
      </w:r>
      <w:r>
        <w:rPr>
          <w:position w:val="2"/>
          <w:sz w:val="21"/>
        </w:rPr>
        <w:t>、</w:t>
      </w:r>
      <w:r>
        <w:rPr>
          <w:rFonts w:ascii="Times New Roman" w:hAnsi="Times New Roman" w:eastAsia="Times New Roman"/>
          <w:i/>
          <w:position w:val="2"/>
          <w:sz w:val="21"/>
        </w:rPr>
        <w:t>s</w:t>
      </w:r>
      <w:r>
        <w:rPr>
          <w:spacing w:val="-3"/>
          <w:position w:val="2"/>
          <w:sz w:val="21"/>
        </w:rPr>
        <w:t>、</w:t>
      </w:r>
      <w:r>
        <w:rPr>
          <w:rFonts w:ascii="Times New Roman" w:hAnsi="Times New Roman" w:eastAsia="Times New Roman"/>
          <w:position w:val="2"/>
          <w:sz w:val="21"/>
        </w:rPr>
        <w:t>Δ</w:t>
      </w:r>
      <w:r>
        <w:rPr>
          <w:rFonts w:ascii="Times New Roman" w:hAnsi="Times New Roman" w:eastAsia="Times New Roman"/>
          <w:i/>
          <w:position w:val="2"/>
          <w:sz w:val="21"/>
        </w:rPr>
        <w:t>t</w:t>
      </w:r>
      <w:r>
        <w:rPr>
          <w:rFonts w:ascii="Times New Roman" w:hAnsi="Times New Roman" w:eastAsia="Times New Roman"/>
          <w:sz w:val="14"/>
        </w:rPr>
        <w:t>A</w:t>
      </w:r>
      <w:r>
        <w:rPr>
          <w:position w:val="2"/>
          <w:sz w:val="21"/>
        </w:rPr>
        <w:t>，和</w:t>
      </w:r>
      <w:r>
        <w:rPr>
          <w:spacing w:val="-51"/>
          <w:position w:val="2"/>
          <w:sz w:val="21"/>
        </w:rPr>
        <w:t xml:space="preserve"> </w:t>
      </w:r>
      <w:r>
        <w:rPr>
          <w:rFonts w:ascii="Times New Roman" w:hAnsi="Times New Roman" w:eastAsia="Times New Roman"/>
          <w:position w:val="2"/>
          <w:sz w:val="21"/>
        </w:rPr>
        <w:t>Δ</w:t>
      </w:r>
      <w:r>
        <w:rPr>
          <w:rFonts w:ascii="Times New Roman" w:hAnsi="Times New Roman" w:eastAsia="Times New Roman"/>
          <w:i/>
          <w:position w:val="2"/>
          <w:sz w:val="21"/>
        </w:rPr>
        <w:t>t</w:t>
      </w:r>
      <w:r>
        <w:rPr>
          <w:rFonts w:ascii="Times New Roman" w:hAnsi="Times New Roman" w:eastAsia="Times New Roman"/>
          <w:sz w:val="14"/>
        </w:rPr>
        <w:t>B</w:t>
      </w:r>
      <w:r>
        <w:rPr>
          <w:position w:val="2"/>
          <w:sz w:val="21"/>
        </w:rPr>
        <w:t>，表</w:t>
      </w:r>
      <w:r>
        <w:rPr>
          <w:spacing w:val="-3"/>
          <w:position w:val="2"/>
          <w:sz w:val="21"/>
        </w:rPr>
        <w:t>示</w:t>
      </w:r>
      <w:r>
        <w:rPr>
          <w:position w:val="2"/>
          <w:sz w:val="21"/>
        </w:rPr>
        <w:t>为</w:t>
      </w:r>
      <w:r>
        <w:rPr>
          <w:spacing w:val="-52"/>
          <w:position w:val="2"/>
          <w:sz w:val="21"/>
        </w:rPr>
        <w:t xml:space="preserve"> </w:t>
      </w:r>
      <w:r>
        <w:rPr>
          <w:rFonts w:ascii="Times New Roman" w:hAnsi="Times New Roman" w:eastAsia="Times New Roman"/>
          <w:i/>
          <w:position w:val="2"/>
          <w:sz w:val="21"/>
        </w:rPr>
        <w:t>a=</w:t>
      </w:r>
      <w:r>
        <w:rPr>
          <w:rFonts w:ascii="Times New Roman" w:hAnsi="Times New Roman" w:eastAsia="Times New Roman"/>
          <w:i/>
          <w:position w:val="2"/>
          <w:sz w:val="21"/>
          <w:u w:val="single"/>
        </w:rPr>
        <w:t xml:space="preserve"> </w:t>
      </w:r>
      <w:r>
        <w:rPr>
          <w:rFonts w:ascii="Times New Roman" w:hAnsi="Times New Roman" w:eastAsia="Times New Roman"/>
          <w:i/>
          <w:position w:val="2"/>
          <w:sz w:val="21"/>
          <w:u w:val="single"/>
        </w:rPr>
        <w:tab/>
      </w:r>
    </w:p>
    <w:p>
      <w:pPr>
        <w:pStyle w:val="10"/>
        <w:numPr>
          <w:ilvl w:val="0"/>
          <w:numId w:val="26"/>
        </w:numPr>
        <w:tabs>
          <w:tab w:val="left" w:pos="886"/>
          <w:tab w:val="left" w:pos="6425"/>
        </w:tabs>
        <w:spacing w:before="87" w:after="0" w:line="240" w:lineRule="auto"/>
        <w:ind w:left="885" w:right="0" w:hanging="248"/>
        <w:jc w:val="left"/>
        <w:rPr>
          <w:rFonts w:ascii="Times New Roman" w:hAnsi="Times New Roman" w:eastAsia="Times New Roman"/>
          <w:sz w:val="21"/>
        </w:rPr>
      </w:pPr>
      <w:r>
        <w:pict>
          <v:line id="_x0000_s1492" o:spid="_x0000_s1492" o:spt="20" style="position:absolute;left:0pt;margin-left:230.75pt;margin-top:7.75pt;height:0pt;width:5.9pt;mso-position-horizontal-relative:page;z-index:-254773248;mso-width-relative:page;mso-height-relative:page;" stroked="t" coordsize="21600,21600">
            <v:path arrowok="t"/>
            <v:fill focussize="0,0"/>
            <v:stroke weight="0.596299212598425pt" color="#000000"/>
            <v:imagedata o:title=""/>
            <o:lock v:ext="edit"/>
          </v:line>
        </w:pict>
      </w:r>
      <w:r>
        <w:rPr>
          <w:sz w:val="21"/>
        </w:rPr>
        <w:t>动摩</w:t>
      </w:r>
      <w:r>
        <w:rPr>
          <w:spacing w:val="-3"/>
          <w:sz w:val="21"/>
        </w:rPr>
        <w:t>擦因</w:t>
      </w:r>
      <w:r>
        <w:rPr>
          <w:sz w:val="21"/>
        </w:rPr>
        <w:t>数</w:t>
      </w:r>
      <w:r>
        <w:rPr>
          <w:spacing w:val="-50"/>
          <w:sz w:val="21"/>
        </w:rPr>
        <w:t xml:space="preserve"> </w:t>
      </w:r>
      <w:r>
        <w:rPr>
          <w:rFonts w:ascii="Times New Roman" w:hAnsi="Times New Roman" w:eastAsia="Times New Roman"/>
          <w:i/>
          <w:sz w:val="21"/>
        </w:rPr>
        <w:t>μ</w:t>
      </w:r>
      <w:r>
        <w:rPr>
          <w:rFonts w:ascii="Times New Roman" w:hAnsi="Times New Roman" w:eastAsia="Times New Roman"/>
          <w:i/>
          <w:spacing w:val="3"/>
          <w:sz w:val="21"/>
        </w:rPr>
        <w:t xml:space="preserve"> </w:t>
      </w:r>
      <w:r>
        <w:rPr>
          <w:spacing w:val="-3"/>
          <w:sz w:val="21"/>
        </w:rPr>
        <w:t>可</w:t>
      </w:r>
      <w:r>
        <w:rPr>
          <w:sz w:val="21"/>
        </w:rPr>
        <w:t>用</w:t>
      </w:r>
      <w:r>
        <w:rPr>
          <w:spacing w:val="-49"/>
          <w:sz w:val="21"/>
        </w:rPr>
        <w:t xml:space="preserve"> </w:t>
      </w:r>
      <w:r>
        <w:rPr>
          <w:rFonts w:ascii="Times New Roman" w:hAnsi="Times New Roman" w:eastAsia="Times New Roman"/>
          <w:i/>
          <w:sz w:val="21"/>
        </w:rPr>
        <w:t>M</w:t>
      </w:r>
      <w:r>
        <w:rPr>
          <w:spacing w:val="-3"/>
          <w:sz w:val="21"/>
        </w:rPr>
        <w:t>、</w:t>
      </w:r>
      <w:r>
        <w:rPr>
          <w:rFonts w:ascii="Times New Roman" w:hAnsi="Times New Roman" w:eastAsia="Times New Roman"/>
          <w:i/>
          <w:sz w:val="21"/>
        </w:rPr>
        <w:t>m</w:t>
      </w:r>
      <w:r>
        <w:rPr>
          <w:spacing w:val="33"/>
          <w:sz w:val="21"/>
        </w:rPr>
        <w:t>、</w:t>
      </w:r>
      <w:r>
        <w:rPr>
          <w:rFonts w:ascii="Times New Roman" w:hAnsi="Times New Roman" w:eastAsia="Times New Roman"/>
          <w:i/>
          <w:sz w:val="23"/>
        </w:rPr>
        <w:t>a</w:t>
      </w:r>
      <w:r>
        <w:rPr>
          <w:rFonts w:ascii="Times New Roman" w:hAnsi="Times New Roman" w:eastAsia="Times New Roman"/>
          <w:i/>
          <w:spacing w:val="10"/>
          <w:sz w:val="23"/>
        </w:rPr>
        <w:t xml:space="preserve"> </w:t>
      </w:r>
      <w:r>
        <w:rPr>
          <w:sz w:val="21"/>
        </w:rPr>
        <w:t>和</w:t>
      </w:r>
      <w:r>
        <w:rPr>
          <w:spacing w:val="-3"/>
          <w:sz w:val="21"/>
        </w:rPr>
        <w:t>重</w:t>
      </w:r>
      <w:r>
        <w:rPr>
          <w:sz w:val="21"/>
        </w:rPr>
        <w:t>力</w:t>
      </w:r>
      <w:r>
        <w:rPr>
          <w:spacing w:val="-3"/>
          <w:sz w:val="21"/>
        </w:rPr>
        <w:t>加</w:t>
      </w:r>
      <w:r>
        <w:rPr>
          <w:sz w:val="21"/>
        </w:rPr>
        <w:t>速度</w:t>
      </w:r>
      <w:r>
        <w:rPr>
          <w:spacing w:val="-52"/>
          <w:sz w:val="21"/>
        </w:rPr>
        <w:t xml:space="preserve"> </w:t>
      </w:r>
      <w:r>
        <w:rPr>
          <w:rFonts w:ascii="Times New Roman" w:hAnsi="Times New Roman" w:eastAsia="Times New Roman"/>
          <w:i/>
          <w:sz w:val="21"/>
        </w:rPr>
        <w:t>g</w:t>
      </w:r>
      <w:r>
        <w:rPr>
          <w:rFonts w:ascii="Times New Roman" w:hAnsi="Times New Roman" w:eastAsia="Times New Roman"/>
          <w:i/>
          <w:spacing w:val="4"/>
          <w:sz w:val="21"/>
        </w:rPr>
        <w:t xml:space="preserve"> </w:t>
      </w:r>
      <w:r>
        <w:rPr>
          <w:spacing w:val="-3"/>
          <w:sz w:val="21"/>
        </w:rPr>
        <w:t>表示</w:t>
      </w:r>
      <w:r>
        <w:rPr>
          <w:sz w:val="21"/>
        </w:rPr>
        <w:t>为</w:t>
      </w:r>
      <w:r>
        <w:rPr>
          <w:spacing w:val="-50"/>
          <w:sz w:val="21"/>
        </w:rPr>
        <w:t xml:space="preserve"> </w:t>
      </w:r>
      <w:r>
        <w:rPr>
          <w:rFonts w:ascii="Times New Roman" w:hAnsi="Times New Roman" w:eastAsia="Times New Roman"/>
          <w:i/>
          <w:sz w:val="21"/>
        </w:rPr>
        <w:t>μ</w:t>
      </w:r>
      <w:r>
        <w:rPr>
          <w:rFonts w:ascii="Times New Roman" w:hAnsi="Times New Roman" w:eastAsia="Times New Roman"/>
          <w:sz w:val="21"/>
        </w:rPr>
        <w:t>=</w:t>
      </w:r>
      <w:r>
        <w:rPr>
          <w:rFonts w:ascii="Times New Roman" w:hAnsi="Times New Roman" w:eastAsia="Times New Roman"/>
          <w:sz w:val="21"/>
          <w:u w:val="single"/>
        </w:rPr>
        <w:t xml:space="preserve"> </w:t>
      </w:r>
      <w:r>
        <w:rPr>
          <w:rFonts w:ascii="Times New Roman" w:hAnsi="Times New Roman" w:eastAsia="Times New Roman"/>
          <w:sz w:val="21"/>
          <w:u w:val="single"/>
        </w:rPr>
        <w:tab/>
      </w:r>
    </w:p>
    <w:p>
      <w:pPr>
        <w:pStyle w:val="10"/>
        <w:numPr>
          <w:ilvl w:val="0"/>
          <w:numId w:val="26"/>
        </w:numPr>
        <w:tabs>
          <w:tab w:val="left" w:pos="886"/>
          <w:tab w:val="left" w:pos="5821"/>
        </w:tabs>
        <w:spacing w:before="90" w:after="0" w:line="240" w:lineRule="auto"/>
        <w:ind w:left="885" w:right="0" w:hanging="248"/>
        <w:jc w:val="left"/>
        <w:rPr>
          <w:sz w:val="21"/>
        </w:rPr>
      </w:pPr>
      <w:r>
        <w:pict>
          <v:line id="_x0000_s1493" o:spid="_x0000_s1493" o:spt="20" style="position:absolute;left:0pt;margin-left:272.6pt;margin-top:35.05pt;height:0pt;width:16.5pt;mso-position-horizontal-relative:page;z-index:251812864;mso-width-relative:page;mso-height-relative:page;" stroked="t" coordsize="21600,21600">
            <v:path arrowok="t"/>
            <v:fill focussize="0,0"/>
            <v:stroke weight="0.528976377952756pt" color="#000000"/>
            <v:imagedata o:title=""/>
            <o:lock v:ext="edit"/>
          </v:line>
        </w:pict>
      </w:r>
      <w:r>
        <w:pict>
          <v:line id="_x0000_s1494" o:spid="_x0000_s1494" o:spt="20" style="position:absolute;left:0pt;margin-left:408.55pt;margin-top:23.9pt;height:0pt;width:5.4pt;mso-position-horizontal-relative:page;z-index:-254770176;mso-width-relative:page;mso-height-relative:page;" stroked="t" coordsize="21600,21600">
            <v:path arrowok="t"/>
            <v:fill focussize="0,0"/>
            <v:stroke weight="0.530866141732283pt" color="#000000"/>
            <v:imagedata o:title=""/>
            <o:lock v:ext="edit"/>
          </v:line>
        </w:pict>
      </w:r>
      <w:r>
        <w:pict>
          <v:shape id="_x0000_s1495" o:spid="_x0000_s1495" o:spt="202" type="#_x0000_t202" style="position:absolute;left:0pt;margin-left:298.5pt;margin-top:29.7pt;height:13.35pt;width:4.35pt;mso-position-horizontal-relative:page;z-index:-254765056;mso-width-relative:page;mso-height-relative:page;" filled="f" stroked="f" coordsize="21600,21600">
            <v:path/>
            <v:fill on="f" focussize="0,0"/>
            <v:stroke on="f" joinstyle="miter"/>
            <v:imagedata o:title=""/>
            <o:lock v:ext="edit"/>
            <v:textbox inset="0mm,0mm,0mm,0mm">
              <w:txbxContent>
                <w:p>
                  <w:pPr>
                    <w:pStyle w:val="6"/>
                    <w:spacing w:before="7"/>
                    <w:ind w:left="0"/>
                    <w:rPr>
                      <w:rFonts w:ascii="Symbol" w:hAnsi="Symbol"/>
                    </w:rPr>
                  </w:pPr>
                  <w:r>
                    <w:rPr>
                      <w:rFonts w:ascii="Symbol" w:hAnsi="Symbol"/>
                      <w:w w:val="106"/>
                    </w:rPr>
                    <w:t></w:t>
                  </w:r>
                </w:p>
              </w:txbxContent>
            </v:textbox>
          </v:shape>
        </w:pict>
      </w:r>
      <w:r>
        <w:rPr>
          <w:sz w:val="21"/>
        </w:rPr>
        <w:t>如果</w:t>
      </w:r>
      <w:r>
        <w:rPr>
          <w:spacing w:val="-3"/>
          <w:sz w:val="21"/>
        </w:rPr>
        <w:t>细</w:t>
      </w:r>
      <w:r>
        <w:rPr>
          <w:sz w:val="21"/>
        </w:rPr>
        <w:t>线</w:t>
      </w:r>
      <w:r>
        <w:rPr>
          <w:spacing w:val="-3"/>
          <w:sz w:val="21"/>
        </w:rPr>
        <w:t>没</w:t>
      </w:r>
      <w:r>
        <w:rPr>
          <w:sz w:val="21"/>
        </w:rPr>
        <w:t>有</w:t>
      </w:r>
      <w:r>
        <w:rPr>
          <w:spacing w:val="-3"/>
          <w:sz w:val="21"/>
        </w:rPr>
        <w:t>调</w:t>
      </w:r>
      <w:r>
        <w:rPr>
          <w:sz w:val="21"/>
        </w:rPr>
        <w:t>整</w:t>
      </w:r>
      <w:r>
        <w:rPr>
          <w:spacing w:val="-3"/>
          <w:sz w:val="21"/>
        </w:rPr>
        <w:t>到水</w:t>
      </w:r>
      <w:r>
        <w:rPr>
          <w:sz w:val="21"/>
        </w:rPr>
        <w:t>平，</w:t>
      </w:r>
      <w:r>
        <w:rPr>
          <w:spacing w:val="-3"/>
          <w:sz w:val="21"/>
        </w:rPr>
        <w:t>由</w:t>
      </w:r>
      <w:r>
        <w:rPr>
          <w:sz w:val="21"/>
        </w:rPr>
        <w:t>此</w:t>
      </w:r>
      <w:r>
        <w:rPr>
          <w:spacing w:val="-3"/>
          <w:sz w:val="21"/>
        </w:rPr>
        <w:t>引</w:t>
      </w:r>
      <w:r>
        <w:rPr>
          <w:sz w:val="21"/>
        </w:rPr>
        <w:t>起</w:t>
      </w:r>
      <w:r>
        <w:rPr>
          <w:spacing w:val="-3"/>
          <w:sz w:val="21"/>
        </w:rPr>
        <w:t>的</w:t>
      </w:r>
      <w:r>
        <w:rPr>
          <w:sz w:val="21"/>
        </w:rPr>
        <w:t>误</w:t>
      </w:r>
      <w:r>
        <w:rPr>
          <w:spacing w:val="-3"/>
          <w:sz w:val="21"/>
        </w:rPr>
        <w:t>差</w:t>
      </w:r>
      <w:r>
        <w:rPr>
          <w:sz w:val="21"/>
        </w:rPr>
        <w:t>属于</w:t>
      </w:r>
      <w:r>
        <w:rPr>
          <w:sz w:val="21"/>
          <w:u w:val="single"/>
        </w:rPr>
        <w:t xml:space="preserve"> </w:t>
      </w:r>
      <w:r>
        <w:rPr>
          <w:sz w:val="21"/>
          <w:u w:val="single"/>
        </w:rPr>
        <w:tab/>
      </w:r>
      <w:r>
        <w:rPr>
          <w:spacing w:val="-3"/>
          <w:sz w:val="21"/>
        </w:rPr>
        <w:t>（</w:t>
      </w:r>
      <w:r>
        <w:rPr>
          <w:sz w:val="21"/>
        </w:rPr>
        <w:t>填</w:t>
      </w:r>
      <w:r>
        <w:rPr>
          <w:spacing w:val="-3"/>
          <w:sz w:val="21"/>
        </w:rPr>
        <w:t>“</w:t>
      </w:r>
      <w:r>
        <w:rPr>
          <w:sz w:val="21"/>
        </w:rPr>
        <w:t>偶</w:t>
      </w:r>
      <w:r>
        <w:rPr>
          <w:spacing w:val="-3"/>
          <w:sz w:val="21"/>
        </w:rPr>
        <w:t>然</w:t>
      </w:r>
      <w:r>
        <w:rPr>
          <w:sz w:val="21"/>
        </w:rPr>
        <w:t>误</w:t>
      </w:r>
      <w:r>
        <w:rPr>
          <w:spacing w:val="-3"/>
          <w:sz w:val="21"/>
        </w:rPr>
        <w:t>差</w:t>
      </w:r>
      <w:r>
        <w:rPr>
          <w:sz w:val="21"/>
        </w:rPr>
        <w:t>”</w:t>
      </w:r>
      <w:r>
        <w:rPr>
          <w:spacing w:val="-3"/>
          <w:sz w:val="21"/>
        </w:rPr>
        <w:t>或</w:t>
      </w:r>
      <w:r>
        <w:rPr>
          <w:rFonts w:ascii="Times New Roman" w:hAnsi="Times New Roman" w:eastAsia="Times New Roman"/>
          <w:spacing w:val="-3"/>
          <w:sz w:val="21"/>
        </w:rPr>
        <w:t>”</w:t>
      </w:r>
      <w:r>
        <w:rPr>
          <w:sz w:val="21"/>
        </w:rPr>
        <w:t>系统</w:t>
      </w:r>
      <w:r>
        <w:rPr>
          <w:spacing w:val="-3"/>
          <w:sz w:val="21"/>
        </w:rPr>
        <w:t>误</w:t>
      </w:r>
      <w:r>
        <w:rPr>
          <w:sz w:val="21"/>
        </w:rPr>
        <w:t>差</w:t>
      </w:r>
      <w:r>
        <w:rPr>
          <w:rFonts w:ascii="Times New Roman" w:hAnsi="Times New Roman" w:eastAsia="Times New Roman"/>
          <w:sz w:val="21"/>
        </w:rPr>
        <w:t xml:space="preserve">” </w:t>
      </w:r>
      <w:r>
        <w:rPr>
          <w:sz w:val="21"/>
        </w:rPr>
        <w:t>）</w:t>
      </w:r>
    </w:p>
    <w:p>
      <w:pPr>
        <w:spacing w:after="0" w:line="240" w:lineRule="auto"/>
        <w:jc w:val="left"/>
        <w:rPr>
          <w:sz w:val="21"/>
        </w:rPr>
        <w:sectPr>
          <w:pgSz w:w="11910" w:h="16840"/>
          <w:pgMar w:top="1440" w:right="1160" w:bottom="1100" w:left="1200" w:header="0" w:footer="908" w:gutter="0"/>
        </w:sectPr>
      </w:pPr>
    </w:p>
    <w:p>
      <w:pPr>
        <w:pStyle w:val="6"/>
        <w:spacing w:before="159" w:line="78" w:lineRule="exact"/>
        <w:rPr>
          <w:rFonts w:ascii="Symbol" w:hAnsi="Symbol"/>
        </w:rPr>
      </w:pPr>
      <w:r>
        <w:rPr>
          <w:spacing w:val="-1"/>
        </w:rPr>
        <w:t>【答案】</w:t>
      </w:r>
      <w:r>
        <w:rPr>
          <w:rFonts w:ascii="Times New Roman" w:hAnsi="Times New Roman"/>
        </w:rPr>
        <w:t>(1)0.960</w:t>
      </w:r>
      <w:r>
        <w:t>；</w:t>
      </w:r>
      <w:r>
        <w:rPr>
          <w:rFonts w:ascii="Times New Roman" w:hAnsi="Times New Roman"/>
        </w:rPr>
        <w:t xml:space="preserve">(2) </w:t>
      </w:r>
      <w:r>
        <w:rPr>
          <w:rFonts w:ascii="Times New Roman" w:hAnsi="Times New Roman"/>
          <w:i/>
          <w:position w:val="-2"/>
        </w:rPr>
        <w:t xml:space="preserve">a </w:t>
      </w:r>
      <w:r>
        <w:rPr>
          <w:rFonts w:ascii="Symbol" w:hAnsi="Symbol"/>
          <w:spacing w:val="-15"/>
          <w:position w:val="-2"/>
        </w:rPr>
        <w:t></w:t>
      </w:r>
    </w:p>
    <w:p>
      <w:pPr>
        <w:pStyle w:val="6"/>
        <w:spacing w:before="39" w:line="197" w:lineRule="exact"/>
        <w:ind w:left="72"/>
        <w:rPr>
          <w:rFonts w:ascii="Times New Roman" w:hAnsi="Times New Roman"/>
        </w:rPr>
      </w:pPr>
      <w:r>
        <w:br w:type="column"/>
      </w:r>
      <w:r>
        <w:rPr>
          <w:rFonts w:ascii="Times New Roman" w:hAnsi="Times New Roman"/>
          <w:w w:val="105"/>
        </w:rPr>
        <w:t xml:space="preserve">1 </w:t>
      </w:r>
      <w:r>
        <w:rPr>
          <w:rFonts w:ascii="Symbol" w:hAnsi="Symbol"/>
          <w:w w:val="105"/>
          <w:position w:val="1"/>
        </w:rPr>
        <w:t></w:t>
      </w:r>
      <w:r>
        <w:rPr>
          <w:rFonts w:ascii="Times New Roman" w:hAnsi="Times New Roman"/>
          <w:w w:val="105"/>
          <w:position w:val="-13"/>
        </w:rPr>
        <w:t xml:space="preserve">( </w:t>
      </w:r>
      <w:r>
        <w:rPr>
          <w:rFonts w:ascii="Times New Roman" w:hAnsi="Times New Roman"/>
          <w:w w:val="105"/>
        </w:rPr>
        <w:t>1</w:t>
      </w:r>
    </w:p>
    <w:p>
      <w:pPr>
        <w:pStyle w:val="6"/>
        <w:spacing w:before="9"/>
        <w:ind w:left="0"/>
        <w:rPr>
          <w:rFonts w:ascii="Times New Roman"/>
          <w:sz w:val="8"/>
        </w:rPr>
      </w:pPr>
    </w:p>
    <w:p>
      <w:pPr>
        <w:pStyle w:val="6"/>
        <w:spacing w:line="20" w:lineRule="exact"/>
        <w:ind w:left="6"/>
        <w:rPr>
          <w:rFonts w:ascii="Times New Roman"/>
          <w:sz w:val="2"/>
        </w:rPr>
      </w:pPr>
      <w:r>
        <w:rPr>
          <w:rFonts w:ascii="Times New Roman"/>
          <w:sz w:val="2"/>
        </w:rPr>
        <w:pict>
          <v:group id="_x0000_s1496" o:spid="_x0000_s1496" o:spt="203" style="height:0.55pt;width:11.55pt;" coordsize="231,11">
            <o:lock v:ext="edit"/>
            <v:line id="_x0000_s1497" o:spid="_x0000_s1497" o:spt="20" style="position:absolute;left:0;top:5;height:0;width:230;" stroked="t" coordsize="21600,21600">
              <v:path arrowok="t"/>
              <v:fill focussize="0,0"/>
              <v:stroke weight="0.528976377952756pt" color="#000000"/>
              <v:imagedata o:title=""/>
              <o:lock v:ext="edit"/>
            </v:line>
            <w10:wrap type="none"/>
            <w10:anchorlock/>
          </v:group>
        </w:pict>
      </w:r>
    </w:p>
    <w:p>
      <w:pPr>
        <w:spacing w:before="61" w:line="175" w:lineRule="exact"/>
        <w:ind w:left="78" w:right="0" w:firstLine="0"/>
        <w:jc w:val="left"/>
        <w:rPr>
          <w:rFonts w:ascii="Times New Roman" w:hAnsi="Times New Roman"/>
          <w:sz w:val="21"/>
        </w:rPr>
      </w:pPr>
      <w:r>
        <w:br w:type="column"/>
      </w:r>
      <w:r>
        <w:rPr>
          <w:rFonts w:ascii="Times New Roman" w:hAnsi="Times New Roman"/>
          <w:spacing w:val="3"/>
          <w:w w:val="105"/>
          <w:sz w:val="21"/>
        </w:rPr>
        <w:t>)</w:t>
      </w:r>
      <w:r>
        <w:rPr>
          <w:rFonts w:ascii="Times New Roman" w:hAnsi="Times New Roman"/>
          <w:spacing w:val="3"/>
          <w:w w:val="105"/>
          <w:position w:val="10"/>
          <w:sz w:val="12"/>
        </w:rPr>
        <w:t xml:space="preserve">2 </w:t>
      </w:r>
      <w:r>
        <w:rPr>
          <w:rFonts w:ascii="Symbol" w:hAnsi="Symbol"/>
          <w:w w:val="105"/>
          <w:sz w:val="21"/>
        </w:rPr>
        <w:t></w:t>
      </w:r>
      <w:r>
        <w:rPr>
          <w:rFonts w:ascii="Times New Roman" w:hAnsi="Times New Roman"/>
          <w:w w:val="105"/>
          <w:sz w:val="21"/>
        </w:rPr>
        <w:t xml:space="preserve"> ( </w:t>
      </w:r>
      <w:r>
        <w:rPr>
          <w:rFonts w:ascii="Times New Roman" w:hAnsi="Times New Roman"/>
          <w:spacing w:val="-18"/>
          <w:w w:val="105"/>
          <w:position w:val="14"/>
          <w:sz w:val="21"/>
        </w:rPr>
        <w:t>1</w:t>
      </w:r>
    </w:p>
    <w:p>
      <w:pPr>
        <w:spacing w:before="37" w:line="199" w:lineRule="exact"/>
        <w:ind w:left="78" w:right="0" w:firstLine="0"/>
        <w:jc w:val="left"/>
        <w:rPr>
          <w:sz w:val="21"/>
        </w:rPr>
      </w:pPr>
      <w:r>
        <w:br w:type="column"/>
      </w:r>
      <w:r>
        <w:rPr>
          <w:rFonts w:ascii="Times New Roman" w:hAnsi="Times New Roman" w:eastAsia="Times New Roman"/>
          <w:position w:val="-2"/>
          <w:sz w:val="21"/>
        </w:rPr>
        <w:t>)</w:t>
      </w:r>
      <w:r>
        <w:rPr>
          <w:rFonts w:ascii="Times New Roman" w:hAnsi="Times New Roman" w:eastAsia="Times New Roman"/>
          <w:position w:val="7"/>
          <w:sz w:val="12"/>
        </w:rPr>
        <w:t xml:space="preserve">2 </w:t>
      </w:r>
      <w:r>
        <w:rPr>
          <w:rFonts w:ascii="Symbol" w:hAnsi="Symbol" w:eastAsia="Symbol"/>
          <w:position w:val="12"/>
          <w:sz w:val="21"/>
        </w:rPr>
        <w:t></w:t>
      </w:r>
      <w:r>
        <w:rPr>
          <w:rFonts w:ascii="Times New Roman" w:hAnsi="Times New Roman" w:eastAsia="Times New Roman"/>
          <w:position w:val="12"/>
          <w:sz w:val="21"/>
        </w:rPr>
        <w:t xml:space="preserve"> </w:t>
      </w:r>
      <w:r>
        <w:rPr>
          <w:sz w:val="21"/>
        </w:rPr>
        <w:t>；</w:t>
      </w:r>
      <w:r>
        <w:rPr>
          <w:rFonts w:ascii="Times New Roman" w:hAnsi="Times New Roman" w:eastAsia="Times New Roman"/>
          <w:sz w:val="21"/>
        </w:rPr>
        <w:t xml:space="preserve">(3) </w:t>
      </w:r>
      <w:r>
        <w:rPr>
          <w:rFonts w:ascii="Symbol" w:hAnsi="Symbol" w:eastAsia="Symbol"/>
          <w:i/>
          <w:position w:val="-1"/>
          <w:sz w:val="23"/>
        </w:rPr>
        <w:t></w:t>
      </w:r>
      <w:r>
        <w:rPr>
          <w:rFonts w:ascii="Times New Roman" w:hAnsi="Times New Roman" w:eastAsia="Times New Roman"/>
          <w:i/>
          <w:position w:val="-1"/>
          <w:sz w:val="23"/>
        </w:rPr>
        <w:t xml:space="preserve"> </w:t>
      </w:r>
      <w:r>
        <w:rPr>
          <w:rFonts w:ascii="Symbol" w:hAnsi="Symbol" w:eastAsia="Symbol"/>
          <w:position w:val="-1"/>
          <w:sz w:val="22"/>
        </w:rPr>
        <w:t></w:t>
      </w:r>
      <w:r>
        <w:rPr>
          <w:rFonts w:ascii="Times New Roman" w:hAnsi="Times New Roman" w:eastAsia="Times New Roman"/>
          <w:position w:val="-1"/>
          <w:sz w:val="22"/>
        </w:rPr>
        <w:t xml:space="preserve"> </w:t>
      </w:r>
      <w:r>
        <w:rPr>
          <w:rFonts w:ascii="Times New Roman" w:hAnsi="Times New Roman" w:eastAsia="Times New Roman"/>
          <w:i/>
          <w:position w:val="11"/>
          <w:sz w:val="22"/>
        </w:rPr>
        <w:t xml:space="preserve">mg </w:t>
      </w:r>
      <w:r>
        <w:rPr>
          <w:rFonts w:ascii="Symbol" w:hAnsi="Symbol" w:eastAsia="Symbol"/>
          <w:position w:val="11"/>
          <w:sz w:val="22"/>
        </w:rPr>
        <w:t></w:t>
      </w:r>
      <w:r>
        <w:rPr>
          <w:rFonts w:ascii="Times New Roman" w:hAnsi="Times New Roman" w:eastAsia="Times New Roman"/>
          <w:position w:val="11"/>
          <w:sz w:val="22"/>
        </w:rPr>
        <w:t xml:space="preserve"> (</w:t>
      </w:r>
      <w:r>
        <w:rPr>
          <w:rFonts w:ascii="Times New Roman" w:hAnsi="Times New Roman" w:eastAsia="Times New Roman"/>
          <w:i/>
          <w:position w:val="11"/>
          <w:sz w:val="22"/>
        </w:rPr>
        <w:t xml:space="preserve">M </w:t>
      </w:r>
      <w:r>
        <w:rPr>
          <w:rFonts w:ascii="Symbol" w:hAnsi="Symbol" w:eastAsia="Symbol"/>
          <w:position w:val="11"/>
          <w:sz w:val="22"/>
        </w:rPr>
        <w:t></w:t>
      </w:r>
      <w:r>
        <w:rPr>
          <w:rFonts w:ascii="Times New Roman" w:hAnsi="Times New Roman" w:eastAsia="Times New Roman"/>
          <w:position w:val="11"/>
          <w:sz w:val="22"/>
        </w:rPr>
        <w:t xml:space="preserve"> </w:t>
      </w:r>
      <w:r>
        <w:rPr>
          <w:rFonts w:ascii="Times New Roman" w:hAnsi="Times New Roman" w:eastAsia="Times New Roman"/>
          <w:i/>
          <w:position w:val="11"/>
          <w:sz w:val="22"/>
        </w:rPr>
        <w:t>m</w:t>
      </w:r>
      <w:r>
        <w:rPr>
          <w:rFonts w:ascii="Times New Roman" w:hAnsi="Times New Roman" w:eastAsia="Times New Roman"/>
          <w:position w:val="11"/>
          <w:sz w:val="22"/>
        </w:rPr>
        <w:t>)</w:t>
      </w:r>
      <w:r>
        <w:rPr>
          <w:rFonts w:ascii="Times New Roman" w:hAnsi="Times New Roman" w:eastAsia="Times New Roman"/>
          <w:i/>
          <w:position w:val="11"/>
          <w:sz w:val="22"/>
        </w:rPr>
        <w:t xml:space="preserve">a </w:t>
      </w:r>
      <w:r>
        <w:rPr>
          <w:sz w:val="21"/>
        </w:rPr>
        <w:t>；</w:t>
      </w:r>
      <w:r>
        <w:rPr>
          <w:rFonts w:ascii="Times New Roman" w:hAnsi="Times New Roman" w:eastAsia="Times New Roman"/>
          <w:sz w:val="21"/>
        </w:rPr>
        <w:t>(4)</w:t>
      </w:r>
      <w:r>
        <w:rPr>
          <w:sz w:val="21"/>
        </w:rPr>
        <w:t>系统误差。</w:t>
      </w:r>
    </w:p>
    <w:p>
      <w:pPr>
        <w:pStyle w:val="6"/>
        <w:spacing w:before="7"/>
        <w:ind w:left="0"/>
        <w:rPr>
          <w:sz w:val="7"/>
        </w:rPr>
      </w:pPr>
    </w:p>
    <w:p>
      <w:pPr>
        <w:pStyle w:val="6"/>
        <w:spacing w:line="20" w:lineRule="exact"/>
        <w:ind w:left="1227"/>
        <w:rPr>
          <w:sz w:val="2"/>
        </w:rPr>
      </w:pPr>
      <w:r>
        <w:rPr>
          <w:sz w:val="2"/>
        </w:rPr>
        <w:pict>
          <v:group id="_x0000_s1498" o:spid="_x0000_s1498" o:spt="203" style="height:0.55pt;width:67.55pt;" coordsize="1351,11">
            <o:lock v:ext="edit"/>
            <v:line id="_x0000_s1499" o:spid="_x0000_s1499" o:spt="20" style="position:absolute;left:0;top:5;height:0;width:1350;" stroked="t" coordsize="21600,21600">
              <v:path arrowok="t"/>
              <v:fill focussize="0,0"/>
              <v:stroke weight="0.530866141732283pt" color="#000000"/>
              <v:imagedata o:title=""/>
              <o:lock v:ext="edit"/>
            </v:line>
            <w10:wrap type="none"/>
            <w10:anchorlock/>
          </v:group>
        </w:pict>
      </w:r>
    </w:p>
    <w:p>
      <w:pPr>
        <w:spacing w:after="0" w:line="20" w:lineRule="exact"/>
        <w:rPr>
          <w:sz w:val="2"/>
        </w:rPr>
        <w:sectPr>
          <w:type w:val="continuous"/>
          <w:pgSz w:w="11910" w:h="16840"/>
          <w:pgMar w:top="1400" w:right="1160" w:bottom="1100" w:left="1200" w:header="720" w:footer="720" w:gutter="0"/>
          <w:cols w:equalWidth="0" w:num="4">
            <w:col w:w="2974" w:space="40"/>
            <w:col w:w="680" w:space="39"/>
            <w:col w:w="742" w:space="39"/>
            <w:col w:w="5036"/>
          </w:cols>
        </w:sectPr>
      </w:pPr>
    </w:p>
    <w:p>
      <w:pPr>
        <w:spacing w:before="0" w:line="256" w:lineRule="exact"/>
        <w:ind w:left="0" w:right="0" w:firstLine="0"/>
        <w:jc w:val="right"/>
        <w:rPr>
          <w:rFonts w:ascii="Symbol" w:hAnsi="Symbol"/>
          <w:sz w:val="21"/>
        </w:rPr>
      </w:pPr>
      <w:r>
        <w:pict>
          <v:line id="_x0000_s1500" o:spid="_x0000_s1500" o:spt="20" style="position:absolute;left:0pt;margin-left:233.55pt;margin-top:-0.65pt;height:0pt;width:16.45pt;mso-position-horizontal-relative:page;z-index:251811840;mso-width-relative:page;mso-height-relative:page;" stroked="t" coordsize="21600,21600">
            <v:path arrowok="t"/>
            <v:fill focussize="0,0"/>
            <v:stroke weight="0.528976377952756pt" color="#000000"/>
            <v:imagedata o:title=""/>
            <o:lock v:ext="edit"/>
          </v:line>
        </w:pict>
      </w:r>
      <w:r>
        <w:pict>
          <v:shape id="_x0000_s1501" o:spid="_x0000_s1501" o:spt="202" type="#_x0000_t202" style="position:absolute;left:0pt;margin-left:224.85pt;margin-top:2.4pt;height:13.35pt;width:4.35pt;mso-position-horizontal-relative:page;z-index:-254766080;mso-width-relative:page;mso-height-relative:page;" filled="f" stroked="f" coordsize="21600,21600">
            <v:path/>
            <v:fill on="f" focussize="0,0"/>
            <v:stroke on="f" joinstyle="miter"/>
            <v:imagedata o:title=""/>
            <o:lock v:ext="edit"/>
            <v:textbox inset="0mm,0mm,0mm,0mm">
              <w:txbxContent>
                <w:p>
                  <w:pPr>
                    <w:pStyle w:val="6"/>
                    <w:spacing w:before="7"/>
                    <w:ind w:left="0"/>
                    <w:rPr>
                      <w:rFonts w:ascii="Symbol" w:hAnsi="Symbol"/>
                    </w:rPr>
                  </w:pPr>
                  <w:r>
                    <w:rPr>
                      <w:rFonts w:ascii="Symbol" w:hAnsi="Symbol"/>
                      <w:w w:val="106"/>
                    </w:rPr>
                    <w:t></w:t>
                  </w:r>
                </w:p>
              </w:txbxContent>
            </v:textbox>
          </v:shape>
        </w:pict>
      </w:r>
      <w:r>
        <w:rPr>
          <w:rFonts w:ascii="Times New Roman" w:hAnsi="Times New Roman"/>
          <w:w w:val="105"/>
          <w:sz w:val="21"/>
        </w:rPr>
        <w:t>2</w:t>
      </w:r>
      <w:r>
        <w:rPr>
          <w:rFonts w:ascii="Times New Roman" w:hAnsi="Times New Roman"/>
          <w:i/>
          <w:w w:val="105"/>
          <w:sz w:val="21"/>
        </w:rPr>
        <w:t xml:space="preserve">s </w:t>
      </w:r>
      <w:r>
        <w:rPr>
          <w:rFonts w:ascii="Symbol" w:hAnsi="Symbol"/>
          <w:w w:val="105"/>
          <w:position w:val="11"/>
          <w:sz w:val="21"/>
        </w:rPr>
        <w:t></w:t>
      </w:r>
    </w:p>
    <w:p>
      <w:pPr>
        <w:tabs>
          <w:tab w:val="left" w:pos="842"/>
          <w:tab w:val="left" w:pos="1346"/>
          <w:tab w:val="left" w:pos="2850"/>
        </w:tabs>
        <w:spacing w:before="0" w:line="237" w:lineRule="auto"/>
        <w:ind w:left="61" w:right="0" w:firstLine="0"/>
        <w:jc w:val="left"/>
        <w:rPr>
          <w:rFonts w:ascii="Times New Roman" w:hAnsi="Times New Roman"/>
          <w:i/>
          <w:sz w:val="22"/>
        </w:rPr>
      </w:pPr>
      <w:r>
        <w:br w:type="column"/>
      </w:r>
      <w:r>
        <w:rPr>
          <w:rFonts w:ascii="Symbol" w:hAnsi="Symbol"/>
          <w:w w:val="105"/>
          <w:sz w:val="21"/>
        </w:rPr>
        <w:t></w:t>
      </w:r>
      <w:r>
        <w:rPr>
          <w:rFonts w:ascii="Times New Roman" w:hAnsi="Times New Roman"/>
          <w:i/>
          <w:w w:val="105"/>
          <w:sz w:val="21"/>
        </w:rPr>
        <w:t>t</w:t>
      </w:r>
      <w:r>
        <w:rPr>
          <w:rFonts w:ascii="Times New Roman" w:hAnsi="Times New Roman"/>
          <w:i/>
          <w:w w:val="105"/>
          <w:position w:val="-5"/>
          <w:sz w:val="12"/>
        </w:rPr>
        <w:t>B</w:t>
      </w:r>
      <w:r>
        <w:rPr>
          <w:rFonts w:ascii="Times New Roman" w:hAnsi="Times New Roman"/>
          <w:i/>
          <w:w w:val="105"/>
          <w:position w:val="-5"/>
          <w:sz w:val="12"/>
        </w:rPr>
        <w:tab/>
      </w:r>
      <w:r>
        <w:rPr>
          <w:rFonts w:ascii="Symbol" w:hAnsi="Symbol"/>
          <w:spacing w:val="2"/>
          <w:w w:val="105"/>
          <w:sz w:val="21"/>
        </w:rPr>
        <w:t></w:t>
      </w:r>
      <w:r>
        <w:rPr>
          <w:rFonts w:ascii="Times New Roman" w:hAnsi="Times New Roman"/>
          <w:i/>
          <w:spacing w:val="2"/>
          <w:w w:val="105"/>
          <w:sz w:val="21"/>
        </w:rPr>
        <w:t>t</w:t>
      </w:r>
      <w:r>
        <w:rPr>
          <w:rFonts w:ascii="Times New Roman" w:hAnsi="Times New Roman"/>
          <w:i/>
          <w:spacing w:val="2"/>
          <w:w w:val="105"/>
          <w:position w:val="-5"/>
          <w:sz w:val="12"/>
        </w:rPr>
        <w:t>A</w:t>
      </w:r>
      <w:r>
        <w:rPr>
          <w:rFonts w:ascii="Times New Roman" w:hAnsi="Times New Roman"/>
          <w:i/>
          <w:spacing w:val="2"/>
          <w:w w:val="105"/>
          <w:position w:val="-5"/>
          <w:sz w:val="12"/>
        </w:rPr>
        <w:tab/>
      </w:r>
      <w:r>
        <w:rPr>
          <w:rFonts w:ascii="Symbol" w:hAnsi="Symbol"/>
          <w:w w:val="105"/>
          <w:position w:val="-5"/>
          <w:sz w:val="21"/>
        </w:rPr>
        <w:t></w:t>
      </w:r>
      <w:r>
        <w:rPr>
          <w:rFonts w:ascii="Times New Roman" w:hAnsi="Times New Roman"/>
          <w:w w:val="105"/>
          <w:position w:val="-5"/>
          <w:sz w:val="21"/>
        </w:rPr>
        <w:tab/>
      </w:r>
      <w:r>
        <w:rPr>
          <w:rFonts w:ascii="Times New Roman" w:hAnsi="Times New Roman"/>
          <w:i/>
          <w:spacing w:val="-6"/>
          <w:w w:val="105"/>
          <w:sz w:val="22"/>
        </w:rPr>
        <w:t>Mg</w:t>
      </w:r>
    </w:p>
    <w:p>
      <w:pPr>
        <w:spacing w:after="0" w:line="237" w:lineRule="auto"/>
        <w:jc w:val="left"/>
        <w:rPr>
          <w:rFonts w:ascii="Times New Roman" w:hAnsi="Times New Roman"/>
          <w:sz w:val="22"/>
        </w:rPr>
        <w:sectPr>
          <w:type w:val="continuous"/>
          <w:pgSz w:w="11910" w:h="16840"/>
          <w:pgMar w:top="1400" w:right="1160" w:bottom="1100" w:left="1200" w:header="720" w:footer="720" w:gutter="0"/>
          <w:cols w:equalWidth="0" w:num="2">
            <w:col w:w="3384" w:space="40"/>
            <w:col w:w="6126"/>
          </w:cols>
        </w:sectPr>
      </w:pPr>
    </w:p>
    <w:p>
      <w:pPr>
        <w:pStyle w:val="6"/>
        <w:spacing w:before="50" w:line="321" w:lineRule="auto"/>
        <w:ind w:left="218" w:right="251" w:firstLine="420"/>
        <w:jc w:val="both"/>
      </w:pPr>
      <w:r>
        <w:drawing>
          <wp:anchor distT="0" distB="0" distL="0" distR="0" simplePos="0" relativeHeight="248560640" behindDoc="1" locked="0" layoutInCell="1" allowOverlap="1">
            <wp:simplePos x="0" y="0"/>
            <wp:positionH relativeFrom="page">
              <wp:posOffset>1633220</wp:posOffset>
            </wp:positionH>
            <wp:positionV relativeFrom="paragraph">
              <wp:posOffset>666115</wp:posOffset>
            </wp:positionV>
            <wp:extent cx="4108450" cy="1682750"/>
            <wp:effectExtent l="0" t="0" r="0" b="0"/>
            <wp:wrapNone/>
            <wp:docPr id="101" name="image6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image69.jpeg"/>
                    <pic:cNvPicPr>
                      <a:picLocks noChangeAspect="1"/>
                    </pic:cNvPicPr>
                  </pic:nvPicPr>
                  <pic:blipFill>
                    <a:blip r:embed="rId77" cstate="print"/>
                    <a:stretch>
                      <a:fillRect/>
                    </a:stretch>
                  </pic:blipFill>
                  <pic:spPr>
                    <a:xfrm>
                      <a:off x="0" y="0"/>
                      <a:ext cx="4108360" cy="1682726"/>
                    </a:xfrm>
                    <a:prstGeom prst="rect">
                      <a:avLst/>
                    </a:prstGeom>
                  </pic:spPr>
                </pic:pic>
              </a:graphicData>
            </a:graphic>
          </wp:anchor>
        </w:drawing>
      </w:r>
      <w:r>
        <w:rPr>
          <w:rFonts w:ascii="Times New Roman" w:eastAsia="Times New Roman"/>
          <w:color w:val="FF0000"/>
        </w:rPr>
        <w:t>2014-22</w:t>
      </w:r>
      <w:r>
        <w:rPr>
          <w:color w:val="FF0000"/>
        </w:rPr>
        <w:t>．</w:t>
      </w:r>
      <w:r>
        <w:rPr>
          <w:spacing w:val="-3"/>
        </w:rPr>
        <w:t>某同学利用图</w:t>
      </w:r>
      <w:r>
        <w:t>（</w:t>
      </w:r>
      <w:r>
        <w:rPr>
          <w:rFonts w:ascii="Times New Roman" w:eastAsia="Times New Roman"/>
        </w:rPr>
        <w:t>a</w:t>
      </w:r>
      <w:r>
        <w:t>）</w:t>
      </w:r>
      <w:r>
        <w:rPr>
          <w:spacing w:val="-4"/>
        </w:rPr>
        <w:t xml:space="preserve">所示实验装置及数字化系统获得了小车加速度 </w:t>
      </w:r>
      <w:r>
        <w:rPr>
          <w:rFonts w:ascii="Times New Roman" w:eastAsia="Times New Roman"/>
          <w:i/>
        </w:rPr>
        <w:t xml:space="preserve">a </w:t>
      </w:r>
      <w:r>
        <w:rPr>
          <w:spacing w:val="-4"/>
        </w:rPr>
        <w:t xml:space="preserve">与钩码的质量 </w:t>
      </w:r>
      <w:r>
        <w:rPr>
          <w:rFonts w:ascii="Times New Roman" w:eastAsia="Times New Roman"/>
          <w:i/>
        </w:rPr>
        <w:t xml:space="preserve">m </w:t>
      </w:r>
      <w:r>
        <w:t>的对应关系图，如图（</w:t>
      </w:r>
      <w:r>
        <w:rPr>
          <w:rFonts w:ascii="Times New Roman" w:eastAsia="Times New Roman"/>
        </w:rPr>
        <w:t>b</w:t>
      </w:r>
      <w:r>
        <w:t>）所示。实验中小车（</w:t>
      </w:r>
      <w:r>
        <w:rPr>
          <w:spacing w:val="-2"/>
        </w:rPr>
        <w:t>含发射器</w:t>
      </w:r>
      <w:r>
        <w:t>）</w:t>
      </w:r>
      <w:r>
        <w:rPr>
          <w:spacing w:val="7"/>
        </w:rPr>
        <w:t xml:space="preserve">的质量为 </w:t>
      </w:r>
      <w:r>
        <w:rPr>
          <w:rFonts w:ascii="Times New Roman" w:eastAsia="Times New Roman"/>
        </w:rPr>
        <w:t>200g</w:t>
      </w:r>
      <w:r>
        <w:rPr>
          <w:spacing w:val="-3"/>
        </w:rPr>
        <w:t>，实验时选择了不可伸长的轻质细绳和轻定滑轮，小车的加速度由位移传感器及与之相连的计算机得到。回答下列问题：</w:t>
      </w: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spacing w:before="6"/>
        <w:ind w:left="0"/>
        <w:rPr>
          <w:sz w:val="27"/>
        </w:rPr>
      </w:pPr>
    </w:p>
    <w:p>
      <w:pPr>
        <w:pStyle w:val="10"/>
        <w:numPr>
          <w:ilvl w:val="0"/>
          <w:numId w:val="27"/>
        </w:numPr>
        <w:tabs>
          <w:tab w:val="left" w:pos="1168"/>
          <w:tab w:val="left" w:pos="6455"/>
        </w:tabs>
        <w:spacing w:before="0" w:after="0" w:line="240" w:lineRule="auto"/>
        <w:ind w:left="1167" w:right="0" w:hanging="530"/>
        <w:jc w:val="left"/>
        <w:rPr>
          <w:sz w:val="21"/>
        </w:rPr>
      </w:pPr>
      <w:r>
        <w:rPr>
          <w:sz w:val="21"/>
        </w:rPr>
        <w:t>根</w:t>
      </w:r>
      <w:r>
        <w:rPr>
          <w:spacing w:val="-3"/>
          <w:sz w:val="21"/>
        </w:rPr>
        <w:t>据</w:t>
      </w:r>
      <w:r>
        <w:rPr>
          <w:sz w:val="21"/>
        </w:rPr>
        <w:t>该</w:t>
      </w:r>
      <w:r>
        <w:rPr>
          <w:spacing w:val="-3"/>
          <w:sz w:val="21"/>
        </w:rPr>
        <w:t>同</w:t>
      </w:r>
      <w:r>
        <w:rPr>
          <w:sz w:val="21"/>
        </w:rPr>
        <w:t>学</w:t>
      </w:r>
      <w:r>
        <w:rPr>
          <w:spacing w:val="-3"/>
          <w:sz w:val="21"/>
        </w:rPr>
        <w:t>的</w:t>
      </w:r>
      <w:r>
        <w:rPr>
          <w:sz w:val="21"/>
        </w:rPr>
        <w:t>结</w:t>
      </w:r>
      <w:r>
        <w:rPr>
          <w:spacing w:val="-3"/>
          <w:sz w:val="21"/>
        </w:rPr>
        <w:t>果</w:t>
      </w:r>
      <w:r>
        <w:rPr>
          <w:spacing w:val="-36"/>
          <w:sz w:val="21"/>
        </w:rPr>
        <w:t>，</w:t>
      </w:r>
      <w:r>
        <w:rPr>
          <w:sz w:val="21"/>
        </w:rPr>
        <w:t>小车</w:t>
      </w:r>
      <w:r>
        <w:rPr>
          <w:spacing w:val="-3"/>
          <w:sz w:val="21"/>
        </w:rPr>
        <w:t>的</w:t>
      </w:r>
      <w:r>
        <w:rPr>
          <w:sz w:val="21"/>
        </w:rPr>
        <w:t>加</w:t>
      </w:r>
      <w:r>
        <w:rPr>
          <w:spacing w:val="-3"/>
          <w:sz w:val="21"/>
        </w:rPr>
        <w:t>速</w:t>
      </w:r>
      <w:r>
        <w:rPr>
          <w:sz w:val="21"/>
        </w:rPr>
        <w:t>度</w:t>
      </w:r>
      <w:r>
        <w:rPr>
          <w:spacing w:val="-3"/>
          <w:sz w:val="21"/>
        </w:rPr>
        <w:t>与</w:t>
      </w:r>
      <w:r>
        <w:rPr>
          <w:sz w:val="21"/>
        </w:rPr>
        <w:t>钩</w:t>
      </w:r>
      <w:r>
        <w:rPr>
          <w:spacing w:val="-3"/>
          <w:sz w:val="21"/>
        </w:rPr>
        <w:t>码</w:t>
      </w:r>
      <w:r>
        <w:rPr>
          <w:sz w:val="21"/>
        </w:rPr>
        <w:t>的</w:t>
      </w:r>
      <w:r>
        <w:rPr>
          <w:spacing w:val="-3"/>
          <w:sz w:val="21"/>
        </w:rPr>
        <w:t>质</w:t>
      </w:r>
      <w:r>
        <w:rPr>
          <w:sz w:val="21"/>
        </w:rPr>
        <w:t>量成</w:t>
      </w:r>
      <w:r>
        <w:rPr>
          <w:sz w:val="21"/>
          <w:u w:val="single"/>
        </w:rPr>
        <w:t xml:space="preserve"> </w:t>
      </w:r>
      <w:r>
        <w:rPr>
          <w:sz w:val="21"/>
          <w:u w:val="single"/>
        </w:rPr>
        <w:tab/>
      </w:r>
      <w:r>
        <w:rPr>
          <w:rFonts w:ascii="Times New Roman" w:hAnsi="Times New Roman" w:eastAsia="Times New Roman"/>
          <w:sz w:val="21"/>
        </w:rPr>
        <w:t>(</w:t>
      </w:r>
      <w:r>
        <w:rPr>
          <w:spacing w:val="-36"/>
          <w:sz w:val="21"/>
        </w:rPr>
        <w:t>填</w:t>
      </w:r>
      <w:r>
        <w:rPr>
          <w:sz w:val="21"/>
        </w:rPr>
        <w:t>“</w:t>
      </w:r>
      <w:r>
        <w:rPr>
          <w:spacing w:val="-3"/>
          <w:sz w:val="21"/>
        </w:rPr>
        <w:t>线</w:t>
      </w:r>
      <w:r>
        <w:rPr>
          <w:sz w:val="21"/>
        </w:rPr>
        <w:t>性</w:t>
      </w:r>
      <w:r>
        <w:rPr>
          <w:spacing w:val="-36"/>
          <w:sz w:val="21"/>
        </w:rPr>
        <w:t>”或</w:t>
      </w:r>
      <w:r>
        <w:rPr>
          <w:sz w:val="21"/>
        </w:rPr>
        <w:t>“</w:t>
      </w:r>
      <w:r>
        <w:rPr>
          <w:spacing w:val="-3"/>
          <w:sz w:val="21"/>
        </w:rPr>
        <w:t>非</w:t>
      </w:r>
      <w:r>
        <w:rPr>
          <w:sz w:val="21"/>
        </w:rPr>
        <w:t>线</w:t>
      </w:r>
      <w:r>
        <w:rPr>
          <w:spacing w:val="-3"/>
          <w:sz w:val="21"/>
        </w:rPr>
        <w:t>性</w:t>
      </w:r>
      <w:r>
        <w:rPr>
          <w:spacing w:val="-18"/>
          <w:sz w:val="21"/>
        </w:rPr>
        <w:t>”</w:t>
      </w:r>
      <w:r>
        <w:rPr>
          <w:rFonts w:ascii="Times New Roman" w:hAnsi="Times New Roman" w:eastAsia="Times New Roman"/>
          <w:spacing w:val="-18"/>
          <w:sz w:val="21"/>
        </w:rPr>
        <w:t>)</w:t>
      </w:r>
      <w:r>
        <w:rPr>
          <w:spacing w:val="-3"/>
          <w:sz w:val="21"/>
        </w:rPr>
        <w:t>关系。</w:t>
      </w:r>
    </w:p>
    <w:p>
      <w:pPr>
        <w:pStyle w:val="10"/>
        <w:numPr>
          <w:ilvl w:val="0"/>
          <w:numId w:val="27"/>
        </w:numPr>
        <w:tabs>
          <w:tab w:val="left" w:pos="1168"/>
          <w:tab w:val="left" w:pos="8128"/>
        </w:tabs>
        <w:spacing w:before="91" w:after="0" w:line="240" w:lineRule="auto"/>
        <w:ind w:left="1167" w:right="0" w:hanging="530"/>
        <w:jc w:val="left"/>
        <w:rPr>
          <w:sz w:val="21"/>
        </w:rPr>
      </w:pPr>
      <w:r>
        <w:pict>
          <v:line id="_x0000_s1502" o:spid="_x0000_s1502" o:spt="20" style="position:absolute;left:0pt;margin-left:356.1pt;margin-top:17.1pt;height:0pt;width:110.25pt;mso-position-horizontal-relative:page;z-index:251829248;mso-width-relative:page;mso-height-relative:page;" stroked="t" coordsize="21600,21600">
            <v:path arrowok="t"/>
            <v:fill focussize="0,0"/>
            <v:stroke weight="0.422362204724409pt" color="#000000"/>
            <v:imagedata o:title=""/>
            <o:lock v:ext="edit"/>
          </v:line>
        </w:pict>
      </w:r>
      <w:r>
        <w:rPr>
          <w:sz w:val="21"/>
        </w:rPr>
        <w:t>由图</w:t>
      </w:r>
      <w:r>
        <w:rPr>
          <w:rFonts w:ascii="Times New Roman" w:eastAsia="Times New Roman"/>
          <w:sz w:val="21"/>
        </w:rPr>
        <w:t>(b)</w:t>
      </w:r>
      <w:r>
        <w:rPr>
          <w:sz w:val="21"/>
        </w:rPr>
        <w:t>可</w:t>
      </w:r>
      <w:r>
        <w:rPr>
          <w:spacing w:val="-3"/>
          <w:sz w:val="21"/>
        </w:rPr>
        <w:t>知</w:t>
      </w:r>
      <w:r>
        <w:rPr>
          <w:sz w:val="21"/>
        </w:rPr>
        <w:t>，</w:t>
      </w:r>
      <w:r>
        <w:rPr>
          <w:rFonts w:ascii="Times New Roman" w:eastAsia="Times New Roman"/>
          <w:i/>
          <w:sz w:val="21"/>
        </w:rPr>
        <w:t>a</w:t>
      </w:r>
      <w:r>
        <w:rPr>
          <w:sz w:val="21"/>
        </w:rPr>
        <w:t>－</w:t>
      </w:r>
      <w:r>
        <w:rPr>
          <w:rFonts w:ascii="Times New Roman" w:eastAsia="Times New Roman"/>
          <w:i/>
          <w:sz w:val="21"/>
        </w:rPr>
        <w:t>m</w:t>
      </w:r>
      <w:r>
        <w:rPr>
          <w:rFonts w:ascii="Times New Roman" w:eastAsia="Times New Roman"/>
          <w:i/>
          <w:spacing w:val="15"/>
          <w:sz w:val="21"/>
        </w:rPr>
        <w:t xml:space="preserve"> </w:t>
      </w:r>
      <w:r>
        <w:rPr>
          <w:sz w:val="21"/>
        </w:rPr>
        <w:t>图线</w:t>
      </w:r>
      <w:r>
        <w:rPr>
          <w:spacing w:val="-3"/>
          <w:sz w:val="21"/>
        </w:rPr>
        <w:t>不</w:t>
      </w:r>
      <w:r>
        <w:rPr>
          <w:sz w:val="21"/>
        </w:rPr>
        <w:t>经</w:t>
      </w:r>
      <w:r>
        <w:rPr>
          <w:spacing w:val="-3"/>
          <w:sz w:val="21"/>
        </w:rPr>
        <w:t>过</w:t>
      </w:r>
      <w:r>
        <w:rPr>
          <w:sz w:val="21"/>
        </w:rPr>
        <w:t>原</w:t>
      </w:r>
      <w:r>
        <w:rPr>
          <w:spacing w:val="-3"/>
          <w:sz w:val="21"/>
        </w:rPr>
        <w:t>点</w:t>
      </w:r>
      <w:r>
        <w:rPr>
          <w:sz w:val="21"/>
        </w:rPr>
        <w:t>，</w:t>
      </w:r>
      <w:r>
        <w:rPr>
          <w:spacing w:val="-3"/>
          <w:sz w:val="21"/>
        </w:rPr>
        <w:t>可</w:t>
      </w:r>
      <w:r>
        <w:rPr>
          <w:sz w:val="21"/>
        </w:rPr>
        <w:t>能</w:t>
      </w:r>
      <w:r>
        <w:rPr>
          <w:spacing w:val="-3"/>
          <w:sz w:val="21"/>
        </w:rPr>
        <w:t>的</w:t>
      </w:r>
      <w:r>
        <w:rPr>
          <w:sz w:val="21"/>
        </w:rPr>
        <w:t>原因是</w:t>
      </w:r>
      <w:r>
        <w:rPr>
          <w:sz w:val="21"/>
        </w:rPr>
        <w:tab/>
      </w:r>
      <w:r>
        <w:rPr>
          <w:sz w:val="21"/>
        </w:rPr>
        <w:t>。</w:t>
      </w:r>
    </w:p>
    <w:p>
      <w:pPr>
        <w:pStyle w:val="10"/>
        <w:numPr>
          <w:ilvl w:val="0"/>
          <w:numId w:val="27"/>
        </w:numPr>
        <w:tabs>
          <w:tab w:val="left" w:pos="1168"/>
        </w:tabs>
        <w:spacing w:before="91" w:after="0" w:line="240" w:lineRule="auto"/>
        <w:ind w:left="1167" w:right="0" w:hanging="530"/>
        <w:jc w:val="left"/>
        <w:rPr>
          <w:sz w:val="21"/>
        </w:rPr>
      </w:pPr>
      <w:r>
        <w:rPr>
          <w:spacing w:val="-7"/>
          <w:sz w:val="21"/>
        </w:rPr>
        <w:t>若利用本实验装置来验证“在小车质量不变的情况下，小车的加速度与作用力成正比”的</w:t>
      </w:r>
    </w:p>
    <w:p>
      <w:pPr>
        <w:pStyle w:val="6"/>
        <w:tabs>
          <w:tab w:val="left" w:pos="4945"/>
          <w:tab w:val="left" w:pos="9187"/>
        </w:tabs>
        <w:spacing w:before="91" w:line="321" w:lineRule="auto"/>
        <w:ind w:left="218" w:right="146"/>
      </w:pPr>
      <w:r>
        <w:pict>
          <v:line id="_x0000_s1503" o:spid="_x0000_s1503" o:spt="20" style="position:absolute;left:0pt;margin-left:466.75pt;margin-top:17.1pt;height:0pt;width:52.55pt;mso-position-horizontal-relative:page;z-index:-254753792;mso-width-relative:page;mso-height-relative:page;" stroked="t" coordsize="21600,21600">
            <v:path arrowok="t"/>
            <v:fill focussize="0,0"/>
            <v:stroke weight="0.422362204724409pt" color="#000000"/>
            <v:imagedata o:title=""/>
            <o:lock v:ext="edit"/>
          </v:line>
        </w:pict>
      </w:r>
      <w:r>
        <w:t>结论</w:t>
      </w:r>
      <w:r>
        <w:rPr>
          <w:spacing w:val="-108"/>
        </w:rPr>
        <w:t>，</w:t>
      </w:r>
      <w:r>
        <w:t>并</w:t>
      </w:r>
      <w:r>
        <w:rPr>
          <w:spacing w:val="-3"/>
        </w:rPr>
        <w:t>直</w:t>
      </w:r>
      <w:r>
        <w:t>接</w:t>
      </w:r>
      <w:r>
        <w:rPr>
          <w:spacing w:val="-3"/>
        </w:rPr>
        <w:t>以</w:t>
      </w:r>
      <w:r>
        <w:t>钩</w:t>
      </w:r>
      <w:r>
        <w:rPr>
          <w:spacing w:val="-3"/>
        </w:rPr>
        <w:t>码</w:t>
      </w:r>
      <w:r>
        <w:t>所</w:t>
      </w:r>
      <w:r>
        <w:rPr>
          <w:spacing w:val="-3"/>
        </w:rPr>
        <w:t>受重</w:t>
      </w:r>
      <w:r>
        <w:t>力</w:t>
      </w:r>
      <w:r>
        <w:rPr>
          <w:spacing w:val="-34"/>
        </w:rPr>
        <w:t xml:space="preserve"> </w:t>
      </w:r>
      <w:r>
        <w:rPr>
          <w:rFonts w:ascii="Times New Roman" w:eastAsia="Times New Roman"/>
          <w:i/>
        </w:rPr>
        <w:t>mg</w:t>
      </w:r>
      <w:r>
        <w:rPr>
          <w:rFonts w:ascii="Times New Roman" w:eastAsia="Times New Roman"/>
          <w:i/>
          <w:spacing w:val="18"/>
        </w:rPr>
        <w:t xml:space="preserve"> </w:t>
      </w:r>
      <w:r>
        <w:rPr>
          <w:spacing w:val="-3"/>
        </w:rPr>
        <w:t>作</w:t>
      </w:r>
      <w:r>
        <w:t>为</w:t>
      </w:r>
      <w:r>
        <w:rPr>
          <w:spacing w:val="-3"/>
        </w:rPr>
        <w:t>小</w:t>
      </w:r>
      <w:r>
        <w:t>车</w:t>
      </w:r>
      <w:r>
        <w:rPr>
          <w:spacing w:val="-3"/>
        </w:rPr>
        <w:t>受</w:t>
      </w:r>
      <w:r>
        <w:t>到</w:t>
      </w:r>
      <w:r>
        <w:rPr>
          <w:spacing w:val="-3"/>
        </w:rPr>
        <w:t>的</w:t>
      </w:r>
      <w:r>
        <w:t>合</w:t>
      </w:r>
      <w:r>
        <w:rPr>
          <w:spacing w:val="-3"/>
        </w:rPr>
        <w:t>外</w:t>
      </w:r>
      <w:r>
        <w:t>力</w:t>
      </w:r>
      <w:r>
        <w:rPr>
          <w:spacing w:val="-106"/>
        </w:rPr>
        <w:t>，</w:t>
      </w:r>
      <w:r>
        <w:rPr>
          <w:spacing w:val="-3"/>
        </w:rPr>
        <w:t>则</w:t>
      </w:r>
      <w:r>
        <w:t>实</w:t>
      </w:r>
      <w:r>
        <w:rPr>
          <w:spacing w:val="-3"/>
        </w:rPr>
        <w:t>验</w:t>
      </w:r>
      <w:r>
        <w:t>中</w:t>
      </w:r>
      <w:r>
        <w:rPr>
          <w:spacing w:val="-3"/>
        </w:rPr>
        <w:t>应</w:t>
      </w:r>
      <w:r>
        <w:t>采</w:t>
      </w:r>
      <w:r>
        <w:rPr>
          <w:spacing w:val="-3"/>
        </w:rPr>
        <w:t>取</w:t>
      </w:r>
      <w:r>
        <w:t>的</w:t>
      </w:r>
      <w:r>
        <w:rPr>
          <w:spacing w:val="-3"/>
        </w:rPr>
        <w:t>改进</w:t>
      </w:r>
      <w:r>
        <w:t>措施是</w:t>
      </w:r>
      <w:r>
        <w:tab/>
      </w:r>
      <w:r>
        <w:rPr>
          <w:spacing w:val="-18"/>
        </w:rPr>
        <w:t xml:space="preserve">， </w:t>
      </w:r>
      <w:r>
        <w:t>钩码</w:t>
      </w:r>
      <w:r>
        <w:rPr>
          <w:spacing w:val="-3"/>
        </w:rPr>
        <w:t>的</w:t>
      </w:r>
      <w:r>
        <w:t>质</w:t>
      </w:r>
      <w:r>
        <w:rPr>
          <w:spacing w:val="-3"/>
        </w:rPr>
        <w:t>量</w:t>
      </w:r>
      <w:r>
        <w:t>应</w:t>
      </w:r>
      <w:r>
        <w:rPr>
          <w:spacing w:val="-3"/>
        </w:rPr>
        <w:t>满</w:t>
      </w:r>
      <w:r>
        <w:t>足</w:t>
      </w:r>
      <w:r>
        <w:rPr>
          <w:spacing w:val="-3"/>
        </w:rPr>
        <w:t>的</w:t>
      </w:r>
      <w:r>
        <w:t>条</w:t>
      </w:r>
      <w:r>
        <w:rPr>
          <w:spacing w:val="-3"/>
        </w:rPr>
        <w:t>件</w:t>
      </w:r>
      <w:r>
        <w:t>是</w:t>
      </w:r>
      <w:r>
        <w:rPr>
          <w:u w:val="single"/>
        </w:rPr>
        <w:t xml:space="preserve"> </w:t>
      </w:r>
      <w:r>
        <w:rPr>
          <w:u w:val="single"/>
        </w:rPr>
        <w:tab/>
      </w:r>
      <w:r>
        <w:t>。</w:t>
      </w:r>
    </w:p>
    <w:p>
      <w:pPr>
        <w:pStyle w:val="6"/>
        <w:spacing w:line="268" w:lineRule="exact"/>
      </w:pPr>
      <w:r>
        <w:rPr>
          <w:spacing w:val="-1"/>
          <w:w w:val="100"/>
        </w:rPr>
        <w:t>【答案】</w:t>
      </w:r>
      <w:r>
        <w:rPr>
          <w:spacing w:val="-3"/>
          <w:w w:val="100"/>
        </w:rPr>
        <w:t>（</w:t>
      </w:r>
      <w:r>
        <w:rPr>
          <w:rFonts w:ascii="Times New Roman" w:eastAsia="Times New Roman"/>
          <w:w w:val="100"/>
        </w:rPr>
        <w:t>1</w:t>
      </w:r>
      <w:r>
        <w:rPr>
          <w:spacing w:val="-3"/>
          <w:w w:val="100"/>
        </w:rPr>
        <w:t>）</w:t>
      </w:r>
      <w:r>
        <w:rPr>
          <w:spacing w:val="-28"/>
          <w:w w:val="100"/>
        </w:rPr>
        <w:t>非线性；</w:t>
      </w:r>
      <w:r>
        <w:rPr>
          <w:spacing w:val="-2"/>
          <w:w w:val="100"/>
        </w:rPr>
        <w:t>（</w:t>
      </w:r>
      <w:r>
        <w:rPr>
          <w:rFonts w:ascii="Times New Roman" w:eastAsia="Times New Roman"/>
          <w:spacing w:val="-3"/>
          <w:w w:val="100"/>
        </w:rPr>
        <w:t>2</w:t>
      </w:r>
      <w:r>
        <w:rPr>
          <w:w w:val="100"/>
        </w:rPr>
        <w:t>）</w:t>
      </w:r>
      <w:r>
        <w:rPr>
          <w:spacing w:val="-24"/>
          <w:w w:val="100"/>
        </w:rPr>
        <w:t>有摩擦力；</w:t>
      </w:r>
      <w:r>
        <w:rPr>
          <w:w w:val="100"/>
        </w:rPr>
        <w:t>（</w:t>
      </w:r>
      <w:r>
        <w:rPr>
          <w:rFonts w:ascii="Times New Roman" w:eastAsia="Times New Roman"/>
          <w:spacing w:val="-3"/>
          <w:w w:val="100"/>
        </w:rPr>
        <w:t>3</w:t>
      </w:r>
      <w:r>
        <w:rPr>
          <w:w w:val="100"/>
        </w:rPr>
        <w:t>）</w:t>
      </w:r>
      <w:r>
        <w:rPr>
          <w:spacing w:val="-3"/>
          <w:w w:val="100"/>
        </w:rPr>
        <w:t>倾斜轨道以平衡摩擦力；要远远小于小车的质量。</w:t>
      </w:r>
    </w:p>
    <w:p>
      <w:pPr>
        <w:pStyle w:val="6"/>
        <w:spacing w:before="91" w:line="321" w:lineRule="auto"/>
        <w:ind w:left="218" w:right="146" w:firstLine="420"/>
      </w:pPr>
      <w:r>
        <w:pict>
          <v:group id="_x0000_s1504" o:spid="_x0000_s1504" o:spt="203" style="position:absolute;left:0pt;margin-left:187.55pt;margin-top:23.2pt;height:132.95pt;width:62.85pt;mso-position-horizontal-relative:page;z-index:-254764032;mso-width-relative:page;mso-height-relative:page;" coordorigin="3752,464" coordsize="1257,2659">
            <o:lock v:ext="edit"/>
            <v:rect id="_x0000_s1505" o:spid="_x0000_s1505" o:spt="1" style="position:absolute;left:4245;top:1671;height:132;width:304;" filled="f" stroked="t" coordsize="21600,21600">
              <v:path/>
              <v:fill on="f" focussize="0,0"/>
              <v:stroke color="#000000"/>
              <v:imagedata o:title=""/>
              <o:lock v:ext="edit"/>
            </v:rect>
            <v:shape id="_x0000_s1506" o:spid="_x0000_s1506" o:spt="75" type="#_x0000_t75" style="position:absolute;left:4161;top:1755;height:1272;width:472;" filled="f" stroked="f" coordsize="21600,21600">
              <v:path/>
              <v:fill on="f" focussize="0,0"/>
              <v:stroke on="f"/>
              <v:imagedata r:id="rId78" o:title=""/>
              <o:lock v:ext="edit" aspectratio="t"/>
            </v:shape>
            <v:rect id="_x0000_s1507" o:spid="_x0000_s1507" o:spt="1" style="position:absolute;left:4161;top:1755;height:1272;width:472;" filled="f" stroked="t" coordsize="21600,21600">
              <v:path/>
              <v:fill on="f" focussize="0,0"/>
              <v:stroke color="#000000"/>
              <v:imagedata o:title=""/>
              <o:lock v:ext="edit"/>
            </v:rect>
            <v:shape id="_x0000_s1508" o:spid="_x0000_s1508" style="position:absolute;left:3849;top:1853;height:1088;width:1088;" fillcolor="#FFFFFF" filled="t" stroked="f" coordorigin="3849,1853" coordsize="1088,1088" path="m4393,1853l4319,1858,4248,1873,4181,1896,4118,1928,4061,1967,4008,2013,3962,2065,3923,2123,3892,2186,3868,2253,3854,2324,3849,2397,3854,2471,3868,2542,3892,2609,3923,2672,3962,2730,4008,2782,4061,2828,4118,2867,4181,2899,4248,2922,4319,2936,4393,2941,4467,2936,4538,2922,4605,2899,4668,2867,4725,2828,4778,2782,4824,2730,4863,2672,4894,2609,4918,2542,4932,2471,4937,2397,4932,2324,4918,2253,4894,2186,4863,2123,4824,2065,4778,2013,4725,1967,4668,1928,4605,1896,4538,1873,4467,1858,4393,1853xe">
              <v:path arrowok="t"/>
              <v:fill on="t" focussize="0,0"/>
              <v:stroke on="f"/>
              <v:imagedata o:title=""/>
              <o:lock v:ext="edit"/>
            </v:shape>
            <v:shape id="_x0000_s1509" o:spid="_x0000_s1509" style="position:absolute;left:3849;top:1853;height:1088;width:1088;" filled="f" stroked="t" coordorigin="3849,1853" coordsize="1088,1088" path="m4393,1853l4319,1858,4248,1873,4181,1896,4118,1928,4061,1967,4008,2013,3962,2065,3923,2123,3892,2186,3868,2253,3854,2324,3849,2397,3854,2471,3868,2542,3892,2609,3923,2672,3962,2730,4008,2782,4061,2828,4118,2867,4181,2899,4248,2922,4319,2936,4393,2941,4467,2936,4538,2922,4605,2899,4668,2867,4725,2828,4778,2782,4824,2730,4863,2672,4894,2609,4918,2542,4932,2471,4937,2397,4932,2324,4918,2253,4894,2186,4863,2123,4824,2065,4778,2013,4725,1967,4668,1928,4605,1896,4538,1873,4467,1858,4393,1853xe">
              <v:path arrowok="t"/>
              <v:fill on="f" focussize="0,0"/>
              <v:stroke color="#000000"/>
              <v:imagedata o:title=""/>
              <o:lock v:ext="edit"/>
            </v:shape>
            <v:shape id="_x0000_s1510" o:spid="_x0000_s1510" style="position:absolute;left:3873;top:1874;height:1046;width:1046;" fillcolor="#FFFFFF" filled="t" stroked="f" coordorigin="3873,1874" coordsize="1046,1046" path="m4396,1874l4319,1880,4245,1897,4176,1923,4111,1959,4053,2003,4001,2054,3957,2113,3922,2177,3895,2246,3879,2320,3873,2397,3879,2475,3895,2548,3922,2618,3957,2682,4001,2741,4053,2792,4111,2836,4176,2872,4245,2898,4319,2915,4396,2920,4473,2915,4547,2898,4616,2872,4681,2836,4739,2792,4791,2741,4835,2682,4870,2618,4897,2548,4913,2475,4919,2397,4913,2320,4897,2246,4870,2177,4835,2113,4791,2054,4739,2003,4681,1959,4616,1923,4547,1897,4473,1880,4396,1874xe">
              <v:path arrowok="t"/>
              <v:fill on="t" focussize="0,0"/>
              <v:stroke on="f"/>
              <v:imagedata o:title=""/>
              <o:lock v:ext="edit"/>
            </v:shape>
            <v:shape id="_x0000_s1511" o:spid="_x0000_s1511" style="position:absolute;left:3873;top:1874;height:1046;width:1046;" filled="f" stroked="t" coordorigin="3873,1874" coordsize="1046,1046" path="m4396,1874l4319,1880,4245,1897,4176,1923,4111,1959,4053,2003,4001,2054,3957,2113,3922,2177,3895,2246,3879,2320,3873,2397,3879,2475,3895,2548,3922,2618,3957,2682,4001,2741,4053,2792,4111,2836,4176,2872,4245,2898,4319,2915,4396,2920,4473,2915,4547,2898,4616,2872,4681,2836,4739,2792,4791,2741,4835,2682,4870,2618,4897,2548,4913,2475,4919,2397,4913,2320,4897,2246,4870,2177,4835,2113,4791,2054,4739,2003,4681,1959,4616,1923,4547,1897,4473,1880,4396,1874xe">
              <v:path arrowok="t"/>
              <v:fill on="f" focussize="0,0"/>
              <v:stroke color="#000000"/>
              <v:imagedata o:title=""/>
              <o:lock v:ext="edit"/>
            </v:shape>
            <v:shape id="_x0000_s1512" o:spid="_x0000_s1512" style="position:absolute;left:3949;top:1925;height:944;width:900;" filled="f" stroked="t" coordorigin="3949,1925" coordsize="900,944" path="m4399,2397l4399,1925m4398,2398l4676,2016m4399,2869l4399,2397m4400,2397l4848,2251m4400,2397l4848,2543m4398,2396l4676,2778m4399,2396l4121,2778m4399,2397l3951,2543m4399,2397l3951,2251m4398,2395l4122,2014m4118,2746l4682,2049m4072,2703l4728,2092m4094,2724l4706,2069m4054,2688l4741,2111m4035,2663l4760,2136m4017,2639l4777,2164m4007,2617l4791,2182m3981,2560l4817,2239m3992,2589l4805,2210m4376,2848l4422,1952m4313,2840l4485,1960m4344,2844l4454,1954m4290,2838l4508,1967m4260,2829l4538,1975m4231,2821l4567,1989m4209,2808l4589,1995m4155,2778l4643,2026m4181,2794l4617,2009m3985,2237l4821,2558m4011,2180l4795,2615m3997,2208l4809,2587m4020,2159l4781,2634m4038,2133l4763,2660m4056,2108l4742,2684m4074,2092l4730,2703m4120,2049l4684,2746m4096,2069l4708,2725m4641,2773l4153,2022m4586,2803l4208,1991m4613,2788l4179,2005m4567,2815l4231,1983m4538,2825l4260,1972m4508,2836l4292,1967m4484,2839l4314,1960m4422,2847l4376,1952m4454,2844l4344,1954m4399,2847l4399,1951m3967,2512l4833,2280m3955,2451l4845,2342m3960,2481l4840,2310m3950,2429l4845,2366m3949,2397l4846,2397m3949,2366l4843,2429m3954,2343l4844,2452m3966,2281l4832,2513m3958,2312l4839,2483e">
              <v:path arrowok="t"/>
              <v:fill on="f" focussize="0,0"/>
              <v:stroke color="#000000"/>
              <v:imagedata o:title=""/>
              <o:lock v:ext="edit"/>
            </v:shape>
            <v:shape id="_x0000_s1513" o:spid="_x0000_s1513" style="position:absolute;left:3957;top:1965;height:871;width:879;" fillcolor="#FFFFFF" filled="t" stroked="f" coordorigin="3957,1965" coordsize="879,871" path="m4397,1965l4325,1971,4258,1988,4195,2014,4137,2049,4086,2093,4042,2144,4006,2201,3979,2263,3963,2330,3957,2401,3963,2471,3979,2538,4006,2601,4042,2658,4086,2709,4137,2752,4195,2788,4258,2814,4325,2831,4397,2836,4468,2831,4535,2814,4598,2788,4656,2752,4707,2709,4751,2658,4787,2601,4814,2538,4830,2471,4836,2401,4830,2330,4814,2263,4787,2201,4751,2144,4707,2093,4656,2049,4598,2014,4535,1988,4468,1971,4397,1965xe">
              <v:path arrowok="t"/>
              <v:fill on="t" focussize="0,0"/>
              <v:stroke on="f"/>
              <v:imagedata o:title=""/>
              <o:lock v:ext="edit"/>
            </v:shape>
            <v:shape id="_x0000_s1514" o:spid="_x0000_s1514" style="position:absolute;left:3957;top:1965;height:871;width:879;" filled="f" stroked="t" coordorigin="3957,1965" coordsize="879,871" path="m4397,1965l4325,1971,4258,1988,4195,2014,4137,2049,4086,2093,4042,2144,4006,2201,3979,2263,3963,2330,3957,2401,3963,2471,3979,2538,4006,2601,4042,2658,4086,2709,4137,2752,4195,2788,4258,2814,4325,2831,4397,2836,4468,2831,4535,2814,4598,2788,4656,2752,4707,2709,4751,2658,4787,2601,4814,2538,4830,2471,4836,2401,4830,2330,4814,2263,4787,2201,4751,2144,4707,2093,4656,2049,4598,2014,4535,1988,4468,1971,4397,1965xe">
              <v:path arrowok="t"/>
              <v:fill on="f" focussize="0,0"/>
              <v:stroke color="#000000"/>
              <v:imagedata o:title=""/>
              <o:lock v:ext="edit"/>
            </v:shape>
            <v:shape id="_x0000_s1515" o:spid="_x0000_s1515" o:spt="75" type="#_x0000_t75" style="position:absolute;left:4374;top:2090;height:335;width:394;" filled="f" stroked="f" coordsize="21600,21600">
              <v:path/>
              <v:fill on="f" focussize="0,0"/>
              <v:stroke on="f"/>
              <v:imagedata r:id="rId79" o:title=""/>
              <o:lock v:ext="edit" aspectratio="t"/>
            </v:shape>
            <v:shape id="_x0000_s1516" o:spid="_x0000_s1516" o:spt="75" type="#_x0000_t75" style="position:absolute;left:3798;top:3020;height:95;width:1195;" filled="f" stroked="f" coordsize="21600,21600">
              <v:path/>
              <v:fill on="f" focussize="0,0"/>
              <v:stroke on="f"/>
              <v:imagedata r:id="rId80" o:title=""/>
              <o:lock v:ext="edit" aspectratio="t"/>
            </v:shape>
            <v:rect id="_x0000_s1517" o:spid="_x0000_s1517" o:spt="1" style="position:absolute;left:3798;top:3020;height:95;width:1195;" filled="f" stroked="t" coordsize="21600,21600">
              <v:path/>
              <v:fill on="f" focussize="0,0"/>
              <v:stroke color="#000000"/>
              <v:imagedata o:title=""/>
              <o:lock v:ext="edit"/>
            </v:rect>
            <v:line id="_x0000_s1518" o:spid="_x0000_s1518" o:spt="20" style="position:absolute;left:3840;top:1658;height:0;width:0;" stroked="t" coordsize="21600,21600">
              <v:path arrowok="t"/>
              <v:fill focussize="0,0"/>
              <v:stroke color="#000000"/>
              <v:imagedata o:title=""/>
              <o:lock v:ext="edit"/>
            </v:line>
            <v:shape id="_x0000_s1519" o:spid="_x0000_s1519" style="position:absolute;left:3761;top:1538;height:135;width:1237;" filled="f" stroked="t" coordorigin="3762,1538" coordsize="1237,135" path="m3773,1671l4987,1671m3784,1668l3762,1538m4976,1673l4998,1544e">
              <v:path arrowok="t"/>
              <v:fill on="f" focussize="0,0"/>
              <v:stroke weight="1pt" color="#000000"/>
              <v:imagedata o:title=""/>
              <o:lock v:ext="edit"/>
            </v:shape>
            <v:shape id="_x0000_s1520" o:spid="_x0000_s1520" o:spt="75" type="#_x0000_t75" style="position:absolute;left:3840;top:1263;height:395;width:1063;" filled="f" stroked="f" coordsize="21600,21600">
              <v:path/>
              <v:fill on="f" focussize="0,0"/>
              <v:stroke on="f"/>
              <v:imagedata r:id="rId81" o:title=""/>
              <o:lock v:ext="edit" aspectratio="t"/>
            </v:shape>
            <v:rect id="_x0000_s1521" o:spid="_x0000_s1521" o:spt="1" style="position:absolute;left:3840;top:1263;height:395;width:1063;" filled="f" stroked="t" coordsize="21600,21600">
              <v:path/>
              <v:fill on="f" focussize="0,0"/>
              <v:stroke color="#000000"/>
              <v:imagedata o:title=""/>
              <o:lock v:ext="edit"/>
            </v:rect>
            <v:shape id="_x0000_s1522" o:spid="_x0000_s1522" style="position:absolute;left:3840;top:464;height:1052;width:1063;" fillcolor="#FFFFFF" filled="t" stroked="f" coordorigin="3840,464" coordsize="1063,1052" path="m4372,464l4293,470,4218,487,4147,513,4082,549,4023,593,3970,645,3926,704,3889,769,3863,838,3846,913,3840,990,3846,1068,3863,1142,3889,1212,3926,1277,3970,1336,4023,1387,4082,1432,4147,1468,4218,1494,4293,1511,4372,1516,4450,1511,4525,1494,4596,1468,4661,1432,4720,1387,4773,1336,4817,1277,4854,1212,4880,1142,4897,1068,4903,990,4897,913,4880,838,4854,769,4817,704,4773,645,4720,593,4661,549,4596,513,4525,487,4450,470,4372,464xe">
              <v:path arrowok="t"/>
              <v:fill on="t" focussize="0,0"/>
              <v:stroke on="f"/>
              <v:imagedata o:title=""/>
              <o:lock v:ext="edit"/>
            </v:shape>
            <v:shape id="_x0000_s1523" o:spid="_x0000_s1523" style="position:absolute;left:3908;top:1255;height:215;width:910;" filled="f" stroked="t" coordorigin="3908,1255" coordsize="910,215" path="m3908,1255l3959,1310,4016,1358,4079,1397,4145,1429,4216,1452,4289,1466,4363,1470,4438,1466,4511,1452,4581,1429,4647,1398,4710,1358,4767,1311,4818,1256e">
              <v:path arrowok="t"/>
              <v:fill on="f" focussize="0,0"/>
              <v:stroke color="#000000"/>
              <v:imagedata o:title=""/>
              <o:lock v:ext="edit"/>
            </v:shape>
          </v:group>
        </w:pict>
      </w:r>
      <w:r>
        <w:rPr>
          <w:rFonts w:ascii="Times New Roman" w:eastAsia="Times New Roman"/>
          <w:color w:val="FF0000"/>
        </w:rPr>
        <w:t>2015-22.</w:t>
      </w:r>
      <w:r>
        <w:rPr>
          <w:rFonts w:ascii="Times New Roman" w:eastAsia="Times New Roman"/>
          <w:color w:val="FF0000"/>
          <w:spacing w:val="20"/>
        </w:rPr>
        <w:t xml:space="preserve"> </w:t>
      </w:r>
      <w:r>
        <w:rPr>
          <w:spacing w:val="-3"/>
        </w:rPr>
        <w:t>某物理小组的同学设计了一个粗测玩具小车通过凹形桥最低点时的速度的实验。所用</w:t>
      </w:r>
      <w:r>
        <w:rPr>
          <w:spacing w:val="-7"/>
          <w:w w:val="100"/>
        </w:rPr>
        <w:t>器材有：玩具小车、压力式托盘秤、凹形桥模拟器</w:t>
      </w:r>
      <w:r>
        <w:rPr>
          <w:w w:val="100"/>
        </w:rPr>
        <w:t>（</w:t>
      </w:r>
      <w:r>
        <w:rPr>
          <w:spacing w:val="-3"/>
          <w:w w:val="100"/>
        </w:rPr>
        <w:t>圆弧部分的半径为</w:t>
      </w:r>
      <w:r>
        <w:rPr>
          <w:spacing w:val="-55"/>
        </w:rPr>
        <w:t xml:space="preserve"> </w:t>
      </w:r>
      <w:r>
        <w:rPr>
          <w:rFonts w:ascii="Times New Roman" w:eastAsia="Times New Roman"/>
          <w:i/>
          <w:w w:val="100"/>
        </w:rPr>
        <w:t>R</w:t>
      </w:r>
      <w:r>
        <w:rPr>
          <w:w w:val="100"/>
        </w:rPr>
        <w:t>＝</w:t>
      </w:r>
      <w:r>
        <w:rPr>
          <w:rFonts w:ascii="Times New Roman" w:eastAsia="Times New Roman"/>
          <w:w w:val="100"/>
        </w:rPr>
        <w:t>0</w:t>
      </w:r>
      <w:r>
        <w:rPr>
          <w:rFonts w:ascii="Times New Roman" w:eastAsia="Times New Roman"/>
          <w:spacing w:val="-3"/>
          <w:w w:val="100"/>
        </w:rPr>
        <w:t>.</w:t>
      </w:r>
      <w:r>
        <w:rPr>
          <w:rFonts w:ascii="Times New Roman" w:eastAsia="Times New Roman"/>
          <w:spacing w:val="-1"/>
          <w:w w:val="100"/>
        </w:rPr>
        <w:t>2</w:t>
      </w:r>
      <w:r>
        <w:rPr>
          <w:rFonts w:ascii="Times New Roman" w:eastAsia="Times New Roman"/>
          <w:w w:val="100"/>
        </w:rPr>
        <w:t>0</w:t>
      </w:r>
      <w:r>
        <w:rPr>
          <w:rFonts w:ascii="Times New Roman" w:eastAsia="Times New Roman"/>
          <w:spacing w:val="-4"/>
          <w:w w:val="100"/>
        </w:rPr>
        <w:t>m</w:t>
      </w:r>
      <w:r>
        <w:rPr>
          <w:spacing w:val="-106"/>
          <w:w w:val="100"/>
        </w:rPr>
        <w:t>）</w:t>
      </w:r>
      <w:r>
        <w:rPr>
          <w:spacing w:val="-4"/>
          <w:w w:val="100"/>
        </w:rPr>
        <w:t>。完成下列填空：</w:t>
      </w:r>
    </w:p>
    <w:p>
      <w:pPr>
        <w:pStyle w:val="2"/>
        <w:spacing w:line="283" w:lineRule="exact"/>
        <w:ind w:left="2498"/>
        <w:rPr>
          <w:rFonts w:hint="eastAsia" w:ascii="宋体" w:eastAsia="宋体"/>
        </w:rPr>
      </w:pPr>
      <w:r>
        <w:pict>
          <v:group id="_x0000_s1524" o:spid="_x0000_s1524" o:spt="203" style="position:absolute;left:0pt;margin-left:282.6pt;margin-top:1.3pt;height:96.05pt;width:152.55pt;mso-position-horizontal-relative:page;z-index:251827200;mso-width-relative:page;mso-height-relative:page;" coordorigin="5653,26" coordsize="3051,1921">
            <o:lock v:ext="edit"/>
            <v:shape id="_x0000_s1525" o:spid="_x0000_s1525" style="position:absolute;left:5775;top:83;height:1705;width:1417;" filled="f" stroked="t" coordorigin="5775,83" coordsize="1417,1705" path="m6296,247l7132,1695m6839,140l7187,1778m6929,127l7191,1780m7005,112l7179,1777m7102,101l7190,1773m6416,288l7176,1780m6500,252l7180,1781m6569,218l7169,1781m6660,181l7178,1774m6733,83l7185,1774m6066,531l7188,1776m6138,474l7192,1776m6197,423l7181,1778m6275,365l7187,1770m5775,870l7181,1783m5830,797l7185,1782m5873,733l7174,1787m5933,656l7179,1777m5946,535l7184,1773m7180,104l7180,1779e">
              <v:path arrowok="t"/>
              <v:fill on="f" focussize="0,0"/>
              <v:stroke color="#000000"/>
              <v:imagedata o:title=""/>
              <o:lock v:ext="edit"/>
            </v:shape>
            <v:shape id="_x0000_s1526" o:spid="_x0000_s1526" style="position:absolute;left:7167;top:1759;height:38;width:38;" fillcolor="#FFFFFF" filled="t" stroked="f" coordorigin="7167,1759" coordsize="38,38" path="m7196,1759l7176,1759,7167,1768,7167,1789,7176,1797,7196,1797,7205,1789,7205,1768,7196,1759xe">
              <v:path arrowok="t"/>
              <v:fill on="t" focussize="0,0"/>
              <v:stroke on="f"/>
              <v:imagedata o:title=""/>
              <o:lock v:ext="edit"/>
            </v:shape>
            <v:shape id="_x0000_s1527" o:spid="_x0000_s1527" style="position:absolute;left:7167;top:1759;height:38;width:38;" filled="f" stroked="t" coordorigin="7167,1759" coordsize="38,38" path="m7186,1759l7176,1759,7167,1768,7167,1778,7167,1789,7176,1797,7186,1797,7196,1797,7205,1789,7205,1778,7205,1768,7196,1759,7186,1759xe">
              <v:path arrowok="t"/>
              <v:fill on="f" focussize="0,0"/>
              <v:stroke color="#000000"/>
              <v:imagedata o:title=""/>
              <o:lock v:ext="edit"/>
            </v:shape>
            <v:shape id="_x0000_s1528" o:spid="_x0000_s1528" style="position:absolute;left:5660;top:26;height:1763;width:3036;" filled="f" stroked="t" coordorigin="5660,26" coordsize="3036,1763" path="m7180,26l7180,1776m8055,255l7179,1771m8696,908l7180,1783m6339,322l7177,1772m5660,896l7176,1771m7265,106l7177,1778m7355,116l7181,1781m7432,122l7170,1775m7529,136l7181,1774m7685,191l7167,1785m7769,225l7169,1789m7842,251l7160,1781m7932,290l7172,1783m8085,376l7173,1781m8158,430l7174,1785m8222,473l7168,1775m8300,534l7178,1779m8440,659l7194,1780m8495,730l7194,1784m8546,789l7191,1774m8606,867l7200,1780m7631,80l7177,1772m8414,541l7176,1778e">
              <v:path arrowok="t"/>
              <v:fill on="f" focussize="0,0"/>
              <v:stroke color="#000000"/>
              <v:imagedata o:title=""/>
              <o:lock v:ext="edit"/>
            </v:shape>
            <v:shape id="_x0000_s1529" o:spid="_x0000_s1529" style="position:absolute;left:5809;top:211;height:1570;width:2742;" fillcolor="#FFFFFF" filled="t" stroked="f" coordorigin="5809,211" coordsize="2742,1570" path="m7179,211l7101,213,7025,219,6949,228,6874,241,6801,257,6728,277,6656,301,6586,327,6518,357,6450,390,6385,427,6321,466,6260,508,6200,553,6142,602,6087,653,6034,706,5984,763,5936,821,5891,883,5848,947,5809,1013,7179,1781,8551,1018,8512,951,8469,887,8424,825,8376,766,8326,709,8273,655,8218,604,8160,555,8100,510,8038,467,7975,428,7909,391,7842,358,7773,328,7703,301,7631,278,7558,258,7484,241,7409,228,7333,219,7256,213,7179,211xe">
              <v:path arrowok="t"/>
              <v:fill on="t" focussize="0,0"/>
              <v:stroke on="f"/>
              <v:imagedata o:title=""/>
              <o:lock v:ext="edit"/>
            </v:shape>
            <v:shape id="_x0000_s1530" o:spid="_x0000_s1530" style="position:absolute;left:5809;top:211;height:807;width:2742;" filled="f" stroked="t" coordorigin="5809,211" coordsize="2742,807" path="m5809,1013l5848,947,5891,883,5936,821,5984,763,6034,706,6087,653,6142,602,6200,553,6260,508,6321,466,6385,427,6450,390,6518,357,6586,327,6656,301,6728,277,6801,257,6874,241,6949,228,7025,219,7102,213,7179,211,7256,213,7333,219,7409,228,7484,241,7558,258,7631,278,7703,301,7773,328,7842,358,7909,391,7975,428,8038,467,8100,510,8160,555,8218,604,8273,655,8326,709,8376,766,8424,825,8469,887,8512,951,8551,1018e">
              <v:path arrowok="t"/>
              <v:fill on="f" focussize="0,0"/>
              <v:stroke color="#000000"/>
              <v:imagedata o:title=""/>
              <o:lock v:ext="edit"/>
            </v:shape>
            <v:shape id="_x0000_s1531" o:spid="_x0000_s1531" style="position:absolute;left:7034;top:512;height:1427;width:1288;" fillcolor="#000000" filled="t" stroked="f" coordorigin="7034,513" coordsize="1288,1427" path="m8322,513l7034,1914,7062,1940,8322,513xe">
              <v:path arrowok="t"/>
              <v:fill on="t" focussize="0,0"/>
              <v:stroke on="f"/>
              <v:imagedata o:title=""/>
              <o:lock v:ext="edit"/>
            </v:shape>
            <v:shape id="_x0000_s1532" o:spid="_x0000_s1532" style="position:absolute;left:7034;top:512;height:1427;width:1288;" filled="f" stroked="t" coordorigin="7034,513" coordsize="1288,1427" path="m8322,513l7034,1914,7062,1940,8322,513xe">
              <v:path arrowok="t"/>
              <v:fill on="f" focussize="0,0"/>
              <v:stroke color="#000000"/>
              <v:imagedata o:title=""/>
              <o:lock v:ext="edit"/>
            </v:shape>
            <v:shape id="_x0000_s1533" o:spid="_x0000_s1533" o:spt="202" type="#_x0000_t202" style="position:absolute;left:6394;top:394;height:225;width:118;" filled="f" stroked="f" coordsize="21600,21600">
              <v:path/>
              <v:fill on="f" focussize="0,0"/>
              <v:stroke on="f" joinstyle="miter"/>
              <v:imagedata o:title=""/>
              <o:lock v:ext="edit"/>
              <v:textbox inset="0mm,0mm,0mm,0mm">
                <w:txbxContent>
                  <w:p>
                    <w:pPr>
                      <w:spacing w:before="0" w:line="224" w:lineRule="exact"/>
                      <w:ind w:left="0" w:right="0" w:firstLine="0"/>
                      <w:jc w:val="left"/>
                      <w:rPr>
                        <w:rFonts w:ascii="Times New Roman"/>
                        <w:sz w:val="20"/>
                      </w:rPr>
                    </w:pPr>
                    <w:r>
                      <w:rPr>
                        <w:rFonts w:ascii="Times New Roman"/>
                        <w:w w:val="97"/>
                        <w:sz w:val="20"/>
                      </w:rPr>
                      <w:t>9</w:t>
                    </w:r>
                  </w:p>
                </w:txbxContent>
              </v:textbox>
            </v:shape>
            <v:shape id="_x0000_s1534" o:spid="_x0000_s1534" o:spt="202" type="#_x0000_t202" style="position:absolute;left:7147;top:252;height:225;width:120;" filled="f" stroked="f" coordsize="21600,21600">
              <v:path/>
              <v:fill on="f" focussize="0,0"/>
              <v:stroke on="f" joinstyle="miter"/>
              <v:imagedata o:title=""/>
              <o:lock v:ext="edit"/>
              <v:textbox inset="0mm,0mm,0mm,0mm">
                <w:txbxContent>
                  <w:p>
                    <w:pPr>
                      <w:spacing w:before="0" w:line="224" w:lineRule="exact"/>
                      <w:ind w:left="0" w:right="0" w:firstLine="0"/>
                      <w:jc w:val="left"/>
                      <w:rPr>
                        <w:rFonts w:ascii="Times New Roman"/>
                        <w:sz w:val="20"/>
                      </w:rPr>
                    </w:pPr>
                    <w:r>
                      <w:rPr>
                        <w:rFonts w:ascii="Times New Roman"/>
                        <w:w w:val="99"/>
                        <w:sz w:val="20"/>
                      </w:rPr>
                      <w:t>0</w:t>
                    </w:r>
                  </w:p>
                </w:txbxContent>
              </v:textbox>
            </v:shape>
            <v:shape id="_x0000_s1535" o:spid="_x0000_s1535" o:spt="202" type="#_x0000_t202" style="position:absolute;left:7879;top:434;height:226;width:115;" filled="f" stroked="f" coordsize="21600,21600">
              <v:path/>
              <v:fill on="f" focussize="0,0"/>
              <v:stroke on="f" joinstyle="miter"/>
              <v:imagedata o:title=""/>
              <o:lock v:ext="edit"/>
              <v:textbox inset="0mm,0mm,0mm,0mm">
                <w:txbxContent>
                  <w:p>
                    <w:pPr>
                      <w:spacing w:before="0" w:line="225" w:lineRule="exact"/>
                      <w:ind w:left="0" w:right="0" w:firstLine="0"/>
                      <w:jc w:val="left"/>
                      <w:rPr>
                        <w:rFonts w:ascii="Times New Roman"/>
                        <w:sz w:val="20"/>
                      </w:rPr>
                    </w:pPr>
                    <w:r>
                      <w:rPr>
                        <w:rFonts w:ascii="Times New Roman"/>
                        <w:w w:val="94"/>
                        <w:sz w:val="20"/>
                      </w:rPr>
                      <w:t>1</w:t>
                    </w:r>
                  </w:p>
                </w:txbxContent>
              </v:textbox>
            </v:shape>
            <v:shape id="_x0000_s1536" o:spid="_x0000_s1536" o:spt="202" type="#_x0000_t202" style="position:absolute;left:5852;top:926;height:225;width:118;" filled="f" stroked="f" coordsize="21600,21600">
              <v:path/>
              <v:fill on="f" focussize="0,0"/>
              <v:stroke on="f" joinstyle="miter"/>
              <v:imagedata o:title=""/>
              <o:lock v:ext="edit"/>
              <v:textbox inset="0mm,0mm,0mm,0mm">
                <w:txbxContent>
                  <w:p>
                    <w:pPr>
                      <w:spacing w:before="0" w:line="224" w:lineRule="exact"/>
                      <w:ind w:left="0" w:right="0" w:firstLine="0"/>
                      <w:jc w:val="left"/>
                      <w:rPr>
                        <w:rFonts w:ascii="Times New Roman"/>
                        <w:sz w:val="20"/>
                      </w:rPr>
                    </w:pPr>
                    <w:r>
                      <w:rPr>
                        <w:rFonts w:ascii="Times New Roman"/>
                        <w:w w:val="97"/>
                        <w:sz w:val="20"/>
                      </w:rPr>
                      <w:t>8</w:t>
                    </w:r>
                  </w:p>
                </w:txbxContent>
              </v:textbox>
            </v:shape>
            <v:shape id="_x0000_s1537" o:spid="_x0000_s1537" o:spt="202" type="#_x0000_t202" style="position:absolute;left:8397;top:927;height:226;width:120;" filled="f" stroked="f" coordsize="21600,21600">
              <v:path/>
              <v:fill on="f" focussize="0,0"/>
              <v:stroke on="f" joinstyle="miter"/>
              <v:imagedata o:title=""/>
              <o:lock v:ext="edit"/>
              <v:textbox inset="0mm,0mm,0mm,0mm">
                <w:txbxContent>
                  <w:p>
                    <w:pPr>
                      <w:spacing w:before="0" w:line="225" w:lineRule="exact"/>
                      <w:ind w:left="0" w:right="0" w:firstLine="0"/>
                      <w:jc w:val="left"/>
                      <w:rPr>
                        <w:rFonts w:ascii="Times New Roman"/>
                        <w:sz w:val="20"/>
                      </w:rPr>
                    </w:pPr>
                    <w:r>
                      <w:rPr>
                        <w:rFonts w:ascii="Times New Roman"/>
                        <w:w w:val="99"/>
                        <w:sz w:val="20"/>
                      </w:rPr>
                      <w:t>2</w:t>
                    </w:r>
                  </w:p>
                </w:txbxContent>
              </v:textbox>
            </v:shape>
            <v:shape id="_x0000_s1538" o:spid="_x0000_s1538" o:spt="202" type="#_x0000_t202" style="position:absolute;left:7057;top:1291;height:226;width:224;" filled="f" stroked="f" coordsize="21600,21600">
              <v:path/>
              <v:fill on="f" focussize="0,0"/>
              <v:stroke on="f" joinstyle="miter"/>
              <v:imagedata o:title=""/>
              <o:lock v:ext="edit"/>
              <v:textbox inset="0mm,0mm,0mm,0mm">
                <w:txbxContent>
                  <w:p>
                    <w:pPr>
                      <w:spacing w:before="0" w:line="225" w:lineRule="exact"/>
                      <w:ind w:left="0" w:right="0" w:firstLine="0"/>
                      <w:jc w:val="left"/>
                      <w:rPr>
                        <w:rFonts w:ascii="Times New Roman"/>
                        <w:sz w:val="20"/>
                      </w:rPr>
                    </w:pPr>
                    <w:r>
                      <w:rPr>
                        <w:rFonts w:ascii="Times New Roman"/>
                        <w:sz w:val="20"/>
                      </w:rPr>
                      <w:t>kg</w:t>
                    </w:r>
                  </w:p>
                </w:txbxContent>
              </v:textbox>
            </v:shape>
          </v:group>
        </w:pict>
      </w:r>
      <w:r>
        <w:rPr>
          <w:rFonts w:hint="eastAsia" w:ascii="宋体" w:eastAsia="宋体"/>
          <w:w w:val="105"/>
        </w:rPr>
        <w:t>凹形桥模拟器</w:t>
      </w: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spacing w:before="8"/>
        <w:ind w:left="0"/>
        <w:rPr>
          <w:sz w:val="15"/>
        </w:rPr>
      </w:pPr>
    </w:p>
    <w:p>
      <w:pPr>
        <w:spacing w:after="0"/>
        <w:rPr>
          <w:sz w:val="15"/>
        </w:rPr>
        <w:sectPr>
          <w:pgSz w:w="11910" w:h="16840"/>
          <w:pgMar w:top="1440" w:right="1160" w:bottom="1100" w:left="1200" w:header="0" w:footer="908" w:gutter="0"/>
        </w:sectPr>
      </w:pPr>
    </w:p>
    <w:p>
      <w:pPr>
        <w:spacing w:before="75" w:line="251" w:lineRule="exact"/>
        <w:ind w:left="2935" w:right="0" w:firstLine="0"/>
        <w:jc w:val="left"/>
        <w:rPr>
          <w:sz w:val="20"/>
        </w:rPr>
      </w:pPr>
      <w:r>
        <w:rPr>
          <w:spacing w:val="-15"/>
          <w:w w:val="105"/>
          <w:sz w:val="20"/>
        </w:rPr>
        <w:t>托盘秤</w:t>
      </w:r>
    </w:p>
    <w:p>
      <w:pPr>
        <w:spacing w:before="0" w:line="251" w:lineRule="exact"/>
        <w:ind w:left="2973" w:right="0" w:firstLine="0"/>
        <w:jc w:val="left"/>
        <w:rPr>
          <w:rFonts w:ascii="Times New Roman" w:eastAsia="Times New Roman"/>
          <w:sz w:val="20"/>
        </w:rPr>
      </w:pPr>
      <w:r>
        <w:rPr>
          <w:w w:val="105"/>
          <w:sz w:val="20"/>
        </w:rPr>
        <w:t>图</w:t>
      </w:r>
      <w:r>
        <w:rPr>
          <w:rFonts w:ascii="Times New Roman" w:eastAsia="Times New Roman"/>
          <w:w w:val="105"/>
          <w:sz w:val="20"/>
        </w:rPr>
        <w:t>(a)</w:t>
      </w:r>
    </w:p>
    <w:p>
      <w:pPr>
        <w:pStyle w:val="6"/>
        <w:spacing w:before="7"/>
        <w:ind w:left="0"/>
        <w:rPr>
          <w:rFonts w:ascii="Times New Roman"/>
          <w:sz w:val="26"/>
        </w:rPr>
      </w:pPr>
      <w:r>
        <w:br w:type="column"/>
      </w:r>
    </w:p>
    <w:p>
      <w:pPr>
        <w:spacing w:before="0"/>
        <w:ind w:left="2197" w:right="3273" w:firstLine="0"/>
        <w:jc w:val="center"/>
        <w:rPr>
          <w:rFonts w:ascii="Times New Roman" w:eastAsia="Times New Roman"/>
          <w:sz w:val="20"/>
        </w:rPr>
      </w:pPr>
      <w:r>
        <w:rPr>
          <w:w w:val="105"/>
          <w:sz w:val="20"/>
        </w:rPr>
        <w:t>图</w:t>
      </w:r>
      <w:r>
        <w:rPr>
          <w:rFonts w:ascii="Times New Roman" w:eastAsia="Times New Roman"/>
          <w:w w:val="105"/>
          <w:sz w:val="20"/>
        </w:rPr>
        <w:t>(b)</w:t>
      </w:r>
    </w:p>
    <w:p>
      <w:pPr>
        <w:spacing w:after="0"/>
        <w:jc w:val="center"/>
        <w:rPr>
          <w:rFonts w:ascii="Times New Roman" w:eastAsia="Times New Roman"/>
          <w:sz w:val="20"/>
        </w:rPr>
        <w:sectPr>
          <w:type w:val="continuous"/>
          <w:pgSz w:w="11910" w:h="16840"/>
          <w:pgMar w:top="1400" w:right="1160" w:bottom="1100" w:left="1200" w:header="720" w:footer="720" w:gutter="0"/>
          <w:cols w:equalWidth="0" w:num="2">
            <w:col w:w="3544" w:space="40"/>
            <w:col w:w="5966"/>
          </w:cols>
        </w:sectPr>
      </w:pPr>
    </w:p>
    <w:p>
      <w:pPr>
        <w:pStyle w:val="10"/>
        <w:numPr>
          <w:ilvl w:val="0"/>
          <w:numId w:val="28"/>
        </w:numPr>
        <w:tabs>
          <w:tab w:val="left" w:pos="1168"/>
        </w:tabs>
        <w:spacing w:before="26" w:after="0" w:line="240" w:lineRule="auto"/>
        <w:ind w:left="1167" w:right="0" w:hanging="530"/>
        <w:jc w:val="left"/>
        <w:rPr>
          <w:sz w:val="21"/>
        </w:rPr>
      </w:pPr>
      <w:r>
        <w:drawing>
          <wp:anchor distT="0" distB="0" distL="0" distR="0" simplePos="0" relativeHeight="251831296" behindDoc="0" locked="0" layoutInCell="1" allowOverlap="1">
            <wp:simplePos x="0" y="0"/>
            <wp:positionH relativeFrom="page">
              <wp:posOffset>5431790</wp:posOffset>
            </wp:positionH>
            <wp:positionV relativeFrom="page">
              <wp:posOffset>8858885</wp:posOffset>
            </wp:positionV>
            <wp:extent cx="1103630" cy="1446530"/>
            <wp:effectExtent l="0" t="0" r="0" b="0"/>
            <wp:wrapNone/>
            <wp:docPr id="103" name="image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74.jpeg"/>
                    <pic:cNvPicPr>
                      <a:picLocks noChangeAspect="1"/>
                    </pic:cNvPicPr>
                  </pic:nvPicPr>
                  <pic:blipFill>
                    <a:blip r:embed="rId82" cstate="print"/>
                    <a:stretch>
                      <a:fillRect/>
                    </a:stretch>
                  </pic:blipFill>
                  <pic:spPr>
                    <a:xfrm>
                      <a:off x="0" y="0"/>
                      <a:ext cx="1103844" cy="1446530"/>
                    </a:xfrm>
                    <a:prstGeom prst="rect">
                      <a:avLst/>
                    </a:prstGeom>
                  </pic:spPr>
                </pic:pic>
              </a:graphicData>
            </a:graphic>
          </wp:anchor>
        </w:drawing>
      </w:r>
      <w:r>
        <w:rPr>
          <w:spacing w:val="-3"/>
          <w:sz w:val="21"/>
        </w:rPr>
        <w:t>将凹形桥模拟器静置于托盘秤上，如图（</w:t>
      </w:r>
      <w:r>
        <w:rPr>
          <w:rFonts w:ascii="Times New Roman" w:eastAsia="Times New Roman"/>
          <w:spacing w:val="-3"/>
          <w:sz w:val="21"/>
        </w:rPr>
        <w:t>a</w:t>
      </w:r>
      <w:r>
        <w:rPr>
          <w:spacing w:val="-3"/>
          <w:sz w:val="21"/>
        </w:rPr>
        <w:t>）</w:t>
      </w:r>
      <w:r>
        <w:rPr>
          <w:spacing w:val="-8"/>
          <w:sz w:val="21"/>
        </w:rPr>
        <w:t xml:space="preserve">所示，托盘秤的示数为 </w:t>
      </w:r>
      <w:r>
        <w:rPr>
          <w:rFonts w:ascii="Times New Roman" w:eastAsia="Times New Roman"/>
          <w:sz w:val="21"/>
        </w:rPr>
        <w:t>1.00kg</w:t>
      </w:r>
      <w:r>
        <w:rPr>
          <w:sz w:val="21"/>
        </w:rPr>
        <w:t>；</w:t>
      </w:r>
    </w:p>
    <w:p>
      <w:pPr>
        <w:pStyle w:val="10"/>
        <w:numPr>
          <w:ilvl w:val="0"/>
          <w:numId w:val="28"/>
        </w:numPr>
        <w:tabs>
          <w:tab w:val="left" w:pos="1166"/>
          <w:tab w:val="left" w:pos="8980"/>
        </w:tabs>
        <w:spacing w:before="91" w:after="0" w:line="240" w:lineRule="auto"/>
        <w:ind w:left="1165" w:right="0" w:hanging="528"/>
        <w:jc w:val="left"/>
        <w:rPr>
          <w:sz w:val="21"/>
        </w:rPr>
      </w:pPr>
      <w:r>
        <w:rPr>
          <w:spacing w:val="-3"/>
          <w:w w:val="100"/>
          <w:sz w:val="21"/>
        </w:rPr>
        <w:t>将</w:t>
      </w:r>
      <w:r>
        <w:rPr>
          <w:w w:val="100"/>
          <w:sz w:val="21"/>
        </w:rPr>
        <w:t>玩</w:t>
      </w:r>
      <w:r>
        <w:rPr>
          <w:spacing w:val="-3"/>
          <w:w w:val="100"/>
          <w:sz w:val="21"/>
        </w:rPr>
        <w:t>具</w:t>
      </w:r>
      <w:r>
        <w:rPr>
          <w:w w:val="100"/>
          <w:sz w:val="21"/>
        </w:rPr>
        <w:t>小</w:t>
      </w:r>
      <w:r>
        <w:rPr>
          <w:spacing w:val="-3"/>
          <w:w w:val="100"/>
          <w:sz w:val="21"/>
        </w:rPr>
        <w:t>车</w:t>
      </w:r>
      <w:r>
        <w:rPr>
          <w:w w:val="100"/>
          <w:sz w:val="21"/>
        </w:rPr>
        <w:t>静</w:t>
      </w:r>
      <w:r>
        <w:rPr>
          <w:spacing w:val="-3"/>
          <w:w w:val="100"/>
          <w:sz w:val="21"/>
        </w:rPr>
        <w:t>置</w:t>
      </w:r>
      <w:r>
        <w:rPr>
          <w:w w:val="100"/>
          <w:sz w:val="21"/>
        </w:rPr>
        <w:t>于</w:t>
      </w:r>
      <w:r>
        <w:rPr>
          <w:spacing w:val="-3"/>
          <w:w w:val="100"/>
          <w:sz w:val="21"/>
        </w:rPr>
        <w:t>凹</w:t>
      </w:r>
      <w:r>
        <w:rPr>
          <w:w w:val="100"/>
          <w:sz w:val="21"/>
        </w:rPr>
        <w:t>形桥</w:t>
      </w:r>
      <w:r>
        <w:rPr>
          <w:spacing w:val="-3"/>
          <w:w w:val="100"/>
          <w:sz w:val="21"/>
        </w:rPr>
        <w:t>模</w:t>
      </w:r>
      <w:r>
        <w:rPr>
          <w:w w:val="100"/>
          <w:sz w:val="21"/>
        </w:rPr>
        <w:t>拟</w:t>
      </w:r>
      <w:r>
        <w:rPr>
          <w:spacing w:val="-3"/>
          <w:w w:val="100"/>
          <w:sz w:val="21"/>
        </w:rPr>
        <w:t>器</w:t>
      </w:r>
      <w:r>
        <w:rPr>
          <w:w w:val="100"/>
          <w:sz w:val="21"/>
        </w:rPr>
        <w:t>最</w:t>
      </w:r>
      <w:r>
        <w:rPr>
          <w:spacing w:val="-3"/>
          <w:w w:val="100"/>
          <w:sz w:val="21"/>
        </w:rPr>
        <w:t>低</w:t>
      </w:r>
      <w:r>
        <w:rPr>
          <w:w w:val="100"/>
          <w:sz w:val="21"/>
        </w:rPr>
        <w:t>点</w:t>
      </w:r>
      <w:r>
        <w:rPr>
          <w:spacing w:val="-3"/>
          <w:w w:val="100"/>
          <w:sz w:val="21"/>
        </w:rPr>
        <w:t>时</w:t>
      </w:r>
      <w:r>
        <w:rPr>
          <w:spacing w:val="-99"/>
          <w:w w:val="100"/>
          <w:sz w:val="21"/>
        </w:rPr>
        <w:t>，</w:t>
      </w:r>
      <w:r>
        <w:rPr>
          <w:w w:val="100"/>
          <w:sz w:val="21"/>
        </w:rPr>
        <w:t>托</w:t>
      </w:r>
      <w:r>
        <w:rPr>
          <w:spacing w:val="-3"/>
          <w:w w:val="100"/>
          <w:sz w:val="21"/>
        </w:rPr>
        <w:t>盘</w:t>
      </w:r>
      <w:r>
        <w:rPr>
          <w:w w:val="100"/>
          <w:sz w:val="21"/>
        </w:rPr>
        <w:t>秤的</w:t>
      </w:r>
      <w:r>
        <w:rPr>
          <w:spacing w:val="-3"/>
          <w:w w:val="100"/>
          <w:sz w:val="21"/>
        </w:rPr>
        <w:t>示</w:t>
      </w:r>
      <w:r>
        <w:rPr>
          <w:w w:val="100"/>
          <w:sz w:val="21"/>
        </w:rPr>
        <w:t>数</w:t>
      </w:r>
      <w:r>
        <w:rPr>
          <w:spacing w:val="-3"/>
          <w:w w:val="100"/>
          <w:sz w:val="21"/>
        </w:rPr>
        <w:t>如</w:t>
      </w:r>
      <w:r>
        <w:rPr>
          <w:spacing w:val="-99"/>
          <w:w w:val="100"/>
          <w:sz w:val="21"/>
        </w:rPr>
        <w:t>图</w:t>
      </w:r>
      <w:r>
        <w:rPr>
          <w:w w:val="100"/>
          <w:sz w:val="21"/>
        </w:rPr>
        <w:t>（</w:t>
      </w:r>
      <w:r>
        <w:rPr>
          <w:rFonts w:ascii="Times New Roman" w:eastAsia="Times New Roman"/>
          <w:spacing w:val="-3"/>
          <w:w w:val="100"/>
          <w:sz w:val="21"/>
        </w:rPr>
        <w:t>b</w:t>
      </w:r>
      <w:r>
        <w:rPr>
          <w:spacing w:val="-99"/>
          <w:w w:val="100"/>
          <w:sz w:val="21"/>
        </w:rPr>
        <w:t>）</w:t>
      </w:r>
      <w:r>
        <w:rPr>
          <w:w w:val="100"/>
          <w:sz w:val="21"/>
        </w:rPr>
        <w:t>所</w:t>
      </w:r>
      <w:r>
        <w:rPr>
          <w:spacing w:val="-3"/>
          <w:w w:val="100"/>
          <w:sz w:val="21"/>
        </w:rPr>
        <w:t>示</w:t>
      </w:r>
      <w:r>
        <w:rPr>
          <w:spacing w:val="-97"/>
          <w:w w:val="100"/>
          <w:sz w:val="21"/>
        </w:rPr>
        <w:t>，</w:t>
      </w:r>
      <w:r>
        <w:rPr>
          <w:spacing w:val="-3"/>
          <w:w w:val="100"/>
          <w:sz w:val="21"/>
        </w:rPr>
        <w:t>该</w:t>
      </w:r>
      <w:r>
        <w:rPr>
          <w:w w:val="100"/>
          <w:sz w:val="21"/>
        </w:rPr>
        <w:t>示数</w:t>
      </w:r>
      <w:r>
        <w:rPr>
          <w:spacing w:val="-3"/>
          <w:w w:val="100"/>
          <w:sz w:val="21"/>
        </w:rPr>
        <w:t>为</w:t>
      </w:r>
      <w:r>
        <w:rPr>
          <w:rFonts w:ascii="Times New Roman" w:eastAsia="Times New Roman"/>
          <w:w w:val="100"/>
          <w:sz w:val="21"/>
          <w:u w:val="single"/>
        </w:rPr>
        <w:t xml:space="preserve"> </w:t>
      </w:r>
      <w:r>
        <w:rPr>
          <w:rFonts w:ascii="Times New Roman" w:eastAsia="Times New Roman"/>
          <w:sz w:val="21"/>
          <w:u w:val="single"/>
        </w:rPr>
        <w:tab/>
      </w:r>
      <w:r>
        <w:rPr>
          <w:rFonts w:ascii="Times New Roman" w:eastAsia="Times New Roman"/>
          <w:spacing w:val="-3"/>
          <w:w w:val="100"/>
          <w:sz w:val="21"/>
        </w:rPr>
        <w:t>kg</w:t>
      </w:r>
      <w:r>
        <w:rPr>
          <w:w w:val="100"/>
          <w:sz w:val="21"/>
        </w:rPr>
        <w:t>；</w:t>
      </w:r>
    </w:p>
    <w:p>
      <w:pPr>
        <w:pStyle w:val="10"/>
        <w:numPr>
          <w:ilvl w:val="0"/>
          <w:numId w:val="28"/>
        </w:numPr>
        <w:tabs>
          <w:tab w:val="left" w:pos="1168"/>
        </w:tabs>
        <w:spacing w:before="90" w:after="0" w:line="321" w:lineRule="auto"/>
        <w:ind w:left="218" w:right="251" w:firstLine="420"/>
        <w:jc w:val="left"/>
        <w:rPr>
          <w:sz w:val="21"/>
        </w:rPr>
      </w:pPr>
      <w:r>
        <w:pict>
          <v:shape id="_x0000_s1539" o:spid="_x0000_s1539" o:spt="202" type="#_x0000_t202" style="position:absolute;left:0pt;margin-left:97.7pt;margin-top:36pt;height:37.45pt;width:369.8pt;mso-position-horizontal-relative:page;z-index:251832320;mso-width-relative:page;mso-height-relative:page;" filled="f" stroked="f" coordsize="21600,21600">
            <v:path/>
            <v:fill on="f" focussize="0,0"/>
            <v:stroke on="f" joinstyle="miter"/>
            <v:imagedata o:title=""/>
            <o:lock v:ext="edit"/>
            <v:textbox inset="0mm,0mm,0mm,0mm">
              <w:txbxContent>
                <w:tbl>
                  <w:tblPr>
                    <w:tblStyle w:val="7"/>
                    <w:tblW w:w="7378"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31"/>
                    <w:gridCol w:w="1229"/>
                    <w:gridCol w:w="1231"/>
                    <w:gridCol w:w="1228"/>
                    <w:gridCol w:w="1231"/>
                    <w:gridCol w:w="122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59" w:hRule="atLeast"/>
                    </w:trPr>
                    <w:tc>
                      <w:tcPr>
                        <w:tcW w:w="1231" w:type="dxa"/>
                      </w:tcPr>
                      <w:p>
                        <w:pPr>
                          <w:pStyle w:val="11"/>
                          <w:spacing w:before="89" w:line="250" w:lineRule="exact"/>
                          <w:ind w:left="342" w:right="335"/>
                          <w:rPr>
                            <w:rFonts w:hint="eastAsia" w:ascii="宋体" w:eastAsia="宋体"/>
                            <w:sz w:val="21"/>
                          </w:rPr>
                        </w:pPr>
                        <w:r>
                          <w:rPr>
                            <w:rFonts w:hint="eastAsia" w:ascii="宋体" w:eastAsia="宋体"/>
                            <w:sz w:val="21"/>
                          </w:rPr>
                          <w:t>序号</w:t>
                        </w:r>
                      </w:p>
                    </w:tc>
                    <w:tc>
                      <w:tcPr>
                        <w:tcW w:w="1229" w:type="dxa"/>
                      </w:tcPr>
                      <w:p>
                        <w:pPr>
                          <w:pStyle w:val="11"/>
                          <w:ind w:left="6"/>
                          <w:rPr>
                            <w:sz w:val="21"/>
                          </w:rPr>
                        </w:pPr>
                        <w:r>
                          <w:rPr>
                            <w:w w:val="100"/>
                            <w:sz w:val="21"/>
                          </w:rPr>
                          <w:t>1</w:t>
                        </w:r>
                      </w:p>
                    </w:tc>
                    <w:tc>
                      <w:tcPr>
                        <w:tcW w:w="1231" w:type="dxa"/>
                      </w:tcPr>
                      <w:p>
                        <w:pPr>
                          <w:pStyle w:val="11"/>
                          <w:ind w:left="8"/>
                          <w:rPr>
                            <w:sz w:val="21"/>
                          </w:rPr>
                        </w:pPr>
                        <w:r>
                          <w:rPr>
                            <w:w w:val="100"/>
                            <w:sz w:val="21"/>
                          </w:rPr>
                          <w:t>2</w:t>
                        </w:r>
                      </w:p>
                    </w:tc>
                    <w:tc>
                      <w:tcPr>
                        <w:tcW w:w="1228" w:type="dxa"/>
                      </w:tcPr>
                      <w:p>
                        <w:pPr>
                          <w:pStyle w:val="11"/>
                          <w:ind w:left="7"/>
                          <w:rPr>
                            <w:sz w:val="21"/>
                          </w:rPr>
                        </w:pPr>
                        <w:r>
                          <w:rPr>
                            <w:w w:val="100"/>
                            <w:sz w:val="21"/>
                          </w:rPr>
                          <w:t>3</w:t>
                        </w:r>
                      </w:p>
                    </w:tc>
                    <w:tc>
                      <w:tcPr>
                        <w:tcW w:w="1231" w:type="dxa"/>
                      </w:tcPr>
                      <w:p>
                        <w:pPr>
                          <w:pStyle w:val="11"/>
                          <w:ind w:left="11"/>
                          <w:rPr>
                            <w:sz w:val="21"/>
                          </w:rPr>
                        </w:pPr>
                        <w:r>
                          <w:rPr>
                            <w:w w:val="100"/>
                            <w:sz w:val="21"/>
                          </w:rPr>
                          <w:t>4</w:t>
                        </w:r>
                      </w:p>
                    </w:tc>
                    <w:tc>
                      <w:tcPr>
                        <w:tcW w:w="1228" w:type="dxa"/>
                      </w:tcPr>
                      <w:p>
                        <w:pPr>
                          <w:pStyle w:val="11"/>
                          <w:ind w:left="11"/>
                          <w:rPr>
                            <w:sz w:val="21"/>
                          </w:rPr>
                        </w:pPr>
                        <w:r>
                          <w:rPr>
                            <w:w w:val="100"/>
                            <w:sz w:val="21"/>
                          </w:rPr>
                          <w:t>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59" w:hRule="atLeast"/>
                    </w:trPr>
                    <w:tc>
                      <w:tcPr>
                        <w:tcW w:w="1231" w:type="dxa"/>
                      </w:tcPr>
                      <w:p>
                        <w:pPr>
                          <w:pStyle w:val="11"/>
                          <w:ind w:left="343" w:right="335"/>
                          <w:rPr>
                            <w:sz w:val="21"/>
                          </w:rPr>
                        </w:pPr>
                        <w:r>
                          <w:rPr>
                            <w:i/>
                            <w:sz w:val="21"/>
                          </w:rPr>
                          <w:t>m</w:t>
                        </w:r>
                        <w:r>
                          <w:rPr>
                            <w:sz w:val="21"/>
                          </w:rPr>
                          <w:t>(kg)</w:t>
                        </w:r>
                      </w:p>
                    </w:tc>
                    <w:tc>
                      <w:tcPr>
                        <w:tcW w:w="1229" w:type="dxa"/>
                      </w:tcPr>
                      <w:p>
                        <w:pPr>
                          <w:pStyle w:val="11"/>
                          <w:ind w:left="408" w:right="402"/>
                          <w:rPr>
                            <w:sz w:val="21"/>
                          </w:rPr>
                        </w:pPr>
                        <w:r>
                          <w:rPr>
                            <w:sz w:val="21"/>
                          </w:rPr>
                          <w:t>1.80</w:t>
                        </w:r>
                      </w:p>
                    </w:tc>
                    <w:tc>
                      <w:tcPr>
                        <w:tcW w:w="1231" w:type="dxa"/>
                      </w:tcPr>
                      <w:p>
                        <w:pPr>
                          <w:pStyle w:val="11"/>
                          <w:ind w:left="343" w:right="335"/>
                          <w:rPr>
                            <w:sz w:val="21"/>
                          </w:rPr>
                        </w:pPr>
                        <w:r>
                          <w:rPr>
                            <w:sz w:val="21"/>
                          </w:rPr>
                          <w:t>1.75</w:t>
                        </w:r>
                      </w:p>
                    </w:tc>
                    <w:tc>
                      <w:tcPr>
                        <w:tcW w:w="1228" w:type="dxa"/>
                      </w:tcPr>
                      <w:p>
                        <w:pPr>
                          <w:pStyle w:val="11"/>
                          <w:ind w:left="406" w:right="399"/>
                          <w:rPr>
                            <w:sz w:val="21"/>
                          </w:rPr>
                        </w:pPr>
                        <w:r>
                          <w:rPr>
                            <w:sz w:val="21"/>
                          </w:rPr>
                          <w:t>1.85</w:t>
                        </w:r>
                      </w:p>
                    </w:tc>
                    <w:tc>
                      <w:tcPr>
                        <w:tcW w:w="1231" w:type="dxa"/>
                      </w:tcPr>
                      <w:p>
                        <w:pPr>
                          <w:pStyle w:val="11"/>
                          <w:ind w:left="343" w:right="332"/>
                          <w:rPr>
                            <w:sz w:val="21"/>
                          </w:rPr>
                        </w:pPr>
                        <w:r>
                          <w:rPr>
                            <w:sz w:val="21"/>
                          </w:rPr>
                          <w:t>1.75</w:t>
                        </w:r>
                      </w:p>
                    </w:tc>
                    <w:tc>
                      <w:tcPr>
                        <w:tcW w:w="1228" w:type="dxa"/>
                      </w:tcPr>
                      <w:p>
                        <w:pPr>
                          <w:pStyle w:val="11"/>
                          <w:ind w:left="408" w:right="397"/>
                          <w:rPr>
                            <w:sz w:val="21"/>
                          </w:rPr>
                        </w:pPr>
                        <w:r>
                          <w:rPr>
                            <w:sz w:val="21"/>
                          </w:rPr>
                          <w:t>1.90</w:t>
                        </w:r>
                      </w:p>
                    </w:tc>
                  </w:tr>
                </w:tbl>
                <w:p>
                  <w:pPr>
                    <w:pStyle w:val="6"/>
                    <w:ind w:left="0"/>
                  </w:pPr>
                </w:p>
              </w:txbxContent>
            </v:textbox>
          </v:shape>
        </w:pict>
      </w:r>
      <w:r>
        <w:rPr>
          <w:spacing w:val="-6"/>
          <w:sz w:val="21"/>
        </w:rPr>
        <w:t xml:space="preserve">将小车从凹形桥模拟器某一位置释放，小车经过最低点后滑向另一侧。此过程中托盘秤 </w:t>
      </w:r>
      <w:r>
        <w:rPr>
          <w:spacing w:val="-10"/>
          <w:sz w:val="21"/>
        </w:rPr>
        <w:t xml:space="preserve">的最大示数为 </w:t>
      </w:r>
      <w:r>
        <w:rPr>
          <w:rFonts w:ascii="Times New Roman" w:eastAsia="Times New Roman"/>
          <w:i/>
          <w:sz w:val="21"/>
        </w:rPr>
        <w:t>m</w:t>
      </w:r>
      <w:r>
        <w:rPr>
          <w:spacing w:val="-6"/>
          <w:sz w:val="21"/>
        </w:rPr>
        <w:t xml:space="preserve">；多次从同一位置释放小车，记录各次的 </w:t>
      </w:r>
      <w:r>
        <w:rPr>
          <w:rFonts w:ascii="Times New Roman" w:eastAsia="Times New Roman"/>
          <w:i/>
          <w:sz w:val="21"/>
        </w:rPr>
        <w:t xml:space="preserve">m </w:t>
      </w:r>
      <w:r>
        <w:rPr>
          <w:spacing w:val="-3"/>
          <w:sz w:val="21"/>
        </w:rPr>
        <w:t>值如下表所示：</w:t>
      </w:r>
    </w:p>
    <w:p>
      <w:pPr>
        <w:pStyle w:val="6"/>
        <w:ind w:left="0"/>
        <w:rPr>
          <w:sz w:val="22"/>
        </w:rPr>
      </w:pPr>
    </w:p>
    <w:p>
      <w:pPr>
        <w:pStyle w:val="6"/>
        <w:ind w:left="0"/>
        <w:rPr>
          <w:sz w:val="22"/>
        </w:rPr>
      </w:pPr>
    </w:p>
    <w:p>
      <w:pPr>
        <w:pStyle w:val="10"/>
        <w:numPr>
          <w:ilvl w:val="0"/>
          <w:numId w:val="28"/>
        </w:numPr>
        <w:tabs>
          <w:tab w:val="left" w:pos="1168"/>
          <w:tab w:val="left" w:pos="2427"/>
          <w:tab w:val="left" w:pos="7461"/>
        </w:tabs>
        <w:spacing w:before="185" w:after="0" w:line="321" w:lineRule="auto"/>
        <w:ind w:left="218" w:right="251" w:firstLine="420"/>
        <w:jc w:val="left"/>
        <w:rPr>
          <w:sz w:val="21"/>
        </w:rPr>
      </w:pPr>
      <w:r>
        <w:rPr>
          <w:sz w:val="21"/>
        </w:rPr>
        <w:t>根</w:t>
      </w:r>
      <w:r>
        <w:rPr>
          <w:spacing w:val="-3"/>
          <w:sz w:val="21"/>
        </w:rPr>
        <w:t>据</w:t>
      </w:r>
      <w:r>
        <w:rPr>
          <w:sz w:val="21"/>
        </w:rPr>
        <w:t>以</w:t>
      </w:r>
      <w:r>
        <w:rPr>
          <w:spacing w:val="-3"/>
          <w:sz w:val="21"/>
        </w:rPr>
        <w:t>上</w:t>
      </w:r>
      <w:r>
        <w:rPr>
          <w:sz w:val="21"/>
        </w:rPr>
        <w:t>数</w:t>
      </w:r>
      <w:r>
        <w:rPr>
          <w:spacing w:val="-3"/>
          <w:sz w:val="21"/>
        </w:rPr>
        <w:t>据，可求</w:t>
      </w:r>
      <w:r>
        <w:rPr>
          <w:sz w:val="21"/>
        </w:rPr>
        <w:t>出小</w:t>
      </w:r>
      <w:r>
        <w:rPr>
          <w:spacing w:val="-3"/>
          <w:sz w:val="21"/>
        </w:rPr>
        <w:t>车</w:t>
      </w:r>
      <w:r>
        <w:rPr>
          <w:sz w:val="21"/>
        </w:rPr>
        <w:t>经</w:t>
      </w:r>
      <w:r>
        <w:rPr>
          <w:spacing w:val="-3"/>
          <w:sz w:val="21"/>
        </w:rPr>
        <w:t>过</w:t>
      </w:r>
      <w:r>
        <w:rPr>
          <w:sz w:val="21"/>
        </w:rPr>
        <w:t>凹</w:t>
      </w:r>
      <w:r>
        <w:rPr>
          <w:spacing w:val="-3"/>
          <w:sz w:val="21"/>
        </w:rPr>
        <w:t>形</w:t>
      </w:r>
      <w:r>
        <w:rPr>
          <w:sz w:val="21"/>
        </w:rPr>
        <w:t>桥</w:t>
      </w:r>
      <w:r>
        <w:rPr>
          <w:spacing w:val="-3"/>
          <w:sz w:val="21"/>
        </w:rPr>
        <w:t>最</w:t>
      </w:r>
      <w:r>
        <w:rPr>
          <w:sz w:val="21"/>
        </w:rPr>
        <w:t>低</w:t>
      </w:r>
      <w:r>
        <w:rPr>
          <w:spacing w:val="-3"/>
          <w:sz w:val="21"/>
        </w:rPr>
        <w:t>点</w:t>
      </w:r>
      <w:r>
        <w:rPr>
          <w:sz w:val="21"/>
        </w:rPr>
        <w:t>时对</w:t>
      </w:r>
      <w:r>
        <w:rPr>
          <w:spacing w:val="-3"/>
          <w:sz w:val="21"/>
        </w:rPr>
        <w:t>桥</w:t>
      </w:r>
      <w:r>
        <w:rPr>
          <w:sz w:val="21"/>
        </w:rPr>
        <w:t>的</w:t>
      </w:r>
      <w:r>
        <w:rPr>
          <w:spacing w:val="-3"/>
          <w:sz w:val="21"/>
        </w:rPr>
        <w:t>压</w:t>
      </w:r>
      <w:r>
        <w:rPr>
          <w:sz w:val="21"/>
        </w:rPr>
        <w:t>力</w:t>
      </w:r>
      <w:r>
        <w:rPr>
          <w:spacing w:val="-3"/>
          <w:sz w:val="21"/>
        </w:rPr>
        <w:t>为</w:t>
      </w:r>
      <w:r>
        <w:rPr>
          <w:spacing w:val="-3"/>
          <w:sz w:val="21"/>
          <w:u w:val="single"/>
        </w:rPr>
        <w:t xml:space="preserve"> </w:t>
      </w:r>
      <w:r>
        <w:rPr>
          <w:spacing w:val="-3"/>
          <w:sz w:val="21"/>
          <w:u w:val="single"/>
        </w:rPr>
        <w:tab/>
      </w:r>
      <w:r>
        <w:rPr>
          <w:rFonts w:ascii="Times New Roman" w:eastAsia="Times New Roman"/>
          <w:spacing w:val="-3"/>
          <w:sz w:val="21"/>
        </w:rPr>
        <w:t>N</w:t>
      </w:r>
      <w:r>
        <w:rPr>
          <w:spacing w:val="-3"/>
          <w:sz w:val="21"/>
        </w:rPr>
        <w:t>；</w:t>
      </w:r>
      <w:r>
        <w:rPr>
          <w:sz w:val="21"/>
        </w:rPr>
        <w:t>小</w:t>
      </w:r>
      <w:r>
        <w:rPr>
          <w:spacing w:val="-3"/>
          <w:sz w:val="21"/>
        </w:rPr>
        <w:t>车</w:t>
      </w:r>
      <w:r>
        <w:rPr>
          <w:sz w:val="21"/>
        </w:rPr>
        <w:t>通</w:t>
      </w:r>
      <w:r>
        <w:rPr>
          <w:spacing w:val="-3"/>
          <w:sz w:val="21"/>
        </w:rPr>
        <w:t>过</w:t>
      </w:r>
      <w:r>
        <w:rPr>
          <w:sz w:val="21"/>
        </w:rPr>
        <w:t>最</w:t>
      </w:r>
      <w:r>
        <w:rPr>
          <w:spacing w:val="-3"/>
          <w:sz w:val="21"/>
        </w:rPr>
        <w:t>低</w:t>
      </w:r>
      <w:r>
        <w:rPr>
          <w:spacing w:val="-14"/>
          <w:sz w:val="21"/>
        </w:rPr>
        <w:t>点</w:t>
      </w:r>
      <w:r>
        <w:rPr>
          <w:w w:val="100"/>
          <w:sz w:val="21"/>
        </w:rPr>
        <w:t>时的</w:t>
      </w:r>
      <w:r>
        <w:rPr>
          <w:spacing w:val="-3"/>
          <w:w w:val="100"/>
          <w:sz w:val="21"/>
        </w:rPr>
        <w:t>速</w:t>
      </w:r>
      <w:r>
        <w:rPr>
          <w:w w:val="100"/>
          <w:sz w:val="21"/>
        </w:rPr>
        <w:t>度</w:t>
      </w:r>
      <w:r>
        <w:rPr>
          <w:spacing w:val="-3"/>
          <w:w w:val="100"/>
          <w:sz w:val="21"/>
        </w:rPr>
        <w:t>大</w:t>
      </w:r>
      <w:r>
        <w:rPr>
          <w:w w:val="100"/>
          <w:sz w:val="21"/>
        </w:rPr>
        <w:t>小</w:t>
      </w:r>
      <w:r>
        <w:rPr>
          <w:spacing w:val="-3"/>
          <w:w w:val="100"/>
          <w:sz w:val="21"/>
        </w:rPr>
        <w:t>为</w:t>
      </w:r>
      <w:r>
        <w:rPr>
          <w:rFonts w:ascii="Times New Roman" w:eastAsia="Times New Roman"/>
          <w:w w:val="100"/>
          <w:sz w:val="21"/>
          <w:u w:val="single"/>
        </w:rPr>
        <w:t xml:space="preserve"> </w:t>
      </w:r>
      <w:r>
        <w:rPr>
          <w:rFonts w:ascii="Times New Roman" w:eastAsia="Times New Roman"/>
          <w:sz w:val="21"/>
          <w:u w:val="single"/>
        </w:rPr>
        <w:tab/>
      </w:r>
      <w:r>
        <w:rPr>
          <w:rFonts w:ascii="Times New Roman" w:eastAsia="Times New Roman"/>
          <w:spacing w:val="-4"/>
          <w:w w:val="100"/>
          <w:sz w:val="21"/>
        </w:rPr>
        <w:t>m</w:t>
      </w:r>
      <w:r>
        <w:rPr>
          <w:rFonts w:ascii="Times New Roman" w:eastAsia="Times New Roman"/>
          <w:spacing w:val="-2"/>
          <w:w w:val="100"/>
          <w:sz w:val="21"/>
        </w:rPr>
        <w:t>/</w:t>
      </w:r>
      <w:r>
        <w:rPr>
          <w:rFonts w:ascii="Times New Roman" w:eastAsia="Times New Roman"/>
          <w:spacing w:val="-1"/>
          <w:w w:val="100"/>
          <w:sz w:val="21"/>
        </w:rPr>
        <w:t>s</w:t>
      </w:r>
      <w:r>
        <w:rPr>
          <w:spacing w:val="-106"/>
          <w:w w:val="100"/>
          <w:sz w:val="21"/>
        </w:rPr>
        <w:t>；</w:t>
      </w:r>
      <w:r>
        <w:rPr>
          <w:w w:val="100"/>
          <w:sz w:val="21"/>
        </w:rPr>
        <w:t>（</w:t>
      </w:r>
      <w:r>
        <w:rPr>
          <w:spacing w:val="-3"/>
          <w:w w:val="100"/>
          <w:sz w:val="21"/>
        </w:rPr>
        <w:t>重</w:t>
      </w:r>
      <w:r>
        <w:rPr>
          <w:w w:val="100"/>
          <w:sz w:val="21"/>
        </w:rPr>
        <w:t>力</w:t>
      </w:r>
      <w:r>
        <w:rPr>
          <w:spacing w:val="-3"/>
          <w:w w:val="100"/>
          <w:sz w:val="21"/>
        </w:rPr>
        <w:t>加</w:t>
      </w:r>
      <w:r>
        <w:rPr>
          <w:w w:val="100"/>
          <w:sz w:val="21"/>
        </w:rPr>
        <w:t>速</w:t>
      </w:r>
      <w:r>
        <w:rPr>
          <w:spacing w:val="-3"/>
          <w:w w:val="100"/>
          <w:sz w:val="21"/>
        </w:rPr>
        <w:t>度</w:t>
      </w:r>
      <w:r>
        <w:rPr>
          <w:w w:val="100"/>
          <w:sz w:val="21"/>
        </w:rPr>
        <w:t>大</w:t>
      </w:r>
      <w:r>
        <w:rPr>
          <w:spacing w:val="-3"/>
          <w:w w:val="100"/>
          <w:sz w:val="21"/>
        </w:rPr>
        <w:t>小</w:t>
      </w:r>
      <w:r>
        <w:rPr>
          <w:w w:val="100"/>
          <w:sz w:val="21"/>
        </w:rPr>
        <w:t>取</w:t>
      </w:r>
      <w:r>
        <w:rPr>
          <w:spacing w:val="-53"/>
          <w:sz w:val="21"/>
        </w:rPr>
        <w:t xml:space="preserve"> </w:t>
      </w:r>
      <w:r>
        <w:rPr>
          <w:rFonts w:ascii="Times New Roman" w:eastAsia="Times New Roman"/>
          <w:w w:val="100"/>
          <w:sz w:val="21"/>
        </w:rPr>
        <w:t>9.</w:t>
      </w:r>
      <w:r>
        <w:rPr>
          <w:rFonts w:ascii="Times New Roman" w:eastAsia="Times New Roman"/>
          <w:spacing w:val="-3"/>
          <w:w w:val="100"/>
          <w:sz w:val="21"/>
        </w:rPr>
        <w:t>8</w:t>
      </w:r>
      <w:r>
        <w:rPr>
          <w:rFonts w:ascii="Times New Roman" w:eastAsia="Times New Roman"/>
          <w:w w:val="100"/>
          <w:sz w:val="21"/>
        </w:rPr>
        <w:t>0</w:t>
      </w:r>
      <w:r>
        <w:rPr>
          <w:rFonts w:ascii="Times New Roman" w:eastAsia="Times New Roman"/>
          <w:spacing w:val="-4"/>
          <w:w w:val="100"/>
          <w:sz w:val="21"/>
        </w:rPr>
        <w:t>m</w:t>
      </w:r>
      <w:r>
        <w:rPr>
          <w:rFonts w:ascii="Times New Roman" w:eastAsia="Times New Roman"/>
          <w:spacing w:val="-2"/>
          <w:w w:val="100"/>
          <w:sz w:val="21"/>
        </w:rPr>
        <w:t>/</w:t>
      </w:r>
      <w:r>
        <w:rPr>
          <w:rFonts w:ascii="Times New Roman" w:eastAsia="Times New Roman"/>
          <w:spacing w:val="-1"/>
          <w:w w:val="100"/>
          <w:sz w:val="21"/>
        </w:rPr>
        <w:t>s</w:t>
      </w:r>
      <w:r>
        <w:rPr>
          <w:rFonts w:ascii="Times New Roman" w:eastAsia="Times New Roman"/>
          <w:w w:val="99"/>
          <w:position w:val="7"/>
          <w:sz w:val="14"/>
        </w:rPr>
        <w:t>2</w:t>
      </w:r>
      <w:r>
        <w:rPr>
          <w:w w:val="100"/>
          <w:sz w:val="21"/>
        </w:rPr>
        <w:t>，计算结</w:t>
      </w:r>
      <w:r>
        <w:rPr>
          <w:spacing w:val="-3"/>
          <w:w w:val="100"/>
          <w:sz w:val="21"/>
        </w:rPr>
        <w:t>果</w:t>
      </w:r>
      <w:r>
        <w:rPr>
          <w:w w:val="100"/>
          <w:sz w:val="21"/>
        </w:rPr>
        <w:t>保留</w:t>
      </w:r>
      <w:r>
        <w:rPr>
          <w:spacing w:val="-55"/>
          <w:sz w:val="21"/>
        </w:rPr>
        <w:t xml:space="preserve"> </w:t>
      </w:r>
      <w:r>
        <w:rPr>
          <w:rFonts w:ascii="Times New Roman" w:eastAsia="Times New Roman"/>
          <w:w w:val="100"/>
          <w:sz w:val="21"/>
        </w:rPr>
        <w:t>2</w:t>
      </w:r>
      <w:r>
        <w:rPr>
          <w:rFonts w:ascii="Times New Roman" w:eastAsia="Times New Roman"/>
          <w:sz w:val="21"/>
        </w:rPr>
        <w:t xml:space="preserve"> </w:t>
      </w:r>
      <w:r>
        <w:rPr>
          <w:spacing w:val="-3"/>
          <w:w w:val="100"/>
          <w:sz w:val="21"/>
        </w:rPr>
        <w:t>位</w:t>
      </w:r>
      <w:r>
        <w:rPr>
          <w:w w:val="100"/>
          <w:sz w:val="21"/>
        </w:rPr>
        <w:t>有效</w:t>
      </w:r>
      <w:r>
        <w:rPr>
          <w:spacing w:val="-3"/>
          <w:w w:val="100"/>
          <w:sz w:val="21"/>
        </w:rPr>
        <w:t>数</w:t>
      </w:r>
      <w:r>
        <w:rPr>
          <w:w w:val="100"/>
          <w:sz w:val="21"/>
        </w:rPr>
        <w:t>字）</w:t>
      </w:r>
    </w:p>
    <w:p>
      <w:pPr>
        <w:pStyle w:val="6"/>
        <w:spacing w:line="268" w:lineRule="exact"/>
        <w:rPr>
          <w:rFonts w:ascii="Times New Roman" w:eastAsia="Times New Roman"/>
        </w:rPr>
      </w:pPr>
      <w:r>
        <w:rPr>
          <w:spacing w:val="-1"/>
          <w:w w:val="100"/>
        </w:rPr>
        <w:t>【答案】</w:t>
      </w:r>
      <w:r>
        <w:rPr>
          <w:spacing w:val="-3"/>
          <w:w w:val="100"/>
        </w:rPr>
        <w:t>（</w:t>
      </w:r>
      <w:r>
        <w:rPr>
          <w:rFonts w:ascii="Times New Roman" w:eastAsia="Times New Roman"/>
          <w:w w:val="100"/>
        </w:rPr>
        <w:t>2</w:t>
      </w:r>
      <w:r>
        <w:rPr>
          <w:w w:val="100"/>
        </w:rPr>
        <w:t>）</w:t>
      </w:r>
      <w:r>
        <w:rPr>
          <w:rFonts w:ascii="Times New Roman" w:eastAsia="Times New Roman"/>
          <w:spacing w:val="-3"/>
          <w:w w:val="100"/>
        </w:rPr>
        <w:t>1</w:t>
      </w:r>
      <w:r>
        <w:rPr>
          <w:rFonts w:ascii="Times New Roman" w:eastAsia="Times New Roman"/>
          <w:w w:val="100"/>
        </w:rPr>
        <w:t>.40</w:t>
      </w:r>
      <w:r>
        <w:rPr>
          <w:spacing w:val="-108"/>
          <w:w w:val="100"/>
        </w:rPr>
        <w:t>；</w:t>
      </w:r>
      <w:r>
        <w:rPr>
          <w:w w:val="100"/>
        </w:rPr>
        <w:t>（</w:t>
      </w:r>
      <w:r>
        <w:rPr>
          <w:rFonts w:ascii="Times New Roman" w:eastAsia="Times New Roman"/>
          <w:spacing w:val="-3"/>
          <w:w w:val="100"/>
        </w:rPr>
        <w:t>4</w:t>
      </w:r>
      <w:r>
        <w:rPr>
          <w:spacing w:val="-3"/>
          <w:w w:val="100"/>
        </w:rPr>
        <w:t>）</w:t>
      </w:r>
      <w:r>
        <w:rPr>
          <w:rFonts w:ascii="Times New Roman" w:eastAsia="Times New Roman"/>
          <w:i/>
          <w:w w:val="100"/>
        </w:rPr>
        <w:t>F</w:t>
      </w:r>
      <w:r>
        <w:rPr>
          <w:rFonts w:ascii="Times New Roman" w:eastAsia="Times New Roman"/>
          <w:w w:val="100"/>
        </w:rPr>
        <w:t>=</w:t>
      </w:r>
      <w:r>
        <w:rPr>
          <w:rFonts w:ascii="Times New Roman" w:eastAsia="Times New Roman"/>
          <w:spacing w:val="-3"/>
          <w:w w:val="100"/>
        </w:rPr>
        <w:t>7</w:t>
      </w:r>
      <w:r>
        <w:rPr>
          <w:rFonts w:ascii="Times New Roman" w:eastAsia="Times New Roman"/>
          <w:w w:val="100"/>
        </w:rPr>
        <w:t>.</w:t>
      </w:r>
      <w:r>
        <w:rPr>
          <w:rFonts w:ascii="Times New Roman" w:eastAsia="Times New Roman"/>
          <w:spacing w:val="-3"/>
          <w:w w:val="100"/>
        </w:rPr>
        <w:t>9</w:t>
      </w:r>
      <w:r>
        <w:rPr>
          <w:rFonts w:ascii="Times New Roman" w:eastAsia="Times New Roman"/>
          <w:w w:val="100"/>
        </w:rPr>
        <w:t>N</w:t>
      </w:r>
      <w:r>
        <w:rPr>
          <w:w w:val="100"/>
        </w:rPr>
        <w:t>，</w:t>
      </w:r>
      <w:r>
        <w:rPr>
          <w:rFonts w:ascii="Book Antiqua" w:eastAsia="Book Antiqua"/>
          <w:i/>
          <w:spacing w:val="-3"/>
          <w:w w:val="100"/>
        </w:rPr>
        <w:t>v</w:t>
      </w:r>
      <w:r>
        <w:rPr>
          <w:rFonts w:ascii="Times New Roman" w:eastAsia="Times New Roman"/>
          <w:w w:val="100"/>
        </w:rPr>
        <w:t>=1</w:t>
      </w:r>
      <w:r>
        <w:rPr>
          <w:rFonts w:ascii="Times New Roman" w:eastAsia="Times New Roman"/>
          <w:spacing w:val="-3"/>
          <w:w w:val="100"/>
        </w:rPr>
        <w:t>.</w:t>
      </w:r>
      <w:r>
        <w:rPr>
          <w:rFonts w:ascii="Times New Roman" w:eastAsia="Times New Roman"/>
          <w:w w:val="100"/>
        </w:rPr>
        <w:t>4</w:t>
      </w:r>
      <w:r>
        <w:rPr>
          <w:rFonts w:ascii="Times New Roman" w:eastAsia="Times New Roman"/>
          <w:spacing w:val="-4"/>
          <w:w w:val="100"/>
        </w:rPr>
        <w:t>m</w:t>
      </w:r>
      <w:r>
        <w:rPr>
          <w:rFonts w:ascii="Times New Roman" w:eastAsia="Times New Roman"/>
          <w:spacing w:val="-2"/>
          <w:w w:val="100"/>
        </w:rPr>
        <w:t>/</w:t>
      </w:r>
      <w:r>
        <w:rPr>
          <w:rFonts w:ascii="Times New Roman" w:eastAsia="Times New Roman"/>
          <w:w w:val="100"/>
        </w:rPr>
        <w:t>s</w:t>
      </w:r>
    </w:p>
    <w:p>
      <w:pPr>
        <w:pStyle w:val="6"/>
        <w:spacing w:before="91" w:line="321" w:lineRule="auto"/>
        <w:ind w:left="218" w:right="2368" w:firstLine="420"/>
        <w:jc w:val="both"/>
      </w:pPr>
      <w:r>
        <w:rPr>
          <w:rFonts w:ascii="Times New Roman" w:eastAsia="Times New Roman"/>
          <w:color w:val="FF0000"/>
        </w:rPr>
        <w:t>2016-22.</w:t>
      </w:r>
      <w:r>
        <w:rPr>
          <w:spacing w:val="-1"/>
        </w:rPr>
        <w:t>某同学用图</w:t>
      </w:r>
      <w:r>
        <w:t>（</w:t>
      </w:r>
      <w:r>
        <w:rPr>
          <w:rFonts w:ascii="Times New Roman" w:eastAsia="Times New Roman"/>
        </w:rPr>
        <w:t>a</w:t>
      </w:r>
      <w:r>
        <w:t>）</w:t>
      </w:r>
      <w:r>
        <w:rPr>
          <w:spacing w:val="-3"/>
        </w:rPr>
        <w:t>所示的实验装置验证机械能守恒定律，其中打</w:t>
      </w:r>
      <w:r>
        <w:rPr>
          <w:spacing w:val="-6"/>
        </w:rPr>
        <w:t xml:space="preserve">点计时器的电源为交流电源，可以使用的频率有 </w:t>
      </w:r>
      <w:r>
        <w:rPr>
          <w:rFonts w:ascii="Times New Roman" w:eastAsia="Times New Roman"/>
          <w:spacing w:val="-3"/>
        </w:rPr>
        <w:t>20Hz</w:t>
      </w:r>
      <w:r>
        <w:rPr>
          <w:spacing w:val="-10"/>
        </w:rPr>
        <w:t>、</w:t>
      </w:r>
      <w:r>
        <w:rPr>
          <w:rFonts w:ascii="Times New Roman" w:eastAsia="Times New Roman"/>
        </w:rPr>
        <w:t xml:space="preserve">30Hz </w:t>
      </w:r>
      <w:r>
        <w:rPr>
          <w:spacing w:val="-21"/>
        </w:rPr>
        <w:t xml:space="preserve">和 </w:t>
      </w:r>
      <w:r>
        <w:rPr>
          <w:rFonts w:ascii="Times New Roman" w:eastAsia="Times New Roman"/>
          <w:spacing w:val="-3"/>
        </w:rPr>
        <w:t>40Hz</w:t>
      </w:r>
      <w:r>
        <w:rPr>
          <w:spacing w:val="-2"/>
        </w:rPr>
        <w:t>，打出</w:t>
      </w:r>
      <w:r>
        <w:rPr>
          <w:spacing w:val="-3"/>
        </w:rPr>
        <w:t>纸带的一部分如图</w:t>
      </w:r>
      <w:r>
        <w:t>（</w:t>
      </w:r>
      <w:r>
        <w:rPr>
          <w:rFonts w:ascii="Times New Roman" w:eastAsia="Times New Roman"/>
        </w:rPr>
        <w:t>b</w:t>
      </w:r>
      <w:r>
        <w:t>）</w:t>
      </w:r>
      <w:r>
        <w:rPr>
          <w:spacing w:val="-2"/>
        </w:rPr>
        <w:t>所示。</w:t>
      </w:r>
    </w:p>
    <w:p>
      <w:pPr>
        <w:spacing w:after="0" w:line="321" w:lineRule="auto"/>
        <w:jc w:val="both"/>
        <w:sectPr>
          <w:type w:val="continuous"/>
          <w:pgSz w:w="11910" w:h="16840"/>
          <w:pgMar w:top="1400" w:right="1160" w:bottom="1100" w:left="1200" w:header="720" w:footer="720" w:gutter="0"/>
        </w:sectPr>
      </w:pPr>
    </w:p>
    <w:p>
      <w:pPr>
        <w:pStyle w:val="6"/>
        <w:spacing w:before="68"/>
        <w:ind w:left="535"/>
      </w:pPr>
      <w:r>
        <w:t xml:space="preserve">该同学在实验中没有记录交流电的频率 </w:t>
      </w:r>
      <w:r>
        <w:rPr>
          <w:rFonts w:ascii="Times New Roman" w:eastAsia="Times New Roman"/>
          <w:i/>
          <w:sz w:val="23"/>
        </w:rPr>
        <w:t xml:space="preserve">f </w:t>
      </w:r>
      <w:r>
        <w:t>，需要用实验数据和其他条件进行推算。</w:t>
      </w:r>
    </w:p>
    <w:p>
      <w:pPr>
        <w:pStyle w:val="10"/>
        <w:numPr>
          <w:ilvl w:val="0"/>
          <w:numId w:val="29"/>
        </w:numPr>
        <w:tabs>
          <w:tab w:val="left" w:pos="960"/>
          <w:tab w:val="left" w:pos="3476"/>
          <w:tab w:val="left" w:pos="5175"/>
          <w:tab w:val="left" w:pos="9187"/>
        </w:tabs>
        <w:spacing w:before="86" w:after="0" w:line="336" w:lineRule="auto"/>
        <w:ind w:left="218" w:right="146" w:firstLine="211"/>
        <w:jc w:val="left"/>
        <w:rPr>
          <w:sz w:val="21"/>
        </w:rPr>
      </w:pPr>
      <w:r>
        <w:rPr>
          <w:spacing w:val="-3"/>
          <w:sz w:val="21"/>
        </w:rPr>
        <w:t>若</w:t>
      </w:r>
      <w:r>
        <w:rPr>
          <w:sz w:val="21"/>
        </w:rPr>
        <w:t>从</w:t>
      </w:r>
      <w:r>
        <w:rPr>
          <w:spacing w:val="-3"/>
          <w:sz w:val="21"/>
        </w:rPr>
        <w:t>打</w:t>
      </w:r>
      <w:r>
        <w:rPr>
          <w:sz w:val="21"/>
        </w:rPr>
        <w:t>出的</w:t>
      </w:r>
      <w:r>
        <w:rPr>
          <w:spacing w:val="-3"/>
          <w:sz w:val="21"/>
        </w:rPr>
        <w:t>纸</w:t>
      </w:r>
      <w:r>
        <w:rPr>
          <w:sz w:val="21"/>
        </w:rPr>
        <w:t>带可</w:t>
      </w:r>
      <w:r>
        <w:rPr>
          <w:spacing w:val="-3"/>
          <w:sz w:val="21"/>
        </w:rPr>
        <w:t>判</w:t>
      </w:r>
      <w:r>
        <w:rPr>
          <w:sz w:val="21"/>
        </w:rPr>
        <w:t>定重</w:t>
      </w:r>
      <w:r>
        <w:rPr>
          <w:spacing w:val="-3"/>
          <w:sz w:val="21"/>
        </w:rPr>
        <w:t>物</w:t>
      </w:r>
      <w:r>
        <w:rPr>
          <w:sz w:val="21"/>
        </w:rPr>
        <w:t>匀加</w:t>
      </w:r>
      <w:r>
        <w:rPr>
          <w:spacing w:val="-3"/>
          <w:sz w:val="21"/>
        </w:rPr>
        <w:t>速</w:t>
      </w:r>
      <w:r>
        <w:rPr>
          <w:sz w:val="21"/>
        </w:rPr>
        <w:t>下落，利用</w:t>
      </w:r>
      <w:r>
        <w:rPr>
          <w:spacing w:val="-16"/>
          <w:sz w:val="21"/>
        </w:rPr>
        <w:t xml:space="preserve"> </w:t>
      </w:r>
      <w:r>
        <w:rPr>
          <w:rFonts w:ascii="Times New Roman" w:eastAsia="Times New Roman"/>
          <w:i/>
          <w:sz w:val="23"/>
        </w:rPr>
        <w:t>f</w:t>
      </w:r>
      <w:r>
        <w:rPr>
          <w:rFonts w:ascii="Times New Roman" w:eastAsia="Times New Roman"/>
          <w:i/>
          <w:spacing w:val="49"/>
          <w:sz w:val="23"/>
        </w:rPr>
        <w:t xml:space="preserve"> </w:t>
      </w:r>
      <w:r>
        <w:rPr>
          <w:sz w:val="21"/>
        </w:rPr>
        <w:t>和图（</w:t>
      </w:r>
      <w:r>
        <w:rPr>
          <w:rFonts w:ascii="Times New Roman" w:eastAsia="Times New Roman"/>
          <w:sz w:val="21"/>
        </w:rPr>
        <w:t>b</w:t>
      </w:r>
      <w:r>
        <w:rPr>
          <w:sz w:val="21"/>
        </w:rPr>
        <w:t>）</w:t>
      </w:r>
      <w:r>
        <w:rPr>
          <w:spacing w:val="-3"/>
          <w:sz w:val="21"/>
        </w:rPr>
        <w:t>中</w:t>
      </w:r>
      <w:r>
        <w:rPr>
          <w:sz w:val="21"/>
        </w:rPr>
        <w:t>给出</w:t>
      </w:r>
      <w:r>
        <w:rPr>
          <w:spacing w:val="-3"/>
          <w:sz w:val="21"/>
        </w:rPr>
        <w:t>的</w:t>
      </w:r>
      <w:r>
        <w:rPr>
          <w:sz w:val="21"/>
        </w:rPr>
        <w:t>物理</w:t>
      </w:r>
      <w:r>
        <w:rPr>
          <w:spacing w:val="-3"/>
          <w:sz w:val="21"/>
        </w:rPr>
        <w:t>量</w:t>
      </w:r>
      <w:r>
        <w:rPr>
          <w:sz w:val="21"/>
        </w:rPr>
        <w:t>可以</w:t>
      </w:r>
      <w:r>
        <w:rPr>
          <w:spacing w:val="-3"/>
          <w:sz w:val="21"/>
        </w:rPr>
        <w:t>写</w:t>
      </w:r>
      <w:r>
        <w:rPr>
          <w:sz w:val="21"/>
        </w:rPr>
        <w:t>出</w:t>
      </w:r>
      <w:r>
        <w:rPr>
          <w:spacing w:val="-3"/>
          <w:sz w:val="21"/>
        </w:rPr>
        <w:t>：在</w:t>
      </w:r>
      <w:r>
        <w:rPr>
          <w:sz w:val="21"/>
        </w:rPr>
        <w:t>打点计</w:t>
      </w:r>
      <w:r>
        <w:rPr>
          <w:spacing w:val="-3"/>
          <w:sz w:val="21"/>
        </w:rPr>
        <w:t>时</w:t>
      </w:r>
      <w:r>
        <w:rPr>
          <w:sz w:val="21"/>
        </w:rPr>
        <w:t>器</w:t>
      </w:r>
      <w:r>
        <w:rPr>
          <w:spacing w:val="-3"/>
          <w:sz w:val="21"/>
        </w:rPr>
        <w:t>打</w:t>
      </w:r>
      <w:r>
        <w:rPr>
          <w:spacing w:val="50"/>
          <w:sz w:val="21"/>
        </w:rPr>
        <w:t>出</w:t>
      </w:r>
      <w:r>
        <w:rPr>
          <w:rFonts w:ascii="Times New Roman" w:eastAsia="Times New Roman"/>
          <w:sz w:val="21"/>
        </w:rPr>
        <w:t>B</w:t>
      </w:r>
      <w:r>
        <w:rPr>
          <w:rFonts w:ascii="Times New Roman" w:eastAsia="Times New Roman"/>
          <w:spacing w:val="22"/>
          <w:sz w:val="21"/>
        </w:rPr>
        <w:t xml:space="preserve"> </w:t>
      </w:r>
      <w:r>
        <w:rPr>
          <w:spacing w:val="-3"/>
          <w:sz w:val="21"/>
        </w:rPr>
        <w:t>点时</w:t>
      </w:r>
      <w:r>
        <w:rPr>
          <w:spacing w:val="-15"/>
          <w:sz w:val="21"/>
        </w:rPr>
        <w:t>，</w:t>
      </w:r>
      <w:r>
        <w:rPr>
          <w:spacing w:val="-3"/>
          <w:sz w:val="21"/>
        </w:rPr>
        <w:t>重</w:t>
      </w:r>
      <w:r>
        <w:rPr>
          <w:sz w:val="21"/>
        </w:rPr>
        <w:t>物下</w:t>
      </w:r>
      <w:r>
        <w:rPr>
          <w:spacing w:val="-3"/>
          <w:sz w:val="21"/>
        </w:rPr>
        <w:t>落</w:t>
      </w:r>
      <w:r>
        <w:rPr>
          <w:sz w:val="21"/>
        </w:rPr>
        <w:t>的</w:t>
      </w:r>
      <w:r>
        <w:rPr>
          <w:spacing w:val="-3"/>
          <w:sz w:val="21"/>
        </w:rPr>
        <w:t>速</w:t>
      </w:r>
      <w:r>
        <w:rPr>
          <w:sz w:val="21"/>
        </w:rPr>
        <w:t>度</w:t>
      </w:r>
      <w:r>
        <w:rPr>
          <w:spacing w:val="-3"/>
          <w:sz w:val="21"/>
        </w:rPr>
        <w:t>大</w:t>
      </w:r>
      <w:r>
        <w:rPr>
          <w:sz w:val="21"/>
        </w:rPr>
        <w:t>小为</w:t>
      </w:r>
      <w:r>
        <w:rPr>
          <w:sz w:val="21"/>
          <w:u w:val="single"/>
        </w:rPr>
        <w:t xml:space="preserve"> </w:t>
      </w:r>
      <w:r>
        <w:rPr>
          <w:sz w:val="21"/>
          <w:u w:val="single"/>
        </w:rPr>
        <w:tab/>
      </w:r>
      <w:r>
        <w:rPr>
          <w:spacing w:val="-17"/>
          <w:sz w:val="21"/>
        </w:rPr>
        <w:t>，</w:t>
      </w:r>
      <w:r>
        <w:rPr>
          <w:sz w:val="21"/>
        </w:rPr>
        <w:t>打</w:t>
      </w:r>
      <w:r>
        <w:rPr>
          <w:spacing w:val="50"/>
          <w:sz w:val="21"/>
        </w:rPr>
        <w:t>出</w:t>
      </w:r>
      <w:r>
        <w:rPr>
          <w:rFonts w:ascii="Times New Roman" w:eastAsia="Times New Roman"/>
          <w:sz w:val="21"/>
        </w:rPr>
        <w:t>C</w:t>
      </w:r>
      <w:r>
        <w:rPr>
          <w:rFonts w:ascii="Times New Roman" w:eastAsia="Times New Roman"/>
          <w:spacing w:val="3"/>
          <w:sz w:val="21"/>
        </w:rPr>
        <w:t xml:space="preserve"> </w:t>
      </w:r>
      <w:r>
        <w:rPr>
          <w:sz w:val="21"/>
        </w:rPr>
        <w:t>点</w:t>
      </w:r>
      <w:r>
        <w:rPr>
          <w:spacing w:val="-3"/>
          <w:sz w:val="21"/>
        </w:rPr>
        <w:t>时</w:t>
      </w:r>
      <w:r>
        <w:rPr>
          <w:sz w:val="21"/>
        </w:rPr>
        <w:t>重</w:t>
      </w:r>
      <w:r>
        <w:rPr>
          <w:spacing w:val="-3"/>
          <w:sz w:val="21"/>
        </w:rPr>
        <w:t>物</w:t>
      </w:r>
      <w:r>
        <w:rPr>
          <w:sz w:val="21"/>
        </w:rPr>
        <w:t>下</w:t>
      </w:r>
      <w:r>
        <w:rPr>
          <w:spacing w:val="-3"/>
          <w:sz w:val="21"/>
        </w:rPr>
        <w:t>落</w:t>
      </w:r>
      <w:r>
        <w:rPr>
          <w:sz w:val="21"/>
        </w:rPr>
        <w:t>的速</w:t>
      </w:r>
      <w:r>
        <w:rPr>
          <w:spacing w:val="-3"/>
          <w:sz w:val="21"/>
        </w:rPr>
        <w:t>度</w:t>
      </w:r>
      <w:r>
        <w:rPr>
          <w:sz w:val="21"/>
        </w:rPr>
        <w:t>大</w:t>
      </w:r>
      <w:r>
        <w:rPr>
          <w:spacing w:val="-3"/>
          <w:sz w:val="21"/>
        </w:rPr>
        <w:t>小</w:t>
      </w:r>
      <w:r>
        <w:rPr>
          <w:sz w:val="21"/>
        </w:rPr>
        <w:t>为</w:t>
      </w:r>
      <w:r>
        <w:rPr>
          <w:sz w:val="21"/>
          <w:u w:val="single"/>
        </w:rPr>
        <w:t xml:space="preserve"> </w:t>
      </w:r>
      <w:r>
        <w:rPr>
          <w:sz w:val="21"/>
          <w:u w:val="single"/>
        </w:rPr>
        <w:tab/>
      </w:r>
      <w:r>
        <w:rPr>
          <w:spacing w:val="-18"/>
          <w:sz w:val="21"/>
        </w:rPr>
        <w:t xml:space="preserve">， </w:t>
      </w:r>
      <w:r>
        <w:rPr>
          <w:sz w:val="21"/>
        </w:rPr>
        <w:t>重物</w:t>
      </w:r>
      <w:r>
        <w:rPr>
          <w:spacing w:val="-3"/>
          <w:sz w:val="21"/>
        </w:rPr>
        <w:t>下</w:t>
      </w:r>
      <w:r>
        <w:rPr>
          <w:sz w:val="21"/>
        </w:rPr>
        <w:t>落</w:t>
      </w:r>
      <w:r>
        <w:rPr>
          <w:spacing w:val="-3"/>
          <w:sz w:val="21"/>
        </w:rPr>
        <w:t>的</w:t>
      </w:r>
      <w:r>
        <w:rPr>
          <w:sz w:val="21"/>
        </w:rPr>
        <w:t>加</w:t>
      </w:r>
      <w:r>
        <w:rPr>
          <w:spacing w:val="-3"/>
          <w:sz w:val="21"/>
        </w:rPr>
        <w:t>速</w:t>
      </w:r>
      <w:r>
        <w:rPr>
          <w:sz w:val="21"/>
        </w:rPr>
        <w:t>度</w:t>
      </w:r>
      <w:r>
        <w:rPr>
          <w:spacing w:val="-3"/>
          <w:sz w:val="21"/>
        </w:rPr>
        <w:t>的</w:t>
      </w:r>
      <w:r>
        <w:rPr>
          <w:sz w:val="21"/>
        </w:rPr>
        <w:t>大</w:t>
      </w:r>
      <w:r>
        <w:rPr>
          <w:spacing w:val="-3"/>
          <w:sz w:val="21"/>
        </w:rPr>
        <w:t>小</w:t>
      </w:r>
      <w:r>
        <w:rPr>
          <w:sz w:val="21"/>
        </w:rPr>
        <w:t>为</w:t>
      </w:r>
      <w:r>
        <w:rPr>
          <w:sz w:val="21"/>
          <w:u w:val="single"/>
        </w:rPr>
        <w:t xml:space="preserve"> </w:t>
      </w:r>
      <w:r>
        <w:rPr>
          <w:sz w:val="21"/>
          <w:u w:val="single"/>
        </w:rPr>
        <w:tab/>
      </w:r>
      <w:r>
        <w:rPr>
          <w:sz w:val="21"/>
        </w:rPr>
        <w:t>．</w:t>
      </w:r>
    </w:p>
    <w:p>
      <w:pPr>
        <w:pStyle w:val="10"/>
        <w:numPr>
          <w:ilvl w:val="0"/>
          <w:numId w:val="29"/>
        </w:numPr>
        <w:tabs>
          <w:tab w:val="left" w:pos="960"/>
        </w:tabs>
        <w:spacing w:before="0" w:after="0" w:line="256" w:lineRule="exact"/>
        <w:ind w:left="959" w:right="0" w:hanging="530"/>
        <w:jc w:val="left"/>
        <w:rPr>
          <w:sz w:val="21"/>
        </w:rPr>
      </w:pPr>
      <w:r>
        <w:rPr>
          <w:spacing w:val="-15"/>
          <w:position w:val="2"/>
          <w:sz w:val="21"/>
        </w:rPr>
        <w:t xml:space="preserve">已测得 </w:t>
      </w:r>
      <w:r>
        <w:rPr>
          <w:rFonts w:ascii="Times New Roman" w:eastAsia="Times New Roman"/>
          <w:i/>
          <w:position w:val="2"/>
          <w:sz w:val="21"/>
        </w:rPr>
        <w:t>s</w:t>
      </w:r>
      <w:r>
        <w:rPr>
          <w:rFonts w:ascii="Times New Roman" w:eastAsia="Times New Roman"/>
          <w:sz w:val="14"/>
        </w:rPr>
        <w:t>1</w:t>
      </w:r>
      <w:r>
        <w:rPr>
          <w:rFonts w:ascii="Times New Roman" w:eastAsia="Times New Roman"/>
          <w:position w:val="2"/>
          <w:sz w:val="21"/>
        </w:rPr>
        <w:t>=8.89cm</w:t>
      </w:r>
      <w:r>
        <w:rPr>
          <w:position w:val="2"/>
          <w:sz w:val="21"/>
        </w:rPr>
        <w:t>，</w:t>
      </w:r>
      <w:r>
        <w:rPr>
          <w:rFonts w:ascii="Times New Roman" w:eastAsia="Times New Roman"/>
          <w:i/>
          <w:position w:val="2"/>
          <w:sz w:val="21"/>
        </w:rPr>
        <w:t>s</w:t>
      </w:r>
      <w:r>
        <w:rPr>
          <w:rFonts w:ascii="Times New Roman" w:eastAsia="Times New Roman"/>
          <w:sz w:val="14"/>
        </w:rPr>
        <w:t>2</w:t>
      </w:r>
      <w:r>
        <w:rPr>
          <w:rFonts w:ascii="Times New Roman" w:eastAsia="Times New Roman"/>
          <w:position w:val="2"/>
          <w:sz w:val="21"/>
        </w:rPr>
        <w:t>=9.50cm</w:t>
      </w:r>
      <w:r>
        <w:rPr>
          <w:position w:val="2"/>
          <w:sz w:val="21"/>
        </w:rPr>
        <w:t>，</w:t>
      </w:r>
      <w:r>
        <w:rPr>
          <w:rFonts w:ascii="Times New Roman" w:eastAsia="Times New Roman"/>
          <w:i/>
          <w:position w:val="2"/>
          <w:sz w:val="21"/>
        </w:rPr>
        <w:t>s</w:t>
      </w:r>
      <w:r>
        <w:rPr>
          <w:rFonts w:ascii="Times New Roman" w:eastAsia="Times New Roman"/>
          <w:sz w:val="14"/>
        </w:rPr>
        <w:t>3</w:t>
      </w:r>
      <w:r>
        <w:rPr>
          <w:rFonts w:ascii="Times New Roman" w:eastAsia="Times New Roman"/>
          <w:position w:val="2"/>
          <w:sz w:val="21"/>
        </w:rPr>
        <w:t>=10.10cm</w:t>
      </w:r>
      <w:r>
        <w:rPr>
          <w:spacing w:val="-8"/>
          <w:position w:val="2"/>
          <w:sz w:val="21"/>
        </w:rPr>
        <w:t xml:space="preserve">；当重力加速度大小为 </w:t>
      </w:r>
      <w:r>
        <w:rPr>
          <w:rFonts w:ascii="Times New Roman" w:eastAsia="Times New Roman"/>
          <w:position w:val="2"/>
          <w:sz w:val="21"/>
        </w:rPr>
        <w:t>9.80m/</w:t>
      </w:r>
      <w:r>
        <w:rPr>
          <w:rFonts w:ascii="Times New Roman" w:eastAsia="Times New Roman"/>
          <w:spacing w:val="-25"/>
          <w:position w:val="2"/>
          <w:sz w:val="21"/>
        </w:rPr>
        <w:t xml:space="preserve"> </w:t>
      </w:r>
      <w:r>
        <w:rPr>
          <w:rFonts w:ascii="Times New Roman" w:eastAsia="Times New Roman"/>
          <w:spacing w:val="5"/>
          <w:position w:val="2"/>
          <w:sz w:val="23"/>
        </w:rPr>
        <w:t>s</w:t>
      </w:r>
      <w:r>
        <w:rPr>
          <w:rFonts w:ascii="Times New Roman" w:eastAsia="Times New Roman"/>
          <w:spacing w:val="5"/>
          <w:position w:val="12"/>
          <w:sz w:val="13"/>
        </w:rPr>
        <w:t>2</w:t>
      </w:r>
      <w:r>
        <w:rPr>
          <w:rFonts w:ascii="Times New Roman" w:eastAsia="Times New Roman"/>
          <w:spacing w:val="9"/>
          <w:position w:val="12"/>
          <w:sz w:val="13"/>
        </w:rPr>
        <w:t xml:space="preserve"> </w:t>
      </w:r>
      <w:r>
        <w:rPr>
          <w:spacing w:val="-3"/>
          <w:position w:val="2"/>
          <w:sz w:val="21"/>
        </w:rPr>
        <w:t>，试验中重物受</w:t>
      </w:r>
    </w:p>
    <w:p>
      <w:pPr>
        <w:pStyle w:val="6"/>
        <w:tabs>
          <w:tab w:val="left" w:pos="5835"/>
        </w:tabs>
        <w:spacing w:before="50"/>
        <w:ind w:left="218"/>
      </w:pPr>
      <w:r>
        <w:t>到的</w:t>
      </w:r>
      <w:r>
        <w:rPr>
          <w:spacing w:val="-3"/>
        </w:rPr>
        <w:t>平</w:t>
      </w:r>
      <w:r>
        <w:t>均</w:t>
      </w:r>
      <w:r>
        <w:rPr>
          <w:spacing w:val="-3"/>
        </w:rPr>
        <w:t>阻</w:t>
      </w:r>
      <w:r>
        <w:t>力</w:t>
      </w:r>
      <w:r>
        <w:rPr>
          <w:spacing w:val="-3"/>
        </w:rPr>
        <w:t>大</w:t>
      </w:r>
      <w:r>
        <w:t>小</w:t>
      </w:r>
      <w:r>
        <w:rPr>
          <w:spacing w:val="-3"/>
        </w:rPr>
        <w:t>约</w:t>
      </w:r>
      <w:r>
        <w:t>为</w:t>
      </w:r>
      <w:r>
        <w:rPr>
          <w:spacing w:val="-3"/>
        </w:rPr>
        <w:t>其</w:t>
      </w:r>
      <w:r>
        <w:t>重</w:t>
      </w:r>
      <w:r>
        <w:rPr>
          <w:spacing w:val="-3"/>
        </w:rPr>
        <w:t>力</w:t>
      </w:r>
      <w:r>
        <w:t>的</w:t>
      </w:r>
      <w:r>
        <w:rPr>
          <w:spacing w:val="-50"/>
        </w:rPr>
        <w:t xml:space="preserve"> </w:t>
      </w:r>
      <w:r>
        <w:rPr>
          <w:rFonts w:ascii="Times New Roman" w:eastAsia="Times New Roman"/>
        </w:rPr>
        <w:t>1%</w:t>
      </w:r>
      <w:r>
        <w:rPr>
          <w:spacing w:val="-3"/>
        </w:rPr>
        <w:t>。</w:t>
      </w:r>
      <w:r>
        <w:t>由</w:t>
      </w:r>
      <w:r>
        <w:rPr>
          <w:spacing w:val="-3"/>
        </w:rPr>
        <w:t>此</w:t>
      </w:r>
      <w:r>
        <w:t>推</w:t>
      </w:r>
      <w:r>
        <w:rPr>
          <w:spacing w:val="-3"/>
        </w:rPr>
        <w:t>算</w:t>
      </w:r>
      <w:r>
        <w:t>出</w:t>
      </w:r>
      <w:r>
        <w:rPr>
          <w:spacing w:val="-21"/>
        </w:rPr>
        <w:t xml:space="preserve"> </w:t>
      </w:r>
      <w:r>
        <w:rPr>
          <w:rFonts w:ascii="Times New Roman" w:eastAsia="Times New Roman"/>
          <w:i/>
          <w:sz w:val="23"/>
        </w:rPr>
        <w:t>f</w:t>
      </w:r>
      <w:r>
        <w:rPr>
          <w:rFonts w:ascii="Times New Roman" w:eastAsia="Times New Roman"/>
          <w:i/>
          <w:spacing w:val="43"/>
          <w:sz w:val="23"/>
        </w:rPr>
        <w:t xml:space="preserve"> </w:t>
      </w:r>
      <w:r>
        <w:t>为</w:t>
      </w:r>
      <w:r>
        <w:rPr>
          <w:u w:val="single"/>
        </w:rPr>
        <w:t xml:space="preserve"> </w:t>
      </w:r>
      <w:r>
        <w:rPr>
          <w:u w:val="single"/>
        </w:rPr>
        <w:tab/>
      </w:r>
      <w:r>
        <w:rPr>
          <w:rFonts w:ascii="Times New Roman" w:eastAsia="Times New Roman"/>
        </w:rPr>
        <w:t>Hz</w:t>
      </w:r>
      <w:r>
        <w:t>．</w:t>
      </w:r>
    </w:p>
    <w:p>
      <w:pPr>
        <w:pStyle w:val="3"/>
        <w:tabs>
          <w:tab w:val="left" w:pos="3139"/>
          <w:tab w:val="left" w:pos="4510"/>
        </w:tabs>
        <w:spacing w:before="68" w:line="94" w:lineRule="exact"/>
        <w:ind w:left="1791"/>
        <w:rPr>
          <w:i w:val="0"/>
          <w:sz w:val="14"/>
        </w:rPr>
      </w:pPr>
      <w:r>
        <w:rPr>
          <w:i/>
        </w:rPr>
        <w:t>f</w:t>
      </w:r>
      <w:r>
        <w:rPr>
          <w:i/>
        </w:rPr>
        <w:tab/>
      </w:r>
      <w:r>
        <w:rPr>
          <w:i/>
        </w:rPr>
        <w:t>f</w:t>
      </w:r>
      <w:r>
        <w:rPr>
          <w:i/>
        </w:rPr>
        <w:tab/>
      </w:r>
      <w:r>
        <w:rPr>
          <w:i/>
        </w:rPr>
        <w:t>f</w:t>
      </w:r>
      <w:r>
        <w:rPr>
          <w:i/>
          <w:spacing w:val="1"/>
        </w:rPr>
        <w:t xml:space="preserve"> </w:t>
      </w:r>
      <w:r>
        <w:rPr>
          <w:i w:val="0"/>
          <w:position w:val="11"/>
          <w:sz w:val="14"/>
        </w:rPr>
        <w:t>2</w:t>
      </w:r>
    </w:p>
    <w:p>
      <w:pPr>
        <w:tabs>
          <w:tab w:val="left" w:pos="1959"/>
          <w:tab w:val="left" w:pos="3307"/>
          <w:tab w:val="left" w:pos="4775"/>
        </w:tabs>
        <w:spacing w:before="1" w:line="269" w:lineRule="exact"/>
        <w:ind w:left="638" w:right="0" w:firstLine="0"/>
        <w:jc w:val="left"/>
        <w:rPr>
          <w:rFonts w:ascii="Times New Roman" w:hAnsi="Times New Roman" w:eastAsia="Times New Roman"/>
          <w:sz w:val="21"/>
        </w:rPr>
      </w:pPr>
      <w:r>
        <w:pict>
          <v:line id="_x0000_s1540" o:spid="_x0000_s1540" o:spt="20" style="position:absolute;left:0pt;margin-left:146.55pt;margin-top:11.85pt;height:0pt;width:9.65pt;mso-position-horizontal-relative:page;z-index:251833344;mso-width-relative:page;mso-height-relative:page;" stroked="t" coordsize="21600,21600">
            <v:path arrowok="t"/>
            <v:fill focussize="0,0"/>
            <v:stroke weight="0.58pt" color="#000000"/>
            <v:imagedata o:title=""/>
            <o:lock v:ext="edit"/>
          </v:line>
        </w:pict>
      </w:r>
      <w:r>
        <w:pict>
          <v:line id="_x0000_s1541" o:spid="_x0000_s1541" o:spt="20" style="position:absolute;left:0pt;margin-left:213.95pt;margin-top:11.85pt;height:0pt;width:9.65pt;mso-position-horizontal-relative:page;z-index:251834368;mso-width-relative:page;mso-height-relative:page;" stroked="t" coordsize="21600,21600">
            <v:path arrowok="t"/>
            <v:fill focussize="0,0"/>
            <v:stroke weight="0.58pt" color="#000000"/>
            <v:imagedata o:title=""/>
            <o:lock v:ext="edit"/>
          </v:line>
        </w:pict>
      </w:r>
      <w:r>
        <w:pict>
          <v:line id="_x0000_s1542" o:spid="_x0000_s1542" o:spt="20" style="position:absolute;left:0pt;margin-left:282.5pt;margin-top:11.85pt;height:0pt;width:14.55pt;mso-position-horizontal-relative:page;z-index:251835392;mso-width-relative:page;mso-height-relative:page;" stroked="t" coordsize="21600,21600">
            <v:path arrowok="t"/>
            <v:fill focussize="0,0"/>
            <v:stroke weight="0.582047244094488pt" color="#000000"/>
            <v:imagedata o:title=""/>
            <o:lock v:ext="edit"/>
          </v:line>
        </w:pict>
      </w:r>
      <w:r>
        <w:rPr>
          <w:w w:val="100"/>
          <w:position w:val="2"/>
          <w:sz w:val="21"/>
        </w:rPr>
        <w:t>【答</w:t>
      </w:r>
      <w:r>
        <w:rPr>
          <w:spacing w:val="-3"/>
          <w:w w:val="100"/>
          <w:position w:val="2"/>
          <w:sz w:val="21"/>
        </w:rPr>
        <w:t>案</w:t>
      </w:r>
      <w:r>
        <w:rPr>
          <w:spacing w:val="-1"/>
          <w:w w:val="100"/>
          <w:position w:val="2"/>
          <w:sz w:val="21"/>
        </w:rPr>
        <w:t>】</w:t>
      </w:r>
      <w:r>
        <w:rPr>
          <w:w w:val="100"/>
          <w:position w:val="2"/>
          <w:sz w:val="21"/>
        </w:rPr>
        <w:t>⑴</w:t>
      </w:r>
      <w:r>
        <w:rPr>
          <w:position w:val="2"/>
          <w:sz w:val="21"/>
        </w:rPr>
        <w:tab/>
      </w:r>
      <w:r>
        <w:rPr>
          <w:rFonts w:ascii="Symbol" w:hAnsi="Symbol" w:eastAsia="Symbol"/>
          <w:spacing w:val="21"/>
          <w:w w:val="77"/>
          <w:sz w:val="31"/>
        </w:rPr>
        <w:t></w:t>
      </w:r>
      <w:r>
        <w:rPr>
          <w:rFonts w:ascii="Times New Roman" w:hAnsi="Times New Roman" w:eastAsia="Times New Roman"/>
          <w:i/>
          <w:spacing w:val="-10"/>
          <w:w w:val="101"/>
          <w:position w:val="1"/>
          <w:sz w:val="24"/>
        </w:rPr>
        <w:t>S</w:t>
      </w:r>
      <w:r>
        <w:rPr>
          <w:rFonts w:ascii="Times New Roman" w:hAnsi="Times New Roman" w:eastAsia="Times New Roman"/>
          <w:w w:val="100"/>
          <w:position w:val="-4"/>
          <w:sz w:val="14"/>
        </w:rPr>
        <w:t>1</w:t>
      </w:r>
      <w:r>
        <w:rPr>
          <w:rFonts w:ascii="Times New Roman" w:hAnsi="Times New Roman" w:eastAsia="Times New Roman"/>
          <w:position w:val="-4"/>
          <w:sz w:val="14"/>
        </w:rPr>
        <w:t xml:space="preserve"> </w:t>
      </w:r>
      <w:r>
        <w:rPr>
          <w:rFonts w:ascii="Times New Roman" w:hAnsi="Times New Roman" w:eastAsia="Times New Roman"/>
          <w:spacing w:val="-15"/>
          <w:position w:val="-4"/>
          <w:sz w:val="14"/>
        </w:rPr>
        <w:t xml:space="preserve"> </w:t>
      </w:r>
      <w:r>
        <w:rPr>
          <w:rFonts w:ascii="Symbol" w:hAnsi="Symbol" w:eastAsia="Symbol"/>
          <w:w w:val="101"/>
          <w:position w:val="1"/>
          <w:sz w:val="24"/>
        </w:rPr>
        <w:t></w:t>
      </w:r>
      <w:r>
        <w:rPr>
          <w:rFonts w:ascii="Times New Roman" w:hAnsi="Times New Roman" w:eastAsia="Times New Roman"/>
          <w:spacing w:val="-9"/>
          <w:position w:val="1"/>
          <w:sz w:val="24"/>
        </w:rPr>
        <w:t xml:space="preserve"> </w:t>
      </w:r>
      <w:r>
        <w:rPr>
          <w:rFonts w:ascii="Times New Roman" w:hAnsi="Times New Roman" w:eastAsia="Times New Roman"/>
          <w:i/>
          <w:spacing w:val="3"/>
          <w:w w:val="101"/>
          <w:position w:val="1"/>
          <w:sz w:val="24"/>
        </w:rPr>
        <w:t>S</w:t>
      </w:r>
      <w:r>
        <w:rPr>
          <w:rFonts w:ascii="Times New Roman" w:hAnsi="Times New Roman" w:eastAsia="Times New Roman"/>
          <w:w w:val="100"/>
          <w:position w:val="-4"/>
          <w:sz w:val="14"/>
        </w:rPr>
        <w:t>2</w:t>
      </w:r>
      <w:r>
        <w:rPr>
          <w:rFonts w:ascii="Times New Roman" w:hAnsi="Times New Roman" w:eastAsia="Times New Roman"/>
          <w:spacing w:val="-3"/>
          <w:position w:val="-4"/>
          <w:sz w:val="14"/>
        </w:rPr>
        <w:t xml:space="preserve"> </w:t>
      </w:r>
      <w:r>
        <w:rPr>
          <w:rFonts w:ascii="Symbol" w:hAnsi="Symbol" w:eastAsia="Symbol"/>
          <w:w w:val="77"/>
          <w:sz w:val="31"/>
        </w:rPr>
        <w:t></w:t>
      </w:r>
      <w:r>
        <w:rPr>
          <w:rFonts w:ascii="Times New Roman" w:hAnsi="Times New Roman" w:eastAsia="Times New Roman"/>
          <w:spacing w:val="-41"/>
          <w:sz w:val="31"/>
        </w:rPr>
        <w:t xml:space="preserve"> </w:t>
      </w:r>
      <w:r>
        <w:rPr>
          <w:w w:val="100"/>
          <w:position w:val="2"/>
          <w:sz w:val="21"/>
        </w:rPr>
        <w:t>，</w:t>
      </w:r>
      <w:r>
        <w:rPr>
          <w:position w:val="2"/>
          <w:sz w:val="21"/>
        </w:rPr>
        <w:tab/>
      </w:r>
      <w:r>
        <w:rPr>
          <w:rFonts w:ascii="Symbol" w:hAnsi="Symbol" w:eastAsia="Symbol"/>
          <w:spacing w:val="21"/>
          <w:w w:val="77"/>
          <w:sz w:val="31"/>
        </w:rPr>
        <w:t></w:t>
      </w:r>
      <w:r>
        <w:rPr>
          <w:rFonts w:ascii="Times New Roman" w:hAnsi="Times New Roman" w:eastAsia="Times New Roman"/>
          <w:i/>
          <w:spacing w:val="2"/>
          <w:w w:val="101"/>
          <w:position w:val="1"/>
          <w:sz w:val="24"/>
        </w:rPr>
        <w:t>S</w:t>
      </w:r>
      <w:r>
        <w:rPr>
          <w:rFonts w:ascii="Times New Roman" w:hAnsi="Times New Roman" w:eastAsia="Times New Roman"/>
          <w:w w:val="100"/>
          <w:position w:val="-4"/>
          <w:sz w:val="14"/>
        </w:rPr>
        <w:t>2</w:t>
      </w:r>
      <w:r>
        <w:rPr>
          <w:rFonts w:ascii="Times New Roman" w:hAnsi="Times New Roman" w:eastAsia="Times New Roman"/>
          <w:position w:val="-4"/>
          <w:sz w:val="14"/>
        </w:rPr>
        <w:t xml:space="preserve"> </w:t>
      </w:r>
      <w:r>
        <w:rPr>
          <w:rFonts w:ascii="Times New Roman" w:hAnsi="Times New Roman" w:eastAsia="Times New Roman"/>
          <w:spacing w:val="-5"/>
          <w:position w:val="-4"/>
          <w:sz w:val="14"/>
        </w:rPr>
        <w:t xml:space="preserve"> </w:t>
      </w:r>
      <w:r>
        <w:rPr>
          <w:rFonts w:ascii="Symbol" w:hAnsi="Symbol" w:eastAsia="Symbol"/>
          <w:w w:val="101"/>
          <w:position w:val="1"/>
          <w:sz w:val="24"/>
        </w:rPr>
        <w:t></w:t>
      </w:r>
      <w:r>
        <w:rPr>
          <w:rFonts w:ascii="Times New Roman" w:hAnsi="Times New Roman" w:eastAsia="Times New Roman"/>
          <w:spacing w:val="-9"/>
          <w:position w:val="1"/>
          <w:sz w:val="24"/>
        </w:rPr>
        <w:t xml:space="preserve"> </w:t>
      </w:r>
      <w:r>
        <w:rPr>
          <w:rFonts w:ascii="Times New Roman" w:hAnsi="Times New Roman" w:eastAsia="Times New Roman"/>
          <w:i/>
          <w:w w:val="101"/>
          <w:position w:val="1"/>
          <w:sz w:val="24"/>
        </w:rPr>
        <w:t>S</w:t>
      </w:r>
      <w:r>
        <w:rPr>
          <w:rFonts w:ascii="Times New Roman" w:hAnsi="Times New Roman" w:eastAsia="Times New Roman"/>
          <w:w w:val="100"/>
          <w:position w:val="-4"/>
          <w:sz w:val="14"/>
        </w:rPr>
        <w:t>3</w:t>
      </w:r>
      <w:r>
        <w:rPr>
          <w:rFonts w:ascii="Times New Roman" w:hAnsi="Times New Roman" w:eastAsia="Times New Roman"/>
          <w:spacing w:val="-10"/>
          <w:position w:val="-4"/>
          <w:sz w:val="14"/>
        </w:rPr>
        <w:t xml:space="preserve"> </w:t>
      </w:r>
      <w:r>
        <w:rPr>
          <w:rFonts w:ascii="Symbol" w:hAnsi="Symbol" w:eastAsia="Symbol"/>
          <w:w w:val="77"/>
          <w:sz w:val="31"/>
        </w:rPr>
        <w:t></w:t>
      </w:r>
      <w:r>
        <w:rPr>
          <w:rFonts w:ascii="Times New Roman" w:hAnsi="Times New Roman" w:eastAsia="Times New Roman"/>
          <w:spacing w:val="-34"/>
          <w:sz w:val="31"/>
        </w:rPr>
        <w:t xml:space="preserve"> </w:t>
      </w:r>
      <w:r>
        <w:rPr>
          <w:w w:val="100"/>
          <w:position w:val="2"/>
          <w:sz w:val="21"/>
        </w:rPr>
        <w:t>，</w:t>
      </w:r>
      <w:r>
        <w:rPr>
          <w:position w:val="2"/>
          <w:sz w:val="21"/>
        </w:rPr>
        <w:tab/>
      </w:r>
      <w:r>
        <w:rPr>
          <w:rFonts w:ascii="Symbol" w:hAnsi="Symbol" w:eastAsia="Symbol"/>
          <w:spacing w:val="21"/>
          <w:w w:val="77"/>
          <w:sz w:val="31"/>
        </w:rPr>
        <w:t></w:t>
      </w:r>
      <w:r>
        <w:rPr>
          <w:rFonts w:ascii="Times New Roman" w:hAnsi="Times New Roman" w:eastAsia="Times New Roman"/>
          <w:i/>
          <w:spacing w:val="1"/>
          <w:w w:val="101"/>
          <w:position w:val="2"/>
          <w:sz w:val="24"/>
        </w:rPr>
        <w:t>S</w:t>
      </w:r>
      <w:r>
        <w:rPr>
          <w:rFonts w:ascii="Times New Roman" w:hAnsi="Times New Roman" w:eastAsia="Times New Roman"/>
          <w:w w:val="100"/>
          <w:position w:val="-4"/>
          <w:sz w:val="14"/>
        </w:rPr>
        <w:t>3</w:t>
      </w:r>
      <w:r>
        <w:rPr>
          <w:rFonts w:ascii="Times New Roman" w:hAnsi="Times New Roman" w:eastAsia="Times New Roman"/>
          <w:position w:val="-4"/>
          <w:sz w:val="14"/>
        </w:rPr>
        <w:t xml:space="preserve"> </w:t>
      </w:r>
      <w:r>
        <w:rPr>
          <w:rFonts w:ascii="Times New Roman" w:hAnsi="Times New Roman" w:eastAsia="Times New Roman"/>
          <w:spacing w:val="-12"/>
          <w:position w:val="-4"/>
          <w:sz w:val="14"/>
        </w:rPr>
        <w:t xml:space="preserve"> </w:t>
      </w:r>
      <w:r>
        <w:rPr>
          <w:rFonts w:ascii="Symbol" w:hAnsi="Symbol" w:eastAsia="Symbol"/>
          <w:w w:val="101"/>
          <w:position w:val="2"/>
          <w:sz w:val="24"/>
        </w:rPr>
        <w:t></w:t>
      </w:r>
      <w:r>
        <w:rPr>
          <w:rFonts w:ascii="Times New Roman" w:hAnsi="Times New Roman" w:eastAsia="Times New Roman"/>
          <w:spacing w:val="-12"/>
          <w:position w:val="2"/>
          <w:sz w:val="24"/>
        </w:rPr>
        <w:t xml:space="preserve"> </w:t>
      </w:r>
      <w:r>
        <w:rPr>
          <w:rFonts w:ascii="Times New Roman" w:hAnsi="Times New Roman" w:eastAsia="Times New Roman"/>
          <w:i/>
          <w:spacing w:val="-10"/>
          <w:w w:val="101"/>
          <w:position w:val="2"/>
          <w:sz w:val="24"/>
        </w:rPr>
        <w:t>S</w:t>
      </w:r>
      <w:r>
        <w:rPr>
          <w:rFonts w:ascii="Times New Roman" w:hAnsi="Times New Roman" w:eastAsia="Times New Roman"/>
          <w:w w:val="100"/>
          <w:position w:val="-4"/>
          <w:sz w:val="14"/>
        </w:rPr>
        <w:t>1</w:t>
      </w:r>
      <w:r>
        <w:rPr>
          <w:rFonts w:ascii="Times New Roman" w:hAnsi="Times New Roman" w:eastAsia="Times New Roman"/>
          <w:spacing w:val="-13"/>
          <w:position w:val="-4"/>
          <w:sz w:val="14"/>
        </w:rPr>
        <w:t xml:space="preserve"> </w:t>
      </w:r>
      <w:r>
        <w:rPr>
          <w:rFonts w:ascii="Symbol" w:hAnsi="Symbol" w:eastAsia="Symbol"/>
          <w:w w:val="77"/>
          <w:sz w:val="31"/>
        </w:rPr>
        <w:t></w:t>
      </w:r>
      <w:r>
        <w:rPr>
          <w:rFonts w:ascii="Times New Roman" w:hAnsi="Times New Roman" w:eastAsia="Times New Roman"/>
          <w:spacing w:val="-46"/>
          <w:sz w:val="31"/>
        </w:rPr>
        <w:t xml:space="preserve"> </w:t>
      </w:r>
      <w:r>
        <w:rPr>
          <w:w w:val="100"/>
          <w:position w:val="2"/>
          <w:sz w:val="21"/>
        </w:rPr>
        <w:t>；</w:t>
      </w:r>
      <w:r>
        <w:rPr>
          <w:spacing w:val="-3"/>
          <w:w w:val="100"/>
          <w:position w:val="2"/>
          <w:sz w:val="21"/>
        </w:rPr>
        <w:t>⑵</w:t>
      </w:r>
      <w:r>
        <w:rPr>
          <w:rFonts w:ascii="Times New Roman" w:hAnsi="Times New Roman" w:eastAsia="Times New Roman"/>
          <w:w w:val="100"/>
          <w:position w:val="2"/>
          <w:sz w:val="21"/>
        </w:rPr>
        <w:t>40</w:t>
      </w:r>
    </w:p>
    <w:p>
      <w:pPr>
        <w:pStyle w:val="2"/>
        <w:tabs>
          <w:tab w:val="left" w:pos="3116"/>
          <w:tab w:val="left" w:pos="4536"/>
        </w:tabs>
        <w:spacing w:line="266" w:lineRule="exact"/>
        <w:ind w:left="1768"/>
      </w:pPr>
      <w:r>
        <w:t>2</w:t>
      </w:r>
      <w:r>
        <w:tab/>
      </w:r>
      <w:r>
        <w:t>2</w:t>
      </w:r>
      <w:r>
        <w:tab/>
      </w:r>
      <w:r>
        <w:t>2</w:t>
      </w:r>
    </w:p>
    <w:p>
      <w:pPr>
        <w:pStyle w:val="6"/>
        <w:spacing w:before="129" w:line="357" w:lineRule="auto"/>
        <w:ind w:left="218" w:right="143" w:firstLine="420"/>
        <w:jc w:val="both"/>
      </w:pPr>
      <w:r>
        <w:pict>
          <v:group id="_x0000_s1543" o:spid="_x0000_s1543" o:spt="203" style="position:absolute;left:0pt;margin-left:121.3pt;margin-top:65.65pt;height:127.3pt;width:396.2pt;mso-position-horizontal-relative:page;z-index:-254747648;mso-width-relative:page;mso-height-relative:page;" coordorigin="2426,1314" coordsize="7924,2546">
            <o:lock v:ext="edit"/>
            <v:shape id="_x0000_s1544" o:spid="_x0000_s1544" o:spt="75" type="#_x0000_t75" style="position:absolute;left:2426;top:1598;height:1373;width:3197;" filled="f" stroked="f" coordsize="21600,21600">
              <v:path/>
              <v:fill on="f" focussize="0,0"/>
              <v:stroke on="f"/>
              <v:imagedata r:id="rId83" o:title=""/>
              <o:lock v:ext="edit" aspectratio="t"/>
            </v:shape>
            <v:shape id="_x0000_s1545" o:spid="_x0000_s1545" o:spt="75" type="#_x0000_t75" style="position:absolute;left:3456;top:2971;height:888;width:4992;" filled="f" stroked="f" coordsize="21600,21600">
              <v:path/>
              <v:fill on="f" focussize="0,0"/>
              <v:stroke on="f"/>
              <v:imagedata r:id="rId84" o:title=""/>
              <o:lock v:ext="edit" aspectratio="t"/>
            </v:shape>
            <v:shape id="_x0000_s1546" o:spid="_x0000_s1546" o:spt="75" type="#_x0000_t75" style="position:absolute;left:6812;top:1313;height:813;width:3538;" filled="f" stroked="f" coordsize="21600,21600">
              <v:path/>
              <v:fill on="f" focussize="0,0"/>
              <v:stroke on="f"/>
              <v:imagedata r:id="rId85" o:title=""/>
              <o:lock v:ext="edit" aspectratio="t"/>
            </v:shape>
          </v:group>
        </w:pict>
      </w:r>
      <w:r>
        <w:rPr>
          <w:rFonts w:ascii="Times New Roman" w:hAnsi="Times New Roman" w:eastAsia="Times New Roman"/>
          <w:color w:val="FF0000"/>
        </w:rPr>
        <w:t xml:space="preserve">2017-22. </w:t>
      </w:r>
      <w:r>
        <w:t>某探究小组为了研究小车在桌面上的直线运动，用自制</w:t>
      </w:r>
      <w:r>
        <w:rPr>
          <w:rFonts w:ascii="Times New Roman" w:hAnsi="Times New Roman" w:eastAsia="Times New Roman"/>
        </w:rPr>
        <w:t>“</w:t>
      </w:r>
      <w:r>
        <w:t>滴水计时器</w:t>
      </w:r>
      <w:r>
        <w:rPr>
          <w:rFonts w:ascii="Times New Roman" w:hAnsi="Times New Roman" w:eastAsia="Times New Roman"/>
        </w:rPr>
        <w:t>”</w:t>
      </w:r>
      <w:r>
        <w:t>计量时间。实验</w:t>
      </w:r>
      <w:r>
        <w:rPr>
          <w:spacing w:val="-5"/>
        </w:rPr>
        <w:t>前，将该计时器固定在小车旁，如图</w:t>
      </w:r>
      <w:r>
        <w:rPr>
          <w:spacing w:val="-4"/>
        </w:rPr>
        <w:t>（</w:t>
      </w:r>
      <w:r>
        <w:rPr>
          <w:rFonts w:ascii="Times New Roman" w:hAnsi="Times New Roman" w:eastAsia="Times New Roman"/>
          <w:spacing w:val="-4"/>
        </w:rPr>
        <w:t>a</w:t>
      </w:r>
      <w:r>
        <w:rPr>
          <w:spacing w:val="-4"/>
        </w:rPr>
        <w:t>）</w:t>
      </w:r>
      <w:r>
        <w:rPr>
          <w:spacing w:val="-7"/>
        </w:rPr>
        <w:t>所示。实验时，保持桌面水平，用手轻推一下小车。在小</w:t>
      </w:r>
      <w:r>
        <w:rPr>
          <w:spacing w:val="-13"/>
        </w:rPr>
        <w:t>车运动过程中，滴水计时器等时间间隔地滴下小水滴，图</w:t>
      </w:r>
      <w:r>
        <w:rPr>
          <w:spacing w:val="-16"/>
        </w:rPr>
        <w:t>（</w:t>
      </w:r>
      <w:r>
        <w:rPr>
          <w:rFonts w:ascii="Times New Roman" w:hAnsi="Times New Roman" w:eastAsia="Times New Roman"/>
          <w:spacing w:val="-16"/>
        </w:rPr>
        <w:t>b</w:t>
      </w:r>
      <w:r>
        <w:rPr>
          <w:spacing w:val="-16"/>
        </w:rPr>
        <w:t>）</w:t>
      </w:r>
      <w:r>
        <w:rPr>
          <w:spacing w:val="-6"/>
        </w:rPr>
        <w:t xml:space="preserve">记录了桌面上连续的 </w:t>
      </w:r>
      <w:r>
        <w:rPr>
          <w:rFonts w:ascii="Times New Roman" w:hAnsi="Times New Roman" w:eastAsia="Times New Roman"/>
        </w:rPr>
        <w:t xml:space="preserve">6 </w:t>
      </w:r>
      <w:r>
        <w:rPr>
          <w:spacing w:val="-3"/>
        </w:rPr>
        <w:t>个水滴的位置。</w:t>
      </w:r>
    </w:p>
    <w:p>
      <w:pPr>
        <w:pStyle w:val="6"/>
        <w:spacing w:line="267" w:lineRule="exact"/>
        <w:ind w:left="218"/>
        <w:jc w:val="both"/>
      </w:pPr>
      <w:r>
        <w:t xml:space="preserve">（已知滴水计时器每 </w:t>
      </w:r>
      <w:r>
        <w:rPr>
          <w:rFonts w:ascii="Times New Roman" w:eastAsia="Times New Roman"/>
        </w:rPr>
        <w:t xml:space="preserve">30 s </w:t>
      </w:r>
      <w:r>
        <w:t xml:space="preserve">内共滴下 </w:t>
      </w:r>
      <w:r>
        <w:rPr>
          <w:rFonts w:ascii="Times New Roman" w:eastAsia="Times New Roman"/>
        </w:rPr>
        <w:t xml:space="preserve">46 </w:t>
      </w:r>
      <w:r>
        <w:t>个小水滴）</w:t>
      </w: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ind w:left="0"/>
        <w:rPr>
          <w:sz w:val="20"/>
        </w:rPr>
      </w:pPr>
    </w:p>
    <w:p>
      <w:pPr>
        <w:pStyle w:val="6"/>
        <w:spacing w:before="8"/>
        <w:ind w:left="0"/>
        <w:rPr>
          <w:sz w:val="20"/>
        </w:rPr>
      </w:pPr>
    </w:p>
    <w:p>
      <w:pPr>
        <w:pStyle w:val="10"/>
        <w:numPr>
          <w:ilvl w:val="1"/>
          <w:numId w:val="29"/>
        </w:numPr>
        <w:tabs>
          <w:tab w:val="left" w:pos="1168"/>
          <w:tab w:val="left" w:pos="5156"/>
        </w:tabs>
        <w:spacing w:before="78" w:after="0" w:line="240" w:lineRule="auto"/>
        <w:ind w:left="1167" w:right="0" w:hanging="530"/>
        <w:jc w:val="left"/>
        <w:rPr>
          <w:sz w:val="21"/>
        </w:rPr>
      </w:pPr>
      <w:r>
        <w:rPr>
          <w:sz w:val="21"/>
        </w:rPr>
        <w:t>由</w:t>
      </w:r>
      <w:r>
        <w:rPr>
          <w:spacing w:val="-3"/>
          <w:sz w:val="21"/>
        </w:rPr>
        <w:t>图</w:t>
      </w:r>
      <w:r>
        <w:rPr>
          <w:sz w:val="21"/>
        </w:rPr>
        <w:t>（</w:t>
      </w:r>
      <w:r>
        <w:rPr>
          <w:rFonts w:ascii="Times New Roman" w:hAnsi="Times New Roman" w:eastAsia="Times New Roman"/>
          <w:sz w:val="21"/>
        </w:rPr>
        <w:t>b</w:t>
      </w:r>
      <w:r>
        <w:rPr>
          <w:sz w:val="21"/>
        </w:rPr>
        <w:t>）可</w:t>
      </w:r>
      <w:r>
        <w:rPr>
          <w:spacing w:val="-3"/>
          <w:sz w:val="21"/>
        </w:rPr>
        <w:t>知</w:t>
      </w:r>
      <w:r>
        <w:rPr>
          <w:sz w:val="21"/>
        </w:rPr>
        <w:t>，</w:t>
      </w:r>
      <w:r>
        <w:rPr>
          <w:spacing w:val="-3"/>
          <w:sz w:val="21"/>
        </w:rPr>
        <w:t>小</w:t>
      </w:r>
      <w:r>
        <w:rPr>
          <w:sz w:val="21"/>
        </w:rPr>
        <w:t>车在</w:t>
      </w:r>
      <w:r>
        <w:rPr>
          <w:spacing w:val="-3"/>
          <w:sz w:val="21"/>
        </w:rPr>
        <w:t>桌</w:t>
      </w:r>
      <w:r>
        <w:rPr>
          <w:sz w:val="21"/>
        </w:rPr>
        <w:t>面</w:t>
      </w:r>
      <w:r>
        <w:rPr>
          <w:spacing w:val="-3"/>
          <w:sz w:val="21"/>
        </w:rPr>
        <w:t>上</w:t>
      </w:r>
      <w:r>
        <w:rPr>
          <w:sz w:val="21"/>
        </w:rPr>
        <w:t>是</w:t>
      </w:r>
      <w:r>
        <w:rPr>
          <w:sz w:val="21"/>
          <w:u w:val="single"/>
        </w:rPr>
        <w:t xml:space="preserve"> </w:t>
      </w:r>
      <w:r>
        <w:rPr>
          <w:sz w:val="21"/>
          <w:u w:val="single"/>
        </w:rPr>
        <w:tab/>
      </w:r>
      <w:r>
        <w:rPr>
          <w:spacing w:val="-3"/>
          <w:sz w:val="21"/>
        </w:rPr>
        <w:t>（</w:t>
      </w:r>
      <w:r>
        <w:rPr>
          <w:sz w:val="21"/>
        </w:rPr>
        <w:t>填</w:t>
      </w:r>
      <w:r>
        <w:rPr>
          <w:rFonts w:ascii="Times New Roman" w:hAnsi="Times New Roman" w:eastAsia="Times New Roman"/>
          <w:sz w:val="21"/>
        </w:rPr>
        <w:t>“</w:t>
      </w:r>
      <w:r>
        <w:rPr>
          <w:spacing w:val="-3"/>
          <w:sz w:val="21"/>
        </w:rPr>
        <w:t>从</w:t>
      </w:r>
      <w:r>
        <w:rPr>
          <w:sz w:val="21"/>
        </w:rPr>
        <w:t>右</w:t>
      </w:r>
      <w:r>
        <w:rPr>
          <w:spacing w:val="-3"/>
          <w:sz w:val="21"/>
        </w:rPr>
        <w:t>向</w:t>
      </w:r>
      <w:r>
        <w:rPr>
          <w:sz w:val="21"/>
        </w:rPr>
        <w:t>左</w:t>
      </w:r>
      <w:r>
        <w:rPr>
          <w:rFonts w:ascii="Times New Roman" w:hAnsi="Times New Roman" w:eastAsia="Times New Roman"/>
          <w:sz w:val="21"/>
        </w:rPr>
        <w:t>”</w:t>
      </w:r>
      <w:r>
        <w:rPr>
          <w:sz w:val="21"/>
        </w:rPr>
        <w:t>或</w:t>
      </w:r>
      <w:r>
        <w:rPr>
          <w:rFonts w:ascii="Times New Roman" w:hAnsi="Times New Roman" w:eastAsia="Times New Roman"/>
          <w:spacing w:val="-3"/>
          <w:sz w:val="21"/>
        </w:rPr>
        <w:t>“</w:t>
      </w:r>
      <w:r>
        <w:rPr>
          <w:sz w:val="21"/>
        </w:rPr>
        <w:t>从</w:t>
      </w:r>
      <w:r>
        <w:rPr>
          <w:spacing w:val="-3"/>
          <w:sz w:val="21"/>
        </w:rPr>
        <w:t>左</w:t>
      </w:r>
      <w:r>
        <w:rPr>
          <w:sz w:val="21"/>
        </w:rPr>
        <w:t>向</w:t>
      </w:r>
      <w:r>
        <w:rPr>
          <w:spacing w:val="-3"/>
          <w:sz w:val="21"/>
        </w:rPr>
        <w:t>右</w:t>
      </w:r>
      <w:r>
        <w:rPr>
          <w:rFonts w:ascii="Times New Roman" w:hAnsi="Times New Roman" w:eastAsia="Times New Roman"/>
          <w:sz w:val="21"/>
        </w:rPr>
        <w:t>”</w:t>
      </w:r>
      <w:r>
        <w:rPr>
          <w:sz w:val="21"/>
        </w:rPr>
        <w:t>）</w:t>
      </w:r>
      <w:r>
        <w:rPr>
          <w:spacing w:val="-3"/>
          <w:sz w:val="21"/>
        </w:rPr>
        <w:t>运</w:t>
      </w:r>
      <w:r>
        <w:rPr>
          <w:sz w:val="21"/>
        </w:rPr>
        <w:t>动</w:t>
      </w:r>
      <w:r>
        <w:rPr>
          <w:spacing w:val="-3"/>
          <w:sz w:val="21"/>
        </w:rPr>
        <w:t>的</w:t>
      </w:r>
      <w:r>
        <w:rPr>
          <w:sz w:val="21"/>
        </w:rPr>
        <w:t>。</w:t>
      </w:r>
    </w:p>
    <w:p>
      <w:pPr>
        <w:pStyle w:val="10"/>
        <w:numPr>
          <w:ilvl w:val="1"/>
          <w:numId w:val="29"/>
        </w:numPr>
        <w:tabs>
          <w:tab w:val="left" w:pos="1168"/>
          <w:tab w:val="left" w:pos="2216"/>
          <w:tab w:val="left" w:pos="4515"/>
        </w:tabs>
        <w:spacing w:before="130" w:after="0" w:line="357" w:lineRule="auto"/>
        <w:ind w:left="218" w:right="251" w:firstLine="420"/>
        <w:jc w:val="left"/>
        <w:rPr>
          <w:sz w:val="21"/>
        </w:rPr>
      </w:pPr>
      <w:r>
        <w:rPr>
          <w:sz w:val="21"/>
        </w:rPr>
        <w:t>该</w:t>
      </w:r>
      <w:r>
        <w:rPr>
          <w:spacing w:val="-3"/>
          <w:sz w:val="21"/>
        </w:rPr>
        <w:t>小</w:t>
      </w:r>
      <w:r>
        <w:rPr>
          <w:sz w:val="21"/>
        </w:rPr>
        <w:t>组</w:t>
      </w:r>
      <w:r>
        <w:rPr>
          <w:spacing w:val="-3"/>
          <w:sz w:val="21"/>
        </w:rPr>
        <w:t>同</w:t>
      </w:r>
      <w:r>
        <w:rPr>
          <w:sz w:val="21"/>
        </w:rPr>
        <w:t>学</w:t>
      </w:r>
      <w:r>
        <w:rPr>
          <w:spacing w:val="-3"/>
          <w:sz w:val="21"/>
        </w:rPr>
        <w:t>根</w:t>
      </w:r>
      <w:r>
        <w:rPr>
          <w:sz w:val="21"/>
        </w:rPr>
        <w:t>据</w:t>
      </w:r>
      <w:r>
        <w:rPr>
          <w:spacing w:val="-17"/>
          <w:sz w:val="21"/>
        </w:rPr>
        <w:t>图</w:t>
      </w:r>
      <w:r>
        <w:rPr>
          <w:spacing w:val="-6"/>
          <w:sz w:val="21"/>
        </w:rPr>
        <w:t>（</w:t>
      </w:r>
      <w:r>
        <w:rPr>
          <w:rFonts w:ascii="Times New Roman" w:eastAsia="Times New Roman"/>
          <w:spacing w:val="-6"/>
          <w:sz w:val="21"/>
        </w:rPr>
        <w:t>b</w:t>
      </w:r>
      <w:r>
        <w:rPr>
          <w:spacing w:val="-6"/>
          <w:sz w:val="21"/>
        </w:rPr>
        <w:t>）</w:t>
      </w:r>
      <w:r>
        <w:rPr>
          <w:spacing w:val="-3"/>
          <w:sz w:val="21"/>
        </w:rPr>
        <w:t>的</w:t>
      </w:r>
      <w:r>
        <w:rPr>
          <w:sz w:val="21"/>
        </w:rPr>
        <w:t>数</w:t>
      </w:r>
      <w:r>
        <w:rPr>
          <w:spacing w:val="-3"/>
          <w:sz w:val="21"/>
        </w:rPr>
        <w:t>据</w:t>
      </w:r>
      <w:r>
        <w:rPr>
          <w:sz w:val="21"/>
        </w:rPr>
        <w:t>判</w:t>
      </w:r>
      <w:r>
        <w:rPr>
          <w:spacing w:val="-3"/>
          <w:sz w:val="21"/>
        </w:rPr>
        <w:t>断</w:t>
      </w:r>
      <w:r>
        <w:rPr>
          <w:sz w:val="21"/>
        </w:rPr>
        <w:t>出</w:t>
      </w:r>
      <w:r>
        <w:rPr>
          <w:spacing w:val="-3"/>
          <w:sz w:val="21"/>
        </w:rPr>
        <w:t>小</w:t>
      </w:r>
      <w:r>
        <w:rPr>
          <w:sz w:val="21"/>
        </w:rPr>
        <w:t>车</w:t>
      </w:r>
      <w:r>
        <w:rPr>
          <w:spacing w:val="-3"/>
          <w:sz w:val="21"/>
        </w:rPr>
        <w:t>做匀</w:t>
      </w:r>
      <w:r>
        <w:rPr>
          <w:sz w:val="21"/>
        </w:rPr>
        <w:t>变速</w:t>
      </w:r>
      <w:r>
        <w:rPr>
          <w:spacing w:val="-3"/>
          <w:sz w:val="21"/>
        </w:rPr>
        <w:t>运动</w:t>
      </w:r>
      <w:r>
        <w:rPr>
          <w:spacing w:val="-15"/>
          <w:sz w:val="21"/>
        </w:rPr>
        <w:t>。</w:t>
      </w:r>
      <w:r>
        <w:rPr>
          <w:spacing w:val="-3"/>
          <w:sz w:val="21"/>
        </w:rPr>
        <w:t>小</w:t>
      </w:r>
      <w:r>
        <w:rPr>
          <w:sz w:val="21"/>
        </w:rPr>
        <w:t>车</w:t>
      </w:r>
      <w:r>
        <w:rPr>
          <w:spacing w:val="-3"/>
          <w:sz w:val="21"/>
        </w:rPr>
        <w:t>运</w:t>
      </w:r>
      <w:r>
        <w:rPr>
          <w:sz w:val="21"/>
        </w:rPr>
        <w:t>动</w:t>
      </w:r>
      <w:r>
        <w:rPr>
          <w:spacing w:val="-3"/>
          <w:sz w:val="21"/>
        </w:rPr>
        <w:t>到</w:t>
      </w:r>
      <w:r>
        <w:rPr>
          <w:spacing w:val="-17"/>
          <w:sz w:val="21"/>
        </w:rPr>
        <w:t>图</w:t>
      </w:r>
      <w:r>
        <w:rPr>
          <w:spacing w:val="-6"/>
          <w:sz w:val="21"/>
        </w:rPr>
        <w:t>（</w:t>
      </w:r>
      <w:r>
        <w:rPr>
          <w:rFonts w:ascii="Times New Roman" w:eastAsia="Times New Roman"/>
          <w:spacing w:val="-6"/>
          <w:sz w:val="21"/>
        </w:rPr>
        <w:t>b</w:t>
      </w:r>
      <w:r>
        <w:rPr>
          <w:spacing w:val="-6"/>
          <w:sz w:val="21"/>
        </w:rPr>
        <w:t>）</w:t>
      </w:r>
      <w:r>
        <w:rPr>
          <w:sz w:val="21"/>
        </w:rPr>
        <w:t>中</w:t>
      </w:r>
      <w:r>
        <w:rPr>
          <w:spacing w:val="-33"/>
          <w:sz w:val="21"/>
        </w:rPr>
        <w:t xml:space="preserve"> </w:t>
      </w:r>
      <w:r>
        <w:rPr>
          <w:rFonts w:ascii="Times New Roman" w:eastAsia="Times New Roman"/>
          <w:i/>
          <w:sz w:val="21"/>
        </w:rPr>
        <w:t>A</w:t>
      </w:r>
      <w:r>
        <w:rPr>
          <w:rFonts w:ascii="Times New Roman" w:eastAsia="Times New Roman"/>
          <w:i/>
          <w:spacing w:val="24"/>
          <w:sz w:val="21"/>
        </w:rPr>
        <w:t xml:space="preserve"> </w:t>
      </w:r>
      <w:r>
        <w:rPr>
          <w:spacing w:val="-3"/>
          <w:sz w:val="21"/>
        </w:rPr>
        <w:t>点</w:t>
      </w:r>
      <w:r>
        <w:rPr>
          <w:sz w:val="21"/>
        </w:rPr>
        <w:t>位置时的</w:t>
      </w:r>
      <w:r>
        <w:rPr>
          <w:spacing w:val="-3"/>
          <w:sz w:val="21"/>
        </w:rPr>
        <w:t>速</w:t>
      </w:r>
      <w:r>
        <w:rPr>
          <w:sz w:val="21"/>
        </w:rPr>
        <w:t>度</w:t>
      </w:r>
      <w:r>
        <w:rPr>
          <w:spacing w:val="-3"/>
          <w:sz w:val="21"/>
        </w:rPr>
        <w:t>大</w:t>
      </w:r>
      <w:r>
        <w:rPr>
          <w:sz w:val="21"/>
        </w:rPr>
        <w:t>小</w:t>
      </w:r>
      <w:r>
        <w:rPr>
          <w:spacing w:val="-3"/>
          <w:sz w:val="21"/>
        </w:rPr>
        <w:t>为</w:t>
      </w:r>
      <w:r>
        <w:rPr>
          <w:spacing w:val="-3"/>
          <w:sz w:val="21"/>
          <w:u w:val="single"/>
        </w:rPr>
        <w:t xml:space="preserve"> </w:t>
      </w:r>
      <w:r>
        <w:rPr>
          <w:spacing w:val="-3"/>
          <w:sz w:val="21"/>
          <w:u w:val="single"/>
        </w:rPr>
        <w:tab/>
      </w:r>
      <w:r>
        <w:rPr>
          <w:rFonts w:ascii="Times New Roman" w:eastAsia="Times New Roman"/>
          <w:sz w:val="21"/>
        </w:rPr>
        <w:t>m/s</w:t>
      </w:r>
      <w:r>
        <w:rPr>
          <w:sz w:val="21"/>
        </w:rPr>
        <w:t>，加</w:t>
      </w:r>
      <w:r>
        <w:rPr>
          <w:spacing w:val="-3"/>
          <w:sz w:val="21"/>
        </w:rPr>
        <w:t>速</w:t>
      </w:r>
      <w:r>
        <w:rPr>
          <w:sz w:val="21"/>
        </w:rPr>
        <w:t>度</w:t>
      </w:r>
      <w:r>
        <w:rPr>
          <w:spacing w:val="-3"/>
          <w:sz w:val="21"/>
        </w:rPr>
        <w:t>大</w:t>
      </w:r>
      <w:r>
        <w:rPr>
          <w:sz w:val="21"/>
        </w:rPr>
        <w:t>小</w:t>
      </w:r>
      <w:r>
        <w:rPr>
          <w:spacing w:val="-3"/>
          <w:sz w:val="21"/>
        </w:rPr>
        <w:t>为</w:t>
      </w:r>
      <w:r>
        <w:rPr>
          <w:spacing w:val="-3"/>
          <w:sz w:val="21"/>
          <w:u w:val="single"/>
        </w:rPr>
        <w:t xml:space="preserve"> </w:t>
      </w:r>
      <w:r>
        <w:rPr>
          <w:spacing w:val="-3"/>
          <w:sz w:val="21"/>
          <w:u w:val="single"/>
        </w:rPr>
        <w:tab/>
      </w:r>
      <w:r>
        <w:rPr>
          <w:rFonts w:ascii="Times New Roman" w:eastAsia="Times New Roman"/>
          <w:sz w:val="21"/>
        </w:rPr>
        <w:t>m/s</w:t>
      </w:r>
      <w:r>
        <w:rPr>
          <w:rFonts w:ascii="Times New Roman" w:eastAsia="Times New Roman"/>
          <w:position w:val="7"/>
          <w:sz w:val="14"/>
        </w:rPr>
        <w:t>2</w:t>
      </w:r>
      <w:r>
        <w:rPr>
          <w:spacing w:val="-106"/>
          <w:sz w:val="21"/>
        </w:rPr>
        <w:t>。</w:t>
      </w:r>
      <w:r>
        <w:rPr>
          <w:sz w:val="21"/>
        </w:rPr>
        <w:t>（</w:t>
      </w:r>
      <w:r>
        <w:rPr>
          <w:spacing w:val="-3"/>
          <w:sz w:val="21"/>
        </w:rPr>
        <w:t>结</w:t>
      </w:r>
      <w:r>
        <w:rPr>
          <w:sz w:val="21"/>
        </w:rPr>
        <w:t>果</w:t>
      </w:r>
      <w:r>
        <w:rPr>
          <w:spacing w:val="-3"/>
          <w:sz w:val="21"/>
        </w:rPr>
        <w:t>均</w:t>
      </w:r>
      <w:r>
        <w:rPr>
          <w:sz w:val="21"/>
        </w:rPr>
        <w:t>保留</w:t>
      </w:r>
      <w:r>
        <w:rPr>
          <w:spacing w:val="-55"/>
          <w:sz w:val="21"/>
        </w:rPr>
        <w:t xml:space="preserve"> </w:t>
      </w:r>
      <w:r>
        <w:rPr>
          <w:rFonts w:ascii="Times New Roman" w:eastAsia="Times New Roman"/>
          <w:sz w:val="21"/>
        </w:rPr>
        <w:t xml:space="preserve">2 </w:t>
      </w:r>
      <w:r>
        <w:rPr>
          <w:spacing w:val="-3"/>
          <w:sz w:val="21"/>
        </w:rPr>
        <w:t>位</w:t>
      </w:r>
      <w:r>
        <w:rPr>
          <w:sz w:val="21"/>
        </w:rPr>
        <w:t>有</w:t>
      </w:r>
      <w:r>
        <w:rPr>
          <w:spacing w:val="-3"/>
          <w:sz w:val="21"/>
        </w:rPr>
        <w:t>效数</w:t>
      </w:r>
      <w:r>
        <w:rPr>
          <w:sz w:val="21"/>
        </w:rPr>
        <w:t>字）</w:t>
      </w:r>
    </w:p>
    <w:p>
      <w:pPr>
        <w:pStyle w:val="6"/>
        <w:tabs>
          <w:tab w:val="left" w:pos="4051"/>
        </w:tabs>
        <w:spacing w:line="269" w:lineRule="exact"/>
        <w:rPr>
          <w:rFonts w:ascii="Times New Roman" w:eastAsia="Times New Roman"/>
        </w:rPr>
      </w:pPr>
      <w:r>
        <w:rPr>
          <w:spacing w:val="-1"/>
          <w:w w:val="100"/>
        </w:rPr>
        <w:t>【</w:t>
      </w:r>
      <w:r>
        <w:rPr>
          <w:w w:val="100"/>
        </w:rPr>
        <w:t>答</w:t>
      </w:r>
      <w:r>
        <w:rPr>
          <w:spacing w:val="-3"/>
          <w:w w:val="100"/>
        </w:rPr>
        <w:t>案</w:t>
      </w:r>
      <w:r>
        <w:rPr>
          <w:spacing w:val="-106"/>
          <w:w w:val="100"/>
        </w:rPr>
        <w:t>】</w:t>
      </w:r>
      <w:r>
        <w:rPr>
          <w:w w:val="100"/>
        </w:rPr>
        <w:t>（</w:t>
      </w:r>
      <w:r>
        <w:rPr>
          <w:rFonts w:ascii="Times New Roman" w:eastAsia="Times New Roman"/>
          <w:spacing w:val="-3"/>
          <w:w w:val="100"/>
        </w:rPr>
        <w:t>1</w:t>
      </w:r>
      <w:r>
        <w:rPr>
          <w:w w:val="100"/>
        </w:rPr>
        <w:t>）</w:t>
      </w:r>
      <w:r>
        <w:rPr>
          <w:spacing w:val="-2"/>
          <w:w w:val="100"/>
        </w:rPr>
        <w:t>从</w:t>
      </w:r>
      <w:r>
        <w:rPr>
          <w:w w:val="100"/>
        </w:rPr>
        <w:t>右</w:t>
      </w:r>
      <w:r>
        <w:rPr>
          <w:spacing w:val="-3"/>
          <w:w w:val="100"/>
        </w:rPr>
        <w:t>向</w:t>
      </w:r>
      <w:r>
        <w:rPr>
          <w:w w:val="100"/>
        </w:rPr>
        <w:t>左</w:t>
      </w:r>
      <w:r>
        <w:rPr>
          <w:spacing w:val="-108"/>
          <w:w w:val="100"/>
        </w:rPr>
        <w:t>；</w:t>
      </w:r>
      <w:r>
        <w:rPr>
          <w:spacing w:val="-3"/>
          <w:w w:val="100"/>
        </w:rPr>
        <w:t>（</w:t>
      </w:r>
      <w:r>
        <w:rPr>
          <w:rFonts w:ascii="Times New Roman" w:eastAsia="Times New Roman"/>
          <w:w w:val="100"/>
        </w:rPr>
        <w:t>2</w:t>
      </w:r>
      <w:r>
        <w:rPr>
          <w:w w:val="100"/>
        </w:rPr>
        <w:t>）</w:t>
      </w:r>
      <w:r>
        <w:rPr>
          <w:rFonts w:ascii="Times New Roman" w:eastAsia="Times New Roman"/>
          <w:w w:val="100"/>
        </w:rPr>
        <w:t>0.</w:t>
      </w:r>
      <w:r>
        <w:rPr>
          <w:rFonts w:ascii="Times New Roman" w:eastAsia="Times New Roman"/>
          <w:spacing w:val="-3"/>
          <w:w w:val="100"/>
        </w:rPr>
        <w:t>1</w:t>
      </w:r>
      <w:r>
        <w:rPr>
          <w:rFonts w:ascii="Times New Roman" w:eastAsia="Times New Roman"/>
          <w:w w:val="100"/>
        </w:rPr>
        <w:t>9</w:t>
      </w:r>
      <w:r>
        <w:rPr>
          <w:rFonts w:ascii="Times New Roman" w:eastAsia="Times New Roman"/>
        </w:rPr>
        <w:tab/>
      </w:r>
      <w:r>
        <w:rPr>
          <w:rFonts w:ascii="Times New Roman" w:eastAsia="Times New Roman"/>
          <w:w w:val="100"/>
        </w:rPr>
        <w:t>0.037</w:t>
      </w:r>
    </w:p>
    <w:p>
      <w:pPr>
        <w:pStyle w:val="6"/>
        <w:spacing w:before="129" w:line="357" w:lineRule="auto"/>
        <w:ind w:left="218" w:right="2938" w:firstLine="420"/>
        <w:jc w:val="both"/>
      </w:pPr>
      <w:r>
        <w:drawing>
          <wp:anchor distT="0" distB="0" distL="0" distR="0" simplePos="0" relativeHeight="251837440" behindDoc="0" locked="0" layoutInCell="1" allowOverlap="1">
            <wp:simplePos x="0" y="0"/>
            <wp:positionH relativeFrom="page">
              <wp:posOffset>5070475</wp:posOffset>
            </wp:positionH>
            <wp:positionV relativeFrom="paragraph">
              <wp:posOffset>213995</wp:posOffset>
            </wp:positionV>
            <wp:extent cx="795655" cy="1598295"/>
            <wp:effectExtent l="0" t="0" r="0" b="0"/>
            <wp:wrapNone/>
            <wp:docPr id="105" name="image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image78.jpeg"/>
                    <pic:cNvPicPr>
                      <a:picLocks noChangeAspect="1"/>
                    </pic:cNvPicPr>
                  </pic:nvPicPr>
                  <pic:blipFill>
                    <a:blip r:embed="rId86" cstate="print"/>
                    <a:stretch>
                      <a:fillRect/>
                    </a:stretch>
                  </pic:blipFill>
                  <pic:spPr>
                    <a:xfrm>
                      <a:off x="0" y="0"/>
                      <a:ext cx="795654" cy="1598295"/>
                    </a:xfrm>
                    <a:prstGeom prst="rect">
                      <a:avLst/>
                    </a:prstGeom>
                  </pic:spPr>
                </pic:pic>
              </a:graphicData>
            </a:graphic>
          </wp:anchor>
        </w:drawing>
      </w:r>
      <w:r>
        <w:drawing>
          <wp:anchor distT="0" distB="0" distL="0" distR="0" simplePos="0" relativeHeight="251838464" behindDoc="0" locked="0" layoutInCell="1" allowOverlap="1">
            <wp:simplePos x="0" y="0"/>
            <wp:positionH relativeFrom="page">
              <wp:posOffset>5967095</wp:posOffset>
            </wp:positionH>
            <wp:positionV relativeFrom="paragraph">
              <wp:posOffset>213995</wp:posOffset>
            </wp:positionV>
            <wp:extent cx="604520" cy="1654175"/>
            <wp:effectExtent l="0" t="0" r="0" b="0"/>
            <wp:wrapNone/>
            <wp:docPr id="107" name="image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image79.jpeg"/>
                    <pic:cNvPicPr>
                      <a:picLocks noChangeAspect="1"/>
                    </pic:cNvPicPr>
                  </pic:nvPicPr>
                  <pic:blipFill>
                    <a:blip r:embed="rId87" cstate="print"/>
                    <a:stretch>
                      <a:fillRect/>
                    </a:stretch>
                  </pic:blipFill>
                  <pic:spPr>
                    <a:xfrm>
                      <a:off x="0" y="0"/>
                      <a:ext cx="604520" cy="1654175"/>
                    </a:xfrm>
                    <a:prstGeom prst="rect">
                      <a:avLst/>
                    </a:prstGeom>
                  </pic:spPr>
                </pic:pic>
              </a:graphicData>
            </a:graphic>
          </wp:anchor>
        </w:drawing>
      </w:r>
      <w:r>
        <w:rPr>
          <w:rFonts w:ascii="Times New Roman" w:eastAsia="Times New Roman"/>
          <w:color w:val="FF0000"/>
        </w:rPr>
        <w:t xml:space="preserve">2018-22. </w:t>
      </w:r>
      <w:r>
        <w:t>如图</w:t>
      </w:r>
      <w:r>
        <w:rPr>
          <w:rFonts w:ascii="Times New Roman" w:eastAsia="Times New Roman"/>
        </w:rPr>
        <w:t>(a)</w:t>
      </w:r>
      <w:r>
        <w:t>所示，一弹簧上端固定在支架顶端，下端悬挂一托盘。</w:t>
      </w:r>
      <w:r>
        <w:rPr>
          <w:color w:val="FF0000"/>
        </w:rPr>
        <w:t>一标尺由游标和主尺构成</w:t>
      </w:r>
      <w:r>
        <w:t>，主尺竖直固定在弹簧左边。托盘上方固定有一能与游标刻度线准确对齐的装置，简化为图中的指针。</w:t>
      </w:r>
    </w:p>
    <w:p>
      <w:pPr>
        <w:pStyle w:val="6"/>
        <w:tabs>
          <w:tab w:val="left" w:pos="3860"/>
        </w:tabs>
        <w:spacing w:line="357" w:lineRule="auto"/>
        <w:ind w:left="218" w:right="2832" w:firstLine="420"/>
      </w:pPr>
      <w:r>
        <w:t>现要测量图</w:t>
      </w:r>
      <w:r>
        <w:rPr>
          <w:rFonts w:ascii="Times New Roman" w:eastAsia="Times New Roman"/>
        </w:rPr>
        <w:t>(a)</w:t>
      </w:r>
      <w:r>
        <w:t>中弹簧的劲度系</w:t>
      </w:r>
      <w:r>
        <w:rPr>
          <w:spacing w:val="3"/>
        </w:rPr>
        <w:t>数</w:t>
      </w:r>
      <w:r>
        <w:t>。当托盘内没有砝码时，移动游标，</w:t>
      </w:r>
      <w:r>
        <w:rPr>
          <w:spacing w:val="-3"/>
        </w:rPr>
        <w:t>使</w:t>
      </w:r>
      <w:r>
        <w:t>其</w:t>
      </w:r>
      <w:r>
        <w:rPr>
          <w:spacing w:val="-3"/>
        </w:rPr>
        <w:t>零</w:t>
      </w:r>
      <w:r>
        <w:t>刻</w:t>
      </w:r>
      <w:r>
        <w:rPr>
          <w:spacing w:val="-3"/>
        </w:rPr>
        <w:t>度</w:t>
      </w:r>
      <w:r>
        <w:t>线</w:t>
      </w:r>
      <w:r>
        <w:rPr>
          <w:spacing w:val="-3"/>
        </w:rPr>
        <w:t>对</w:t>
      </w:r>
      <w:r>
        <w:t>准</w:t>
      </w:r>
      <w:r>
        <w:rPr>
          <w:spacing w:val="-3"/>
        </w:rPr>
        <w:t>指</w:t>
      </w:r>
      <w:r>
        <w:t>针，</w:t>
      </w:r>
      <w:r>
        <w:rPr>
          <w:spacing w:val="-3"/>
        </w:rPr>
        <w:t>此</w:t>
      </w:r>
      <w:r>
        <w:t>时</w:t>
      </w:r>
      <w:r>
        <w:rPr>
          <w:spacing w:val="-3"/>
        </w:rPr>
        <w:t>标</w:t>
      </w:r>
      <w:r>
        <w:t>尺</w:t>
      </w:r>
      <w:r>
        <w:rPr>
          <w:spacing w:val="-3"/>
        </w:rPr>
        <w:t>读数</w:t>
      </w:r>
      <w:r>
        <w:t>为</w:t>
      </w:r>
      <w:r>
        <w:rPr>
          <w:spacing w:val="-10"/>
        </w:rPr>
        <w:t xml:space="preserve"> </w:t>
      </w:r>
      <w:r>
        <w:rPr>
          <w:rFonts w:ascii="Times New Roman" w:eastAsia="Times New Roman"/>
        </w:rPr>
        <w:t>1</w:t>
      </w:r>
      <w:r>
        <w:rPr>
          <w:rFonts w:ascii="Times New Roman" w:eastAsia="Times New Roman"/>
          <w:i/>
        </w:rPr>
        <w:t>.</w:t>
      </w:r>
      <w:r>
        <w:rPr>
          <w:rFonts w:ascii="Times New Roman" w:eastAsia="Times New Roman"/>
        </w:rPr>
        <w:t>950</w:t>
      </w:r>
      <w:r>
        <w:rPr>
          <w:rFonts w:ascii="Times New Roman" w:eastAsia="Times New Roman"/>
          <w:spacing w:val="7"/>
        </w:rPr>
        <w:t xml:space="preserve"> </w:t>
      </w:r>
      <w:r>
        <w:rPr>
          <w:rFonts w:ascii="Times New Roman" w:eastAsia="Times New Roman"/>
        </w:rPr>
        <w:t>cm</w:t>
      </w:r>
      <w:r>
        <w:t>；当托</w:t>
      </w:r>
      <w:r>
        <w:rPr>
          <w:spacing w:val="-3"/>
        </w:rPr>
        <w:t>盘</w:t>
      </w:r>
      <w:r>
        <w:t>内放有质</w:t>
      </w:r>
      <w:r>
        <w:rPr>
          <w:spacing w:val="-3"/>
        </w:rPr>
        <w:t>量</w:t>
      </w:r>
      <w:r>
        <w:t>为</w:t>
      </w:r>
      <w:r>
        <w:rPr>
          <w:spacing w:val="-44"/>
        </w:rPr>
        <w:t xml:space="preserve"> </w:t>
      </w:r>
      <w:r>
        <w:rPr>
          <w:rFonts w:ascii="Times New Roman" w:eastAsia="Times New Roman"/>
        </w:rPr>
        <w:t>0</w:t>
      </w:r>
      <w:r>
        <w:rPr>
          <w:rFonts w:ascii="Times New Roman" w:eastAsia="Times New Roman"/>
          <w:i/>
        </w:rPr>
        <w:t>.</w:t>
      </w:r>
      <w:r>
        <w:rPr>
          <w:rFonts w:ascii="Times New Roman" w:eastAsia="Times New Roman"/>
        </w:rPr>
        <w:t>100</w:t>
      </w:r>
      <w:r>
        <w:rPr>
          <w:rFonts w:ascii="Times New Roman" w:eastAsia="Times New Roman"/>
          <w:spacing w:val="7"/>
        </w:rPr>
        <w:t xml:space="preserve"> </w:t>
      </w:r>
      <w:r>
        <w:rPr>
          <w:rFonts w:ascii="Times New Roman" w:eastAsia="Times New Roman"/>
        </w:rPr>
        <w:t>kg</w:t>
      </w:r>
      <w:r>
        <w:rPr>
          <w:rFonts w:ascii="Times New Roman" w:eastAsia="Times New Roman"/>
          <w:spacing w:val="9"/>
        </w:rPr>
        <w:t xml:space="preserve"> </w:t>
      </w:r>
      <w:r>
        <w:rPr>
          <w:spacing w:val="-3"/>
        </w:rPr>
        <w:t>的</w:t>
      </w:r>
      <w:r>
        <w:t>砝</w:t>
      </w:r>
      <w:r>
        <w:rPr>
          <w:spacing w:val="-3"/>
        </w:rPr>
        <w:t>码</w:t>
      </w:r>
      <w:r>
        <w:t>时</w:t>
      </w:r>
      <w:r>
        <w:rPr>
          <w:spacing w:val="-12"/>
        </w:rPr>
        <w:t>，</w:t>
      </w:r>
      <w:r>
        <w:rPr>
          <w:spacing w:val="-3"/>
        </w:rPr>
        <w:t>移</w:t>
      </w:r>
      <w:r>
        <w:t>动</w:t>
      </w:r>
      <w:r>
        <w:rPr>
          <w:spacing w:val="-3"/>
        </w:rPr>
        <w:t>游</w:t>
      </w:r>
      <w:r>
        <w:t>标</w:t>
      </w:r>
      <w:r>
        <w:rPr>
          <w:spacing w:val="-15"/>
        </w:rPr>
        <w:t>，</w:t>
      </w:r>
      <w:r>
        <w:t>再</w:t>
      </w:r>
      <w:r>
        <w:rPr>
          <w:spacing w:val="-3"/>
        </w:rPr>
        <w:t>次</w:t>
      </w:r>
      <w:r>
        <w:t>使</w:t>
      </w:r>
      <w:r>
        <w:rPr>
          <w:spacing w:val="-3"/>
        </w:rPr>
        <w:t>其</w:t>
      </w:r>
      <w:r>
        <w:t>零刻</w:t>
      </w:r>
      <w:r>
        <w:rPr>
          <w:spacing w:val="-3"/>
        </w:rPr>
        <w:t>度</w:t>
      </w:r>
      <w:r>
        <w:t>线</w:t>
      </w:r>
      <w:r>
        <w:rPr>
          <w:spacing w:val="-3"/>
        </w:rPr>
        <w:t>对</w:t>
      </w:r>
      <w:r>
        <w:t>准</w:t>
      </w:r>
      <w:r>
        <w:rPr>
          <w:spacing w:val="-3"/>
        </w:rPr>
        <w:t>指</w:t>
      </w:r>
      <w:r>
        <w:t>针， 标尺示数如图</w:t>
      </w:r>
      <w:r>
        <w:rPr>
          <w:rFonts w:ascii="Times New Roman" w:eastAsia="Times New Roman"/>
        </w:rPr>
        <w:t>(b)</w:t>
      </w:r>
      <w:r>
        <w:t>所</w:t>
      </w:r>
      <w:r>
        <w:rPr>
          <w:spacing w:val="3"/>
        </w:rPr>
        <w:t>示</w:t>
      </w:r>
      <w:r>
        <w:t>，其读数为</w:t>
      </w:r>
      <w:r>
        <w:rPr>
          <w:u w:val="single"/>
        </w:rPr>
        <w:t xml:space="preserve"> </w:t>
      </w:r>
      <w:r>
        <w:rPr>
          <w:u w:val="single"/>
        </w:rPr>
        <w:tab/>
      </w:r>
      <w:r>
        <w:rPr>
          <w:rFonts w:ascii="Times New Roman" w:eastAsia="Times New Roman"/>
        </w:rPr>
        <w:t>cm</w:t>
      </w:r>
      <w:r>
        <w:rPr>
          <w:rFonts w:ascii="Times New Roman" w:eastAsia="Times New Roman"/>
          <w:i/>
        </w:rPr>
        <w:t>.</w:t>
      </w:r>
      <w:r>
        <w:rPr>
          <w:rFonts w:ascii="Times New Roman" w:eastAsia="Times New Roman"/>
          <w:i/>
          <w:spacing w:val="8"/>
        </w:rPr>
        <w:t xml:space="preserve"> </w:t>
      </w:r>
      <w:r>
        <w:t>当地的重力加速度大小为</w:t>
      </w:r>
    </w:p>
    <w:p>
      <w:pPr>
        <w:pStyle w:val="10"/>
        <w:numPr>
          <w:ilvl w:val="1"/>
          <w:numId w:val="30"/>
        </w:numPr>
        <w:tabs>
          <w:tab w:val="left" w:pos="642"/>
          <w:tab w:val="left" w:pos="3742"/>
        </w:tabs>
        <w:spacing w:before="0" w:after="0" w:line="267" w:lineRule="exact"/>
        <w:ind w:left="641" w:right="0" w:hanging="424"/>
        <w:jc w:val="left"/>
        <w:rPr>
          <w:sz w:val="21"/>
        </w:rPr>
      </w:pPr>
      <w:r>
        <w:rPr>
          <w:rFonts w:ascii="Times New Roman" w:eastAsia="Times New Roman"/>
          <w:sz w:val="21"/>
        </w:rPr>
        <w:t>m/s</w:t>
      </w:r>
      <w:r>
        <w:rPr>
          <w:rFonts w:ascii="Times New Roman" w:eastAsia="Times New Roman"/>
          <w:position w:val="7"/>
          <w:sz w:val="14"/>
        </w:rPr>
        <w:t>2</w:t>
      </w:r>
      <w:r>
        <w:rPr>
          <w:sz w:val="21"/>
        </w:rPr>
        <w:t>，此弹</w:t>
      </w:r>
      <w:r>
        <w:rPr>
          <w:spacing w:val="-3"/>
          <w:sz w:val="21"/>
        </w:rPr>
        <w:t>簧</w:t>
      </w:r>
      <w:r>
        <w:rPr>
          <w:sz w:val="21"/>
        </w:rPr>
        <w:t>的</w:t>
      </w:r>
      <w:r>
        <w:rPr>
          <w:spacing w:val="-3"/>
          <w:sz w:val="21"/>
        </w:rPr>
        <w:t>劲度</w:t>
      </w:r>
      <w:r>
        <w:rPr>
          <w:sz w:val="21"/>
        </w:rPr>
        <w:t>系数</w:t>
      </w:r>
      <w:r>
        <w:rPr>
          <w:spacing w:val="-3"/>
          <w:sz w:val="21"/>
        </w:rPr>
        <w:t>为</w:t>
      </w:r>
      <w:r>
        <w:rPr>
          <w:spacing w:val="-3"/>
          <w:sz w:val="21"/>
          <w:u w:val="single"/>
        </w:rPr>
        <w:t xml:space="preserve"> </w:t>
      </w:r>
      <w:r>
        <w:rPr>
          <w:spacing w:val="-3"/>
          <w:sz w:val="21"/>
          <w:u w:val="single"/>
        </w:rPr>
        <w:tab/>
      </w:r>
      <w:r>
        <w:rPr>
          <w:rFonts w:ascii="Times New Roman" w:eastAsia="Times New Roman"/>
          <w:sz w:val="21"/>
        </w:rPr>
        <w:t>N/m(</w:t>
      </w:r>
      <w:r>
        <w:rPr>
          <w:sz w:val="21"/>
        </w:rPr>
        <w:t>保留</w:t>
      </w:r>
      <w:r>
        <w:rPr>
          <w:spacing w:val="-52"/>
          <w:sz w:val="21"/>
        </w:rPr>
        <w:t xml:space="preserve"> </w:t>
      </w:r>
      <w:r>
        <w:rPr>
          <w:rFonts w:ascii="Times New Roman" w:eastAsia="Times New Roman"/>
          <w:sz w:val="21"/>
        </w:rPr>
        <w:t>3</w:t>
      </w:r>
      <w:r>
        <w:rPr>
          <w:rFonts w:ascii="Times New Roman" w:eastAsia="Times New Roman"/>
          <w:spacing w:val="-3"/>
          <w:sz w:val="21"/>
        </w:rPr>
        <w:t xml:space="preserve"> </w:t>
      </w:r>
      <w:r>
        <w:rPr>
          <w:sz w:val="21"/>
        </w:rPr>
        <w:t>位有</w:t>
      </w:r>
      <w:r>
        <w:rPr>
          <w:spacing w:val="-3"/>
          <w:sz w:val="21"/>
        </w:rPr>
        <w:t>效</w:t>
      </w:r>
      <w:r>
        <w:rPr>
          <w:sz w:val="21"/>
        </w:rPr>
        <w:t>数字</w:t>
      </w:r>
      <w:r>
        <w:rPr>
          <w:rFonts w:ascii="Times New Roman" w:eastAsia="Times New Roman"/>
          <w:spacing w:val="-4"/>
          <w:sz w:val="21"/>
        </w:rPr>
        <w:t>)</w:t>
      </w:r>
      <w:r>
        <w:rPr>
          <w:sz w:val="21"/>
        </w:rPr>
        <w:t>。</w:t>
      </w:r>
    </w:p>
    <w:p>
      <w:pPr>
        <w:pStyle w:val="6"/>
        <w:tabs>
          <w:tab w:val="left" w:pos="2163"/>
        </w:tabs>
        <w:spacing w:before="91"/>
        <w:rPr>
          <w:rFonts w:ascii="Times New Roman" w:eastAsia="Times New Roman"/>
        </w:rPr>
      </w:pPr>
      <w:r>
        <w:t>【答</w:t>
      </w:r>
      <w:r>
        <w:rPr>
          <w:spacing w:val="-3"/>
        </w:rPr>
        <w:t>案</w:t>
      </w:r>
      <w:r>
        <w:t>】</w:t>
      </w:r>
      <w:r>
        <w:rPr>
          <w:rFonts w:ascii="Times New Roman" w:eastAsia="Times New Roman"/>
        </w:rPr>
        <w:t>3</w:t>
      </w:r>
      <w:r>
        <w:rPr>
          <w:rFonts w:ascii="Times New Roman" w:eastAsia="Times New Roman"/>
          <w:i/>
        </w:rPr>
        <w:t>.</w:t>
      </w:r>
      <w:r>
        <w:rPr>
          <w:rFonts w:ascii="Times New Roman" w:eastAsia="Times New Roman"/>
        </w:rPr>
        <w:t>775</w:t>
      </w:r>
      <w:r>
        <w:rPr>
          <w:rFonts w:ascii="Times New Roman" w:eastAsia="Times New Roman"/>
        </w:rPr>
        <w:tab/>
      </w:r>
      <w:r>
        <w:rPr>
          <w:rFonts w:ascii="Times New Roman" w:eastAsia="Times New Roman"/>
        </w:rPr>
        <w:t>53</w:t>
      </w:r>
      <w:r>
        <w:rPr>
          <w:rFonts w:ascii="Times New Roman" w:eastAsia="Times New Roman"/>
          <w:i/>
        </w:rPr>
        <w:t>.</w:t>
      </w:r>
      <w:r>
        <w:rPr>
          <w:rFonts w:ascii="Times New Roman" w:eastAsia="Times New Roman"/>
        </w:rPr>
        <w:t>7</w:t>
      </w:r>
    </w:p>
    <w:p>
      <w:pPr>
        <w:pStyle w:val="6"/>
        <w:tabs>
          <w:tab w:val="left" w:pos="8978"/>
        </w:tabs>
        <w:spacing w:before="91" w:line="321" w:lineRule="auto"/>
        <w:ind w:left="218" w:right="148" w:firstLine="420"/>
        <w:jc w:val="both"/>
      </w:pPr>
      <w:r>
        <w:rPr>
          <w:rFonts w:ascii="Times New Roman" w:eastAsia="Times New Roman"/>
          <w:color w:val="FF0000"/>
        </w:rPr>
        <w:t>2019-22.</w:t>
      </w:r>
      <w:r>
        <w:t>某</w:t>
      </w:r>
      <w:r>
        <w:rPr>
          <w:spacing w:val="-3"/>
        </w:rPr>
        <w:t>小</w:t>
      </w:r>
      <w:r>
        <w:t>组</w:t>
      </w:r>
      <w:r>
        <w:rPr>
          <w:spacing w:val="-3"/>
        </w:rPr>
        <w:t>利</w:t>
      </w:r>
      <w:r>
        <w:t>用</w:t>
      </w:r>
      <w:r>
        <w:rPr>
          <w:spacing w:val="-3"/>
        </w:rPr>
        <w:t>打</w:t>
      </w:r>
      <w:r>
        <w:t>点</w:t>
      </w:r>
      <w:r>
        <w:rPr>
          <w:spacing w:val="-3"/>
        </w:rPr>
        <w:t>计</w:t>
      </w:r>
      <w:r>
        <w:t>时器</w:t>
      </w:r>
      <w:r>
        <w:rPr>
          <w:spacing w:val="-3"/>
        </w:rPr>
        <w:t>对</w:t>
      </w:r>
      <w:r>
        <w:t>物</w:t>
      </w:r>
      <w:r>
        <w:rPr>
          <w:spacing w:val="-3"/>
        </w:rPr>
        <w:t>块</w:t>
      </w:r>
      <w:r>
        <w:t>沿</w:t>
      </w:r>
      <w:r>
        <w:rPr>
          <w:spacing w:val="-3"/>
        </w:rPr>
        <w:t>倾</w:t>
      </w:r>
      <w:r>
        <w:t>斜</w:t>
      </w:r>
      <w:r>
        <w:rPr>
          <w:spacing w:val="-3"/>
        </w:rPr>
        <w:t>的</w:t>
      </w:r>
      <w:r>
        <w:t>长</w:t>
      </w:r>
      <w:r>
        <w:rPr>
          <w:spacing w:val="-3"/>
        </w:rPr>
        <w:t>木</w:t>
      </w:r>
      <w:r>
        <w:t>板加</w:t>
      </w:r>
      <w:r>
        <w:rPr>
          <w:spacing w:val="-3"/>
        </w:rPr>
        <w:t>速</w:t>
      </w:r>
      <w:r>
        <w:t>下</w:t>
      </w:r>
      <w:r>
        <w:rPr>
          <w:spacing w:val="-3"/>
        </w:rPr>
        <w:t>滑</w:t>
      </w:r>
      <w:r>
        <w:t>时</w:t>
      </w:r>
      <w:r>
        <w:rPr>
          <w:spacing w:val="-3"/>
        </w:rPr>
        <w:t>的</w:t>
      </w:r>
      <w:r>
        <w:t>运</w:t>
      </w:r>
      <w:r>
        <w:rPr>
          <w:spacing w:val="-3"/>
        </w:rPr>
        <w:t>动</w:t>
      </w:r>
      <w:r>
        <w:t>进</w:t>
      </w:r>
      <w:r>
        <w:rPr>
          <w:spacing w:val="-3"/>
        </w:rPr>
        <w:t>行</w:t>
      </w:r>
      <w:r>
        <w:t>研</w:t>
      </w:r>
      <w:r>
        <w:rPr>
          <w:spacing w:val="-3"/>
        </w:rPr>
        <w:t>究</w:t>
      </w:r>
      <w:r>
        <w:rPr>
          <w:spacing w:val="-82"/>
        </w:rPr>
        <w:t>。</w:t>
      </w:r>
      <w:r>
        <w:rPr>
          <w:spacing w:val="-3"/>
        </w:rPr>
        <w:t>物</w:t>
      </w:r>
      <w:r>
        <w:t>块</w:t>
      </w:r>
      <w:r>
        <w:rPr>
          <w:spacing w:val="-3"/>
        </w:rPr>
        <w:t>拖动</w:t>
      </w:r>
      <w:r>
        <w:t>纸带下</w:t>
      </w:r>
      <w:r>
        <w:rPr>
          <w:spacing w:val="-3"/>
        </w:rPr>
        <w:t>滑</w:t>
      </w:r>
      <w:r>
        <w:rPr>
          <w:spacing w:val="-34"/>
        </w:rPr>
        <w:t>，</w:t>
      </w:r>
      <w:r>
        <w:rPr>
          <w:spacing w:val="-3"/>
        </w:rPr>
        <w:t>打</w:t>
      </w:r>
      <w:r>
        <w:t>出</w:t>
      </w:r>
      <w:r>
        <w:rPr>
          <w:spacing w:val="-3"/>
        </w:rPr>
        <w:t>的</w:t>
      </w:r>
      <w:r>
        <w:t>纸</w:t>
      </w:r>
      <w:r>
        <w:rPr>
          <w:spacing w:val="-3"/>
        </w:rPr>
        <w:t>带</w:t>
      </w:r>
      <w:r>
        <w:t>一</w:t>
      </w:r>
      <w:r>
        <w:rPr>
          <w:spacing w:val="-3"/>
        </w:rPr>
        <w:t>部</w:t>
      </w:r>
      <w:r>
        <w:t>分如</w:t>
      </w:r>
      <w:r>
        <w:rPr>
          <w:spacing w:val="-3"/>
        </w:rPr>
        <w:t>图</w:t>
      </w:r>
      <w:r>
        <w:t>所</w:t>
      </w:r>
      <w:r>
        <w:rPr>
          <w:spacing w:val="-3"/>
        </w:rPr>
        <w:t>示</w:t>
      </w:r>
      <w:r>
        <w:rPr>
          <w:spacing w:val="-34"/>
        </w:rPr>
        <w:t>。</w:t>
      </w:r>
      <w:r>
        <w:rPr>
          <w:spacing w:val="-3"/>
        </w:rPr>
        <w:t>已</w:t>
      </w:r>
      <w:r>
        <w:t>知</w:t>
      </w:r>
      <w:r>
        <w:rPr>
          <w:spacing w:val="-3"/>
        </w:rPr>
        <w:t>打</w:t>
      </w:r>
      <w:r>
        <w:t>点</w:t>
      </w:r>
      <w:r>
        <w:rPr>
          <w:spacing w:val="-3"/>
        </w:rPr>
        <w:t>计</w:t>
      </w:r>
      <w:r>
        <w:t>时器</w:t>
      </w:r>
      <w:r>
        <w:rPr>
          <w:spacing w:val="-3"/>
        </w:rPr>
        <w:t>所</w:t>
      </w:r>
      <w:r>
        <w:t>用</w:t>
      </w:r>
      <w:r>
        <w:rPr>
          <w:spacing w:val="-3"/>
        </w:rPr>
        <w:t>交</w:t>
      </w:r>
      <w:r>
        <w:t>流</w:t>
      </w:r>
      <w:r>
        <w:rPr>
          <w:spacing w:val="-3"/>
        </w:rPr>
        <w:t>电</w:t>
      </w:r>
      <w:r>
        <w:t>的</w:t>
      </w:r>
      <w:r>
        <w:rPr>
          <w:spacing w:val="-3"/>
        </w:rPr>
        <w:t>频率</w:t>
      </w:r>
      <w:r>
        <w:t>为</w:t>
      </w:r>
      <w:r>
        <w:rPr>
          <w:spacing w:val="-44"/>
        </w:rPr>
        <w:t xml:space="preserve"> </w:t>
      </w:r>
      <w:r>
        <w:rPr>
          <w:rFonts w:ascii="Times New Roman" w:eastAsia="Times New Roman"/>
        </w:rPr>
        <w:t>50</w:t>
      </w:r>
      <w:r>
        <w:rPr>
          <w:rFonts w:ascii="Times New Roman" w:eastAsia="Times New Roman"/>
          <w:spacing w:val="13"/>
        </w:rPr>
        <w:t xml:space="preserve"> </w:t>
      </w:r>
      <w:r>
        <w:rPr>
          <w:rFonts w:ascii="Times New Roman" w:eastAsia="Times New Roman"/>
          <w:spacing w:val="-13"/>
        </w:rPr>
        <w:t>Hz</w:t>
      </w:r>
      <w:r>
        <w:rPr>
          <w:spacing w:val="-13"/>
        </w:rPr>
        <w:t>，</w:t>
      </w:r>
      <w:r>
        <w:rPr>
          <w:spacing w:val="-3"/>
        </w:rPr>
        <w:t>纸</w:t>
      </w:r>
      <w:r>
        <w:t>带</w:t>
      </w:r>
      <w:r>
        <w:rPr>
          <w:spacing w:val="-3"/>
        </w:rPr>
        <w:t>上</w:t>
      </w:r>
      <w:r>
        <w:t>标</w:t>
      </w:r>
      <w:r>
        <w:rPr>
          <w:spacing w:val="-3"/>
        </w:rPr>
        <w:t>出</w:t>
      </w:r>
      <w:r>
        <w:t>的每两个</w:t>
      </w:r>
      <w:r>
        <w:rPr>
          <w:spacing w:val="-3"/>
        </w:rPr>
        <w:t>相</w:t>
      </w:r>
      <w:r>
        <w:t>邻</w:t>
      </w:r>
      <w:r>
        <w:rPr>
          <w:spacing w:val="-3"/>
        </w:rPr>
        <w:t>点</w:t>
      </w:r>
      <w:r>
        <w:t>之</w:t>
      </w:r>
      <w:r>
        <w:rPr>
          <w:spacing w:val="-3"/>
        </w:rPr>
        <w:t>间还</w:t>
      </w:r>
      <w:r>
        <w:t>有</w:t>
      </w:r>
      <w:r>
        <w:rPr>
          <w:spacing w:val="-59"/>
        </w:rPr>
        <w:t xml:space="preserve"> </w:t>
      </w:r>
      <w:r>
        <w:rPr>
          <w:rFonts w:ascii="Times New Roman" w:eastAsia="Times New Roman"/>
        </w:rPr>
        <w:t>4</w:t>
      </w:r>
      <w:r>
        <w:rPr>
          <w:rFonts w:ascii="Times New Roman" w:eastAsia="Times New Roman"/>
          <w:spacing w:val="-5"/>
        </w:rPr>
        <w:t xml:space="preserve"> </w:t>
      </w:r>
      <w:r>
        <w:rPr>
          <w:spacing w:val="-3"/>
        </w:rPr>
        <w:t>个</w:t>
      </w:r>
      <w:r>
        <w:t>打出</w:t>
      </w:r>
      <w:r>
        <w:rPr>
          <w:spacing w:val="-3"/>
        </w:rPr>
        <w:t>的</w:t>
      </w:r>
      <w:r>
        <w:t>点</w:t>
      </w:r>
      <w:r>
        <w:rPr>
          <w:spacing w:val="-3"/>
        </w:rPr>
        <w:t>未</w:t>
      </w:r>
      <w:r>
        <w:t>画</w:t>
      </w:r>
      <w:r>
        <w:rPr>
          <w:spacing w:val="-3"/>
        </w:rPr>
        <w:t>出</w:t>
      </w:r>
      <w:r>
        <w:rPr>
          <w:spacing w:val="-108"/>
        </w:rPr>
        <w:t>。</w:t>
      </w:r>
      <w:r>
        <w:t>在</w:t>
      </w:r>
      <w:r>
        <w:rPr>
          <w:spacing w:val="-57"/>
        </w:rPr>
        <w:t xml:space="preserve"> </w:t>
      </w:r>
      <w:r>
        <w:rPr>
          <w:rFonts w:ascii="Times New Roman" w:eastAsia="Times New Roman"/>
        </w:rPr>
        <w:t>ABCDE</w:t>
      </w:r>
      <w:r>
        <w:rPr>
          <w:rFonts w:ascii="Times New Roman" w:eastAsia="Times New Roman"/>
          <w:spacing w:val="-7"/>
        </w:rPr>
        <w:t xml:space="preserve"> </w:t>
      </w:r>
      <w:r>
        <w:t>五个</w:t>
      </w:r>
      <w:r>
        <w:rPr>
          <w:spacing w:val="-3"/>
        </w:rPr>
        <w:t>点</w:t>
      </w:r>
      <w:r>
        <w:t>中</w:t>
      </w:r>
      <w:r>
        <w:rPr>
          <w:spacing w:val="-108"/>
        </w:rPr>
        <w:t>，</w:t>
      </w:r>
      <w:r>
        <w:t>打</w:t>
      </w:r>
      <w:r>
        <w:rPr>
          <w:spacing w:val="-3"/>
        </w:rPr>
        <w:t>点</w:t>
      </w:r>
      <w:r>
        <w:t>计</w:t>
      </w:r>
      <w:r>
        <w:rPr>
          <w:spacing w:val="-3"/>
        </w:rPr>
        <w:t>时</w:t>
      </w:r>
      <w:r>
        <w:t>器</w:t>
      </w:r>
      <w:r>
        <w:rPr>
          <w:spacing w:val="-3"/>
        </w:rPr>
        <w:t>最</w:t>
      </w:r>
      <w:r>
        <w:t>先打</w:t>
      </w:r>
      <w:r>
        <w:rPr>
          <w:spacing w:val="-3"/>
        </w:rPr>
        <w:t>出</w:t>
      </w:r>
      <w:r>
        <w:t>的</w:t>
      </w:r>
      <w:r>
        <w:rPr>
          <w:spacing w:val="-3"/>
        </w:rPr>
        <w:t>是</w:t>
      </w:r>
      <w:r>
        <w:rPr>
          <w:spacing w:val="-3"/>
          <w:u w:val="single"/>
        </w:rPr>
        <w:t xml:space="preserve"> </w:t>
      </w:r>
      <w:r>
        <w:rPr>
          <w:spacing w:val="-3"/>
          <w:u w:val="single"/>
        </w:rPr>
        <w:tab/>
      </w:r>
      <w:r>
        <w:rPr>
          <w:spacing w:val="-3"/>
        </w:rPr>
        <w:t>点</w:t>
      </w:r>
      <w:r>
        <w:rPr>
          <w:spacing w:val="-19"/>
        </w:rPr>
        <w:t>，</w:t>
      </w:r>
    </w:p>
    <w:p>
      <w:pPr>
        <w:spacing w:after="0" w:line="321" w:lineRule="auto"/>
        <w:jc w:val="both"/>
        <w:sectPr>
          <w:pgSz w:w="11910" w:h="16840"/>
          <w:pgMar w:top="1380" w:right="1160" w:bottom="1100" w:left="1200" w:header="0" w:footer="908" w:gutter="0"/>
        </w:sectPr>
      </w:pPr>
    </w:p>
    <w:p>
      <w:pPr>
        <w:pStyle w:val="6"/>
        <w:tabs>
          <w:tab w:val="left" w:pos="3804"/>
        </w:tabs>
        <w:spacing w:line="268" w:lineRule="exact"/>
        <w:ind w:left="218"/>
        <w:rPr>
          <w:rFonts w:ascii="Times New Roman" w:eastAsia="Times New Roman"/>
        </w:rPr>
      </w:pPr>
      <w:r>
        <w:rPr>
          <w:w w:val="100"/>
        </w:rPr>
        <w:t>在</w:t>
      </w:r>
      <w:r>
        <w:rPr>
          <w:spacing w:val="-3"/>
          <w:w w:val="100"/>
        </w:rPr>
        <w:t>打</w:t>
      </w:r>
      <w:r>
        <w:rPr>
          <w:spacing w:val="40"/>
          <w:w w:val="100"/>
        </w:rPr>
        <w:t>出</w:t>
      </w:r>
      <w:r>
        <w:rPr>
          <w:rFonts w:ascii="Times New Roman" w:eastAsia="Times New Roman"/>
          <w:w w:val="100"/>
        </w:rPr>
        <w:t>C</w:t>
      </w:r>
      <w:r>
        <w:rPr>
          <w:rFonts w:ascii="Times New Roman" w:eastAsia="Times New Roman"/>
          <w:spacing w:val="-11"/>
        </w:rPr>
        <w:t xml:space="preserve"> </w:t>
      </w:r>
      <w:r>
        <w:rPr>
          <w:w w:val="100"/>
        </w:rPr>
        <w:t>点</w:t>
      </w:r>
      <w:r>
        <w:rPr>
          <w:spacing w:val="-3"/>
          <w:w w:val="100"/>
        </w:rPr>
        <w:t>时</w:t>
      </w:r>
      <w:r>
        <w:rPr>
          <w:w w:val="100"/>
        </w:rPr>
        <w:t>物</w:t>
      </w:r>
      <w:r>
        <w:rPr>
          <w:spacing w:val="-3"/>
          <w:w w:val="100"/>
        </w:rPr>
        <w:t>块</w:t>
      </w:r>
      <w:r>
        <w:rPr>
          <w:w w:val="100"/>
        </w:rPr>
        <w:t>的</w:t>
      </w:r>
      <w:r>
        <w:rPr>
          <w:spacing w:val="-3"/>
          <w:w w:val="100"/>
        </w:rPr>
        <w:t>速度</w:t>
      </w:r>
      <w:r>
        <w:rPr>
          <w:w w:val="100"/>
        </w:rPr>
        <w:t>大小</w:t>
      </w:r>
      <w:r>
        <w:rPr>
          <w:spacing w:val="-3"/>
          <w:w w:val="100"/>
        </w:rPr>
        <w:t>为</w:t>
      </w:r>
      <w:r>
        <w:rPr>
          <w:rFonts w:ascii="Times New Roman" w:eastAsia="Times New Roman"/>
          <w:w w:val="100"/>
          <w:u w:val="single"/>
        </w:rPr>
        <w:t xml:space="preserve"> </w:t>
      </w:r>
      <w:r>
        <w:rPr>
          <w:rFonts w:ascii="Times New Roman" w:eastAsia="Times New Roman"/>
          <w:u w:val="single"/>
        </w:rPr>
        <w:tab/>
      </w:r>
      <w:r>
        <w:rPr>
          <w:rFonts w:ascii="Times New Roman" w:eastAsia="Times New Roman"/>
          <w:spacing w:val="-9"/>
          <w:w w:val="100"/>
        </w:rPr>
        <w:t>m</w:t>
      </w:r>
      <w:r>
        <w:rPr>
          <w:rFonts w:ascii="Times New Roman" w:eastAsia="Times New Roman"/>
          <w:spacing w:val="-30"/>
          <w:w w:val="100"/>
        </w:rPr>
        <w:t>/</w:t>
      </w:r>
      <w:r>
        <w:rPr>
          <w:spacing w:val="-193"/>
          <w:w w:val="100"/>
        </w:rPr>
        <w:t>（</w:t>
      </w:r>
      <w:r>
        <w:rPr>
          <w:rFonts w:ascii="Times New Roman" w:eastAsia="Times New Roman"/>
          <w:spacing w:val="-5"/>
          <w:w w:val="100"/>
        </w:rPr>
        <w:t>s</w:t>
      </w:r>
    </w:p>
    <w:p>
      <w:pPr>
        <w:pStyle w:val="6"/>
        <w:spacing w:before="91"/>
        <w:ind w:left="218"/>
      </w:pPr>
      <w:r>
        <w:t xml:space="preserve">（保留 </w:t>
      </w:r>
      <w:r>
        <w:rPr>
          <w:rFonts w:ascii="Times New Roman" w:eastAsia="Times New Roman"/>
        </w:rPr>
        <w:t xml:space="preserve">2 </w:t>
      </w:r>
      <w:r>
        <w:t>位有效数字）。</w:t>
      </w:r>
    </w:p>
    <w:p>
      <w:pPr>
        <w:pStyle w:val="6"/>
        <w:tabs>
          <w:tab w:val="left" w:pos="4775"/>
        </w:tabs>
        <w:spacing w:line="268" w:lineRule="exact"/>
        <w:ind w:left="65"/>
        <w:rPr>
          <w:rFonts w:ascii="Times New Roman" w:eastAsia="Times New Roman"/>
          <w:sz w:val="14"/>
        </w:rPr>
      </w:pPr>
      <w:r>
        <w:br w:type="column"/>
      </w:r>
      <w:r>
        <w:t>保留</w:t>
      </w:r>
      <w:r>
        <w:rPr>
          <w:spacing w:val="-60"/>
        </w:rPr>
        <w:t xml:space="preserve"> </w:t>
      </w:r>
      <w:r>
        <w:rPr>
          <w:rFonts w:ascii="Times New Roman" w:eastAsia="Times New Roman"/>
        </w:rPr>
        <w:t>3</w:t>
      </w:r>
      <w:r>
        <w:rPr>
          <w:rFonts w:ascii="Times New Roman" w:eastAsia="Times New Roman"/>
          <w:spacing w:val="-8"/>
        </w:rPr>
        <w:t xml:space="preserve"> </w:t>
      </w:r>
      <w:r>
        <w:t>位有</w:t>
      </w:r>
      <w:r>
        <w:rPr>
          <w:spacing w:val="-3"/>
        </w:rPr>
        <w:t>效</w:t>
      </w:r>
      <w:r>
        <w:t>数</w:t>
      </w:r>
      <w:r>
        <w:rPr>
          <w:spacing w:val="-3"/>
        </w:rPr>
        <w:t>字</w:t>
      </w:r>
      <w:r>
        <w:rPr>
          <w:spacing w:val="-106"/>
        </w:rPr>
        <w:t>）；</w:t>
      </w:r>
      <w:r>
        <w:rPr>
          <w:spacing w:val="-3"/>
        </w:rPr>
        <w:t>物</w:t>
      </w:r>
      <w:r>
        <w:t>块</w:t>
      </w:r>
      <w:r>
        <w:rPr>
          <w:spacing w:val="-3"/>
        </w:rPr>
        <w:t>下</w:t>
      </w:r>
      <w:r>
        <w:t>滑</w:t>
      </w:r>
      <w:r>
        <w:rPr>
          <w:spacing w:val="-3"/>
        </w:rPr>
        <w:t>的</w:t>
      </w:r>
      <w:r>
        <w:t>加速</w:t>
      </w:r>
      <w:r>
        <w:rPr>
          <w:spacing w:val="-3"/>
        </w:rPr>
        <w:t>度</w:t>
      </w:r>
      <w:r>
        <w:t>大</w:t>
      </w:r>
      <w:r>
        <w:rPr>
          <w:spacing w:val="-3"/>
        </w:rPr>
        <w:t>小</w:t>
      </w:r>
      <w:r>
        <w:t>为</w:t>
      </w:r>
      <w:r>
        <w:rPr>
          <w:u w:val="single"/>
        </w:rPr>
        <w:t xml:space="preserve"> </w:t>
      </w:r>
      <w:r>
        <w:rPr>
          <w:u w:val="single"/>
        </w:rPr>
        <w:tab/>
      </w:r>
      <w:r>
        <w:rPr>
          <w:rFonts w:ascii="Times New Roman" w:eastAsia="Times New Roman"/>
        </w:rPr>
        <w:t>m/s</w:t>
      </w:r>
      <w:r>
        <w:rPr>
          <w:rFonts w:ascii="Times New Roman" w:eastAsia="Times New Roman"/>
          <w:position w:val="7"/>
          <w:sz w:val="14"/>
        </w:rPr>
        <w:t>2</w:t>
      </w:r>
    </w:p>
    <w:p>
      <w:pPr>
        <w:spacing w:after="0" w:line="268" w:lineRule="exact"/>
        <w:rPr>
          <w:rFonts w:ascii="Times New Roman" w:eastAsia="Times New Roman"/>
          <w:sz w:val="14"/>
        </w:rPr>
        <w:sectPr>
          <w:type w:val="continuous"/>
          <w:pgSz w:w="11910" w:h="16840"/>
          <w:pgMar w:top="1400" w:right="1160" w:bottom="1100" w:left="1200" w:header="720" w:footer="720" w:gutter="0"/>
          <w:cols w:equalWidth="0" w:num="2">
            <w:col w:w="4106" w:space="40"/>
            <w:col w:w="5404"/>
          </w:cols>
        </w:sectPr>
      </w:pPr>
    </w:p>
    <w:p>
      <w:pPr>
        <w:pStyle w:val="6"/>
        <w:ind w:left="1855"/>
        <w:rPr>
          <w:rFonts w:ascii="Times New Roman"/>
          <w:sz w:val="20"/>
        </w:rPr>
      </w:pPr>
      <w:r>
        <w:rPr>
          <w:rFonts w:ascii="Times New Roman"/>
          <w:sz w:val="20"/>
        </w:rPr>
        <w:drawing>
          <wp:inline distT="0" distB="0" distL="0" distR="0">
            <wp:extent cx="3660140" cy="612140"/>
            <wp:effectExtent l="0" t="0" r="0" b="0"/>
            <wp:docPr id="109" name="image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image80.png"/>
                    <pic:cNvPicPr>
                      <a:picLocks noChangeAspect="1"/>
                    </pic:cNvPicPr>
                  </pic:nvPicPr>
                  <pic:blipFill>
                    <a:blip r:embed="rId88" cstate="print"/>
                    <a:stretch>
                      <a:fillRect/>
                    </a:stretch>
                  </pic:blipFill>
                  <pic:spPr>
                    <a:xfrm>
                      <a:off x="0" y="0"/>
                      <a:ext cx="3660589" cy="612648"/>
                    </a:xfrm>
                    <a:prstGeom prst="rect">
                      <a:avLst/>
                    </a:prstGeom>
                  </pic:spPr>
                </pic:pic>
              </a:graphicData>
            </a:graphic>
          </wp:inline>
        </w:drawing>
      </w:r>
    </w:p>
    <w:p>
      <w:pPr>
        <w:pStyle w:val="6"/>
        <w:spacing w:before="145"/>
        <w:rPr>
          <w:rFonts w:ascii="Times New Roman" w:eastAsia="Times New Roman"/>
        </w:rPr>
      </w:pPr>
      <w:r>
        <w:t>【答案】</w:t>
      </w:r>
      <w:r>
        <w:rPr>
          <w:rFonts w:ascii="Times New Roman" w:eastAsia="Times New Roman"/>
        </w:rPr>
        <w:t>A</w:t>
      </w:r>
      <w:r>
        <w:t>；</w:t>
      </w:r>
      <w:r>
        <w:rPr>
          <w:rFonts w:ascii="Times New Roman" w:eastAsia="Times New Roman"/>
        </w:rPr>
        <w:t>0.233</w:t>
      </w:r>
      <w:r>
        <w:t>；</w:t>
      </w:r>
      <w:r>
        <w:rPr>
          <w:rFonts w:ascii="Times New Roman" w:eastAsia="Times New Roman"/>
        </w:rPr>
        <w:t>0.75</w:t>
      </w:r>
    </w:p>
    <w:p>
      <w:pPr>
        <w:pStyle w:val="6"/>
        <w:ind w:left="0"/>
        <w:rPr>
          <w:rFonts w:ascii="Times New Roman"/>
          <w:sz w:val="22"/>
        </w:rPr>
      </w:pPr>
    </w:p>
    <w:p>
      <w:pPr>
        <w:pStyle w:val="6"/>
        <w:spacing w:before="2"/>
        <w:ind w:left="0"/>
        <w:rPr>
          <w:rFonts w:ascii="Times New Roman"/>
          <w:sz w:val="17"/>
        </w:rPr>
      </w:pPr>
    </w:p>
    <w:p>
      <w:pPr>
        <w:pStyle w:val="6"/>
        <w:spacing w:before="1" w:line="321" w:lineRule="auto"/>
        <w:ind w:left="218" w:right="250" w:firstLine="420"/>
        <w:jc w:val="both"/>
      </w:pPr>
      <w:r>
        <w:rPr>
          <w:rFonts w:ascii="Times New Roman" w:eastAsia="Times New Roman"/>
          <w:color w:val="FF0000"/>
        </w:rPr>
        <w:t>2012-23</w:t>
      </w:r>
      <w:r>
        <w:rPr>
          <w:color w:val="FF0000"/>
        </w:rPr>
        <w:t>．</w:t>
      </w:r>
      <w:r>
        <w:t>图中虚线框内存在一沿水平方向、且与纸面垂直的匀强磁场．现通过测量通电导线</w:t>
      </w:r>
      <w:r>
        <w:rPr>
          <w:spacing w:val="-4"/>
        </w:rPr>
        <w:t>在磁场中所受的安培力，来测量磁场的磁感应强度大小、并判定其方向．所用部分器材已在图中给</w:t>
      </w:r>
      <w:r>
        <w:rPr>
          <w:spacing w:val="-11"/>
        </w:rPr>
        <w:t xml:space="preserve">出，其中 </w:t>
      </w:r>
      <w:r>
        <w:rPr>
          <w:rFonts w:ascii="Times New Roman" w:eastAsia="Times New Roman"/>
        </w:rPr>
        <w:t xml:space="preserve">D </w:t>
      </w:r>
      <w:r>
        <w:rPr>
          <w:spacing w:val="-9"/>
        </w:rPr>
        <w:t xml:space="preserve">为位于纸面内的 </w:t>
      </w:r>
      <w:r>
        <w:rPr>
          <w:rFonts w:ascii="Times New Roman" w:eastAsia="Times New Roman"/>
        </w:rPr>
        <w:t xml:space="preserve">U </w:t>
      </w:r>
      <w:r>
        <w:rPr>
          <w:spacing w:val="-3"/>
        </w:rPr>
        <w:t>形金属框，其底边水平，两侧边竖直且等长；</w:t>
      </w:r>
      <w:r>
        <w:rPr>
          <w:rFonts w:ascii="Times New Roman" w:eastAsia="Times New Roman"/>
          <w:i/>
        </w:rPr>
        <w:t xml:space="preserve">E </w:t>
      </w:r>
      <w:r>
        <w:rPr>
          <w:spacing w:val="-3"/>
        </w:rPr>
        <w:t>为直流电源；</w:t>
      </w:r>
      <w:r>
        <w:rPr>
          <w:rFonts w:ascii="Times New Roman" w:eastAsia="Times New Roman"/>
          <w:i/>
        </w:rPr>
        <w:t xml:space="preserve">R </w:t>
      </w:r>
      <w:r>
        <w:rPr>
          <w:spacing w:val="-3"/>
        </w:rPr>
        <w:t>为电</w:t>
      </w:r>
      <w:r>
        <w:t>阻箱；</w:t>
      </w:r>
      <w:r>
        <w:rPr>
          <w:rFonts w:ascii="Times New Roman" w:eastAsia="Times New Roman"/>
        </w:rPr>
        <w:t xml:space="preserve">A </w:t>
      </w:r>
      <w:r>
        <w:rPr>
          <w:spacing w:val="-3"/>
        </w:rPr>
        <w:t>为电流表；</w:t>
      </w:r>
      <w:r>
        <w:rPr>
          <w:rFonts w:ascii="Times New Roman" w:eastAsia="Times New Roman"/>
        </w:rPr>
        <w:t xml:space="preserve">S </w:t>
      </w:r>
      <w:r>
        <w:rPr>
          <w:spacing w:val="-3"/>
        </w:rPr>
        <w:t>为开关．此外还有细沙、天平、米尺和若干轻质导线．</w:t>
      </w:r>
    </w:p>
    <w:p>
      <w:pPr>
        <w:pStyle w:val="10"/>
        <w:numPr>
          <w:ilvl w:val="2"/>
          <w:numId w:val="30"/>
        </w:numPr>
        <w:tabs>
          <w:tab w:val="left" w:pos="886"/>
        </w:tabs>
        <w:spacing w:before="0" w:after="0" w:line="321" w:lineRule="auto"/>
        <w:ind w:left="638" w:right="5506" w:firstLine="0"/>
        <w:jc w:val="left"/>
        <w:rPr>
          <w:sz w:val="21"/>
        </w:rPr>
      </w:pPr>
      <w:r>
        <w:pict>
          <v:group id="_x0000_s1547" o:spid="_x0000_s1547" o:spt="203" style="position:absolute;left:0pt;margin-left:372.5pt;margin-top:4.9pt;height:94.45pt;width:147.6pt;mso-position-horizontal-relative:page;z-index:251844608;mso-width-relative:page;mso-height-relative:page;" coordorigin="7450,99" coordsize="2952,1889">
            <o:lock v:ext="edit"/>
            <v:line id="_x0000_s1548" o:spid="_x0000_s1548" o:spt="20" style="position:absolute;left:7832;top:1388;height:0;width:132;" stroked="t" coordsize="21600,21600">
              <v:path arrowok="t"/>
              <v:fill focussize="0,0"/>
              <v:stroke weight="0.554724409448819pt" color="#000000"/>
              <v:imagedata o:title=""/>
              <o:lock v:ext="edit"/>
            </v:line>
            <v:shape id="_x0000_s1549" o:spid="_x0000_s1549" o:spt="75" type="#_x0000_t75" style="position:absolute;left:7450;top:98;height:1889;width:2952;" filled="f" stroked="f" coordsize="21600,21600">
              <v:path/>
              <v:fill on="f" focussize="0,0"/>
              <v:stroke on="f"/>
              <v:imagedata r:id="rId89" o:title=""/>
              <o:lock v:ext="edit" aspectratio="t"/>
            </v:shape>
          </v:group>
        </w:pict>
      </w:r>
      <w:r>
        <w:rPr>
          <w:spacing w:val="-3"/>
          <w:sz w:val="21"/>
        </w:rPr>
        <w:t xml:space="preserve">在图中画线连接成实验电路图． </w:t>
      </w:r>
      <w:r>
        <w:rPr>
          <w:rFonts w:ascii="Times New Roman" w:eastAsia="Times New Roman"/>
          <w:spacing w:val="-3"/>
          <w:sz w:val="21"/>
        </w:rPr>
        <w:t>(2)</w:t>
      </w:r>
      <w:r>
        <w:rPr>
          <w:spacing w:val="-4"/>
          <w:sz w:val="21"/>
        </w:rPr>
        <w:t>完成下列主要实验步骤中的填空：</w:t>
      </w:r>
    </w:p>
    <w:p>
      <w:pPr>
        <w:pStyle w:val="6"/>
        <w:spacing w:line="269" w:lineRule="exact"/>
      </w:pPr>
      <w:r>
        <w:t>①按图接线．</w:t>
      </w:r>
    </w:p>
    <w:p>
      <w:pPr>
        <w:pStyle w:val="6"/>
        <w:spacing w:before="88" w:line="321" w:lineRule="auto"/>
        <w:ind w:left="218" w:right="3480" w:firstLine="420"/>
        <w:rPr>
          <w:rFonts w:ascii="Times New Roman" w:hAnsi="Times New Roman" w:eastAsia="Times New Roman"/>
        </w:rPr>
      </w:pPr>
      <w:r>
        <w:t>②保持开关</w:t>
      </w:r>
      <w:r>
        <w:rPr>
          <w:rFonts w:ascii="Times New Roman" w:hAnsi="Times New Roman" w:eastAsia="Times New Roman"/>
        </w:rPr>
        <w:t xml:space="preserve">S </w:t>
      </w:r>
      <w:r>
        <w:t>断开，在托盘内加入适量细沙，使</w:t>
      </w:r>
      <w:r>
        <w:rPr>
          <w:rFonts w:ascii="Times New Roman" w:hAnsi="Times New Roman" w:eastAsia="Times New Roman"/>
        </w:rPr>
        <w:t xml:space="preserve">D </w:t>
      </w:r>
      <w:r>
        <w:t>处于平衡</w:t>
      </w:r>
      <w:r>
        <w:rPr>
          <w:position w:val="2"/>
        </w:rPr>
        <w:t xml:space="preserve">状态；然后用天平称出细沙质量 </w:t>
      </w:r>
      <w:r>
        <w:rPr>
          <w:rFonts w:ascii="Times New Roman" w:hAnsi="Times New Roman" w:eastAsia="Times New Roman"/>
          <w:i/>
          <w:position w:val="2"/>
        </w:rPr>
        <w:t>m</w:t>
      </w:r>
      <w:r>
        <w:rPr>
          <w:rFonts w:ascii="Times New Roman" w:hAnsi="Times New Roman" w:eastAsia="Times New Roman"/>
          <w:sz w:val="14"/>
        </w:rPr>
        <w:t>1</w:t>
      </w:r>
      <w:r>
        <w:rPr>
          <w:rFonts w:ascii="Times New Roman" w:hAnsi="Times New Roman" w:eastAsia="Times New Roman"/>
          <w:position w:val="2"/>
        </w:rPr>
        <w:t>.</w:t>
      </w:r>
    </w:p>
    <w:p>
      <w:pPr>
        <w:pStyle w:val="6"/>
        <w:spacing w:line="268" w:lineRule="exact"/>
      </w:pPr>
      <w:r>
        <w:t>③闭合开关</w:t>
      </w:r>
      <w:r>
        <w:rPr>
          <w:rFonts w:ascii="Times New Roman" w:hAnsi="Times New Roman" w:eastAsia="Times New Roman"/>
        </w:rPr>
        <w:t>S</w:t>
      </w:r>
      <w:r>
        <w:t xml:space="preserve">，调节 </w:t>
      </w:r>
      <w:r>
        <w:rPr>
          <w:rFonts w:ascii="Times New Roman" w:hAnsi="Times New Roman" w:eastAsia="Times New Roman"/>
          <w:i/>
        </w:rPr>
        <w:t xml:space="preserve">R </w:t>
      </w:r>
      <w:r>
        <w:t>的值使电流大小适当，在托盘内重新</w:t>
      </w:r>
    </w:p>
    <w:p>
      <w:pPr>
        <w:pStyle w:val="6"/>
        <w:tabs>
          <w:tab w:val="left" w:pos="2734"/>
          <w:tab w:val="left" w:pos="4414"/>
          <w:tab w:val="left" w:pos="6726"/>
        </w:tabs>
        <w:spacing w:before="91"/>
        <w:ind w:left="218"/>
      </w:pPr>
      <w:r>
        <w:t>加入</w:t>
      </w:r>
      <w:r>
        <w:rPr>
          <w:spacing w:val="-3"/>
        </w:rPr>
        <w:t>适</w:t>
      </w:r>
      <w:r>
        <w:t>量</w:t>
      </w:r>
      <w:r>
        <w:rPr>
          <w:spacing w:val="-3"/>
        </w:rPr>
        <w:t>细</w:t>
      </w:r>
      <w:r>
        <w:t>沙</w:t>
      </w:r>
      <w:r>
        <w:rPr>
          <w:spacing w:val="-3"/>
        </w:rPr>
        <w:t>，</w:t>
      </w:r>
      <w:r>
        <w:rPr>
          <w:spacing w:val="50"/>
        </w:rPr>
        <w:t>使</w:t>
      </w:r>
      <w:r>
        <w:rPr>
          <w:rFonts w:ascii="Times New Roman" w:eastAsia="Times New Roman"/>
        </w:rPr>
        <w:t>D</w:t>
      </w:r>
      <w:r>
        <w:rPr>
          <w:rFonts w:ascii="Times New Roman" w:eastAsia="Times New Roman"/>
          <w:u w:val="single"/>
        </w:rPr>
        <w:t xml:space="preserve"> </w:t>
      </w:r>
      <w:r>
        <w:rPr>
          <w:rFonts w:ascii="Times New Roman" w:eastAsia="Times New Roman"/>
          <w:u w:val="single"/>
        </w:rPr>
        <w:tab/>
      </w:r>
      <w:r>
        <w:t>；</w:t>
      </w:r>
      <w:r>
        <w:rPr>
          <w:spacing w:val="-3"/>
        </w:rPr>
        <w:t>然</w:t>
      </w:r>
      <w:r>
        <w:t>后</w:t>
      </w:r>
      <w:r>
        <w:rPr>
          <w:spacing w:val="-3"/>
        </w:rPr>
        <w:t>读</w:t>
      </w:r>
      <w:r>
        <w:t>出</w:t>
      </w:r>
      <w:r>
        <w:rPr>
          <w:u w:val="single"/>
        </w:rPr>
        <w:t xml:space="preserve"> </w:t>
      </w:r>
      <w:r>
        <w:rPr>
          <w:u w:val="single"/>
        </w:rPr>
        <w:tab/>
      </w:r>
      <w:r>
        <w:t>，</w:t>
      </w:r>
      <w:r>
        <w:rPr>
          <w:spacing w:val="-3"/>
        </w:rPr>
        <w:t>并用</w:t>
      </w:r>
      <w:r>
        <w:t>天平</w:t>
      </w:r>
      <w:r>
        <w:rPr>
          <w:spacing w:val="-3"/>
        </w:rPr>
        <w:t>称</w:t>
      </w:r>
      <w:r>
        <w:t>出</w:t>
      </w:r>
      <w:r>
        <w:rPr>
          <w:u w:val="single"/>
        </w:rPr>
        <w:t xml:space="preserve"> </w:t>
      </w:r>
      <w:r>
        <w:rPr>
          <w:u w:val="single"/>
        </w:rPr>
        <w:tab/>
      </w:r>
      <w:r>
        <w:t>．</w:t>
      </w:r>
    </w:p>
    <w:p>
      <w:pPr>
        <w:pStyle w:val="6"/>
        <w:tabs>
          <w:tab w:val="left" w:pos="2741"/>
        </w:tabs>
        <w:spacing w:before="91"/>
      </w:pPr>
      <w:r>
        <w:t>④用</w:t>
      </w:r>
      <w:r>
        <w:rPr>
          <w:spacing w:val="-3"/>
        </w:rPr>
        <w:t>米</w:t>
      </w:r>
      <w:r>
        <w:t>尺</w:t>
      </w:r>
      <w:r>
        <w:rPr>
          <w:spacing w:val="-3"/>
        </w:rPr>
        <w:t>测</w:t>
      </w:r>
      <w:r>
        <w:t>量</w:t>
      </w:r>
      <w:r>
        <w:rPr>
          <w:u w:val="single"/>
        </w:rPr>
        <w:t xml:space="preserve"> </w:t>
      </w:r>
      <w:r>
        <w:rPr>
          <w:u w:val="single"/>
        </w:rPr>
        <w:tab/>
      </w:r>
      <w:r>
        <w:t>．</w:t>
      </w:r>
    </w:p>
    <w:p>
      <w:pPr>
        <w:pStyle w:val="10"/>
        <w:numPr>
          <w:ilvl w:val="0"/>
          <w:numId w:val="31"/>
        </w:numPr>
        <w:tabs>
          <w:tab w:val="left" w:pos="886"/>
          <w:tab w:val="left" w:pos="8210"/>
        </w:tabs>
        <w:spacing w:before="91" w:after="0" w:line="240" w:lineRule="auto"/>
        <w:ind w:left="885" w:right="0" w:hanging="248"/>
        <w:jc w:val="left"/>
        <w:rPr>
          <w:rFonts w:ascii="Times New Roman" w:eastAsia="Times New Roman"/>
          <w:sz w:val="21"/>
        </w:rPr>
      </w:pPr>
      <w:r>
        <w:rPr>
          <w:sz w:val="21"/>
        </w:rPr>
        <w:t>用测</w:t>
      </w:r>
      <w:r>
        <w:rPr>
          <w:spacing w:val="-3"/>
          <w:sz w:val="21"/>
        </w:rPr>
        <w:t>得</w:t>
      </w:r>
      <w:r>
        <w:rPr>
          <w:sz w:val="21"/>
        </w:rPr>
        <w:t>的</w:t>
      </w:r>
      <w:r>
        <w:rPr>
          <w:spacing w:val="-3"/>
          <w:sz w:val="21"/>
        </w:rPr>
        <w:t>物</w:t>
      </w:r>
      <w:r>
        <w:rPr>
          <w:sz w:val="21"/>
        </w:rPr>
        <w:t>理</w:t>
      </w:r>
      <w:r>
        <w:rPr>
          <w:spacing w:val="-3"/>
          <w:sz w:val="21"/>
        </w:rPr>
        <w:t>量</w:t>
      </w:r>
      <w:r>
        <w:rPr>
          <w:sz w:val="21"/>
        </w:rPr>
        <w:t>和</w:t>
      </w:r>
      <w:r>
        <w:rPr>
          <w:spacing w:val="-3"/>
          <w:sz w:val="21"/>
        </w:rPr>
        <w:t>重力</w:t>
      </w:r>
      <w:r>
        <w:rPr>
          <w:sz w:val="21"/>
        </w:rPr>
        <w:t>加</w:t>
      </w:r>
      <w:r>
        <w:rPr>
          <w:spacing w:val="-3"/>
          <w:sz w:val="21"/>
        </w:rPr>
        <w:t>速</w:t>
      </w:r>
      <w:r>
        <w:rPr>
          <w:sz w:val="21"/>
        </w:rPr>
        <w:t>度</w:t>
      </w:r>
      <w:r>
        <w:rPr>
          <w:spacing w:val="-41"/>
          <w:sz w:val="21"/>
        </w:rPr>
        <w:t xml:space="preserve"> </w:t>
      </w:r>
      <w:r>
        <w:rPr>
          <w:rFonts w:ascii="Times New Roman" w:eastAsia="Times New Roman"/>
          <w:i/>
          <w:sz w:val="21"/>
        </w:rPr>
        <w:t>g</w:t>
      </w:r>
      <w:r>
        <w:rPr>
          <w:rFonts w:ascii="Times New Roman" w:eastAsia="Times New Roman"/>
          <w:i/>
          <w:spacing w:val="12"/>
          <w:sz w:val="21"/>
        </w:rPr>
        <w:t xml:space="preserve"> </w:t>
      </w:r>
      <w:r>
        <w:rPr>
          <w:spacing w:val="-3"/>
          <w:sz w:val="21"/>
        </w:rPr>
        <w:t>表</w:t>
      </w:r>
      <w:r>
        <w:rPr>
          <w:sz w:val="21"/>
        </w:rPr>
        <w:t>示</w:t>
      </w:r>
      <w:r>
        <w:rPr>
          <w:spacing w:val="-3"/>
          <w:sz w:val="21"/>
        </w:rPr>
        <w:t>磁</w:t>
      </w:r>
      <w:r>
        <w:rPr>
          <w:sz w:val="21"/>
        </w:rPr>
        <w:t>感</w:t>
      </w:r>
      <w:r>
        <w:rPr>
          <w:spacing w:val="-3"/>
          <w:sz w:val="21"/>
        </w:rPr>
        <w:t>应</w:t>
      </w:r>
      <w:r>
        <w:rPr>
          <w:sz w:val="21"/>
        </w:rPr>
        <w:t>强</w:t>
      </w:r>
      <w:r>
        <w:rPr>
          <w:spacing w:val="-3"/>
          <w:sz w:val="21"/>
        </w:rPr>
        <w:t>度</w:t>
      </w:r>
      <w:r>
        <w:rPr>
          <w:sz w:val="21"/>
        </w:rPr>
        <w:t>的大</w:t>
      </w:r>
      <w:r>
        <w:rPr>
          <w:spacing w:val="-3"/>
          <w:sz w:val="21"/>
        </w:rPr>
        <w:t>小</w:t>
      </w:r>
      <w:r>
        <w:rPr>
          <w:sz w:val="21"/>
        </w:rPr>
        <w:t>，</w:t>
      </w:r>
      <w:r>
        <w:rPr>
          <w:spacing w:val="-3"/>
          <w:sz w:val="21"/>
        </w:rPr>
        <w:t>可</w:t>
      </w:r>
      <w:r>
        <w:rPr>
          <w:sz w:val="21"/>
        </w:rPr>
        <w:t>以</w:t>
      </w:r>
      <w:r>
        <w:rPr>
          <w:spacing w:val="-3"/>
          <w:sz w:val="21"/>
        </w:rPr>
        <w:t>得</w:t>
      </w:r>
      <w:r>
        <w:rPr>
          <w:sz w:val="21"/>
        </w:rPr>
        <w:t>出</w:t>
      </w:r>
      <w:r>
        <w:rPr>
          <w:spacing w:val="-43"/>
          <w:sz w:val="21"/>
        </w:rPr>
        <w:t xml:space="preserve"> </w:t>
      </w:r>
      <w:r>
        <w:rPr>
          <w:rFonts w:ascii="Times New Roman" w:eastAsia="Times New Roman"/>
          <w:i/>
          <w:sz w:val="21"/>
        </w:rPr>
        <w:t>B</w:t>
      </w:r>
      <w:r>
        <w:rPr>
          <w:sz w:val="21"/>
        </w:rPr>
        <w:t>＝</w:t>
      </w:r>
      <w:r>
        <w:rPr>
          <w:sz w:val="21"/>
          <w:u w:val="single"/>
        </w:rPr>
        <w:t xml:space="preserve"> </w:t>
      </w:r>
      <w:r>
        <w:rPr>
          <w:sz w:val="21"/>
          <w:u w:val="single"/>
        </w:rPr>
        <w:tab/>
      </w:r>
      <w:r>
        <w:rPr>
          <w:rFonts w:ascii="Times New Roman" w:eastAsia="Times New Roman"/>
          <w:sz w:val="21"/>
        </w:rPr>
        <w:t>.</w:t>
      </w:r>
    </w:p>
    <w:p>
      <w:pPr>
        <w:pStyle w:val="10"/>
        <w:numPr>
          <w:ilvl w:val="0"/>
          <w:numId w:val="31"/>
        </w:numPr>
        <w:tabs>
          <w:tab w:val="left" w:pos="886"/>
          <w:tab w:val="left" w:pos="4878"/>
        </w:tabs>
        <w:spacing w:before="91" w:after="0" w:line="321" w:lineRule="auto"/>
        <w:ind w:left="218" w:right="251" w:firstLine="420"/>
        <w:jc w:val="left"/>
        <w:rPr>
          <w:sz w:val="21"/>
        </w:rPr>
      </w:pPr>
      <w:r>
        <w:rPr>
          <w:sz w:val="21"/>
        </w:rPr>
        <w:t>判定</w:t>
      </w:r>
      <w:r>
        <w:rPr>
          <w:spacing w:val="-3"/>
          <w:sz w:val="21"/>
        </w:rPr>
        <w:t>磁</w:t>
      </w:r>
      <w:r>
        <w:rPr>
          <w:sz w:val="21"/>
        </w:rPr>
        <w:t>感</w:t>
      </w:r>
      <w:r>
        <w:rPr>
          <w:spacing w:val="-3"/>
          <w:sz w:val="21"/>
        </w:rPr>
        <w:t>应</w:t>
      </w:r>
      <w:r>
        <w:rPr>
          <w:sz w:val="21"/>
        </w:rPr>
        <w:t>强度</w:t>
      </w:r>
      <w:r>
        <w:rPr>
          <w:spacing w:val="-3"/>
          <w:sz w:val="21"/>
        </w:rPr>
        <w:t>方</w:t>
      </w:r>
      <w:r>
        <w:rPr>
          <w:sz w:val="21"/>
        </w:rPr>
        <w:t>向</w:t>
      </w:r>
      <w:r>
        <w:rPr>
          <w:spacing w:val="-3"/>
          <w:sz w:val="21"/>
        </w:rPr>
        <w:t>的</w:t>
      </w:r>
      <w:r>
        <w:rPr>
          <w:sz w:val="21"/>
        </w:rPr>
        <w:t>方法</w:t>
      </w:r>
      <w:r>
        <w:rPr>
          <w:spacing w:val="-3"/>
          <w:sz w:val="21"/>
        </w:rPr>
        <w:t>是</w:t>
      </w:r>
      <w:r>
        <w:rPr>
          <w:sz w:val="21"/>
        </w:rPr>
        <w:t>：若</w:t>
      </w:r>
      <w:r>
        <w:rPr>
          <w:sz w:val="21"/>
          <w:u w:val="single"/>
        </w:rPr>
        <w:t xml:space="preserve"> </w:t>
      </w:r>
      <w:r>
        <w:rPr>
          <w:sz w:val="21"/>
          <w:u w:val="single"/>
        </w:rPr>
        <w:tab/>
      </w:r>
      <w:r>
        <w:rPr>
          <w:sz w:val="21"/>
        </w:rPr>
        <w:t>，</w:t>
      </w:r>
      <w:r>
        <w:rPr>
          <w:spacing w:val="-3"/>
          <w:sz w:val="21"/>
        </w:rPr>
        <w:t>磁</w:t>
      </w:r>
      <w:r>
        <w:rPr>
          <w:sz w:val="21"/>
        </w:rPr>
        <w:t>感应</w:t>
      </w:r>
      <w:r>
        <w:rPr>
          <w:spacing w:val="-3"/>
          <w:sz w:val="21"/>
        </w:rPr>
        <w:t>强</w:t>
      </w:r>
      <w:r>
        <w:rPr>
          <w:sz w:val="21"/>
        </w:rPr>
        <w:t>度</w:t>
      </w:r>
      <w:r>
        <w:rPr>
          <w:spacing w:val="-3"/>
          <w:sz w:val="21"/>
        </w:rPr>
        <w:t>方</w:t>
      </w:r>
      <w:r>
        <w:rPr>
          <w:sz w:val="21"/>
        </w:rPr>
        <w:t>向垂</w:t>
      </w:r>
      <w:r>
        <w:rPr>
          <w:spacing w:val="-3"/>
          <w:sz w:val="21"/>
        </w:rPr>
        <w:t>直</w:t>
      </w:r>
      <w:r>
        <w:rPr>
          <w:sz w:val="21"/>
        </w:rPr>
        <w:t>纸</w:t>
      </w:r>
      <w:r>
        <w:rPr>
          <w:spacing w:val="-3"/>
          <w:sz w:val="21"/>
        </w:rPr>
        <w:t>面向</w:t>
      </w:r>
      <w:r>
        <w:rPr>
          <w:sz w:val="21"/>
        </w:rPr>
        <w:t>外；</w:t>
      </w:r>
      <w:r>
        <w:rPr>
          <w:spacing w:val="-3"/>
          <w:sz w:val="21"/>
        </w:rPr>
        <w:t>反</w:t>
      </w:r>
      <w:r>
        <w:rPr>
          <w:sz w:val="21"/>
        </w:rPr>
        <w:t>之</w:t>
      </w:r>
      <w:r>
        <w:rPr>
          <w:spacing w:val="-3"/>
          <w:sz w:val="21"/>
        </w:rPr>
        <w:t>，</w:t>
      </w:r>
      <w:r>
        <w:rPr>
          <w:sz w:val="21"/>
        </w:rPr>
        <w:t>磁</w:t>
      </w:r>
      <w:r>
        <w:rPr>
          <w:spacing w:val="-3"/>
          <w:sz w:val="21"/>
        </w:rPr>
        <w:t>感</w:t>
      </w:r>
      <w:r>
        <w:rPr>
          <w:spacing w:val="-11"/>
          <w:sz w:val="21"/>
        </w:rPr>
        <w:t>应</w:t>
      </w:r>
      <w:r>
        <w:rPr>
          <w:sz w:val="21"/>
        </w:rPr>
        <w:t>强度</w:t>
      </w:r>
      <w:r>
        <w:rPr>
          <w:spacing w:val="-3"/>
          <w:sz w:val="21"/>
        </w:rPr>
        <w:t>方</w:t>
      </w:r>
      <w:r>
        <w:rPr>
          <w:sz w:val="21"/>
        </w:rPr>
        <w:t>向</w:t>
      </w:r>
      <w:r>
        <w:rPr>
          <w:spacing w:val="-3"/>
          <w:sz w:val="21"/>
        </w:rPr>
        <w:t>垂</w:t>
      </w:r>
      <w:r>
        <w:rPr>
          <w:sz w:val="21"/>
        </w:rPr>
        <w:t>直</w:t>
      </w:r>
      <w:r>
        <w:rPr>
          <w:spacing w:val="-3"/>
          <w:sz w:val="21"/>
        </w:rPr>
        <w:t>纸</w:t>
      </w:r>
      <w:r>
        <w:rPr>
          <w:sz w:val="21"/>
        </w:rPr>
        <w:t>面</w:t>
      </w:r>
      <w:r>
        <w:rPr>
          <w:spacing w:val="-3"/>
          <w:sz w:val="21"/>
        </w:rPr>
        <w:t>向</w:t>
      </w:r>
      <w:r>
        <w:rPr>
          <w:sz w:val="21"/>
        </w:rPr>
        <w:t>里．</w:t>
      </w:r>
    </w:p>
    <w:p>
      <w:pPr>
        <w:pStyle w:val="6"/>
        <w:spacing w:line="268" w:lineRule="exact"/>
      </w:pPr>
      <w:r>
        <w:t>【答案】</w:t>
      </w:r>
      <w:r>
        <w:rPr>
          <w:rFonts w:ascii="Times New Roman" w:eastAsia="Times New Roman"/>
        </w:rPr>
        <w:t>(1)</w:t>
      </w:r>
      <w:r>
        <w:t>图略</w:t>
      </w:r>
    </w:p>
    <w:p>
      <w:pPr>
        <w:pStyle w:val="6"/>
        <w:tabs>
          <w:tab w:val="left" w:pos="6534"/>
        </w:tabs>
        <w:spacing w:before="90" w:line="262" w:lineRule="exact"/>
        <w:rPr>
          <w:rFonts w:ascii="Times New Roman" w:hAnsi="Times New Roman" w:eastAsia="Times New Roman"/>
          <w:i/>
        </w:rPr>
      </w:pPr>
      <w:r>
        <w:rPr>
          <w:rFonts w:ascii="Times New Roman" w:hAnsi="Times New Roman" w:eastAsia="Times New Roman"/>
          <w:position w:val="2"/>
        </w:rPr>
        <w:t>(2)</w:t>
      </w:r>
      <w:r>
        <w:rPr>
          <w:position w:val="2"/>
        </w:rPr>
        <w:t>③重</w:t>
      </w:r>
      <w:r>
        <w:rPr>
          <w:spacing w:val="-3"/>
          <w:position w:val="2"/>
        </w:rPr>
        <w:t>新</w:t>
      </w:r>
      <w:r>
        <w:rPr>
          <w:position w:val="2"/>
        </w:rPr>
        <w:t>处</w:t>
      </w:r>
      <w:r>
        <w:rPr>
          <w:spacing w:val="-3"/>
          <w:position w:val="2"/>
        </w:rPr>
        <w:t>于</w:t>
      </w:r>
      <w:r>
        <w:rPr>
          <w:position w:val="2"/>
        </w:rPr>
        <w:t>平</w:t>
      </w:r>
      <w:r>
        <w:rPr>
          <w:spacing w:val="-3"/>
          <w:position w:val="2"/>
        </w:rPr>
        <w:t>衡</w:t>
      </w:r>
      <w:r>
        <w:rPr>
          <w:position w:val="2"/>
        </w:rPr>
        <w:t>状</w:t>
      </w:r>
      <w:r>
        <w:rPr>
          <w:spacing w:val="-3"/>
          <w:position w:val="2"/>
        </w:rPr>
        <w:t>态；</w:t>
      </w:r>
      <w:r>
        <w:rPr>
          <w:position w:val="2"/>
        </w:rPr>
        <w:t>电流</w:t>
      </w:r>
      <w:r>
        <w:rPr>
          <w:spacing w:val="-3"/>
          <w:position w:val="2"/>
        </w:rPr>
        <w:t>表</w:t>
      </w:r>
      <w:r>
        <w:rPr>
          <w:position w:val="2"/>
        </w:rPr>
        <w:t>的</w:t>
      </w:r>
      <w:r>
        <w:rPr>
          <w:spacing w:val="-3"/>
          <w:position w:val="2"/>
        </w:rPr>
        <w:t>示</w:t>
      </w:r>
      <w:r>
        <w:rPr>
          <w:position w:val="2"/>
        </w:rPr>
        <w:t>数</w:t>
      </w:r>
      <w:r>
        <w:rPr>
          <w:spacing w:val="-48"/>
          <w:position w:val="2"/>
        </w:rPr>
        <w:t xml:space="preserve"> </w:t>
      </w:r>
      <w:r>
        <w:rPr>
          <w:rFonts w:ascii="Times New Roman" w:hAnsi="Times New Roman" w:eastAsia="Times New Roman"/>
          <w:i/>
          <w:position w:val="2"/>
        </w:rPr>
        <w:t>I</w:t>
      </w:r>
      <w:r>
        <w:rPr>
          <w:position w:val="2"/>
        </w:rPr>
        <w:t>；此</w:t>
      </w:r>
      <w:r>
        <w:rPr>
          <w:spacing w:val="-3"/>
          <w:position w:val="2"/>
        </w:rPr>
        <w:t>时</w:t>
      </w:r>
      <w:r>
        <w:rPr>
          <w:position w:val="2"/>
        </w:rPr>
        <w:t>细</w:t>
      </w:r>
      <w:r>
        <w:rPr>
          <w:spacing w:val="-3"/>
          <w:position w:val="2"/>
        </w:rPr>
        <w:t>沙</w:t>
      </w:r>
      <w:r>
        <w:rPr>
          <w:position w:val="2"/>
        </w:rPr>
        <w:t>的</w:t>
      </w:r>
      <w:r>
        <w:rPr>
          <w:spacing w:val="-3"/>
          <w:position w:val="2"/>
        </w:rPr>
        <w:t>质</w:t>
      </w:r>
      <w:r>
        <w:rPr>
          <w:position w:val="2"/>
        </w:rPr>
        <w:t>量</w:t>
      </w:r>
      <w:r>
        <w:rPr>
          <w:spacing w:val="-48"/>
          <w:position w:val="2"/>
        </w:rPr>
        <w:t xml:space="preserve"> </w:t>
      </w:r>
      <w:r>
        <w:rPr>
          <w:rFonts w:ascii="Times New Roman" w:hAnsi="Times New Roman" w:eastAsia="Times New Roman"/>
          <w:i/>
          <w:position w:val="2"/>
        </w:rPr>
        <w:t>m</w:t>
      </w:r>
      <w:r>
        <w:rPr>
          <w:rFonts w:ascii="Times New Roman" w:hAnsi="Times New Roman" w:eastAsia="Times New Roman"/>
          <w:sz w:val="14"/>
        </w:rPr>
        <w:t>2</w:t>
      </w:r>
      <w:r>
        <w:rPr>
          <w:rFonts w:ascii="Times New Roman" w:hAnsi="Times New Roman" w:eastAsia="Times New Roman"/>
          <w:sz w:val="14"/>
        </w:rPr>
        <w:tab/>
      </w:r>
      <w:r>
        <w:rPr>
          <w:position w:val="2"/>
        </w:rPr>
        <w:t>④</w:t>
      </w:r>
      <w:r>
        <w:rPr>
          <w:rFonts w:ascii="Times New Roman" w:hAnsi="Times New Roman" w:eastAsia="Times New Roman"/>
          <w:position w:val="2"/>
        </w:rPr>
        <w:t>D</w:t>
      </w:r>
      <w:r>
        <w:rPr>
          <w:rFonts w:ascii="Times New Roman" w:hAnsi="Times New Roman" w:eastAsia="Times New Roman"/>
          <w:spacing w:val="-1"/>
          <w:position w:val="2"/>
        </w:rPr>
        <w:t xml:space="preserve"> </w:t>
      </w:r>
      <w:r>
        <w:rPr>
          <w:position w:val="2"/>
        </w:rPr>
        <w:t>的</w:t>
      </w:r>
      <w:r>
        <w:rPr>
          <w:spacing w:val="-3"/>
          <w:position w:val="2"/>
        </w:rPr>
        <w:t>底</w:t>
      </w:r>
      <w:r>
        <w:rPr>
          <w:position w:val="2"/>
        </w:rPr>
        <w:t>边</w:t>
      </w:r>
      <w:r>
        <w:rPr>
          <w:spacing w:val="-3"/>
          <w:position w:val="2"/>
        </w:rPr>
        <w:t>长</w:t>
      </w:r>
      <w:r>
        <w:rPr>
          <w:position w:val="2"/>
        </w:rPr>
        <w:t>度</w:t>
      </w:r>
      <w:r>
        <w:rPr>
          <w:spacing w:val="-53"/>
          <w:position w:val="2"/>
        </w:rPr>
        <w:t xml:space="preserve"> </w:t>
      </w:r>
      <w:r>
        <w:rPr>
          <w:rFonts w:ascii="Times New Roman" w:hAnsi="Times New Roman" w:eastAsia="Times New Roman"/>
          <w:i/>
          <w:position w:val="2"/>
        </w:rPr>
        <w:t>l</w:t>
      </w:r>
    </w:p>
    <w:p>
      <w:pPr>
        <w:spacing w:before="0" w:line="179" w:lineRule="exact"/>
        <w:ind w:left="883" w:right="0" w:firstLine="0"/>
        <w:jc w:val="left"/>
        <w:rPr>
          <w:rFonts w:ascii="Times New Roman" w:eastAsia="Times New Roman"/>
          <w:i/>
          <w:sz w:val="21"/>
        </w:rPr>
      </w:pPr>
      <w:r>
        <w:rPr>
          <w:rFonts w:ascii="Times New Roman" w:eastAsia="Times New Roman"/>
          <w:i/>
          <w:position w:val="2"/>
          <w:sz w:val="21"/>
          <w:u w:val="single"/>
        </w:rPr>
        <w:t>|m</w:t>
      </w:r>
      <w:r>
        <w:rPr>
          <w:rFonts w:ascii="Times New Roman" w:eastAsia="Times New Roman"/>
          <w:i/>
          <w:sz w:val="14"/>
          <w:u w:val="single"/>
        </w:rPr>
        <w:t>2</w:t>
      </w:r>
      <w:r>
        <w:rPr>
          <w:i/>
          <w:position w:val="2"/>
          <w:sz w:val="22"/>
          <w:u w:val="single"/>
        </w:rPr>
        <w:t>－</w:t>
      </w:r>
      <w:r>
        <w:rPr>
          <w:rFonts w:ascii="Times New Roman" w:eastAsia="Times New Roman"/>
          <w:i/>
          <w:position w:val="2"/>
          <w:sz w:val="21"/>
          <w:u w:val="single"/>
        </w:rPr>
        <w:t>m</w:t>
      </w:r>
      <w:r>
        <w:rPr>
          <w:rFonts w:ascii="Times New Roman" w:eastAsia="Times New Roman"/>
          <w:i/>
          <w:sz w:val="14"/>
          <w:u w:val="single"/>
        </w:rPr>
        <w:t>1</w:t>
      </w:r>
      <w:r>
        <w:rPr>
          <w:rFonts w:ascii="Times New Roman" w:eastAsia="Times New Roman"/>
          <w:i/>
          <w:position w:val="2"/>
          <w:sz w:val="21"/>
          <w:u w:val="single"/>
        </w:rPr>
        <w:t>|g</w:t>
      </w:r>
    </w:p>
    <w:p>
      <w:pPr>
        <w:tabs>
          <w:tab w:val="left" w:pos="1255"/>
          <w:tab w:val="left" w:pos="1757"/>
        </w:tabs>
        <w:spacing w:before="0" w:line="237" w:lineRule="auto"/>
        <w:ind w:left="638" w:right="0" w:firstLine="0"/>
        <w:jc w:val="left"/>
        <w:rPr>
          <w:rFonts w:ascii="Times New Roman" w:eastAsia="Times New Roman"/>
          <w:sz w:val="14"/>
        </w:rPr>
      </w:pPr>
      <w:r>
        <w:pict>
          <v:group id="_x0000_s1550" o:spid="_x0000_s1550" o:spt="203" style="position:absolute;left:0pt;margin-left:444.05pt;margin-top:17.3pt;height:89pt;width:74.7pt;mso-position-horizontal-relative:page;z-index:-254740480;mso-width-relative:page;mso-height-relative:page;" coordorigin="8882,347" coordsize="1494,1780">
            <o:lock v:ext="edit"/>
            <v:rect id="_x0000_s1551" o:spid="_x0000_s1551" o:spt="1" style="position:absolute;left:8909;top:354;height:672;width:513;" filled="f" stroked="t" coordsize="21600,21600">
              <v:path/>
              <v:fill on="f" focussize="0,0"/>
              <v:stroke color="#000000"/>
              <v:imagedata o:title=""/>
              <o:lock v:ext="edit"/>
            </v:rect>
            <v:shape id="_x0000_s1552" o:spid="_x0000_s1552" o:spt="75" type="#_x0000_t75" style="position:absolute;left:9042;top:1318;height:205;width:159;" filled="f" stroked="f" coordsize="21600,21600">
              <v:path/>
              <v:fill on="f" focussize="0,0"/>
              <v:stroke on="f"/>
              <v:imagedata r:id="rId90" o:title=""/>
              <o:lock v:ext="edit" aspectratio="t"/>
            </v:shape>
            <v:shape id="_x0000_s1553" o:spid="_x0000_s1553" style="position:absolute;left:9014;top:941;height:402;width:62;" filled="f" stroked="t" coordorigin="9014,941" coordsize="62,402" path="m9019,941l9016,1006,9014,1069,9015,1129,9019,1182,9029,1229,9042,1270,9059,1307,9076,1343e">
              <v:path arrowok="t"/>
              <v:fill on="f" focussize="0,0"/>
              <v:stroke color="#000000"/>
              <v:imagedata o:title=""/>
              <o:lock v:ext="edit"/>
            </v:shape>
            <v:shape id="_x0000_s1554" o:spid="_x0000_s1554" o:spt="75" type="#_x0000_t75" style="position:absolute;left:9379;top:1294;height:171;width:196;" filled="f" stroked="f" coordsize="21600,21600">
              <v:path/>
              <v:fill on="f" focussize="0,0"/>
              <v:stroke on="f"/>
              <v:imagedata r:id="rId91" o:title=""/>
              <o:lock v:ext="edit" aspectratio="t"/>
            </v:shape>
            <v:shape id="_x0000_s1555" o:spid="_x0000_s1555" style="position:absolute;left:9307;top:961;height:402;width:137;" filled="f" stroked="t" coordorigin="9307,961" coordsize="137,402" path="m9319,961l9312,1026,9307,1089,9309,1149,9319,1202,9340,1249,9370,1290,9405,1327,9444,1363e">
              <v:path arrowok="t"/>
              <v:fill on="f" focussize="0,0"/>
              <v:stroke color="#000000"/>
              <v:imagedata o:title=""/>
              <o:lock v:ext="edit"/>
            </v:shape>
            <v:shape id="_x0000_s1556" o:spid="_x0000_s1556" style="position:absolute;left:8993;top:913;height:61;width:61;" fillcolor="#FFFFFF" filled="t" stroked="f" coordorigin="8993,913" coordsize="61,61" path="m9023,913l9012,915,9002,922,8995,932,8993,944,8995,956,9002,965,9012,972,9023,974,9035,972,9045,965,9052,956,9054,944,9052,932,9045,922,9035,915,9023,913xe">
              <v:path arrowok="t"/>
              <v:fill on="t" focussize="0,0"/>
              <v:stroke on="f"/>
              <v:imagedata o:title=""/>
              <o:lock v:ext="edit"/>
            </v:shape>
            <v:shape id="_x0000_s1557" o:spid="_x0000_s1557" style="position:absolute;left:8993;top:913;height:61;width:61;" filled="f" stroked="t" coordorigin="8993,913" coordsize="61,61" path="m9023,913l9012,915,9002,922,8995,932,8993,944,8995,956,9002,965,9012,972,9023,974,9035,972,9045,965,9052,956,9054,944,9052,932,9045,922,9035,915,9023,913xe">
              <v:path arrowok="t"/>
              <v:fill on="f" focussize="0,0"/>
              <v:stroke color="#000000"/>
              <v:imagedata o:title=""/>
              <o:lock v:ext="edit"/>
            </v:shape>
            <v:shape id="_x0000_s1558" o:spid="_x0000_s1558" style="position:absolute;left:9281;top:926;height:61;width:61;" fillcolor="#FFFFFF" filled="t" stroked="f" coordorigin="9281,926" coordsize="61,61" path="m9311,926l9300,928,9290,935,9283,945,9281,956,9283,968,9290,978,9300,985,9311,987,9323,985,9333,978,9340,968,9342,956,9340,945,9333,935,9323,928,9311,926xe">
              <v:path arrowok="t"/>
              <v:fill on="t" focussize="0,0"/>
              <v:stroke on="f"/>
              <v:imagedata o:title=""/>
              <o:lock v:ext="edit"/>
            </v:shape>
            <v:shape id="_x0000_s1559" o:spid="_x0000_s1559" style="position:absolute;left:9281;top:926;height:61;width:61;" filled="f" stroked="t" coordorigin="9281,926" coordsize="61,61" path="m9311,926l9300,928,9290,935,9283,945,9281,956,9283,968,9290,978,9300,985,9311,987,9323,985,9333,978,9340,968,9342,956,9340,945,9333,935,9323,928,9311,926xe">
              <v:path arrowok="t"/>
              <v:fill on="f" focussize="0,0"/>
              <v:stroke color="#000000"/>
              <v:imagedata o:title=""/>
              <o:lock v:ext="edit"/>
            </v:shape>
            <v:rect id="_x0000_s1560" o:spid="_x0000_s1560" o:spt="1" style="position:absolute;left:8909;top:1571;height:429;width:1459;" filled="f" stroked="t" coordsize="21600,21600">
              <v:path/>
              <v:fill on="f" focussize="0,0"/>
              <v:stroke color="#000000"/>
              <v:imagedata o:title=""/>
              <o:lock v:ext="edit"/>
            </v:rect>
            <v:shape id="_x0000_s1561" o:spid="_x0000_s1561" style="position:absolute;left:8889;top:1486;height:143;width:764;" fillcolor="#FFFFFF" filled="t" stroked="f" coordorigin="8889,1486" coordsize="764,143" path="m9653,1557l9581,1515,9501,1500,9399,1490,9281,1486,9163,1490,9061,1500,8981,1515,8928,1535,8926,1537,8923,1534,8899,1534,8889,1544,8889,1568,8899,1578,8923,1578,8925,1576,8928,1580,8981,1600,9061,1615,9163,1625,9281,1629,9399,1625,9501,1615,9581,1600,9634,1580,9653,1557e">
              <v:path arrowok="t"/>
              <v:fill on="t" focussize="0,0"/>
              <v:stroke on="f"/>
              <v:imagedata o:title=""/>
              <o:lock v:ext="edit"/>
            </v:shape>
            <v:shape id="_x0000_s1562" o:spid="_x0000_s1562" style="position:absolute;left:8889;top:1534;height:44;width:44;" filled="f" stroked="t" coordorigin="8889,1534" coordsize="44,44" path="m8911,1534l8899,1534,8889,1544,8889,1556,8889,1568,8899,1578,8911,1578,8923,1578,8933,1568,8933,1556,8933,1544,8923,1534,8911,1534xe">
              <v:path arrowok="t"/>
              <v:fill on="f" focussize="0,0"/>
              <v:stroke color="#000000"/>
              <v:imagedata o:title=""/>
              <o:lock v:ext="edit"/>
            </v:shape>
            <v:shape id="_x0000_s1563" o:spid="_x0000_s1563" style="position:absolute;left:9640;top:1545;height:44;width:44;" fillcolor="#FFFFFF" filled="t" stroked="f" coordorigin="9640,1545" coordsize="44,44" path="m9674,1545l9650,1545,9640,1555,9640,1579,9650,1589,9674,1589,9684,1579,9684,1555,9674,1545xe">
              <v:path arrowok="t"/>
              <v:fill on="t" focussize="0,0"/>
              <v:stroke on="f"/>
              <v:imagedata o:title=""/>
              <o:lock v:ext="edit"/>
            </v:shape>
            <v:shape id="_x0000_s1564" o:spid="_x0000_s1564" style="position:absolute;left:9640;top:1545;height:44;width:44;" filled="f" stroked="t" coordorigin="9640,1545" coordsize="44,44" path="m9662,1545l9650,1545,9640,1555,9640,1567,9640,1579,9650,1589,9662,1589,9674,1589,9684,1579,9684,1567,9684,1555,9674,1545,9662,1545xe">
              <v:path arrowok="t"/>
              <v:fill on="f" focussize="0,0"/>
              <v:stroke color="#000000"/>
              <v:imagedata o:title=""/>
              <o:lock v:ext="edit"/>
            </v:shape>
            <v:shape id="_x0000_s1565" o:spid="_x0000_s1565" o:spt="75" type="#_x0000_t75" style="position:absolute;left:9083;top:1810;height:243;width:502;" filled="f" stroked="f" coordsize="21600,21600">
              <v:path/>
              <v:fill on="f" focussize="0,0"/>
              <v:stroke on="f"/>
              <v:imagedata r:id="rId92" o:title=""/>
              <o:lock v:ext="edit" aspectratio="t"/>
            </v:shape>
            <v:shape id="_x0000_s1566" o:spid="_x0000_s1566" style="position:absolute;left:9902;top:1871;height:248;width:248;" fillcolor="#FFFFFF" filled="t" stroked="f" coordorigin="9902,1871" coordsize="248,248" path="m10026,1871l9978,1881,9938,1907,9912,1947,9902,1995,9912,2043,9938,2083,9978,2109,10026,2119,10074,2109,10114,2083,10140,2043,10150,1995,10140,1947,10114,1907,10074,1881,10026,1871xe">
              <v:path arrowok="t"/>
              <v:fill on="t" focussize="0,0"/>
              <v:stroke on="f"/>
              <v:imagedata o:title=""/>
              <o:lock v:ext="edit"/>
            </v:shape>
            <v:shape id="_x0000_s1567" o:spid="_x0000_s1567" style="position:absolute;left:9902;top:1871;height:248;width:248;" filled="f" stroked="t" coordorigin="9902,1871" coordsize="248,248" path="m10026,1871l9978,1881,9938,1907,9912,1947,9902,1995,9912,2043,9938,2083,9978,2109,10026,2119,10074,2109,10114,2083,10140,2043,10150,1995,10140,1947,10114,1907,10074,1881,10026,1871xe">
              <v:path arrowok="t"/>
              <v:fill on="f" focussize="0,0"/>
              <v:stroke color="#000000"/>
              <v:imagedata o:title=""/>
              <o:lock v:ext="edit"/>
            </v:shape>
            <v:line id="_x0000_s1568" o:spid="_x0000_s1568" o:spt="20" style="position:absolute;left:9792;top:1916;height:0;width:91;" stroked="t" coordsize="21600,21600">
              <v:path arrowok="t"/>
              <v:fill focussize="0,0"/>
              <v:stroke color="#000000"/>
              <v:imagedata o:title=""/>
              <o:lock v:ext="edit"/>
            </v:line>
          </v:group>
        </w:pict>
      </w:r>
      <w:r>
        <w:rPr>
          <w:rFonts w:ascii="Times New Roman" w:eastAsia="Times New Roman"/>
          <w:position w:val="2"/>
          <w:sz w:val="21"/>
        </w:rPr>
        <w:t>(3)</w:t>
      </w:r>
      <w:r>
        <w:rPr>
          <w:rFonts w:ascii="Times New Roman" w:eastAsia="Times New Roman"/>
          <w:position w:val="2"/>
          <w:sz w:val="21"/>
        </w:rPr>
        <w:tab/>
      </w:r>
      <w:r>
        <w:rPr>
          <w:rFonts w:ascii="Times New Roman" w:eastAsia="Times New Roman"/>
          <w:i/>
          <w:position w:val="-8"/>
          <w:sz w:val="21"/>
        </w:rPr>
        <w:t>Il</w:t>
      </w:r>
      <w:r>
        <w:rPr>
          <w:rFonts w:ascii="Times New Roman" w:eastAsia="Times New Roman"/>
          <w:i/>
          <w:position w:val="-8"/>
          <w:sz w:val="21"/>
        </w:rPr>
        <w:tab/>
      </w:r>
      <w:r>
        <w:rPr>
          <w:position w:val="2"/>
          <w:sz w:val="21"/>
        </w:rPr>
        <w:t>；</w:t>
      </w:r>
      <w:r>
        <w:rPr>
          <w:rFonts w:ascii="Times New Roman" w:eastAsia="Times New Roman"/>
          <w:position w:val="2"/>
          <w:sz w:val="21"/>
        </w:rPr>
        <w:t>(4)</w:t>
      </w:r>
      <w:r>
        <w:rPr>
          <w:rFonts w:ascii="Times New Roman" w:eastAsia="Times New Roman"/>
          <w:i/>
          <w:position w:val="2"/>
          <w:sz w:val="21"/>
        </w:rPr>
        <w:t>m</w:t>
      </w:r>
      <w:r>
        <w:rPr>
          <w:rFonts w:ascii="Times New Roman" w:eastAsia="Times New Roman"/>
          <w:sz w:val="14"/>
        </w:rPr>
        <w:t>2</w:t>
      </w:r>
      <w:r>
        <w:rPr>
          <w:position w:val="2"/>
          <w:sz w:val="21"/>
        </w:rPr>
        <w:t>＞</w:t>
      </w:r>
      <w:r>
        <w:rPr>
          <w:rFonts w:ascii="Times New Roman" w:eastAsia="Times New Roman"/>
          <w:i/>
          <w:position w:val="2"/>
          <w:sz w:val="21"/>
        </w:rPr>
        <w:t>m</w:t>
      </w:r>
      <w:r>
        <w:rPr>
          <w:rFonts w:ascii="Times New Roman" w:eastAsia="Times New Roman"/>
          <w:sz w:val="14"/>
        </w:rPr>
        <w:t>1</w:t>
      </w:r>
    </w:p>
    <w:p>
      <w:pPr>
        <w:spacing w:after="0" w:line="237" w:lineRule="auto"/>
        <w:jc w:val="left"/>
        <w:rPr>
          <w:rFonts w:ascii="Times New Roman" w:eastAsia="Times New Roman"/>
          <w:sz w:val="14"/>
        </w:rPr>
        <w:sectPr>
          <w:footerReference r:id="rId4" w:type="default"/>
          <w:pgSz w:w="11910" w:h="16840"/>
          <w:pgMar w:top="1460" w:right="1160" w:bottom="1060" w:left="1200" w:header="0" w:footer="874" w:gutter="0"/>
          <w:pgNumType w:start="17"/>
        </w:sectPr>
      </w:pPr>
    </w:p>
    <w:p>
      <w:pPr>
        <w:pStyle w:val="6"/>
        <w:spacing w:before="91" w:line="321" w:lineRule="auto"/>
        <w:ind w:left="218" w:firstLine="420"/>
      </w:pPr>
      <w:r>
        <w:rPr>
          <w:rFonts w:ascii="Times New Roman" w:hAnsi="Times New Roman" w:eastAsia="Times New Roman"/>
          <w:color w:val="FF0000"/>
        </w:rPr>
        <w:t>2013-23.</w:t>
      </w:r>
      <w:r>
        <w:t>某学生实验小组利用图</w:t>
      </w:r>
      <w:r>
        <w:rPr>
          <w:rFonts w:ascii="Times New Roman" w:hAnsi="Times New Roman" w:eastAsia="Times New Roman"/>
        </w:rPr>
        <w:t>(a)</w:t>
      </w:r>
      <w:r>
        <w:t>所示电路，测量多用电表内电池的电动势和电阻“</w:t>
      </w:r>
      <w:r>
        <w:rPr>
          <w:rFonts w:ascii="Times New Roman" w:hAnsi="Times New Roman" w:eastAsia="Times New Roman"/>
        </w:rPr>
        <w:t>×1k</w:t>
      </w:r>
      <w:r>
        <w:t>”挡内部电路的总电阻。使用的器材有：</w:t>
      </w:r>
    </w:p>
    <w:p>
      <w:pPr>
        <w:pStyle w:val="6"/>
        <w:spacing w:line="268" w:lineRule="exact"/>
      </w:pPr>
      <w:r>
        <w:t>多用电表；</w:t>
      </w:r>
    </w:p>
    <w:p>
      <w:pPr>
        <w:pStyle w:val="6"/>
        <w:spacing w:before="91" w:line="321" w:lineRule="auto"/>
        <w:ind w:right="3362"/>
        <w:rPr>
          <w:rFonts w:ascii="Times New Roman" w:hAnsi="Times New Roman" w:eastAsia="Times New Roman"/>
        </w:rPr>
      </w:pPr>
      <w:r>
        <w:t xml:space="preserve">电压表：量程 </w:t>
      </w:r>
      <w:r>
        <w:rPr>
          <w:rFonts w:ascii="Times New Roman" w:hAnsi="Times New Roman" w:eastAsia="Times New Roman"/>
        </w:rPr>
        <w:t>5V</w:t>
      </w:r>
      <w:r>
        <w:t xml:space="preserve">，内阻十几千欧； 滑动变阻器：最大阻值 </w:t>
      </w:r>
      <w:r>
        <w:rPr>
          <w:rFonts w:ascii="Times New Roman" w:hAnsi="Times New Roman" w:eastAsia="Times New Roman"/>
        </w:rPr>
        <w:t>5kΩ</w:t>
      </w:r>
    </w:p>
    <w:p>
      <w:pPr>
        <w:pStyle w:val="6"/>
        <w:spacing w:line="268" w:lineRule="exact"/>
      </w:pPr>
      <w:r>
        <w:t>导线若干。</w:t>
      </w:r>
    </w:p>
    <w:p>
      <w:pPr>
        <w:pStyle w:val="6"/>
        <w:spacing w:before="91"/>
      </w:pPr>
      <w:r>
        <w:t>回答下列问题：</w:t>
      </w:r>
    </w:p>
    <w:p>
      <w:pPr>
        <w:spacing w:before="10" w:line="324" w:lineRule="auto"/>
        <w:ind w:left="434" w:right="1382" w:firstLine="0"/>
        <w:jc w:val="left"/>
        <w:rPr>
          <w:sz w:val="18"/>
        </w:rPr>
      </w:pPr>
      <w:r>
        <w:br w:type="column"/>
      </w:r>
      <w:r>
        <w:rPr>
          <w:sz w:val="18"/>
        </w:rPr>
        <w:t>多用电表</w:t>
      </w:r>
    </w:p>
    <w:p>
      <w:pPr>
        <w:pStyle w:val="6"/>
        <w:spacing w:before="8"/>
        <w:ind w:left="0"/>
        <w:rPr>
          <w:sz w:val="13"/>
        </w:rPr>
      </w:pPr>
    </w:p>
    <w:p>
      <w:pPr>
        <w:tabs>
          <w:tab w:val="left" w:pos="967"/>
        </w:tabs>
        <w:spacing w:before="0" w:line="217" w:lineRule="exact"/>
        <w:ind w:left="257" w:right="0" w:firstLine="0"/>
        <w:jc w:val="left"/>
        <w:rPr>
          <w:sz w:val="18"/>
        </w:rPr>
      </w:pPr>
      <w:r>
        <w:rPr>
          <w:position w:val="-2"/>
          <w:sz w:val="18"/>
        </w:rPr>
        <w:t>黑</w:t>
      </w:r>
      <w:r>
        <w:rPr>
          <w:position w:val="-2"/>
          <w:sz w:val="18"/>
        </w:rPr>
        <w:tab/>
      </w:r>
      <w:r>
        <w:rPr>
          <w:sz w:val="18"/>
        </w:rPr>
        <w:t>红</w:t>
      </w:r>
    </w:p>
    <w:p>
      <w:pPr>
        <w:tabs>
          <w:tab w:val="left" w:pos="1116"/>
        </w:tabs>
        <w:spacing w:before="0" w:line="175" w:lineRule="auto"/>
        <w:ind w:left="218" w:right="0" w:firstLine="0"/>
        <w:jc w:val="left"/>
        <w:rPr>
          <w:rFonts w:ascii="Times New Roman"/>
          <w:sz w:val="18"/>
        </w:rPr>
      </w:pPr>
      <w:r>
        <w:rPr>
          <w:rFonts w:ascii="Times New Roman"/>
          <w:position w:val="-8"/>
          <w:sz w:val="18"/>
        </w:rPr>
        <w:t>1</w:t>
      </w:r>
      <w:r>
        <w:rPr>
          <w:rFonts w:ascii="Times New Roman"/>
          <w:position w:val="-8"/>
          <w:sz w:val="18"/>
        </w:rPr>
        <w:tab/>
      </w:r>
      <w:r>
        <w:rPr>
          <w:rFonts w:ascii="Times New Roman"/>
          <w:sz w:val="18"/>
        </w:rPr>
        <w:t>2</w:t>
      </w:r>
    </w:p>
    <w:p>
      <w:pPr>
        <w:spacing w:before="185" w:line="206" w:lineRule="auto"/>
        <w:ind w:left="1395" w:right="0" w:firstLine="0"/>
        <w:jc w:val="left"/>
        <w:rPr>
          <w:rFonts w:ascii="Times New Roman"/>
          <w:i/>
          <w:sz w:val="18"/>
        </w:rPr>
      </w:pPr>
      <w:r>
        <w:rPr>
          <w:rFonts w:ascii="Times New Roman"/>
          <w:position w:val="-8"/>
          <w:sz w:val="18"/>
        </w:rPr>
        <w:t xml:space="preserve">V </w:t>
      </w:r>
      <w:r>
        <w:rPr>
          <w:rFonts w:ascii="Times New Roman"/>
          <w:i/>
          <w:sz w:val="18"/>
        </w:rPr>
        <w:t>+</w:t>
      </w:r>
    </w:p>
    <w:p>
      <w:pPr>
        <w:spacing w:before="0" w:line="213" w:lineRule="exact"/>
        <w:ind w:left="989" w:right="773" w:firstLine="0"/>
        <w:jc w:val="center"/>
        <w:rPr>
          <w:rFonts w:ascii="Times New Roman" w:eastAsia="Times New Roman"/>
          <w:sz w:val="18"/>
        </w:rPr>
      </w:pPr>
      <w:r>
        <w:rPr>
          <w:sz w:val="18"/>
        </w:rPr>
        <w:t>图</w:t>
      </w:r>
      <w:r>
        <w:rPr>
          <w:rFonts w:ascii="Times New Roman" w:eastAsia="Times New Roman"/>
          <w:sz w:val="18"/>
        </w:rPr>
        <w:t>(a)</w:t>
      </w:r>
    </w:p>
    <w:p>
      <w:pPr>
        <w:spacing w:after="0" w:line="213" w:lineRule="exact"/>
        <w:jc w:val="center"/>
        <w:rPr>
          <w:rFonts w:ascii="Times New Roman" w:eastAsia="Times New Roman"/>
          <w:sz w:val="18"/>
        </w:rPr>
        <w:sectPr>
          <w:type w:val="continuous"/>
          <w:pgSz w:w="11910" w:h="16840"/>
          <w:pgMar w:top="1400" w:right="1160" w:bottom="1100" w:left="1200" w:header="720" w:footer="720" w:gutter="0"/>
          <w:cols w:equalWidth="0" w:num="2">
            <w:col w:w="7319" w:space="48"/>
            <w:col w:w="2183"/>
          </w:cols>
        </w:sectPr>
      </w:pPr>
    </w:p>
    <w:p>
      <w:pPr>
        <w:pStyle w:val="10"/>
        <w:numPr>
          <w:ilvl w:val="0"/>
          <w:numId w:val="32"/>
        </w:numPr>
        <w:tabs>
          <w:tab w:val="left" w:pos="886"/>
          <w:tab w:val="left" w:pos="6676"/>
        </w:tabs>
        <w:spacing w:before="91" w:after="0" w:line="240" w:lineRule="auto"/>
        <w:ind w:left="885" w:right="0" w:hanging="248"/>
        <w:jc w:val="left"/>
        <w:rPr>
          <w:sz w:val="21"/>
        </w:rPr>
      </w:pPr>
      <w:r>
        <w:rPr>
          <w:sz w:val="21"/>
        </w:rPr>
        <w:t>将多</w:t>
      </w:r>
      <w:r>
        <w:rPr>
          <w:spacing w:val="-3"/>
          <w:sz w:val="21"/>
        </w:rPr>
        <w:t>用</w:t>
      </w:r>
      <w:r>
        <w:rPr>
          <w:sz w:val="21"/>
        </w:rPr>
        <w:t>电</w:t>
      </w:r>
      <w:r>
        <w:rPr>
          <w:spacing w:val="-3"/>
          <w:sz w:val="21"/>
        </w:rPr>
        <w:t>表</w:t>
      </w:r>
      <w:r>
        <w:rPr>
          <w:sz w:val="21"/>
        </w:rPr>
        <w:t>挡</w:t>
      </w:r>
      <w:r>
        <w:rPr>
          <w:spacing w:val="-3"/>
          <w:sz w:val="21"/>
        </w:rPr>
        <w:t>位</w:t>
      </w:r>
      <w:r>
        <w:rPr>
          <w:sz w:val="21"/>
        </w:rPr>
        <w:t>调</w:t>
      </w:r>
      <w:r>
        <w:rPr>
          <w:spacing w:val="-3"/>
          <w:sz w:val="21"/>
        </w:rPr>
        <w:t>到电</w:t>
      </w:r>
      <w:r>
        <w:rPr>
          <w:sz w:val="21"/>
        </w:rPr>
        <w:t>阻</w:t>
      </w:r>
      <w:r>
        <w:rPr>
          <w:spacing w:val="-8"/>
          <w:sz w:val="21"/>
        </w:rPr>
        <w:t>“</w:t>
      </w:r>
      <w:r>
        <w:rPr>
          <w:rFonts w:ascii="Times New Roman" w:hAnsi="Times New Roman" w:eastAsia="Times New Roman"/>
          <w:spacing w:val="-8"/>
          <w:sz w:val="21"/>
        </w:rPr>
        <w:t>×1</w:t>
      </w:r>
      <w:r>
        <w:rPr>
          <w:rFonts w:ascii="Times New Roman" w:hAnsi="Times New Roman" w:eastAsia="Times New Roman"/>
          <w:spacing w:val="-6"/>
          <w:sz w:val="21"/>
        </w:rPr>
        <w:t xml:space="preserve"> </w:t>
      </w:r>
      <w:r>
        <w:rPr>
          <w:rFonts w:ascii="Times New Roman" w:hAnsi="Times New Roman" w:eastAsia="Times New Roman"/>
          <w:sz w:val="21"/>
        </w:rPr>
        <w:t>k</w:t>
      </w:r>
      <w:r>
        <w:rPr>
          <w:sz w:val="21"/>
        </w:rPr>
        <w:t>”</w:t>
      </w:r>
      <w:r>
        <w:rPr>
          <w:spacing w:val="-3"/>
          <w:sz w:val="21"/>
        </w:rPr>
        <w:t>挡</w:t>
      </w:r>
      <w:r>
        <w:rPr>
          <w:sz w:val="21"/>
        </w:rPr>
        <w:t>，</w:t>
      </w:r>
      <w:r>
        <w:rPr>
          <w:spacing w:val="-3"/>
          <w:sz w:val="21"/>
        </w:rPr>
        <w:t>再</w:t>
      </w:r>
      <w:r>
        <w:rPr>
          <w:sz w:val="21"/>
        </w:rPr>
        <w:t>将</w:t>
      </w:r>
      <w:r>
        <w:rPr>
          <w:spacing w:val="-3"/>
          <w:sz w:val="21"/>
        </w:rPr>
        <w:t>红</w:t>
      </w:r>
      <w:r>
        <w:rPr>
          <w:sz w:val="21"/>
        </w:rPr>
        <w:t>表</w:t>
      </w:r>
      <w:r>
        <w:rPr>
          <w:spacing w:val="-3"/>
          <w:sz w:val="21"/>
        </w:rPr>
        <w:t>笔</w:t>
      </w:r>
      <w:r>
        <w:rPr>
          <w:sz w:val="21"/>
        </w:rPr>
        <w:t>和黑</w:t>
      </w:r>
      <w:r>
        <w:rPr>
          <w:spacing w:val="-3"/>
          <w:sz w:val="21"/>
        </w:rPr>
        <w:t>表</w:t>
      </w:r>
      <w:r>
        <w:rPr>
          <w:sz w:val="21"/>
        </w:rPr>
        <w:t>笔</w:t>
      </w:r>
      <w:r>
        <w:rPr>
          <w:sz w:val="21"/>
          <w:u w:val="single"/>
        </w:rPr>
        <w:t xml:space="preserve"> </w:t>
      </w:r>
      <w:r>
        <w:rPr>
          <w:sz w:val="21"/>
          <w:u w:val="single"/>
        </w:rPr>
        <w:tab/>
      </w:r>
      <w:r>
        <w:rPr>
          <w:spacing w:val="-3"/>
          <w:sz w:val="21"/>
        </w:rPr>
        <w:t>，</w:t>
      </w:r>
      <w:r>
        <w:rPr>
          <w:sz w:val="21"/>
        </w:rPr>
        <w:t>调</w:t>
      </w:r>
      <w:r>
        <w:rPr>
          <w:spacing w:val="-3"/>
          <w:sz w:val="21"/>
        </w:rPr>
        <w:t>零</w:t>
      </w:r>
      <w:r>
        <w:rPr>
          <w:sz w:val="21"/>
        </w:rPr>
        <w:t>点。</w:t>
      </w:r>
    </w:p>
    <w:p>
      <w:pPr>
        <w:pStyle w:val="10"/>
        <w:numPr>
          <w:ilvl w:val="0"/>
          <w:numId w:val="32"/>
        </w:numPr>
        <w:tabs>
          <w:tab w:val="left" w:pos="886"/>
          <w:tab w:val="left" w:pos="4234"/>
        </w:tabs>
        <w:spacing w:before="91" w:after="0" w:line="240" w:lineRule="auto"/>
        <w:ind w:left="885" w:right="0" w:hanging="248"/>
        <w:jc w:val="left"/>
        <w:rPr>
          <w:sz w:val="21"/>
        </w:rPr>
      </w:pPr>
      <w:r>
        <w:rPr>
          <w:sz w:val="21"/>
        </w:rPr>
        <w:t>将图</w:t>
      </w:r>
      <w:r>
        <w:rPr>
          <w:rFonts w:ascii="Times New Roman" w:hAnsi="Times New Roman" w:eastAsia="Times New Roman"/>
          <w:sz w:val="21"/>
        </w:rPr>
        <w:t>((a)</w:t>
      </w:r>
      <w:r>
        <w:rPr>
          <w:spacing w:val="-3"/>
          <w:sz w:val="21"/>
        </w:rPr>
        <w:t>中</w:t>
      </w:r>
      <w:r>
        <w:rPr>
          <w:sz w:val="21"/>
        </w:rPr>
        <w:t>多</w:t>
      </w:r>
      <w:r>
        <w:rPr>
          <w:spacing w:val="-3"/>
          <w:sz w:val="21"/>
        </w:rPr>
        <w:t>用</w:t>
      </w:r>
      <w:r>
        <w:rPr>
          <w:sz w:val="21"/>
        </w:rPr>
        <w:t>电</w:t>
      </w:r>
      <w:r>
        <w:rPr>
          <w:spacing w:val="-3"/>
          <w:sz w:val="21"/>
        </w:rPr>
        <w:t>表</w:t>
      </w:r>
      <w:r>
        <w:rPr>
          <w:sz w:val="21"/>
        </w:rPr>
        <w:t>的</w:t>
      </w:r>
      <w:r>
        <w:rPr>
          <w:spacing w:val="-3"/>
          <w:sz w:val="21"/>
        </w:rPr>
        <w:t>红</w:t>
      </w:r>
      <w:r>
        <w:rPr>
          <w:sz w:val="21"/>
        </w:rPr>
        <w:t>表笔</w:t>
      </w:r>
      <w:r>
        <w:rPr>
          <w:spacing w:val="-3"/>
          <w:sz w:val="21"/>
        </w:rPr>
        <w:t>和</w:t>
      </w:r>
      <w:r>
        <w:rPr>
          <w:spacing w:val="-3"/>
          <w:sz w:val="21"/>
          <w:u w:val="single"/>
        </w:rPr>
        <w:t xml:space="preserve"> </w:t>
      </w:r>
      <w:r>
        <w:rPr>
          <w:spacing w:val="-3"/>
          <w:sz w:val="21"/>
          <w:u w:val="single"/>
        </w:rPr>
        <w:tab/>
      </w:r>
      <w:r>
        <w:rPr>
          <w:spacing w:val="-3"/>
          <w:sz w:val="21"/>
        </w:rPr>
        <w:t>（</w:t>
      </w:r>
      <w:r>
        <w:rPr>
          <w:sz w:val="21"/>
        </w:rPr>
        <w:t>填“</w:t>
      </w:r>
      <w:r>
        <w:rPr>
          <w:rFonts w:ascii="Times New Roman" w:hAnsi="Times New Roman" w:eastAsia="Times New Roman"/>
          <w:sz w:val="21"/>
        </w:rPr>
        <w:t>1</w:t>
      </w:r>
      <w:r>
        <w:rPr>
          <w:sz w:val="21"/>
        </w:rPr>
        <w:t>”</w:t>
      </w:r>
      <w:r>
        <w:rPr>
          <w:spacing w:val="-3"/>
          <w:sz w:val="21"/>
        </w:rPr>
        <w:t>或</w:t>
      </w:r>
      <w:r>
        <w:rPr>
          <w:sz w:val="21"/>
        </w:rPr>
        <w:t>“</w:t>
      </w:r>
      <w:r>
        <w:rPr>
          <w:rFonts w:ascii="Times New Roman" w:hAnsi="Times New Roman" w:eastAsia="Times New Roman"/>
          <w:sz w:val="21"/>
        </w:rPr>
        <w:t>2</w:t>
      </w:r>
      <w:r>
        <w:rPr>
          <w:sz w:val="21"/>
        </w:rPr>
        <w:t>）端</w:t>
      </w:r>
      <w:r>
        <w:rPr>
          <w:spacing w:val="-3"/>
          <w:sz w:val="21"/>
        </w:rPr>
        <w:t>相</w:t>
      </w:r>
      <w:r>
        <w:rPr>
          <w:sz w:val="21"/>
        </w:rPr>
        <w:t>连</w:t>
      </w:r>
      <w:r>
        <w:rPr>
          <w:spacing w:val="-3"/>
          <w:sz w:val="21"/>
        </w:rPr>
        <w:t>，</w:t>
      </w:r>
      <w:r>
        <w:rPr>
          <w:sz w:val="21"/>
        </w:rPr>
        <w:t>黑</w:t>
      </w:r>
      <w:r>
        <w:rPr>
          <w:spacing w:val="-3"/>
          <w:sz w:val="21"/>
        </w:rPr>
        <w:t>表</w:t>
      </w:r>
      <w:r>
        <w:rPr>
          <w:sz w:val="21"/>
        </w:rPr>
        <w:t>笔</w:t>
      </w:r>
      <w:r>
        <w:rPr>
          <w:spacing w:val="-3"/>
          <w:sz w:val="21"/>
        </w:rPr>
        <w:t>连接</w:t>
      </w:r>
      <w:r>
        <w:rPr>
          <w:sz w:val="21"/>
        </w:rPr>
        <w:t>另一</w:t>
      </w:r>
      <w:r>
        <w:rPr>
          <w:spacing w:val="-3"/>
          <w:sz w:val="21"/>
        </w:rPr>
        <w:t>端</w:t>
      </w:r>
      <w:r>
        <w:rPr>
          <w:sz w:val="21"/>
        </w:rPr>
        <w:t>。</w:t>
      </w:r>
    </w:p>
    <w:p>
      <w:pPr>
        <w:pStyle w:val="10"/>
        <w:numPr>
          <w:ilvl w:val="0"/>
          <w:numId w:val="32"/>
        </w:numPr>
        <w:tabs>
          <w:tab w:val="left" w:pos="886"/>
          <w:tab w:val="left" w:pos="4549"/>
          <w:tab w:val="left" w:pos="5598"/>
        </w:tabs>
        <w:spacing w:before="91" w:after="0" w:line="321" w:lineRule="auto"/>
        <w:ind w:left="218" w:right="251" w:firstLine="420"/>
        <w:jc w:val="left"/>
        <w:rPr>
          <w:sz w:val="21"/>
        </w:rPr>
      </w:pPr>
      <w:r>
        <w:pict>
          <v:group id="_x0000_s1569" o:spid="_x0000_s1569" o:spt="203" style="position:absolute;left:0pt;margin-left:95.2pt;margin-top:43.25pt;height:85.35pt;width:202.5pt;mso-position-horizontal-relative:page;mso-wrap-distance-bottom:0pt;mso-wrap-distance-top:0pt;z-index:-251475968;mso-width-relative:page;mso-height-relative:page;" coordorigin="1904,865" coordsize="4050,1707">
            <o:lock v:ext="edit"/>
            <v:shape id="_x0000_s1570" o:spid="_x0000_s1570" o:spt="75" type="#_x0000_t75" style="position:absolute;left:1904;top:865;height:1707;width:4050;" filled="f" stroked="f" coordsize="21600,21600">
              <v:path/>
              <v:fill on="f" focussize="0,0"/>
              <v:stroke on="f"/>
              <v:imagedata r:id="rId93" o:title=""/>
              <o:lock v:ext="edit" aspectratio="t"/>
            </v:shape>
            <v:shape id="_x0000_s1571" o:spid="_x0000_s1571" o:spt="202" type="#_x0000_t202" style="position:absolute;left:3718;top:2045;height:168;width:446;" filled="f" stroked="f" coordsize="21600,21600">
              <v:path/>
              <v:fill on="f" focussize="0,0"/>
              <v:stroke on="f" joinstyle="miter"/>
              <v:imagedata o:title=""/>
              <o:lock v:ext="edit"/>
              <v:textbox inset="0mm,0mm,0mm,0mm">
                <w:txbxContent>
                  <w:p>
                    <w:pPr>
                      <w:spacing w:before="0" w:line="167" w:lineRule="exact"/>
                      <w:ind w:left="0" w:right="0" w:firstLine="0"/>
                      <w:jc w:val="left"/>
                      <w:rPr>
                        <w:rFonts w:ascii="Times New Roman" w:hAnsi="Times New Roman"/>
                        <w:b/>
                        <w:sz w:val="15"/>
                      </w:rPr>
                    </w:pPr>
                    <w:r>
                      <w:rPr>
                        <w:rFonts w:ascii="Times New Roman" w:hAnsi="Times New Roman"/>
                        <w:b/>
                        <w:sz w:val="15"/>
                      </w:rPr>
                      <w:t>A-V-Ω</w:t>
                    </w:r>
                  </w:p>
                </w:txbxContent>
              </v:textbox>
            </v:shape>
            <w10:wrap type="topAndBottom"/>
          </v:group>
        </w:pict>
      </w:r>
      <w:r>
        <w:pict>
          <v:group id="_x0000_s1572" o:spid="_x0000_s1572" o:spt="203" style="position:absolute;left:0pt;margin-left:308.85pt;margin-top:43.2pt;height:85.35pt;width:202.5pt;mso-position-horizontal-relative:page;mso-wrap-distance-bottom:0pt;mso-wrap-distance-top:0pt;z-index:-251473920;mso-width-relative:page;mso-height-relative:page;" coordorigin="6178,864" coordsize="4050,1707">
            <o:lock v:ext="edit"/>
            <v:shape id="_x0000_s1573" o:spid="_x0000_s1573" o:spt="75" type="#_x0000_t75" style="position:absolute;left:8108;top:2344;height:171;width:171;" filled="f" stroked="f" coordsize="21600,21600">
              <v:path/>
              <v:fill on="f" focussize="0,0"/>
              <v:stroke on="f"/>
              <v:imagedata r:id="rId94" o:title=""/>
              <o:lock v:ext="edit" aspectratio="t"/>
            </v:shape>
            <v:shape id="_x0000_s1574" o:spid="_x0000_s1574" style="position:absolute;left:6365;top:1603;height:115;width:96;" fillcolor="#000000" filled="t" stroked="f" coordorigin="6365,1604" coordsize="96,115" path="m6399,1604l6396,1604,6387,1605,6382,1608,6379,1611,6376,1614,6371,1617,6370,1624,6365,1635,6366,1650,6372,1666,6382,1683,6385,1688,6389,1694,6399,1705,6404,1710,6412,1714,6420,1718,6424,1719,6436,1719,6444,1716,6448,1713,6435,1713,6432,1711,6431,1710,6427,1706,6425,1703,6424,1700,6420,1695,6415,1687,6410,1677,6399,1658,6390,1645,6387,1638,6385,1635,6384,1631,6384,1630,6381,1622,6380,1619,6385,1614,6386,1611,6389,1610,6418,1610,6414,1608,6404,1605,6399,1604xm6418,1610l6389,1610,6394,1611,6399,1616,6404,1625,6406,1627,6410,1633,6416,1643,6424,1657,6441,1689,6445,1697,6447,1703,6446,1705,6445,1705,6445,1708,6441,1710,6435,1713,6448,1713,6455,1706,6459,1698,6461,1692,6460,1687,6460,1673,6454,1658,6450,1650,6449,1645,6447,1641,6435,1626,6430,1619,6424,1614,6418,1610xe">
              <v:path arrowok="t"/>
              <v:fill on="t" focussize="0,0"/>
              <v:stroke on="f"/>
              <v:imagedata o:title=""/>
              <o:lock v:ext="edit"/>
            </v:shape>
            <v:line id="_x0000_s1575" o:spid="_x0000_s1575" o:spt="20" style="position:absolute;left:6451;top:1743;height:163;width:90;" stroked="t" coordsize="21600,21600">
              <v:path arrowok="t"/>
              <v:fill focussize="0,0"/>
              <v:stroke weight="0.25pt" color="#000000"/>
              <v:imagedata o:title=""/>
              <o:lock v:ext="edit"/>
            </v:line>
            <v:shape id="_x0000_s1576" o:spid="_x0000_s1576" o:spt="75" type="#_x0000_t75" style="position:absolute;left:9979;top:1589;height:115;width:123;" filled="f" stroked="f" coordsize="21600,21600">
              <v:path/>
              <v:fill on="f" focussize="0,0"/>
              <v:stroke on="f"/>
              <v:imagedata r:id="rId95" o:title=""/>
              <o:lock v:ext="edit" aspectratio="t"/>
            </v:shape>
            <v:shape id="_x0000_s1577" o:spid="_x0000_s1577" style="position:absolute;left:9788;top:1746;height:78;width:42;" filled="f" stroked="t" coordorigin="9788,1747" coordsize="42,78" path="m9830,1747l9825,1755,9825,1756,9788,1825e">
              <v:path arrowok="t"/>
              <v:fill on="f" focussize="0,0"/>
              <v:stroke weight="0.25pt" color="#000000"/>
              <v:imagedata o:title=""/>
              <o:lock v:ext="edit"/>
            </v:shape>
            <v:shape id="_x0000_s1578" o:spid="_x0000_s1578" style="position:absolute;left:9721;top:1712;height:77;width:38;" filled="f" stroked="t" coordorigin="9721,1713" coordsize="38,77" path="m9721,1790l9756,1721,9756,1719,9759,1713e">
              <v:path arrowok="t"/>
              <v:fill on="f" focussize="0,0"/>
              <v:stroke weight="0.25pt" color="#000000"/>
              <v:imagedata o:title=""/>
              <o:lock v:ext="edit"/>
            </v:shape>
            <v:line id="_x0000_s1579" o:spid="_x0000_s1579" o:spt="20" style="position:absolute;left:9898;top:1750;flip:y;height:150;width:87;" stroked="t" coordsize="21600,21600">
              <v:path arrowok="t"/>
              <v:fill focussize="0,0"/>
              <v:stroke weight="0.25pt" color="#000000"/>
              <v:imagedata o:title=""/>
              <o:lock v:ext="edit"/>
            </v:line>
            <v:line id="_x0000_s1580" o:spid="_x0000_s1580" o:spt="20" style="position:absolute;left:9847;top:1781;flip:x;height:76;width:43;" stroked="t" coordsize="21600,21600">
              <v:path arrowok="t"/>
              <v:fill focussize="0,0"/>
              <v:stroke weight="0.25pt" color="#000000"/>
              <v:imagedata o:title=""/>
              <o:lock v:ext="edit"/>
            </v:line>
            <v:line id="_x0000_s1581" o:spid="_x0000_s1581" o:spt="20" style="position:absolute;left:9659;top:1681;flip:x;height:80;width:36;" stroked="t" coordsize="21600,21600">
              <v:path arrowok="t"/>
              <v:fill focussize="0,0"/>
              <v:stroke weight="0.25pt" color="#000000"/>
              <v:imagedata o:title=""/>
              <o:lock v:ext="edit"/>
            </v:line>
            <v:shape id="_x0000_s1582" o:spid="_x0000_s1582" style="position:absolute;left:9314;top:1254;height:118;width:94;" fillcolor="#000000" filled="t" stroked="f" coordorigin="9314,1255" coordsize="94,118" path="m9397,1255l9320,1308,9314,1327,9356,1340,9346,1366,9370,1373,9378,1347,9390,1347,9394,1334,9383,1330,9386,1322,9361,1322,9328,1312,9375,1279,9401,1279,9408,1257,9397,1255xm9390,1347l9378,1347,9388,1352,9390,1347xm9401,1279l9375,1279,9361,1322,9386,1322,9401,1279xe">
              <v:path arrowok="t"/>
              <v:fill on="t" focussize="0,0"/>
              <v:stroke on="f"/>
              <v:imagedata o:title=""/>
              <o:lock v:ext="edit"/>
            </v:shape>
            <v:shape id="_x0000_s1583" o:spid="_x0000_s1583" style="position:absolute;left:9260;top:1405;height:199;width:64;" filled="f" stroked="t" coordorigin="9260,1406" coordsize="64,199" path="m9264,1605l9260,1599,9261,1594,9324,1406e">
              <v:path arrowok="t"/>
              <v:fill on="f" focussize="0,0"/>
              <v:stroke weight="0.25pt" color="#000000"/>
              <v:imagedata o:title=""/>
              <o:lock v:ext="edit"/>
            </v:shape>
            <v:line id="_x0000_s1584" o:spid="_x0000_s1584" o:spt="20" style="position:absolute;left:9327;top:1541;flip:y;height:87;width:30;" stroked="t" coordsize="21600,21600">
              <v:path arrowok="t"/>
              <v:fill focussize="0,0"/>
              <v:stroke weight="0.25pt" color="#000000"/>
              <v:imagedata o:title=""/>
              <o:lock v:ext="edit"/>
            </v:line>
            <v:line id="_x0000_s1585" o:spid="_x0000_s1585" o:spt="20" style="position:absolute;left:9189;top:1495;flip:x;height:89;width:26;" stroked="t" coordsize="21600,21600">
              <v:path arrowok="t"/>
              <v:fill focussize="0,0"/>
              <v:stroke weight="0.25pt" color="#000000"/>
              <v:imagedata o:title=""/>
              <o:lock v:ext="edit"/>
            </v:line>
            <v:shape id="_x0000_s1586" o:spid="_x0000_s1586" style="position:absolute;left:9467;top:1594;height:79;width:31;" filled="f" stroked="t" coordorigin="9467,1595" coordsize="31,79" path="m9498,1595l9495,1601,9467,1674e">
              <v:path arrowok="t"/>
              <v:fill on="f" focussize="0,0"/>
              <v:stroke weight="0.25pt" color="#000000"/>
              <v:imagedata o:title=""/>
              <o:lock v:ext="edit"/>
            </v:shape>
            <v:shape id="_x0000_s1587" o:spid="_x0000_s1587" style="position:absolute;left:9399;top:1565;height:82;width:29;" filled="f" stroked="t" coordorigin="9399,1566" coordsize="29,82" path="m9399,1648l9426,1573,9426,1572,9428,1566e">
              <v:path arrowok="t"/>
              <v:fill on="f" focussize="0,0"/>
              <v:stroke weight="0.25pt" color="#000000"/>
              <v:imagedata o:title=""/>
              <o:lock v:ext="edit"/>
            </v:shape>
            <v:line id="_x0000_s1588" o:spid="_x0000_s1588" o:spt="20" style="position:absolute;left:9536;top:1622;flip:x;height:80;width:33;" stroked="t" coordsize="21600,21600">
              <v:path arrowok="t"/>
              <v:fill focussize="0,0"/>
              <v:stroke weight="0.25pt" color="#000000"/>
              <v:imagedata o:title=""/>
              <o:lock v:ext="edit"/>
            </v:line>
            <v:line id="_x0000_s1589" o:spid="_x0000_s1589" o:spt="20" style="position:absolute;left:8796;top:1275;flip:y;height:1038;width:258;" stroked="t" coordsize="21600,21600">
              <v:path arrowok="t"/>
              <v:fill focussize="0,0"/>
              <v:stroke weight="1pt" color="#000000"/>
              <v:imagedata o:title=""/>
              <o:lock v:ext="edit"/>
            </v:line>
            <v:shape id="_x0000_s1590" o:spid="_x0000_s1590" style="position:absolute;left:8712;top:1391;height:82;width:17;" filled="f" stroked="t" coordorigin="8712,1392" coordsize="17,82" path="m8712,1474l8729,1398,8729,1397,8729,1392e">
              <v:path arrowok="t"/>
              <v:fill on="f" focussize="0,0"/>
              <v:stroke weight="0.25pt" color="#000000"/>
              <v:imagedata o:title=""/>
              <o:lock v:ext="edit"/>
            </v:shape>
            <v:line id="_x0000_s1591" o:spid="_x0000_s1591" o:spt="20" style="position:absolute;left:8787;top:1404;flip:x;height:86;width:15;" stroked="t" coordsize="21600,21600">
              <v:path arrowok="t"/>
              <v:fill focussize="0,0"/>
              <v:stroke weight="0.25pt" color="#000000"/>
              <v:imagedata o:title=""/>
              <o:lock v:ext="edit"/>
            </v:line>
            <v:line id="_x0000_s1592" o:spid="_x0000_s1592" o:spt="20" style="position:absolute;left:9054;top:1459;flip:y;height:86;width:26;" stroked="t" coordsize="21600,21600">
              <v:path arrowok="t"/>
              <v:fill focussize="0,0"/>
              <v:stroke weight="0.25pt" color="#000000"/>
              <v:imagedata o:title=""/>
              <o:lock v:ext="edit"/>
            </v:line>
            <v:line id="_x0000_s1593" o:spid="_x0000_s1593" o:spt="20" style="position:absolute;left:8986;top:1442;flip:y;height:83;width:20;" stroked="t" coordsize="21600,21600">
              <v:path arrowok="t"/>
              <v:fill focussize="0,0"/>
              <v:stroke weight="0.25pt" color="#000000"/>
              <v:imagedata o:title=""/>
              <o:lock v:ext="edit"/>
            </v:line>
            <v:line id="_x0000_s1594" o:spid="_x0000_s1594" o:spt="20" style="position:absolute;left:8921;top:1377;flip:x;height:126;width:26;" stroked="t" coordsize="21600,21600">
              <v:path arrowok="t"/>
              <v:fill focussize="0,0"/>
              <v:stroke weight="0.25pt" color="#000000"/>
              <v:imagedata o:title=""/>
              <o:lock v:ext="edit"/>
            </v:line>
            <v:line id="_x0000_s1595" o:spid="_x0000_s1595" o:spt="20" style="position:absolute;left:8855;top:1415;flip:x;height:86;width:19;" stroked="t" coordsize="21600,21600">
              <v:path arrowok="t"/>
              <v:fill focussize="0,0"/>
              <v:stroke weight="0.25pt" color="#000000"/>
              <v:imagedata o:title=""/>
              <o:lock v:ext="edit"/>
            </v:line>
            <v:line id="_x0000_s1596" o:spid="_x0000_s1596" o:spt="20" style="position:absolute;left:8650;top:1383;flip:x;height:87;width:11;" stroked="t" coordsize="21600,21600">
              <v:path arrowok="t"/>
              <v:fill focussize="0,0"/>
              <v:stroke weight="0.25pt" color="#000000"/>
              <v:imagedata o:title=""/>
              <o:lock v:ext="edit"/>
            </v:line>
            <v:line id="_x0000_s1597" o:spid="_x0000_s1597" o:spt="20" style="position:absolute;left:9121;top:1475;flip:y;height:91;width:23;" stroked="t" coordsize="21600,21600">
              <v:path arrowok="t"/>
              <v:fill focussize="0,0"/>
              <v:stroke weight="0.25pt" color="#000000"/>
              <v:imagedata o:title=""/>
              <o:lock v:ext="edit"/>
            </v:line>
            <v:line id="_x0000_s1598" o:spid="_x0000_s1598" o:spt="20" style="position:absolute;left:9601;top:1598;flip:y;height:135;width:60;" stroked="t" coordsize="21600,21600">
              <v:path arrowok="t"/>
              <v:fill focussize="0,0"/>
              <v:stroke weight="0.25pt" color="#000000"/>
              <v:imagedata o:title=""/>
              <o:lock v:ext="edit"/>
            </v:line>
            <v:shape id="_x0000_s1599" o:spid="_x0000_s1599" style="position:absolute;left:8568;top:1097;height:123;width:80;" fillcolor="#000000" filled="t" stroked="f" coordorigin="8568,1098" coordsize="80,123" path="m8580,1195l8578,1195,8574,1196,8572,1199,8568,1205,8568,1208,8572,1213,8575,1216,8582,1218,8588,1218,8595,1221,8604,1221,8606,1220,8614,1220,8622,1216,8625,1215,8609,1215,8601,1211,8593,1206,8589,1201,8584,1196,8580,1195xm8645,1115l8606,1115,8612,1116,8615,1117,8618,1121,8621,1126,8623,1133,8620,1137,8618,1146,8615,1148,8611,1152,8605,1153,8598,1156,8595,1159,8604,1161,8610,1164,8615,1168,8620,1174,8623,1185,8625,1191,8625,1199,8623,1204,8620,1210,8615,1213,8609,1215,8625,1215,8631,1212,8637,1205,8638,1201,8641,1197,8644,1189,8647,1180,8647,1170,8646,1165,8644,1163,8637,1154,8631,1148,8637,1143,8642,1140,8646,1132,8648,1127,8647,1117,8645,1115xm8621,1098l8609,1098,8599,1104,8589,1111,8582,1124,8584,1124,8595,1116,8606,1115,8645,1115,8642,1109,8637,1104,8633,1101,8627,1099,8621,1098xe">
              <v:path arrowok="t"/>
              <v:fill on="t" focussize="0,0"/>
              <v:stroke on="f"/>
              <v:imagedata o:title=""/>
              <o:lock v:ext="edit"/>
            </v:shape>
            <v:shape id="_x0000_s1600" o:spid="_x0000_s1600" style="position:absolute;left:8573;top:1265;height:202;width:24;" filled="f" stroked="t" coordorigin="8573,1266" coordsize="24,202" path="m8573,1468l8573,1461,8597,1266e">
              <v:path arrowok="t"/>
              <v:fill on="f" focussize="0,0"/>
              <v:stroke weight="0.25pt" color="#000000"/>
              <v:imagedata o:title=""/>
              <o:lock v:ext="edit"/>
            </v:shape>
            <v:line id="_x0000_s1601" o:spid="_x0000_s1601" o:spt="20" style="position:absolute;left:8505;top:1368;height:90;width:0;" stroked="t" coordsize="21600,21600">
              <v:path arrowok="t"/>
              <v:fill focussize="0,0"/>
              <v:stroke weight="0.7pt" color="#000000"/>
              <v:imagedata o:title=""/>
              <o:lock v:ext="edit"/>
            </v:line>
            <v:shape id="_x0000_s1602" o:spid="_x0000_s1602" style="position:absolute;left:7806;top:1106;height:128;width:78;" fillcolor="#000000" filled="t" stroked="f" coordorigin="7806,1107" coordsize="78,128" path="m7872,1130l7834,1130,7843,1133,7847,1139,7851,1149,7849,1161,7845,1176,7843,1180,7840,1185,7838,1190,7834,1198,7829,1204,7824,1212,7818,1221,7813,1232,7813,1235,7882,1226,7883,1209,7838,1209,7849,1193,7852,1184,7857,1178,7865,1166,7867,1161,7869,1158,7873,1144,7873,1133,7872,1130xm7884,1191l7882,1191,7880,1196,7878,1199,7875,1201,7874,1202,7868,1202,7868,1204,7862,1205,7838,1209,7883,1209,7884,1191xm7846,1107l7839,1107,7827,1109,7821,1113,7818,1118,7812,1122,7810,1128,7807,1135,7806,1144,7810,1147,7812,1138,7816,1134,7821,1132,7828,1130,7872,1130,7871,1127,7868,1122,7862,1113,7855,1109,7846,1107xe">
              <v:path arrowok="t"/>
              <v:fill on="t" focussize="0,0"/>
              <v:stroke on="f"/>
              <v:imagedata o:title=""/>
              <o:lock v:ext="edit"/>
            </v:shape>
            <v:line id="_x0000_s1603" o:spid="_x0000_s1603" o:spt="20" style="position:absolute;left:7858;top:1272;height:190;width:0;" stroked="t" coordsize="21600,21600">
              <v:path arrowok="t"/>
              <v:fill focussize="0,0"/>
              <v:stroke weight="1.2pt" color="#000000"/>
              <v:imagedata o:title=""/>
              <o:lock v:ext="edit"/>
            </v:line>
            <v:shape id="_x0000_s1604" o:spid="_x0000_s1604" style="position:absolute;left:7995;top:1366;height:85;width:7;" filled="f" stroked="t" coordorigin="7995,1367" coordsize="7,85" path="m8002,1452l7996,1367,7995,1367e">
              <v:path arrowok="t"/>
              <v:fill on="f" focussize="0,0"/>
              <v:stroke weight="0.25pt" color="#000000"/>
              <v:imagedata o:title=""/>
              <o:lock v:ext="edit"/>
            </v:shape>
            <v:line id="_x0000_s1605" o:spid="_x0000_s1605" o:spt="20" style="position:absolute;left:8075;top:1364;height:87;width:0;" stroked="t" coordsize="21600,21600">
              <v:path arrowok="t"/>
              <v:fill focussize="0,0"/>
              <v:stroke weight="0.45pt" color="#000000"/>
              <v:imagedata o:title=""/>
              <o:lock v:ext="edit"/>
            </v:line>
            <v:line id="_x0000_s1606" o:spid="_x0000_s1606" o:spt="20" style="position:absolute;left:8149;top:1360;height:85;width:1;" stroked="t" coordsize="21600,21600">
              <v:path arrowok="t"/>
              <v:fill focussize="0,0"/>
              <v:stroke weight="0.25pt" color="#000000"/>
              <v:imagedata o:title=""/>
              <o:lock v:ext="edit"/>
            </v:line>
            <v:line id="_x0000_s1607" o:spid="_x0000_s1607" o:spt="20" style="position:absolute;left:7928;top:1368;height:85;width:0;" stroked="t" coordsize="21600,21600">
              <v:path arrowok="t"/>
              <v:fill focussize="0,0"/>
              <v:stroke weight="0.65pt" color="#000000"/>
              <v:imagedata o:title=""/>
              <o:lock v:ext="edit"/>
            </v:line>
            <v:line id="_x0000_s1608" o:spid="_x0000_s1608" o:spt="20" style="position:absolute;left:7787;top:1384;height:84;width:10;" stroked="t" coordsize="21600,21600">
              <v:path arrowok="t"/>
              <v:fill focussize="0,0"/>
              <v:stroke weight="0.25pt" color="#000000"/>
              <v:imagedata o:title=""/>
              <o:lock v:ext="edit"/>
            </v:line>
            <v:line id="_x0000_s1609" o:spid="_x0000_s1609" o:spt="20" style="position:absolute;left:7565;top:1414;height:85;width:16;" stroked="t" coordsize="21600,21600">
              <v:path arrowok="t"/>
              <v:fill focussize="0,0"/>
              <v:stroke weight="0.25pt" color="#000000"/>
              <v:imagedata o:title=""/>
              <o:lock v:ext="edit"/>
            </v:line>
            <v:line id="_x0000_s1610" o:spid="_x0000_s1610" o:spt="20" style="position:absolute;left:7360;top:1464;flip:x y;height:79;width:20;" stroked="t" coordsize="21600,21600">
              <v:path arrowok="t"/>
              <v:fill focussize="0,0"/>
              <v:stroke weight="0.25pt" color="#000000"/>
              <v:imagedata o:title=""/>
              <o:lock v:ext="edit"/>
            </v:line>
            <v:shape id="_x0000_s1611" o:spid="_x0000_s1611" style="position:absolute;left:7217;top:1501;height:83;width:24;" filled="f" stroked="t" coordorigin="7217,1502" coordsize="24,83" path="m7217,1502l7217,1503,7241,1585e">
              <v:path arrowok="t"/>
              <v:fill on="f" focussize="0,0"/>
              <v:stroke weight="0.25pt" color="#000000"/>
              <v:imagedata o:title=""/>
              <o:lock v:ext="edit"/>
            </v:shape>
            <v:line id="_x0000_s1612" o:spid="_x0000_s1612" o:spt="20" style="position:absolute;left:7288;top:1482;height:84;width:23;" stroked="t" coordsize="21600,21600">
              <v:path arrowok="t"/>
              <v:fill focussize="0,0"/>
              <v:stroke weight="0.25pt" color="#000000"/>
              <v:imagedata o:title=""/>
              <o:lock v:ext="edit"/>
            </v:line>
            <v:line id="_x0000_s1613" o:spid="_x0000_s1613" o:spt="20" style="position:absolute;left:7433;top:1445;flip:x y;height:77;width:16;" stroked="t" coordsize="21600,21600">
              <v:path arrowok="t"/>
              <v:fill focussize="0,0"/>
              <v:stroke weight="0.25pt" color="#000000"/>
              <v:imagedata o:title=""/>
              <o:lock v:ext="edit"/>
            </v:line>
            <v:line id="_x0000_s1614" o:spid="_x0000_s1614" o:spt="20" style="position:absolute;left:7489;top:1374;flip:x y;height:137;width:25;" stroked="t" coordsize="21600,21600">
              <v:path arrowok="t"/>
              <v:fill focussize="0,0"/>
              <v:stroke weight="0.25pt" color="#000000"/>
              <v:imagedata o:title=""/>
              <o:lock v:ext="edit"/>
            </v:line>
            <v:line id="_x0000_s1615" o:spid="_x0000_s1615" o:spt="20" style="position:absolute;left:7642;top:1403;height:84;width:16;" stroked="t" coordsize="21600,21600">
              <v:path arrowok="t"/>
              <v:fill focussize="0,0"/>
              <v:stroke weight="0.25pt" color="#000000"/>
              <v:imagedata o:title=""/>
              <o:lock v:ext="edit"/>
            </v:line>
            <v:line id="_x0000_s1616" o:spid="_x0000_s1616" o:spt="20" style="position:absolute;left:7715;top:1393;height:80;width:10;" stroked="t" coordsize="21600,21600">
              <v:path arrowok="t"/>
              <v:fill focussize="0,0"/>
              <v:stroke weight="0.25pt" color="#000000"/>
              <v:imagedata o:title=""/>
              <o:lock v:ext="edit"/>
            </v:line>
            <v:line id="_x0000_s1617" o:spid="_x0000_s1617" o:spt="20" style="position:absolute;left:8218;top:1294;height:140;width:1;" stroked="t" coordsize="21600,21600">
              <v:path arrowok="t"/>
              <v:fill focussize="0,0"/>
              <v:stroke weight="0.25pt" color="#000000"/>
              <v:imagedata o:title=""/>
              <o:lock v:ext="edit"/>
            </v:line>
            <v:line id="_x0000_s1618" o:spid="_x0000_s1618" o:spt="20" style="position:absolute;left:8358;top:1365;height:65;width:0;" stroked="t" coordsize="21600,21600">
              <v:path arrowok="t"/>
              <v:fill focussize="0,0"/>
              <v:stroke weight="0.45pt" color="#000000"/>
              <v:imagedata o:title=""/>
              <o:lock v:ext="edit"/>
            </v:line>
            <v:line id="_x0000_s1619" o:spid="_x0000_s1619" o:spt="20" style="position:absolute;left:8283;top:1393;height:60;width:0;" stroked="t" coordsize="21600,21600">
              <v:path arrowok="t"/>
              <v:fill focussize="0,0"/>
              <v:stroke weight="0.35pt" color="#000000"/>
              <v:imagedata o:title=""/>
              <o:lock v:ext="edit"/>
            </v:line>
            <v:line id="_x0000_s1620" o:spid="_x0000_s1620" o:spt="20" style="position:absolute;left:8432;top:1364;height:90;width:0;" stroked="t" coordsize="21600,21600">
              <v:path arrowok="t"/>
              <v:fill focussize="0,0"/>
              <v:stroke weight="0.6pt" color="#000000"/>
              <v:imagedata o:title=""/>
              <o:lock v:ext="edit"/>
            </v:line>
            <v:shape id="_x0000_s1621" o:spid="_x0000_s1621" style="position:absolute;left:7045;top:1276;height:128;width:90;" fillcolor="#000000" filled="t" stroked="f" coordorigin="7045,1277" coordsize="90,128" path="m7092,1306l7063,1306,7067,1308,7067,1311,7069,1319,7089,1377,7089,1383,7091,1385,7092,1390,7091,1393,7089,1396,7087,1396,7086,1399,7080,1401,7077,1402,7077,1405,7135,1385,7125,1385,7118,1382,7116,1377,7113,1373,7092,1306xm7135,1383l7131,1384,7128,1384,7125,1385,7135,1385,7135,1383xm7083,1277l7080,1278,7045,1310,7049,1312,7057,1306,7092,1306,7083,1277xe">
              <v:path arrowok="t"/>
              <v:fill on="t" focussize="0,0"/>
              <v:stroke on="f"/>
              <v:imagedata o:title=""/>
              <o:lock v:ext="edit"/>
            </v:shape>
            <v:line id="_x0000_s1622" o:spid="_x0000_s1622" o:spt="20" style="position:absolute;left:6793;top:1600;flip:x y;height:136;width:60;" stroked="t" coordsize="21600,21600">
              <v:path arrowok="t"/>
              <v:fill focussize="0,0"/>
              <v:stroke weight="0.25pt" color="#000000"/>
              <v:imagedata o:title=""/>
              <o:lock v:ext="edit"/>
            </v:line>
            <v:line id="_x0000_s1623" o:spid="_x0000_s1623" o:spt="20" style="position:absolute;left:6751;top:1688;flip:x y;height:75;width:35;" stroked="t" coordsize="21600,21600">
              <v:path arrowok="t"/>
              <v:fill focussize="0,0"/>
              <v:stroke weight="0.25pt" color="#000000"/>
              <v:imagedata o:title=""/>
              <o:lock v:ext="edit"/>
            </v:line>
            <v:line id="_x0000_s1624" o:spid="_x0000_s1624" o:spt="20" style="position:absolute;left:6885;top:1632;height:76;width:31;" stroked="t" coordsize="21600,21600">
              <v:path arrowok="t"/>
              <v:fill focussize="0,0"/>
              <v:stroke weight="0.25pt" color="#000000"/>
              <v:imagedata o:title=""/>
              <o:lock v:ext="edit"/>
            </v:line>
            <v:line id="_x0000_s1625" o:spid="_x0000_s1625" o:spt="20" style="position:absolute;left:6954;top:1603;flip:x y;height:76;width:30;" stroked="t" coordsize="21600,21600">
              <v:path arrowok="t"/>
              <v:fill focussize="0,0"/>
              <v:stroke weight="0.25pt" color="#000000"/>
              <v:imagedata o:title=""/>
              <o:lock v:ext="edit"/>
            </v:line>
            <v:line id="_x0000_s1626" o:spid="_x0000_s1626" o:spt="20" style="position:absolute;left:7085;top:1553;flip:x y;height:81;width:27;" stroked="t" coordsize="21600,21600">
              <v:path arrowok="t"/>
              <v:fill focussize="0,0"/>
              <v:stroke weight="0.25pt" color="#000000"/>
              <v:imagedata o:title=""/>
              <o:lock v:ext="edit"/>
            </v:line>
            <v:line id="_x0000_s1627" o:spid="_x0000_s1627" o:spt="20" style="position:absolute;left:7022;top:1576;height:79;width:28;" stroked="t" coordsize="21600,21600">
              <v:path arrowok="t"/>
              <v:fill focussize="0,0"/>
              <v:stroke weight="0.25pt" color="#000000"/>
              <v:imagedata o:title=""/>
              <o:lock v:ext="edit"/>
            </v:line>
            <v:shape id="_x0000_s1628" o:spid="_x0000_s1628" style="position:absolute;left:7114;top:1427;height:190;width:56;" filled="f" stroked="t" coordorigin="7114,1428" coordsize="56,190" path="m7170,1618l7169,1612,7114,1428e">
              <v:path arrowok="t"/>
              <v:fill on="f" focussize="0,0"/>
              <v:stroke weight="0.25pt" color="#000000"/>
              <v:imagedata o:title=""/>
              <o:lock v:ext="edit"/>
            </v:shape>
            <v:line id="_x0000_s1629" o:spid="_x0000_s1629" o:spt="20" style="position:absolute;left:6686;top:1722;height:75;width:37;" stroked="t" coordsize="21600,21600">
              <v:path arrowok="t"/>
              <v:fill focussize="0,0"/>
              <v:stroke weight="0.25pt" color="#000000"/>
              <v:imagedata o:title=""/>
              <o:lock v:ext="edit"/>
            </v:line>
            <v:line id="_x0000_s1630" o:spid="_x0000_s1630" o:spt="20" style="position:absolute;left:6620;top:1755;height:77;width:36;" stroked="t" coordsize="21600,21600">
              <v:path arrowok="t"/>
              <v:fill focussize="0,0"/>
              <v:stroke weight="0.25pt" color="#000000"/>
              <v:imagedata o:title=""/>
              <o:lock v:ext="edit"/>
            </v:line>
            <v:line id="_x0000_s1631" o:spid="_x0000_s1631" o:spt="20" style="position:absolute;left:6553;top:1792;height:74;width:41;" stroked="t" coordsize="21600,21600">
              <v:path arrowok="t"/>
              <v:fill focussize="0,0"/>
              <v:stroke weight="0.25pt" color="#000000"/>
              <v:imagedata o:title=""/>
              <o:lock v:ext="edit"/>
            </v:line>
            <v:shape id="_x0000_s1632" o:spid="_x0000_s1632" style="position:absolute;left:6551;top:1442;height:461;width:3342;" filled="f" stroked="t" coordorigin="6552,1443" coordsize="3342,461" path="m6552,1904l6622,1863,6694,1825,6766,1788,6839,1753,6913,1720,6987,1689,7063,1659,7138,1632,7215,1606,7292,1582,7369,1560,7447,1540,7526,1522,7605,1505,7684,1491,7764,1478,7844,1467,7925,1458,8005,1452,8086,1447,8167,1444,8248,1443,8327,1444,8405,1446,8484,1451,8562,1457,8639,1466,8717,1476,8794,1487,8871,1501,8947,1516,9023,1534,9099,1552,9174,1573,9249,1596,9323,1620,9397,1646,9470,1673,9542,1702,9614,1733,9685,1766,9755,1801,9825,1837,9894,1874e">
              <v:path arrowok="t"/>
              <v:fill on="f" focussize="0,0"/>
              <v:stroke weight="0.5pt" color="#000000"/>
              <v:imagedata o:title=""/>
              <o:lock v:ext="edit"/>
            </v:shape>
            <v:shape id="_x0000_s1633" o:spid="_x0000_s1633" style="position:absolute;left:6221;top:907;height:1412;width:3955;" filled="f" stroked="t" coordorigin="6221,908" coordsize="3955,1412" path="m6456,908l6382,920,6317,953,6266,1004,6233,1069,6221,1143,6221,2084,6233,2159,6266,2223,6317,2274,6382,2308,6456,2320,9941,2320,10015,2308,10080,2274,10131,2223,10164,2159,10176,2084,10176,1143,10164,1069,10131,1004,10080,953,10015,920,9941,908,6456,908xe">
              <v:path arrowok="t"/>
              <v:fill on="f" focussize="0,0"/>
              <v:stroke color="#000000"/>
              <v:imagedata o:title=""/>
              <o:lock v:ext="edit"/>
            </v:shape>
            <v:shape id="_x0000_s1634" o:spid="_x0000_s1634" style="position:absolute;left:6185;top:871;height:1692;width:4035;" filled="f" stroked="t" coordorigin="6185,872" coordsize="4035,1692" path="m6467,872l6392,882,6325,910,6268,954,6223,1011,6195,1079,6185,1154,6185,2282,6195,2357,6223,2424,6268,2481,6325,2525,6392,2554,6467,2564,9938,2564,10013,2554,10080,2525,10137,2481,10182,2424,10210,2357,10220,2282,10220,1154,10210,1079,10182,1011,10137,954,10080,910,10013,882,9938,872,6467,872xe">
              <v:path arrowok="t"/>
              <v:fill on="f" focussize="0,0"/>
              <v:stroke color="#000000"/>
              <v:imagedata o:title=""/>
              <o:lock v:ext="edit"/>
            </v:shape>
            <v:shape id="_x0000_s1635" o:spid="_x0000_s1635" o:spt="202" type="#_x0000_t202" style="position:absolute;left:8130;top:1738;height:168;width:130;" filled="f" stroked="f" coordsize="21600,21600">
              <v:path/>
              <v:fill on="f" focussize="0,0"/>
              <v:stroke on="f" joinstyle="miter"/>
              <v:imagedata o:title=""/>
              <o:lock v:ext="edit"/>
              <v:textbox inset="0mm,0mm,0mm,0mm">
                <w:txbxContent>
                  <w:p>
                    <w:pPr>
                      <w:spacing w:before="0" w:line="167" w:lineRule="exact"/>
                      <w:ind w:left="0" w:right="0" w:firstLine="0"/>
                      <w:jc w:val="left"/>
                      <w:rPr>
                        <w:rFonts w:ascii="Times New Roman"/>
                        <w:b/>
                        <w:sz w:val="15"/>
                      </w:rPr>
                    </w:pPr>
                    <w:r>
                      <w:rPr>
                        <w:rFonts w:ascii="Times New Roman"/>
                        <w:b/>
                        <w:w w:val="100"/>
                        <w:sz w:val="15"/>
                      </w:rPr>
                      <w:t>V</w:t>
                    </w:r>
                  </w:p>
                </w:txbxContent>
              </v:textbox>
            </v:shape>
            <w10:wrap type="topAndBottom"/>
          </v:group>
        </w:pict>
      </w:r>
      <w:r>
        <w:rPr>
          <w:sz w:val="21"/>
        </w:rPr>
        <w:t>将滑</w:t>
      </w:r>
      <w:r>
        <w:rPr>
          <w:spacing w:val="-3"/>
          <w:sz w:val="21"/>
        </w:rPr>
        <w:t>动</w:t>
      </w:r>
      <w:r>
        <w:rPr>
          <w:sz w:val="21"/>
        </w:rPr>
        <w:t>变</w:t>
      </w:r>
      <w:r>
        <w:rPr>
          <w:spacing w:val="-3"/>
          <w:sz w:val="21"/>
        </w:rPr>
        <w:t>阻</w:t>
      </w:r>
      <w:r>
        <w:rPr>
          <w:sz w:val="21"/>
        </w:rPr>
        <w:t>器</w:t>
      </w:r>
      <w:r>
        <w:rPr>
          <w:spacing w:val="-3"/>
          <w:sz w:val="21"/>
        </w:rPr>
        <w:t>的</w:t>
      </w:r>
      <w:r>
        <w:rPr>
          <w:sz w:val="21"/>
        </w:rPr>
        <w:t>滑</w:t>
      </w:r>
      <w:r>
        <w:rPr>
          <w:spacing w:val="-3"/>
          <w:sz w:val="21"/>
        </w:rPr>
        <w:t>片调</w:t>
      </w:r>
      <w:r>
        <w:rPr>
          <w:sz w:val="21"/>
        </w:rPr>
        <w:t>到适</w:t>
      </w:r>
      <w:r>
        <w:rPr>
          <w:spacing w:val="-3"/>
          <w:sz w:val="21"/>
        </w:rPr>
        <w:t>当</w:t>
      </w:r>
      <w:r>
        <w:rPr>
          <w:sz w:val="21"/>
        </w:rPr>
        <w:t>位</w:t>
      </w:r>
      <w:r>
        <w:rPr>
          <w:spacing w:val="-3"/>
          <w:sz w:val="21"/>
        </w:rPr>
        <w:t>置</w:t>
      </w:r>
      <w:r>
        <w:rPr>
          <w:spacing w:val="-17"/>
          <w:sz w:val="21"/>
        </w:rPr>
        <w:t>，</w:t>
      </w:r>
      <w:r>
        <w:rPr>
          <w:sz w:val="21"/>
        </w:rPr>
        <w:t>使</w:t>
      </w:r>
      <w:r>
        <w:rPr>
          <w:spacing w:val="-3"/>
          <w:sz w:val="21"/>
        </w:rPr>
        <w:t>多</w:t>
      </w:r>
      <w:r>
        <w:rPr>
          <w:sz w:val="21"/>
        </w:rPr>
        <w:t>角</w:t>
      </w:r>
      <w:r>
        <w:rPr>
          <w:spacing w:val="-3"/>
          <w:sz w:val="21"/>
        </w:rPr>
        <w:t>电表</w:t>
      </w:r>
      <w:r>
        <w:rPr>
          <w:sz w:val="21"/>
        </w:rPr>
        <w:t>的示</w:t>
      </w:r>
      <w:r>
        <w:rPr>
          <w:spacing w:val="-3"/>
          <w:sz w:val="21"/>
        </w:rPr>
        <w:t>数</w:t>
      </w:r>
      <w:r>
        <w:rPr>
          <w:sz w:val="21"/>
        </w:rPr>
        <w:t>如图</w:t>
      </w:r>
      <w:r>
        <w:rPr>
          <w:rFonts w:ascii="Times New Roman" w:hAnsi="Times New Roman" w:eastAsia="Times New Roman"/>
          <w:sz w:val="21"/>
        </w:rPr>
        <w:t>(b)</w:t>
      </w:r>
      <w:r>
        <w:rPr>
          <w:sz w:val="21"/>
        </w:rPr>
        <w:t>所</w:t>
      </w:r>
      <w:r>
        <w:rPr>
          <w:spacing w:val="-3"/>
          <w:sz w:val="21"/>
        </w:rPr>
        <w:t>示</w:t>
      </w:r>
      <w:r>
        <w:rPr>
          <w:spacing w:val="-17"/>
          <w:sz w:val="21"/>
        </w:rPr>
        <w:t>，</w:t>
      </w:r>
      <w:r>
        <w:rPr>
          <w:sz w:val="21"/>
        </w:rPr>
        <w:t>这</w:t>
      </w:r>
      <w:r>
        <w:rPr>
          <w:spacing w:val="-3"/>
          <w:sz w:val="21"/>
        </w:rPr>
        <w:t>时</w:t>
      </w:r>
      <w:r>
        <w:rPr>
          <w:sz w:val="21"/>
        </w:rPr>
        <w:t>电压</w:t>
      </w:r>
      <w:r>
        <w:rPr>
          <w:spacing w:val="-3"/>
          <w:sz w:val="21"/>
        </w:rPr>
        <w:t>表</w:t>
      </w:r>
      <w:r>
        <w:rPr>
          <w:sz w:val="21"/>
        </w:rPr>
        <w:t>的</w:t>
      </w:r>
      <w:r>
        <w:rPr>
          <w:spacing w:val="-3"/>
          <w:sz w:val="21"/>
        </w:rPr>
        <w:t>示</w:t>
      </w:r>
      <w:r>
        <w:rPr>
          <w:sz w:val="21"/>
        </w:rPr>
        <w:t>数</w:t>
      </w:r>
      <w:r>
        <w:rPr>
          <w:spacing w:val="-3"/>
          <w:sz w:val="21"/>
        </w:rPr>
        <w:t>如</w:t>
      </w:r>
      <w:r>
        <w:rPr>
          <w:sz w:val="21"/>
        </w:rPr>
        <w:t>图</w:t>
      </w:r>
      <w:r>
        <w:rPr>
          <w:rFonts w:ascii="Times New Roman" w:hAnsi="Times New Roman" w:eastAsia="Times New Roman"/>
          <w:sz w:val="21"/>
        </w:rPr>
        <w:t>(c)</w:t>
      </w:r>
      <w:r>
        <w:rPr>
          <w:sz w:val="21"/>
        </w:rPr>
        <w:t>所示</w:t>
      </w:r>
      <w:r>
        <w:rPr>
          <w:spacing w:val="-3"/>
          <w:sz w:val="21"/>
        </w:rPr>
        <w:t>。</w:t>
      </w:r>
      <w:r>
        <w:rPr>
          <w:sz w:val="21"/>
        </w:rPr>
        <w:t>多</w:t>
      </w:r>
      <w:r>
        <w:rPr>
          <w:spacing w:val="-3"/>
          <w:sz w:val="21"/>
        </w:rPr>
        <w:t>用</w:t>
      </w:r>
      <w:r>
        <w:rPr>
          <w:sz w:val="21"/>
        </w:rPr>
        <w:t>电</w:t>
      </w:r>
      <w:r>
        <w:rPr>
          <w:spacing w:val="-3"/>
          <w:sz w:val="21"/>
        </w:rPr>
        <w:t>表</w:t>
      </w:r>
      <w:r>
        <w:rPr>
          <w:sz w:val="21"/>
        </w:rPr>
        <w:t>和</w:t>
      </w:r>
      <w:r>
        <w:rPr>
          <w:spacing w:val="-3"/>
          <w:sz w:val="21"/>
        </w:rPr>
        <w:t>电压</w:t>
      </w:r>
      <w:r>
        <w:rPr>
          <w:sz w:val="21"/>
        </w:rPr>
        <w:t>表的</w:t>
      </w:r>
      <w:r>
        <w:rPr>
          <w:spacing w:val="-3"/>
          <w:sz w:val="21"/>
        </w:rPr>
        <w:t>读</w:t>
      </w:r>
      <w:r>
        <w:rPr>
          <w:sz w:val="21"/>
        </w:rPr>
        <w:t>数</w:t>
      </w:r>
      <w:r>
        <w:rPr>
          <w:spacing w:val="-3"/>
          <w:sz w:val="21"/>
        </w:rPr>
        <w:t>分</w:t>
      </w:r>
      <w:r>
        <w:rPr>
          <w:sz w:val="21"/>
        </w:rPr>
        <w:t>别</w:t>
      </w:r>
      <w:r>
        <w:rPr>
          <w:spacing w:val="-3"/>
          <w:sz w:val="21"/>
        </w:rPr>
        <w:t>为</w:t>
      </w:r>
      <w:r>
        <w:rPr>
          <w:spacing w:val="-3"/>
          <w:sz w:val="21"/>
          <w:u w:val="single"/>
        </w:rPr>
        <w:t xml:space="preserve"> </w:t>
      </w:r>
      <w:r>
        <w:rPr>
          <w:spacing w:val="-3"/>
          <w:sz w:val="21"/>
          <w:u w:val="single"/>
        </w:rPr>
        <w:tab/>
      </w:r>
      <w:r>
        <w:rPr>
          <w:rFonts w:ascii="Times New Roman" w:hAnsi="Times New Roman" w:eastAsia="Times New Roman"/>
          <w:sz w:val="21"/>
        </w:rPr>
        <w:t>kΩ</w:t>
      </w:r>
      <w:r>
        <w:rPr>
          <w:rFonts w:ascii="Times New Roman" w:hAnsi="Times New Roman" w:eastAsia="Times New Roman"/>
          <w:spacing w:val="-4"/>
          <w:sz w:val="21"/>
        </w:rPr>
        <w:t xml:space="preserve"> </w:t>
      </w:r>
      <w:r>
        <w:rPr>
          <w:sz w:val="21"/>
        </w:rPr>
        <w:t>和</w:t>
      </w:r>
      <w:r>
        <w:rPr>
          <w:sz w:val="21"/>
          <w:u w:val="single"/>
        </w:rPr>
        <w:t xml:space="preserve"> </w:t>
      </w:r>
      <w:r>
        <w:rPr>
          <w:sz w:val="21"/>
          <w:u w:val="single"/>
        </w:rPr>
        <w:tab/>
      </w:r>
      <w:r>
        <w:rPr>
          <w:rFonts w:ascii="Times New Roman" w:hAnsi="Times New Roman" w:eastAsia="Times New Roman"/>
          <w:sz w:val="21"/>
        </w:rPr>
        <w:t>V</w:t>
      </w:r>
      <w:r>
        <w:rPr>
          <w:rFonts w:ascii="Times New Roman" w:hAnsi="Times New Roman" w:eastAsia="Times New Roman"/>
          <w:spacing w:val="47"/>
          <w:sz w:val="21"/>
        </w:rPr>
        <w:t xml:space="preserve"> </w:t>
      </w:r>
      <w:r>
        <w:rPr>
          <w:sz w:val="21"/>
        </w:rPr>
        <w:t>。</w:t>
      </w:r>
    </w:p>
    <w:p>
      <w:pPr>
        <w:spacing w:after="0" w:line="321" w:lineRule="auto"/>
        <w:jc w:val="left"/>
        <w:rPr>
          <w:sz w:val="21"/>
        </w:rPr>
        <w:sectPr>
          <w:type w:val="continuous"/>
          <w:pgSz w:w="11910" w:h="16840"/>
          <w:pgMar w:top="1400" w:right="1160" w:bottom="1100" w:left="1200" w:header="720" w:footer="720" w:gutter="0"/>
        </w:sectPr>
      </w:pPr>
    </w:p>
    <w:p>
      <w:pPr>
        <w:pStyle w:val="10"/>
        <w:numPr>
          <w:ilvl w:val="0"/>
          <w:numId w:val="32"/>
        </w:numPr>
        <w:tabs>
          <w:tab w:val="left" w:pos="889"/>
          <w:tab w:val="left" w:pos="5514"/>
        </w:tabs>
        <w:spacing w:before="50" w:after="0" w:line="321" w:lineRule="auto"/>
        <w:ind w:left="218" w:right="253" w:firstLine="420"/>
        <w:jc w:val="left"/>
        <w:rPr>
          <w:sz w:val="21"/>
        </w:rPr>
      </w:pPr>
      <w:r>
        <w:pict>
          <v:group id="_x0000_s1636" o:spid="_x0000_s1636" o:spt="203" style="position:absolute;left:0pt;margin-left:452.85pt;margin-top:26.45pt;height:58.55pt;width:61.3pt;mso-position-horizontal-relative:page;z-index:-254720000;mso-width-relative:page;mso-height-relative:page;" coordorigin="9058,529" coordsize="1226,1171">
            <o:lock v:ext="edit"/>
            <v:shape id="_x0000_s1637" o:spid="_x0000_s1637" style="position:absolute;left:9240;top:639;height:580;width:811;" filled="f" stroked="t" coordorigin="9240,640" coordsize="811,580" path="m9240,1220l9240,640,10051,640,10051,1220e">
              <v:path arrowok="t"/>
              <v:fill on="f" focussize="0,0"/>
              <v:stroke color="#000000"/>
              <v:imagedata o:title=""/>
              <o:lock v:ext="edit"/>
            </v:shape>
            <v:shape id="_x0000_s1638" o:spid="_x0000_s1638" style="position:absolute;left:9219;top:1190;height:36;width:38;" fillcolor="#FFFFFF" filled="t" stroked="f" coordorigin="9219,1191" coordsize="38,36" path="m9248,1191l9228,1191,9219,1199,9219,1219,9228,1227,9248,1227,9257,1219,9257,1199,9248,1191xe">
              <v:path arrowok="t"/>
              <v:fill on="t" focussize="0,0"/>
              <v:stroke on="f"/>
              <v:imagedata o:title=""/>
              <o:lock v:ext="edit"/>
            </v:shape>
            <v:shape id="_x0000_s1639" o:spid="_x0000_s1639" style="position:absolute;left:9219;top:1190;height:36;width:38;" filled="f" stroked="t" coordorigin="9219,1191" coordsize="38,36" path="m9238,1191l9228,1191,9219,1199,9219,1209,9219,1219,9228,1227,9238,1227,9248,1227,9257,1219,9257,1209,9257,1199,9248,1191,9238,1191xe">
              <v:path arrowok="t"/>
              <v:fill on="f" focussize="0,0"/>
              <v:stroke color="#000000"/>
              <v:imagedata o:title=""/>
              <o:lock v:ext="edit"/>
            </v:shape>
            <v:shape id="_x0000_s1640" o:spid="_x0000_s1640" style="position:absolute;left:10040;top:1196;height:36;width:38;" fillcolor="#FFFFFF" filled="t" stroked="f" coordorigin="10040,1197" coordsize="38,36" path="m10069,1197l10049,1197,10040,1205,10040,1225,10049,1233,10069,1233,10078,1225,10078,1205,10069,1197xe">
              <v:path arrowok="t"/>
              <v:fill on="t" focussize="0,0"/>
              <v:stroke on="f"/>
              <v:imagedata o:title=""/>
              <o:lock v:ext="edit"/>
            </v:shape>
            <v:shape id="_x0000_s1641" o:spid="_x0000_s1641" style="position:absolute;left:10040;top:1196;height:36;width:38;" filled="f" stroked="t" coordorigin="10040,1197" coordsize="38,36" path="m10059,1197l10069,1197,10078,1205,10078,1215,10078,1225,10069,1233,10059,1233,10049,1233,10040,1225,10040,1215,10040,1205,10049,1197,10059,1197xe">
              <v:path arrowok="t"/>
              <v:fill on="f" focussize="0,0"/>
              <v:stroke color="#000000"/>
              <v:imagedata o:title=""/>
              <o:lock v:ext="edit"/>
            </v:shape>
            <v:shape id="_x0000_s1642" o:spid="_x0000_s1642" o:spt="75" type="#_x0000_t75" style="position:absolute;left:9139;top:775;height:203;width:203;" filled="f" stroked="f" coordsize="21600,21600">
              <v:path/>
              <v:fill on="f" focussize="0,0"/>
              <v:stroke on="f"/>
              <v:imagedata r:id="rId96" o:title=""/>
              <o:lock v:ext="edit" aspectratio="t"/>
            </v:shape>
            <v:shape id="_x0000_s1643" o:spid="_x0000_s1643" style="position:absolute;left:9065;top:536;height:617;width:1137;" filled="f" stroked="t" coordorigin="9065,537" coordsize="1137,617" path="m9070,537l9067,537,9065,539,9065,541,9065,1149,9065,1152,9067,1154,9070,1154,10197,1154,10200,1154,10202,1152,10202,1149,10202,541,10202,539,10200,537,10197,537,9070,537xe">
              <v:path arrowok="t"/>
              <v:fill on="f" focussize="0,0"/>
              <v:stroke color="#000000"/>
              <v:imagedata o:title=""/>
              <o:lock v:ext="edit"/>
            </v:shape>
            <v:rect id="_x0000_s1644" o:spid="_x0000_s1644" o:spt="1" style="position:absolute;left:10022;top:864;height:36;width:81;" fillcolor="#FFFFFF" filled="t" stroked="f" coordsize="21600,21600">
              <v:path/>
              <v:fill on="t" focussize="0,0"/>
              <v:stroke on="f"/>
              <v:imagedata o:title=""/>
              <o:lock v:ext="edit"/>
            </v:rect>
            <v:shape id="_x0000_s1645" o:spid="_x0000_s1645" style="position:absolute;left:9951;top:863;height:41;width:191;" filled="f" stroked="t" coordorigin="9951,864" coordsize="191,41" path="m10142,864l9951,864m10103,905l9997,905e">
              <v:path arrowok="t"/>
              <v:fill on="f" focussize="0,0"/>
              <v:stroke color="#000000"/>
              <v:imagedata o:title=""/>
              <o:lock v:ext="edit"/>
            </v:shape>
            <v:line id="_x0000_s1646" o:spid="_x0000_s1646" o:spt="20" style="position:absolute;left:9516;top:629;height:0;width:271;" stroked="t" coordsize="21600,21600">
              <v:path arrowok="t"/>
              <v:fill focussize="0,0"/>
              <v:stroke weight="2.8pt" color="#FFFFFF"/>
              <v:imagedata o:title=""/>
              <o:lock v:ext="edit"/>
            </v:line>
            <v:rect id="_x0000_s1647" o:spid="_x0000_s1647" o:spt="1" style="position:absolute;left:9516;top:600;height:56;width:271;" filled="f" stroked="t" coordsize="21600,21600">
              <v:path/>
              <v:fill on="f" focussize="0,0"/>
              <v:stroke color="#000000"/>
              <v:imagedata o:title=""/>
              <o:lock v:ext="edit"/>
            </v:rect>
            <v:shape id="_x0000_s1648" o:spid="_x0000_s1648" o:spt="75" type="#_x0000_t75" style="position:absolute;left:9232;top:1209;height:491;width:167;" filled="f" stroked="f" coordsize="21600,21600">
              <v:path/>
              <v:fill on="f" focussize="0,0"/>
              <v:stroke on="f"/>
              <v:imagedata r:id="rId97" o:title=""/>
              <o:lock v:ext="edit" aspectratio="t"/>
            </v:shape>
            <v:shape id="_x0000_s1649" o:spid="_x0000_s1649" o:spt="75" type="#_x0000_t75" style="position:absolute;left:10040;top:1219;height:430;width:243;" filled="f" stroked="f" coordsize="21600,21600">
              <v:path/>
              <v:fill on="f" focussize="0,0"/>
              <v:stroke on="f"/>
              <v:imagedata r:id="rId98" o:title=""/>
              <o:lock v:ext="edit" aspectratio="t"/>
            </v:shape>
          </v:group>
        </w:pict>
      </w:r>
      <w:r>
        <w:rPr>
          <w:spacing w:val="4"/>
          <w:sz w:val="21"/>
        </w:rPr>
        <w:t>调节滑动变阻器的</w:t>
      </w:r>
      <w:r>
        <w:rPr>
          <w:sz w:val="21"/>
        </w:rPr>
        <w:t>滑片</w:t>
      </w:r>
      <w:r>
        <w:rPr>
          <w:spacing w:val="4"/>
          <w:sz w:val="21"/>
        </w:rPr>
        <w:t>，使其接入电</w:t>
      </w:r>
      <w:r>
        <w:rPr>
          <w:sz w:val="21"/>
        </w:rPr>
        <w:t>路</w:t>
      </w:r>
      <w:r>
        <w:rPr>
          <w:spacing w:val="4"/>
          <w:sz w:val="21"/>
        </w:rPr>
        <w:t>的阻值</w:t>
      </w:r>
      <w:r>
        <w:rPr>
          <w:sz w:val="21"/>
        </w:rPr>
        <w:t>为</w:t>
      </w:r>
      <w:r>
        <w:rPr>
          <w:spacing w:val="4"/>
          <w:sz w:val="21"/>
        </w:rPr>
        <w:t>零。此时多用</w:t>
      </w:r>
      <w:r>
        <w:rPr>
          <w:sz w:val="21"/>
        </w:rPr>
        <w:t>电</w:t>
      </w:r>
      <w:r>
        <w:rPr>
          <w:spacing w:val="4"/>
          <w:sz w:val="21"/>
        </w:rPr>
        <w:t>表和电</w:t>
      </w:r>
      <w:r>
        <w:rPr>
          <w:sz w:val="21"/>
        </w:rPr>
        <w:t>压</w:t>
      </w:r>
      <w:r>
        <w:rPr>
          <w:spacing w:val="4"/>
          <w:sz w:val="21"/>
        </w:rPr>
        <w:t>表的读数分</w:t>
      </w:r>
      <w:r>
        <w:rPr>
          <w:sz w:val="21"/>
        </w:rPr>
        <w:t>别为</w:t>
      </w:r>
      <w:r>
        <w:rPr>
          <w:rFonts w:ascii="Times New Roman" w:hAnsi="Times New Roman" w:eastAsia="Times New Roman"/>
          <w:sz w:val="21"/>
        </w:rPr>
        <w:t>12.0kΩ</w:t>
      </w:r>
      <w:r>
        <w:rPr>
          <w:rFonts w:ascii="Times New Roman" w:hAnsi="Times New Roman" w:eastAsia="Times New Roman"/>
          <w:spacing w:val="3"/>
          <w:sz w:val="21"/>
        </w:rPr>
        <w:t xml:space="preserve"> </w:t>
      </w:r>
      <w:r>
        <w:rPr>
          <w:sz w:val="21"/>
        </w:rPr>
        <w:t>和</w:t>
      </w:r>
      <w:r>
        <w:rPr>
          <w:spacing w:val="-46"/>
          <w:sz w:val="21"/>
        </w:rPr>
        <w:t xml:space="preserve"> </w:t>
      </w:r>
      <w:r>
        <w:rPr>
          <w:rFonts w:ascii="Times New Roman" w:hAnsi="Times New Roman" w:eastAsia="Times New Roman"/>
          <w:sz w:val="21"/>
        </w:rPr>
        <w:t>4.00</w:t>
      </w:r>
      <w:r>
        <w:rPr>
          <w:rFonts w:ascii="Times New Roman" w:hAnsi="Times New Roman" w:eastAsia="Times New Roman"/>
          <w:spacing w:val="2"/>
          <w:sz w:val="21"/>
        </w:rPr>
        <w:t xml:space="preserve"> </w:t>
      </w:r>
      <w:r>
        <w:rPr>
          <w:rFonts w:ascii="Times New Roman" w:hAnsi="Times New Roman" w:eastAsia="Times New Roman"/>
          <w:sz w:val="21"/>
        </w:rPr>
        <w:t>V</w:t>
      </w:r>
      <w:r>
        <w:rPr>
          <w:sz w:val="21"/>
        </w:rPr>
        <w:t>。</w:t>
      </w:r>
      <w:r>
        <w:rPr>
          <w:spacing w:val="-3"/>
          <w:sz w:val="21"/>
        </w:rPr>
        <w:t>从</w:t>
      </w:r>
      <w:r>
        <w:rPr>
          <w:sz w:val="21"/>
        </w:rPr>
        <w:t>测</w:t>
      </w:r>
      <w:r>
        <w:rPr>
          <w:spacing w:val="-3"/>
          <w:sz w:val="21"/>
        </w:rPr>
        <w:t>量</w:t>
      </w:r>
      <w:r>
        <w:rPr>
          <w:sz w:val="21"/>
        </w:rPr>
        <w:t>数据</w:t>
      </w:r>
      <w:r>
        <w:rPr>
          <w:spacing w:val="-3"/>
          <w:sz w:val="21"/>
        </w:rPr>
        <w:t>可</w:t>
      </w:r>
      <w:r>
        <w:rPr>
          <w:sz w:val="21"/>
        </w:rPr>
        <w:t>知</w:t>
      </w:r>
      <w:r>
        <w:rPr>
          <w:spacing w:val="-3"/>
          <w:sz w:val="21"/>
        </w:rPr>
        <w:t>，</w:t>
      </w:r>
      <w:r>
        <w:rPr>
          <w:sz w:val="21"/>
        </w:rPr>
        <w:t>电</w:t>
      </w:r>
      <w:r>
        <w:rPr>
          <w:spacing w:val="-3"/>
          <w:sz w:val="21"/>
        </w:rPr>
        <w:t>压</w:t>
      </w:r>
      <w:r>
        <w:rPr>
          <w:sz w:val="21"/>
        </w:rPr>
        <w:t>表</w:t>
      </w:r>
      <w:r>
        <w:rPr>
          <w:spacing w:val="-3"/>
          <w:sz w:val="21"/>
        </w:rPr>
        <w:t>的</w:t>
      </w:r>
      <w:r>
        <w:rPr>
          <w:sz w:val="21"/>
        </w:rPr>
        <w:t>内</w:t>
      </w:r>
      <w:r>
        <w:rPr>
          <w:spacing w:val="-3"/>
          <w:sz w:val="21"/>
        </w:rPr>
        <w:t>阻</w:t>
      </w:r>
      <w:r>
        <w:rPr>
          <w:sz w:val="21"/>
        </w:rPr>
        <w:t>为</w:t>
      </w:r>
      <w:r>
        <w:rPr>
          <w:sz w:val="21"/>
          <w:u w:val="single"/>
        </w:rPr>
        <w:t xml:space="preserve"> </w:t>
      </w:r>
      <w:r>
        <w:rPr>
          <w:sz w:val="21"/>
          <w:u w:val="single"/>
        </w:rPr>
        <w:tab/>
      </w:r>
      <w:r>
        <w:rPr>
          <w:rFonts w:ascii="Times New Roman" w:hAnsi="Times New Roman" w:eastAsia="Times New Roman"/>
          <w:sz w:val="21"/>
        </w:rPr>
        <w:t>kΩ</w:t>
      </w:r>
      <w:r>
        <w:rPr>
          <w:sz w:val="21"/>
        </w:rPr>
        <w:t>。</w:t>
      </w:r>
    </w:p>
    <w:p>
      <w:pPr>
        <w:pStyle w:val="10"/>
        <w:numPr>
          <w:ilvl w:val="0"/>
          <w:numId w:val="32"/>
        </w:numPr>
        <w:tabs>
          <w:tab w:val="left" w:pos="886"/>
        </w:tabs>
        <w:spacing w:before="0" w:after="0" w:line="321" w:lineRule="auto"/>
        <w:ind w:left="218" w:right="1876" w:firstLine="420"/>
        <w:jc w:val="left"/>
        <w:rPr>
          <w:sz w:val="21"/>
        </w:rPr>
      </w:pPr>
      <w:r>
        <w:rPr>
          <w:spacing w:val="-1"/>
          <w:sz w:val="21"/>
        </w:rPr>
        <w:t>多用电表电阻挡内部电路可等效为由一个无内阻的电池、一个理想电流表</w:t>
      </w:r>
      <w:r>
        <w:rPr>
          <w:sz w:val="21"/>
        </w:rPr>
        <w:t>和一个电阻串联而成的电路，如图</w:t>
      </w:r>
      <w:r>
        <w:rPr>
          <w:rFonts w:ascii="Times New Roman" w:eastAsia="Times New Roman"/>
          <w:sz w:val="21"/>
        </w:rPr>
        <w:t>(d)</w:t>
      </w:r>
      <w:r>
        <w:rPr>
          <w:spacing w:val="-1"/>
          <w:sz w:val="21"/>
        </w:rPr>
        <w:t>所示。根据前面的实验数据计算可得，此多</w:t>
      </w:r>
    </w:p>
    <w:p>
      <w:pPr>
        <w:pStyle w:val="6"/>
        <w:tabs>
          <w:tab w:val="left" w:pos="2948"/>
          <w:tab w:val="left" w:pos="7002"/>
        </w:tabs>
        <w:spacing w:line="181" w:lineRule="exact"/>
        <w:ind w:left="218"/>
      </w:pPr>
      <w:r>
        <w:t>用电</w:t>
      </w:r>
      <w:r>
        <w:rPr>
          <w:spacing w:val="-3"/>
        </w:rPr>
        <w:t>表</w:t>
      </w:r>
      <w:r>
        <w:t>内</w:t>
      </w:r>
      <w:r>
        <w:rPr>
          <w:spacing w:val="-3"/>
        </w:rPr>
        <w:t>电</w:t>
      </w:r>
      <w:r>
        <w:t>池</w:t>
      </w:r>
      <w:r>
        <w:rPr>
          <w:spacing w:val="-3"/>
        </w:rPr>
        <w:t>的</w:t>
      </w:r>
      <w:r>
        <w:t>电</w:t>
      </w:r>
      <w:r>
        <w:rPr>
          <w:spacing w:val="-3"/>
        </w:rPr>
        <w:t>动</w:t>
      </w:r>
      <w:r>
        <w:t>势</w:t>
      </w:r>
      <w:r>
        <w:rPr>
          <w:spacing w:val="-3"/>
        </w:rPr>
        <w:t>为</w:t>
      </w:r>
      <w:r>
        <w:rPr>
          <w:spacing w:val="-3"/>
          <w:u w:val="single"/>
        </w:rPr>
        <w:t xml:space="preserve"> </w:t>
      </w:r>
      <w:r>
        <w:rPr>
          <w:spacing w:val="-3"/>
          <w:u w:val="single"/>
        </w:rPr>
        <w:tab/>
      </w:r>
      <w:r>
        <w:rPr>
          <w:rFonts w:ascii="Times New Roman" w:hAnsi="Times New Roman" w:eastAsia="Times New Roman"/>
        </w:rPr>
        <w:t>V</w:t>
      </w:r>
      <w:r>
        <w:t>，电</w:t>
      </w:r>
      <w:r>
        <w:rPr>
          <w:spacing w:val="-3"/>
        </w:rPr>
        <w:t>阻</w:t>
      </w:r>
      <w:r>
        <w:t>“</w:t>
      </w:r>
      <w:r>
        <w:rPr>
          <w:rFonts w:ascii="Times New Roman" w:hAnsi="Times New Roman" w:eastAsia="Times New Roman"/>
        </w:rPr>
        <w:t>×1k</w:t>
      </w:r>
      <w:r>
        <w:t>”挡</w:t>
      </w:r>
      <w:r>
        <w:rPr>
          <w:spacing w:val="-3"/>
        </w:rPr>
        <w:t>内</w:t>
      </w:r>
      <w:r>
        <w:t>部电</w:t>
      </w:r>
      <w:r>
        <w:rPr>
          <w:spacing w:val="-3"/>
        </w:rPr>
        <w:t>路</w:t>
      </w:r>
      <w:r>
        <w:t>的</w:t>
      </w:r>
      <w:r>
        <w:rPr>
          <w:spacing w:val="-3"/>
        </w:rPr>
        <w:t>总</w:t>
      </w:r>
      <w:r>
        <w:t>电</w:t>
      </w:r>
      <w:r>
        <w:rPr>
          <w:spacing w:val="-3"/>
        </w:rPr>
        <w:t>阻</w:t>
      </w:r>
      <w:r>
        <w:t>为</w:t>
      </w:r>
      <w:r>
        <w:rPr>
          <w:u w:val="single"/>
        </w:rPr>
        <w:t xml:space="preserve"> </w:t>
      </w:r>
      <w:r>
        <w:rPr>
          <w:u w:val="single"/>
        </w:rPr>
        <w:tab/>
      </w:r>
      <w:r>
        <w:rPr>
          <w:rFonts w:ascii="Times New Roman" w:hAnsi="Times New Roman" w:eastAsia="Times New Roman"/>
        </w:rPr>
        <w:t>kΩ</w:t>
      </w:r>
      <w:r>
        <w:t>。</w:t>
      </w:r>
    </w:p>
    <w:p>
      <w:pPr>
        <w:spacing w:after="0" w:line="181" w:lineRule="exact"/>
        <w:sectPr>
          <w:footerReference r:id="rId5" w:type="default"/>
          <w:pgSz w:w="11910" w:h="16840"/>
          <w:pgMar w:top="1440" w:right="1160" w:bottom="1100" w:left="1200" w:header="0" w:footer="908" w:gutter="0"/>
          <w:pgNumType w:start="18"/>
        </w:sectPr>
      </w:pPr>
    </w:p>
    <w:p>
      <w:pPr>
        <w:pStyle w:val="6"/>
        <w:spacing w:before="177"/>
        <w:rPr>
          <w:rFonts w:ascii="Times New Roman" w:eastAsia="Times New Roman"/>
        </w:rPr>
      </w:pPr>
      <w:r>
        <w:t>【答案】</w:t>
      </w:r>
      <w:r>
        <w:rPr>
          <w:rFonts w:ascii="Times New Roman" w:eastAsia="Times New Roman"/>
        </w:rPr>
        <w:t>(1)</w:t>
      </w:r>
      <w:r>
        <w:t>短接；</w:t>
      </w:r>
      <w:r>
        <w:rPr>
          <w:rFonts w:ascii="Times New Roman" w:eastAsia="Times New Roman"/>
        </w:rPr>
        <w:t>(2)1</w:t>
      </w:r>
      <w:r>
        <w:t>；</w:t>
      </w:r>
      <w:r>
        <w:rPr>
          <w:rFonts w:ascii="Times New Roman" w:eastAsia="Times New Roman"/>
        </w:rPr>
        <w:t>(3)15.0</w:t>
      </w:r>
      <w:r>
        <w:t>，</w:t>
      </w:r>
      <w:r>
        <w:rPr>
          <w:rFonts w:ascii="Times New Roman" w:eastAsia="Times New Roman"/>
        </w:rPr>
        <w:t>3.60</w:t>
      </w:r>
      <w:r>
        <w:t xml:space="preserve">； </w:t>
      </w:r>
      <w:r>
        <w:rPr>
          <w:rFonts w:ascii="Times New Roman" w:eastAsia="Times New Roman"/>
        </w:rPr>
        <w:t>(4)12.0</w:t>
      </w:r>
      <w:r>
        <w:t>；</w:t>
      </w:r>
      <w:r>
        <w:rPr>
          <w:rFonts w:ascii="Times New Roman" w:eastAsia="Times New Roman"/>
        </w:rPr>
        <w:t>(5)9.00</w:t>
      </w:r>
      <w:r>
        <w:t>，</w:t>
      </w:r>
      <w:r>
        <w:rPr>
          <w:rFonts w:ascii="Times New Roman" w:eastAsia="Times New Roman"/>
        </w:rPr>
        <w:t>15.0</w:t>
      </w:r>
    </w:p>
    <w:p>
      <w:pPr>
        <w:spacing w:before="0" w:line="210" w:lineRule="exact"/>
        <w:ind w:left="622" w:right="727" w:firstLine="0"/>
        <w:jc w:val="center"/>
        <w:rPr>
          <w:rFonts w:ascii="Times New Roman" w:eastAsia="Times New Roman"/>
          <w:sz w:val="18"/>
        </w:rPr>
      </w:pPr>
      <w:r>
        <w:br w:type="column"/>
      </w:r>
      <w:r>
        <w:rPr>
          <w:sz w:val="18"/>
        </w:rPr>
        <w:t>图</w:t>
      </w:r>
      <w:r>
        <w:rPr>
          <w:rFonts w:ascii="Times New Roman" w:eastAsia="Times New Roman"/>
          <w:sz w:val="18"/>
        </w:rPr>
        <w:t>(d)</w:t>
      </w:r>
    </w:p>
    <w:p>
      <w:pPr>
        <w:spacing w:after="0" w:line="210" w:lineRule="exact"/>
        <w:jc w:val="center"/>
        <w:rPr>
          <w:rFonts w:ascii="Times New Roman" w:eastAsia="Times New Roman"/>
          <w:sz w:val="18"/>
        </w:rPr>
        <w:sectPr>
          <w:type w:val="continuous"/>
          <w:pgSz w:w="11910" w:h="16840"/>
          <w:pgMar w:top="1400" w:right="1160" w:bottom="1100" w:left="1200" w:header="720" w:footer="720" w:gutter="0"/>
          <w:cols w:equalWidth="0" w:num="2">
            <w:col w:w="6476" w:space="1294"/>
            <w:col w:w="1780"/>
          </w:cols>
        </w:sectPr>
      </w:pPr>
    </w:p>
    <w:p>
      <w:pPr>
        <w:pStyle w:val="6"/>
        <w:spacing w:before="91"/>
      </w:pPr>
      <w:r>
        <w:rPr>
          <w:rFonts w:ascii="Times New Roman" w:eastAsia="Times New Roman"/>
          <w:color w:val="FF0000"/>
        </w:rPr>
        <w:t>2014-23</w:t>
      </w:r>
      <w:r>
        <w:rPr>
          <w:color w:val="FF0000"/>
        </w:rPr>
        <w:t>．</w:t>
      </w:r>
      <w:r>
        <w:t>利用如图（</w:t>
      </w:r>
      <w:r>
        <w:rPr>
          <w:rFonts w:ascii="Times New Roman" w:eastAsia="Times New Roman"/>
        </w:rPr>
        <w:t>a</w:t>
      </w:r>
      <w:r>
        <w:t>）所示电路，可以测量电源电动势和内阻，所用的实验器材有：</w:t>
      </w:r>
    </w:p>
    <w:p>
      <w:pPr>
        <w:pStyle w:val="6"/>
        <w:spacing w:before="90" w:line="316" w:lineRule="auto"/>
        <w:ind w:left="218" w:right="251" w:firstLine="420"/>
      </w:pPr>
      <w:r>
        <w:pict>
          <v:group id="_x0000_s1650" o:spid="_x0000_s1650" o:spt="203" style="position:absolute;left:0pt;margin-left:403.25pt;margin-top:38.75pt;height:80.1pt;width:107.75pt;mso-position-horizontal-relative:page;z-index:251870208;mso-width-relative:page;mso-height-relative:page;" coordorigin="8065,776" coordsize="2155,1602">
            <o:lock v:ext="edit"/>
            <v:shape id="_x0000_s1651" o:spid="_x0000_s1651" o:spt="75" type="#_x0000_t75" style="position:absolute;left:9439;top:2069;height:214;width:279;" filled="f" stroked="f" coordsize="21600,21600">
              <v:path/>
              <v:fill on="f" focussize="0,0"/>
              <v:stroke on="f"/>
              <v:imagedata r:id="rId99" o:title=""/>
              <o:lock v:ext="edit" aspectratio="t"/>
            </v:shape>
            <v:line id="_x0000_s1652" o:spid="_x0000_s1652" o:spt="20" style="position:absolute;left:8696;top:2107;height:263;width:1;" stroked="t" coordsize="21600,21600">
              <v:path arrowok="t"/>
              <v:fill focussize="0,0"/>
              <v:stroke color="#000000"/>
              <v:imagedata o:title=""/>
              <o:lock v:ext="edit"/>
            </v:line>
            <v:line id="_x0000_s1653" o:spid="_x0000_s1653" o:spt="20" style="position:absolute;left:8740;top:2158;height:166;width:0;" stroked="t" coordsize="21600,21600">
              <v:path arrowok="t"/>
              <v:fill focussize="0,0"/>
              <v:stroke weight="1.55pt" color="#000000"/>
              <v:imagedata o:title=""/>
              <o:lock v:ext="edit"/>
            </v:line>
            <v:shape id="_x0000_s1654" o:spid="_x0000_s1654" style="position:absolute;left:8081;top:1537;height:703;width:1351;" filled="f" stroked="t" coordorigin="8081,1537" coordsize="1351,703" path="m8751,2240l9432,2240m8696,2240l8081,2240m9051,1537l9303,1538e">
              <v:path arrowok="t"/>
              <v:fill on="f" focussize="0,0"/>
              <v:stroke color="#000000"/>
              <v:imagedata o:title=""/>
              <o:lock v:ext="edit"/>
            </v:shape>
            <v:shape id="_x0000_s1655" o:spid="_x0000_s1655" style="position:absolute;left:9279;top:1218;height:41;width:43;" fillcolor="#000000" filled="t" stroked="f" coordorigin="9279,1218" coordsize="43,41" path="m9312,1218l9289,1218,9279,1227,9279,1250,9289,1259,9312,1259,9322,1250,9322,1227,9312,1218xe">
              <v:path arrowok="t"/>
              <v:fill on="t" focussize="0,0"/>
              <v:stroke on="f"/>
              <v:imagedata o:title=""/>
              <o:lock v:ext="edit"/>
            </v:shape>
            <v:shape id="_x0000_s1656" o:spid="_x0000_s1656" style="position:absolute;left:9279;top:1218;height:41;width:43;" filled="f" stroked="t" coordorigin="9279,1218" coordsize="43,41" path="m9300,1218l9289,1218,9279,1227,9279,1239,9279,1250,9289,1259,9300,1259,9312,1259,9322,1250,9322,1239,9322,1227,9312,1218,9300,1218xe">
              <v:path arrowok="t"/>
              <v:fill on="f" focussize="0,0"/>
              <v:stroke color="#000000"/>
              <v:imagedata o:title=""/>
              <o:lock v:ext="edit"/>
            </v:shape>
            <v:shape id="_x0000_s1657" o:spid="_x0000_s1657" o:spt="75" type="#_x0000_t75" style="position:absolute;left:8646;top:775;height:304;width:657;" filled="f" stroked="f" coordsize="21600,21600">
              <v:path/>
              <v:fill on="f" focussize="0,0"/>
              <v:stroke on="f"/>
              <v:imagedata r:id="rId100" o:title=""/>
              <o:lock v:ext="edit" aspectratio="t"/>
            </v:shape>
            <v:rect id="_x0000_s1658" o:spid="_x0000_s1658" o:spt="1" style="position:absolute;left:9512;top:1181;height:124;width:425;" filled="f" stroked="t" coordsize="21600,21600">
              <v:path/>
              <v:fill on="f" focussize="0,0"/>
              <v:stroke color="#000000"/>
              <v:imagedata o:title=""/>
              <o:lock v:ext="edit"/>
            </v:rect>
            <v:line id="_x0000_s1659" o:spid="_x0000_s1659" o:spt="20" style="position:absolute;left:9937;top:1236;height:1;width:213;" stroked="t" coordsize="21600,21600">
              <v:path arrowok="t"/>
              <v:fill focussize="0,0"/>
              <v:stroke color="#000000"/>
              <v:imagedata o:title=""/>
              <o:lock v:ext="edit"/>
            </v:line>
            <v:shape id="_x0000_s1660" o:spid="_x0000_s1660" o:spt="75" type="#_x0000_t75" style="position:absolute;left:9292;top:1072;height:329;width:600;" filled="f" stroked="f" coordsize="21600,21600">
              <v:path/>
              <v:fill on="f" focussize="0,0"/>
              <v:stroke on="f"/>
              <v:imagedata r:id="rId101" o:title=""/>
              <o:lock v:ext="edit" aspectratio="t"/>
            </v:shape>
            <v:line id="_x0000_s1661" o:spid="_x0000_s1661" o:spt="20" style="position:absolute;left:9300;top:928;height:611;width:0;" stroked="t" coordsize="21600,21600">
              <v:path arrowok="t"/>
              <v:fill focussize="0,0"/>
              <v:stroke color="#000000"/>
              <v:imagedata o:title=""/>
              <o:lock v:ext="edit"/>
            </v:line>
            <v:rect id="_x0000_s1662" o:spid="_x0000_s1662" o:spt="1" style="position:absolute;left:8624;top:1484;height:123;width:424;" filled="f" stroked="t" coordsize="21600,21600">
              <v:path/>
              <v:fill on="f" focussize="0,0"/>
              <v:stroke color="#000000"/>
              <v:imagedata o:title=""/>
              <o:lock v:ext="edit"/>
            </v:rect>
            <v:line id="_x0000_s1663" o:spid="_x0000_s1663" o:spt="20" style="position:absolute;left:8296;top:1538;height:1;width:329;" stroked="t" coordsize="21600,21600">
              <v:path arrowok="t"/>
              <v:fill focussize="0,0"/>
              <v:stroke color="#000000"/>
              <v:imagedata o:title=""/>
              <o:lock v:ext="edit"/>
            </v:line>
            <v:shape id="_x0000_s1664" o:spid="_x0000_s1664" style="position:absolute;left:8273;top:1210;height:42;width:42;" fillcolor="#000000" filled="t" stroked="f" coordorigin="8273,1210" coordsize="42,42" path="m8306,1210l8282,1210,8273,1219,8273,1243,8282,1252,8306,1252,8315,1243,8315,1219,8306,1210xe">
              <v:path arrowok="t"/>
              <v:fill on="t" focussize="0,0"/>
              <v:stroke on="f"/>
              <v:imagedata o:title=""/>
              <o:lock v:ext="edit"/>
            </v:shape>
            <v:shape id="_x0000_s1665" o:spid="_x0000_s1665" style="position:absolute;left:8273;top:1210;height:42;width:42;" filled="f" stroked="t" coordorigin="8273,1210" coordsize="42,42" path="m8294,1210l8282,1210,8273,1219,8273,1231,8273,1243,8282,1252,8294,1252,8306,1252,8315,1243,8315,1231,8315,1219,8306,1210,8294,1210xe">
              <v:path arrowok="t"/>
              <v:fill on="f" focussize="0,0"/>
              <v:stroke color="#000000"/>
              <v:imagedata o:title=""/>
              <o:lock v:ext="edit"/>
            </v:shape>
            <v:line id="_x0000_s1666" o:spid="_x0000_s1666" o:spt="20" style="position:absolute;left:8296;top:927;height:611;width:0;" stroked="t" coordsize="21600,21600">
              <v:path arrowok="t"/>
              <v:fill focussize="0,0"/>
              <v:stroke color="#000000"/>
              <v:imagedata o:title=""/>
              <o:lock v:ext="edit"/>
            </v:line>
            <v:rect id="_x0000_s1667" o:spid="_x0000_s1667" o:spt="1" style="position:absolute;left:10088;top:1435;height:420;width:125;" filled="f" stroked="t" coordsize="21600,21600">
              <v:path/>
              <v:fill on="f" focussize="0,0"/>
              <v:stroke color="#000000"/>
              <v:imagedata o:title=""/>
              <o:lock v:ext="edit"/>
            </v:rect>
            <v:shape id="_x0000_s1668" o:spid="_x0000_s1668" style="position:absolute;left:8073;top:927;height:1315;width:2082;" filled="f" stroked="t" coordorigin="8073,927" coordsize="2082,1315" path="m10155,1865l10154,2240m10155,1236l10154,1447m9700,2240l10155,2242m8073,1237l8296,1238m8073,1236l8073,2240m8296,927l8653,928e">
              <v:path arrowok="t"/>
              <v:fill on="f" focussize="0,0"/>
              <v:stroke color="#000000"/>
              <v:imagedata o:title=""/>
              <o:lock v:ext="edit"/>
            </v:shape>
            <v:shape id="_x0000_s1669" o:spid="_x0000_s1669" o:spt="202" type="#_x0000_t202" style="position:absolute;left:8738;top:823;height:234;width:173;" filled="f" stroked="f" coordsize="21600,21600">
              <v:path/>
              <v:fill on="f" focussize="0,0"/>
              <v:stroke on="f" joinstyle="miter"/>
              <v:imagedata o:title=""/>
              <o:lock v:ext="edit"/>
              <v:textbox inset="0mm,0mm,0mm,0mm">
                <w:txbxContent>
                  <w:p>
                    <w:pPr>
                      <w:spacing w:before="0" w:line="234" w:lineRule="exact"/>
                      <w:ind w:left="0" w:right="0" w:firstLine="0"/>
                      <w:jc w:val="left"/>
                      <w:rPr>
                        <w:rFonts w:ascii="Times New Roman"/>
                        <w:sz w:val="21"/>
                      </w:rPr>
                    </w:pPr>
                    <w:r>
                      <w:rPr>
                        <w:rFonts w:ascii="Times New Roman"/>
                        <w:w w:val="100"/>
                        <w:sz w:val="21"/>
                      </w:rPr>
                      <w:t>A</w:t>
                    </w:r>
                  </w:p>
                </w:txbxContent>
              </v:textbox>
            </v:shape>
            <v:shape id="_x0000_s1670" o:spid="_x0000_s1670" o:spt="202" type="#_x0000_t202" style="position:absolute;left:9638;top:904;height:234;width:149;" filled="f" stroked="f" coordsize="21600,21600">
              <v:path/>
              <v:fill on="f" focussize="0,0"/>
              <v:stroke on="f" joinstyle="miter"/>
              <v:imagedata o:title=""/>
              <o:lock v:ext="edit"/>
              <v:textbox inset="0mm,0mm,0mm,0mm">
                <w:txbxContent>
                  <w:p>
                    <w:pPr>
                      <w:spacing w:before="0" w:line="234" w:lineRule="exact"/>
                      <w:ind w:left="0" w:right="0" w:firstLine="0"/>
                      <w:jc w:val="left"/>
                      <w:rPr>
                        <w:rFonts w:ascii="Times New Roman"/>
                        <w:i/>
                        <w:sz w:val="21"/>
                      </w:rPr>
                    </w:pPr>
                    <w:r>
                      <w:rPr>
                        <w:rFonts w:ascii="Times New Roman"/>
                        <w:i/>
                        <w:w w:val="100"/>
                        <w:sz w:val="21"/>
                      </w:rPr>
                      <w:t>R</w:t>
                    </w:r>
                  </w:p>
                </w:txbxContent>
              </v:textbox>
            </v:shape>
            <v:shape id="_x0000_s1671" o:spid="_x0000_s1671" o:spt="202" type="#_x0000_t202" style="position:absolute;left:8771;top:1255;height:238;width:220;" filled="f" stroked="f" coordsize="21600,21600">
              <v:path/>
              <v:fill on="f" focussize="0,0"/>
              <v:stroke on="f" joinstyle="miter"/>
              <v:imagedata o:title=""/>
              <o:lock v:ext="edit"/>
              <v:textbox inset="0mm,0mm,0mm,0mm">
                <w:txbxContent>
                  <w:p>
                    <w:pPr>
                      <w:spacing w:before="0" w:line="238" w:lineRule="exact"/>
                      <w:ind w:left="0" w:right="0" w:firstLine="0"/>
                      <w:jc w:val="left"/>
                      <w:rPr>
                        <w:rFonts w:ascii="Times New Roman"/>
                        <w:sz w:val="14"/>
                      </w:rPr>
                    </w:pPr>
                    <w:r>
                      <w:rPr>
                        <w:rFonts w:ascii="Times New Roman"/>
                        <w:i/>
                        <w:position w:val="2"/>
                        <w:sz w:val="21"/>
                      </w:rPr>
                      <w:t>R</w:t>
                    </w:r>
                    <w:r>
                      <w:rPr>
                        <w:rFonts w:ascii="Times New Roman"/>
                        <w:sz w:val="14"/>
                      </w:rPr>
                      <w:t>1</w:t>
                    </w:r>
                  </w:p>
                </w:txbxContent>
              </v:textbox>
            </v:shape>
            <v:shape id="_x0000_s1672" o:spid="_x0000_s1672" o:spt="202" type="#_x0000_t202" style="position:absolute;left:9810;top:1555;height:238;width:220;" filled="f" stroked="f" coordsize="21600,21600">
              <v:path/>
              <v:fill on="f" focussize="0,0"/>
              <v:stroke on="f" joinstyle="miter"/>
              <v:imagedata o:title=""/>
              <o:lock v:ext="edit"/>
              <v:textbox inset="0mm,0mm,0mm,0mm">
                <w:txbxContent>
                  <w:p>
                    <w:pPr>
                      <w:spacing w:before="0" w:line="238" w:lineRule="exact"/>
                      <w:ind w:left="0" w:right="0" w:firstLine="0"/>
                      <w:jc w:val="left"/>
                      <w:rPr>
                        <w:rFonts w:ascii="Times New Roman"/>
                        <w:sz w:val="14"/>
                      </w:rPr>
                    </w:pPr>
                    <w:r>
                      <w:rPr>
                        <w:rFonts w:ascii="Times New Roman"/>
                        <w:i/>
                        <w:position w:val="2"/>
                        <w:sz w:val="21"/>
                      </w:rPr>
                      <w:t>R</w:t>
                    </w:r>
                    <w:r>
                      <w:rPr>
                        <w:rFonts w:ascii="Times New Roman"/>
                        <w:sz w:val="14"/>
                      </w:rPr>
                      <w:t>0</w:t>
                    </w:r>
                  </w:p>
                </w:txbxContent>
              </v:textbox>
            </v:shape>
            <v:shape id="_x0000_s1673" o:spid="_x0000_s1673" o:spt="202" type="#_x0000_t202" style="position:absolute;left:9470;top:1913;height:234;width:138;" filled="f" stroked="f" coordsize="21600,21600">
              <v:path/>
              <v:fill on="f" focussize="0,0"/>
              <v:stroke on="f" joinstyle="miter"/>
              <v:imagedata o:title=""/>
              <o:lock v:ext="edit"/>
              <v:textbox inset="0mm,0mm,0mm,0mm">
                <w:txbxContent>
                  <w:p>
                    <w:pPr>
                      <w:spacing w:before="0" w:line="234" w:lineRule="exact"/>
                      <w:ind w:left="0" w:right="0" w:firstLine="0"/>
                      <w:jc w:val="left"/>
                      <w:rPr>
                        <w:rFonts w:ascii="Times New Roman"/>
                        <w:sz w:val="21"/>
                      </w:rPr>
                    </w:pPr>
                    <w:r>
                      <w:rPr>
                        <w:rFonts w:ascii="Times New Roman"/>
                        <w:w w:val="100"/>
                        <w:sz w:val="21"/>
                      </w:rPr>
                      <w:t>S</w:t>
                    </w:r>
                  </w:p>
                </w:txbxContent>
              </v:textbox>
            </v:shape>
          </v:group>
        </w:pict>
      </w:r>
      <w:r>
        <w:rPr>
          <w:spacing w:val="-4"/>
          <w:w w:val="100"/>
          <w:position w:val="2"/>
        </w:rPr>
        <w:t>待测电源，电阻箱</w:t>
      </w:r>
      <w:r>
        <w:rPr>
          <w:spacing w:val="-52"/>
          <w:position w:val="2"/>
        </w:rPr>
        <w:t xml:space="preserve"> </w:t>
      </w:r>
      <w:r>
        <w:rPr>
          <w:rFonts w:ascii="Times New Roman" w:hAnsi="Times New Roman" w:eastAsia="Times New Roman"/>
          <w:i/>
          <w:spacing w:val="-9"/>
          <w:w w:val="100"/>
          <w:position w:val="2"/>
        </w:rPr>
        <w:t>R</w:t>
      </w:r>
      <w:r>
        <w:rPr>
          <w:spacing w:val="-3"/>
          <w:w w:val="100"/>
          <w:position w:val="2"/>
        </w:rPr>
        <w:t>（最大阻值</w:t>
      </w:r>
      <w:r>
        <w:rPr>
          <w:spacing w:val="-53"/>
          <w:position w:val="2"/>
        </w:rPr>
        <w:t xml:space="preserve"> </w:t>
      </w:r>
      <w:r>
        <w:rPr>
          <w:rFonts w:ascii="Times New Roman" w:hAnsi="Times New Roman" w:eastAsia="Times New Roman"/>
          <w:w w:val="100"/>
          <w:position w:val="2"/>
        </w:rPr>
        <w:t>999</w:t>
      </w:r>
      <w:r>
        <w:rPr>
          <w:rFonts w:ascii="Times New Roman" w:hAnsi="Times New Roman" w:eastAsia="Times New Roman"/>
          <w:spacing w:val="-3"/>
          <w:w w:val="100"/>
          <w:position w:val="2"/>
        </w:rPr>
        <w:t>.</w:t>
      </w:r>
      <w:r>
        <w:rPr>
          <w:rFonts w:ascii="Times New Roman" w:hAnsi="Times New Roman" w:eastAsia="Times New Roman"/>
          <w:w w:val="100"/>
          <w:position w:val="2"/>
        </w:rPr>
        <w:t>9</w:t>
      </w:r>
      <w:r>
        <w:rPr>
          <w:rFonts w:ascii="Times New Roman" w:hAnsi="Times New Roman" w:eastAsia="Times New Roman"/>
          <w:spacing w:val="-2"/>
          <w:w w:val="100"/>
          <w:position w:val="2"/>
        </w:rPr>
        <w:t>Ω</w:t>
      </w:r>
      <w:r>
        <w:rPr>
          <w:spacing w:val="-106"/>
          <w:w w:val="100"/>
          <w:position w:val="2"/>
        </w:rPr>
        <w:t>）</w:t>
      </w:r>
      <w:r>
        <w:rPr>
          <w:spacing w:val="-5"/>
          <w:w w:val="100"/>
          <w:position w:val="2"/>
        </w:rPr>
        <w:t>，电阻</w:t>
      </w:r>
      <w:r>
        <w:rPr>
          <w:spacing w:val="-55"/>
          <w:position w:val="2"/>
        </w:rPr>
        <w:t xml:space="preserve"> </w:t>
      </w:r>
      <w:r>
        <w:rPr>
          <w:rFonts w:ascii="Times New Roman" w:hAnsi="Times New Roman" w:eastAsia="Times New Roman"/>
          <w:i/>
          <w:w w:val="100"/>
          <w:position w:val="2"/>
        </w:rPr>
        <w:t>R</w:t>
      </w:r>
      <w:r>
        <w:rPr>
          <w:rFonts w:ascii="Times New Roman" w:hAnsi="Times New Roman" w:eastAsia="Times New Roman"/>
          <w:spacing w:val="-12"/>
          <w:w w:val="99"/>
          <w:sz w:val="14"/>
        </w:rPr>
        <w:t>0</w:t>
      </w:r>
      <w:r>
        <w:rPr>
          <w:w w:val="100"/>
          <w:position w:val="2"/>
        </w:rPr>
        <w:t>（</w:t>
      </w:r>
      <w:r>
        <w:rPr>
          <w:spacing w:val="-2"/>
          <w:w w:val="100"/>
          <w:position w:val="2"/>
        </w:rPr>
        <w:t>阻值为</w:t>
      </w:r>
      <w:r>
        <w:rPr>
          <w:spacing w:val="-53"/>
          <w:position w:val="2"/>
        </w:rPr>
        <w:t xml:space="preserve"> </w:t>
      </w:r>
      <w:r>
        <w:rPr>
          <w:rFonts w:ascii="Times New Roman" w:hAnsi="Times New Roman" w:eastAsia="Times New Roman"/>
          <w:w w:val="100"/>
          <w:position w:val="2"/>
        </w:rPr>
        <w:t>3.0</w:t>
      </w:r>
      <w:r>
        <w:rPr>
          <w:rFonts w:ascii="Times New Roman" w:hAnsi="Times New Roman" w:eastAsia="Times New Roman"/>
          <w:spacing w:val="-4"/>
          <w:w w:val="100"/>
          <w:position w:val="2"/>
        </w:rPr>
        <w:t>Ω</w:t>
      </w:r>
      <w:r>
        <w:rPr>
          <w:spacing w:val="-106"/>
          <w:w w:val="100"/>
          <w:position w:val="2"/>
        </w:rPr>
        <w:t>）</w:t>
      </w:r>
      <w:r>
        <w:rPr>
          <w:spacing w:val="-5"/>
          <w:w w:val="100"/>
          <w:position w:val="2"/>
        </w:rPr>
        <w:t>，电阻</w:t>
      </w:r>
      <w:r>
        <w:rPr>
          <w:spacing w:val="-52"/>
          <w:position w:val="2"/>
        </w:rPr>
        <w:t xml:space="preserve"> </w:t>
      </w:r>
      <w:r>
        <w:rPr>
          <w:rFonts w:ascii="Times New Roman" w:hAnsi="Times New Roman" w:eastAsia="Times New Roman"/>
          <w:i/>
          <w:w w:val="100"/>
          <w:position w:val="2"/>
        </w:rPr>
        <w:t>R</w:t>
      </w:r>
      <w:r>
        <w:rPr>
          <w:rFonts w:ascii="Times New Roman" w:hAnsi="Times New Roman" w:eastAsia="Times New Roman"/>
          <w:spacing w:val="-12"/>
          <w:w w:val="99"/>
          <w:sz w:val="14"/>
        </w:rPr>
        <w:t>1</w:t>
      </w:r>
      <w:r>
        <w:rPr>
          <w:w w:val="100"/>
          <w:position w:val="2"/>
        </w:rPr>
        <w:t>（</w:t>
      </w:r>
      <w:r>
        <w:rPr>
          <w:spacing w:val="-2"/>
          <w:w w:val="100"/>
          <w:position w:val="2"/>
        </w:rPr>
        <w:t>阻值为</w:t>
      </w:r>
      <w:r>
        <w:rPr>
          <w:spacing w:val="-53"/>
          <w:position w:val="2"/>
        </w:rPr>
        <w:t xml:space="preserve"> </w:t>
      </w:r>
      <w:r>
        <w:rPr>
          <w:rFonts w:ascii="Times New Roman" w:hAnsi="Times New Roman" w:eastAsia="Times New Roman"/>
          <w:w w:val="100"/>
          <w:position w:val="2"/>
        </w:rPr>
        <w:t>3.0</w:t>
      </w:r>
      <w:r>
        <w:rPr>
          <w:rFonts w:ascii="Times New Roman" w:hAnsi="Times New Roman" w:eastAsia="Times New Roman"/>
          <w:spacing w:val="-3"/>
          <w:w w:val="100"/>
          <w:position w:val="2"/>
        </w:rPr>
        <w:t>Ω</w:t>
      </w:r>
      <w:r>
        <w:rPr>
          <w:spacing w:val="-106"/>
          <w:w w:val="100"/>
          <w:position w:val="2"/>
        </w:rPr>
        <w:t>）</w:t>
      </w:r>
      <w:r>
        <w:rPr>
          <w:spacing w:val="-5"/>
          <w:w w:val="100"/>
          <w:position w:val="2"/>
        </w:rPr>
        <w:t>，电</w:t>
      </w:r>
      <w:r>
        <w:rPr>
          <w:spacing w:val="-4"/>
          <w:w w:val="100"/>
          <w:position w:val="2"/>
        </w:rPr>
        <w:t>流表</w:t>
      </w:r>
      <w:r>
        <w:rPr>
          <w:spacing w:val="-185"/>
          <w:w w:val="100"/>
          <w:position w:val="2"/>
        </w:rPr>
        <w:t>○</w:t>
      </w:r>
      <w:r>
        <w:rPr>
          <w:rFonts w:ascii="Times New Roman" w:hAnsi="Times New Roman" w:eastAsia="Times New Roman"/>
          <w:w w:val="100"/>
          <w:position w:val="4"/>
        </w:rPr>
        <w:t>A</w:t>
      </w:r>
      <w:r>
        <w:rPr>
          <w:rFonts w:ascii="Times New Roman" w:hAnsi="Times New Roman" w:eastAsia="Times New Roman"/>
          <w:spacing w:val="-21"/>
          <w:position w:val="4"/>
        </w:rPr>
        <w:t xml:space="preserve"> </w:t>
      </w:r>
      <w:r>
        <w:rPr>
          <w:w w:val="100"/>
          <w:position w:val="2"/>
        </w:rPr>
        <w:t>（</w:t>
      </w:r>
      <w:r>
        <w:rPr>
          <w:spacing w:val="-2"/>
          <w:w w:val="100"/>
          <w:position w:val="2"/>
        </w:rPr>
        <w:t>量程为</w:t>
      </w:r>
      <w:r>
        <w:rPr>
          <w:spacing w:val="-53"/>
          <w:position w:val="2"/>
        </w:rPr>
        <w:t xml:space="preserve"> </w:t>
      </w:r>
      <w:r>
        <w:rPr>
          <w:rFonts w:ascii="Times New Roman" w:hAnsi="Times New Roman" w:eastAsia="Times New Roman"/>
          <w:spacing w:val="-3"/>
          <w:w w:val="100"/>
          <w:position w:val="2"/>
        </w:rPr>
        <w:t>2</w:t>
      </w:r>
      <w:r>
        <w:rPr>
          <w:rFonts w:ascii="Times New Roman" w:hAnsi="Times New Roman" w:eastAsia="Times New Roman"/>
          <w:w w:val="100"/>
          <w:position w:val="2"/>
        </w:rPr>
        <w:t>00</w:t>
      </w:r>
      <w:r>
        <w:rPr>
          <w:rFonts w:ascii="Times New Roman" w:hAnsi="Times New Roman" w:eastAsia="Times New Roman"/>
          <w:spacing w:val="-4"/>
          <w:w w:val="100"/>
          <w:position w:val="2"/>
        </w:rPr>
        <w:t>m</w:t>
      </w:r>
      <w:r>
        <w:rPr>
          <w:rFonts w:ascii="Times New Roman" w:hAnsi="Times New Roman" w:eastAsia="Times New Roman"/>
          <w:spacing w:val="1"/>
          <w:w w:val="100"/>
          <w:position w:val="2"/>
        </w:rPr>
        <w:t>A</w:t>
      </w:r>
      <w:r>
        <w:rPr>
          <w:spacing w:val="-2"/>
          <w:w w:val="100"/>
          <w:position w:val="2"/>
        </w:rPr>
        <w:t>，内阻为</w:t>
      </w:r>
      <w:r>
        <w:rPr>
          <w:spacing w:val="-55"/>
          <w:position w:val="2"/>
        </w:rPr>
        <w:t xml:space="preserve"> </w:t>
      </w:r>
      <w:r>
        <w:rPr>
          <w:rFonts w:ascii="Times New Roman" w:hAnsi="Times New Roman" w:eastAsia="Times New Roman"/>
          <w:i/>
          <w:w w:val="100"/>
          <w:position w:val="2"/>
        </w:rPr>
        <w:t>R</w:t>
      </w:r>
      <w:r>
        <w:rPr>
          <w:rFonts w:ascii="Times New Roman" w:hAnsi="Times New Roman" w:eastAsia="Times New Roman"/>
          <w:spacing w:val="-3"/>
          <w:w w:val="99"/>
          <w:sz w:val="14"/>
        </w:rPr>
        <w:t>A</w:t>
      </w:r>
      <w:r>
        <w:rPr>
          <w:rFonts w:ascii="Times New Roman" w:hAnsi="Times New Roman" w:eastAsia="Times New Roman"/>
          <w:w w:val="100"/>
          <w:position w:val="2"/>
        </w:rPr>
        <w:t>=6.0</w:t>
      </w:r>
      <w:r>
        <w:rPr>
          <w:rFonts w:ascii="Times New Roman" w:hAnsi="Times New Roman" w:eastAsia="Times New Roman"/>
          <w:spacing w:val="-1"/>
          <w:w w:val="100"/>
          <w:position w:val="2"/>
        </w:rPr>
        <w:t>Ω</w:t>
      </w:r>
      <w:r>
        <w:rPr>
          <w:spacing w:val="-108"/>
          <w:w w:val="100"/>
          <w:position w:val="2"/>
        </w:rPr>
        <w:t>）</w:t>
      </w:r>
      <w:r>
        <w:rPr>
          <w:spacing w:val="-2"/>
          <w:w w:val="100"/>
          <w:position w:val="2"/>
        </w:rPr>
        <w:t>，开关</w:t>
      </w:r>
      <w:r>
        <w:rPr>
          <w:spacing w:val="-52"/>
          <w:position w:val="2"/>
        </w:rPr>
        <w:t xml:space="preserve"> </w:t>
      </w:r>
      <w:r>
        <w:rPr>
          <w:rFonts w:ascii="Times New Roman" w:hAnsi="Times New Roman" w:eastAsia="Times New Roman"/>
          <w:w w:val="100"/>
          <w:position w:val="2"/>
        </w:rPr>
        <w:t>S</w:t>
      </w:r>
      <w:r>
        <w:rPr>
          <w:w w:val="100"/>
          <w:position w:val="2"/>
        </w:rPr>
        <w:t>。</w:t>
      </w:r>
    </w:p>
    <w:p>
      <w:pPr>
        <w:pStyle w:val="6"/>
        <w:spacing w:before="5"/>
      </w:pPr>
      <w:r>
        <w:t>实验步骤如下：</w:t>
      </w:r>
    </w:p>
    <w:p>
      <w:pPr>
        <w:pStyle w:val="6"/>
        <w:spacing w:before="91"/>
      </w:pPr>
      <w:r>
        <w:t xml:space="preserve">①将电阻箱阻值调到最大，闭合开关 </w:t>
      </w:r>
      <w:r>
        <w:rPr>
          <w:rFonts w:ascii="Times New Roman" w:hAnsi="Times New Roman" w:eastAsia="Times New Roman"/>
        </w:rPr>
        <w:t>S</w:t>
      </w:r>
      <w:r>
        <w:t>；</w:t>
      </w:r>
    </w:p>
    <w:p>
      <w:pPr>
        <w:pStyle w:val="6"/>
        <w:spacing w:before="91"/>
      </w:pPr>
      <w:r>
        <w:t xml:space="preserve">②多次调节电阻箱，记下电流表的示数 </w:t>
      </w:r>
      <w:r>
        <w:rPr>
          <w:rFonts w:ascii="Times New Roman" w:hAnsi="Times New Roman" w:eastAsia="Times New Roman"/>
          <w:i/>
        </w:rPr>
        <w:t xml:space="preserve">I </w:t>
      </w:r>
      <w:r>
        <w:t xml:space="preserve">和电阻箱相应的阻值 </w:t>
      </w:r>
      <w:r>
        <w:rPr>
          <w:rFonts w:ascii="Times New Roman" w:hAnsi="Times New Roman" w:eastAsia="Times New Roman"/>
          <w:i/>
        </w:rPr>
        <w:t>R</w:t>
      </w:r>
      <w:r>
        <w:t>；</w:t>
      </w:r>
    </w:p>
    <w:p>
      <w:pPr>
        <w:spacing w:before="12" w:line="317" w:lineRule="exact"/>
        <w:ind w:left="638" w:right="0" w:firstLine="0"/>
        <w:jc w:val="left"/>
        <w:rPr>
          <w:sz w:val="21"/>
        </w:rPr>
      </w:pPr>
      <w:r>
        <w:pict>
          <v:line id="_x0000_s1674" o:spid="_x0000_s1674" o:spt="20" style="position:absolute;left:0pt;margin-left:114.75pt;margin-top:14.85pt;height:0pt;width:6.35pt;mso-position-horizontal-relative:page;z-index:251846656;mso-width-relative:page;mso-height-relative:page;" stroked="t" coordsize="21600,21600">
            <v:path arrowok="t"/>
            <v:fill focussize="0,0"/>
            <v:stroke weight="0.496456692913386pt" color="#000000"/>
            <v:imagedata o:title=""/>
            <o:lock v:ext="edit"/>
          </v:line>
        </w:pict>
      </w:r>
      <w:r>
        <w:rPr>
          <w:sz w:val="21"/>
        </w:rPr>
        <w:t xml:space="preserve">③以 </w:t>
      </w:r>
      <w:r>
        <w:rPr>
          <w:rFonts w:ascii="Times New Roman" w:hAnsi="Times New Roman" w:eastAsia="Times New Roman"/>
          <w:position w:val="12"/>
          <w:sz w:val="22"/>
        </w:rPr>
        <w:t xml:space="preserve">1 </w:t>
      </w:r>
      <w:r>
        <w:rPr>
          <w:sz w:val="21"/>
        </w:rPr>
        <w:t>为纵坐标，</w:t>
      </w:r>
      <w:r>
        <w:rPr>
          <w:rFonts w:ascii="Times New Roman" w:hAnsi="Times New Roman" w:eastAsia="Times New Roman"/>
          <w:i/>
          <w:sz w:val="21"/>
        </w:rPr>
        <w:t xml:space="preserve">R </w:t>
      </w:r>
      <w:r>
        <w:rPr>
          <w:sz w:val="21"/>
        </w:rPr>
        <w:t xml:space="preserve">为横坐标，作 </w:t>
      </w:r>
      <w:r>
        <w:rPr>
          <w:rFonts w:ascii="Times New Roman" w:hAnsi="Times New Roman" w:eastAsia="Times New Roman"/>
          <w:position w:val="10"/>
          <w:sz w:val="20"/>
        </w:rPr>
        <w:t xml:space="preserve">1 </w:t>
      </w:r>
      <w:r>
        <w:rPr>
          <w:rFonts w:ascii="Symbol" w:hAnsi="Symbol" w:eastAsia="Symbol"/>
          <w:sz w:val="25"/>
        </w:rPr>
        <w:t></w:t>
      </w:r>
      <w:r>
        <w:rPr>
          <w:rFonts w:ascii="Times New Roman" w:hAnsi="Times New Roman" w:eastAsia="Times New Roman"/>
          <w:sz w:val="25"/>
        </w:rPr>
        <w:t xml:space="preserve"> </w:t>
      </w:r>
      <w:r>
        <w:rPr>
          <w:rFonts w:ascii="Times New Roman" w:hAnsi="Times New Roman" w:eastAsia="Times New Roman"/>
          <w:i/>
          <w:sz w:val="25"/>
        </w:rPr>
        <w:t xml:space="preserve">R </w:t>
      </w:r>
      <w:r>
        <w:rPr>
          <w:sz w:val="21"/>
        </w:rPr>
        <w:t>图线（用直线拟合）</w:t>
      </w:r>
    </w:p>
    <w:p>
      <w:pPr>
        <w:pStyle w:val="6"/>
        <w:spacing w:line="20" w:lineRule="exact"/>
        <w:ind w:left="3795"/>
        <w:rPr>
          <w:sz w:val="2"/>
        </w:rPr>
      </w:pPr>
      <w:r>
        <w:rPr>
          <w:sz w:val="2"/>
        </w:rPr>
        <w:pict>
          <v:group id="_x0000_s1675" o:spid="_x0000_s1675" o:spt="203" style="height:0.5pt;width:5.9pt;" coordsize="118,10">
            <o:lock v:ext="edit"/>
            <v:line id="_x0000_s1676" o:spid="_x0000_s1676" o:spt="20" style="position:absolute;left:0;top:5;height:0;width:117;" stroked="t" coordsize="21600,21600">
              <v:path arrowok="t"/>
              <v:fill focussize="0,0"/>
              <v:stroke weight="0.456929133858268pt" color="#000000"/>
              <v:imagedata o:title=""/>
              <o:lock v:ext="edit"/>
            </v:line>
            <w10:wrap type="none"/>
            <w10:anchorlock/>
          </v:group>
        </w:pict>
      </w:r>
    </w:p>
    <w:p>
      <w:pPr>
        <w:tabs>
          <w:tab w:val="left" w:pos="3819"/>
        </w:tabs>
        <w:spacing w:before="0" w:line="231" w:lineRule="exact"/>
        <w:ind w:left="1116" w:right="0" w:firstLine="0"/>
        <w:jc w:val="left"/>
        <w:rPr>
          <w:rFonts w:ascii="Times New Roman"/>
          <w:i/>
          <w:sz w:val="20"/>
        </w:rPr>
      </w:pPr>
      <w:r>
        <w:rPr>
          <w:rFonts w:ascii="Times New Roman"/>
          <w:i/>
          <w:sz w:val="22"/>
        </w:rPr>
        <w:t>I</w:t>
      </w:r>
      <w:r>
        <w:rPr>
          <w:rFonts w:ascii="Times New Roman"/>
          <w:i/>
          <w:sz w:val="22"/>
        </w:rPr>
        <w:tab/>
      </w:r>
      <w:r>
        <w:rPr>
          <w:rFonts w:ascii="Times New Roman"/>
          <w:i/>
          <w:sz w:val="20"/>
        </w:rPr>
        <w:t>I</w:t>
      </w:r>
    </w:p>
    <w:p>
      <w:pPr>
        <w:pStyle w:val="6"/>
        <w:spacing w:before="12" w:line="360" w:lineRule="exact"/>
        <w:ind w:right="4975"/>
      </w:pPr>
      <w:r>
        <w:rPr>
          <w:spacing w:val="-8"/>
        </w:rPr>
        <w:t xml:space="preserve">④求出直线的斜率 </w:t>
      </w:r>
      <w:r>
        <w:rPr>
          <w:rFonts w:ascii="Times New Roman" w:hAnsi="Times New Roman" w:eastAsia="Times New Roman"/>
          <w:i/>
        </w:rPr>
        <w:t xml:space="preserve">k </w:t>
      </w:r>
      <w:r>
        <w:rPr>
          <w:spacing w:val="-8"/>
        </w:rPr>
        <w:t xml:space="preserve">和在纵轴上的截距 </w:t>
      </w:r>
      <w:r>
        <w:rPr>
          <w:rFonts w:ascii="Times New Roman" w:hAnsi="Times New Roman" w:eastAsia="Times New Roman"/>
          <w:i/>
        </w:rPr>
        <w:t>b</w:t>
      </w:r>
      <w:r>
        <w:t>。</w:t>
      </w:r>
      <w:r>
        <w:rPr>
          <w:spacing w:val="-2"/>
        </w:rPr>
        <w:t>回答下列问题：</w:t>
      </w:r>
    </w:p>
    <w:p>
      <w:pPr>
        <w:pStyle w:val="10"/>
        <w:numPr>
          <w:ilvl w:val="0"/>
          <w:numId w:val="33"/>
        </w:numPr>
        <w:tabs>
          <w:tab w:val="left" w:pos="1168"/>
          <w:tab w:val="left" w:pos="8632"/>
        </w:tabs>
        <w:spacing w:before="0" w:after="0" w:line="312" w:lineRule="exact"/>
        <w:ind w:left="1167" w:right="0" w:hanging="530"/>
        <w:jc w:val="left"/>
        <w:rPr>
          <w:sz w:val="21"/>
        </w:rPr>
      </w:pPr>
      <w:r>
        <w:pict>
          <v:line id="_x0000_s1677" o:spid="_x0000_s1677" o:spt="20" style="position:absolute;left:0pt;margin-left:319.35pt;margin-top:13pt;height:0pt;width:5.85pt;mso-position-horizontal-relative:page;z-index:-254736384;mso-width-relative:page;mso-height-relative:page;" stroked="t" coordsize="21600,21600">
            <v:path arrowok="t"/>
            <v:fill focussize="0,0"/>
            <v:stroke weight="0.457795275590551pt" color="#000000"/>
            <v:imagedata o:title=""/>
            <o:lock v:ext="edit"/>
          </v:line>
        </w:pict>
      </w:r>
      <w:r>
        <w:rPr>
          <w:sz w:val="21"/>
        </w:rPr>
        <w:t>分</w:t>
      </w:r>
      <w:r>
        <w:rPr>
          <w:spacing w:val="-3"/>
          <w:sz w:val="21"/>
        </w:rPr>
        <w:t>别</w:t>
      </w:r>
      <w:r>
        <w:rPr>
          <w:sz w:val="21"/>
        </w:rPr>
        <w:t>用</w:t>
      </w:r>
      <w:r>
        <w:rPr>
          <w:spacing w:val="-52"/>
          <w:sz w:val="21"/>
        </w:rPr>
        <w:t xml:space="preserve"> </w:t>
      </w:r>
      <w:r>
        <w:rPr>
          <w:rFonts w:ascii="Times New Roman" w:eastAsia="Times New Roman"/>
          <w:i/>
          <w:sz w:val="21"/>
        </w:rPr>
        <w:t>E</w:t>
      </w:r>
      <w:r>
        <w:rPr>
          <w:rFonts w:ascii="Times New Roman" w:eastAsia="Times New Roman"/>
          <w:i/>
          <w:spacing w:val="3"/>
          <w:sz w:val="21"/>
        </w:rPr>
        <w:t xml:space="preserve"> </w:t>
      </w:r>
      <w:r>
        <w:rPr>
          <w:sz w:val="21"/>
        </w:rPr>
        <w:t>和</w:t>
      </w:r>
      <w:r>
        <w:rPr>
          <w:spacing w:val="-49"/>
          <w:sz w:val="21"/>
        </w:rPr>
        <w:t xml:space="preserve"> </w:t>
      </w:r>
      <w:r>
        <w:rPr>
          <w:rFonts w:ascii="Times New Roman" w:eastAsia="Times New Roman"/>
          <w:i/>
          <w:sz w:val="21"/>
        </w:rPr>
        <w:t xml:space="preserve">r </w:t>
      </w:r>
      <w:r>
        <w:rPr>
          <w:sz w:val="21"/>
        </w:rPr>
        <w:t>表</w:t>
      </w:r>
      <w:r>
        <w:rPr>
          <w:spacing w:val="-3"/>
          <w:sz w:val="21"/>
        </w:rPr>
        <w:t>示电</w:t>
      </w:r>
      <w:r>
        <w:rPr>
          <w:sz w:val="21"/>
        </w:rPr>
        <w:t>源的</w:t>
      </w:r>
      <w:r>
        <w:rPr>
          <w:spacing w:val="-3"/>
          <w:sz w:val="21"/>
        </w:rPr>
        <w:t>电</w:t>
      </w:r>
      <w:r>
        <w:rPr>
          <w:sz w:val="21"/>
        </w:rPr>
        <w:t>动</w:t>
      </w:r>
      <w:r>
        <w:rPr>
          <w:spacing w:val="-3"/>
          <w:sz w:val="21"/>
        </w:rPr>
        <w:t>势</w:t>
      </w:r>
      <w:r>
        <w:rPr>
          <w:sz w:val="21"/>
        </w:rPr>
        <w:t>和</w:t>
      </w:r>
      <w:r>
        <w:rPr>
          <w:spacing w:val="-3"/>
          <w:sz w:val="21"/>
        </w:rPr>
        <w:t>内</w:t>
      </w:r>
      <w:r>
        <w:rPr>
          <w:sz w:val="21"/>
        </w:rPr>
        <w:t>阻</w:t>
      </w:r>
      <w:r>
        <w:rPr>
          <w:spacing w:val="-3"/>
          <w:sz w:val="21"/>
        </w:rPr>
        <w:t>，</w:t>
      </w:r>
      <w:r>
        <w:rPr>
          <w:sz w:val="21"/>
        </w:rPr>
        <w:t>则</w:t>
      </w:r>
      <w:r>
        <w:rPr>
          <w:spacing w:val="-64"/>
          <w:sz w:val="21"/>
        </w:rPr>
        <w:t xml:space="preserve"> </w:t>
      </w:r>
      <w:r>
        <w:rPr>
          <w:rFonts w:ascii="Times New Roman" w:eastAsia="Times New Roman"/>
          <w:position w:val="10"/>
          <w:sz w:val="20"/>
        </w:rPr>
        <w:t>1</w:t>
      </w:r>
      <w:r>
        <w:rPr>
          <w:rFonts w:ascii="Times New Roman" w:eastAsia="Times New Roman"/>
          <w:spacing w:val="16"/>
          <w:position w:val="10"/>
          <w:sz w:val="20"/>
        </w:rPr>
        <w:t xml:space="preserve"> </w:t>
      </w:r>
      <w:r>
        <w:rPr>
          <w:sz w:val="21"/>
        </w:rPr>
        <w:t>与</w:t>
      </w:r>
      <w:r>
        <w:rPr>
          <w:spacing w:val="-52"/>
          <w:sz w:val="21"/>
        </w:rPr>
        <w:t xml:space="preserve"> </w:t>
      </w:r>
      <w:r>
        <w:rPr>
          <w:rFonts w:ascii="Times New Roman" w:eastAsia="Times New Roman"/>
          <w:i/>
          <w:sz w:val="21"/>
        </w:rPr>
        <w:t>R</w:t>
      </w:r>
      <w:r>
        <w:rPr>
          <w:rFonts w:ascii="Times New Roman" w:eastAsia="Times New Roman"/>
          <w:i/>
          <w:spacing w:val="3"/>
          <w:sz w:val="21"/>
        </w:rPr>
        <w:t xml:space="preserve"> </w:t>
      </w:r>
      <w:r>
        <w:rPr>
          <w:spacing w:val="-3"/>
          <w:sz w:val="21"/>
        </w:rPr>
        <w:t>的</w:t>
      </w:r>
      <w:r>
        <w:rPr>
          <w:sz w:val="21"/>
        </w:rPr>
        <w:t>关</w:t>
      </w:r>
      <w:r>
        <w:rPr>
          <w:spacing w:val="-3"/>
          <w:sz w:val="21"/>
        </w:rPr>
        <w:t>系</w:t>
      </w:r>
      <w:r>
        <w:rPr>
          <w:sz w:val="21"/>
        </w:rPr>
        <w:t>式为</w:t>
      </w:r>
      <w:r>
        <w:rPr>
          <w:sz w:val="21"/>
        </w:rPr>
        <w:tab/>
      </w:r>
      <w:r>
        <w:rPr>
          <w:sz w:val="21"/>
        </w:rPr>
        <w:t>。</w:t>
      </w:r>
    </w:p>
    <w:p>
      <w:pPr>
        <w:spacing w:before="0" w:line="205" w:lineRule="exact"/>
        <w:ind w:left="930" w:right="0" w:firstLine="0"/>
        <w:jc w:val="center"/>
        <w:rPr>
          <w:rFonts w:ascii="Times New Roman"/>
          <w:i/>
          <w:sz w:val="20"/>
        </w:rPr>
      </w:pPr>
      <w:r>
        <w:pict>
          <v:line id="_x0000_s1678" o:spid="_x0000_s1678" o:spt="20" style="position:absolute;left:0pt;margin-left:402.45pt;margin-top:0.35pt;height:0pt;width:89.25pt;mso-position-horizontal-relative:page;z-index:251848704;mso-width-relative:page;mso-height-relative:page;" stroked="t" coordsize="21600,21600">
            <v:path arrowok="t"/>
            <v:fill focussize="0,0"/>
            <v:stroke weight="0.422362204724409pt" color="#000000"/>
            <v:imagedata o:title=""/>
            <o:lock v:ext="edit"/>
          </v:line>
        </w:pict>
      </w:r>
      <w:r>
        <w:rPr>
          <w:rFonts w:ascii="Times New Roman"/>
          <w:i/>
          <w:w w:val="94"/>
          <w:sz w:val="20"/>
        </w:rPr>
        <w:t>I</w:t>
      </w:r>
    </w:p>
    <w:p>
      <w:pPr>
        <w:pStyle w:val="10"/>
        <w:numPr>
          <w:ilvl w:val="0"/>
          <w:numId w:val="33"/>
        </w:numPr>
        <w:tabs>
          <w:tab w:val="left" w:pos="1166"/>
          <w:tab w:val="left" w:pos="3665"/>
          <w:tab w:val="left" w:pos="5516"/>
        </w:tabs>
        <w:spacing w:before="91" w:after="0" w:line="321" w:lineRule="auto"/>
        <w:ind w:left="218" w:right="251" w:firstLine="420"/>
        <w:jc w:val="left"/>
        <w:rPr>
          <w:sz w:val="21"/>
        </w:rPr>
      </w:pPr>
      <w:r>
        <w:drawing>
          <wp:anchor distT="0" distB="0" distL="0" distR="0" simplePos="0" relativeHeight="248603648" behindDoc="1" locked="0" layoutInCell="1" allowOverlap="1">
            <wp:simplePos x="0" y="0"/>
            <wp:positionH relativeFrom="page">
              <wp:posOffset>4443095</wp:posOffset>
            </wp:positionH>
            <wp:positionV relativeFrom="paragraph">
              <wp:posOffset>408305</wp:posOffset>
            </wp:positionV>
            <wp:extent cx="2086610" cy="1170940"/>
            <wp:effectExtent l="0" t="0" r="0" b="0"/>
            <wp:wrapNone/>
            <wp:docPr id="111" name="image9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image94.jpeg"/>
                    <pic:cNvPicPr>
                      <a:picLocks noChangeAspect="1"/>
                    </pic:cNvPicPr>
                  </pic:nvPicPr>
                  <pic:blipFill>
                    <a:blip r:embed="rId102" cstate="print"/>
                    <a:stretch>
                      <a:fillRect/>
                    </a:stretch>
                  </pic:blipFill>
                  <pic:spPr>
                    <a:xfrm>
                      <a:off x="0" y="0"/>
                      <a:ext cx="2086610" cy="1170939"/>
                    </a:xfrm>
                    <a:prstGeom prst="rect">
                      <a:avLst/>
                    </a:prstGeom>
                  </pic:spPr>
                </pic:pic>
              </a:graphicData>
            </a:graphic>
          </wp:anchor>
        </w:drawing>
      </w:r>
      <w:r>
        <w:rPr>
          <w:spacing w:val="-3"/>
          <w:sz w:val="21"/>
        </w:rPr>
        <w:t>实</w:t>
      </w:r>
      <w:r>
        <w:rPr>
          <w:sz w:val="21"/>
        </w:rPr>
        <w:t>验</w:t>
      </w:r>
      <w:r>
        <w:rPr>
          <w:spacing w:val="-3"/>
          <w:sz w:val="21"/>
        </w:rPr>
        <w:t>得</w:t>
      </w:r>
      <w:r>
        <w:rPr>
          <w:sz w:val="21"/>
        </w:rPr>
        <w:t>到</w:t>
      </w:r>
      <w:r>
        <w:rPr>
          <w:spacing w:val="-3"/>
          <w:sz w:val="21"/>
        </w:rPr>
        <w:t>的</w:t>
      </w:r>
      <w:r>
        <w:rPr>
          <w:sz w:val="21"/>
        </w:rPr>
        <w:t>部</w:t>
      </w:r>
      <w:r>
        <w:rPr>
          <w:spacing w:val="-3"/>
          <w:sz w:val="21"/>
        </w:rPr>
        <w:t>分</w:t>
      </w:r>
      <w:r>
        <w:rPr>
          <w:sz w:val="21"/>
        </w:rPr>
        <w:t>数</w:t>
      </w:r>
      <w:r>
        <w:rPr>
          <w:spacing w:val="-3"/>
          <w:sz w:val="21"/>
        </w:rPr>
        <w:t>据</w:t>
      </w:r>
      <w:r>
        <w:rPr>
          <w:sz w:val="21"/>
        </w:rPr>
        <w:t>如下</w:t>
      </w:r>
      <w:r>
        <w:rPr>
          <w:spacing w:val="-3"/>
          <w:sz w:val="21"/>
        </w:rPr>
        <w:t>表</w:t>
      </w:r>
      <w:r>
        <w:rPr>
          <w:sz w:val="21"/>
        </w:rPr>
        <w:t>所</w:t>
      </w:r>
      <w:r>
        <w:rPr>
          <w:spacing w:val="-3"/>
          <w:sz w:val="21"/>
        </w:rPr>
        <w:t>示</w:t>
      </w:r>
      <w:r>
        <w:rPr>
          <w:spacing w:val="-22"/>
          <w:sz w:val="21"/>
        </w:rPr>
        <w:t>，</w:t>
      </w:r>
      <w:r>
        <w:rPr>
          <w:sz w:val="21"/>
        </w:rPr>
        <w:t>其</w:t>
      </w:r>
      <w:r>
        <w:rPr>
          <w:spacing w:val="-3"/>
          <w:sz w:val="21"/>
        </w:rPr>
        <w:t>中</w:t>
      </w:r>
      <w:r>
        <w:rPr>
          <w:sz w:val="21"/>
        </w:rPr>
        <w:t>电阻</w:t>
      </w:r>
      <w:r>
        <w:rPr>
          <w:spacing w:val="-35"/>
          <w:sz w:val="21"/>
        </w:rPr>
        <w:t xml:space="preserve"> </w:t>
      </w:r>
      <w:r>
        <w:rPr>
          <w:rFonts w:ascii="Times New Roman" w:hAnsi="Times New Roman" w:eastAsia="Times New Roman"/>
          <w:i/>
          <w:sz w:val="21"/>
        </w:rPr>
        <w:t>R</w:t>
      </w:r>
      <w:r>
        <w:rPr>
          <w:rFonts w:ascii="Times New Roman" w:hAnsi="Times New Roman" w:eastAsia="Times New Roman"/>
          <w:sz w:val="21"/>
        </w:rPr>
        <w:t>=3.0Ω</w:t>
      </w:r>
      <w:r>
        <w:rPr>
          <w:rFonts w:ascii="Times New Roman" w:hAnsi="Times New Roman" w:eastAsia="Times New Roman"/>
          <w:spacing w:val="21"/>
          <w:sz w:val="21"/>
        </w:rPr>
        <w:t xml:space="preserve"> </w:t>
      </w:r>
      <w:r>
        <w:rPr>
          <w:spacing w:val="-3"/>
          <w:sz w:val="21"/>
        </w:rPr>
        <w:t>时</w:t>
      </w:r>
      <w:r>
        <w:rPr>
          <w:sz w:val="21"/>
        </w:rPr>
        <w:t>电</w:t>
      </w:r>
      <w:r>
        <w:rPr>
          <w:spacing w:val="-3"/>
          <w:sz w:val="21"/>
        </w:rPr>
        <w:t>流</w:t>
      </w:r>
      <w:r>
        <w:rPr>
          <w:sz w:val="21"/>
        </w:rPr>
        <w:t>表</w:t>
      </w:r>
      <w:r>
        <w:rPr>
          <w:spacing w:val="-3"/>
          <w:sz w:val="21"/>
        </w:rPr>
        <w:t>的</w:t>
      </w:r>
      <w:r>
        <w:rPr>
          <w:sz w:val="21"/>
        </w:rPr>
        <w:t>示</w:t>
      </w:r>
      <w:r>
        <w:rPr>
          <w:spacing w:val="-3"/>
          <w:sz w:val="21"/>
        </w:rPr>
        <w:t>数</w:t>
      </w:r>
      <w:r>
        <w:rPr>
          <w:sz w:val="21"/>
        </w:rPr>
        <w:t>如</w:t>
      </w:r>
      <w:r>
        <w:rPr>
          <w:spacing w:val="-22"/>
          <w:sz w:val="21"/>
        </w:rPr>
        <w:t>图</w:t>
      </w:r>
      <w:r>
        <w:rPr>
          <w:spacing w:val="-8"/>
          <w:sz w:val="21"/>
        </w:rPr>
        <w:t>（</w:t>
      </w:r>
      <w:r>
        <w:rPr>
          <w:rFonts w:ascii="Times New Roman" w:hAnsi="Times New Roman" w:eastAsia="Times New Roman"/>
          <w:spacing w:val="-8"/>
          <w:sz w:val="21"/>
        </w:rPr>
        <w:t>b</w:t>
      </w:r>
      <w:r>
        <w:rPr>
          <w:spacing w:val="-8"/>
          <w:sz w:val="21"/>
        </w:rPr>
        <w:t>）</w:t>
      </w:r>
      <w:r>
        <w:rPr>
          <w:spacing w:val="-3"/>
          <w:sz w:val="21"/>
        </w:rPr>
        <w:t>所示</w:t>
      </w:r>
      <w:r>
        <w:rPr>
          <w:spacing w:val="-20"/>
          <w:sz w:val="21"/>
        </w:rPr>
        <w:t>，</w:t>
      </w:r>
      <w:r>
        <w:rPr>
          <w:spacing w:val="-3"/>
          <w:sz w:val="21"/>
        </w:rPr>
        <w:t>读</w:t>
      </w:r>
      <w:r>
        <w:rPr>
          <w:sz w:val="21"/>
        </w:rPr>
        <w:t>出数</w:t>
      </w:r>
      <w:r>
        <w:rPr>
          <w:spacing w:val="-3"/>
          <w:sz w:val="21"/>
        </w:rPr>
        <w:t>据</w:t>
      </w:r>
      <w:r>
        <w:rPr>
          <w:spacing w:val="-41"/>
          <w:sz w:val="21"/>
        </w:rPr>
        <w:t>，</w:t>
      </w:r>
      <w:r>
        <w:rPr>
          <w:spacing w:val="-3"/>
          <w:sz w:val="21"/>
        </w:rPr>
        <w:t>完</w:t>
      </w:r>
      <w:r>
        <w:rPr>
          <w:sz w:val="21"/>
        </w:rPr>
        <w:t>成</w:t>
      </w:r>
      <w:r>
        <w:rPr>
          <w:spacing w:val="-3"/>
          <w:sz w:val="21"/>
        </w:rPr>
        <w:t>下表</w:t>
      </w:r>
      <w:r>
        <w:rPr>
          <w:spacing w:val="-41"/>
          <w:sz w:val="21"/>
        </w:rPr>
        <w:t>。</w:t>
      </w:r>
      <w:r>
        <w:rPr>
          <w:spacing w:val="-3"/>
          <w:sz w:val="21"/>
        </w:rPr>
        <w:t>答</w:t>
      </w:r>
      <w:r>
        <w:rPr>
          <w:spacing w:val="-22"/>
          <w:sz w:val="21"/>
        </w:rPr>
        <w:t>：①</w:t>
      </w:r>
      <w:r>
        <w:rPr>
          <w:spacing w:val="-22"/>
          <w:sz w:val="21"/>
          <w:u w:val="single"/>
        </w:rPr>
        <w:t xml:space="preserve"> </w:t>
      </w:r>
      <w:r>
        <w:rPr>
          <w:spacing w:val="-22"/>
          <w:sz w:val="21"/>
          <w:u w:val="single"/>
        </w:rPr>
        <w:tab/>
      </w:r>
      <w:r>
        <w:rPr>
          <w:spacing w:val="-22"/>
          <w:sz w:val="21"/>
        </w:rPr>
        <w:t>，②</w:t>
      </w:r>
      <w:r>
        <w:rPr>
          <w:spacing w:val="-22"/>
          <w:sz w:val="21"/>
          <w:u w:val="single"/>
        </w:rPr>
        <w:t xml:space="preserve"> </w:t>
      </w:r>
      <w:r>
        <w:rPr>
          <w:spacing w:val="-22"/>
          <w:sz w:val="21"/>
          <w:u w:val="single"/>
        </w:rPr>
        <w:tab/>
      </w:r>
      <w:r>
        <w:rPr>
          <w:sz w:val="21"/>
        </w:rPr>
        <w:t>。</w:t>
      </w:r>
    </w:p>
    <w:p>
      <w:pPr>
        <w:pStyle w:val="6"/>
        <w:ind w:left="0"/>
      </w:pPr>
    </w:p>
    <w:tbl>
      <w:tblPr>
        <w:tblStyle w:val="7"/>
        <w:tblW w:w="5575" w:type="dxa"/>
        <w:tblInd w:w="11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55"/>
        <w:gridCol w:w="689"/>
        <w:gridCol w:w="690"/>
        <w:gridCol w:w="481"/>
        <w:gridCol w:w="690"/>
        <w:gridCol w:w="690"/>
        <w:gridCol w:w="690"/>
        <w:gridCol w:w="69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60" w:hRule="atLeast"/>
        </w:trPr>
        <w:tc>
          <w:tcPr>
            <w:tcW w:w="955" w:type="dxa"/>
          </w:tcPr>
          <w:p>
            <w:pPr>
              <w:pStyle w:val="11"/>
              <w:ind w:left="107"/>
              <w:jc w:val="left"/>
              <w:rPr>
                <w:sz w:val="21"/>
              </w:rPr>
            </w:pPr>
            <w:r>
              <w:rPr>
                <w:i/>
                <w:sz w:val="21"/>
              </w:rPr>
              <w:t>R</w:t>
            </w:r>
            <w:r>
              <w:rPr>
                <w:sz w:val="21"/>
              </w:rPr>
              <w:t>/Ω</w:t>
            </w:r>
          </w:p>
        </w:tc>
        <w:tc>
          <w:tcPr>
            <w:tcW w:w="689" w:type="dxa"/>
          </w:tcPr>
          <w:p>
            <w:pPr>
              <w:pStyle w:val="11"/>
              <w:ind w:left="213"/>
              <w:jc w:val="left"/>
              <w:rPr>
                <w:sz w:val="21"/>
              </w:rPr>
            </w:pPr>
            <w:r>
              <w:rPr>
                <w:sz w:val="21"/>
              </w:rPr>
              <w:t>1.0</w:t>
            </w:r>
          </w:p>
        </w:tc>
        <w:tc>
          <w:tcPr>
            <w:tcW w:w="690" w:type="dxa"/>
          </w:tcPr>
          <w:p>
            <w:pPr>
              <w:pStyle w:val="11"/>
              <w:ind w:left="84" w:right="74"/>
              <w:rPr>
                <w:sz w:val="21"/>
              </w:rPr>
            </w:pPr>
            <w:r>
              <w:rPr>
                <w:sz w:val="21"/>
              </w:rPr>
              <w:t>2.0</w:t>
            </w:r>
          </w:p>
        </w:tc>
        <w:tc>
          <w:tcPr>
            <w:tcW w:w="481" w:type="dxa"/>
          </w:tcPr>
          <w:p>
            <w:pPr>
              <w:pStyle w:val="11"/>
              <w:ind w:left="107"/>
              <w:jc w:val="left"/>
              <w:rPr>
                <w:sz w:val="21"/>
              </w:rPr>
            </w:pPr>
            <w:r>
              <w:rPr>
                <w:sz w:val="21"/>
              </w:rPr>
              <w:t>3.0</w:t>
            </w:r>
          </w:p>
        </w:tc>
        <w:tc>
          <w:tcPr>
            <w:tcW w:w="690" w:type="dxa"/>
          </w:tcPr>
          <w:p>
            <w:pPr>
              <w:pStyle w:val="11"/>
              <w:ind w:left="209"/>
              <w:jc w:val="left"/>
              <w:rPr>
                <w:sz w:val="21"/>
              </w:rPr>
            </w:pPr>
            <w:r>
              <w:rPr>
                <w:sz w:val="21"/>
              </w:rPr>
              <w:t>4.0</w:t>
            </w:r>
          </w:p>
        </w:tc>
        <w:tc>
          <w:tcPr>
            <w:tcW w:w="690" w:type="dxa"/>
          </w:tcPr>
          <w:p>
            <w:pPr>
              <w:pStyle w:val="11"/>
              <w:ind w:left="83" w:right="78"/>
              <w:rPr>
                <w:sz w:val="21"/>
              </w:rPr>
            </w:pPr>
            <w:r>
              <w:rPr>
                <w:sz w:val="21"/>
              </w:rPr>
              <w:t>5.0</w:t>
            </w:r>
          </w:p>
        </w:tc>
        <w:tc>
          <w:tcPr>
            <w:tcW w:w="690" w:type="dxa"/>
          </w:tcPr>
          <w:p>
            <w:pPr>
              <w:pStyle w:val="11"/>
              <w:ind w:left="81" w:right="78"/>
              <w:rPr>
                <w:sz w:val="21"/>
              </w:rPr>
            </w:pPr>
            <w:r>
              <w:rPr>
                <w:sz w:val="21"/>
              </w:rPr>
              <w:t>6.0</w:t>
            </w:r>
          </w:p>
        </w:tc>
        <w:tc>
          <w:tcPr>
            <w:tcW w:w="690" w:type="dxa"/>
          </w:tcPr>
          <w:p>
            <w:pPr>
              <w:pStyle w:val="11"/>
              <w:ind w:left="79" w:right="78"/>
              <w:rPr>
                <w:sz w:val="21"/>
              </w:rPr>
            </w:pPr>
            <w:r>
              <w:rPr>
                <w:sz w:val="21"/>
              </w:rPr>
              <w:t>7.0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61" w:hRule="atLeast"/>
        </w:trPr>
        <w:tc>
          <w:tcPr>
            <w:tcW w:w="955" w:type="dxa"/>
          </w:tcPr>
          <w:p>
            <w:pPr>
              <w:pStyle w:val="11"/>
              <w:spacing w:before="115"/>
              <w:ind w:left="107"/>
              <w:jc w:val="left"/>
              <w:rPr>
                <w:sz w:val="21"/>
              </w:rPr>
            </w:pPr>
            <w:r>
              <w:rPr>
                <w:i/>
                <w:sz w:val="21"/>
              </w:rPr>
              <w:t>I</w:t>
            </w:r>
            <w:r>
              <w:rPr>
                <w:sz w:val="21"/>
              </w:rPr>
              <w:t>/A</w:t>
            </w:r>
          </w:p>
        </w:tc>
        <w:tc>
          <w:tcPr>
            <w:tcW w:w="689" w:type="dxa"/>
          </w:tcPr>
          <w:p>
            <w:pPr>
              <w:pStyle w:val="11"/>
              <w:spacing w:before="115"/>
              <w:ind w:left="107"/>
              <w:jc w:val="left"/>
              <w:rPr>
                <w:sz w:val="21"/>
              </w:rPr>
            </w:pPr>
            <w:r>
              <w:rPr>
                <w:sz w:val="21"/>
              </w:rPr>
              <w:t>0.143</w:t>
            </w:r>
          </w:p>
        </w:tc>
        <w:tc>
          <w:tcPr>
            <w:tcW w:w="690" w:type="dxa"/>
          </w:tcPr>
          <w:p>
            <w:pPr>
              <w:pStyle w:val="11"/>
              <w:spacing w:before="115"/>
              <w:ind w:left="84" w:right="74"/>
              <w:rPr>
                <w:sz w:val="21"/>
              </w:rPr>
            </w:pPr>
            <w:r>
              <w:rPr>
                <w:sz w:val="21"/>
              </w:rPr>
              <w:t>0.125</w:t>
            </w:r>
          </w:p>
        </w:tc>
        <w:tc>
          <w:tcPr>
            <w:tcW w:w="481" w:type="dxa"/>
          </w:tcPr>
          <w:p>
            <w:pPr>
              <w:pStyle w:val="11"/>
              <w:spacing w:before="92" w:line="250" w:lineRule="exact"/>
              <w:ind w:left="133"/>
              <w:jc w:val="left"/>
              <w:rPr>
                <w:rFonts w:ascii="宋体" w:hAnsi="宋体"/>
                <w:sz w:val="21"/>
              </w:rPr>
            </w:pPr>
            <w:r>
              <w:rPr>
                <w:rFonts w:ascii="宋体" w:hAnsi="宋体"/>
                <w:w w:val="100"/>
                <w:sz w:val="21"/>
              </w:rPr>
              <w:t>①</w:t>
            </w:r>
          </w:p>
        </w:tc>
        <w:tc>
          <w:tcPr>
            <w:tcW w:w="690" w:type="dxa"/>
          </w:tcPr>
          <w:p>
            <w:pPr>
              <w:pStyle w:val="11"/>
              <w:spacing w:before="115"/>
              <w:ind w:right="99"/>
              <w:jc w:val="right"/>
              <w:rPr>
                <w:sz w:val="21"/>
              </w:rPr>
            </w:pPr>
            <w:r>
              <w:rPr>
                <w:sz w:val="21"/>
              </w:rPr>
              <w:t>0.100</w:t>
            </w:r>
          </w:p>
        </w:tc>
        <w:tc>
          <w:tcPr>
            <w:tcW w:w="690" w:type="dxa"/>
          </w:tcPr>
          <w:p>
            <w:pPr>
              <w:pStyle w:val="11"/>
              <w:spacing w:before="115"/>
              <w:ind w:left="83" w:right="78"/>
              <w:rPr>
                <w:sz w:val="21"/>
              </w:rPr>
            </w:pPr>
            <w:r>
              <w:rPr>
                <w:sz w:val="21"/>
              </w:rPr>
              <w:t>0.091</w:t>
            </w:r>
          </w:p>
        </w:tc>
        <w:tc>
          <w:tcPr>
            <w:tcW w:w="690" w:type="dxa"/>
          </w:tcPr>
          <w:p>
            <w:pPr>
              <w:pStyle w:val="11"/>
              <w:spacing w:before="115"/>
              <w:ind w:left="81" w:right="78"/>
              <w:rPr>
                <w:sz w:val="21"/>
              </w:rPr>
            </w:pPr>
            <w:r>
              <w:rPr>
                <w:sz w:val="21"/>
              </w:rPr>
              <w:t>0.084</w:t>
            </w:r>
          </w:p>
        </w:tc>
        <w:tc>
          <w:tcPr>
            <w:tcW w:w="690" w:type="dxa"/>
          </w:tcPr>
          <w:p>
            <w:pPr>
              <w:pStyle w:val="11"/>
              <w:spacing w:before="115"/>
              <w:ind w:left="79" w:right="78"/>
              <w:rPr>
                <w:sz w:val="21"/>
              </w:rPr>
            </w:pPr>
            <w:r>
              <w:rPr>
                <w:sz w:val="21"/>
              </w:rPr>
              <w:t>0.077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59" w:hRule="atLeast"/>
        </w:trPr>
        <w:tc>
          <w:tcPr>
            <w:tcW w:w="955" w:type="dxa"/>
          </w:tcPr>
          <w:p>
            <w:pPr>
              <w:pStyle w:val="11"/>
              <w:spacing w:before="80" w:line="260" w:lineRule="exact"/>
              <w:ind w:left="107"/>
              <w:jc w:val="left"/>
              <w:rPr>
                <w:sz w:val="14"/>
              </w:rPr>
            </w:pPr>
            <w:r>
              <w:rPr>
                <w:i/>
                <w:sz w:val="21"/>
              </w:rPr>
              <w:t>I</w:t>
            </w:r>
            <w:r>
              <w:rPr>
                <w:rFonts w:hint="eastAsia" w:ascii="宋体" w:eastAsia="宋体"/>
                <w:position w:val="11"/>
                <w:sz w:val="11"/>
              </w:rPr>
              <w:t>－</w:t>
            </w:r>
            <w:r>
              <w:rPr>
                <w:position w:val="7"/>
                <w:sz w:val="14"/>
              </w:rPr>
              <w:t>1</w:t>
            </w:r>
            <w:r>
              <w:rPr>
                <w:sz w:val="21"/>
              </w:rPr>
              <w:t>/A</w:t>
            </w:r>
            <w:r>
              <w:rPr>
                <w:rFonts w:hint="eastAsia" w:ascii="宋体" w:eastAsia="宋体"/>
                <w:position w:val="11"/>
                <w:sz w:val="11"/>
              </w:rPr>
              <w:t>－</w:t>
            </w:r>
            <w:r>
              <w:rPr>
                <w:position w:val="7"/>
                <w:sz w:val="14"/>
              </w:rPr>
              <w:t>1</w:t>
            </w:r>
          </w:p>
        </w:tc>
        <w:tc>
          <w:tcPr>
            <w:tcW w:w="689" w:type="dxa"/>
          </w:tcPr>
          <w:p>
            <w:pPr>
              <w:pStyle w:val="11"/>
              <w:ind w:left="160"/>
              <w:jc w:val="left"/>
              <w:rPr>
                <w:sz w:val="21"/>
              </w:rPr>
            </w:pPr>
            <w:r>
              <w:rPr>
                <w:sz w:val="21"/>
              </w:rPr>
              <w:t>6.99</w:t>
            </w:r>
          </w:p>
        </w:tc>
        <w:tc>
          <w:tcPr>
            <w:tcW w:w="690" w:type="dxa"/>
          </w:tcPr>
          <w:p>
            <w:pPr>
              <w:pStyle w:val="11"/>
              <w:ind w:left="84" w:right="74"/>
              <w:rPr>
                <w:sz w:val="21"/>
              </w:rPr>
            </w:pPr>
            <w:r>
              <w:rPr>
                <w:sz w:val="21"/>
              </w:rPr>
              <w:t>8.00</w:t>
            </w:r>
          </w:p>
        </w:tc>
        <w:tc>
          <w:tcPr>
            <w:tcW w:w="481" w:type="dxa"/>
          </w:tcPr>
          <w:p>
            <w:pPr>
              <w:pStyle w:val="11"/>
              <w:spacing w:before="90" w:line="250" w:lineRule="exact"/>
              <w:ind w:left="133"/>
              <w:jc w:val="left"/>
              <w:rPr>
                <w:rFonts w:ascii="宋体" w:hAnsi="宋体"/>
                <w:sz w:val="21"/>
              </w:rPr>
            </w:pPr>
            <w:r>
              <w:rPr>
                <w:rFonts w:ascii="宋体" w:hAnsi="宋体"/>
                <w:w w:val="100"/>
                <w:sz w:val="21"/>
              </w:rPr>
              <w:t>②</w:t>
            </w:r>
          </w:p>
        </w:tc>
        <w:tc>
          <w:tcPr>
            <w:tcW w:w="690" w:type="dxa"/>
          </w:tcPr>
          <w:p>
            <w:pPr>
              <w:pStyle w:val="11"/>
              <w:ind w:right="151"/>
              <w:jc w:val="right"/>
              <w:rPr>
                <w:sz w:val="21"/>
              </w:rPr>
            </w:pPr>
            <w:r>
              <w:rPr>
                <w:sz w:val="21"/>
              </w:rPr>
              <w:t>10.0</w:t>
            </w:r>
          </w:p>
        </w:tc>
        <w:tc>
          <w:tcPr>
            <w:tcW w:w="690" w:type="dxa"/>
          </w:tcPr>
          <w:p>
            <w:pPr>
              <w:pStyle w:val="11"/>
              <w:ind w:left="80" w:right="78"/>
              <w:rPr>
                <w:sz w:val="21"/>
              </w:rPr>
            </w:pPr>
            <w:r>
              <w:rPr>
                <w:sz w:val="21"/>
              </w:rPr>
              <w:t>11.0</w:t>
            </w:r>
          </w:p>
        </w:tc>
        <w:tc>
          <w:tcPr>
            <w:tcW w:w="690" w:type="dxa"/>
          </w:tcPr>
          <w:p>
            <w:pPr>
              <w:pStyle w:val="11"/>
              <w:ind w:left="79" w:right="78"/>
              <w:rPr>
                <w:sz w:val="21"/>
              </w:rPr>
            </w:pPr>
            <w:r>
              <w:rPr>
                <w:sz w:val="21"/>
              </w:rPr>
              <w:t>11.9</w:t>
            </w:r>
          </w:p>
        </w:tc>
        <w:tc>
          <w:tcPr>
            <w:tcW w:w="690" w:type="dxa"/>
          </w:tcPr>
          <w:p>
            <w:pPr>
              <w:pStyle w:val="11"/>
              <w:ind w:left="79" w:right="78"/>
              <w:rPr>
                <w:sz w:val="21"/>
              </w:rPr>
            </w:pPr>
            <w:r>
              <w:rPr>
                <w:sz w:val="21"/>
              </w:rPr>
              <w:t>13.0</w:t>
            </w:r>
          </w:p>
        </w:tc>
      </w:tr>
    </w:tbl>
    <w:p>
      <w:pPr>
        <w:pStyle w:val="6"/>
        <w:ind w:left="0"/>
        <w:rPr>
          <w:sz w:val="22"/>
        </w:rPr>
      </w:pPr>
    </w:p>
    <w:p>
      <w:pPr>
        <w:pStyle w:val="10"/>
        <w:numPr>
          <w:ilvl w:val="0"/>
          <w:numId w:val="33"/>
        </w:numPr>
        <w:tabs>
          <w:tab w:val="left" w:pos="1166"/>
          <w:tab w:val="left" w:pos="8099"/>
        </w:tabs>
        <w:spacing w:before="166" w:after="0" w:line="240" w:lineRule="auto"/>
        <w:ind w:left="1165" w:right="0" w:hanging="528"/>
        <w:jc w:val="left"/>
        <w:rPr>
          <w:sz w:val="21"/>
        </w:rPr>
      </w:pPr>
      <w:r>
        <w:rPr>
          <w:spacing w:val="-3"/>
          <w:position w:val="1"/>
          <w:sz w:val="21"/>
        </w:rPr>
        <w:t>在</w:t>
      </w:r>
      <w:r>
        <w:rPr>
          <w:spacing w:val="-17"/>
          <w:position w:val="1"/>
          <w:sz w:val="21"/>
        </w:rPr>
        <w:t>图</w:t>
      </w:r>
      <w:r>
        <w:rPr>
          <w:spacing w:val="-8"/>
          <w:position w:val="1"/>
          <w:sz w:val="21"/>
        </w:rPr>
        <w:t>（</w:t>
      </w:r>
      <w:r>
        <w:rPr>
          <w:rFonts w:ascii="Times New Roman" w:hAnsi="Times New Roman" w:eastAsia="Times New Roman"/>
          <w:spacing w:val="-8"/>
          <w:position w:val="1"/>
          <w:sz w:val="21"/>
        </w:rPr>
        <w:t>c</w:t>
      </w:r>
      <w:r>
        <w:rPr>
          <w:spacing w:val="-8"/>
          <w:position w:val="1"/>
          <w:sz w:val="21"/>
        </w:rPr>
        <w:t>）</w:t>
      </w:r>
      <w:r>
        <w:rPr>
          <w:spacing w:val="-3"/>
          <w:position w:val="1"/>
          <w:sz w:val="21"/>
        </w:rPr>
        <w:t>的</w:t>
      </w:r>
      <w:r>
        <w:rPr>
          <w:position w:val="1"/>
          <w:sz w:val="21"/>
        </w:rPr>
        <w:t>坐标</w:t>
      </w:r>
      <w:r>
        <w:rPr>
          <w:spacing w:val="-3"/>
          <w:position w:val="1"/>
          <w:sz w:val="21"/>
        </w:rPr>
        <w:t>纸上</w:t>
      </w:r>
      <w:r>
        <w:rPr>
          <w:position w:val="1"/>
          <w:sz w:val="21"/>
        </w:rPr>
        <w:t>所缺</w:t>
      </w:r>
      <w:r>
        <w:rPr>
          <w:spacing w:val="-3"/>
          <w:position w:val="1"/>
          <w:sz w:val="21"/>
        </w:rPr>
        <w:t>数</w:t>
      </w:r>
      <w:r>
        <w:rPr>
          <w:position w:val="1"/>
          <w:sz w:val="21"/>
        </w:rPr>
        <w:t>据</w:t>
      </w:r>
      <w:r>
        <w:rPr>
          <w:spacing w:val="-3"/>
          <w:position w:val="1"/>
          <w:sz w:val="21"/>
        </w:rPr>
        <w:t>点</w:t>
      </w:r>
      <w:r>
        <w:rPr>
          <w:position w:val="1"/>
          <w:sz w:val="21"/>
        </w:rPr>
        <w:t>补</w:t>
      </w:r>
      <w:r>
        <w:rPr>
          <w:spacing w:val="-3"/>
          <w:position w:val="1"/>
          <w:sz w:val="21"/>
        </w:rPr>
        <w:t>充</w:t>
      </w:r>
      <w:r>
        <w:rPr>
          <w:position w:val="1"/>
          <w:sz w:val="21"/>
        </w:rPr>
        <w:t>完</w:t>
      </w:r>
      <w:r>
        <w:rPr>
          <w:spacing w:val="-3"/>
          <w:position w:val="1"/>
          <w:sz w:val="21"/>
        </w:rPr>
        <w:t>整</w:t>
      </w:r>
      <w:r>
        <w:rPr>
          <w:position w:val="1"/>
          <w:sz w:val="21"/>
        </w:rPr>
        <w:t>并</w:t>
      </w:r>
      <w:r>
        <w:rPr>
          <w:spacing w:val="-3"/>
          <w:position w:val="1"/>
          <w:sz w:val="21"/>
        </w:rPr>
        <w:t>作</w:t>
      </w:r>
      <w:r>
        <w:rPr>
          <w:position w:val="1"/>
          <w:sz w:val="21"/>
        </w:rPr>
        <w:t>图</w:t>
      </w:r>
      <w:r>
        <w:rPr>
          <w:spacing w:val="-20"/>
          <w:position w:val="1"/>
          <w:sz w:val="21"/>
        </w:rPr>
        <w:t>，</w:t>
      </w:r>
      <w:r>
        <w:rPr>
          <w:position w:val="1"/>
          <w:sz w:val="21"/>
        </w:rPr>
        <w:t>根</w:t>
      </w:r>
      <w:r>
        <w:rPr>
          <w:spacing w:val="-3"/>
          <w:position w:val="1"/>
          <w:sz w:val="21"/>
        </w:rPr>
        <w:t>据</w:t>
      </w:r>
      <w:r>
        <w:rPr>
          <w:position w:val="1"/>
          <w:sz w:val="21"/>
        </w:rPr>
        <w:t>图</w:t>
      </w:r>
      <w:r>
        <w:rPr>
          <w:spacing w:val="-3"/>
          <w:position w:val="1"/>
          <w:sz w:val="21"/>
        </w:rPr>
        <w:t>线</w:t>
      </w:r>
      <w:r>
        <w:rPr>
          <w:position w:val="1"/>
          <w:sz w:val="21"/>
        </w:rPr>
        <w:t>求</w:t>
      </w:r>
      <w:r>
        <w:rPr>
          <w:spacing w:val="-3"/>
          <w:position w:val="1"/>
          <w:sz w:val="21"/>
        </w:rPr>
        <w:t>得</w:t>
      </w:r>
      <w:r>
        <w:rPr>
          <w:position w:val="1"/>
          <w:sz w:val="21"/>
        </w:rPr>
        <w:t>斜率</w:t>
      </w:r>
      <w:r>
        <w:rPr>
          <w:spacing w:val="-18"/>
          <w:position w:val="1"/>
          <w:sz w:val="21"/>
        </w:rPr>
        <w:t xml:space="preserve"> </w:t>
      </w:r>
      <w:r>
        <w:rPr>
          <w:rFonts w:ascii="Times New Roman" w:hAnsi="Times New Roman" w:eastAsia="Times New Roman"/>
          <w:i/>
          <w:position w:val="1"/>
          <w:sz w:val="21"/>
        </w:rPr>
        <w:t>k</w:t>
      </w:r>
      <w:r>
        <w:rPr>
          <w:rFonts w:ascii="Times New Roman" w:hAnsi="Times New Roman" w:eastAsia="Times New Roman"/>
          <w:position w:val="1"/>
          <w:sz w:val="21"/>
        </w:rPr>
        <w:t>=</w:t>
      </w:r>
      <w:r>
        <w:rPr>
          <w:rFonts w:ascii="Times New Roman" w:hAnsi="Times New Roman" w:eastAsia="Times New Roman"/>
          <w:position w:val="1"/>
          <w:sz w:val="21"/>
          <w:u w:val="single"/>
        </w:rPr>
        <w:t xml:space="preserve"> </w:t>
      </w:r>
      <w:r>
        <w:rPr>
          <w:rFonts w:ascii="Times New Roman" w:hAnsi="Times New Roman" w:eastAsia="Times New Roman"/>
          <w:position w:val="1"/>
          <w:sz w:val="21"/>
          <w:u w:val="single"/>
        </w:rPr>
        <w:tab/>
      </w:r>
      <w:r>
        <w:rPr>
          <w:rFonts w:ascii="Times New Roman" w:hAnsi="Times New Roman" w:eastAsia="Times New Roman"/>
          <w:sz w:val="20"/>
        </w:rPr>
        <w:t>A</w:t>
      </w:r>
      <w:r>
        <w:rPr>
          <w:rFonts w:ascii="Symbol" w:hAnsi="Symbol" w:eastAsia="Symbol"/>
          <w:position w:val="9"/>
          <w:sz w:val="11"/>
        </w:rPr>
        <w:t></w:t>
      </w:r>
      <w:r>
        <w:rPr>
          <w:rFonts w:ascii="Times New Roman" w:hAnsi="Times New Roman" w:eastAsia="Times New Roman"/>
          <w:position w:val="9"/>
          <w:sz w:val="11"/>
        </w:rPr>
        <w:t>1</w:t>
      </w:r>
      <w:r>
        <w:rPr>
          <w:rFonts w:ascii="Symbol" w:hAnsi="Symbol" w:eastAsia="Symbol"/>
          <w:sz w:val="20"/>
        </w:rPr>
        <w:t></w:t>
      </w:r>
      <w:r>
        <w:rPr>
          <w:rFonts w:ascii="Symbol" w:hAnsi="Symbol" w:eastAsia="Symbol"/>
          <w:position w:val="9"/>
          <w:sz w:val="11"/>
        </w:rPr>
        <w:t></w:t>
      </w:r>
      <w:r>
        <w:rPr>
          <w:rFonts w:ascii="Times New Roman" w:hAnsi="Times New Roman" w:eastAsia="Times New Roman"/>
          <w:position w:val="9"/>
          <w:sz w:val="11"/>
        </w:rPr>
        <w:t>1</w:t>
      </w:r>
      <w:r>
        <w:rPr>
          <w:rFonts w:ascii="Times New Roman" w:hAnsi="Times New Roman" w:eastAsia="Times New Roman"/>
          <w:spacing w:val="3"/>
          <w:position w:val="9"/>
          <w:sz w:val="11"/>
        </w:rPr>
        <w:t xml:space="preserve"> </w:t>
      </w:r>
      <w:r>
        <w:rPr>
          <w:spacing w:val="-20"/>
          <w:position w:val="1"/>
          <w:sz w:val="21"/>
        </w:rPr>
        <w:t>，</w:t>
      </w:r>
      <w:r>
        <w:rPr>
          <w:spacing w:val="-3"/>
          <w:position w:val="1"/>
          <w:sz w:val="21"/>
        </w:rPr>
        <w:t>截</w:t>
      </w:r>
      <w:r>
        <w:rPr>
          <w:position w:val="1"/>
          <w:sz w:val="21"/>
        </w:rPr>
        <w:t>距</w:t>
      </w:r>
    </w:p>
    <w:p>
      <w:pPr>
        <w:tabs>
          <w:tab w:val="left" w:pos="1003"/>
        </w:tabs>
        <w:spacing w:before="75"/>
        <w:ind w:left="218" w:right="0" w:firstLine="0"/>
        <w:jc w:val="left"/>
        <w:rPr>
          <w:sz w:val="21"/>
        </w:rPr>
      </w:pPr>
      <w:r>
        <w:rPr>
          <w:rFonts w:ascii="Times New Roman" w:hAnsi="Times New Roman" w:eastAsia="Times New Roman"/>
          <w:i/>
          <w:w w:val="105"/>
          <w:sz w:val="21"/>
        </w:rPr>
        <w:t>b</w:t>
      </w:r>
      <w:r>
        <w:rPr>
          <w:rFonts w:ascii="Times New Roman" w:hAnsi="Times New Roman" w:eastAsia="Times New Roman"/>
          <w:w w:val="105"/>
          <w:sz w:val="21"/>
        </w:rPr>
        <w:t>=</w:t>
      </w:r>
      <w:r>
        <w:rPr>
          <w:rFonts w:ascii="Times New Roman" w:hAnsi="Times New Roman" w:eastAsia="Times New Roman"/>
          <w:w w:val="105"/>
          <w:sz w:val="21"/>
          <w:u w:val="single"/>
        </w:rPr>
        <w:t xml:space="preserve"> </w:t>
      </w:r>
      <w:r>
        <w:rPr>
          <w:rFonts w:ascii="Times New Roman" w:hAnsi="Times New Roman" w:eastAsia="Times New Roman"/>
          <w:w w:val="105"/>
          <w:sz w:val="21"/>
          <w:u w:val="single"/>
        </w:rPr>
        <w:tab/>
      </w:r>
      <w:r>
        <w:rPr>
          <w:rFonts w:ascii="Times New Roman" w:hAnsi="Times New Roman" w:eastAsia="Times New Roman"/>
          <w:spacing w:val="2"/>
          <w:w w:val="105"/>
          <w:sz w:val="22"/>
        </w:rPr>
        <w:t>A</w:t>
      </w:r>
      <w:r>
        <w:rPr>
          <w:rFonts w:ascii="Symbol" w:hAnsi="Symbol" w:eastAsia="Symbol"/>
          <w:spacing w:val="2"/>
          <w:w w:val="105"/>
          <w:position w:val="10"/>
          <w:sz w:val="13"/>
        </w:rPr>
        <w:t></w:t>
      </w:r>
      <w:r>
        <w:rPr>
          <w:rFonts w:ascii="Times New Roman" w:hAnsi="Times New Roman" w:eastAsia="Times New Roman"/>
          <w:spacing w:val="2"/>
          <w:w w:val="105"/>
          <w:position w:val="10"/>
          <w:sz w:val="13"/>
        </w:rPr>
        <w:t>1</w:t>
      </w:r>
      <w:r>
        <w:rPr>
          <w:rFonts w:ascii="Times New Roman" w:hAnsi="Times New Roman" w:eastAsia="Times New Roman"/>
          <w:spacing w:val="-4"/>
          <w:w w:val="105"/>
          <w:position w:val="10"/>
          <w:sz w:val="13"/>
        </w:rPr>
        <w:t xml:space="preserve"> </w:t>
      </w:r>
      <w:r>
        <w:rPr>
          <w:w w:val="105"/>
          <w:sz w:val="21"/>
        </w:rPr>
        <w:t>。</w:t>
      </w:r>
    </w:p>
    <w:p>
      <w:pPr>
        <w:pStyle w:val="10"/>
        <w:numPr>
          <w:ilvl w:val="0"/>
          <w:numId w:val="33"/>
        </w:numPr>
        <w:tabs>
          <w:tab w:val="left" w:pos="1168"/>
          <w:tab w:val="left" w:pos="4088"/>
          <w:tab w:val="left" w:pos="5437"/>
        </w:tabs>
        <w:spacing w:before="88" w:after="0" w:line="259" w:lineRule="exact"/>
        <w:ind w:left="1167" w:right="0" w:hanging="530"/>
        <w:jc w:val="left"/>
        <w:rPr>
          <w:sz w:val="21"/>
        </w:rPr>
      </w:pPr>
      <w:r>
        <w:rPr>
          <w:sz w:val="21"/>
        </w:rPr>
        <w:t>根</w:t>
      </w:r>
      <w:r>
        <w:rPr>
          <w:spacing w:val="-3"/>
          <w:sz w:val="21"/>
        </w:rPr>
        <w:t>据</w:t>
      </w:r>
      <w:r>
        <w:rPr>
          <w:sz w:val="21"/>
        </w:rPr>
        <w:t>图</w:t>
      </w:r>
      <w:r>
        <w:rPr>
          <w:spacing w:val="-3"/>
          <w:sz w:val="21"/>
        </w:rPr>
        <w:t>线</w:t>
      </w:r>
      <w:r>
        <w:rPr>
          <w:sz w:val="21"/>
        </w:rPr>
        <w:t>求</w:t>
      </w:r>
      <w:r>
        <w:rPr>
          <w:spacing w:val="-3"/>
          <w:sz w:val="21"/>
        </w:rPr>
        <w:t>得</w:t>
      </w:r>
      <w:r>
        <w:rPr>
          <w:sz w:val="21"/>
        </w:rPr>
        <w:t>电</w:t>
      </w:r>
      <w:r>
        <w:rPr>
          <w:spacing w:val="-3"/>
          <w:sz w:val="21"/>
        </w:rPr>
        <w:t>源电</w:t>
      </w:r>
      <w:r>
        <w:rPr>
          <w:sz w:val="21"/>
        </w:rPr>
        <w:t>动势</w:t>
      </w:r>
      <w:r>
        <w:rPr>
          <w:spacing w:val="-43"/>
          <w:sz w:val="21"/>
        </w:rPr>
        <w:t xml:space="preserve"> </w:t>
      </w:r>
      <w:r>
        <w:rPr>
          <w:rFonts w:ascii="Times New Roman" w:hAnsi="Times New Roman" w:eastAsia="Times New Roman"/>
          <w:i/>
          <w:sz w:val="21"/>
        </w:rPr>
        <w:t>E</w:t>
      </w:r>
      <w:r>
        <w:rPr>
          <w:rFonts w:ascii="Times New Roman" w:hAnsi="Times New Roman" w:eastAsia="Times New Roman"/>
          <w:sz w:val="21"/>
        </w:rPr>
        <w:t>=</w:t>
      </w:r>
      <w:r>
        <w:rPr>
          <w:rFonts w:ascii="Times New Roman" w:hAnsi="Times New Roman" w:eastAsia="Times New Roman"/>
          <w:sz w:val="21"/>
          <w:u w:val="single"/>
        </w:rPr>
        <w:t xml:space="preserve"> </w:t>
      </w:r>
      <w:r>
        <w:rPr>
          <w:rFonts w:ascii="Times New Roman" w:hAnsi="Times New Roman" w:eastAsia="Times New Roman"/>
          <w:sz w:val="21"/>
          <w:u w:val="single"/>
        </w:rPr>
        <w:tab/>
      </w:r>
      <w:r>
        <w:rPr>
          <w:rFonts w:ascii="Times New Roman" w:hAnsi="Times New Roman" w:eastAsia="Times New Roman"/>
          <w:sz w:val="21"/>
        </w:rPr>
        <w:t>V</w:t>
      </w:r>
      <w:r>
        <w:rPr>
          <w:sz w:val="21"/>
        </w:rPr>
        <w:t>，内阻</w:t>
      </w:r>
      <w:r>
        <w:rPr>
          <w:spacing w:val="-52"/>
          <w:sz w:val="21"/>
        </w:rPr>
        <w:t xml:space="preserve"> </w:t>
      </w:r>
      <w:r>
        <w:rPr>
          <w:rFonts w:ascii="Times New Roman" w:hAnsi="Times New Roman" w:eastAsia="Times New Roman"/>
          <w:i/>
          <w:sz w:val="21"/>
        </w:rPr>
        <w:t>r</w:t>
      </w:r>
      <w:r>
        <w:rPr>
          <w:rFonts w:ascii="Times New Roman" w:hAnsi="Times New Roman" w:eastAsia="Times New Roman"/>
          <w:sz w:val="21"/>
        </w:rPr>
        <w:t>=</w:t>
      </w:r>
      <w:r>
        <w:rPr>
          <w:rFonts w:ascii="Times New Roman" w:hAnsi="Times New Roman" w:eastAsia="Times New Roman"/>
          <w:sz w:val="21"/>
          <w:u w:val="single"/>
        </w:rPr>
        <w:t xml:space="preserve"> </w:t>
      </w:r>
      <w:r>
        <w:rPr>
          <w:rFonts w:ascii="Times New Roman" w:hAnsi="Times New Roman" w:eastAsia="Times New Roman"/>
          <w:sz w:val="21"/>
          <w:u w:val="single"/>
        </w:rPr>
        <w:tab/>
      </w:r>
      <w:r>
        <w:rPr>
          <w:rFonts w:ascii="Times New Roman" w:hAnsi="Times New Roman" w:eastAsia="Times New Roman"/>
          <w:sz w:val="21"/>
        </w:rPr>
        <w:t>Ω</w:t>
      </w:r>
      <w:r>
        <w:rPr>
          <w:sz w:val="21"/>
        </w:rPr>
        <w:t>。</w:t>
      </w:r>
    </w:p>
    <w:p>
      <w:pPr>
        <w:spacing w:after="0" w:line="259" w:lineRule="exact"/>
        <w:jc w:val="left"/>
        <w:rPr>
          <w:sz w:val="21"/>
        </w:rPr>
        <w:sectPr>
          <w:type w:val="continuous"/>
          <w:pgSz w:w="11910" w:h="16840"/>
          <w:pgMar w:top="1400" w:right="1160" w:bottom="1100" w:left="1200" w:header="720" w:footer="720" w:gutter="0"/>
        </w:sectPr>
      </w:pPr>
    </w:p>
    <w:p>
      <w:pPr>
        <w:pStyle w:val="6"/>
        <w:spacing w:before="22" w:line="189" w:lineRule="auto"/>
        <w:rPr>
          <w:rFonts w:ascii="Times New Roman" w:hAnsi="Times New Roman"/>
        </w:rPr>
      </w:pPr>
      <w:r>
        <w:pict>
          <v:line id="_x0000_s1679" o:spid="_x0000_s1679" o:spt="20" style="position:absolute;left:0pt;margin-left:162pt;margin-top:14.75pt;height:0pt;width:6.1pt;mso-position-horizontal-relative:page;z-index:-254734336;mso-width-relative:page;mso-height-relative:page;" stroked="t" coordsize="21600,21600">
            <v:path arrowok="t"/>
            <v:fill focussize="0,0"/>
            <v:stroke weight="0.517244094488189pt" color="#000000"/>
            <v:imagedata o:title=""/>
            <o:lock v:ext="edit"/>
          </v:line>
        </w:pict>
      </w:r>
      <w:r>
        <w:pict>
          <v:line id="_x0000_s1680" o:spid="_x0000_s1680" o:spt="20" style="position:absolute;left:0pt;margin-left:179.4pt;margin-top:14.75pt;height:0pt;width:12.85pt;mso-position-horizontal-relative:page;z-index:-254733312;mso-width-relative:page;mso-height-relative:page;" stroked="t" coordsize="21600,21600">
            <v:path arrowok="t"/>
            <v:fill focussize="0,0"/>
            <v:stroke weight="0.517244094488189pt" color="#000000"/>
            <v:imagedata o:title=""/>
            <o:lock v:ext="edit"/>
          </v:line>
        </w:pict>
      </w:r>
      <w:r>
        <w:pict>
          <v:line id="_x0000_s1681" o:spid="_x0000_s1681" o:spt="20" style="position:absolute;left:0pt;margin-left:202.4pt;margin-top:14.75pt;height:0pt;width:29.25pt;mso-position-horizontal-relative:page;z-index:-254732288;mso-width-relative:page;mso-height-relative:page;" stroked="t" coordsize="21600,21600">
            <v:path arrowok="t"/>
            <v:fill focussize="0,0"/>
            <v:stroke weight="0.517244094488189pt" color="#000000"/>
            <v:imagedata o:title=""/>
            <o:lock v:ext="edit"/>
          </v:line>
        </w:pict>
      </w:r>
      <w:r>
        <w:rPr>
          <w:spacing w:val="-1"/>
          <w:position w:val="-10"/>
        </w:rPr>
        <w:t>【答案】</w:t>
      </w:r>
      <w:r>
        <w:rPr>
          <w:position w:val="-10"/>
        </w:rPr>
        <w:t>（</w:t>
      </w:r>
      <w:r>
        <w:rPr>
          <w:rFonts w:ascii="Times New Roman" w:hAnsi="Times New Roman"/>
          <w:position w:val="-10"/>
        </w:rPr>
        <w:t>1</w:t>
      </w:r>
      <w:r>
        <w:rPr>
          <w:position w:val="-10"/>
        </w:rPr>
        <w:t>）</w:t>
      </w:r>
      <w:r>
        <w:rPr>
          <w:spacing w:val="-59"/>
          <w:position w:val="-10"/>
        </w:rPr>
        <w:t xml:space="preserve"> </w:t>
      </w:r>
      <w:r>
        <w:rPr>
          <w:rFonts w:ascii="Times New Roman" w:hAnsi="Times New Roman"/>
        </w:rPr>
        <w:t xml:space="preserve">1 </w:t>
      </w:r>
      <w:r>
        <w:rPr>
          <w:rFonts w:ascii="Symbol" w:hAnsi="Symbol"/>
          <w:position w:val="-12"/>
        </w:rPr>
        <w:t></w:t>
      </w:r>
      <w:r>
        <w:rPr>
          <w:rFonts w:ascii="Times New Roman" w:hAnsi="Times New Roman"/>
          <w:position w:val="-12"/>
        </w:rPr>
        <w:t xml:space="preserve"> </w:t>
      </w:r>
      <w:r>
        <w:rPr>
          <w:rFonts w:ascii="Times New Roman" w:hAnsi="Times New Roman"/>
        </w:rPr>
        <w:t>3</w:t>
      </w:r>
      <w:r>
        <w:rPr>
          <w:rFonts w:ascii="Times New Roman" w:hAnsi="Times New Roman"/>
          <w:i/>
        </w:rPr>
        <w:t xml:space="preserve">R </w:t>
      </w:r>
      <w:r>
        <w:rPr>
          <w:rFonts w:ascii="Symbol" w:hAnsi="Symbol"/>
          <w:position w:val="-12"/>
        </w:rPr>
        <w:t></w:t>
      </w:r>
      <w:r>
        <w:rPr>
          <w:rFonts w:ascii="Times New Roman" w:hAnsi="Times New Roman"/>
          <w:position w:val="-12"/>
        </w:rPr>
        <w:t xml:space="preserve"> </w:t>
      </w:r>
      <w:r>
        <w:rPr>
          <w:rFonts w:ascii="Times New Roman" w:hAnsi="Times New Roman"/>
          <w:spacing w:val="-3"/>
        </w:rPr>
        <w:t>3</w:t>
      </w:r>
      <w:r>
        <w:rPr>
          <w:rFonts w:ascii="Times New Roman" w:hAnsi="Times New Roman"/>
          <w:i/>
          <w:spacing w:val="-3"/>
        </w:rPr>
        <w:t xml:space="preserve">r </w:t>
      </w:r>
      <w:r>
        <w:rPr>
          <w:rFonts w:ascii="Symbol" w:hAnsi="Symbol"/>
        </w:rPr>
        <w:t></w:t>
      </w:r>
      <w:r>
        <w:rPr>
          <w:rFonts w:ascii="Times New Roman" w:hAnsi="Times New Roman"/>
        </w:rPr>
        <w:t>15</w:t>
      </w:r>
    </w:p>
    <w:p>
      <w:pPr>
        <w:tabs>
          <w:tab w:val="left" w:pos="2452"/>
          <w:tab w:val="left" w:pos="3075"/>
        </w:tabs>
        <w:spacing w:before="0" w:line="206" w:lineRule="exact"/>
        <w:ind w:left="2060" w:right="0" w:firstLine="0"/>
        <w:jc w:val="left"/>
        <w:rPr>
          <w:rFonts w:ascii="Times New Roman"/>
          <w:i/>
          <w:sz w:val="21"/>
        </w:rPr>
      </w:pPr>
      <w:r>
        <w:rPr>
          <w:rFonts w:ascii="Times New Roman"/>
          <w:i/>
          <w:w w:val="105"/>
          <w:sz w:val="21"/>
        </w:rPr>
        <w:t>I</w:t>
      </w:r>
      <w:r>
        <w:rPr>
          <w:rFonts w:ascii="Times New Roman"/>
          <w:i/>
          <w:w w:val="105"/>
          <w:sz w:val="21"/>
        </w:rPr>
        <w:tab/>
      </w:r>
      <w:r>
        <w:rPr>
          <w:rFonts w:ascii="Times New Roman"/>
          <w:i/>
          <w:w w:val="105"/>
          <w:sz w:val="21"/>
        </w:rPr>
        <w:t>E</w:t>
      </w:r>
      <w:r>
        <w:rPr>
          <w:rFonts w:ascii="Times New Roman"/>
          <w:i/>
          <w:w w:val="105"/>
          <w:sz w:val="21"/>
        </w:rPr>
        <w:tab/>
      </w:r>
      <w:r>
        <w:rPr>
          <w:rFonts w:ascii="Times New Roman"/>
          <w:i/>
          <w:w w:val="105"/>
          <w:sz w:val="21"/>
        </w:rPr>
        <w:t>E</w:t>
      </w:r>
    </w:p>
    <w:p>
      <w:pPr>
        <w:pStyle w:val="6"/>
        <w:spacing w:before="113"/>
        <w:ind w:left="209"/>
        <w:rPr>
          <w:rFonts w:ascii="Times New Roman" w:eastAsia="Times New Roman"/>
        </w:rPr>
      </w:pPr>
      <w:r>
        <w:br w:type="column"/>
      </w:r>
      <w:r>
        <w:t>（</w:t>
      </w:r>
      <w:r>
        <w:rPr>
          <w:rFonts w:ascii="Times New Roman" w:eastAsia="Times New Roman"/>
        </w:rPr>
        <w:t>2</w:t>
      </w:r>
      <w:r>
        <w:t>）</w:t>
      </w:r>
      <w:r>
        <w:rPr>
          <w:rFonts w:ascii="Times New Roman" w:eastAsia="Times New Roman"/>
        </w:rPr>
        <w:t>0.110</w:t>
      </w:r>
      <w:r>
        <w:t>，</w:t>
      </w:r>
      <w:r>
        <w:rPr>
          <w:rFonts w:ascii="Times New Roman" w:eastAsia="Times New Roman"/>
        </w:rPr>
        <w:t>9.09</w:t>
      </w:r>
    </w:p>
    <w:p>
      <w:pPr>
        <w:spacing w:after="0"/>
        <w:rPr>
          <w:rFonts w:ascii="Times New Roman" w:eastAsia="Times New Roman"/>
        </w:rPr>
        <w:sectPr>
          <w:type w:val="continuous"/>
          <w:pgSz w:w="11910" w:h="16840"/>
          <w:pgMar w:top="1400" w:right="1160" w:bottom="1100" w:left="1200" w:header="720" w:footer="720" w:gutter="0"/>
          <w:cols w:equalWidth="0" w:num="2">
            <w:col w:w="3434" w:space="40"/>
            <w:col w:w="6076"/>
          </w:cols>
        </w:sectPr>
      </w:pPr>
    </w:p>
    <w:p>
      <w:pPr>
        <w:pStyle w:val="6"/>
        <w:tabs>
          <w:tab w:val="left" w:pos="5574"/>
        </w:tabs>
        <w:spacing w:before="92" w:line="321" w:lineRule="auto"/>
        <w:ind w:right="251"/>
      </w:pPr>
      <w:r>
        <w:pict>
          <v:group id="_x0000_s1682" o:spid="_x0000_s1682" o:spt="203" style="position:absolute;left:0pt;margin-left:127.6pt;margin-top:36.55pt;height:77.05pt;width:172.9pt;mso-position-horizontal-relative:page;z-index:-254727168;mso-width-relative:page;mso-height-relative:page;" coordorigin="2553,731" coordsize="3458,1541">
            <o:lock v:ext="edit"/>
            <v:shape id="_x0000_s1683" o:spid="_x0000_s1683" style="position:absolute;left:2560;top:1261;height:39;width:39;" fillcolor="#000000" filled="t" stroked="f" coordorigin="2560,1262" coordsize="39,39" path="m2590,1262l2569,1262,2560,1270,2560,1292,2569,1301,2590,1301,2599,1292,2599,1270,2590,1262xe">
              <v:path arrowok="t"/>
              <v:fill on="t" focussize="0,0"/>
              <v:stroke on="f"/>
              <v:imagedata o:title=""/>
              <o:lock v:ext="edit"/>
            </v:shape>
            <v:shape id="_x0000_s1684" o:spid="_x0000_s1684" style="position:absolute;left:2560;top:1261;height:39;width:39;" filled="f" stroked="t" coordorigin="2560,1262" coordsize="39,39" path="m2579,1262l2569,1262,2560,1270,2560,1281,2560,1292,2569,1301,2579,1301,2590,1301,2599,1292,2599,1281,2599,1270,2590,1262,2579,1262xe">
              <v:path arrowok="t"/>
              <v:fill on="f" focussize="0,0"/>
              <v:stroke color="#000000"/>
              <v:imagedata o:title=""/>
              <o:lock v:ext="edit"/>
            </v:shape>
            <v:rect id="_x0000_s1685" o:spid="_x0000_s1685" o:spt="1" style="position:absolute;left:3113;top:1110;height:394;width:1592;" filled="f" stroked="t" coordsize="21600,21600">
              <v:path/>
              <v:fill on="f" focussize="0,0"/>
              <v:stroke color="#000000"/>
              <v:imagedata o:title=""/>
              <o:lock v:ext="edit"/>
            </v:rect>
            <v:rect id="_x0000_s1686" o:spid="_x0000_s1686" o:spt="1" style="position:absolute;left:2821;top:738;height:1139;width:2176;" filled="f" stroked="t" coordsize="21600,21600">
              <v:path/>
              <v:fill on="f" focussize="0,0"/>
              <v:stroke color="#000000"/>
              <v:imagedata o:title=""/>
              <o:lock v:ext="edit"/>
            </v:rect>
            <v:line id="_x0000_s1687" o:spid="_x0000_s1687" o:spt="20" style="position:absolute;left:3317;top:1505;height:0;width:356;" stroked="t" coordsize="21600,21600">
              <v:path arrowok="t"/>
              <v:fill focussize="0,0"/>
              <v:stroke weight="3.95pt" color="#FFFFFF"/>
              <v:imagedata o:title=""/>
              <o:lock v:ext="edit"/>
            </v:line>
            <v:rect id="_x0000_s1688" o:spid="_x0000_s1688" o:spt="1" style="position:absolute;left:3317;top:1465;height:79;width:356;" filled="f" stroked="t" coordsize="21600,21600">
              <v:path/>
              <v:fill on="f" focussize="0,0"/>
              <v:stroke color="#000000"/>
              <v:imagedata o:title=""/>
              <o:lock v:ext="edit"/>
            </v:rect>
            <v:line id="_x0000_s1689" o:spid="_x0000_s1689" o:spt="20" style="position:absolute;left:4177;top:1505;height:0;width:356;" stroked="t" coordsize="21600,21600">
              <v:path arrowok="t"/>
              <v:fill focussize="0,0"/>
              <v:stroke weight="3.95pt" color="#FFFFFF"/>
              <v:imagedata o:title=""/>
              <o:lock v:ext="edit"/>
            </v:line>
            <v:rect id="_x0000_s1690" o:spid="_x0000_s1690" o:spt="1" style="position:absolute;left:4177;top:1465;height:79;width:356;" filled="f" stroked="t" coordsize="21600,21600">
              <v:path/>
              <v:fill on="f" focussize="0,0"/>
              <v:stroke color="#000000"/>
              <v:imagedata o:title=""/>
              <o:lock v:ext="edit"/>
            </v:rect>
            <v:shape id="_x0000_s1691" o:spid="_x0000_s1691" style="position:absolute;left:3921;top:1109;height:602;width:1314;" filled="f" stroked="t" coordorigin="3921,1110" coordsize="1314,602" path="m4476,1110l5235,1110m3928,1712l4854,1712m3921,1712l3921,1507e">
              <v:path arrowok="t"/>
              <v:fill on="f" focussize="0,0"/>
              <v:stroke color="#000000"/>
              <v:imagedata o:title=""/>
              <o:lock v:ext="edit"/>
            </v:shape>
            <v:shape id="_x0000_s1692" o:spid="_x0000_s1692" o:spt="75" type="#_x0000_t75" style="position:absolute;left:4851;top:1283;height:429;width:423;" filled="f" stroked="f" coordsize="21600,21600">
              <v:path/>
              <v:fill on="f" focussize="0,0"/>
              <v:stroke on="f"/>
              <v:imagedata r:id="rId103" o:title=""/>
              <o:lock v:ext="edit" aspectratio="t"/>
            </v:shape>
            <v:shape id="_x0000_s1693" o:spid="_x0000_s1693" style="position:absolute;left:5220;top:1089;height:38;width:40;" fillcolor="#000000" filled="t" stroked="f" coordorigin="5220,1090" coordsize="40,38" path="m5251,1090l5229,1090,5220,1098,5220,1119,5229,1128,5251,1128,5260,1119,5260,1098,5251,1090xe">
              <v:path arrowok="t"/>
              <v:fill on="t" focussize="0,0"/>
              <v:stroke on="f"/>
              <v:imagedata o:title=""/>
              <o:lock v:ext="edit"/>
            </v:shape>
            <v:shape id="_x0000_s1694" o:spid="_x0000_s1694" style="position:absolute;left:5220;top:1089;height:38;width:40;" filled="f" stroked="t" coordorigin="5220,1090" coordsize="40,38" path="m5240,1090l5229,1090,5220,1098,5220,1109,5220,1119,5229,1128,5240,1128,5251,1128,5260,1119,5260,1109,5260,1098,5251,1090,5240,1090xe">
              <v:path arrowok="t"/>
              <v:fill on="f" focussize="0,0"/>
              <v:stroke color="#000000"/>
              <v:imagedata o:title=""/>
              <o:lock v:ext="edit"/>
            </v:shape>
            <v:shape id="_x0000_s1695" o:spid="_x0000_s1695" style="position:absolute;left:4685;top:1091;height:39;width:39;" fillcolor="#000000" filled="t" stroked="f" coordorigin="4685,1092" coordsize="39,39" path="m4715,1092l4694,1092,4685,1100,4685,1122,4694,1131,4715,1131,4724,1122,4724,1100,4715,1092xe">
              <v:path arrowok="t"/>
              <v:fill on="t" focussize="0,0"/>
              <v:stroke on="f"/>
              <v:imagedata o:title=""/>
              <o:lock v:ext="edit"/>
            </v:shape>
            <v:shape id="_x0000_s1696" o:spid="_x0000_s1696" style="position:absolute;left:4685;top:1091;height:39;width:39;" filled="f" stroked="t" coordorigin="4685,1092" coordsize="39,39" path="m4705,1092l4694,1092,4685,1100,4685,1111,4685,1122,4694,1131,4705,1131,4715,1131,4724,1122,4724,1111,4724,1100,4715,1092,4705,1092xe">
              <v:path arrowok="t"/>
              <v:fill on="f" focussize="0,0"/>
              <v:stroke color="#000000"/>
              <v:imagedata o:title=""/>
              <o:lock v:ext="edit"/>
            </v:shape>
            <v:shape id="_x0000_s1697" o:spid="_x0000_s1697" style="position:absolute;left:3901;top:1485;height:39;width:39;" fillcolor="#000000" filled="t" stroked="f" coordorigin="3901,1486" coordsize="39,39" path="m3931,1486l3910,1486,3901,1494,3901,1516,3910,1525,3931,1525,3940,1516,3940,1494,3931,1486xe">
              <v:path arrowok="t"/>
              <v:fill on="t" focussize="0,0"/>
              <v:stroke on="f"/>
              <v:imagedata o:title=""/>
              <o:lock v:ext="edit"/>
            </v:shape>
            <v:shape id="_x0000_s1698" o:spid="_x0000_s1698" style="position:absolute;left:3901;top:1485;height:39;width:39;" filled="f" stroked="t" coordorigin="3901,1486" coordsize="39,39" path="m3920,1486l3910,1486,3901,1494,3901,1505,3901,1516,3910,1525,3920,1525,3931,1525,3940,1516,3940,1505,3940,1494,3931,1486,3920,1486xe">
              <v:path arrowok="t"/>
              <v:fill on="f" focussize="0,0"/>
              <v:stroke color="#000000"/>
              <v:imagedata o:title=""/>
              <o:lock v:ext="edit"/>
            </v:shape>
            <v:shape id="_x0000_s1699" o:spid="_x0000_s1699" o:spt="75" type="#_x0000_t75" style="position:absolute;left:3741;top:941;height:338;width:344;" filled="f" stroked="f" coordsize="21600,21600">
              <v:path/>
              <v:fill on="f" focussize="0,0"/>
              <v:stroke on="f"/>
              <v:imagedata r:id="rId104" o:title=""/>
              <o:lock v:ext="edit" aspectratio="t"/>
            </v:shape>
            <v:line id="_x0000_s1700" o:spid="_x0000_s1700" o:spt="20" style="position:absolute;left:2585;top:1281;flip:x;height:0;width:523;" stroked="t" coordsize="21600,21600">
              <v:path arrowok="t"/>
              <v:fill focussize="0,0"/>
              <v:stroke color="#000000"/>
              <v:imagedata o:title=""/>
              <o:lock v:ext="edit"/>
            </v:line>
            <v:shape id="_x0000_s1701" o:spid="_x0000_s1701" style="position:absolute;left:3090;top:1264;height:39;width:39;" fillcolor="#000000" filled="t" stroked="f" coordorigin="3090,1265" coordsize="39,39" path="m3120,1265l3099,1265,3090,1273,3090,1295,3099,1304,3120,1304,3129,1295,3129,1273,3120,1265xe">
              <v:path arrowok="t"/>
              <v:fill on="t" focussize="0,0"/>
              <v:stroke on="f"/>
              <v:imagedata o:title=""/>
              <o:lock v:ext="edit"/>
            </v:shape>
            <v:shape id="_x0000_s1702" o:spid="_x0000_s1702" style="position:absolute;left:3090;top:1264;height:39;width:39;" filled="f" stroked="t" coordorigin="3090,1265" coordsize="39,39" path="m3109,1265l3099,1265,3090,1273,3090,1284,3090,1295,3099,1304,3109,1304,3120,1304,3129,1295,3129,1284,3129,1273,3120,1265,3109,1265xe">
              <v:path arrowok="t"/>
              <v:fill on="f" focussize="0,0"/>
              <v:stroke color="#000000"/>
              <v:imagedata o:title=""/>
              <o:lock v:ext="edit"/>
            </v:shape>
            <v:shape id="_x0000_s1703" o:spid="_x0000_s1703" style="position:absolute;left:2574;top:1209;height:957;width:3431;" filled="f" stroked="t" coordorigin="2574,1210" coordsize="3431,957" path="m2576,1281l2576,2162m4606,2167l5149,2167m3439,2167l4250,2167m3008,2167l3392,2167m2574,2167l2966,2167m5505,2167l6005,2167m6003,2162l6003,1210m5998,1215l5520,1215e">
              <v:path arrowok="t"/>
              <v:fill on="f" focussize="0,0"/>
              <v:stroke color="#000000"/>
              <v:imagedata o:title=""/>
              <o:lock v:ext="edit"/>
            </v:shape>
            <v:shape id="_x0000_s1704" o:spid="_x0000_s1704" style="position:absolute;left:5468;top:1193;height:46;width:46;" filled="f" stroked="t" coordorigin="5468,1194" coordsize="46,46" path="m5491,1194l5478,1194,5468,1204,5468,1217,5468,1229,5478,1240,5491,1240,5504,1240,5514,1229,5514,1217,5514,1204,5504,1194,5491,1194xe">
              <v:path arrowok="t"/>
              <v:fill on="f" focussize="0,0"/>
              <v:stroke color="#000000"/>
              <v:imagedata o:title=""/>
              <o:lock v:ext="edit"/>
            </v:shape>
            <v:line id="_x0000_s1705" o:spid="_x0000_s1705" o:spt="20" style="position:absolute;left:5171;top:1157;flip:x y;height:61;width:295;" stroked="t" coordsize="21600,21600">
              <v:path arrowok="t"/>
              <v:fill focussize="0,0"/>
              <v:stroke color="#000000"/>
              <v:imagedata o:title=""/>
              <o:lock v:ext="edit"/>
            </v:line>
            <v:shape id="_x0000_s1706" o:spid="_x0000_s1706" o:spt="75" type="#_x0000_t75" style="position:absolute;left:3384;top:1944;height:260;width:291;" filled="f" stroked="f" coordsize="21600,21600">
              <v:path/>
              <v:fill on="f" focussize="0,0"/>
              <v:stroke on="f"/>
              <v:imagedata r:id="rId105" o:title=""/>
              <o:lock v:ext="edit" aspectratio="t"/>
            </v:shape>
            <v:line id="_x0000_s1707" o:spid="_x0000_s1707" o:spt="20" style="position:absolute;left:2957;top:2070;height:202;width:0;" stroked="t" coordsize="21600,21600">
              <v:path arrowok="t"/>
              <v:fill focussize="0,0"/>
              <v:stroke color="#000000"/>
              <v:imagedata o:title=""/>
              <o:lock v:ext="edit"/>
            </v:line>
            <v:line id="_x0000_s1708" o:spid="_x0000_s1708" o:spt="20" style="position:absolute;left:3016;top:2115;height:111;width:0;" stroked="t" coordsize="21600,21600">
              <v:path arrowok="t"/>
              <v:fill focussize="0,0"/>
              <v:stroke weight="1pt" color="#000000"/>
              <v:imagedata o:title=""/>
              <o:lock v:ext="edit"/>
            </v:line>
            <v:rect id="_x0000_s1709" o:spid="_x0000_s1709" o:spt="1" style="position:absolute;left:2973;top:2137;height:66;width:27;" filled="f" stroked="t" coordsize="21600,21600">
              <v:path/>
              <v:fill on="f" focussize="0,0"/>
              <v:stroke color="#FFFFFF"/>
              <v:imagedata o:title=""/>
              <o:lock v:ext="edit"/>
            </v:rect>
            <v:rect id="_x0000_s1710" o:spid="_x0000_s1710" o:spt="1" style="position:absolute;left:4250;top:2121;height:79;width:356;" filled="f" stroked="t" coordsize="21600,21600">
              <v:path/>
              <v:fill on="f" focussize="0,0"/>
              <v:stroke color="#000000"/>
              <v:imagedata o:title=""/>
              <o:lock v:ext="edit"/>
            </v:rect>
            <v:shape id="_x0000_s1711" o:spid="_x0000_s1711" o:spt="75" type="#_x0000_t75" style="position:absolute;left:5141;top:1903;height:305;width:371;" filled="f" stroked="f" coordsize="21600,21600">
              <v:path/>
              <v:fill on="f" focussize="0,0"/>
              <v:stroke on="f"/>
              <v:imagedata r:id="rId106" o:title=""/>
              <o:lock v:ext="edit" aspectratio="t"/>
            </v:shape>
            <v:shape id="_x0000_s1712" o:spid="_x0000_s1712" style="position:absolute;left:5312;top:1898;height:276;width:410;" filled="f" stroked="t" coordorigin="5312,1899" coordsize="410,276" path="m5312,1901l5722,1901m5720,1899l5720,2175e">
              <v:path arrowok="t"/>
              <v:fill on="f" focussize="0,0"/>
              <v:stroke color="#000000"/>
              <v:imagedata o:title=""/>
              <o:lock v:ext="edit"/>
            </v:shape>
            <v:shape id="_x0000_s1713" o:spid="_x0000_s1713" style="position:absolute;left:5702;top:2147;height:39;width:40;" fillcolor="#000000" filled="t" stroked="f" coordorigin="5702,2148" coordsize="40,39" path="m5733,2148l5711,2148,5702,2156,5702,2178,5711,2187,5733,2187,5742,2178,5742,2156,5733,2148xe">
              <v:path arrowok="t"/>
              <v:fill on="t" focussize="0,0"/>
              <v:stroke on="f"/>
              <v:imagedata o:title=""/>
              <o:lock v:ext="edit"/>
            </v:shape>
            <v:shape id="_x0000_s1714" o:spid="_x0000_s1714" style="position:absolute;left:5702;top:2147;height:39;width:40;" filled="f" stroked="t" coordorigin="5702,2148" coordsize="40,39" path="m5722,2148l5711,2148,5702,2156,5702,2167,5702,2178,5711,2187,5722,2187,5733,2187,5742,2178,5742,2167,5742,2156,5733,2148,5722,2148xe">
              <v:path arrowok="t"/>
              <v:fill on="f" focussize="0,0"/>
              <v:stroke color="#000000"/>
              <v:imagedata o:title=""/>
              <o:lock v:ext="edit"/>
            </v:shape>
            <v:shape id="_x0000_s1715" o:spid="_x0000_s1715" o:spt="75" type="#_x0000_t75" style="position:absolute;left:5617;top:1065;height:290;width:297;" filled="f" stroked="f" coordsize="21600,21600">
              <v:path/>
              <v:fill on="f" focussize="0,0"/>
              <v:stroke on="f"/>
              <v:imagedata r:id="rId107" o:title=""/>
              <o:lock v:ext="edit" aspectratio="t"/>
            </v:shape>
            <v:shape id="_x0000_s1716" o:spid="_x0000_s1716" o:spt="202" type="#_x0000_t202" style="position:absolute;left:2552;top:731;height:1541;width:3458;" filled="f" stroked="f" coordsize="21600,21600">
              <v:path/>
              <v:fill on="f" focussize="0,0"/>
              <v:stroke on="f" joinstyle="miter"/>
              <v:imagedata o:title=""/>
              <o:lock v:ext="edit"/>
              <v:textbox inset="0mm,0mm,0mm,0mm">
                <w:txbxContent>
                  <w:p>
                    <w:pPr>
                      <w:spacing w:before="10" w:line="240" w:lineRule="auto"/>
                      <w:rPr>
                        <w:sz w:val="16"/>
                      </w:rPr>
                    </w:pPr>
                  </w:p>
                  <w:p>
                    <w:pPr>
                      <w:spacing w:before="0" w:line="208" w:lineRule="exact"/>
                      <w:ind w:left="2726" w:right="0" w:firstLine="0"/>
                      <w:jc w:val="left"/>
                      <w:rPr>
                        <w:rFonts w:ascii="Times New Roman"/>
                        <w:i/>
                        <w:sz w:val="21"/>
                      </w:rPr>
                    </w:pPr>
                    <w:r>
                      <w:rPr>
                        <w:rFonts w:ascii="Times New Roman"/>
                        <w:i/>
                        <w:w w:val="100"/>
                        <w:sz w:val="21"/>
                      </w:rPr>
                      <w:t>b</w:t>
                    </w:r>
                  </w:p>
                  <w:p>
                    <w:pPr>
                      <w:tabs>
                        <w:tab w:val="left" w:pos="3139"/>
                      </w:tabs>
                      <w:spacing w:before="0" w:line="199" w:lineRule="auto"/>
                      <w:ind w:left="2735" w:right="0" w:firstLine="0"/>
                      <w:jc w:val="left"/>
                      <w:rPr>
                        <w:rFonts w:ascii="Times New Roman"/>
                        <w:sz w:val="21"/>
                      </w:rPr>
                    </w:pPr>
                    <w:r>
                      <w:rPr>
                        <w:rFonts w:ascii="Times New Roman"/>
                        <w:i/>
                        <w:position w:val="-14"/>
                        <w:sz w:val="21"/>
                      </w:rPr>
                      <w:t>c</w:t>
                    </w:r>
                    <w:r>
                      <w:rPr>
                        <w:rFonts w:ascii="Times New Roman"/>
                        <w:i/>
                        <w:position w:val="-14"/>
                        <w:sz w:val="21"/>
                      </w:rPr>
                      <w:tab/>
                    </w:r>
                    <w:r>
                      <w:rPr>
                        <w:rFonts w:ascii="Times New Roman"/>
                        <w:sz w:val="21"/>
                      </w:rPr>
                      <w:t>A</w:t>
                    </w:r>
                  </w:p>
                </w:txbxContent>
              </v:textbox>
            </v:shape>
            <v:shape id="_x0000_s1717" o:spid="_x0000_s1717" o:spt="202" type="#_x0000_t202" style="position:absolute;left:4244;top:1259;height:238;width:220;" filled="f" stroked="f" coordsize="21600,21600">
              <v:path/>
              <v:fill on="f" focussize="0,0"/>
              <v:stroke on="f" joinstyle="miter"/>
              <v:imagedata o:title=""/>
              <o:lock v:ext="edit"/>
              <v:textbox inset="0mm,0mm,0mm,0mm">
                <w:txbxContent>
                  <w:p>
                    <w:pPr>
                      <w:spacing w:before="0" w:line="238" w:lineRule="exact"/>
                      <w:ind w:left="0" w:right="0" w:firstLine="0"/>
                      <w:jc w:val="left"/>
                      <w:rPr>
                        <w:rFonts w:ascii="Times New Roman"/>
                        <w:sz w:val="14"/>
                      </w:rPr>
                    </w:pPr>
                    <w:r>
                      <w:rPr>
                        <w:rFonts w:ascii="Times New Roman"/>
                        <w:i/>
                        <w:position w:val="2"/>
                        <w:sz w:val="21"/>
                      </w:rPr>
                      <w:t>R</w:t>
                    </w:r>
                    <w:r>
                      <w:rPr>
                        <w:rFonts w:ascii="Times New Roman"/>
                        <w:sz w:val="14"/>
                      </w:rPr>
                      <w:t>2</w:t>
                    </w:r>
                  </w:p>
                </w:txbxContent>
              </v:textbox>
            </v:shape>
            <v:shape id="_x0000_s1718" o:spid="_x0000_s1718" o:spt="202" type="#_x0000_t202" style="position:absolute;left:3399;top:1259;height:238;width:220;" filled="f" stroked="f" coordsize="21600,21600">
              <v:path/>
              <v:fill on="f" focussize="0,0"/>
              <v:stroke on="f" joinstyle="miter"/>
              <v:imagedata o:title=""/>
              <o:lock v:ext="edit"/>
              <v:textbox inset="0mm,0mm,0mm,0mm">
                <w:txbxContent>
                  <w:p>
                    <w:pPr>
                      <w:spacing w:before="0" w:line="238" w:lineRule="exact"/>
                      <w:ind w:left="0" w:right="0" w:firstLine="0"/>
                      <w:jc w:val="left"/>
                      <w:rPr>
                        <w:rFonts w:ascii="Times New Roman"/>
                        <w:sz w:val="14"/>
                      </w:rPr>
                    </w:pPr>
                    <w:r>
                      <w:rPr>
                        <w:rFonts w:ascii="Times New Roman"/>
                        <w:i/>
                        <w:position w:val="2"/>
                        <w:sz w:val="21"/>
                      </w:rPr>
                      <w:t>R</w:t>
                    </w:r>
                    <w:r>
                      <w:rPr>
                        <w:rFonts w:ascii="Times New Roman"/>
                        <w:sz w:val="14"/>
                      </w:rPr>
                      <w:t>1</w:t>
                    </w:r>
                  </w:p>
                </w:txbxContent>
              </v:textbox>
            </v:shape>
            <v:shape id="_x0000_s1719" o:spid="_x0000_s1719" o:spt="202" type="#_x0000_t202" style="position:absolute;left:3761;top:1014;height:234;width:330;" filled="f" stroked="f" coordsize="21600,21600">
              <v:path/>
              <v:fill on="f" focussize="0,0"/>
              <v:stroke on="f" joinstyle="miter"/>
              <v:imagedata o:title=""/>
              <o:lock v:ext="edit"/>
              <v:textbox inset="0mm,0mm,0mm,0mm">
                <w:txbxContent>
                  <w:p>
                    <w:pPr>
                      <w:spacing w:before="0" w:line="234" w:lineRule="exact"/>
                      <w:ind w:left="0" w:right="0" w:firstLine="0"/>
                      <w:jc w:val="left"/>
                      <w:rPr>
                        <w:rFonts w:ascii="Times New Roman"/>
                        <w:sz w:val="21"/>
                      </w:rPr>
                    </w:pPr>
                    <w:r>
                      <w:rPr>
                        <w:rFonts w:ascii="Times New Roman"/>
                        <w:sz w:val="21"/>
                      </w:rPr>
                      <w:t>mA</w:t>
                    </w:r>
                  </w:p>
                </w:txbxContent>
              </v:textbox>
            </v:shape>
          </v:group>
        </w:pict>
      </w:r>
      <w:r>
        <w:rPr>
          <w:spacing w:val="-1"/>
          <w:w w:val="100"/>
        </w:rPr>
        <w:t>（</w:t>
      </w:r>
      <w:r>
        <w:rPr>
          <w:rFonts w:ascii="Times New Roman" w:eastAsia="Times New Roman"/>
          <w:w w:val="100"/>
        </w:rPr>
        <w:t>3</w:t>
      </w:r>
      <w:r>
        <w:rPr>
          <w:spacing w:val="-3"/>
          <w:w w:val="100"/>
        </w:rPr>
        <w:t>）</w:t>
      </w:r>
      <w:r>
        <w:rPr>
          <w:w w:val="100"/>
        </w:rPr>
        <w:t>图</w:t>
      </w:r>
      <w:r>
        <w:rPr>
          <w:spacing w:val="-3"/>
          <w:w w:val="100"/>
        </w:rPr>
        <w:t>略</w:t>
      </w:r>
      <w:r>
        <w:rPr>
          <w:w w:val="100"/>
        </w:rPr>
        <w:t>；</w:t>
      </w:r>
      <w:r>
        <w:rPr>
          <w:rFonts w:ascii="Times New Roman" w:eastAsia="Times New Roman"/>
          <w:w w:val="100"/>
        </w:rPr>
        <w:t>0.</w:t>
      </w:r>
      <w:r>
        <w:rPr>
          <w:rFonts w:ascii="Times New Roman" w:eastAsia="Times New Roman"/>
          <w:spacing w:val="-3"/>
          <w:w w:val="100"/>
        </w:rPr>
        <w:t>9</w:t>
      </w:r>
      <w:r>
        <w:rPr>
          <w:rFonts w:ascii="Times New Roman" w:eastAsia="Times New Roman"/>
          <w:w w:val="100"/>
        </w:rPr>
        <w:t>89</w:t>
      </w:r>
      <w:r>
        <w:rPr>
          <w:spacing w:val="-3"/>
          <w:w w:val="100"/>
        </w:rPr>
        <w:t>（</w:t>
      </w:r>
      <w:r>
        <w:rPr>
          <w:rFonts w:ascii="Times New Roman" w:eastAsia="Times New Roman"/>
          <w:w w:val="100"/>
        </w:rPr>
        <w:t>0.9</w:t>
      </w:r>
      <w:r>
        <w:rPr>
          <w:rFonts w:ascii="Times New Roman" w:eastAsia="Times New Roman"/>
          <w:spacing w:val="-3"/>
          <w:w w:val="100"/>
        </w:rPr>
        <w:t>6</w:t>
      </w:r>
      <w:r>
        <w:rPr>
          <w:spacing w:val="-3"/>
          <w:w w:val="100"/>
        </w:rPr>
        <w:t>～</w:t>
      </w:r>
      <w:r>
        <w:rPr>
          <w:rFonts w:ascii="Times New Roman" w:eastAsia="Times New Roman"/>
          <w:w w:val="100"/>
        </w:rPr>
        <w:t>1.04</w:t>
      </w:r>
      <w:r>
        <w:rPr>
          <w:spacing w:val="-108"/>
          <w:w w:val="100"/>
        </w:rPr>
        <w:t>）</w:t>
      </w:r>
      <w:r>
        <w:rPr>
          <w:w w:val="100"/>
        </w:rPr>
        <w:t>，</w:t>
      </w:r>
      <w:r>
        <w:rPr>
          <w:rFonts w:ascii="Times New Roman" w:eastAsia="Times New Roman"/>
          <w:w w:val="100"/>
        </w:rPr>
        <w:t>6.0</w:t>
      </w:r>
      <w:r>
        <w:rPr>
          <w:rFonts w:ascii="Times New Roman" w:eastAsia="Times New Roman"/>
          <w:spacing w:val="-3"/>
          <w:w w:val="100"/>
        </w:rPr>
        <w:t>4</w:t>
      </w:r>
      <w:r>
        <w:rPr>
          <w:w w:val="100"/>
        </w:rPr>
        <w:t>（</w:t>
      </w:r>
      <w:r>
        <w:rPr>
          <w:rFonts w:ascii="Times New Roman" w:eastAsia="Times New Roman"/>
          <w:w w:val="100"/>
        </w:rPr>
        <w:t>5</w:t>
      </w:r>
      <w:r>
        <w:rPr>
          <w:rFonts w:ascii="Times New Roman" w:eastAsia="Times New Roman"/>
          <w:spacing w:val="-3"/>
          <w:w w:val="100"/>
        </w:rPr>
        <w:t>.</w:t>
      </w:r>
      <w:r>
        <w:rPr>
          <w:rFonts w:ascii="Times New Roman" w:eastAsia="Times New Roman"/>
          <w:spacing w:val="-1"/>
          <w:w w:val="100"/>
        </w:rPr>
        <w:t>9</w:t>
      </w:r>
      <w:r>
        <w:rPr>
          <w:w w:val="100"/>
        </w:rPr>
        <w:t>～</w:t>
      </w:r>
      <w:r>
        <w:rPr>
          <w:rFonts w:ascii="Times New Roman" w:eastAsia="Times New Roman"/>
          <w:w w:val="100"/>
        </w:rPr>
        <w:t>6</w:t>
      </w:r>
      <w:r>
        <w:rPr>
          <w:rFonts w:ascii="Times New Roman" w:eastAsia="Times New Roman"/>
          <w:spacing w:val="-3"/>
          <w:w w:val="100"/>
        </w:rPr>
        <w:t>.</w:t>
      </w:r>
      <w:r>
        <w:rPr>
          <w:rFonts w:ascii="Times New Roman" w:eastAsia="Times New Roman"/>
          <w:spacing w:val="-1"/>
          <w:w w:val="100"/>
        </w:rPr>
        <w:t>1</w:t>
      </w:r>
      <w:r>
        <w:rPr>
          <w:w w:val="100"/>
        </w:rPr>
        <w:t>）</w:t>
      </w:r>
      <w:r>
        <w:tab/>
      </w:r>
      <w:r>
        <w:rPr>
          <w:w w:val="100"/>
        </w:rPr>
        <w:t>（</w:t>
      </w:r>
      <w:r>
        <w:rPr>
          <w:rFonts w:ascii="Times New Roman" w:eastAsia="Times New Roman"/>
          <w:w w:val="100"/>
        </w:rPr>
        <w:t>4</w:t>
      </w:r>
      <w:r>
        <w:rPr>
          <w:spacing w:val="-3"/>
          <w:w w:val="100"/>
        </w:rPr>
        <w:t>）</w:t>
      </w:r>
      <w:r>
        <w:rPr>
          <w:rFonts w:ascii="Times New Roman" w:eastAsia="Times New Roman"/>
          <w:w w:val="100"/>
        </w:rPr>
        <w:t>3.0</w:t>
      </w:r>
      <w:r>
        <w:rPr>
          <w:rFonts w:ascii="Times New Roman" w:eastAsia="Times New Roman"/>
          <w:spacing w:val="-3"/>
          <w:w w:val="100"/>
        </w:rPr>
        <w:t>3</w:t>
      </w:r>
      <w:r>
        <w:rPr>
          <w:w w:val="100"/>
        </w:rPr>
        <w:t>（</w:t>
      </w:r>
      <w:r>
        <w:rPr>
          <w:rFonts w:ascii="Times New Roman" w:eastAsia="Times New Roman"/>
          <w:w w:val="100"/>
        </w:rPr>
        <w:t>2.</w:t>
      </w:r>
      <w:r>
        <w:rPr>
          <w:rFonts w:ascii="Times New Roman" w:eastAsia="Times New Roman"/>
          <w:spacing w:val="-3"/>
          <w:w w:val="100"/>
        </w:rPr>
        <w:t>7</w:t>
      </w:r>
      <w:r>
        <w:rPr>
          <w:w w:val="100"/>
        </w:rPr>
        <w:t>～</w:t>
      </w:r>
      <w:r>
        <w:rPr>
          <w:rFonts w:ascii="Times New Roman" w:eastAsia="Times New Roman"/>
          <w:w w:val="100"/>
        </w:rPr>
        <w:t>3</w:t>
      </w:r>
      <w:r>
        <w:rPr>
          <w:rFonts w:ascii="Times New Roman" w:eastAsia="Times New Roman"/>
          <w:spacing w:val="-3"/>
          <w:w w:val="100"/>
        </w:rPr>
        <w:t>.</w:t>
      </w:r>
      <w:r>
        <w:rPr>
          <w:rFonts w:ascii="Times New Roman" w:eastAsia="Times New Roman"/>
          <w:spacing w:val="-1"/>
          <w:w w:val="100"/>
        </w:rPr>
        <w:t>3</w:t>
      </w:r>
      <w:r>
        <w:rPr>
          <w:spacing w:val="-106"/>
          <w:w w:val="100"/>
        </w:rPr>
        <w:t>）</w:t>
      </w:r>
      <w:r>
        <w:rPr>
          <w:spacing w:val="-3"/>
          <w:w w:val="100"/>
        </w:rPr>
        <w:t>；</w:t>
      </w:r>
      <w:r>
        <w:rPr>
          <w:rFonts w:ascii="Times New Roman" w:eastAsia="Times New Roman"/>
          <w:w w:val="100"/>
        </w:rPr>
        <w:t>1</w:t>
      </w:r>
      <w:r>
        <w:rPr>
          <w:rFonts w:ascii="Times New Roman" w:eastAsia="Times New Roman"/>
          <w:spacing w:val="-3"/>
          <w:w w:val="100"/>
        </w:rPr>
        <w:t>.</w:t>
      </w:r>
      <w:r>
        <w:rPr>
          <w:rFonts w:ascii="Times New Roman" w:eastAsia="Times New Roman"/>
          <w:w w:val="100"/>
        </w:rPr>
        <w:t>1</w:t>
      </w:r>
      <w:r>
        <w:rPr>
          <w:rFonts w:ascii="Times New Roman" w:eastAsia="Times New Roman"/>
          <w:spacing w:val="-1"/>
          <w:w w:val="100"/>
        </w:rPr>
        <w:t>0</w:t>
      </w:r>
      <w:r>
        <w:rPr>
          <w:w w:val="100"/>
        </w:rPr>
        <w:t>（</w:t>
      </w:r>
      <w:r>
        <w:rPr>
          <w:rFonts w:ascii="Times New Roman" w:eastAsia="Times New Roman"/>
          <w:w w:val="100"/>
        </w:rPr>
        <w:t>0</w:t>
      </w:r>
      <w:r>
        <w:rPr>
          <w:rFonts w:ascii="Times New Roman" w:eastAsia="Times New Roman"/>
          <w:spacing w:val="-3"/>
          <w:w w:val="100"/>
        </w:rPr>
        <w:t>.</w:t>
      </w:r>
      <w:r>
        <w:rPr>
          <w:rFonts w:ascii="Times New Roman" w:eastAsia="Times New Roman"/>
          <w:spacing w:val="-1"/>
          <w:w w:val="100"/>
        </w:rPr>
        <w:t>6</w:t>
      </w:r>
      <w:r>
        <w:rPr>
          <w:w w:val="100"/>
        </w:rPr>
        <w:t>～</w:t>
      </w:r>
      <w:r>
        <w:rPr>
          <w:rFonts w:ascii="Times New Roman" w:eastAsia="Times New Roman"/>
          <w:w w:val="100"/>
        </w:rPr>
        <w:t>1</w:t>
      </w:r>
      <w:r>
        <w:rPr>
          <w:rFonts w:ascii="Times New Roman" w:eastAsia="Times New Roman"/>
          <w:spacing w:val="-3"/>
          <w:w w:val="100"/>
        </w:rPr>
        <w:t>.</w:t>
      </w:r>
      <w:r>
        <w:rPr>
          <w:rFonts w:ascii="Times New Roman" w:eastAsia="Times New Roman"/>
          <w:spacing w:val="-1"/>
          <w:w w:val="100"/>
        </w:rPr>
        <w:t>4</w:t>
      </w:r>
      <w:r>
        <w:rPr>
          <w:w w:val="100"/>
        </w:rPr>
        <w:t xml:space="preserve">） </w:t>
      </w:r>
      <w:r>
        <w:rPr>
          <w:rFonts w:ascii="Times New Roman" w:eastAsia="Times New Roman"/>
          <w:color w:val="FF0000"/>
        </w:rPr>
        <w:t>2015-23.</w:t>
      </w:r>
      <w:r>
        <w:rPr>
          <w:rFonts w:ascii="Times New Roman" w:eastAsia="Times New Roman"/>
          <w:color w:val="FF0000"/>
          <w:spacing w:val="39"/>
        </w:rPr>
        <w:t xml:space="preserve"> </w:t>
      </w:r>
      <w:r>
        <w:t>图</w:t>
      </w:r>
      <w:r>
        <w:rPr>
          <w:spacing w:val="2"/>
        </w:rPr>
        <w:t>（</w:t>
      </w:r>
      <w:r>
        <w:rPr>
          <w:rFonts w:ascii="Times New Roman" w:eastAsia="Times New Roman"/>
          <w:spacing w:val="2"/>
        </w:rPr>
        <w:t>a</w:t>
      </w:r>
      <w:r>
        <w:rPr>
          <w:spacing w:val="2"/>
        </w:rPr>
        <w:t>）</w:t>
      </w:r>
      <w:r>
        <w:t>为某同学改装和校准</w:t>
      </w:r>
      <w:r>
        <w:rPr>
          <w:spacing w:val="4"/>
        </w:rPr>
        <w:t>毫</w:t>
      </w:r>
      <w:r>
        <w:t>安表的电路图，其中虚</w:t>
      </w:r>
      <w:r>
        <w:rPr>
          <w:spacing w:val="4"/>
        </w:rPr>
        <w:t>线</w:t>
      </w:r>
      <w:r>
        <w:t>框内是毫安表的改装电路。</w:t>
      </w:r>
    </w:p>
    <w:p>
      <w:pPr>
        <w:pStyle w:val="6"/>
        <w:spacing w:before="10"/>
        <w:ind w:left="0"/>
        <w:rPr>
          <w:sz w:val="25"/>
        </w:rPr>
      </w:pPr>
    </w:p>
    <w:p>
      <w:pPr>
        <w:spacing w:before="0"/>
        <w:ind w:left="1246" w:right="0" w:firstLine="0"/>
        <w:jc w:val="left"/>
        <w:rPr>
          <w:rFonts w:ascii="Times New Roman"/>
          <w:i/>
          <w:sz w:val="21"/>
        </w:rPr>
      </w:pPr>
      <w:r>
        <w:pict>
          <v:group id="_x0000_s1720" o:spid="_x0000_s1720" o:spt="203" style="position:absolute;left:0pt;margin-left:312.85pt;margin-top:-8pt;height:51.55pt;width:110.15pt;mso-position-horizontal-relative:page;z-index:251863040;mso-width-relative:page;mso-height-relative:page;" coordorigin="6258,-160" coordsize="2203,1031">
            <o:lock v:ext="edit"/>
            <v:rect id="_x0000_s1721" o:spid="_x0000_s1721" o:spt="1" style="position:absolute;left:6265;top:218;height:552;width:2188;" filled="f" stroked="t" coordsize="21600,21600">
              <v:path/>
              <v:fill on="f" focussize="0,0"/>
              <v:stroke color="#000000"/>
              <v:imagedata o:title=""/>
              <o:lock v:ext="edit"/>
            </v:rect>
            <v:rect id="_x0000_s1722" o:spid="_x0000_s1722" o:spt="1" style="position:absolute;left:7090;top:-8;height:447;width:726;" fillcolor="#FFFFFF" filled="t" stroked="f" coordsize="21600,21600">
              <v:path/>
              <v:fill on="t" focussize="0,0"/>
              <v:stroke on="f"/>
              <v:imagedata o:title=""/>
              <o:lock v:ext="edit"/>
            </v:rect>
            <v:rect id="_x0000_s1723" o:spid="_x0000_s1723" o:spt="1" style="position:absolute;left:7090;top:-8;height:447;width:726;" filled="f" stroked="t" coordsize="21600,21600">
              <v:path/>
              <v:fill on="f" focussize="0,0"/>
              <v:stroke color="#000000"/>
              <v:imagedata o:title=""/>
              <o:lock v:ext="edit"/>
            </v:rect>
            <v:line id="_x0000_s1724" o:spid="_x0000_s1724" o:spt="20" style="position:absolute;left:6689;top:668;height:202;width:0;" stroked="t" coordsize="21600,21600">
              <v:path arrowok="t"/>
              <v:fill focussize="0,0"/>
              <v:stroke color="#000000"/>
              <v:imagedata o:title=""/>
              <o:lock v:ext="edit"/>
            </v:line>
            <v:line id="_x0000_s1725" o:spid="_x0000_s1725" o:spt="20" style="position:absolute;left:6748;top:713;height:111;width:0;" stroked="t" coordsize="21600,21600">
              <v:path arrowok="t"/>
              <v:fill focussize="0,0"/>
              <v:stroke weight="1pt" color="#000000"/>
              <v:imagedata o:title=""/>
              <o:lock v:ext="edit"/>
            </v:line>
            <v:rect id="_x0000_s1726" o:spid="_x0000_s1726" o:spt="1" style="position:absolute;left:6705;top:736;height:66;width:27;" filled="f" stroked="t" coordsize="21600,21600">
              <v:path/>
              <v:fill on="f" focussize="0,0"/>
              <v:stroke color="#FFFFFF"/>
              <v:imagedata o:title=""/>
              <o:lock v:ext="edit"/>
            </v:rect>
            <v:shape id="_x0000_s1727" o:spid="_x0000_s1727" o:spt="75" type="#_x0000_t75" style="position:absolute;left:7090;top:540;height:261;width:290;" filled="f" stroked="f" coordsize="21600,21600">
              <v:path/>
              <v:fill on="f" focussize="0,0"/>
              <v:stroke on="f"/>
              <v:imagedata r:id="rId108" o:title=""/>
              <o:lock v:ext="edit" aspectratio="t"/>
            </v:shape>
            <v:line id="_x0000_s1728" o:spid="_x0000_s1728" o:spt="20" style="position:absolute;left:7828;top:216;height:0;width:418;" stroked="t" coordsize="21600,21600">
              <v:path arrowok="t"/>
              <v:fill focussize="0,0"/>
              <v:stroke weight="2.35pt" color="#FFFFFF"/>
              <v:imagedata o:title=""/>
              <o:lock v:ext="edit"/>
            </v:line>
            <v:rect id="_x0000_s1729" o:spid="_x0000_s1729" o:spt="1" style="position:absolute;left:7828;top:192;height:47;width:458;" filled="f" stroked="t" coordsize="21600,21600">
              <v:path/>
              <v:fill on="f" focussize="0,0"/>
              <v:stroke color="#FFFFFF"/>
              <v:imagedata o:title=""/>
              <o:lock v:ext="edit"/>
            </v:rect>
            <v:line id="_x0000_s1730" o:spid="_x0000_s1730" o:spt="20" style="position:absolute;left:7825;top:59;height:0;width:261;" stroked="t" coordsize="21600,21600">
              <v:path arrowok="t"/>
              <v:fill focussize="0,0"/>
              <v:stroke color="#000000"/>
              <v:imagedata o:title=""/>
              <o:lock v:ext="edit"/>
            </v:line>
            <v:shape id="_x0000_s1731" o:spid="_x0000_s1731" style="position:absolute;left:8059;top:39;height:39;width:39;" fillcolor="#000000" filled="t" stroked="f" coordorigin="8059,39" coordsize="39,39" path="m8089,39l8068,39,8059,48,8059,69,8068,78,8089,78,8098,69,8098,48,8089,39xe">
              <v:path arrowok="t"/>
              <v:fill on="t" focussize="0,0"/>
              <v:stroke on="f"/>
              <v:imagedata o:title=""/>
              <o:lock v:ext="edit"/>
            </v:shape>
            <v:shape id="_x0000_s1732" o:spid="_x0000_s1732" style="position:absolute;left:8059;top:39;height:39;width:39;" filled="f" stroked="t" coordorigin="8059,39" coordsize="39,39" path="m8078,39l8068,39,8059,48,8059,59,8059,69,8068,78,8078,78,8089,78,8098,69,8098,59,8098,48,8089,39,8078,39xe">
              <v:path arrowok="t"/>
              <v:fill on="f" focussize="0,0"/>
              <v:stroke color="#000000"/>
              <v:imagedata o:title=""/>
              <o:lock v:ext="edit"/>
            </v:shape>
            <v:line id="_x0000_s1733" o:spid="_x0000_s1733" o:spt="20" style="position:absolute;left:7825;top:365;height:0;width:261;" stroked="t" coordsize="21600,21600">
              <v:path arrowok="t"/>
              <v:fill focussize="0,0"/>
              <v:stroke color="#000000"/>
              <v:imagedata o:title=""/>
              <o:lock v:ext="edit"/>
            </v:line>
            <v:shape id="_x0000_s1734" o:spid="_x0000_s1734" style="position:absolute;left:8059;top:345;height:39;width:39;" fillcolor="#000000" filled="t" stroked="f" coordorigin="8059,345" coordsize="39,39" path="m8089,345l8068,345,8059,354,8059,375,8068,384,8089,384,8098,375,8098,354,8089,345xe">
              <v:path arrowok="t"/>
              <v:fill on="t" focussize="0,0"/>
              <v:stroke on="f"/>
              <v:imagedata o:title=""/>
              <o:lock v:ext="edit"/>
            </v:shape>
            <v:shape id="_x0000_s1735" o:spid="_x0000_s1735" style="position:absolute;left:8059;top:345;height:39;width:39;" filled="f" stroked="t" coordorigin="8059,345" coordsize="39,39" path="m8078,345l8068,345,8059,354,8059,365,8059,375,8068,384,8078,384,8089,384,8098,375,8098,365,8098,354,8089,345,8078,345xe">
              <v:path arrowok="t"/>
              <v:fill on="f" focussize="0,0"/>
              <v:stroke color="#000000"/>
              <v:imagedata o:title=""/>
              <o:lock v:ext="edit"/>
            </v:shape>
            <v:line id="_x0000_s1736" o:spid="_x0000_s1736" o:spt="20" style="position:absolute;left:6471;top:218;height:0;width:356;" stroked="t" coordsize="21600,21600">
              <v:path arrowok="t"/>
              <v:fill focussize="0,0"/>
              <v:stroke weight="3.95pt" color="#FFFFFF"/>
              <v:imagedata o:title=""/>
              <o:lock v:ext="edit"/>
            </v:line>
            <v:rect id="_x0000_s1737" o:spid="_x0000_s1737" o:spt="1" style="position:absolute;left:6471;top:178;height:79;width:356;" filled="f" stroked="t" coordsize="21600,21600">
              <v:path/>
              <v:fill on="f" focussize="0,0"/>
              <v:stroke color="#000000"/>
              <v:imagedata o:title=""/>
              <o:lock v:ext="edit"/>
            </v:rect>
            <v:shape id="_x0000_s1738" o:spid="_x0000_s1738" style="position:absolute;left:8246;top:189;height:55;width:57;" fillcolor="#FFFFFF" filled="t" stroked="f" coordorigin="8246,189" coordsize="57,55" path="m8290,189l8259,189,8246,202,8246,232,8259,244,8290,244,8303,232,8303,202,8290,189xe">
              <v:path arrowok="t"/>
              <v:fill on="t" focussize="0,0"/>
              <v:stroke on="f"/>
              <v:imagedata o:title=""/>
              <o:lock v:ext="edit"/>
            </v:shape>
            <v:shape id="_x0000_s1739" o:spid="_x0000_s1739" style="position:absolute;left:8246;top:189;height:55;width:57;" filled="f" stroked="t" coordorigin="8246,189" coordsize="57,55" path="m8274,189l8259,189,8246,202,8246,217,8246,232,8259,244,8274,244,8290,244,8303,232,8303,217,8303,202,8290,189,8274,189xe">
              <v:path arrowok="t"/>
              <v:fill on="f" focussize="0,0"/>
              <v:stroke color="#000000"/>
              <v:imagedata o:title=""/>
              <o:lock v:ext="edit"/>
            </v:shape>
            <v:line id="_x0000_s1740" o:spid="_x0000_s1740" o:spt="20" style="position:absolute;left:8045;top:121;flip:x y;height:86;width:207;" stroked="t" coordsize="21600,21600">
              <v:path arrowok="t"/>
              <v:fill focussize="0,0"/>
              <v:stroke color="#000000"/>
              <v:imagedata o:title=""/>
              <o:lock v:ext="edit"/>
            </v:line>
            <v:shape id="_x0000_s1741" o:spid="_x0000_s1741" style="position:absolute;left:6936;top:198;height:38;width:40;" fillcolor="#000000" filled="t" stroked="f" coordorigin="6936,198" coordsize="40,38" path="m6967,198l6945,198,6936,207,6936,228,6945,236,6967,236,6976,228,6976,207,6967,198xe">
              <v:path arrowok="t"/>
              <v:fill on="t" focussize="0,0"/>
              <v:stroke on="f"/>
              <v:imagedata o:title=""/>
              <o:lock v:ext="edit"/>
            </v:shape>
            <v:shape id="_x0000_s1742" o:spid="_x0000_s1742" style="position:absolute;left:6936;top:198;height:38;width:40;" filled="f" stroked="t" coordorigin="6936,198" coordsize="40,38" path="m6956,198l6945,198,6936,207,6936,217,6936,228,6945,236,6956,236,6967,236,6976,228,6976,217,6976,207,6967,198,6956,198xe">
              <v:path arrowok="t"/>
              <v:fill on="f" focussize="0,0"/>
              <v:stroke color="#000000"/>
              <v:imagedata o:title=""/>
              <o:lock v:ext="edit"/>
            </v:shape>
            <v:shape id="_x0000_s1743" o:spid="_x0000_s1743" o:spt="202" type="#_x0000_t202" style="position:absolute;left:6553;top:-2;height:234;width:196;" filled="f" stroked="f" coordsize="21600,21600">
              <v:path/>
              <v:fill on="f" focussize="0,0"/>
              <v:stroke on="f" joinstyle="miter"/>
              <v:imagedata o:title=""/>
              <o:lock v:ext="edit"/>
              <v:textbox inset="0mm,0mm,0mm,0mm">
                <w:txbxContent>
                  <w:p>
                    <w:pPr>
                      <w:spacing w:before="0" w:line="234" w:lineRule="exact"/>
                      <w:ind w:left="0" w:right="0" w:firstLine="0"/>
                      <w:jc w:val="left"/>
                      <w:rPr>
                        <w:rFonts w:ascii="Times New Roman" w:hAnsi="Times New Roman"/>
                        <w:i/>
                        <w:sz w:val="21"/>
                      </w:rPr>
                    </w:pPr>
                    <w:r>
                      <w:rPr>
                        <w:rFonts w:ascii="Times New Roman" w:hAnsi="Times New Roman"/>
                        <w:i/>
                        <w:sz w:val="21"/>
                      </w:rPr>
                      <w:t>R′</w:t>
                    </w:r>
                  </w:p>
                </w:txbxContent>
              </v:textbox>
            </v:shape>
            <v:shape id="_x0000_s1744" o:spid="_x0000_s1744" o:spt="202" type="#_x0000_t202" style="position:absolute;left:6891;top:12;height:234;width:126;" filled="f" stroked="f" coordsize="21600,21600">
              <v:path/>
              <v:fill on="f" focussize="0,0"/>
              <v:stroke on="f" joinstyle="miter"/>
              <v:imagedata o:title=""/>
              <o:lock v:ext="edit"/>
              <v:textbox inset="0mm,0mm,0mm,0mm">
                <w:txbxContent>
                  <w:p>
                    <w:pPr>
                      <w:spacing w:before="0" w:line="234" w:lineRule="exact"/>
                      <w:ind w:left="0" w:right="0" w:firstLine="0"/>
                      <w:jc w:val="left"/>
                      <w:rPr>
                        <w:rFonts w:ascii="Times New Roman"/>
                        <w:i/>
                        <w:sz w:val="21"/>
                      </w:rPr>
                    </w:pPr>
                    <w:r>
                      <w:rPr>
                        <w:rFonts w:ascii="Times New Roman"/>
                        <w:i/>
                        <w:w w:val="100"/>
                        <w:sz w:val="21"/>
                      </w:rPr>
                      <w:t>a</w:t>
                    </w:r>
                  </w:p>
                </w:txbxContent>
              </v:textbox>
            </v:shape>
            <v:shape id="_x0000_s1745" o:spid="_x0000_s1745" o:spt="202" type="#_x0000_t202" style="position:absolute;left:8025;top:-161;height:234;width:126;" filled="f" stroked="f" coordsize="21600,21600">
              <v:path/>
              <v:fill on="f" focussize="0,0"/>
              <v:stroke on="f" joinstyle="miter"/>
              <v:imagedata o:title=""/>
              <o:lock v:ext="edit"/>
              <v:textbox inset="0mm,0mm,0mm,0mm">
                <w:txbxContent>
                  <w:p>
                    <w:pPr>
                      <w:spacing w:before="0" w:line="234" w:lineRule="exact"/>
                      <w:ind w:left="0" w:right="0" w:firstLine="0"/>
                      <w:jc w:val="left"/>
                      <w:rPr>
                        <w:rFonts w:ascii="Times New Roman"/>
                        <w:i/>
                        <w:sz w:val="21"/>
                      </w:rPr>
                    </w:pPr>
                    <w:r>
                      <w:rPr>
                        <w:rFonts w:ascii="Times New Roman"/>
                        <w:i/>
                        <w:w w:val="100"/>
                        <w:sz w:val="21"/>
                      </w:rPr>
                      <w:t>b</w:t>
                    </w:r>
                  </w:p>
                </w:txbxContent>
              </v:textbox>
            </v:shape>
            <v:shape id="_x0000_s1746" o:spid="_x0000_s1746" o:spt="202" type="#_x0000_t202" style="position:absolute;left:8229;top:-9;height:234;width:126;" filled="f" stroked="f" coordsize="21600,21600">
              <v:path/>
              <v:fill on="f" focussize="0,0"/>
              <v:stroke on="f" joinstyle="miter"/>
              <v:imagedata o:title=""/>
              <o:lock v:ext="edit"/>
              <v:textbox inset="0mm,0mm,0mm,0mm">
                <w:txbxContent>
                  <w:p>
                    <w:pPr>
                      <w:spacing w:before="0" w:line="234" w:lineRule="exact"/>
                      <w:ind w:left="0" w:right="0" w:firstLine="0"/>
                      <w:jc w:val="left"/>
                      <w:rPr>
                        <w:rFonts w:ascii="Times New Roman"/>
                        <w:i/>
                        <w:sz w:val="21"/>
                      </w:rPr>
                    </w:pPr>
                    <w:r>
                      <w:rPr>
                        <w:rFonts w:ascii="Times New Roman"/>
                        <w:i/>
                        <w:w w:val="100"/>
                        <w:sz w:val="21"/>
                      </w:rPr>
                      <w:t>d</w:t>
                    </w:r>
                  </w:p>
                </w:txbxContent>
              </v:textbox>
            </v:shape>
            <v:shape id="_x0000_s1747" o:spid="_x0000_s1747" o:spt="202" type="#_x0000_t202" style="position:absolute;left:8027;top:365;height:234;width:114;" filled="f" stroked="f" coordsize="21600,21600">
              <v:path/>
              <v:fill on="f" focussize="0,0"/>
              <v:stroke on="f" joinstyle="miter"/>
              <v:imagedata o:title=""/>
              <o:lock v:ext="edit"/>
              <v:textbox inset="0mm,0mm,0mm,0mm">
                <w:txbxContent>
                  <w:p>
                    <w:pPr>
                      <w:spacing w:before="0" w:line="234" w:lineRule="exact"/>
                      <w:ind w:left="0" w:right="0" w:firstLine="0"/>
                      <w:jc w:val="left"/>
                      <w:rPr>
                        <w:rFonts w:ascii="Times New Roman"/>
                        <w:i/>
                        <w:sz w:val="21"/>
                      </w:rPr>
                    </w:pPr>
                    <w:r>
                      <w:rPr>
                        <w:rFonts w:ascii="Times New Roman"/>
                        <w:i/>
                        <w:w w:val="100"/>
                        <w:sz w:val="21"/>
                      </w:rPr>
                      <w:t>c</w:t>
                    </w:r>
                  </w:p>
                </w:txbxContent>
              </v:textbox>
            </v:shape>
          </v:group>
        </w:pict>
      </w:r>
      <w:r>
        <w:rPr>
          <w:rFonts w:ascii="Times New Roman"/>
          <w:i/>
          <w:w w:val="100"/>
          <w:sz w:val="21"/>
        </w:rPr>
        <w:t>a</w:t>
      </w:r>
    </w:p>
    <w:p>
      <w:pPr>
        <w:pStyle w:val="6"/>
        <w:ind w:left="0"/>
        <w:rPr>
          <w:rFonts w:ascii="Times New Roman"/>
          <w:i/>
          <w:sz w:val="20"/>
        </w:rPr>
      </w:pPr>
    </w:p>
    <w:p>
      <w:pPr>
        <w:pStyle w:val="6"/>
        <w:ind w:left="0"/>
        <w:rPr>
          <w:rFonts w:ascii="Times New Roman"/>
          <w:i/>
          <w:sz w:val="20"/>
        </w:rPr>
      </w:pPr>
    </w:p>
    <w:p>
      <w:pPr>
        <w:pStyle w:val="6"/>
        <w:spacing w:before="10"/>
        <w:ind w:left="0"/>
        <w:rPr>
          <w:rFonts w:ascii="Times New Roman"/>
          <w:i/>
          <w:sz w:val="24"/>
        </w:rPr>
      </w:pPr>
    </w:p>
    <w:p>
      <w:pPr>
        <w:spacing w:after="0"/>
        <w:rPr>
          <w:rFonts w:ascii="Times New Roman"/>
          <w:sz w:val="24"/>
        </w:rPr>
        <w:sectPr>
          <w:type w:val="continuous"/>
          <w:pgSz w:w="11910" w:h="16840"/>
          <w:pgMar w:top="1400" w:right="1160" w:bottom="1100" w:left="1200" w:header="720" w:footer="720" w:gutter="0"/>
        </w:sectPr>
      </w:pPr>
    </w:p>
    <w:p>
      <w:pPr>
        <w:pStyle w:val="6"/>
        <w:spacing w:before="8"/>
        <w:ind w:left="0"/>
        <w:rPr>
          <w:rFonts w:ascii="Times New Roman"/>
          <w:i/>
          <w:sz w:val="28"/>
        </w:rPr>
      </w:pPr>
    </w:p>
    <w:p>
      <w:pPr>
        <w:spacing w:before="0"/>
        <w:ind w:left="0" w:right="0" w:firstLine="0"/>
        <w:jc w:val="right"/>
        <w:rPr>
          <w:rFonts w:ascii="Times New Roman" w:eastAsia="Times New Roman"/>
          <w:i/>
          <w:sz w:val="21"/>
        </w:rPr>
      </w:pPr>
      <w:r>
        <w:rPr>
          <w:sz w:val="21"/>
        </w:rPr>
        <w:t>图（</w:t>
      </w:r>
      <w:r>
        <w:rPr>
          <w:rFonts w:ascii="Times New Roman" w:eastAsia="Times New Roman"/>
          <w:i/>
          <w:sz w:val="21"/>
        </w:rPr>
        <w:t>a</w:t>
      </w:r>
    </w:p>
    <w:p>
      <w:pPr>
        <w:tabs>
          <w:tab w:val="left" w:pos="984"/>
        </w:tabs>
        <w:spacing w:before="91"/>
        <w:ind w:left="34" w:right="0" w:firstLine="0"/>
        <w:jc w:val="left"/>
        <w:rPr>
          <w:rFonts w:ascii="Times New Roman"/>
          <w:i/>
          <w:sz w:val="21"/>
        </w:rPr>
      </w:pPr>
      <w:r>
        <w:br w:type="column"/>
      </w:r>
      <w:r>
        <w:rPr>
          <w:rFonts w:ascii="Times New Roman"/>
          <w:i/>
          <w:position w:val="2"/>
          <w:sz w:val="21"/>
        </w:rPr>
        <w:t>R</w:t>
      </w:r>
      <w:r>
        <w:rPr>
          <w:rFonts w:ascii="Times New Roman"/>
          <w:sz w:val="14"/>
        </w:rPr>
        <w:t>0</w:t>
      </w:r>
      <w:r>
        <w:rPr>
          <w:rFonts w:ascii="Times New Roman"/>
          <w:sz w:val="14"/>
        </w:rPr>
        <w:tab/>
      </w:r>
      <w:r>
        <w:rPr>
          <w:rFonts w:ascii="Times New Roman"/>
          <w:i/>
          <w:spacing w:val="-20"/>
          <w:position w:val="2"/>
          <w:sz w:val="21"/>
        </w:rPr>
        <w:t>R</w:t>
      </w:r>
    </w:p>
    <w:p>
      <w:pPr>
        <w:pStyle w:val="6"/>
        <w:spacing w:before="8"/>
        <w:ind w:left="0"/>
        <w:rPr>
          <w:rFonts w:ascii="Times New Roman"/>
          <w:i/>
          <w:sz w:val="28"/>
        </w:rPr>
      </w:pPr>
      <w:r>
        <w:br w:type="column"/>
      </w:r>
    </w:p>
    <w:p>
      <w:pPr>
        <w:spacing w:before="0"/>
        <w:ind w:left="1597" w:right="0" w:firstLine="0"/>
        <w:jc w:val="left"/>
        <w:rPr>
          <w:rFonts w:ascii="Times New Roman" w:eastAsia="Times New Roman"/>
          <w:i/>
          <w:sz w:val="21"/>
        </w:rPr>
      </w:pPr>
      <w:r>
        <w:rPr>
          <w:sz w:val="21"/>
        </w:rPr>
        <w:t>图（</w:t>
      </w:r>
      <w:r>
        <w:rPr>
          <w:rFonts w:ascii="Times New Roman" w:eastAsia="Times New Roman"/>
          <w:i/>
          <w:sz w:val="21"/>
        </w:rPr>
        <w:t>b</w:t>
      </w:r>
    </w:p>
    <w:p>
      <w:pPr>
        <w:spacing w:after="0"/>
        <w:jc w:val="left"/>
        <w:rPr>
          <w:rFonts w:ascii="Times New Roman" w:eastAsia="Times New Roman"/>
          <w:sz w:val="21"/>
        </w:rPr>
        <w:sectPr>
          <w:type w:val="continuous"/>
          <w:pgSz w:w="11910" w:h="16840"/>
          <w:pgMar w:top="1400" w:right="1160" w:bottom="1100" w:left="1200" w:header="720" w:footer="720" w:gutter="0"/>
          <w:cols w:equalWidth="0" w:num="3">
            <w:col w:w="3064" w:space="40"/>
            <w:col w:w="1114" w:space="39"/>
            <w:col w:w="5293"/>
          </w:cols>
        </w:sectPr>
      </w:pPr>
    </w:p>
    <w:p>
      <w:pPr>
        <w:pStyle w:val="10"/>
        <w:numPr>
          <w:ilvl w:val="0"/>
          <w:numId w:val="34"/>
        </w:numPr>
        <w:tabs>
          <w:tab w:val="left" w:pos="529"/>
        </w:tabs>
        <w:spacing w:before="38" w:after="0" w:line="240" w:lineRule="auto"/>
        <w:ind w:left="1167" w:right="249" w:hanging="1168"/>
        <w:jc w:val="right"/>
        <w:rPr>
          <w:sz w:val="21"/>
        </w:rPr>
      </w:pPr>
      <w:r>
        <w:rPr>
          <w:spacing w:val="-6"/>
          <w:position w:val="2"/>
          <w:sz w:val="21"/>
        </w:rPr>
        <w:t xml:space="preserve">已知毫安表表头的内阻为 </w:t>
      </w:r>
      <w:r>
        <w:rPr>
          <w:rFonts w:ascii="Times New Roman" w:hAnsi="Times New Roman" w:eastAsia="Times New Roman"/>
          <w:position w:val="2"/>
          <w:sz w:val="21"/>
        </w:rPr>
        <w:t>100</w:t>
      </w:r>
      <w:r>
        <w:rPr>
          <w:position w:val="2"/>
          <w:sz w:val="21"/>
        </w:rPr>
        <w:t>Ω</w:t>
      </w:r>
      <w:r>
        <w:rPr>
          <w:spacing w:val="-6"/>
          <w:position w:val="2"/>
          <w:sz w:val="21"/>
        </w:rPr>
        <w:t xml:space="preserve">，满偏电流为 </w:t>
      </w:r>
      <w:r>
        <w:rPr>
          <w:rFonts w:ascii="Times New Roman" w:hAnsi="Times New Roman" w:eastAsia="Times New Roman"/>
          <w:position w:val="2"/>
          <w:sz w:val="21"/>
        </w:rPr>
        <w:t>1mA</w:t>
      </w:r>
      <w:r>
        <w:rPr>
          <w:position w:val="2"/>
          <w:sz w:val="21"/>
        </w:rPr>
        <w:t>；</w:t>
      </w:r>
      <w:r>
        <w:rPr>
          <w:rFonts w:ascii="Times New Roman" w:hAnsi="Times New Roman" w:eastAsia="Times New Roman"/>
          <w:i/>
          <w:position w:val="2"/>
          <w:sz w:val="21"/>
        </w:rPr>
        <w:t>R</w:t>
      </w:r>
      <w:r>
        <w:rPr>
          <w:rFonts w:ascii="Times New Roman" w:hAnsi="Times New Roman" w:eastAsia="Times New Roman"/>
          <w:sz w:val="14"/>
        </w:rPr>
        <w:t>1</w:t>
      </w:r>
      <w:r>
        <w:rPr>
          <w:rFonts w:ascii="Times New Roman" w:hAnsi="Times New Roman" w:eastAsia="Times New Roman"/>
          <w:spacing w:val="1"/>
          <w:sz w:val="14"/>
        </w:rPr>
        <w:t xml:space="preserve"> </w:t>
      </w:r>
      <w:r>
        <w:rPr>
          <w:spacing w:val="-14"/>
          <w:position w:val="2"/>
          <w:sz w:val="21"/>
        </w:rPr>
        <w:t xml:space="preserve">和 </w:t>
      </w:r>
      <w:r>
        <w:rPr>
          <w:rFonts w:ascii="Times New Roman" w:hAnsi="Times New Roman" w:eastAsia="Times New Roman"/>
          <w:i/>
          <w:position w:val="2"/>
          <w:sz w:val="21"/>
        </w:rPr>
        <w:t>R</w:t>
      </w:r>
      <w:r>
        <w:rPr>
          <w:rFonts w:ascii="Times New Roman" w:hAnsi="Times New Roman" w:eastAsia="Times New Roman"/>
          <w:sz w:val="14"/>
        </w:rPr>
        <w:t>2</w:t>
      </w:r>
      <w:r>
        <w:rPr>
          <w:rFonts w:ascii="Times New Roman" w:hAnsi="Times New Roman" w:eastAsia="Times New Roman"/>
          <w:spacing w:val="5"/>
          <w:sz w:val="14"/>
        </w:rPr>
        <w:t xml:space="preserve"> </w:t>
      </w:r>
      <w:r>
        <w:rPr>
          <w:spacing w:val="-3"/>
          <w:position w:val="2"/>
          <w:sz w:val="21"/>
        </w:rPr>
        <w:t>为阻值固定的电阻。若使用</w:t>
      </w:r>
    </w:p>
    <w:p>
      <w:pPr>
        <w:pStyle w:val="6"/>
        <w:spacing w:before="91"/>
        <w:ind w:left="0" w:right="249"/>
        <w:jc w:val="right"/>
      </w:pPr>
      <w:r>
        <w:rPr>
          <w:rFonts w:ascii="Times New Roman" w:eastAsia="Times New Roman"/>
        </w:rPr>
        <w:t>a</w:t>
      </w:r>
      <w:r>
        <w:rPr>
          <w:rFonts w:ascii="Times New Roman" w:eastAsia="Times New Roman"/>
          <w:spacing w:val="4"/>
        </w:rPr>
        <w:t xml:space="preserve"> </w:t>
      </w:r>
      <w:r>
        <w:rPr>
          <w:spacing w:val="-24"/>
        </w:rPr>
        <w:t xml:space="preserve">和 </w:t>
      </w:r>
      <w:r>
        <w:rPr>
          <w:rFonts w:ascii="Times New Roman" w:eastAsia="Times New Roman"/>
        </w:rPr>
        <w:t>b</w:t>
      </w:r>
      <w:r>
        <w:rPr>
          <w:rFonts w:ascii="Times New Roman" w:eastAsia="Times New Roman"/>
          <w:spacing w:val="2"/>
        </w:rPr>
        <w:t xml:space="preserve"> </w:t>
      </w:r>
      <w:r>
        <w:rPr>
          <w:spacing w:val="-11"/>
        </w:rPr>
        <w:t xml:space="preserve">两个接线柱，电表量程为 </w:t>
      </w:r>
      <w:r>
        <w:rPr>
          <w:rFonts w:ascii="Times New Roman" w:eastAsia="Times New Roman"/>
          <w:spacing w:val="-7"/>
        </w:rPr>
        <w:t>3mA</w:t>
      </w:r>
      <w:r>
        <w:rPr>
          <w:spacing w:val="-12"/>
        </w:rPr>
        <w:t xml:space="preserve">；若使用 </w:t>
      </w:r>
      <w:r>
        <w:rPr>
          <w:rFonts w:ascii="Times New Roman" w:eastAsia="Times New Roman"/>
        </w:rPr>
        <w:t>a</w:t>
      </w:r>
      <w:r>
        <w:rPr>
          <w:rFonts w:ascii="Times New Roman" w:eastAsia="Times New Roman"/>
          <w:spacing w:val="1"/>
        </w:rPr>
        <w:t xml:space="preserve"> </w:t>
      </w:r>
      <w:r>
        <w:rPr>
          <w:spacing w:val="-24"/>
        </w:rPr>
        <w:t xml:space="preserve">和 </w:t>
      </w:r>
      <w:r>
        <w:rPr>
          <w:rFonts w:ascii="Times New Roman" w:eastAsia="Times New Roman"/>
        </w:rPr>
        <w:t>c</w:t>
      </w:r>
      <w:r>
        <w:rPr>
          <w:rFonts w:ascii="Times New Roman" w:eastAsia="Times New Roman"/>
          <w:spacing w:val="2"/>
        </w:rPr>
        <w:t xml:space="preserve"> </w:t>
      </w:r>
      <w:r>
        <w:rPr>
          <w:spacing w:val="-10"/>
        </w:rPr>
        <w:t xml:space="preserve">两个接线柱，电表量程为 </w:t>
      </w:r>
      <w:r>
        <w:rPr>
          <w:rFonts w:ascii="Times New Roman" w:eastAsia="Times New Roman"/>
        </w:rPr>
        <w:t>10mA</w:t>
      </w:r>
      <w:r>
        <w:rPr>
          <w:spacing w:val="-6"/>
        </w:rPr>
        <w:t>。由题给条件和</w:t>
      </w:r>
    </w:p>
    <w:p>
      <w:pPr>
        <w:spacing w:after="0"/>
        <w:jc w:val="right"/>
        <w:sectPr>
          <w:type w:val="continuous"/>
          <w:pgSz w:w="11910" w:h="16840"/>
          <w:pgMar w:top="1400" w:right="1160" w:bottom="1100" w:left="1200" w:header="720" w:footer="720" w:gutter="0"/>
        </w:sectPr>
      </w:pPr>
    </w:p>
    <w:p>
      <w:pPr>
        <w:pStyle w:val="6"/>
        <w:tabs>
          <w:tab w:val="left" w:pos="2794"/>
          <w:tab w:val="left" w:pos="4212"/>
        </w:tabs>
        <w:spacing w:before="49"/>
        <w:ind w:left="218"/>
      </w:pPr>
      <w:r>
        <w:rPr>
          <w:position w:val="2"/>
        </w:rPr>
        <w:t>数据</w:t>
      </w:r>
      <w:r>
        <w:rPr>
          <w:spacing w:val="-3"/>
          <w:position w:val="2"/>
        </w:rPr>
        <w:t>，</w:t>
      </w:r>
      <w:r>
        <w:rPr>
          <w:position w:val="2"/>
        </w:rPr>
        <w:t>可</w:t>
      </w:r>
      <w:r>
        <w:rPr>
          <w:spacing w:val="-3"/>
          <w:position w:val="2"/>
        </w:rPr>
        <w:t>以求</w:t>
      </w:r>
      <w:r>
        <w:rPr>
          <w:position w:val="2"/>
        </w:rPr>
        <w:t>出</w:t>
      </w:r>
      <w:r>
        <w:rPr>
          <w:spacing w:val="-52"/>
          <w:position w:val="2"/>
        </w:rPr>
        <w:t xml:space="preserve"> </w:t>
      </w:r>
      <w:r>
        <w:rPr>
          <w:rFonts w:ascii="Times New Roman" w:hAnsi="Times New Roman" w:eastAsia="Times New Roman"/>
          <w:i/>
          <w:position w:val="2"/>
        </w:rPr>
        <w:t>R</w:t>
      </w:r>
      <w:r>
        <w:rPr>
          <w:rFonts w:ascii="Times New Roman" w:hAnsi="Times New Roman" w:eastAsia="Times New Roman"/>
          <w:sz w:val="14"/>
        </w:rPr>
        <w:t>1</w:t>
      </w:r>
      <w:r>
        <w:rPr>
          <w:rFonts w:ascii="Times New Roman" w:hAnsi="Times New Roman" w:eastAsia="Times New Roman"/>
          <w:position w:val="2"/>
        </w:rPr>
        <w:t>=</w:t>
      </w:r>
      <w:r>
        <w:rPr>
          <w:rFonts w:ascii="Times New Roman" w:hAnsi="Times New Roman" w:eastAsia="Times New Roman"/>
          <w:position w:val="2"/>
          <w:u w:val="single"/>
        </w:rPr>
        <w:t xml:space="preserve"> </w:t>
      </w:r>
      <w:r>
        <w:rPr>
          <w:rFonts w:ascii="Times New Roman" w:hAnsi="Times New Roman" w:eastAsia="Times New Roman"/>
          <w:position w:val="2"/>
          <w:u w:val="single"/>
        </w:rPr>
        <w:tab/>
      </w:r>
      <w:r>
        <w:rPr>
          <w:rFonts w:ascii="Times New Roman" w:hAnsi="Times New Roman" w:eastAsia="Times New Roman"/>
          <w:position w:val="2"/>
        </w:rPr>
        <w:t>Ω</w:t>
      </w:r>
      <w:r>
        <w:rPr>
          <w:position w:val="2"/>
        </w:rPr>
        <w:t>，</w:t>
      </w:r>
      <w:r>
        <w:rPr>
          <w:rFonts w:ascii="Times New Roman" w:hAnsi="Times New Roman" w:eastAsia="Times New Roman"/>
          <w:i/>
          <w:position w:val="2"/>
        </w:rPr>
        <w:t>R</w:t>
      </w:r>
      <w:r>
        <w:rPr>
          <w:rFonts w:ascii="Times New Roman" w:hAnsi="Times New Roman" w:eastAsia="Times New Roman"/>
          <w:sz w:val="14"/>
        </w:rPr>
        <w:t>2</w:t>
      </w:r>
      <w:r>
        <w:rPr>
          <w:rFonts w:ascii="Times New Roman" w:hAnsi="Times New Roman" w:eastAsia="Times New Roman"/>
          <w:position w:val="2"/>
        </w:rPr>
        <w:t>=</w:t>
      </w:r>
      <w:r>
        <w:rPr>
          <w:rFonts w:ascii="Times New Roman" w:hAnsi="Times New Roman" w:eastAsia="Times New Roman"/>
          <w:position w:val="2"/>
          <w:u w:val="single"/>
        </w:rPr>
        <w:t xml:space="preserve"> </w:t>
      </w:r>
      <w:r>
        <w:rPr>
          <w:rFonts w:ascii="Times New Roman" w:hAnsi="Times New Roman" w:eastAsia="Times New Roman"/>
          <w:position w:val="2"/>
          <w:u w:val="single"/>
        </w:rPr>
        <w:tab/>
      </w:r>
      <w:r>
        <w:rPr>
          <w:rFonts w:ascii="Times New Roman" w:hAnsi="Times New Roman" w:eastAsia="Times New Roman"/>
          <w:position w:val="2"/>
        </w:rPr>
        <w:t>Ω</w:t>
      </w:r>
      <w:r>
        <w:rPr>
          <w:position w:val="2"/>
        </w:rPr>
        <w:t>。</w:t>
      </w:r>
    </w:p>
    <w:p>
      <w:pPr>
        <w:pStyle w:val="10"/>
        <w:numPr>
          <w:ilvl w:val="0"/>
          <w:numId w:val="34"/>
        </w:numPr>
        <w:tabs>
          <w:tab w:val="left" w:pos="1168"/>
          <w:tab w:val="left" w:pos="7093"/>
        </w:tabs>
        <w:spacing w:before="92" w:after="0" w:line="321" w:lineRule="auto"/>
        <w:ind w:left="218" w:right="249" w:firstLine="420"/>
        <w:jc w:val="both"/>
        <w:rPr>
          <w:sz w:val="21"/>
        </w:rPr>
      </w:pPr>
      <w:r>
        <w:rPr>
          <w:w w:val="100"/>
          <w:sz w:val="21"/>
        </w:rPr>
        <w:t>现</w:t>
      </w:r>
      <w:r>
        <w:rPr>
          <w:spacing w:val="-3"/>
          <w:w w:val="100"/>
          <w:sz w:val="21"/>
        </w:rPr>
        <w:t>用</w:t>
      </w:r>
      <w:r>
        <w:rPr>
          <w:w w:val="100"/>
          <w:sz w:val="21"/>
        </w:rPr>
        <w:t>一</w:t>
      </w:r>
      <w:r>
        <w:rPr>
          <w:spacing w:val="-3"/>
          <w:w w:val="100"/>
          <w:sz w:val="21"/>
        </w:rPr>
        <w:t>量</w:t>
      </w:r>
      <w:r>
        <w:rPr>
          <w:w w:val="100"/>
          <w:sz w:val="21"/>
        </w:rPr>
        <w:t>程为</w:t>
      </w:r>
      <w:r>
        <w:rPr>
          <w:spacing w:val="-43"/>
          <w:sz w:val="21"/>
        </w:rPr>
        <w:t xml:space="preserve"> </w:t>
      </w:r>
      <w:r>
        <w:rPr>
          <w:rFonts w:ascii="Times New Roman" w:hAnsi="Times New Roman" w:eastAsia="Times New Roman"/>
          <w:w w:val="100"/>
          <w:sz w:val="21"/>
        </w:rPr>
        <w:t>3</w:t>
      </w:r>
      <w:r>
        <w:rPr>
          <w:rFonts w:ascii="Times New Roman" w:hAnsi="Times New Roman" w:eastAsia="Times New Roman"/>
          <w:spacing w:val="-4"/>
          <w:w w:val="100"/>
          <w:sz w:val="21"/>
        </w:rPr>
        <w:t>m</w:t>
      </w:r>
      <w:r>
        <w:rPr>
          <w:rFonts w:ascii="Times New Roman" w:hAnsi="Times New Roman" w:eastAsia="Times New Roman"/>
          <w:spacing w:val="-2"/>
          <w:w w:val="100"/>
          <w:sz w:val="21"/>
        </w:rPr>
        <w:t>A</w:t>
      </w:r>
      <w:r>
        <w:rPr>
          <w:w w:val="100"/>
          <w:sz w:val="21"/>
        </w:rPr>
        <w:t>、内</w:t>
      </w:r>
      <w:r>
        <w:rPr>
          <w:spacing w:val="-3"/>
          <w:w w:val="100"/>
          <w:sz w:val="21"/>
        </w:rPr>
        <w:t>阻</w:t>
      </w:r>
      <w:r>
        <w:rPr>
          <w:w w:val="100"/>
          <w:sz w:val="21"/>
        </w:rPr>
        <w:t>为</w:t>
      </w:r>
      <w:r>
        <w:rPr>
          <w:spacing w:val="-43"/>
          <w:sz w:val="21"/>
        </w:rPr>
        <w:t xml:space="preserve"> </w:t>
      </w:r>
      <w:r>
        <w:rPr>
          <w:rFonts w:ascii="Times New Roman" w:hAnsi="Times New Roman" w:eastAsia="Times New Roman"/>
          <w:w w:val="100"/>
          <w:sz w:val="21"/>
        </w:rPr>
        <w:t>1</w:t>
      </w:r>
      <w:r>
        <w:rPr>
          <w:rFonts w:ascii="Times New Roman" w:hAnsi="Times New Roman" w:eastAsia="Times New Roman"/>
          <w:spacing w:val="-3"/>
          <w:w w:val="100"/>
          <w:sz w:val="21"/>
        </w:rPr>
        <w:t>5</w:t>
      </w:r>
      <w:r>
        <w:rPr>
          <w:rFonts w:ascii="Times New Roman" w:hAnsi="Times New Roman" w:eastAsia="Times New Roman"/>
          <w:spacing w:val="-1"/>
          <w:w w:val="100"/>
          <w:sz w:val="21"/>
        </w:rPr>
        <w:t>0</w:t>
      </w:r>
      <w:r>
        <w:rPr>
          <w:spacing w:val="-3"/>
          <w:w w:val="100"/>
          <w:sz w:val="21"/>
        </w:rPr>
        <w:t>Ω</w:t>
      </w:r>
      <w:r>
        <w:rPr>
          <w:w w:val="100"/>
          <w:sz w:val="21"/>
        </w:rPr>
        <w:t>的</w:t>
      </w:r>
      <w:r>
        <w:rPr>
          <w:spacing w:val="-3"/>
          <w:w w:val="100"/>
          <w:sz w:val="21"/>
        </w:rPr>
        <w:t>标</w:t>
      </w:r>
      <w:r>
        <w:rPr>
          <w:w w:val="100"/>
          <w:sz w:val="21"/>
        </w:rPr>
        <w:t>准</w:t>
      </w:r>
      <w:r>
        <w:rPr>
          <w:spacing w:val="-3"/>
          <w:w w:val="100"/>
          <w:sz w:val="21"/>
        </w:rPr>
        <w:t>电</w:t>
      </w:r>
      <w:r>
        <w:rPr>
          <w:w w:val="100"/>
          <w:sz w:val="21"/>
        </w:rPr>
        <w:t>流</w:t>
      </w:r>
      <w:r>
        <w:rPr>
          <w:spacing w:val="-3"/>
          <w:w w:val="100"/>
          <w:sz w:val="21"/>
        </w:rPr>
        <w:t>表</w:t>
      </w:r>
      <w:r>
        <w:rPr>
          <w:spacing w:val="-159"/>
          <w:w w:val="100"/>
          <w:sz w:val="21"/>
        </w:rPr>
        <w:t>○</w:t>
      </w:r>
      <w:r>
        <w:rPr>
          <w:rFonts w:ascii="Times New Roman" w:hAnsi="Times New Roman" w:eastAsia="Times New Roman"/>
          <w:w w:val="99"/>
          <w:position w:val="2"/>
          <w:sz w:val="14"/>
        </w:rPr>
        <w:t>A</w:t>
      </w:r>
      <w:r>
        <w:rPr>
          <w:rFonts w:ascii="Times New Roman" w:hAnsi="Times New Roman" w:eastAsia="Times New Roman"/>
          <w:position w:val="2"/>
          <w:sz w:val="14"/>
        </w:rPr>
        <w:t xml:space="preserve"> </w:t>
      </w:r>
      <w:r>
        <w:rPr>
          <w:rFonts w:ascii="Times New Roman" w:hAnsi="Times New Roman" w:eastAsia="Times New Roman"/>
          <w:spacing w:val="-13"/>
          <w:position w:val="2"/>
          <w:sz w:val="14"/>
        </w:rPr>
        <w:t xml:space="preserve"> </w:t>
      </w:r>
      <w:r>
        <w:rPr>
          <w:w w:val="100"/>
          <w:sz w:val="21"/>
        </w:rPr>
        <w:t>对改</w:t>
      </w:r>
      <w:r>
        <w:rPr>
          <w:spacing w:val="-3"/>
          <w:w w:val="100"/>
          <w:sz w:val="21"/>
        </w:rPr>
        <w:t>装</w:t>
      </w:r>
      <w:r>
        <w:rPr>
          <w:w w:val="100"/>
          <w:sz w:val="21"/>
        </w:rPr>
        <w:t>电</w:t>
      </w:r>
      <w:r>
        <w:rPr>
          <w:spacing w:val="-3"/>
          <w:w w:val="100"/>
          <w:sz w:val="21"/>
        </w:rPr>
        <w:t>表</w:t>
      </w:r>
      <w:r>
        <w:rPr>
          <w:w w:val="100"/>
          <w:sz w:val="21"/>
        </w:rPr>
        <w:t>的</w:t>
      </w:r>
      <w:r>
        <w:rPr>
          <w:spacing w:val="-43"/>
          <w:sz w:val="21"/>
        </w:rPr>
        <w:t xml:space="preserve"> </w:t>
      </w:r>
      <w:r>
        <w:rPr>
          <w:rFonts w:ascii="Times New Roman" w:hAnsi="Times New Roman" w:eastAsia="Times New Roman"/>
          <w:w w:val="100"/>
          <w:sz w:val="21"/>
        </w:rPr>
        <w:t>3</w:t>
      </w:r>
      <w:r>
        <w:rPr>
          <w:rFonts w:ascii="Times New Roman" w:hAnsi="Times New Roman" w:eastAsia="Times New Roman"/>
          <w:spacing w:val="-4"/>
          <w:w w:val="100"/>
          <w:sz w:val="21"/>
        </w:rPr>
        <w:t>m</w:t>
      </w:r>
      <w:r>
        <w:rPr>
          <w:rFonts w:ascii="Times New Roman" w:hAnsi="Times New Roman" w:eastAsia="Times New Roman"/>
          <w:w w:val="100"/>
          <w:sz w:val="21"/>
        </w:rPr>
        <w:t>A</w:t>
      </w:r>
      <w:r>
        <w:rPr>
          <w:rFonts w:ascii="Times New Roman" w:hAnsi="Times New Roman" w:eastAsia="Times New Roman"/>
          <w:spacing w:val="11"/>
          <w:sz w:val="21"/>
        </w:rPr>
        <w:t xml:space="preserve"> </w:t>
      </w:r>
      <w:r>
        <w:rPr>
          <w:spacing w:val="-3"/>
          <w:w w:val="100"/>
          <w:sz w:val="21"/>
        </w:rPr>
        <w:t>挡</w:t>
      </w:r>
      <w:r>
        <w:rPr>
          <w:w w:val="100"/>
          <w:sz w:val="21"/>
        </w:rPr>
        <w:t>进行</w:t>
      </w:r>
      <w:r>
        <w:rPr>
          <w:spacing w:val="-3"/>
          <w:w w:val="100"/>
          <w:sz w:val="21"/>
        </w:rPr>
        <w:t>校</w:t>
      </w:r>
      <w:r>
        <w:rPr>
          <w:w w:val="100"/>
          <w:sz w:val="21"/>
        </w:rPr>
        <w:t>准</w:t>
      </w:r>
      <w:r>
        <w:rPr>
          <w:spacing w:val="-3"/>
          <w:w w:val="100"/>
          <w:sz w:val="21"/>
        </w:rPr>
        <w:t>，校</w:t>
      </w:r>
      <w:r>
        <w:rPr>
          <w:w w:val="100"/>
          <w:sz w:val="21"/>
        </w:rPr>
        <w:t>准</w:t>
      </w:r>
      <w:r>
        <w:rPr>
          <w:sz w:val="21"/>
        </w:rPr>
        <w:t>时需</w:t>
      </w:r>
      <w:r>
        <w:rPr>
          <w:spacing w:val="-3"/>
          <w:sz w:val="21"/>
        </w:rPr>
        <w:t>选</w:t>
      </w:r>
      <w:r>
        <w:rPr>
          <w:sz w:val="21"/>
        </w:rPr>
        <w:t>取</w:t>
      </w:r>
      <w:r>
        <w:rPr>
          <w:spacing w:val="-3"/>
          <w:sz w:val="21"/>
        </w:rPr>
        <w:t>的</w:t>
      </w:r>
      <w:r>
        <w:rPr>
          <w:sz w:val="21"/>
        </w:rPr>
        <w:t>刻</w:t>
      </w:r>
      <w:r>
        <w:rPr>
          <w:spacing w:val="-3"/>
          <w:sz w:val="21"/>
        </w:rPr>
        <w:t>度</w:t>
      </w:r>
      <w:r>
        <w:rPr>
          <w:sz w:val="21"/>
        </w:rPr>
        <w:t>为</w:t>
      </w:r>
      <w:r>
        <w:rPr>
          <w:spacing w:val="-41"/>
          <w:sz w:val="21"/>
        </w:rPr>
        <w:t xml:space="preserve"> </w:t>
      </w:r>
      <w:r>
        <w:rPr>
          <w:rFonts w:ascii="Times New Roman" w:hAnsi="Times New Roman" w:eastAsia="Times New Roman"/>
          <w:sz w:val="21"/>
        </w:rPr>
        <w:t>0.5</w:t>
      </w:r>
      <w:r>
        <w:rPr>
          <w:spacing w:val="-10"/>
          <w:sz w:val="21"/>
        </w:rPr>
        <w:t>、</w:t>
      </w:r>
      <w:r>
        <w:rPr>
          <w:rFonts w:ascii="Times New Roman" w:hAnsi="Times New Roman" w:eastAsia="Times New Roman"/>
          <w:sz w:val="21"/>
        </w:rPr>
        <w:t>1.0</w:t>
      </w:r>
      <w:r>
        <w:rPr>
          <w:spacing w:val="-8"/>
          <w:sz w:val="21"/>
        </w:rPr>
        <w:t>、</w:t>
      </w:r>
      <w:r>
        <w:rPr>
          <w:rFonts w:ascii="Times New Roman" w:hAnsi="Times New Roman" w:eastAsia="Times New Roman"/>
          <w:sz w:val="21"/>
        </w:rPr>
        <w:t>1.5</w:t>
      </w:r>
      <w:r>
        <w:rPr>
          <w:spacing w:val="-8"/>
          <w:sz w:val="21"/>
        </w:rPr>
        <w:t>、</w:t>
      </w:r>
      <w:r>
        <w:rPr>
          <w:rFonts w:ascii="Times New Roman" w:hAnsi="Times New Roman" w:eastAsia="Times New Roman"/>
          <w:sz w:val="21"/>
        </w:rPr>
        <w:t>2.0</w:t>
      </w:r>
      <w:r>
        <w:rPr>
          <w:spacing w:val="-8"/>
          <w:sz w:val="21"/>
        </w:rPr>
        <w:t>、</w:t>
      </w:r>
      <w:r>
        <w:rPr>
          <w:rFonts w:ascii="Times New Roman" w:hAnsi="Times New Roman" w:eastAsia="Times New Roman"/>
          <w:sz w:val="21"/>
        </w:rPr>
        <w:t>2.5</w:t>
      </w:r>
      <w:r>
        <w:rPr>
          <w:spacing w:val="-10"/>
          <w:sz w:val="21"/>
        </w:rPr>
        <w:t>、</w:t>
      </w:r>
      <w:r>
        <w:rPr>
          <w:rFonts w:ascii="Times New Roman" w:hAnsi="Times New Roman" w:eastAsia="Times New Roman"/>
          <w:sz w:val="21"/>
        </w:rPr>
        <w:t>3.0mA</w:t>
      </w:r>
      <w:r>
        <w:rPr>
          <w:spacing w:val="-8"/>
          <w:sz w:val="21"/>
        </w:rPr>
        <w:t>。</w:t>
      </w:r>
      <w:r>
        <w:rPr>
          <w:spacing w:val="-3"/>
          <w:sz w:val="21"/>
        </w:rPr>
        <w:t>电</w:t>
      </w:r>
      <w:r>
        <w:rPr>
          <w:sz w:val="21"/>
        </w:rPr>
        <w:t>池</w:t>
      </w:r>
      <w:r>
        <w:rPr>
          <w:spacing w:val="-3"/>
          <w:sz w:val="21"/>
        </w:rPr>
        <w:t>的</w:t>
      </w:r>
      <w:r>
        <w:rPr>
          <w:sz w:val="21"/>
        </w:rPr>
        <w:t>电</w:t>
      </w:r>
      <w:r>
        <w:rPr>
          <w:spacing w:val="-3"/>
          <w:sz w:val="21"/>
        </w:rPr>
        <w:t>动</w:t>
      </w:r>
      <w:r>
        <w:rPr>
          <w:sz w:val="21"/>
        </w:rPr>
        <w:t>势为</w:t>
      </w:r>
      <w:r>
        <w:rPr>
          <w:spacing w:val="-40"/>
          <w:sz w:val="21"/>
        </w:rPr>
        <w:t xml:space="preserve"> </w:t>
      </w:r>
      <w:r>
        <w:rPr>
          <w:rFonts w:ascii="Times New Roman" w:hAnsi="Times New Roman" w:eastAsia="Times New Roman"/>
          <w:spacing w:val="-4"/>
          <w:sz w:val="21"/>
        </w:rPr>
        <w:t>1.5V</w:t>
      </w:r>
      <w:r>
        <w:rPr>
          <w:spacing w:val="-4"/>
          <w:sz w:val="21"/>
        </w:rPr>
        <w:t>，</w:t>
      </w:r>
      <w:r>
        <w:rPr>
          <w:sz w:val="21"/>
        </w:rPr>
        <w:t>内阻</w:t>
      </w:r>
      <w:r>
        <w:rPr>
          <w:spacing w:val="-3"/>
          <w:sz w:val="21"/>
        </w:rPr>
        <w:t>忽</w:t>
      </w:r>
      <w:r>
        <w:rPr>
          <w:sz w:val="21"/>
        </w:rPr>
        <w:t>略</w:t>
      </w:r>
      <w:r>
        <w:rPr>
          <w:spacing w:val="-3"/>
          <w:sz w:val="21"/>
        </w:rPr>
        <w:t>不计</w:t>
      </w:r>
      <w:r>
        <w:rPr>
          <w:spacing w:val="-8"/>
          <w:sz w:val="21"/>
        </w:rPr>
        <w:t>；</w:t>
      </w:r>
      <w:r>
        <w:rPr>
          <w:spacing w:val="-3"/>
          <w:sz w:val="21"/>
        </w:rPr>
        <w:t>定</w:t>
      </w:r>
      <w:r>
        <w:rPr>
          <w:sz w:val="21"/>
        </w:rPr>
        <w:t>值电</w:t>
      </w:r>
      <w:r>
        <w:rPr>
          <w:position w:val="2"/>
          <w:sz w:val="21"/>
        </w:rPr>
        <w:t>阻</w:t>
      </w:r>
      <w:r>
        <w:rPr>
          <w:spacing w:val="-40"/>
          <w:position w:val="2"/>
          <w:sz w:val="21"/>
        </w:rPr>
        <w:t xml:space="preserve"> </w:t>
      </w:r>
      <w:r>
        <w:rPr>
          <w:rFonts w:ascii="Times New Roman" w:hAnsi="Times New Roman" w:eastAsia="Times New Roman"/>
          <w:i/>
          <w:position w:val="2"/>
          <w:sz w:val="21"/>
        </w:rPr>
        <w:t>R</w:t>
      </w:r>
      <w:r>
        <w:rPr>
          <w:rFonts w:ascii="Times New Roman" w:hAnsi="Times New Roman" w:eastAsia="Times New Roman"/>
          <w:sz w:val="14"/>
        </w:rPr>
        <w:t>0</w:t>
      </w:r>
      <w:r>
        <w:rPr>
          <w:rFonts w:ascii="Times New Roman" w:hAnsi="Times New Roman" w:eastAsia="Times New Roman"/>
          <w:spacing w:val="5"/>
          <w:sz w:val="14"/>
        </w:rPr>
        <w:t xml:space="preserve"> </w:t>
      </w:r>
      <w:r>
        <w:rPr>
          <w:spacing w:val="-3"/>
          <w:position w:val="2"/>
          <w:sz w:val="21"/>
        </w:rPr>
        <w:t>有</w:t>
      </w:r>
      <w:r>
        <w:rPr>
          <w:position w:val="2"/>
          <w:sz w:val="21"/>
        </w:rPr>
        <w:t>两</w:t>
      </w:r>
      <w:r>
        <w:rPr>
          <w:spacing w:val="-3"/>
          <w:position w:val="2"/>
          <w:sz w:val="21"/>
        </w:rPr>
        <w:t>种</w:t>
      </w:r>
      <w:r>
        <w:rPr>
          <w:position w:val="2"/>
          <w:sz w:val="21"/>
        </w:rPr>
        <w:t>规</w:t>
      </w:r>
      <w:r>
        <w:rPr>
          <w:spacing w:val="-3"/>
          <w:position w:val="2"/>
          <w:sz w:val="21"/>
        </w:rPr>
        <w:t>格</w:t>
      </w:r>
      <w:r>
        <w:rPr>
          <w:position w:val="2"/>
          <w:sz w:val="21"/>
        </w:rPr>
        <w:t>，</w:t>
      </w:r>
      <w:r>
        <w:rPr>
          <w:spacing w:val="-3"/>
          <w:position w:val="2"/>
          <w:sz w:val="21"/>
        </w:rPr>
        <w:t>阻</w:t>
      </w:r>
      <w:r>
        <w:rPr>
          <w:position w:val="2"/>
          <w:sz w:val="21"/>
        </w:rPr>
        <w:t>值</w:t>
      </w:r>
      <w:r>
        <w:rPr>
          <w:spacing w:val="-3"/>
          <w:position w:val="2"/>
          <w:sz w:val="21"/>
        </w:rPr>
        <w:t>分</w:t>
      </w:r>
      <w:r>
        <w:rPr>
          <w:position w:val="2"/>
          <w:sz w:val="21"/>
        </w:rPr>
        <w:t>别为</w:t>
      </w:r>
      <w:r>
        <w:rPr>
          <w:spacing w:val="-40"/>
          <w:position w:val="2"/>
          <w:sz w:val="21"/>
        </w:rPr>
        <w:t xml:space="preserve"> </w:t>
      </w:r>
      <w:r>
        <w:rPr>
          <w:rFonts w:ascii="Times New Roman" w:hAnsi="Times New Roman" w:eastAsia="Times New Roman"/>
          <w:position w:val="2"/>
          <w:sz w:val="21"/>
        </w:rPr>
        <w:t>300Ω</w:t>
      </w:r>
      <w:r>
        <w:rPr>
          <w:rFonts w:ascii="Times New Roman" w:hAnsi="Times New Roman" w:eastAsia="Times New Roman"/>
          <w:spacing w:val="12"/>
          <w:position w:val="2"/>
          <w:sz w:val="21"/>
        </w:rPr>
        <w:t xml:space="preserve"> </w:t>
      </w:r>
      <w:r>
        <w:rPr>
          <w:position w:val="2"/>
          <w:sz w:val="21"/>
        </w:rPr>
        <w:t>和</w:t>
      </w:r>
      <w:r>
        <w:rPr>
          <w:spacing w:val="-40"/>
          <w:position w:val="2"/>
          <w:sz w:val="21"/>
        </w:rPr>
        <w:t xml:space="preserve"> </w:t>
      </w:r>
      <w:r>
        <w:rPr>
          <w:rFonts w:ascii="Times New Roman" w:hAnsi="Times New Roman" w:eastAsia="Times New Roman"/>
          <w:position w:val="2"/>
          <w:sz w:val="21"/>
        </w:rPr>
        <w:t>1000Ω</w:t>
      </w:r>
      <w:r>
        <w:rPr>
          <w:position w:val="2"/>
          <w:sz w:val="21"/>
        </w:rPr>
        <w:t>；</w:t>
      </w:r>
      <w:r>
        <w:rPr>
          <w:spacing w:val="-3"/>
          <w:position w:val="2"/>
          <w:sz w:val="21"/>
        </w:rPr>
        <w:t>滑</w:t>
      </w:r>
      <w:r>
        <w:rPr>
          <w:position w:val="2"/>
          <w:sz w:val="21"/>
        </w:rPr>
        <w:t>动变</w:t>
      </w:r>
      <w:r>
        <w:rPr>
          <w:spacing w:val="-3"/>
          <w:position w:val="2"/>
          <w:sz w:val="21"/>
        </w:rPr>
        <w:t>阻</w:t>
      </w:r>
      <w:r>
        <w:rPr>
          <w:position w:val="2"/>
          <w:sz w:val="21"/>
        </w:rPr>
        <w:t>器</w:t>
      </w:r>
      <w:r>
        <w:rPr>
          <w:spacing w:val="-40"/>
          <w:position w:val="2"/>
          <w:sz w:val="21"/>
        </w:rPr>
        <w:t xml:space="preserve"> </w:t>
      </w:r>
      <w:r>
        <w:rPr>
          <w:rFonts w:ascii="Times New Roman" w:hAnsi="Times New Roman" w:eastAsia="Times New Roman"/>
          <w:i/>
          <w:position w:val="2"/>
          <w:sz w:val="21"/>
        </w:rPr>
        <w:t>R</w:t>
      </w:r>
      <w:r>
        <w:rPr>
          <w:rFonts w:ascii="Times New Roman" w:hAnsi="Times New Roman" w:eastAsia="Times New Roman"/>
          <w:i/>
          <w:spacing w:val="13"/>
          <w:position w:val="2"/>
          <w:sz w:val="21"/>
        </w:rPr>
        <w:t xml:space="preserve"> </w:t>
      </w:r>
      <w:r>
        <w:rPr>
          <w:spacing w:val="-3"/>
          <w:position w:val="2"/>
          <w:sz w:val="21"/>
        </w:rPr>
        <w:t>有</w:t>
      </w:r>
      <w:r>
        <w:rPr>
          <w:position w:val="2"/>
          <w:sz w:val="21"/>
        </w:rPr>
        <w:t>两</w:t>
      </w:r>
      <w:r>
        <w:rPr>
          <w:spacing w:val="-3"/>
          <w:position w:val="2"/>
          <w:sz w:val="21"/>
        </w:rPr>
        <w:t>种</w:t>
      </w:r>
      <w:r>
        <w:rPr>
          <w:position w:val="2"/>
          <w:sz w:val="21"/>
        </w:rPr>
        <w:t>规</w:t>
      </w:r>
      <w:r>
        <w:rPr>
          <w:spacing w:val="-3"/>
          <w:position w:val="2"/>
          <w:sz w:val="21"/>
        </w:rPr>
        <w:t>格，</w:t>
      </w:r>
      <w:r>
        <w:rPr>
          <w:position w:val="2"/>
          <w:sz w:val="21"/>
        </w:rPr>
        <w:t>最大</w:t>
      </w:r>
      <w:r>
        <w:rPr>
          <w:spacing w:val="-3"/>
          <w:position w:val="2"/>
          <w:sz w:val="21"/>
        </w:rPr>
        <w:t>阻</w:t>
      </w:r>
      <w:r>
        <w:rPr>
          <w:position w:val="2"/>
          <w:sz w:val="21"/>
        </w:rPr>
        <w:t>值</w:t>
      </w:r>
      <w:r>
        <w:rPr>
          <w:spacing w:val="-3"/>
          <w:position w:val="2"/>
          <w:sz w:val="21"/>
        </w:rPr>
        <w:t>分别</w:t>
      </w:r>
      <w:r>
        <w:rPr>
          <w:position w:val="2"/>
          <w:sz w:val="21"/>
        </w:rPr>
        <w:t>为</w:t>
      </w:r>
      <w:r>
        <w:rPr>
          <w:spacing w:val="-41"/>
          <w:position w:val="2"/>
          <w:sz w:val="21"/>
        </w:rPr>
        <w:t xml:space="preserve"> </w:t>
      </w:r>
      <w:r>
        <w:rPr>
          <w:rFonts w:ascii="Times New Roman" w:hAnsi="Times New Roman" w:eastAsia="Times New Roman"/>
          <w:spacing w:val="-3"/>
          <w:position w:val="2"/>
          <w:sz w:val="21"/>
        </w:rPr>
        <w:t>750</w:t>
      </w:r>
      <w:r>
        <w:rPr>
          <w:spacing w:val="-3"/>
          <w:position w:val="2"/>
          <w:sz w:val="21"/>
        </w:rPr>
        <w:t xml:space="preserve">Ω </w:t>
      </w:r>
      <w:r>
        <w:rPr>
          <w:position w:val="2"/>
          <w:sz w:val="21"/>
        </w:rPr>
        <w:t>和</w:t>
      </w:r>
      <w:r>
        <w:rPr>
          <w:spacing w:val="-52"/>
          <w:position w:val="2"/>
          <w:sz w:val="21"/>
        </w:rPr>
        <w:t xml:space="preserve"> </w:t>
      </w:r>
      <w:r>
        <w:rPr>
          <w:rFonts w:ascii="Times New Roman" w:hAnsi="Times New Roman" w:eastAsia="Times New Roman"/>
          <w:position w:val="2"/>
          <w:sz w:val="21"/>
        </w:rPr>
        <w:t>3000Ω</w:t>
      </w:r>
      <w:r>
        <w:rPr>
          <w:spacing w:val="-3"/>
          <w:position w:val="2"/>
          <w:sz w:val="21"/>
        </w:rPr>
        <w:t>。</w:t>
      </w:r>
      <w:r>
        <w:rPr>
          <w:position w:val="2"/>
          <w:sz w:val="21"/>
        </w:rPr>
        <w:t>则</w:t>
      </w:r>
      <w:r>
        <w:rPr>
          <w:spacing w:val="-51"/>
          <w:position w:val="2"/>
          <w:sz w:val="21"/>
        </w:rPr>
        <w:t xml:space="preserve"> </w:t>
      </w:r>
      <w:r>
        <w:rPr>
          <w:rFonts w:ascii="Times New Roman" w:hAnsi="Times New Roman" w:eastAsia="Times New Roman"/>
          <w:i/>
          <w:position w:val="2"/>
          <w:sz w:val="21"/>
        </w:rPr>
        <w:t>R</w:t>
      </w:r>
      <w:r>
        <w:rPr>
          <w:rFonts w:ascii="Times New Roman" w:hAnsi="Times New Roman" w:eastAsia="Times New Roman"/>
          <w:sz w:val="14"/>
        </w:rPr>
        <w:t xml:space="preserve">0 </w:t>
      </w:r>
      <w:r>
        <w:rPr>
          <w:position w:val="2"/>
          <w:sz w:val="21"/>
        </w:rPr>
        <w:t>应</w:t>
      </w:r>
      <w:r>
        <w:rPr>
          <w:spacing w:val="-3"/>
          <w:position w:val="2"/>
          <w:sz w:val="21"/>
        </w:rPr>
        <w:t>选</w:t>
      </w:r>
      <w:r>
        <w:rPr>
          <w:position w:val="2"/>
          <w:sz w:val="21"/>
        </w:rPr>
        <w:t>用</w:t>
      </w:r>
      <w:r>
        <w:rPr>
          <w:spacing w:val="-3"/>
          <w:position w:val="2"/>
          <w:sz w:val="21"/>
        </w:rPr>
        <w:t>阻</w:t>
      </w:r>
      <w:r>
        <w:rPr>
          <w:position w:val="2"/>
          <w:sz w:val="21"/>
        </w:rPr>
        <w:t>值为</w:t>
      </w:r>
      <w:r>
        <w:rPr>
          <w:position w:val="2"/>
          <w:sz w:val="21"/>
          <w:u w:val="single"/>
        </w:rPr>
        <w:t xml:space="preserve">    </w:t>
      </w:r>
      <w:r>
        <w:rPr>
          <w:spacing w:val="13"/>
          <w:position w:val="2"/>
          <w:sz w:val="21"/>
        </w:rPr>
        <w:t xml:space="preserve"> </w:t>
      </w:r>
      <w:r>
        <w:rPr>
          <w:rFonts w:ascii="Times New Roman" w:hAnsi="Times New Roman" w:eastAsia="Times New Roman"/>
          <w:position w:val="2"/>
          <w:sz w:val="21"/>
        </w:rPr>
        <w:t>Ω</w:t>
      </w:r>
      <w:r>
        <w:rPr>
          <w:rFonts w:ascii="Times New Roman" w:hAnsi="Times New Roman" w:eastAsia="Times New Roman"/>
          <w:spacing w:val="-2"/>
          <w:position w:val="2"/>
          <w:sz w:val="21"/>
        </w:rPr>
        <w:t xml:space="preserve"> </w:t>
      </w:r>
      <w:r>
        <w:rPr>
          <w:position w:val="2"/>
          <w:sz w:val="21"/>
        </w:rPr>
        <w:t>的</w:t>
      </w:r>
      <w:r>
        <w:rPr>
          <w:spacing w:val="-3"/>
          <w:position w:val="2"/>
          <w:sz w:val="21"/>
        </w:rPr>
        <w:t>电</w:t>
      </w:r>
      <w:r>
        <w:rPr>
          <w:position w:val="2"/>
          <w:sz w:val="21"/>
        </w:rPr>
        <w:t>阻，</w:t>
      </w:r>
      <w:r>
        <w:rPr>
          <w:rFonts w:ascii="Times New Roman" w:hAnsi="Times New Roman" w:eastAsia="Times New Roman"/>
          <w:i/>
          <w:position w:val="2"/>
          <w:sz w:val="21"/>
        </w:rPr>
        <w:t>R</w:t>
      </w:r>
      <w:r>
        <w:rPr>
          <w:rFonts w:ascii="Times New Roman" w:hAnsi="Times New Roman" w:eastAsia="Times New Roman"/>
          <w:i/>
          <w:spacing w:val="2"/>
          <w:position w:val="2"/>
          <w:sz w:val="21"/>
        </w:rPr>
        <w:t xml:space="preserve"> </w:t>
      </w:r>
      <w:r>
        <w:rPr>
          <w:spacing w:val="-3"/>
          <w:position w:val="2"/>
          <w:sz w:val="21"/>
        </w:rPr>
        <w:t>应</w:t>
      </w:r>
      <w:r>
        <w:rPr>
          <w:position w:val="2"/>
          <w:sz w:val="21"/>
        </w:rPr>
        <w:t>选用</w:t>
      </w:r>
      <w:r>
        <w:rPr>
          <w:spacing w:val="-3"/>
          <w:position w:val="2"/>
          <w:sz w:val="21"/>
        </w:rPr>
        <w:t>最</w:t>
      </w:r>
      <w:r>
        <w:rPr>
          <w:position w:val="2"/>
          <w:sz w:val="21"/>
        </w:rPr>
        <w:t>大</w:t>
      </w:r>
      <w:r>
        <w:rPr>
          <w:spacing w:val="-3"/>
          <w:position w:val="2"/>
          <w:sz w:val="21"/>
        </w:rPr>
        <w:t>阻</w:t>
      </w:r>
      <w:r>
        <w:rPr>
          <w:position w:val="2"/>
          <w:sz w:val="21"/>
        </w:rPr>
        <w:t>值</w:t>
      </w:r>
      <w:r>
        <w:rPr>
          <w:spacing w:val="-3"/>
          <w:position w:val="2"/>
          <w:sz w:val="21"/>
        </w:rPr>
        <w:t>为</w:t>
      </w:r>
      <w:r>
        <w:rPr>
          <w:spacing w:val="-3"/>
          <w:position w:val="2"/>
          <w:sz w:val="21"/>
          <w:u w:val="single"/>
        </w:rPr>
        <w:t xml:space="preserve"> </w:t>
      </w:r>
      <w:r>
        <w:rPr>
          <w:spacing w:val="-3"/>
          <w:position w:val="2"/>
          <w:sz w:val="21"/>
          <w:u w:val="single"/>
        </w:rPr>
        <w:tab/>
      </w:r>
      <w:r>
        <w:rPr>
          <w:rFonts w:ascii="Times New Roman" w:hAnsi="Times New Roman" w:eastAsia="Times New Roman"/>
          <w:position w:val="2"/>
          <w:sz w:val="21"/>
        </w:rPr>
        <w:t>Ω</w:t>
      </w:r>
      <w:r>
        <w:rPr>
          <w:rFonts w:ascii="Times New Roman" w:hAnsi="Times New Roman" w:eastAsia="Times New Roman"/>
          <w:spacing w:val="-3"/>
          <w:position w:val="2"/>
          <w:sz w:val="21"/>
        </w:rPr>
        <w:t xml:space="preserve"> </w:t>
      </w:r>
      <w:r>
        <w:rPr>
          <w:position w:val="2"/>
          <w:sz w:val="21"/>
        </w:rPr>
        <w:t>的滑</w:t>
      </w:r>
      <w:r>
        <w:rPr>
          <w:spacing w:val="-3"/>
          <w:position w:val="2"/>
          <w:sz w:val="21"/>
        </w:rPr>
        <w:t>动</w:t>
      </w:r>
      <w:r>
        <w:rPr>
          <w:position w:val="2"/>
          <w:sz w:val="21"/>
        </w:rPr>
        <w:t>变</w:t>
      </w:r>
      <w:r>
        <w:rPr>
          <w:spacing w:val="-3"/>
          <w:position w:val="2"/>
          <w:sz w:val="21"/>
        </w:rPr>
        <w:t>阻</w:t>
      </w:r>
      <w:r>
        <w:rPr>
          <w:position w:val="2"/>
          <w:sz w:val="21"/>
        </w:rPr>
        <w:t>器。</w:t>
      </w:r>
    </w:p>
    <w:p>
      <w:pPr>
        <w:pStyle w:val="10"/>
        <w:numPr>
          <w:ilvl w:val="0"/>
          <w:numId w:val="34"/>
        </w:numPr>
        <w:tabs>
          <w:tab w:val="left" w:pos="1168"/>
          <w:tab w:val="left" w:pos="2268"/>
          <w:tab w:val="left" w:pos="7086"/>
        </w:tabs>
        <w:spacing w:before="0" w:after="0" w:line="321" w:lineRule="auto"/>
        <w:ind w:left="218" w:right="249" w:firstLine="420"/>
        <w:jc w:val="both"/>
        <w:rPr>
          <w:sz w:val="21"/>
        </w:rPr>
      </w:pPr>
      <w:r>
        <w:rPr>
          <w:position w:val="2"/>
          <w:sz w:val="21"/>
        </w:rPr>
        <w:t>若</w:t>
      </w:r>
      <w:r>
        <w:rPr>
          <w:spacing w:val="-3"/>
          <w:position w:val="2"/>
          <w:sz w:val="21"/>
        </w:rPr>
        <w:t>电</w:t>
      </w:r>
      <w:r>
        <w:rPr>
          <w:position w:val="2"/>
          <w:sz w:val="21"/>
        </w:rPr>
        <w:t>阻</w:t>
      </w:r>
      <w:r>
        <w:rPr>
          <w:spacing w:val="-8"/>
          <w:position w:val="2"/>
          <w:sz w:val="21"/>
        </w:rPr>
        <w:t xml:space="preserve"> </w:t>
      </w:r>
      <w:r>
        <w:rPr>
          <w:rFonts w:ascii="Times New Roman" w:hAnsi="Times New Roman" w:eastAsia="Times New Roman"/>
          <w:i/>
          <w:position w:val="2"/>
          <w:sz w:val="21"/>
        </w:rPr>
        <w:t>R</w:t>
      </w:r>
      <w:r>
        <w:rPr>
          <w:rFonts w:ascii="Times New Roman" w:hAnsi="Times New Roman" w:eastAsia="Times New Roman"/>
          <w:sz w:val="14"/>
        </w:rPr>
        <w:t>1</w:t>
      </w:r>
      <w:r>
        <w:rPr>
          <w:rFonts w:ascii="Times New Roman" w:hAnsi="Times New Roman" w:eastAsia="Times New Roman"/>
          <w:spacing w:val="19"/>
          <w:sz w:val="14"/>
        </w:rPr>
        <w:t xml:space="preserve"> </w:t>
      </w:r>
      <w:r>
        <w:rPr>
          <w:position w:val="2"/>
          <w:sz w:val="21"/>
        </w:rPr>
        <w:t>和</w:t>
      </w:r>
      <w:r>
        <w:rPr>
          <w:spacing w:val="-8"/>
          <w:position w:val="2"/>
          <w:sz w:val="21"/>
        </w:rPr>
        <w:t xml:space="preserve"> </w:t>
      </w:r>
      <w:r>
        <w:rPr>
          <w:rFonts w:ascii="Times New Roman" w:hAnsi="Times New Roman" w:eastAsia="Times New Roman"/>
          <w:i/>
          <w:position w:val="2"/>
          <w:sz w:val="21"/>
        </w:rPr>
        <w:t>R</w:t>
      </w:r>
      <w:r>
        <w:rPr>
          <w:rFonts w:ascii="Times New Roman" w:hAnsi="Times New Roman" w:eastAsia="Times New Roman"/>
          <w:sz w:val="14"/>
        </w:rPr>
        <w:t>2</w:t>
      </w:r>
      <w:r>
        <w:rPr>
          <w:rFonts w:ascii="Times New Roman" w:hAnsi="Times New Roman" w:eastAsia="Times New Roman"/>
          <w:spacing w:val="20"/>
          <w:sz w:val="14"/>
        </w:rPr>
        <w:t xml:space="preserve"> </w:t>
      </w:r>
      <w:r>
        <w:rPr>
          <w:position w:val="2"/>
          <w:sz w:val="21"/>
        </w:rPr>
        <w:t>中</w:t>
      </w:r>
      <w:r>
        <w:rPr>
          <w:spacing w:val="-3"/>
          <w:position w:val="2"/>
          <w:sz w:val="21"/>
        </w:rPr>
        <w:t>有</w:t>
      </w:r>
      <w:r>
        <w:rPr>
          <w:position w:val="2"/>
          <w:sz w:val="21"/>
        </w:rPr>
        <w:t>一个</w:t>
      </w:r>
      <w:r>
        <w:rPr>
          <w:spacing w:val="-3"/>
          <w:position w:val="2"/>
          <w:sz w:val="21"/>
        </w:rPr>
        <w:t>因</w:t>
      </w:r>
      <w:r>
        <w:rPr>
          <w:position w:val="2"/>
          <w:sz w:val="21"/>
        </w:rPr>
        <w:t>损</w:t>
      </w:r>
      <w:r>
        <w:rPr>
          <w:spacing w:val="-3"/>
          <w:position w:val="2"/>
          <w:sz w:val="21"/>
        </w:rPr>
        <w:t>坏</w:t>
      </w:r>
      <w:r>
        <w:rPr>
          <w:position w:val="2"/>
          <w:sz w:val="21"/>
        </w:rPr>
        <w:t>而</w:t>
      </w:r>
      <w:r>
        <w:rPr>
          <w:spacing w:val="-3"/>
          <w:position w:val="2"/>
          <w:sz w:val="21"/>
        </w:rPr>
        <w:t>阻</w:t>
      </w:r>
      <w:r>
        <w:rPr>
          <w:position w:val="2"/>
          <w:sz w:val="21"/>
        </w:rPr>
        <w:t>值</w:t>
      </w:r>
      <w:r>
        <w:rPr>
          <w:spacing w:val="-3"/>
          <w:position w:val="2"/>
          <w:sz w:val="21"/>
        </w:rPr>
        <w:t>变</w:t>
      </w:r>
      <w:r>
        <w:rPr>
          <w:position w:val="2"/>
          <w:sz w:val="21"/>
        </w:rPr>
        <w:t>为</w:t>
      </w:r>
      <w:r>
        <w:rPr>
          <w:spacing w:val="-3"/>
          <w:position w:val="2"/>
          <w:sz w:val="21"/>
        </w:rPr>
        <w:t>无</w:t>
      </w:r>
      <w:r>
        <w:rPr>
          <w:position w:val="2"/>
          <w:sz w:val="21"/>
        </w:rPr>
        <w:t>穷大</w:t>
      </w:r>
      <w:r>
        <w:rPr>
          <w:spacing w:val="-3"/>
          <w:position w:val="2"/>
          <w:sz w:val="21"/>
        </w:rPr>
        <w:t>，</w:t>
      </w:r>
      <w:r>
        <w:rPr>
          <w:position w:val="2"/>
          <w:sz w:val="21"/>
        </w:rPr>
        <w:t>利</w:t>
      </w:r>
      <w:r>
        <w:rPr>
          <w:spacing w:val="-3"/>
          <w:position w:val="2"/>
          <w:sz w:val="21"/>
        </w:rPr>
        <w:t>用</w:t>
      </w:r>
      <w:r>
        <w:rPr>
          <w:position w:val="2"/>
          <w:sz w:val="21"/>
        </w:rPr>
        <w:t>图（</w:t>
      </w:r>
      <w:r>
        <w:rPr>
          <w:rFonts w:ascii="Times New Roman" w:hAnsi="Times New Roman" w:eastAsia="Times New Roman"/>
          <w:position w:val="2"/>
          <w:sz w:val="21"/>
        </w:rPr>
        <w:t>b</w:t>
      </w:r>
      <w:r>
        <w:rPr>
          <w:position w:val="2"/>
          <w:sz w:val="21"/>
        </w:rPr>
        <w:t>）的</w:t>
      </w:r>
      <w:r>
        <w:rPr>
          <w:spacing w:val="-3"/>
          <w:position w:val="2"/>
          <w:sz w:val="21"/>
        </w:rPr>
        <w:t>电路</w:t>
      </w:r>
      <w:r>
        <w:rPr>
          <w:position w:val="2"/>
          <w:sz w:val="21"/>
        </w:rPr>
        <w:t>可以</w:t>
      </w:r>
      <w:r>
        <w:rPr>
          <w:spacing w:val="-3"/>
          <w:position w:val="2"/>
          <w:sz w:val="21"/>
        </w:rPr>
        <w:t>判</w:t>
      </w:r>
      <w:r>
        <w:rPr>
          <w:position w:val="2"/>
          <w:sz w:val="21"/>
        </w:rPr>
        <w:t>断</w:t>
      </w:r>
      <w:r>
        <w:rPr>
          <w:spacing w:val="-3"/>
          <w:position w:val="2"/>
          <w:sz w:val="21"/>
        </w:rPr>
        <w:t>出</w:t>
      </w:r>
      <w:r>
        <w:rPr>
          <w:position w:val="2"/>
          <w:sz w:val="21"/>
        </w:rPr>
        <w:t>损坏</w:t>
      </w:r>
      <w:r>
        <w:rPr>
          <w:sz w:val="21"/>
        </w:rPr>
        <w:t>的电</w:t>
      </w:r>
      <w:r>
        <w:rPr>
          <w:spacing w:val="-3"/>
          <w:sz w:val="21"/>
        </w:rPr>
        <w:t>阻</w:t>
      </w:r>
      <w:r>
        <w:rPr>
          <w:sz w:val="21"/>
        </w:rPr>
        <w:t>。</w:t>
      </w:r>
      <w:r>
        <w:rPr>
          <w:spacing w:val="-3"/>
          <w:sz w:val="21"/>
        </w:rPr>
        <w:t>图</w:t>
      </w:r>
      <w:r>
        <w:rPr>
          <w:sz w:val="21"/>
        </w:rPr>
        <w:t>（</w:t>
      </w:r>
      <w:r>
        <w:rPr>
          <w:rFonts w:ascii="Times New Roman" w:hAnsi="Times New Roman" w:eastAsia="Times New Roman"/>
          <w:sz w:val="21"/>
        </w:rPr>
        <w:t>b</w:t>
      </w:r>
      <w:r>
        <w:rPr>
          <w:sz w:val="21"/>
        </w:rPr>
        <w:t>）中的</w:t>
      </w:r>
      <w:r>
        <w:rPr>
          <w:spacing w:val="-17"/>
          <w:sz w:val="21"/>
        </w:rPr>
        <w:t xml:space="preserve"> </w:t>
      </w:r>
      <w:r>
        <w:rPr>
          <w:rFonts w:ascii="Times New Roman" w:hAnsi="Times New Roman" w:eastAsia="Times New Roman"/>
          <w:i/>
          <w:sz w:val="21"/>
        </w:rPr>
        <w:t>R’</w:t>
      </w:r>
      <w:r>
        <w:rPr>
          <w:sz w:val="21"/>
        </w:rPr>
        <w:t>为保</w:t>
      </w:r>
      <w:r>
        <w:rPr>
          <w:spacing w:val="-3"/>
          <w:sz w:val="21"/>
        </w:rPr>
        <w:t>护</w:t>
      </w:r>
      <w:r>
        <w:rPr>
          <w:sz w:val="21"/>
        </w:rPr>
        <w:t>电</w:t>
      </w:r>
      <w:r>
        <w:rPr>
          <w:spacing w:val="-3"/>
          <w:sz w:val="21"/>
        </w:rPr>
        <w:t>阻</w:t>
      </w:r>
      <w:r>
        <w:rPr>
          <w:sz w:val="21"/>
        </w:rPr>
        <w:t>，</w:t>
      </w:r>
      <w:r>
        <w:rPr>
          <w:spacing w:val="-3"/>
          <w:sz w:val="21"/>
        </w:rPr>
        <w:t>虚</w:t>
      </w:r>
      <w:r>
        <w:rPr>
          <w:sz w:val="21"/>
        </w:rPr>
        <w:t>线</w:t>
      </w:r>
      <w:r>
        <w:rPr>
          <w:spacing w:val="-3"/>
          <w:sz w:val="21"/>
        </w:rPr>
        <w:t>框</w:t>
      </w:r>
      <w:r>
        <w:rPr>
          <w:sz w:val="21"/>
        </w:rPr>
        <w:t>内</w:t>
      </w:r>
      <w:r>
        <w:rPr>
          <w:spacing w:val="-3"/>
          <w:sz w:val="21"/>
        </w:rPr>
        <w:t>未</w:t>
      </w:r>
      <w:r>
        <w:rPr>
          <w:sz w:val="21"/>
        </w:rPr>
        <w:t>画出</w:t>
      </w:r>
      <w:r>
        <w:rPr>
          <w:spacing w:val="-3"/>
          <w:sz w:val="21"/>
        </w:rPr>
        <w:t>的</w:t>
      </w:r>
      <w:r>
        <w:rPr>
          <w:sz w:val="21"/>
        </w:rPr>
        <w:t>电</w:t>
      </w:r>
      <w:r>
        <w:rPr>
          <w:spacing w:val="-3"/>
          <w:sz w:val="21"/>
        </w:rPr>
        <w:t>路</w:t>
      </w:r>
      <w:r>
        <w:rPr>
          <w:sz w:val="21"/>
        </w:rPr>
        <w:t>为</w:t>
      </w:r>
      <w:r>
        <w:rPr>
          <w:spacing w:val="-3"/>
          <w:sz w:val="21"/>
        </w:rPr>
        <w:t>图</w:t>
      </w:r>
      <w:r>
        <w:rPr>
          <w:sz w:val="21"/>
        </w:rPr>
        <w:t>（</w:t>
      </w:r>
      <w:r>
        <w:rPr>
          <w:rFonts w:ascii="Times New Roman" w:hAnsi="Times New Roman" w:eastAsia="Times New Roman"/>
          <w:sz w:val="21"/>
        </w:rPr>
        <w:t>a</w:t>
      </w:r>
      <w:r>
        <w:rPr>
          <w:sz w:val="21"/>
        </w:rPr>
        <w:t>）</w:t>
      </w:r>
      <w:r>
        <w:rPr>
          <w:spacing w:val="-3"/>
          <w:sz w:val="21"/>
        </w:rPr>
        <w:t>虚线</w:t>
      </w:r>
      <w:r>
        <w:rPr>
          <w:sz w:val="21"/>
        </w:rPr>
        <w:t>框内</w:t>
      </w:r>
      <w:r>
        <w:rPr>
          <w:spacing w:val="-3"/>
          <w:sz w:val="21"/>
        </w:rPr>
        <w:t>的</w:t>
      </w:r>
      <w:r>
        <w:rPr>
          <w:sz w:val="21"/>
        </w:rPr>
        <w:t>电</w:t>
      </w:r>
      <w:r>
        <w:rPr>
          <w:spacing w:val="-3"/>
          <w:sz w:val="21"/>
        </w:rPr>
        <w:t>路</w:t>
      </w:r>
      <w:r>
        <w:rPr>
          <w:sz w:val="21"/>
        </w:rPr>
        <w:t>。</w:t>
      </w:r>
      <w:r>
        <w:rPr>
          <w:spacing w:val="-3"/>
          <w:sz w:val="21"/>
        </w:rPr>
        <w:t>则</w:t>
      </w:r>
      <w:r>
        <w:rPr>
          <w:sz w:val="21"/>
        </w:rPr>
        <w:t>图</w:t>
      </w:r>
      <w:r>
        <w:rPr>
          <w:spacing w:val="-3"/>
          <w:sz w:val="21"/>
        </w:rPr>
        <w:t>中</w:t>
      </w:r>
      <w:r>
        <w:rPr>
          <w:sz w:val="21"/>
        </w:rPr>
        <w:t>的</w:t>
      </w:r>
      <w:r>
        <w:rPr>
          <w:rFonts w:ascii="Times New Roman" w:hAnsi="Times New Roman" w:eastAsia="Times New Roman"/>
          <w:w w:val="100"/>
          <w:sz w:val="21"/>
        </w:rPr>
        <w:t>d</w:t>
      </w:r>
      <w:r>
        <w:rPr>
          <w:rFonts w:ascii="Times New Roman" w:hAnsi="Times New Roman" w:eastAsia="Times New Roman"/>
          <w:sz w:val="21"/>
        </w:rPr>
        <w:t xml:space="preserve"> </w:t>
      </w:r>
      <w:r>
        <w:rPr>
          <w:w w:val="100"/>
          <w:sz w:val="21"/>
        </w:rPr>
        <w:t>点</w:t>
      </w:r>
      <w:r>
        <w:rPr>
          <w:spacing w:val="-3"/>
          <w:w w:val="100"/>
          <w:sz w:val="21"/>
        </w:rPr>
        <w:t>应</w:t>
      </w:r>
      <w:r>
        <w:rPr>
          <w:w w:val="100"/>
          <w:sz w:val="21"/>
        </w:rPr>
        <w:t>和</w:t>
      </w:r>
      <w:r>
        <w:rPr>
          <w:spacing w:val="-3"/>
          <w:w w:val="100"/>
          <w:sz w:val="21"/>
        </w:rPr>
        <w:t>接</w:t>
      </w:r>
      <w:r>
        <w:rPr>
          <w:w w:val="100"/>
          <w:sz w:val="21"/>
        </w:rPr>
        <w:t>线</w:t>
      </w:r>
      <w:r>
        <w:rPr>
          <w:spacing w:val="-3"/>
          <w:w w:val="100"/>
          <w:sz w:val="21"/>
        </w:rPr>
        <w:t>柱</w:t>
      </w:r>
      <w:r>
        <w:rPr>
          <w:rFonts w:ascii="Times New Roman" w:hAnsi="Times New Roman" w:eastAsia="Times New Roman"/>
          <w:w w:val="100"/>
          <w:sz w:val="21"/>
          <w:u w:val="single"/>
        </w:rPr>
        <w:t xml:space="preserve"> </w:t>
      </w:r>
      <w:r>
        <w:rPr>
          <w:rFonts w:ascii="Times New Roman" w:hAnsi="Times New Roman" w:eastAsia="Times New Roman"/>
          <w:sz w:val="21"/>
          <w:u w:val="single"/>
        </w:rPr>
        <w:tab/>
      </w:r>
      <w:r>
        <w:rPr>
          <w:spacing w:val="-3"/>
          <w:w w:val="100"/>
          <w:sz w:val="21"/>
        </w:rPr>
        <w:t>（</w:t>
      </w:r>
      <w:r>
        <w:rPr>
          <w:w w:val="100"/>
          <w:sz w:val="21"/>
        </w:rPr>
        <w:t>填</w:t>
      </w:r>
      <w:r>
        <w:rPr>
          <w:spacing w:val="-1"/>
          <w:w w:val="100"/>
          <w:sz w:val="21"/>
        </w:rPr>
        <w:t>“</w:t>
      </w:r>
      <w:r>
        <w:rPr>
          <w:rFonts w:ascii="Times New Roman" w:hAnsi="Times New Roman" w:eastAsia="Times New Roman"/>
          <w:spacing w:val="-3"/>
          <w:w w:val="100"/>
          <w:sz w:val="21"/>
        </w:rPr>
        <w:t>b</w:t>
      </w:r>
      <w:r>
        <w:rPr>
          <w:w w:val="100"/>
          <w:sz w:val="21"/>
        </w:rPr>
        <w:t>”</w:t>
      </w:r>
      <w:r>
        <w:rPr>
          <w:spacing w:val="-3"/>
          <w:w w:val="100"/>
          <w:sz w:val="21"/>
        </w:rPr>
        <w:t>或</w:t>
      </w:r>
      <w:r>
        <w:rPr>
          <w:spacing w:val="-1"/>
          <w:w w:val="100"/>
          <w:sz w:val="21"/>
        </w:rPr>
        <w:t>“</w:t>
      </w:r>
      <w:r>
        <w:rPr>
          <w:rFonts w:ascii="Times New Roman" w:hAnsi="Times New Roman" w:eastAsia="Times New Roman"/>
          <w:spacing w:val="-1"/>
          <w:w w:val="100"/>
          <w:sz w:val="21"/>
        </w:rPr>
        <w:t>c</w:t>
      </w:r>
      <w:r>
        <w:rPr>
          <w:spacing w:val="-108"/>
          <w:w w:val="100"/>
          <w:sz w:val="21"/>
        </w:rPr>
        <w:t>”</w:t>
      </w:r>
      <w:r>
        <w:rPr>
          <w:w w:val="100"/>
          <w:sz w:val="21"/>
        </w:rPr>
        <w:t>）</w:t>
      </w:r>
      <w:r>
        <w:rPr>
          <w:spacing w:val="-3"/>
          <w:w w:val="100"/>
          <w:sz w:val="21"/>
        </w:rPr>
        <w:t>相</w:t>
      </w:r>
      <w:r>
        <w:rPr>
          <w:w w:val="100"/>
          <w:sz w:val="21"/>
        </w:rPr>
        <w:t>连</w:t>
      </w:r>
      <w:r>
        <w:rPr>
          <w:spacing w:val="-3"/>
          <w:w w:val="100"/>
          <w:sz w:val="21"/>
        </w:rPr>
        <w:t>。判</w:t>
      </w:r>
      <w:r>
        <w:rPr>
          <w:w w:val="100"/>
          <w:sz w:val="21"/>
        </w:rPr>
        <w:t>断依</w:t>
      </w:r>
      <w:r>
        <w:rPr>
          <w:spacing w:val="-3"/>
          <w:w w:val="100"/>
          <w:sz w:val="21"/>
        </w:rPr>
        <w:t>据</w:t>
      </w:r>
      <w:r>
        <w:rPr>
          <w:w w:val="100"/>
          <w:sz w:val="21"/>
        </w:rPr>
        <w:t>是</w:t>
      </w:r>
      <w:r>
        <w:rPr>
          <w:rFonts w:ascii="Times New Roman" w:hAnsi="Times New Roman" w:eastAsia="Times New Roman"/>
          <w:w w:val="100"/>
          <w:sz w:val="21"/>
          <w:u w:val="single"/>
        </w:rPr>
        <w:t xml:space="preserve"> </w:t>
      </w:r>
      <w:r>
        <w:rPr>
          <w:rFonts w:ascii="Times New Roman" w:hAnsi="Times New Roman" w:eastAsia="Times New Roman"/>
          <w:sz w:val="21"/>
          <w:u w:val="single"/>
        </w:rPr>
        <w:tab/>
      </w:r>
      <w:r>
        <w:rPr>
          <w:w w:val="100"/>
          <w:sz w:val="21"/>
        </w:rPr>
        <w:t>。</w:t>
      </w:r>
    </w:p>
    <w:p>
      <w:pPr>
        <w:pStyle w:val="6"/>
        <w:spacing w:line="321" w:lineRule="auto"/>
        <w:ind w:left="218" w:right="143" w:firstLine="420"/>
      </w:pPr>
      <w:r>
        <w:rPr>
          <w:spacing w:val="-7"/>
          <w:w w:val="100"/>
          <w:position w:val="2"/>
        </w:rPr>
        <w:t>【答案】</w:t>
      </w:r>
      <w:r>
        <w:rPr>
          <w:w w:val="100"/>
          <w:position w:val="2"/>
        </w:rPr>
        <w:t>（</w:t>
      </w:r>
      <w:r>
        <w:rPr>
          <w:rFonts w:ascii="Times New Roman" w:hAnsi="Times New Roman" w:eastAsia="Times New Roman"/>
          <w:w w:val="100"/>
          <w:position w:val="2"/>
        </w:rPr>
        <w:t>1</w:t>
      </w:r>
      <w:r>
        <w:rPr>
          <w:spacing w:val="-12"/>
          <w:w w:val="100"/>
          <w:position w:val="2"/>
        </w:rPr>
        <w:t>）</w:t>
      </w:r>
      <w:r>
        <w:rPr>
          <w:rFonts w:ascii="Times New Roman" w:hAnsi="Times New Roman" w:eastAsia="Times New Roman"/>
          <w:i/>
          <w:w w:val="100"/>
          <w:position w:val="2"/>
        </w:rPr>
        <w:t>R</w:t>
      </w:r>
      <w:r>
        <w:rPr>
          <w:rFonts w:ascii="Times New Roman" w:hAnsi="Times New Roman" w:eastAsia="Times New Roman"/>
          <w:w w:val="99"/>
          <w:sz w:val="14"/>
        </w:rPr>
        <w:t>1</w:t>
      </w:r>
      <w:r>
        <w:rPr>
          <w:rFonts w:ascii="Times New Roman" w:hAnsi="Times New Roman" w:eastAsia="Times New Roman"/>
          <w:spacing w:val="-2"/>
          <w:w w:val="100"/>
          <w:position w:val="2"/>
        </w:rPr>
        <w:t>=</w:t>
      </w:r>
      <w:r>
        <w:rPr>
          <w:rFonts w:ascii="Times New Roman" w:hAnsi="Times New Roman" w:eastAsia="Times New Roman"/>
          <w:w w:val="100"/>
          <w:position w:val="2"/>
        </w:rPr>
        <w:t>1</w:t>
      </w:r>
      <w:r>
        <w:rPr>
          <w:rFonts w:ascii="Times New Roman" w:hAnsi="Times New Roman" w:eastAsia="Times New Roman"/>
          <w:spacing w:val="-1"/>
          <w:w w:val="100"/>
          <w:position w:val="2"/>
        </w:rPr>
        <w:t>5Ω</w:t>
      </w:r>
      <w:r>
        <w:rPr>
          <w:spacing w:val="-12"/>
          <w:w w:val="100"/>
          <w:position w:val="2"/>
        </w:rPr>
        <w:t>，</w:t>
      </w:r>
      <w:r>
        <w:rPr>
          <w:rFonts w:ascii="Times New Roman" w:hAnsi="Times New Roman" w:eastAsia="Times New Roman"/>
          <w:i/>
          <w:w w:val="100"/>
          <w:position w:val="2"/>
        </w:rPr>
        <w:t>R</w:t>
      </w:r>
      <w:r>
        <w:rPr>
          <w:rFonts w:ascii="Times New Roman" w:hAnsi="Times New Roman" w:eastAsia="Times New Roman"/>
          <w:spacing w:val="-3"/>
          <w:w w:val="99"/>
          <w:sz w:val="14"/>
        </w:rPr>
        <w:t>2</w:t>
      </w:r>
      <w:r>
        <w:rPr>
          <w:rFonts w:ascii="Times New Roman" w:hAnsi="Times New Roman" w:eastAsia="Times New Roman"/>
          <w:w w:val="100"/>
          <w:position w:val="2"/>
        </w:rPr>
        <w:t>=35</w:t>
      </w:r>
      <w:r>
        <w:rPr>
          <w:rFonts w:ascii="Times New Roman" w:hAnsi="Times New Roman" w:eastAsia="Times New Roman"/>
          <w:spacing w:val="-1"/>
          <w:w w:val="100"/>
          <w:position w:val="2"/>
        </w:rPr>
        <w:t>Ω</w:t>
      </w:r>
      <w:r>
        <w:rPr>
          <w:spacing w:val="-118"/>
          <w:w w:val="100"/>
          <w:position w:val="2"/>
        </w:rPr>
        <w:t>；</w:t>
      </w:r>
      <w:r>
        <w:rPr>
          <w:w w:val="100"/>
          <w:position w:val="2"/>
        </w:rPr>
        <w:t>（</w:t>
      </w:r>
      <w:r>
        <w:rPr>
          <w:rFonts w:ascii="Times New Roman" w:hAnsi="Times New Roman" w:eastAsia="Times New Roman"/>
          <w:spacing w:val="-3"/>
          <w:w w:val="100"/>
          <w:position w:val="2"/>
        </w:rPr>
        <w:t>2</w:t>
      </w:r>
      <w:r>
        <w:rPr>
          <w:spacing w:val="-10"/>
          <w:w w:val="100"/>
          <w:position w:val="2"/>
        </w:rPr>
        <w:t>）</w:t>
      </w:r>
      <w:r>
        <w:rPr>
          <w:rFonts w:ascii="Times New Roman" w:hAnsi="Times New Roman" w:eastAsia="Times New Roman"/>
          <w:i/>
          <w:spacing w:val="-2"/>
          <w:w w:val="100"/>
          <w:position w:val="2"/>
        </w:rPr>
        <w:t>R</w:t>
      </w:r>
      <w:r>
        <w:rPr>
          <w:rFonts w:ascii="Times New Roman" w:hAnsi="Times New Roman" w:eastAsia="Times New Roman"/>
          <w:w w:val="99"/>
          <w:sz w:val="14"/>
        </w:rPr>
        <w:t>0</w:t>
      </w:r>
      <w:r>
        <w:rPr>
          <w:rFonts w:ascii="Times New Roman" w:hAnsi="Times New Roman" w:eastAsia="Times New Roman"/>
          <w:sz w:val="14"/>
        </w:rPr>
        <w:t xml:space="preserve"> </w:t>
      </w:r>
      <w:r>
        <w:rPr>
          <w:w w:val="100"/>
          <w:position w:val="2"/>
        </w:rPr>
        <w:t>选</w:t>
      </w:r>
      <w:r>
        <w:rPr>
          <w:spacing w:val="-53"/>
          <w:position w:val="2"/>
        </w:rPr>
        <w:t xml:space="preserve"> </w:t>
      </w:r>
      <w:r>
        <w:rPr>
          <w:rFonts w:ascii="Times New Roman" w:hAnsi="Times New Roman" w:eastAsia="Times New Roman"/>
          <w:spacing w:val="-3"/>
          <w:w w:val="100"/>
          <w:position w:val="2"/>
        </w:rPr>
        <w:t>3</w:t>
      </w:r>
      <w:r>
        <w:rPr>
          <w:rFonts w:ascii="Times New Roman" w:hAnsi="Times New Roman" w:eastAsia="Times New Roman"/>
          <w:w w:val="100"/>
          <w:position w:val="2"/>
        </w:rPr>
        <w:t>0</w:t>
      </w:r>
      <w:r>
        <w:rPr>
          <w:rFonts w:ascii="Times New Roman" w:hAnsi="Times New Roman" w:eastAsia="Times New Roman"/>
          <w:spacing w:val="-1"/>
          <w:w w:val="100"/>
          <w:position w:val="2"/>
        </w:rPr>
        <w:t>0Ω</w:t>
      </w:r>
      <w:r>
        <w:rPr>
          <w:spacing w:val="-12"/>
          <w:w w:val="100"/>
          <w:position w:val="2"/>
        </w:rPr>
        <w:t>，</w:t>
      </w:r>
      <w:r>
        <w:rPr>
          <w:rFonts w:ascii="Times New Roman" w:hAnsi="Times New Roman" w:eastAsia="Times New Roman"/>
          <w:i/>
          <w:w w:val="100"/>
          <w:position w:val="2"/>
        </w:rPr>
        <w:t>R</w:t>
      </w:r>
      <w:r>
        <w:rPr>
          <w:rFonts w:ascii="Times New Roman" w:hAnsi="Times New Roman" w:eastAsia="Times New Roman"/>
          <w:i/>
          <w:position w:val="2"/>
        </w:rPr>
        <w:t xml:space="preserve"> </w:t>
      </w:r>
      <w:r>
        <w:rPr>
          <w:w w:val="100"/>
          <w:position w:val="2"/>
        </w:rPr>
        <w:t>选</w:t>
      </w:r>
      <w:r>
        <w:rPr>
          <w:spacing w:val="-53"/>
          <w:position w:val="2"/>
        </w:rPr>
        <w:t xml:space="preserve"> </w:t>
      </w:r>
      <w:r>
        <w:rPr>
          <w:rFonts w:ascii="Times New Roman" w:hAnsi="Times New Roman" w:eastAsia="Times New Roman"/>
          <w:w w:val="100"/>
          <w:position w:val="2"/>
        </w:rPr>
        <w:t>30</w:t>
      </w:r>
      <w:r>
        <w:rPr>
          <w:rFonts w:ascii="Times New Roman" w:hAnsi="Times New Roman" w:eastAsia="Times New Roman"/>
          <w:spacing w:val="-3"/>
          <w:w w:val="100"/>
          <w:position w:val="2"/>
        </w:rPr>
        <w:t>0</w:t>
      </w:r>
      <w:r>
        <w:rPr>
          <w:rFonts w:ascii="Times New Roman" w:hAnsi="Times New Roman" w:eastAsia="Times New Roman"/>
          <w:spacing w:val="-1"/>
          <w:w w:val="100"/>
          <w:position w:val="2"/>
        </w:rPr>
        <w:t>0Ω</w:t>
      </w:r>
      <w:r>
        <w:rPr>
          <w:spacing w:val="-116"/>
          <w:w w:val="100"/>
          <w:position w:val="2"/>
        </w:rPr>
        <w:t>；</w:t>
      </w:r>
      <w:r>
        <w:rPr>
          <w:spacing w:val="-2"/>
          <w:w w:val="100"/>
          <w:position w:val="2"/>
        </w:rPr>
        <w:t>（</w:t>
      </w:r>
      <w:r>
        <w:rPr>
          <w:rFonts w:ascii="Times New Roman" w:hAnsi="Times New Roman" w:eastAsia="Times New Roman"/>
          <w:w w:val="100"/>
          <w:position w:val="2"/>
        </w:rPr>
        <w:t>3</w:t>
      </w:r>
      <w:r>
        <w:rPr>
          <w:spacing w:val="-12"/>
          <w:w w:val="100"/>
          <w:position w:val="2"/>
        </w:rPr>
        <w:t>）</w:t>
      </w:r>
      <w:r>
        <w:rPr>
          <w:rFonts w:ascii="Times New Roman" w:hAnsi="Times New Roman" w:eastAsia="Times New Roman"/>
          <w:w w:val="100"/>
          <w:position w:val="2"/>
        </w:rPr>
        <w:t>d</w:t>
      </w:r>
      <w:r>
        <w:rPr>
          <w:rFonts w:ascii="Times New Roman" w:hAnsi="Times New Roman" w:eastAsia="Times New Roman"/>
          <w:position w:val="2"/>
        </w:rPr>
        <w:t xml:space="preserve"> </w:t>
      </w:r>
      <w:r>
        <w:rPr>
          <w:spacing w:val="-2"/>
          <w:w w:val="100"/>
          <w:position w:val="2"/>
        </w:rPr>
        <w:t>点和</w:t>
      </w:r>
      <w:r>
        <w:rPr>
          <w:spacing w:val="-53"/>
          <w:position w:val="2"/>
        </w:rPr>
        <w:t xml:space="preserve"> </w:t>
      </w:r>
      <w:r>
        <w:rPr>
          <w:rFonts w:ascii="Times New Roman" w:hAnsi="Times New Roman" w:eastAsia="Times New Roman"/>
          <w:w w:val="100"/>
          <w:position w:val="2"/>
        </w:rPr>
        <w:t>c</w:t>
      </w:r>
      <w:r>
        <w:rPr>
          <w:rFonts w:ascii="Times New Roman" w:hAnsi="Times New Roman" w:eastAsia="Times New Roman"/>
          <w:position w:val="2"/>
        </w:rPr>
        <w:t xml:space="preserve"> </w:t>
      </w:r>
      <w:r>
        <w:rPr>
          <w:spacing w:val="-5"/>
          <w:w w:val="100"/>
          <w:position w:val="2"/>
        </w:rPr>
        <w:t>相连，闭合开关，</w:t>
      </w:r>
      <w:r>
        <w:rPr>
          <w:spacing w:val="-10"/>
          <w:position w:val="2"/>
        </w:rPr>
        <w:t xml:space="preserve">电表指针偏转表示 </w:t>
      </w:r>
      <w:r>
        <w:rPr>
          <w:rFonts w:ascii="Times New Roman" w:hAnsi="Times New Roman" w:eastAsia="Times New Roman"/>
          <w:i/>
          <w:position w:val="2"/>
        </w:rPr>
        <w:t>R</w:t>
      </w:r>
      <w:r>
        <w:rPr>
          <w:rFonts w:ascii="Times New Roman" w:hAnsi="Times New Roman" w:eastAsia="Times New Roman"/>
          <w:sz w:val="14"/>
        </w:rPr>
        <w:t xml:space="preserve">1 </w:t>
      </w:r>
      <w:r>
        <w:rPr>
          <w:spacing w:val="-7"/>
          <w:position w:val="2"/>
        </w:rPr>
        <w:t xml:space="preserve">损坏，电表指针不偏转表示 </w:t>
      </w:r>
      <w:r>
        <w:rPr>
          <w:rFonts w:ascii="Times New Roman" w:hAnsi="Times New Roman" w:eastAsia="Times New Roman"/>
          <w:i/>
          <w:position w:val="2"/>
        </w:rPr>
        <w:t>R</w:t>
      </w:r>
      <w:r>
        <w:rPr>
          <w:rFonts w:ascii="Times New Roman" w:hAnsi="Times New Roman" w:eastAsia="Times New Roman"/>
          <w:sz w:val="14"/>
        </w:rPr>
        <w:t xml:space="preserve">2 </w:t>
      </w:r>
      <w:r>
        <w:rPr>
          <w:spacing w:val="-36"/>
          <w:position w:val="2"/>
        </w:rPr>
        <w:t>损坏。</w:t>
      </w:r>
      <w:r>
        <w:rPr>
          <w:spacing w:val="-3"/>
          <w:position w:val="2"/>
        </w:rPr>
        <w:t>（</w:t>
      </w:r>
      <w:r>
        <w:rPr>
          <w:spacing w:val="-13"/>
          <w:position w:val="2"/>
        </w:rPr>
        <w:t xml:space="preserve">如果跟 </w:t>
      </w:r>
      <w:r>
        <w:rPr>
          <w:rFonts w:ascii="Times New Roman" w:hAnsi="Times New Roman" w:eastAsia="Times New Roman"/>
          <w:position w:val="2"/>
        </w:rPr>
        <w:t xml:space="preserve">b </w:t>
      </w:r>
      <w:r>
        <w:rPr>
          <w:spacing w:val="-3"/>
          <w:position w:val="2"/>
        </w:rPr>
        <w:t>相连，闭合开关，无论哪个电</w:t>
      </w:r>
      <w:r>
        <w:rPr>
          <w:spacing w:val="-10"/>
        </w:rPr>
        <w:t>阻损坏，电表指针均偏转，无法判断。</w:t>
      </w:r>
      <w:r>
        <w:t>）</w:t>
      </w:r>
    </w:p>
    <w:p>
      <w:pPr>
        <w:pStyle w:val="6"/>
        <w:spacing w:line="269" w:lineRule="exact"/>
        <w:ind w:left="0" w:right="292"/>
        <w:jc w:val="right"/>
        <w:rPr>
          <w:rFonts w:ascii="Times New Roman" w:hAnsi="Times New Roman" w:eastAsia="Times New Roman"/>
        </w:rPr>
      </w:pPr>
      <w:r>
        <w:rPr>
          <w:rFonts w:ascii="Times New Roman" w:hAnsi="Times New Roman" w:eastAsia="Times New Roman"/>
          <w:color w:val="FF0000"/>
        </w:rPr>
        <w:t xml:space="preserve">2016-23. </w:t>
      </w:r>
      <w:r>
        <w:t xml:space="preserve">现要组装一个由热敏电阻控制的报警系统，当要求热敏电阻的温度达到或超过 </w:t>
      </w:r>
      <w:r>
        <w:rPr>
          <w:rFonts w:ascii="Times New Roman" w:hAnsi="Times New Roman" w:eastAsia="Times New Roman"/>
        </w:rPr>
        <w:t>60°C</w:t>
      </w:r>
    </w:p>
    <w:p>
      <w:pPr>
        <w:pStyle w:val="6"/>
        <w:spacing w:before="86"/>
        <w:ind w:left="0" w:right="249"/>
        <w:jc w:val="right"/>
      </w:pPr>
      <w:r>
        <w:rPr>
          <w:spacing w:val="-9"/>
          <w:w w:val="100"/>
          <w:position w:val="2"/>
        </w:rPr>
        <w:t>时，系统报警。提供的器材有：热敏电阻，报警器</w:t>
      </w:r>
      <w:r>
        <w:rPr>
          <w:w w:val="100"/>
          <w:position w:val="2"/>
        </w:rPr>
        <w:t>（</w:t>
      </w:r>
      <w:r>
        <w:rPr>
          <w:spacing w:val="-5"/>
          <w:w w:val="100"/>
          <w:position w:val="2"/>
        </w:rPr>
        <w:t>内阻很小，流过的电流超过</w:t>
      </w:r>
      <w:r>
        <w:rPr>
          <w:spacing w:val="-52"/>
          <w:position w:val="2"/>
        </w:rPr>
        <w:t xml:space="preserve"> </w:t>
      </w:r>
      <w:r>
        <w:rPr>
          <w:rFonts w:ascii="Times New Roman" w:eastAsia="Times New Roman"/>
          <w:i/>
          <w:spacing w:val="-1"/>
          <w:w w:val="100"/>
          <w:position w:val="2"/>
        </w:rPr>
        <w:t>I</w:t>
      </w:r>
      <w:r>
        <w:rPr>
          <w:rFonts w:ascii="Times New Roman" w:eastAsia="Times New Roman"/>
          <w:w w:val="99"/>
          <w:sz w:val="14"/>
        </w:rPr>
        <w:t>c</w:t>
      </w:r>
      <w:r>
        <w:rPr>
          <w:rFonts w:ascii="Times New Roman" w:eastAsia="Times New Roman"/>
          <w:spacing w:val="-1"/>
          <w:sz w:val="14"/>
        </w:rPr>
        <w:t xml:space="preserve"> </w:t>
      </w:r>
      <w:r>
        <w:rPr>
          <w:spacing w:val="-3"/>
          <w:w w:val="100"/>
          <w:position w:val="2"/>
        </w:rPr>
        <w:t>时就会报警</w:t>
      </w:r>
      <w:r>
        <w:rPr>
          <w:spacing w:val="-108"/>
          <w:w w:val="100"/>
          <w:position w:val="2"/>
        </w:rPr>
        <w:t>）</w:t>
      </w:r>
      <w:r>
        <w:rPr>
          <w:spacing w:val="-7"/>
          <w:w w:val="100"/>
          <w:position w:val="2"/>
        </w:rPr>
        <w:t>，电</w:t>
      </w:r>
    </w:p>
    <w:p>
      <w:pPr>
        <w:spacing w:after="0"/>
        <w:jc w:val="right"/>
        <w:sectPr>
          <w:pgSz w:w="11910" w:h="16840"/>
          <w:pgMar w:top="1440" w:right="1160" w:bottom="1100" w:left="1200" w:header="0" w:footer="908" w:gutter="0"/>
        </w:sectPr>
      </w:pPr>
    </w:p>
    <w:p>
      <w:pPr>
        <w:pStyle w:val="6"/>
        <w:spacing w:before="91"/>
        <w:ind w:left="218"/>
        <w:rPr>
          <w:rFonts w:ascii="Times New Roman" w:hAnsi="Times New Roman" w:eastAsia="Times New Roman"/>
          <w:sz w:val="14"/>
        </w:rPr>
      </w:pPr>
      <w:r>
        <w:rPr>
          <w:spacing w:val="-53"/>
          <w:w w:val="100"/>
          <w:position w:val="2"/>
        </w:rPr>
        <w:t>阻箱</w:t>
      </w:r>
      <w:r>
        <w:rPr>
          <w:spacing w:val="-3"/>
          <w:w w:val="100"/>
          <w:position w:val="2"/>
        </w:rPr>
        <w:t>（</w:t>
      </w:r>
      <w:r>
        <w:rPr>
          <w:spacing w:val="-2"/>
          <w:w w:val="100"/>
          <w:position w:val="2"/>
        </w:rPr>
        <w:t>最大阻值为</w:t>
      </w:r>
      <w:r>
        <w:rPr>
          <w:spacing w:val="-67"/>
          <w:position w:val="2"/>
        </w:rPr>
        <w:t xml:space="preserve"> </w:t>
      </w:r>
      <w:r>
        <w:rPr>
          <w:rFonts w:ascii="Times New Roman" w:hAnsi="Times New Roman" w:eastAsia="Times New Roman"/>
          <w:w w:val="100"/>
          <w:position w:val="2"/>
        </w:rPr>
        <w:t>999</w:t>
      </w:r>
      <w:r>
        <w:rPr>
          <w:rFonts w:ascii="Times New Roman" w:hAnsi="Times New Roman" w:eastAsia="Times New Roman"/>
          <w:spacing w:val="-3"/>
          <w:w w:val="100"/>
          <w:position w:val="2"/>
        </w:rPr>
        <w:t>.</w:t>
      </w:r>
      <w:r>
        <w:rPr>
          <w:rFonts w:ascii="Times New Roman" w:hAnsi="Times New Roman" w:eastAsia="Times New Roman"/>
          <w:w w:val="100"/>
          <w:position w:val="2"/>
        </w:rPr>
        <w:t>9</w:t>
      </w:r>
      <w:r>
        <w:rPr>
          <w:rFonts w:ascii="Times New Roman" w:hAnsi="Times New Roman" w:eastAsia="Times New Roman"/>
          <w:spacing w:val="-1"/>
          <w:w w:val="100"/>
          <w:position w:val="2"/>
        </w:rPr>
        <w:t>Ω</w:t>
      </w:r>
      <w:r>
        <w:rPr>
          <w:spacing w:val="-106"/>
          <w:w w:val="100"/>
          <w:position w:val="2"/>
        </w:rPr>
        <w:t>）</w:t>
      </w:r>
      <w:r>
        <w:rPr>
          <w:spacing w:val="-44"/>
          <w:w w:val="100"/>
          <w:position w:val="2"/>
        </w:rPr>
        <w:t>，直流电源</w:t>
      </w:r>
      <w:r>
        <w:rPr>
          <w:spacing w:val="-3"/>
          <w:w w:val="100"/>
          <w:position w:val="2"/>
        </w:rPr>
        <w:t>（</w:t>
      </w:r>
      <w:r>
        <w:rPr>
          <w:spacing w:val="-2"/>
          <w:w w:val="100"/>
          <w:position w:val="2"/>
        </w:rPr>
        <w:t>输出电压为</w:t>
      </w:r>
      <w:r>
        <w:rPr>
          <w:spacing w:val="-67"/>
          <w:position w:val="2"/>
        </w:rPr>
        <w:t xml:space="preserve"> </w:t>
      </w:r>
      <w:r>
        <w:rPr>
          <w:rFonts w:ascii="Times New Roman" w:hAnsi="Times New Roman" w:eastAsia="Times New Roman"/>
          <w:i/>
          <w:spacing w:val="-2"/>
          <w:w w:val="100"/>
          <w:position w:val="2"/>
        </w:rPr>
        <w:t>U</w:t>
      </w:r>
      <w:r>
        <w:rPr>
          <w:spacing w:val="-23"/>
          <w:w w:val="100"/>
          <w:position w:val="2"/>
        </w:rPr>
        <w:t>，内阻不计</w:t>
      </w:r>
      <w:r>
        <w:rPr>
          <w:spacing w:val="-106"/>
          <w:w w:val="100"/>
          <w:position w:val="2"/>
        </w:rPr>
        <w:t>）</w:t>
      </w:r>
      <w:r>
        <w:rPr>
          <w:spacing w:val="-20"/>
          <w:w w:val="100"/>
          <w:position w:val="2"/>
        </w:rPr>
        <w:t>，滑动变阻器</w:t>
      </w:r>
      <w:r>
        <w:rPr>
          <w:spacing w:val="-64"/>
          <w:position w:val="2"/>
        </w:rPr>
        <w:t xml:space="preserve"> </w:t>
      </w:r>
      <w:r>
        <w:rPr>
          <w:rFonts w:ascii="Times New Roman" w:hAnsi="Times New Roman" w:eastAsia="Times New Roman"/>
          <w:i/>
          <w:spacing w:val="-36"/>
          <w:w w:val="100"/>
          <w:position w:val="2"/>
        </w:rPr>
        <w:t>R</w:t>
      </w:r>
      <w:r>
        <w:rPr>
          <w:spacing w:val="-176"/>
          <w:w w:val="100"/>
          <w:position w:val="2"/>
        </w:rPr>
        <w:t>（</w:t>
      </w:r>
      <w:r>
        <w:rPr>
          <w:rFonts w:ascii="Times New Roman" w:hAnsi="Times New Roman" w:eastAsia="Times New Roman"/>
          <w:w w:val="99"/>
          <w:sz w:val="14"/>
        </w:rPr>
        <w:t>1</w:t>
      </w:r>
    </w:p>
    <w:p>
      <w:pPr>
        <w:pStyle w:val="6"/>
        <w:spacing w:before="90"/>
        <w:ind w:left="218"/>
      </w:pPr>
      <w:r>
        <w:rPr>
          <w:spacing w:val="-2"/>
          <w:w w:val="100"/>
          <w:position w:val="2"/>
        </w:rPr>
        <w:t>滑动变阻器</w:t>
      </w:r>
      <w:r>
        <w:rPr>
          <w:spacing w:val="-53"/>
          <w:position w:val="2"/>
        </w:rPr>
        <w:t xml:space="preserve"> </w:t>
      </w:r>
      <w:r>
        <w:rPr>
          <w:rFonts w:ascii="Times New Roman" w:hAnsi="Times New Roman" w:eastAsia="Times New Roman"/>
          <w:i/>
          <w:w w:val="100"/>
          <w:position w:val="2"/>
        </w:rPr>
        <w:t>R</w:t>
      </w:r>
      <w:r>
        <w:rPr>
          <w:rFonts w:ascii="Times New Roman" w:hAnsi="Times New Roman" w:eastAsia="Times New Roman"/>
          <w:w w:val="99"/>
          <w:sz w:val="14"/>
        </w:rPr>
        <w:t>2</w:t>
      </w:r>
      <w:r>
        <w:rPr>
          <w:spacing w:val="-3"/>
          <w:w w:val="100"/>
          <w:position w:val="2"/>
        </w:rPr>
        <w:t>（最大阻值为</w:t>
      </w:r>
      <w:r>
        <w:rPr>
          <w:spacing w:val="-52"/>
          <w:position w:val="2"/>
        </w:rPr>
        <w:t xml:space="preserve"> </w:t>
      </w:r>
      <w:r>
        <w:rPr>
          <w:rFonts w:ascii="Times New Roman" w:hAnsi="Times New Roman" w:eastAsia="Times New Roman"/>
          <w:w w:val="100"/>
          <w:position w:val="2"/>
        </w:rPr>
        <w:t>20</w:t>
      </w:r>
      <w:r>
        <w:rPr>
          <w:rFonts w:ascii="Times New Roman" w:hAnsi="Times New Roman" w:eastAsia="Times New Roman"/>
          <w:spacing w:val="-3"/>
          <w:w w:val="100"/>
          <w:position w:val="2"/>
        </w:rPr>
        <w:t>0</w:t>
      </w:r>
      <w:r>
        <w:rPr>
          <w:rFonts w:ascii="Times New Roman" w:hAnsi="Times New Roman" w:eastAsia="Times New Roman"/>
          <w:w w:val="100"/>
          <w:position w:val="2"/>
        </w:rPr>
        <w:t>0</w:t>
      </w:r>
      <w:r>
        <w:rPr>
          <w:rFonts w:ascii="Times New Roman" w:hAnsi="Times New Roman" w:eastAsia="Times New Roman"/>
          <w:spacing w:val="-2"/>
          <w:w w:val="100"/>
          <w:position w:val="2"/>
        </w:rPr>
        <w:t>Ω</w:t>
      </w:r>
      <w:r>
        <w:rPr>
          <w:spacing w:val="-106"/>
          <w:w w:val="100"/>
          <w:position w:val="2"/>
        </w:rPr>
        <w:t>）</w:t>
      </w:r>
      <w:r>
        <w:rPr>
          <w:spacing w:val="-3"/>
          <w:w w:val="100"/>
          <w:position w:val="2"/>
        </w:rPr>
        <w:t>，单刀双掷开关一个，导线若干。</w:t>
      </w:r>
    </w:p>
    <w:p>
      <w:pPr>
        <w:pStyle w:val="6"/>
        <w:spacing w:before="91"/>
        <w:ind w:left="63"/>
      </w:pPr>
      <w:r>
        <w:br w:type="column"/>
      </w:r>
      <w:r>
        <w:rPr>
          <w:spacing w:val="-1"/>
          <w:w w:val="100"/>
        </w:rPr>
        <w:t>最大阻值为</w:t>
      </w:r>
      <w:r>
        <w:rPr>
          <w:spacing w:val="-65"/>
        </w:rPr>
        <w:t xml:space="preserve"> </w:t>
      </w:r>
      <w:r>
        <w:rPr>
          <w:rFonts w:ascii="Times New Roman" w:hAnsi="Times New Roman" w:eastAsia="Times New Roman"/>
          <w:spacing w:val="-3"/>
          <w:w w:val="100"/>
        </w:rPr>
        <w:t>1</w:t>
      </w:r>
      <w:r>
        <w:rPr>
          <w:rFonts w:ascii="Times New Roman" w:hAnsi="Times New Roman" w:eastAsia="Times New Roman"/>
          <w:w w:val="100"/>
        </w:rPr>
        <w:t>000</w:t>
      </w:r>
      <w:r>
        <w:rPr>
          <w:rFonts w:ascii="Times New Roman" w:hAnsi="Times New Roman" w:eastAsia="Times New Roman"/>
          <w:spacing w:val="-1"/>
          <w:w w:val="100"/>
        </w:rPr>
        <w:t>Ω</w:t>
      </w:r>
      <w:r>
        <w:rPr>
          <w:spacing w:val="-108"/>
          <w:w w:val="100"/>
        </w:rPr>
        <w:t>），</w:t>
      </w:r>
    </w:p>
    <w:p>
      <w:pPr>
        <w:spacing w:after="0"/>
        <w:sectPr>
          <w:type w:val="continuous"/>
          <w:pgSz w:w="11910" w:h="16840"/>
          <w:pgMar w:top="1400" w:right="1160" w:bottom="1100" w:left="1200" w:header="720" w:footer="720" w:gutter="0"/>
          <w:cols w:equalWidth="0" w:num="2">
            <w:col w:w="7311" w:space="40"/>
            <w:col w:w="2199"/>
          </w:cols>
        </w:sectPr>
      </w:pPr>
    </w:p>
    <w:p>
      <w:pPr>
        <w:pStyle w:val="6"/>
        <w:spacing w:before="91" w:line="321" w:lineRule="auto"/>
        <w:ind w:left="218" w:right="143" w:firstLine="420"/>
      </w:pPr>
      <w:r>
        <w:rPr>
          <w:spacing w:val="-7"/>
          <w:position w:val="2"/>
        </w:rPr>
        <w:t xml:space="preserve">在室温下对系统进行调节，已知 </w:t>
      </w:r>
      <w:r>
        <w:rPr>
          <w:rFonts w:ascii="Times New Roman" w:hAnsi="Times New Roman" w:eastAsia="Times New Roman"/>
          <w:i/>
          <w:position w:val="2"/>
        </w:rPr>
        <w:t xml:space="preserve">U </w:t>
      </w:r>
      <w:r>
        <w:rPr>
          <w:spacing w:val="-18"/>
          <w:position w:val="2"/>
        </w:rPr>
        <w:t xml:space="preserve">约为 </w:t>
      </w:r>
      <w:r>
        <w:rPr>
          <w:rFonts w:ascii="Times New Roman" w:hAnsi="Times New Roman" w:eastAsia="Times New Roman"/>
          <w:position w:val="2"/>
        </w:rPr>
        <w:t>18V</w:t>
      </w:r>
      <w:r>
        <w:rPr>
          <w:position w:val="2"/>
        </w:rPr>
        <w:t>，</w:t>
      </w:r>
      <w:r>
        <w:rPr>
          <w:rFonts w:ascii="Times New Roman" w:hAnsi="Times New Roman" w:eastAsia="Times New Roman"/>
          <w:i/>
          <w:position w:val="2"/>
        </w:rPr>
        <w:t>I</w:t>
      </w:r>
      <w:r>
        <w:rPr>
          <w:rFonts w:ascii="Times New Roman" w:hAnsi="Times New Roman" w:eastAsia="Times New Roman"/>
          <w:sz w:val="14"/>
        </w:rPr>
        <w:t xml:space="preserve">c </w:t>
      </w:r>
      <w:r>
        <w:rPr>
          <w:spacing w:val="-18"/>
          <w:position w:val="2"/>
        </w:rPr>
        <w:t xml:space="preserve">约为 </w:t>
      </w:r>
      <w:r>
        <w:rPr>
          <w:rFonts w:ascii="Times New Roman" w:hAnsi="Times New Roman" w:eastAsia="Times New Roman"/>
          <w:position w:val="2"/>
        </w:rPr>
        <w:t>10mA</w:t>
      </w:r>
      <w:r>
        <w:rPr>
          <w:spacing w:val="-7"/>
          <w:position w:val="2"/>
        </w:rPr>
        <w:t xml:space="preserve">；流过报警器的电流超过 </w:t>
      </w:r>
      <w:r>
        <w:rPr>
          <w:rFonts w:ascii="Times New Roman" w:hAnsi="Times New Roman" w:eastAsia="Times New Roman"/>
          <w:position w:val="2"/>
        </w:rPr>
        <w:t xml:space="preserve">20mA </w:t>
      </w:r>
      <w:r>
        <w:rPr>
          <w:position w:val="2"/>
        </w:rPr>
        <w:t xml:space="preserve">时， </w:t>
      </w:r>
      <w:r>
        <w:rPr>
          <w:spacing w:val="-5"/>
        </w:rPr>
        <w:t xml:space="preserve">报警器可能损坏；该热敏电阻的阻值随温度的升高而减小，在 </w:t>
      </w:r>
      <w:r>
        <w:rPr>
          <w:rFonts w:ascii="Times New Roman" w:hAnsi="Times New Roman" w:eastAsia="Times New Roman"/>
          <w:spacing w:val="-11"/>
        </w:rPr>
        <w:t xml:space="preserve">60°C </w:t>
      </w:r>
      <w:r>
        <w:rPr>
          <w:spacing w:val="-13"/>
        </w:rPr>
        <w:t xml:space="preserve">时阻值为 </w:t>
      </w:r>
      <w:r>
        <w:rPr>
          <w:rFonts w:ascii="Times New Roman" w:hAnsi="Times New Roman" w:eastAsia="Times New Roman"/>
        </w:rPr>
        <w:t>650.0Ω</w:t>
      </w:r>
      <w:r>
        <w:t>．</w:t>
      </w:r>
    </w:p>
    <w:p>
      <w:pPr>
        <w:pStyle w:val="10"/>
        <w:numPr>
          <w:ilvl w:val="0"/>
          <w:numId w:val="35"/>
        </w:numPr>
        <w:tabs>
          <w:tab w:val="left" w:pos="886"/>
        </w:tabs>
        <w:spacing w:before="0" w:after="0" w:line="269" w:lineRule="exact"/>
        <w:ind w:left="885" w:right="0" w:hanging="248"/>
        <w:jc w:val="left"/>
        <w:rPr>
          <w:sz w:val="21"/>
        </w:rPr>
      </w:pPr>
      <w:r>
        <w:rPr>
          <w:spacing w:val="-3"/>
          <w:sz w:val="21"/>
        </w:rPr>
        <w:t>完成待调节的报警系统原理电路图的连线。</w:t>
      </w:r>
    </w:p>
    <w:p>
      <w:pPr>
        <w:pStyle w:val="10"/>
        <w:numPr>
          <w:ilvl w:val="0"/>
          <w:numId w:val="35"/>
        </w:numPr>
        <w:tabs>
          <w:tab w:val="left" w:pos="886"/>
          <w:tab w:val="left" w:pos="3826"/>
        </w:tabs>
        <w:spacing w:before="91" w:after="0" w:line="321" w:lineRule="auto"/>
        <w:ind w:left="638" w:right="3747" w:firstLine="0"/>
        <w:jc w:val="left"/>
        <w:rPr>
          <w:sz w:val="21"/>
        </w:rPr>
      </w:pPr>
      <w:r>
        <w:rPr>
          <w:w w:val="100"/>
          <w:position w:val="2"/>
          <w:sz w:val="21"/>
        </w:rPr>
        <w:t>在电</w:t>
      </w:r>
      <w:r>
        <w:rPr>
          <w:spacing w:val="-3"/>
          <w:w w:val="100"/>
          <w:position w:val="2"/>
          <w:sz w:val="21"/>
        </w:rPr>
        <w:t>路</w:t>
      </w:r>
      <w:r>
        <w:rPr>
          <w:w w:val="100"/>
          <w:position w:val="2"/>
          <w:sz w:val="21"/>
        </w:rPr>
        <w:t>中</w:t>
      </w:r>
      <w:r>
        <w:rPr>
          <w:spacing w:val="-3"/>
          <w:w w:val="100"/>
          <w:position w:val="2"/>
          <w:sz w:val="21"/>
        </w:rPr>
        <w:t>应</w:t>
      </w:r>
      <w:r>
        <w:rPr>
          <w:w w:val="100"/>
          <w:position w:val="2"/>
          <w:sz w:val="21"/>
        </w:rPr>
        <w:t>选</w:t>
      </w:r>
      <w:r>
        <w:rPr>
          <w:spacing w:val="-3"/>
          <w:w w:val="100"/>
          <w:position w:val="2"/>
          <w:sz w:val="21"/>
        </w:rPr>
        <w:t>用</w:t>
      </w:r>
      <w:r>
        <w:rPr>
          <w:w w:val="100"/>
          <w:position w:val="2"/>
          <w:sz w:val="21"/>
        </w:rPr>
        <w:t>滑</w:t>
      </w:r>
      <w:r>
        <w:rPr>
          <w:spacing w:val="-3"/>
          <w:w w:val="100"/>
          <w:position w:val="2"/>
          <w:sz w:val="21"/>
        </w:rPr>
        <w:t>动变</w:t>
      </w:r>
      <w:r>
        <w:rPr>
          <w:w w:val="100"/>
          <w:position w:val="2"/>
          <w:sz w:val="21"/>
        </w:rPr>
        <w:t>阻器</w:t>
      </w:r>
      <w:r>
        <w:rPr>
          <w:rFonts w:ascii="Times New Roman" w:hAnsi="Times New Roman" w:eastAsia="Times New Roman"/>
          <w:w w:val="100"/>
          <w:position w:val="2"/>
          <w:sz w:val="21"/>
          <w:u w:val="single"/>
        </w:rPr>
        <w:t xml:space="preserve"> </w:t>
      </w:r>
      <w:r>
        <w:rPr>
          <w:rFonts w:ascii="Times New Roman" w:hAnsi="Times New Roman" w:eastAsia="Times New Roman"/>
          <w:position w:val="2"/>
          <w:sz w:val="21"/>
          <w:u w:val="single"/>
        </w:rPr>
        <w:tab/>
      </w:r>
      <w:r>
        <w:rPr>
          <w:spacing w:val="-3"/>
          <w:w w:val="100"/>
          <w:position w:val="2"/>
          <w:sz w:val="21"/>
        </w:rPr>
        <w:t>（</w:t>
      </w:r>
      <w:r>
        <w:rPr>
          <w:w w:val="100"/>
          <w:position w:val="2"/>
          <w:sz w:val="21"/>
        </w:rPr>
        <w:t>填</w:t>
      </w:r>
      <w:r>
        <w:rPr>
          <w:spacing w:val="-3"/>
          <w:w w:val="100"/>
          <w:position w:val="2"/>
          <w:sz w:val="21"/>
        </w:rPr>
        <w:t>“</w:t>
      </w:r>
      <w:r>
        <w:rPr>
          <w:rFonts w:ascii="Times New Roman" w:hAnsi="Times New Roman" w:eastAsia="Times New Roman"/>
          <w:i/>
          <w:w w:val="100"/>
          <w:position w:val="2"/>
          <w:sz w:val="21"/>
        </w:rPr>
        <w:t>R</w:t>
      </w:r>
      <w:r>
        <w:rPr>
          <w:rFonts w:ascii="Times New Roman" w:hAnsi="Times New Roman" w:eastAsia="Times New Roman"/>
          <w:w w:val="99"/>
          <w:sz w:val="14"/>
        </w:rPr>
        <w:t>1</w:t>
      </w:r>
      <w:r>
        <w:rPr>
          <w:spacing w:val="-3"/>
          <w:w w:val="100"/>
          <w:position w:val="2"/>
          <w:sz w:val="21"/>
        </w:rPr>
        <w:t>”</w:t>
      </w:r>
      <w:r>
        <w:rPr>
          <w:w w:val="100"/>
          <w:position w:val="2"/>
          <w:sz w:val="21"/>
        </w:rPr>
        <w:t>或</w:t>
      </w:r>
      <w:r>
        <w:rPr>
          <w:spacing w:val="-3"/>
          <w:w w:val="100"/>
          <w:position w:val="2"/>
          <w:sz w:val="21"/>
        </w:rPr>
        <w:t>“</w:t>
      </w:r>
      <w:r>
        <w:rPr>
          <w:rFonts w:ascii="Times New Roman" w:hAnsi="Times New Roman" w:eastAsia="Times New Roman"/>
          <w:i/>
          <w:spacing w:val="-2"/>
          <w:w w:val="100"/>
          <w:position w:val="2"/>
          <w:sz w:val="21"/>
        </w:rPr>
        <w:t>R</w:t>
      </w:r>
      <w:r>
        <w:rPr>
          <w:rFonts w:ascii="Times New Roman" w:hAnsi="Times New Roman" w:eastAsia="Times New Roman"/>
          <w:w w:val="99"/>
          <w:sz w:val="14"/>
        </w:rPr>
        <w:t>2</w:t>
      </w:r>
      <w:r>
        <w:rPr>
          <w:spacing w:val="-106"/>
          <w:w w:val="100"/>
          <w:position w:val="2"/>
          <w:sz w:val="21"/>
        </w:rPr>
        <w:t>”）</w:t>
      </w:r>
      <w:r>
        <w:rPr>
          <w:spacing w:val="-119"/>
          <w:w w:val="100"/>
          <w:position w:val="2"/>
          <w:sz w:val="21"/>
        </w:rPr>
        <w:t>。</w:t>
      </w:r>
      <w:r>
        <w:rPr>
          <w:spacing w:val="-106"/>
          <w:w w:val="100"/>
          <w:position w:val="2"/>
          <w:sz w:val="21"/>
        </w:rPr>
        <w:t xml:space="preserve"> </w:t>
      </w:r>
      <w:r>
        <w:rPr>
          <w:rFonts w:ascii="Times New Roman" w:hAnsi="Times New Roman" w:eastAsia="Times New Roman"/>
          <w:sz w:val="21"/>
        </w:rPr>
        <w:t>(3)</w:t>
      </w:r>
      <w:r>
        <w:rPr>
          <w:sz w:val="21"/>
        </w:rPr>
        <w:t>按照</w:t>
      </w:r>
      <w:r>
        <w:rPr>
          <w:spacing w:val="-3"/>
          <w:sz w:val="21"/>
        </w:rPr>
        <w:t>下</w:t>
      </w:r>
      <w:r>
        <w:rPr>
          <w:sz w:val="21"/>
        </w:rPr>
        <w:t>列</w:t>
      </w:r>
      <w:r>
        <w:rPr>
          <w:spacing w:val="-3"/>
          <w:sz w:val="21"/>
        </w:rPr>
        <w:t>步</w:t>
      </w:r>
      <w:r>
        <w:rPr>
          <w:sz w:val="21"/>
        </w:rPr>
        <w:t>骤</w:t>
      </w:r>
      <w:r>
        <w:rPr>
          <w:spacing w:val="-3"/>
          <w:sz w:val="21"/>
        </w:rPr>
        <w:t>调</w:t>
      </w:r>
      <w:r>
        <w:rPr>
          <w:sz w:val="21"/>
        </w:rPr>
        <w:t>节</w:t>
      </w:r>
      <w:r>
        <w:rPr>
          <w:spacing w:val="-3"/>
          <w:sz w:val="21"/>
        </w:rPr>
        <w:t>此报</w:t>
      </w:r>
      <w:r>
        <w:rPr>
          <w:sz w:val="21"/>
        </w:rPr>
        <w:t>警系</w:t>
      </w:r>
      <w:r>
        <w:rPr>
          <w:spacing w:val="-3"/>
          <w:sz w:val="21"/>
        </w:rPr>
        <w:t>统</w:t>
      </w:r>
      <w:r>
        <w:rPr>
          <w:sz w:val="21"/>
        </w:rPr>
        <w:t>：</w:t>
      </w:r>
    </w:p>
    <w:p>
      <w:pPr>
        <w:pStyle w:val="6"/>
        <w:tabs>
          <w:tab w:val="left" w:pos="1901"/>
          <w:tab w:val="left" w:pos="7096"/>
          <w:tab w:val="left" w:pos="7861"/>
        </w:tabs>
        <w:spacing w:line="321" w:lineRule="auto"/>
        <w:ind w:left="218" w:right="250" w:firstLine="420"/>
      </w:pPr>
      <w:r>
        <w:t>①电路接通前，需将电阻箱调到一定的阻值，根据实验要求，这一阻值</w:t>
      </w:r>
      <w:r>
        <w:rPr>
          <w:spacing w:val="8"/>
        </w:rPr>
        <w:t>为</w:t>
      </w:r>
      <w:r>
        <w:rPr>
          <w:spacing w:val="8"/>
          <w:u w:val="single"/>
        </w:rPr>
        <w:t xml:space="preserve"> </w:t>
      </w:r>
      <w:r>
        <w:rPr>
          <w:spacing w:val="8"/>
          <w:u w:val="single"/>
        </w:rPr>
        <w:tab/>
      </w:r>
      <w:r>
        <w:rPr>
          <w:rFonts w:ascii="Times New Roman" w:hAnsi="Times New Roman" w:eastAsia="Times New Roman"/>
        </w:rPr>
        <w:t>Ω</w:t>
      </w:r>
      <w:r>
        <w:t>；滑动变阻</w:t>
      </w:r>
      <w:r>
        <w:rPr>
          <w:spacing w:val="-16"/>
        </w:rPr>
        <w:t>器</w:t>
      </w:r>
      <w:r>
        <w:t>的滑</w:t>
      </w:r>
      <w:r>
        <w:rPr>
          <w:spacing w:val="-3"/>
        </w:rPr>
        <w:t>片</w:t>
      </w:r>
      <w:r>
        <w:t>应</w:t>
      </w:r>
      <w:r>
        <w:rPr>
          <w:spacing w:val="-3"/>
        </w:rPr>
        <w:t>置</w:t>
      </w:r>
      <w:r>
        <w:t>于</w:t>
      </w:r>
      <w:r>
        <w:rPr>
          <w:u w:val="single"/>
        </w:rPr>
        <w:t xml:space="preserve"> </w:t>
      </w:r>
      <w:r>
        <w:rPr>
          <w:u w:val="single"/>
        </w:rPr>
        <w:tab/>
      </w:r>
      <w:r>
        <w:rPr>
          <w:spacing w:val="-3"/>
        </w:rPr>
        <w:t>（</w:t>
      </w:r>
      <w:r>
        <w:t>填</w:t>
      </w:r>
      <w:r>
        <w:rPr>
          <w:rFonts w:ascii="Times New Roman" w:hAnsi="Times New Roman" w:eastAsia="Times New Roman"/>
        </w:rPr>
        <w:t>“a”</w:t>
      </w:r>
      <w:r>
        <w:t>或</w:t>
      </w:r>
      <w:r>
        <w:rPr>
          <w:rFonts w:ascii="Times New Roman" w:hAnsi="Times New Roman" w:eastAsia="Times New Roman"/>
        </w:rPr>
        <w:t>“b”</w:t>
      </w:r>
      <w:r>
        <w:t>）</w:t>
      </w:r>
      <w:r>
        <w:rPr>
          <w:spacing w:val="-3"/>
        </w:rPr>
        <w:t>端</w:t>
      </w:r>
      <w:r>
        <w:t>附</w:t>
      </w:r>
      <w:r>
        <w:rPr>
          <w:spacing w:val="-3"/>
        </w:rPr>
        <w:t>近</w:t>
      </w:r>
      <w:r>
        <w:t>，</w:t>
      </w:r>
      <w:r>
        <w:rPr>
          <w:spacing w:val="-3"/>
        </w:rPr>
        <w:t>不</w:t>
      </w:r>
      <w:r>
        <w:t>能置</w:t>
      </w:r>
      <w:r>
        <w:rPr>
          <w:spacing w:val="-3"/>
        </w:rPr>
        <w:t>于</w:t>
      </w:r>
      <w:r>
        <w:t>另一</w:t>
      </w:r>
      <w:r>
        <w:rPr>
          <w:spacing w:val="-3"/>
        </w:rPr>
        <w:t>端</w:t>
      </w:r>
      <w:r>
        <w:t>的</w:t>
      </w:r>
      <w:r>
        <w:rPr>
          <w:spacing w:val="-3"/>
        </w:rPr>
        <w:t>原</w:t>
      </w:r>
      <w:r>
        <w:t>因</w:t>
      </w:r>
      <w:r>
        <w:rPr>
          <w:spacing w:val="-3"/>
        </w:rPr>
        <w:t>是</w:t>
      </w:r>
      <w:r>
        <w:rPr>
          <w:spacing w:val="-3"/>
          <w:u w:val="single"/>
        </w:rPr>
        <w:t xml:space="preserve"> </w:t>
      </w:r>
      <w:r>
        <w:rPr>
          <w:spacing w:val="-3"/>
          <w:u w:val="single"/>
        </w:rPr>
        <w:tab/>
      </w:r>
      <w:r>
        <w:t>。</w:t>
      </w:r>
    </w:p>
    <w:p>
      <w:pPr>
        <w:pStyle w:val="6"/>
        <w:tabs>
          <w:tab w:val="left" w:pos="2110"/>
          <w:tab w:val="left" w:pos="8145"/>
        </w:tabs>
        <w:spacing w:line="268" w:lineRule="exact"/>
      </w:pPr>
      <w:r>
        <w:t>②将</w:t>
      </w:r>
      <w:r>
        <w:rPr>
          <w:spacing w:val="-3"/>
        </w:rPr>
        <w:t>开</w:t>
      </w:r>
      <w:r>
        <w:t>关</w:t>
      </w:r>
      <w:r>
        <w:rPr>
          <w:spacing w:val="-3"/>
        </w:rPr>
        <w:t>向</w:t>
      </w:r>
      <w:r>
        <w:rPr>
          <w:spacing w:val="-3"/>
          <w:u w:val="single"/>
        </w:rPr>
        <w:t xml:space="preserve"> </w:t>
      </w:r>
      <w:r>
        <w:rPr>
          <w:spacing w:val="-3"/>
          <w:u w:val="single"/>
        </w:rPr>
        <w:tab/>
      </w:r>
      <w:r>
        <w:t>（</w:t>
      </w:r>
      <w:r>
        <w:rPr>
          <w:spacing w:val="-3"/>
        </w:rPr>
        <w:t>填</w:t>
      </w:r>
      <w:r>
        <w:rPr>
          <w:rFonts w:ascii="Times New Roman" w:hAnsi="Times New Roman" w:eastAsia="Times New Roman"/>
        </w:rPr>
        <w:t>“c”</w:t>
      </w:r>
      <w:r>
        <w:rPr>
          <w:spacing w:val="-3"/>
        </w:rPr>
        <w:t>或</w:t>
      </w:r>
      <w:r>
        <w:rPr>
          <w:rFonts w:ascii="Times New Roman" w:hAnsi="Times New Roman" w:eastAsia="Times New Roman"/>
        </w:rPr>
        <w:t>“d”</w:t>
      </w:r>
      <w:r>
        <w:t>）端</w:t>
      </w:r>
      <w:r>
        <w:rPr>
          <w:spacing w:val="-3"/>
        </w:rPr>
        <w:t>闭</w:t>
      </w:r>
      <w:r>
        <w:t>合</w:t>
      </w:r>
      <w:r>
        <w:rPr>
          <w:spacing w:val="-3"/>
        </w:rPr>
        <w:t>，</w:t>
      </w:r>
      <w:r>
        <w:t>缓</w:t>
      </w:r>
      <w:r>
        <w:rPr>
          <w:spacing w:val="-3"/>
        </w:rPr>
        <w:t>慢</w:t>
      </w:r>
      <w:r>
        <w:t>移动</w:t>
      </w:r>
      <w:r>
        <w:rPr>
          <w:spacing w:val="-3"/>
        </w:rPr>
        <w:t>滑</w:t>
      </w:r>
      <w:r>
        <w:t>动变</w:t>
      </w:r>
      <w:r>
        <w:rPr>
          <w:spacing w:val="-3"/>
        </w:rPr>
        <w:t>阻</w:t>
      </w:r>
      <w:r>
        <w:t>器</w:t>
      </w:r>
      <w:r>
        <w:rPr>
          <w:spacing w:val="-3"/>
        </w:rPr>
        <w:t>的</w:t>
      </w:r>
      <w:r>
        <w:t>滑</w:t>
      </w:r>
      <w:r>
        <w:rPr>
          <w:spacing w:val="-3"/>
        </w:rPr>
        <w:t>片</w:t>
      </w:r>
      <w:r>
        <w:t>，</w:t>
      </w:r>
      <w:r>
        <w:rPr>
          <w:spacing w:val="-3"/>
        </w:rPr>
        <w:t>直</w:t>
      </w:r>
      <w:r>
        <w:t>至</w:t>
      </w:r>
      <w:r>
        <w:rPr>
          <w:u w:val="single"/>
        </w:rPr>
        <w:t xml:space="preserve"> </w:t>
      </w:r>
      <w:r>
        <w:rPr>
          <w:u w:val="single"/>
        </w:rPr>
        <w:tab/>
      </w:r>
      <w:r>
        <w:t>。</w:t>
      </w:r>
    </w:p>
    <w:p>
      <w:pPr>
        <w:pStyle w:val="6"/>
        <w:spacing w:before="91"/>
      </w:pPr>
      <w:r>
        <w:rPr>
          <w:rFonts w:ascii="Times New Roman" w:eastAsia="Times New Roman"/>
        </w:rPr>
        <w:t>(4)</w:t>
      </w:r>
      <w:r>
        <w:t>保持滑动变阻器滑片的位置不变，将开关向另一端闭合，报警系统即可正常使用。</w:t>
      </w:r>
    </w:p>
    <w:p>
      <w:pPr>
        <w:pStyle w:val="6"/>
        <w:spacing w:before="90" w:line="321" w:lineRule="auto"/>
        <w:ind w:left="218" w:right="240" w:firstLine="420"/>
      </w:pPr>
      <w:r>
        <w:rPr>
          <w:position w:val="2"/>
        </w:rPr>
        <w:t>【答案】</w:t>
      </w:r>
      <w:r>
        <w:rPr>
          <w:rFonts w:ascii="Times New Roman" w:hAnsi="Times New Roman" w:eastAsia="Times New Roman"/>
          <w:position w:val="2"/>
        </w:rPr>
        <w:t>(1)</w:t>
      </w:r>
      <w:r>
        <w:rPr>
          <w:position w:val="2"/>
        </w:rPr>
        <w:t>如图；</w:t>
      </w:r>
      <w:r>
        <w:rPr>
          <w:rFonts w:ascii="Times New Roman" w:hAnsi="Times New Roman" w:eastAsia="Times New Roman"/>
          <w:position w:val="2"/>
        </w:rPr>
        <w:t>(2)</w:t>
      </w:r>
      <w:r>
        <w:rPr>
          <w:rFonts w:ascii="Times New Roman" w:hAnsi="Times New Roman" w:eastAsia="Times New Roman"/>
          <w:i/>
          <w:position w:val="2"/>
        </w:rPr>
        <w:t>R</w:t>
      </w:r>
      <w:r>
        <w:rPr>
          <w:rFonts w:ascii="Times New Roman" w:hAnsi="Times New Roman" w:eastAsia="Times New Roman"/>
          <w:sz w:val="14"/>
        </w:rPr>
        <w:t>2</w:t>
      </w:r>
      <w:r>
        <w:rPr>
          <w:position w:val="2"/>
        </w:rPr>
        <w:t>；</w:t>
      </w:r>
      <w:r>
        <w:rPr>
          <w:rFonts w:ascii="Times New Roman" w:hAnsi="Times New Roman" w:eastAsia="Times New Roman"/>
          <w:position w:val="2"/>
        </w:rPr>
        <w:t>(3)</w:t>
      </w:r>
      <w:r>
        <w:rPr>
          <w:position w:val="2"/>
        </w:rPr>
        <w:t>①</w:t>
      </w:r>
      <w:r>
        <w:rPr>
          <w:rFonts w:ascii="Times New Roman" w:hAnsi="Times New Roman" w:eastAsia="Times New Roman"/>
          <w:position w:val="2"/>
        </w:rPr>
        <w:t>650.0</w:t>
      </w:r>
      <w:r>
        <w:rPr>
          <w:position w:val="2"/>
        </w:rPr>
        <w:t>，</w:t>
      </w:r>
      <w:r>
        <w:rPr>
          <w:rFonts w:ascii="Times New Roman" w:hAnsi="Times New Roman" w:eastAsia="Times New Roman"/>
          <w:position w:val="2"/>
        </w:rPr>
        <w:t>b</w:t>
      </w:r>
      <w:r>
        <w:rPr>
          <w:position w:val="2"/>
        </w:rPr>
        <w:t xml:space="preserve">，接通电源后，流过报警器的电流会超过 </w:t>
      </w:r>
      <w:r>
        <w:rPr>
          <w:rFonts w:ascii="Times New Roman" w:hAnsi="Times New Roman" w:eastAsia="Times New Roman"/>
          <w:position w:val="2"/>
        </w:rPr>
        <w:t>20mA</w:t>
      </w:r>
      <w:r>
        <w:rPr>
          <w:position w:val="2"/>
        </w:rPr>
        <w:t>，报警</w:t>
      </w:r>
      <w:r>
        <w:t>器可能损坏；②</w:t>
      </w:r>
      <w:r>
        <w:rPr>
          <w:rFonts w:ascii="Times New Roman" w:hAnsi="Times New Roman" w:eastAsia="Times New Roman"/>
        </w:rPr>
        <w:t>c</w:t>
      </w:r>
      <w:r>
        <w:t>，报警器开始报警</w:t>
      </w:r>
    </w:p>
    <w:p>
      <w:pPr>
        <w:pStyle w:val="6"/>
        <w:spacing w:before="38"/>
      </w:pPr>
      <w:r>
        <w:rPr>
          <w:rFonts w:ascii="Times New Roman" w:eastAsia="Times New Roman"/>
          <w:color w:val="FF0000"/>
        </w:rPr>
        <w:t xml:space="preserve">2017-23. </w:t>
      </w:r>
      <w:r>
        <w:t xml:space="preserve">某同学研究小灯泡的伏安特性，所使用的器材有：小灯泡 </w:t>
      </w:r>
      <w:r>
        <w:rPr>
          <w:rFonts w:ascii="Times New Roman" w:eastAsia="Times New Roman"/>
        </w:rPr>
        <w:t>L</w:t>
      </w:r>
      <w:r>
        <w:t xml:space="preserve">（额定电压 </w:t>
      </w:r>
      <w:r>
        <w:rPr>
          <w:rFonts w:ascii="Times New Roman" w:eastAsia="Times New Roman"/>
        </w:rPr>
        <w:t>3.8 V</w:t>
      </w:r>
      <w:r>
        <w:t>，额定电</w:t>
      </w:r>
    </w:p>
    <w:p>
      <w:pPr>
        <w:pStyle w:val="6"/>
        <w:spacing w:before="2"/>
        <w:ind w:left="218"/>
        <w:jc w:val="both"/>
        <w:rPr>
          <w:rFonts w:ascii="Times New Roman" w:hAnsi="Times New Roman" w:eastAsia="Times New Roman"/>
        </w:rPr>
      </w:pPr>
      <w:r>
        <w:pict>
          <v:group id="_x0000_s1748" o:spid="_x0000_s1748" o:spt="203" style="position:absolute;left:0pt;margin-left:338.75pt;margin-top:19.75pt;height:115.05pt;width:184.8pt;mso-position-horizontal-relative:page;z-index:251872256;mso-width-relative:page;mso-height-relative:page;" coordorigin="6776,396" coordsize="3696,2301">
            <o:lock v:ext="edit"/>
            <v:shape id="_x0000_s1749" o:spid="_x0000_s1749" o:spt="75" type="#_x0000_t75" style="position:absolute;left:7373;top:442;height:1730;width:3099;" filled="f" stroked="f" coordsize="21600,21600">
              <v:path/>
              <v:fill on="f" focussize="0,0"/>
              <v:stroke on="f"/>
              <v:imagedata r:id="rId109" o:title=""/>
              <o:lock v:ext="edit" aspectratio="t"/>
            </v:shape>
            <v:shape id="_x0000_s1750" o:spid="_x0000_s1750" o:spt="75" type="#_x0000_t75" style="position:absolute;left:6776;top:395;height:2301;width:3539;" filled="f" stroked="f" coordsize="21600,21600">
              <v:path/>
              <v:fill on="f" focussize="0,0"/>
              <v:stroke on="f"/>
              <v:imagedata r:id="rId110" o:title=""/>
              <o:lock v:ext="edit" aspectratio="t"/>
            </v:shape>
          </v:group>
        </w:pict>
      </w:r>
      <w:r>
        <w:rPr>
          <w:w w:val="100"/>
        </w:rPr>
        <w:t>流</w:t>
      </w:r>
      <w:r>
        <w:rPr>
          <w:spacing w:val="-53"/>
        </w:rPr>
        <w:t xml:space="preserve"> </w:t>
      </w:r>
      <w:r>
        <w:rPr>
          <w:rFonts w:ascii="Times New Roman" w:hAnsi="Times New Roman" w:eastAsia="Times New Roman"/>
          <w:w w:val="100"/>
        </w:rPr>
        <w:t>0.32</w:t>
      </w:r>
      <w:r>
        <w:rPr>
          <w:rFonts w:ascii="Times New Roman" w:hAnsi="Times New Roman" w:eastAsia="Times New Roman"/>
          <w:spacing w:val="-15"/>
        </w:rPr>
        <w:t xml:space="preserve"> </w:t>
      </w:r>
      <w:r>
        <w:rPr>
          <w:rFonts w:ascii="Times New Roman" w:hAnsi="Times New Roman" w:eastAsia="Times New Roman"/>
          <w:spacing w:val="1"/>
          <w:w w:val="100"/>
        </w:rPr>
        <w:t>A</w:t>
      </w:r>
      <w:r>
        <w:rPr>
          <w:spacing w:val="-108"/>
          <w:w w:val="100"/>
        </w:rPr>
        <w:t>）</w:t>
      </w:r>
      <w:r>
        <w:rPr>
          <w:spacing w:val="-20"/>
          <w:w w:val="100"/>
        </w:rPr>
        <w:t>；电压表</w:t>
      </w:r>
      <w:r>
        <w:rPr>
          <w:spacing w:val="-228"/>
          <w:w w:val="99"/>
          <w:position w:val="-3"/>
          <w:sz w:val="31"/>
        </w:rPr>
        <w:t>○</w:t>
      </w:r>
      <w:r>
        <w:rPr>
          <w:rFonts w:ascii="Times New Roman" w:hAnsi="Times New Roman" w:eastAsia="Times New Roman"/>
          <w:w w:val="100"/>
        </w:rPr>
        <w:t>V</w:t>
      </w:r>
      <w:r>
        <w:rPr>
          <w:rFonts w:ascii="Times New Roman" w:hAnsi="Times New Roman" w:eastAsia="Times New Roman"/>
          <w:spacing w:val="-30"/>
        </w:rPr>
        <w:t xml:space="preserve"> </w:t>
      </w:r>
      <w:r>
        <w:rPr>
          <w:w w:val="100"/>
        </w:rPr>
        <w:t>（</w:t>
      </w:r>
      <w:r>
        <w:rPr>
          <w:spacing w:val="-2"/>
          <w:w w:val="100"/>
        </w:rPr>
        <w:t>量程</w:t>
      </w:r>
      <w:r>
        <w:rPr>
          <w:spacing w:val="-53"/>
        </w:rPr>
        <w:t xml:space="preserve"> </w:t>
      </w:r>
      <w:r>
        <w:rPr>
          <w:rFonts w:ascii="Times New Roman" w:hAnsi="Times New Roman" w:eastAsia="Times New Roman"/>
          <w:w w:val="100"/>
        </w:rPr>
        <w:t>3</w:t>
      </w:r>
      <w:r>
        <w:rPr>
          <w:rFonts w:ascii="Times New Roman" w:hAnsi="Times New Roman" w:eastAsia="Times New Roman"/>
          <w:spacing w:val="-7"/>
        </w:rPr>
        <w:t xml:space="preserve"> </w:t>
      </w:r>
      <w:r>
        <w:rPr>
          <w:rFonts w:ascii="Times New Roman" w:hAnsi="Times New Roman" w:eastAsia="Times New Roman"/>
          <w:spacing w:val="1"/>
          <w:w w:val="100"/>
        </w:rPr>
        <w:t>V</w:t>
      </w:r>
      <w:r>
        <w:rPr>
          <w:spacing w:val="-24"/>
          <w:w w:val="100"/>
        </w:rPr>
        <w:t>，内阻</w:t>
      </w:r>
      <w:r>
        <w:rPr>
          <w:spacing w:val="-55"/>
        </w:rPr>
        <w:t xml:space="preserve"> </w:t>
      </w:r>
      <w:r>
        <w:rPr>
          <w:rFonts w:ascii="Times New Roman" w:hAnsi="Times New Roman" w:eastAsia="Times New Roman"/>
          <w:w w:val="100"/>
        </w:rPr>
        <w:t>3</w:t>
      </w:r>
      <w:r>
        <w:rPr>
          <w:rFonts w:ascii="Times New Roman" w:hAnsi="Times New Roman" w:eastAsia="Times New Roman"/>
        </w:rPr>
        <w:t xml:space="preserve"> </w:t>
      </w:r>
      <w:r>
        <w:rPr>
          <w:rFonts w:ascii="Times New Roman" w:hAnsi="Times New Roman" w:eastAsia="Times New Roman"/>
          <w:w w:val="100"/>
        </w:rPr>
        <w:t>k</w:t>
      </w:r>
      <w:r>
        <w:rPr>
          <w:rFonts w:ascii="Times New Roman" w:hAnsi="Times New Roman" w:eastAsia="Times New Roman"/>
          <w:spacing w:val="-1"/>
          <w:w w:val="100"/>
        </w:rPr>
        <w:t>Ω</w:t>
      </w:r>
      <w:r>
        <w:rPr>
          <w:spacing w:val="-108"/>
          <w:w w:val="100"/>
        </w:rPr>
        <w:t>）</w:t>
      </w:r>
      <w:r>
        <w:rPr>
          <w:spacing w:val="-20"/>
          <w:w w:val="100"/>
        </w:rPr>
        <w:t>；电流表</w:t>
      </w:r>
      <w:r>
        <w:rPr>
          <w:spacing w:val="-228"/>
          <w:w w:val="99"/>
          <w:position w:val="-3"/>
          <w:sz w:val="31"/>
        </w:rPr>
        <w:t>○</w:t>
      </w:r>
      <w:r>
        <w:rPr>
          <w:rFonts w:ascii="Times New Roman" w:hAnsi="Times New Roman" w:eastAsia="Times New Roman"/>
          <w:w w:val="100"/>
        </w:rPr>
        <w:t>A</w:t>
      </w:r>
    </w:p>
    <w:p>
      <w:pPr>
        <w:pStyle w:val="6"/>
        <w:spacing w:before="132" w:line="357" w:lineRule="auto"/>
        <w:ind w:left="218" w:right="4143"/>
        <w:jc w:val="both"/>
      </w:pPr>
      <w:r>
        <w:rPr>
          <w:w w:val="100"/>
          <w:position w:val="2"/>
        </w:rPr>
        <w:t>（</w:t>
      </w:r>
      <w:r>
        <w:rPr>
          <w:spacing w:val="-2"/>
          <w:w w:val="100"/>
          <w:position w:val="2"/>
        </w:rPr>
        <w:t>量程</w:t>
      </w:r>
      <w:r>
        <w:rPr>
          <w:spacing w:val="-53"/>
          <w:position w:val="2"/>
        </w:rPr>
        <w:t xml:space="preserve"> </w:t>
      </w:r>
      <w:r>
        <w:rPr>
          <w:rFonts w:ascii="Times New Roman" w:hAnsi="Times New Roman" w:eastAsia="Times New Roman"/>
          <w:w w:val="100"/>
          <w:position w:val="2"/>
        </w:rPr>
        <w:t>0.5</w:t>
      </w:r>
      <w:r>
        <w:rPr>
          <w:rFonts w:ascii="Times New Roman" w:hAnsi="Times New Roman" w:eastAsia="Times New Roman"/>
          <w:spacing w:val="-15"/>
          <w:position w:val="2"/>
        </w:rPr>
        <w:t xml:space="preserve"> </w:t>
      </w:r>
      <w:r>
        <w:rPr>
          <w:rFonts w:ascii="Times New Roman" w:hAnsi="Times New Roman" w:eastAsia="Times New Roman"/>
          <w:spacing w:val="1"/>
          <w:w w:val="100"/>
          <w:position w:val="2"/>
        </w:rPr>
        <w:t>A</w:t>
      </w:r>
      <w:r>
        <w:rPr>
          <w:spacing w:val="-12"/>
          <w:w w:val="100"/>
          <w:position w:val="2"/>
        </w:rPr>
        <w:t>，内阻</w:t>
      </w:r>
      <w:r>
        <w:rPr>
          <w:spacing w:val="-55"/>
          <w:position w:val="2"/>
        </w:rPr>
        <w:t xml:space="preserve"> </w:t>
      </w:r>
      <w:r>
        <w:rPr>
          <w:rFonts w:ascii="Times New Roman" w:hAnsi="Times New Roman" w:eastAsia="Times New Roman"/>
          <w:w w:val="100"/>
          <w:position w:val="2"/>
        </w:rPr>
        <w:t>0.5</w:t>
      </w:r>
      <w:r>
        <w:rPr>
          <w:rFonts w:ascii="Times New Roman" w:hAnsi="Times New Roman" w:eastAsia="Times New Roman"/>
          <w:position w:val="2"/>
        </w:rPr>
        <w:t xml:space="preserve"> </w:t>
      </w:r>
      <w:r>
        <w:rPr>
          <w:rFonts w:ascii="Times New Roman" w:hAnsi="Times New Roman" w:eastAsia="Times New Roman"/>
          <w:spacing w:val="-1"/>
          <w:w w:val="100"/>
          <w:position w:val="2"/>
        </w:rPr>
        <w:t>Ω</w:t>
      </w:r>
      <w:r>
        <w:rPr>
          <w:spacing w:val="-108"/>
          <w:w w:val="100"/>
          <w:position w:val="2"/>
        </w:rPr>
        <w:t>）</w:t>
      </w:r>
      <w:r>
        <w:rPr>
          <w:spacing w:val="-8"/>
          <w:w w:val="100"/>
          <w:position w:val="2"/>
        </w:rPr>
        <w:t>；固定电阻</w:t>
      </w:r>
      <w:r>
        <w:rPr>
          <w:spacing w:val="-55"/>
          <w:position w:val="2"/>
        </w:rPr>
        <w:t xml:space="preserve"> </w:t>
      </w:r>
      <w:r>
        <w:rPr>
          <w:rFonts w:ascii="Times New Roman" w:hAnsi="Times New Roman" w:eastAsia="Times New Roman"/>
          <w:i/>
          <w:w w:val="100"/>
          <w:position w:val="2"/>
        </w:rPr>
        <w:t>R</w:t>
      </w:r>
      <w:r>
        <w:rPr>
          <w:rFonts w:ascii="Times New Roman" w:hAnsi="Times New Roman" w:eastAsia="Times New Roman"/>
          <w:spacing w:val="-32"/>
          <w:w w:val="99"/>
          <w:sz w:val="14"/>
        </w:rPr>
        <w:t>0</w:t>
      </w:r>
      <w:r>
        <w:rPr>
          <w:spacing w:val="-3"/>
          <w:w w:val="100"/>
          <w:position w:val="2"/>
        </w:rPr>
        <w:t>（</w:t>
      </w:r>
      <w:r>
        <w:rPr>
          <w:w w:val="100"/>
          <w:position w:val="2"/>
        </w:rPr>
        <w:t>阻值</w:t>
      </w:r>
      <w:r>
        <w:rPr>
          <w:spacing w:val="-55"/>
          <w:position w:val="2"/>
        </w:rPr>
        <w:t xml:space="preserve"> </w:t>
      </w:r>
      <w:r>
        <w:rPr>
          <w:rFonts w:ascii="Times New Roman" w:hAnsi="Times New Roman" w:eastAsia="Times New Roman"/>
          <w:w w:val="100"/>
          <w:position w:val="2"/>
        </w:rPr>
        <w:t>1</w:t>
      </w:r>
      <w:r>
        <w:rPr>
          <w:rFonts w:ascii="Times New Roman" w:hAnsi="Times New Roman" w:eastAsia="Times New Roman"/>
          <w:position w:val="2"/>
        </w:rPr>
        <w:t xml:space="preserve"> </w:t>
      </w:r>
      <w:r>
        <w:rPr>
          <w:rFonts w:ascii="Times New Roman" w:hAnsi="Times New Roman" w:eastAsia="Times New Roman"/>
          <w:w w:val="100"/>
          <w:position w:val="2"/>
        </w:rPr>
        <w:t>000</w:t>
      </w:r>
      <w:r>
        <w:rPr>
          <w:rFonts w:ascii="Times New Roman" w:hAnsi="Times New Roman" w:eastAsia="Times New Roman"/>
          <w:spacing w:val="-3"/>
          <w:position w:val="2"/>
        </w:rPr>
        <w:t xml:space="preserve"> </w:t>
      </w:r>
      <w:r>
        <w:rPr>
          <w:rFonts w:ascii="Times New Roman" w:hAnsi="Times New Roman" w:eastAsia="Times New Roman"/>
          <w:spacing w:val="-2"/>
          <w:w w:val="100"/>
          <w:position w:val="2"/>
        </w:rPr>
        <w:t>Ω</w:t>
      </w:r>
      <w:r>
        <w:rPr>
          <w:spacing w:val="-108"/>
          <w:w w:val="100"/>
          <w:position w:val="2"/>
        </w:rPr>
        <w:t>）；</w:t>
      </w:r>
      <w:r>
        <w:rPr>
          <w:spacing w:val="-2"/>
          <w:w w:val="100"/>
        </w:rPr>
        <w:t>滑动变阻器</w:t>
      </w:r>
      <w:r>
        <w:rPr>
          <w:spacing w:val="-53"/>
        </w:rPr>
        <w:t xml:space="preserve"> </w:t>
      </w:r>
      <w:r>
        <w:rPr>
          <w:rFonts w:ascii="Times New Roman" w:hAnsi="Times New Roman" w:eastAsia="Times New Roman"/>
          <w:i/>
          <w:spacing w:val="-2"/>
          <w:w w:val="100"/>
        </w:rPr>
        <w:t>R</w:t>
      </w:r>
      <w:r>
        <w:rPr>
          <w:w w:val="100"/>
        </w:rPr>
        <w:t>（</w:t>
      </w:r>
      <w:r>
        <w:rPr>
          <w:spacing w:val="-2"/>
          <w:w w:val="100"/>
        </w:rPr>
        <w:t>阻值</w:t>
      </w:r>
      <w:r>
        <w:rPr>
          <w:spacing w:val="-52"/>
        </w:rPr>
        <w:t xml:space="preserve"> </w:t>
      </w:r>
      <w:r>
        <w:rPr>
          <w:rFonts w:ascii="Times New Roman" w:hAnsi="Times New Roman" w:eastAsia="Times New Roman"/>
          <w:spacing w:val="-3"/>
          <w:w w:val="100"/>
        </w:rPr>
        <w:t>0</w:t>
      </w:r>
      <w:r>
        <w:rPr>
          <w:rFonts w:ascii="Times New Roman" w:hAnsi="Times New Roman" w:eastAsia="Times New Roman"/>
          <w:w w:val="100"/>
        </w:rPr>
        <w:t>~9.0</w:t>
      </w:r>
      <w:r>
        <w:rPr>
          <w:rFonts w:ascii="Times New Roman" w:hAnsi="Times New Roman" w:eastAsia="Times New Roman"/>
          <w:spacing w:val="16"/>
        </w:rPr>
        <w:t xml:space="preserve"> </w:t>
      </w:r>
      <w:r>
        <w:rPr>
          <w:rFonts w:ascii="Times New Roman" w:hAnsi="Times New Roman" w:eastAsia="Times New Roman"/>
          <w:spacing w:val="-1"/>
          <w:w w:val="100"/>
        </w:rPr>
        <w:t>Ω</w:t>
      </w:r>
      <w:r>
        <w:rPr>
          <w:spacing w:val="-106"/>
          <w:w w:val="100"/>
        </w:rPr>
        <w:t>）</w:t>
      </w:r>
      <w:r>
        <w:rPr>
          <w:spacing w:val="-2"/>
          <w:w w:val="100"/>
        </w:rPr>
        <w:t>；电源</w:t>
      </w:r>
      <w:r>
        <w:rPr>
          <w:spacing w:val="-55"/>
        </w:rPr>
        <w:t xml:space="preserve"> </w:t>
      </w:r>
      <w:r>
        <w:rPr>
          <w:rFonts w:ascii="Times New Roman" w:hAnsi="Times New Roman" w:eastAsia="Times New Roman"/>
          <w:i/>
          <w:w w:val="100"/>
        </w:rPr>
        <w:t>E</w:t>
      </w:r>
      <w:r>
        <w:rPr>
          <w:spacing w:val="-3"/>
          <w:w w:val="100"/>
        </w:rPr>
        <w:t>（</w:t>
      </w:r>
      <w:r>
        <w:rPr>
          <w:spacing w:val="-2"/>
          <w:w w:val="100"/>
        </w:rPr>
        <w:t>电动势</w:t>
      </w:r>
      <w:r>
        <w:rPr>
          <w:spacing w:val="-52"/>
        </w:rPr>
        <w:t xml:space="preserve"> </w:t>
      </w:r>
      <w:r>
        <w:rPr>
          <w:rFonts w:ascii="Times New Roman" w:hAnsi="Times New Roman" w:eastAsia="Times New Roman"/>
          <w:w w:val="100"/>
        </w:rPr>
        <w:t>5</w:t>
      </w:r>
      <w:r>
        <w:rPr>
          <w:rFonts w:ascii="Times New Roman" w:hAnsi="Times New Roman" w:eastAsia="Times New Roman"/>
          <w:spacing w:val="16"/>
        </w:rPr>
        <w:t xml:space="preserve"> </w:t>
      </w:r>
      <w:r>
        <w:rPr>
          <w:rFonts w:ascii="Times New Roman" w:hAnsi="Times New Roman" w:eastAsia="Times New Roman"/>
          <w:spacing w:val="-2"/>
          <w:w w:val="100"/>
        </w:rPr>
        <w:t>V</w:t>
      </w:r>
      <w:r>
        <w:rPr>
          <w:w w:val="100"/>
        </w:rPr>
        <w:t>，内</w:t>
      </w:r>
      <w:r>
        <w:rPr>
          <w:spacing w:val="-1"/>
          <w:w w:val="100"/>
        </w:rPr>
        <w:t>阻不计</w:t>
      </w:r>
      <w:r>
        <w:rPr>
          <w:spacing w:val="-106"/>
          <w:w w:val="100"/>
        </w:rPr>
        <w:t>）</w:t>
      </w:r>
      <w:r>
        <w:rPr>
          <w:spacing w:val="-2"/>
          <w:w w:val="100"/>
        </w:rPr>
        <w:t>；开关</w:t>
      </w:r>
      <w:r>
        <w:rPr>
          <w:spacing w:val="-55"/>
        </w:rPr>
        <w:t xml:space="preserve"> </w:t>
      </w:r>
      <w:r>
        <w:rPr>
          <w:rFonts w:ascii="Times New Roman" w:hAnsi="Times New Roman" w:eastAsia="Times New Roman"/>
          <w:w w:val="100"/>
        </w:rPr>
        <w:t>S</w:t>
      </w:r>
      <w:r>
        <w:rPr>
          <w:spacing w:val="-3"/>
          <w:w w:val="100"/>
        </w:rPr>
        <w:t>；导线若干。</w:t>
      </w:r>
    </w:p>
    <w:p>
      <w:pPr>
        <w:pStyle w:val="10"/>
        <w:numPr>
          <w:ilvl w:val="0"/>
          <w:numId w:val="36"/>
        </w:numPr>
        <w:tabs>
          <w:tab w:val="left" w:pos="1168"/>
        </w:tabs>
        <w:spacing w:before="0" w:after="0" w:line="357" w:lineRule="auto"/>
        <w:ind w:left="218" w:right="4145" w:firstLine="420"/>
        <w:jc w:val="left"/>
        <w:rPr>
          <w:sz w:val="21"/>
        </w:rPr>
      </w:pPr>
      <w:r>
        <w:rPr>
          <w:spacing w:val="-6"/>
          <w:sz w:val="21"/>
        </w:rPr>
        <w:t xml:space="preserve">实验要求能够实现在 </w:t>
      </w:r>
      <w:r>
        <w:rPr>
          <w:rFonts w:ascii="Times New Roman" w:eastAsia="Times New Roman"/>
          <w:sz w:val="21"/>
        </w:rPr>
        <w:t>0~3.8</w:t>
      </w:r>
      <w:r>
        <w:rPr>
          <w:rFonts w:ascii="Times New Roman" w:eastAsia="Times New Roman"/>
          <w:spacing w:val="6"/>
          <w:sz w:val="21"/>
        </w:rPr>
        <w:t xml:space="preserve"> </w:t>
      </w:r>
      <w:r>
        <w:rPr>
          <w:rFonts w:ascii="Times New Roman" w:eastAsia="Times New Roman"/>
          <w:sz w:val="21"/>
        </w:rPr>
        <w:t>V</w:t>
      </w:r>
      <w:r>
        <w:rPr>
          <w:rFonts w:ascii="Times New Roman" w:eastAsia="Times New Roman"/>
          <w:spacing w:val="21"/>
          <w:sz w:val="21"/>
        </w:rPr>
        <w:t xml:space="preserve"> </w:t>
      </w:r>
      <w:r>
        <w:rPr>
          <w:spacing w:val="-3"/>
          <w:sz w:val="21"/>
        </w:rPr>
        <w:t>的范围内对小灯泡的电压进行测量，画出实验电路原理图。</w:t>
      </w:r>
    </w:p>
    <w:p>
      <w:pPr>
        <w:pStyle w:val="10"/>
        <w:numPr>
          <w:ilvl w:val="0"/>
          <w:numId w:val="36"/>
        </w:numPr>
        <w:tabs>
          <w:tab w:val="left" w:pos="1168"/>
        </w:tabs>
        <w:spacing w:before="0" w:after="0" w:line="266" w:lineRule="exact"/>
        <w:ind w:left="1167" w:right="0" w:hanging="530"/>
        <w:jc w:val="left"/>
        <w:rPr>
          <w:sz w:val="21"/>
        </w:rPr>
      </w:pPr>
      <w:r>
        <w:rPr>
          <w:spacing w:val="-7"/>
          <w:sz w:val="21"/>
        </w:rPr>
        <w:t>实验测得该小灯泡伏安特性曲线如图</w:t>
      </w:r>
      <w:r>
        <w:rPr>
          <w:spacing w:val="-20"/>
          <w:sz w:val="21"/>
        </w:rPr>
        <w:t>（</w:t>
      </w:r>
      <w:r>
        <w:rPr>
          <w:rFonts w:ascii="Times New Roman" w:eastAsia="Times New Roman"/>
          <w:spacing w:val="-20"/>
          <w:sz w:val="21"/>
        </w:rPr>
        <w:t>a</w:t>
      </w:r>
      <w:r>
        <w:rPr>
          <w:spacing w:val="-20"/>
          <w:sz w:val="21"/>
        </w:rPr>
        <w:t>）</w:t>
      </w:r>
      <w:r>
        <w:rPr>
          <w:spacing w:val="-2"/>
          <w:sz w:val="21"/>
        </w:rPr>
        <w:t>所示。</w:t>
      </w:r>
    </w:p>
    <w:p>
      <w:pPr>
        <w:pStyle w:val="6"/>
        <w:tabs>
          <w:tab w:val="left" w:pos="1481"/>
          <w:tab w:val="left" w:pos="5720"/>
        </w:tabs>
        <w:spacing w:before="131" w:line="357" w:lineRule="auto"/>
        <w:ind w:left="218" w:right="251" w:firstLine="420"/>
      </w:pPr>
      <w:r>
        <w:rPr>
          <w:w w:val="100"/>
        </w:rPr>
        <w:t>由实</w:t>
      </w:r>
      <w:r>
        <w:rPr>
          <w:spacing w:val="-3"/>
          <w:w w:val="100"/>
        </w:rPr>
        <w:t>验</w:t>
      </w:r>
      <w:r>
        <w:rPr>
          <w:w w:val="100"/>
        </w:rPr>
        <w:t>曲</w:t>
      </w:r>
      <w:r>
        <w:rPr>
          <w:spacing w:val="-3"/>
          <w:w w:val="100"/>
        </w:rPr>
        <w:t>线</w:t>
      </w:r>
      <w:r>
        <w:rPr>
          <w:w w:val="100"/>
        </w:rPr>
        <w:t>可</w:t>
      </w:r>
      <w:r>
        <w:rPr>
          <w:spacing w:val="-3"/>
          <w:w w:val="100"/>
        </w:rPr>
        <w:t>知</w:t>
      </w:r>
      <w:r>
        <w:rPr>
          <w:spacing w:val="-34"/>
          <w:w w:val="100"/>
        </w:rPr>
        <w:t>，</w:t>
      </w:r>
      <w:r>
        <w:rPr>
          <w:spacing w:val="-3"/>
          <w:w w:val="100"/>
        </w:rPr>
        <w:t>随</w:t>
      </w:r>
      <w:r>
        <w:rPr>
          <w:w w:val="100"/>
        </w:rPr>
        <w:t>着</w:t>
      </w:r>
      <w:r>
        <w:rPr>
          <w:spacing w:val="-3"/>
          <w:w w:val="100"/>
        </w:rPr>
        <w:t>电</w:t>
      </w:r>
      <w:r>
        <w:rPr>
          <w:w w:val="100"/>
        </w:rPr>
        <w:t>流的</w:t>
      </w:r>
      <w:r>
        <w:rPr>
          <w:spacing w:val="-3"/>
          <w:w w:val="100"/>
        </w:rPr>
        <w:t>增</w:t>
      </w:r>
      <w:r>
        <w:rPr>
          <w:w w:val="100"/>
        </w:rPr>
        <w:t>加</w:t>
      </w:r>
      <w:r>
        <w:rPr>
          <w:spacing w:val="-3"/>
          <w:w w:val="100"/>
        </w:rPr>
        <w:t>小</w:t>
      </w:r>
      <w:r>
        <w:rPr>
          <w:w w:val="100"/>
        </w:rPr>
        <w:t>灯</w:t>
      </w:r>
      <w:r>
        <w:rPr>
          <w:spacing w:val="-3"/>
          <w:w w:val="100"/>
        </w:rPr>
        <w:t>泡</w:t>
      </w:r>
      <w:r>
        <w:rPr>
          <w:w w:val="100"/>
        </w:rPr>
        <w:t>的</w:t>
      </w:r>
      <w:r>
        <w:rPr>
          <w:spacing w:val="-3"/>
          <w:w w:val="100"/>
        </w:rPr>
        <w:t>电</w:t>
      </w:r>
      <w:r>
        <w:rPr>
          <w:w w:val="100"/>
        </w:rPr>
        <w:t>阻</w:t>
      </w:r>
      <w:r>
        <w:rPr>
          <w:rFonts w:ascii="Times New Roman" w:hAnsi="Times New Roman" w:eastAsia="Times New Roman"/>
          <w:w w:val="100"/>
          <w:u w:val="single"/>
        </w:rPr>
        <w:t xml:space="preserve"> </w:t>
      </w:r>
      <w:r>
        <w:rPr>
          <w:rFonts w:ascii="Times New Roman" w:hAnsi="Times New Roman" w:eastAsia="Times New Roman"/>
          <w:u w:val="single"/>
        </w:rPr>
        <w:tab/>
      </w:r>
      <w:r>
        <w:rPr>
          <w:spacing w:val="-3"/>
          <w:w w:val="100"/>
        </w:rPr>
        <w:t>（</w:t>
      </w:r>
      <w:r>
        <w:rPr>
          <w:w w:val="100"/>
        </w:rPr>
        <w:t>填</w:t>
      </w:r>
      <w:r>
        <w:rPr>
          <w:rFonts w:ascii="Times New Roman" w:hAnsi="Times New Roman" w:eastAsia="Times New Roman"/>
          <w:spacing w:val="-1"/>
          <w:w w:val="100"/>
        </w:rPr>
        <w:t>“</w:t>
      </w:r>
      <w:r>
        <w:rPr>
          <w:spacing w:val="-3"/>
          <w:w w:val="100"/>
        </w:rPr>
        <w:t>增</w:t>
      </w:r>
      <w:r>
        <w:rPr>
          <w:w w:val="100"/>
        </w:rPr>
        <w:t>大</w:t>
      </w:r>
      <w:r>
        <w:rPr>
          <w:rFonts w:ascii="Times New Roman" w:hAnsi="Times New Roman" w:eastAsia="Times New Roman"/>
          <w:spacing w:val="-1"/>
          <w:w w:val="100"/>
        </w:rPr>
        <w:t>”</w:t>
      </w:r>
      <w:r>
        <w:rPr>
          <w:rFonts w:ascii="Times New Roman" w:hAnsi="Times New Roman" w:eastAsia="Times New Roman"/>
          <w:spacing w:val="-3"/>
          <w:w w:val="100"/>
        </w:rPr>
        <w:t>“</w:t>
      </w:r>
      <w:r>
        <w:rPr>
          <w:w w:val="100"/>
        </w:rPr>
        <w:t>不变</w:t>
      </w:r>
      <w:r>
        <w:rPr>
          <w:rFonts w:ascii="Times New Roman" w:hAnsi="Times New Roman" w:eastAsia="Times New Roman"/>
          <w:spacing w:val="-3"/>
          <w:w w:val="100"/>
        </w:rPr>
        <w:t>”</w:t>
      </w:r>
      <w:r>
        <w:rPr>
          <w:w w:val="100"/>
        </w:rPr>
        <w:t>或</w:t>
      </w:r>
      <w:r>
        <w:rPr>
          <w:rFonts w:ascii="Times New Roman" w:hAnsi="Times New Roman" w:eastAsia="Times New Roman"/>
          <w:spacing w:val="-3"/>
          <w:w w:val="100"/>
        </w:rPr>
        <w:t>“</w:t>
      </w:r>
      <w:r>
        <w:rPr>
          <w:w w:val="100"/>
        </w:rPr>
        <w:t>减小</w:t>
      </w:r>
      <w:r>
        <w:rPr>
          <w:rFonts w:ascii="Times New Roman" w:hAnsi="Times New Roman" w:eastAsia="Times New Roman"/>
          <w:spacing w:val="-1"/>
          <w:w w:val="100"/>
        </w:rPr>
        <w:t>”</w:t>
      </w:r>
      <w:r>
        <w:rPr>
          <w:spacing w:val="-108"/>
          <w:w w:val="100"/>
        </w:rPr>
        <w:t>）</w:t>
      </w:r>
      <w:r>
        <w:rPr>
          <w:spacing w:val="-34"/>
          <w:w w:val="100"/>
        </w:rPr>
        <w:t>，</w:t>
      </w:r>
      <w:r>
        <w:rPr>
          <w:spacing w:val="-3"/>
          <w:w w:val="100"/>
        </w:rPr>
        <w:t>灯</w:t>
      </w:r>
      <w:r>
        <w:rPr>
          <w:w w:val="100"/>
        </w:rPr>
        <w:t>丝</w:t>
      </w:r>
      <w:r>
        <w:rPr>
          <w:spacing w:val="-3"/>
          <w:w w:val="100"/>
        </w:rPr>
        <w:t>的</w:t>
      </w:r>
      <w:r>
        <w:rPr>
          <w:w w:val="100"/>
        </w:rPr>
        <w:t>电阻率</w:t>
      </w:r>
      <w:r>
        <w:rPr>
          <w:rFonts w:ascii="Times New Roman" w:hAnsi="Times New Roman" w:eastAsia="Times New Roman"/>
          <w:w w:val="100"/>
          <w:u w:val="single"/>
        </w:rPr>
        <w:t xml:space="preserve"> </w:t>
      </w:r>
      <w:r>
        <w:rPr>
          <w:rFonts w:ascii="Times New Roman" w:hAnsi="Times New Roman" w:eastAsia="Times New Roman"/>
          <w:u w:val="single"/>
        </w:rPr>
        <w:tab/>
      </w:r>
      <w:r>
        <w:rPr>
          <w:spacing w:val="-3"/>
          <w:w w:val="100"/>
        </w:rPr>
        <w:t>（</w:t>
      </w:r>
      <w:r>
        <w:rPr>
          <w:w w:val="100"/>
        </w:rPr>
        <w:t>填</w:t>
      </w:r>
      <w:r>
        <w:rPr>
          <w:rFonts w:ascii="Times New Roman" w:hAnsi="Times New Roman" w:eastAsia="Times New Roman"/>
          <w:spacing w:val="-3"/>
          <w:w w:val="100"/>
        </w:rPr>
        <w:t>“</w:t>
      </w:r>
      <w:r>
        <w:rPr>
          <w:w w:val="100"/>
        </w:rPr>
        <w:t>增大</w:t>
      </w:r>
      <w:r>
        <w:rPr>
          <w:rFonts w:ascii="Times New Roman" w:hAnsi="Times New Roman" w:eastAsia="Times New Roman"/>
          <w:spacing w:val="-1"/>
          <w:w w:val="100"/>
        </w:rPr>
        <w:t>”</w:t>
      </w:r>
      <w:r>
        <w:rPr>
          <w:rFonts w:ascii="Times New Roman" w:hAnsi="Times New Roman" w:eastAsia="Times New Roman"/>
          <w:spacing w:val="-3"/>
          <w:w w:val="100"/>
        </w:rPr>
        <w:t>“</w:t>
      </w:r>
      <w:r>
        <w:rPr>
          <w:w w:val="100"/>
        </w:rPr>
        <w:t>不变</w:t>
      </w:r>
      <w:r>
        <w:rPr>
          <w:rFonts w:ascii="Times New Roman" w:hAnsi="Times New Roman" w:eastAsia="Times New Roman"/>
          <w:spacing w:val="-3"/>
          <w:w w:val="100"/>
        </w:rPr>
        <w:t>”</w:t>
      </w:r>
      <w:r>
        <w:rPr>
          <w:w w:val="100"/>
        </w:rPr>
        <w:t>或</w:t>
      </w:r>
      <w:r>
        <w:rPr>
          <w:rFonts w:ascii="Times New Roman" w:hAnsi="Times New Roman" w:eastAsia="Times New Roman"/>
          <w:spacing w:val="-1"/>
          <w:w w:val="100"/>
        </w:rPr>
        <w:t>“</w:t>
      </w:r>
      <w:r>
        <w:rPr>
          <w:spacing w:val="-3"/>
          <w:w w:val="100"/>
        </w:rPr>
        <w:t>减</w:t>
      </w:r>
      <w:r>
        <w:rPr>
          <w:w w:val="100"/>
        </w:rPr>
        <w:t>小</w:t>
      </w:r>
      <w:r>
        <w:rPr>
          <w:rFonts w:ascii="Times New Roman" w:hAnsi="Times New Roman" w:eastAsia="Times New Roman"/>
          <w:spacing w:val="-1"/>
          <w:w w:val="100"/>
        </w:rPr>
        <w:t>”</w:t>
      </w:r>
      <w:r>
        <w:rPr>
          <w:spacing w:val="-108"/>
          <w:w w:val="100"/>
        </w:rPr>
        <w:t>）。</w:t>
      </w:r>
    </w:p>
    <w:p>
      <w:pPr>
        <w:pStyle w:val="10"/>
        <w:numPr>
          <w:ilvl w:val="0"/>
          <w:numId w:val="36"/>
        </w:numPr>
        <w:tabs>
          <w:tab w:val="left" w:pos="1168"/>
        </w:tabs>
        <w:spacing w:before="0" w:after="0" w:line="266" w:lineRule="exact"/>
        <w:ind w:left="1167" w:right="0" w:hanging="530"/>
        <w:jc w:val="left"/>
        <w:rPr>
          <w:sz w:val="21"/>
        </w:rPr>
      </w:pPr>
      <w:r>
        <w:rPr>
          <w:spacing w:val="-11"/>
          <w:position w:val="2"/>
          <w:sz w:val="21"/>
        </w:rPr>
        <w:t xml:space="preserve">用另一电源 </w:t>
      </w:r>
      <w:r>
        <w:rPr>
          <w:rFonts w:ascii="Times New Roman" w:hAnsi="Times New Roman" w:eastAsia="Times New Roman"/>
          <w:i/>
          <w:position w:val="2"/>
          <w:sz w:val="21"/>
        </w:rPr>
        <w:t>E</w:t>
      </w:r>
      <w:r>
        <w:rPr>
          <w:rFonts w:ascii="Times New Roman" w:hAnsi="Times New Roman" w:eastAsia="Times New Roman"/>
          <w:sz w:val="14"/>
        </w:rPr>
        <w:t>0</w:t>
      </w:r>
      <w:r>
        <w:rPr>
          <w:position w:val="2"/>
          <w:sz w:val="21"/>
        </w:rPr>
        <w:t>（</w:t>
      </w:r>
      <w:r>
        <w:rPr>
          <w:spacing w:val="-15"/>
          <w:position w:val="2"/>
          <w:sz w:val="21"/>
        </w:rPr>
        <w:t xml:space="preserve">电动势 </w:t>
      </w:r>
      <w:r>
        <w:rPr>
          <w:rFonts w:ascii="Times New Roman" w:hAnsi="Times New Roman" w:eastAsia="Times New Roman"/>
          <w:position w:val="2"/>
          <w:sz w:val="21"/>
        </w:rPr>
        <w:t>4</w:t>
      </w:r>
      <w:r>
        <w:rPr>
          <w:rFonts w:ascii="Times New Roman" w:hAnsi="Times New Roman" w:eastAsia="Times New Roman"/>
          <w:spacing w:val="32"/>
          <w:position w:val="2"/>
          <w:sz w:val="21"/>
        </w:rPr>
        <w:t xml:space="preserve"> </w:t>
      </w:r>
      <w:r>
        <w:rPr>
          <w:rFonts w:ascii="Times New Roman" w:hAnsi="Times New Roman" w:eastAsia="Times New Roman"/>
          <w:position w:val="2"/>
          <w:sz w:val="21"/>
        </w:rPr>
        <w:t>V</w:t>
      </w:r>
      <w:r>
        <w:rPr>
          <w:spacing w:val="-14"/>
          <w:position w:val="2"/>
          <w:sz w:val="21"/>
        </w:rPr>
        <w:t xml:space="preserve">，内阻 </w:t>
      </w:r>
      <w:r>
        <w:rPr>
          <w:rFonts w:ascii="Times New Roman" w:hAnsi="Times New Roman" w:eastAsia="Times New Roman"/>
          <w:position w:val="2"/>
          <w:sz w:val="21"/>
        </w:rPr>
        <w:t>1.00</w:t>
      </w:r>
      <w:r>
        <w:rPr>
          <w:rFonts w:ascii="Times New Roman" w:hAnsi="Times New Roman" w:eastAsia="Times New Roman"/>
          <w:spacing w:val="32"/>
          <w:position w:val="2"/>
          <w:sz w:val="21"/>
        </w:rPr>
        <w:t xml:space="preserve"> </w:t>
      </w:r>
      <w:r>
        <w:rPr>
          <w:rFonts w:ascii="Times New Roman" w:hAnsi="Times New Roman" w:eastAsia="Times New Roman"/>
          <w:position w:val="2"/>
          <w:sz w:val="21"/>
        </w:rPr>
        <w:t>Ω</w:t>
      </w:r>
      <w:r>
        <w:rPr>
          <w:position w:val="2"/>
          <w:sz w:val="21"/>
        </w:rPr>
        <w:t>）</w:t>
      </w:r>
      <w:r>
        <w:rPr>
          <w:spacing w:val="-3"/>
          <w:position w:val="2"/>
          <w:sz w:val="21"/>
        </w:rPr>
        <w:t>和题给器材连接成图</w:t>
      </w:r>
      <w:r>
        <w:rPr>
          <w:position w:val="2"/>
          <w:sz w:val="21"/>
        </w:rPr>
        <w:t>（</w:t>
      </w:r>
      <w:r>
        <w:rPr>
          <w:rFonts w:ascii="Times New Roman" w:hAnsi="Times New Roman" w:eastAsia="Times New Roman"/>
          <w:position w:val="2"/>
          <w:sz w:val="21"/>
        </w:rPr>
        <w:t>b</w:t>
      </w:r>
      <w:r>
        <w:rPr>
          <w:position w:val="2"/>
          <w:sz w:val="21"/>
        </w:rPr>
        <w:t>）</w:t>
      </w:r>
      <w:r>
        <w:rPr>
          <w:spacing w:val="-3"/>
          <w:position w:val="2"/>
          <w:sz w:val="21"/>
        </w:rPr>
        <w:t>所示的电路，调节</w:t>
      </w:r>
    </w:p>
    <w:p>
      <w:pPr>
        <w:spacing w:after="0" w:line="266" w:lineRule="exact"/>
        <w:jc w:val="left"/>
        <w:rPr>
          <w:sz w:val="21"/>
        </w:rPr>
        <w:sectPr>
          <w:type w:val="continuous"/>
          <w:pgSz w:w="11910" w:h="16840"/>
          <w:pgMar w:top="1400" w:right="1160" w:bottom="1100" w:left="1200" w:header="720" w:footer="720" w:gutter="0"/>
        </w:sectPr>
      </w:pPr>
    </w:p>
    <w:p>
      <w:pPr>
        <w:pStyle w:val="6"/>
        <w:spacing w:before="49" w:line="355" w:lineRule="auto"/>
        <w:ind w:left="218" w:right="249"/>
        <w:jc w:val="both"/>
      </w:pPr>
      <w:r>
        <w:rPr>
          <w:spacing w:val="-9"/>
        </w:rPr>
        <w:t xml:space="preserve">滑动变阻器 </w:t>
      </w:r>
      <w:r>
        <w:rPr>
          <w:rFonts w:ascii="Times New Roman" w:eastAsia="Times New Roman"/>
          <w:i/>
        </w:rPr>
        <w:t xml:space="preserve">R </w:t>
      </w:r>
      <w:r>
        <w:rPr>
          <w:spacing w:val="-5"/>
        </w:rPr>
        <w:t xml:space="preserve">的阻值，可以改变小灯泡的实际功率。闭合开关 </w:t>
      </w:r>
      <w:r>
        <w:rPr>
          <w:rFonts w:ascii="Times New Roman" w:eastAsia="Times New Roman"/>
        </w:rPr>
        <w:t>S</w:t>
      </w:r>
      <w:r>
        <w:rPr>
          <w:spacing w:val="-13"/>
        </w:rPr>
        <w:t xml:space="preserve">，在 </w:t>
      </w:r>
      <w:r>
        <w:rPr>
          <w:rFonts w:ascii="Times New Roman" w:eastAsia="Times New Roman"/>
          <w:i/>
        </w:rPr>
        <w:t xml:space="preserve">R </w:t>
      </w:r>
      <w:r>
        <w:rPr>
          <w:spacing w:val="-3"/>
        </w:rPr>
        <w:t>的变化范围内，小灯泡的最小功率为</w:t>
      </w:r>
      <w:r>
        <w:rPr>
          <w:spacing w:val="-3"/>
          <w:u w:val="single"/>
        </w:rPr>
        <w:t xml:space="preserve"> </w:t>
      </w:r>
      <w:r>
        <w:rPr>
          <w:rFonts w:ascii="Times New Roman" w:eastAsia="Times New Roman"/>
        </w:rPr>
        <w:t>W</w:t>
      </w:r>
      <w:r>
        <w:rPr>
          <w:spacing w:val="-3"/>
        </w:rPr>
        <w:t>，最大功率为</w:t>
      </w:r>
      <w:r>
        <w:rPr>
          <w:spacing w:val="-3"/>
          <w:u w:val="single"/>
        </w:rPr>
        <w:t xml:space="preserve"> </w:t>
      </w:r>
      <w:r>
        <w:rPr>
          <w:rFonts w:ascii="Times New Roman" w:eastAsia="Times New Roman"/>
          <w:spacing w:val="-3"/>
        </w:rPr>
        <w:t>W</w:t>
      </w:r>
      <w:r>
        <w:rPr>
          <w:spacing w:val="-106"/>
        </w:rPr>
        <w:t>。</w:t>
      </w:r>
      <w:r>
        <w:rPr>
          <w:spacing w:val="-3"/>
        </w:rPr>
        <w:t>（</w:t>
      </w:r>
      <w:r>
        <w:rPr>
          <w:spacing w:val="-15"/>
        </w:rPr>
        <w:t xml:space="preserve">均保留 </w:t>
      </w:r>
      <w:r>
        <w:rPr>
          <w:rFonts w:ascii="Times New Roman" w:eastAsia="Times New Roman"/>
        </w:rPr>
        <w:t xml:space="preserve">2 </w:t>
      </w:r>
      <w:r>
        <w:rPr>
          <w:spacing w:val="-2"/>
        </w:rPr>
        <w:t>位小数</w:t>
      </w:r>
      <w:r>
        <w:t>）</w:t>
      </w:r>
    </w:p>
    <w:p>
      <w:pPr>
        <w:pStyle w:val="6"/>
        <w:spacing w:before="2"/>
        <w:jc w:val="both"/>
        <w:rPr>
          <w:rFonts w:ascii="Times New Roman" w:eastAsia="Times New Roman"/>
        </w:rPr>
      </w:pPr>
      <w:r>
        <w:rPr>
          <w:spacing w:val="-28"/>
          <w:w w:val="100"/>
        </w:rPr>
        <w:t>【答案】</w:t>
      </w:r>
      <w:r>
        <w:rPr>
          <w:w w:val="100"/>
        </w:rPr>
        <w:t>（</w:t>
      </w:r>
      <w:r>
        <w:rPr>
          <w:rFonts w:ascii="Times New Roman" w:eastAsia="Times New Roman"/>
          <w:spacing w:val="-3"/>
          <w:w w:val="100"/>
        </w:rPr>
        <w:t>1</w:t>
      </w:r>
      <w:r>
        <w:rPr>
          <w:w w:val="100"/>
        </w:rPr>
        <w:t>）</w:t>
      </w:r>
      <w:r>
        <w:rPr>
          <w:spacing w:val="-54"/>
          <w:w w:val="100"/>
        </w:rPr>
        <w:t>略；</w:t>
      </w:r>
      <w:r>
        <w:rPr>
          <w:w w:val="100"/>
        </w:rPr>
        <w:t>（</w:t>
      </w:r>
      <w:r>
        <w:rPr>
          <w:rFonts w:ascii="Times New Roman" w:eastAsia="Times New Roman"/>
          <w:spacing w:val="-3"/>
          <w:w w:val="100"/>
        </w:rPr>
        <w:t>2</w:t>
      </w:r>
      <w:r>
        <w:rPr>
          <w:w w:val="100"/>
        </w:rPr>
        <w:t>）</w:t>
      </w:r>
      <w:r>
        <w:rPr>
          <w:spacing w:val="-21"/>
          <w:w w:val="100"/>
        </w:rPr>
        <w:t>增大；增大；</w:t>
      </w:r>
      <w:r>
        <w:rPr>
          <w:spacing w:val="-1"/>
          <w:w w:val="100"/>
        </w:rPr>
        <w:t>（</w:t>
      </w:r>
      <w:r>
        <w:rPr>
          <w:rFonts w:ascii="Times New Roman" w:eastAsia="Times New Roman"/>
          <w:w w:val="100"/>
        </w:rPr>
        <w:t>3</w:t>
      </w:r>
      <w:r>
        <w:rPr>
          <w:spacing w:val="-2"/>
          <w:w w:val="100"/>
        </w:rPr>
        <w:t>）</w:t>
      </w:r>
      <w:r>
        <w:rPr>
          <w:rFonts w:ascii="Times New Roman" w:eastAsia="Times New Roman"/>
          <w:w w:val="100"/>
        </w:rPr>
        <w:t>0.39W</w:t>
      </w:r>
      <w:r>
        <w:rPr>
          <w:rFonts w:ascii="Times New Roman" w:eastAsia="Times New Roman"/>
          <w:spacing w:val="-2"/>
        </w:rPr>
        <w:t xml:space="preserve">    </w:t>
      </w:r>
      <w:r>
        <w:rPr>
          <w:rFonts w:ascii="Times New Roman" w:eastAsia="Times New Roman"/>
          <w:w w:val="100"/>
        </w:rPr>
        <w:t>1</w:t>
      </w:r>
      <w:r>
        <w:rPr>
          <w:rFonts w:ascii="Times New Roman" w:eastAsia="Times New Roman"/>
          <w:spacing w:val="-3"/>
          <w:w w:val="100"/>
        </w:rPr>
        <w:t>.</w:t>
      </w:r>
      <w:r>
        <w:rPr>
          <w:rFonts w:ascii="Times New Roman" w:eastAsia="Times New Roman"/>
          <w:w w:val="100"/>
        </w:rPr>
        <w:t>1</w:t>
      </w:r>
      <w:r>
        <w:rPr>
          <w:rFonts w:ascii="Times New Roman" w:eastAsia="Times New Roman"/>
          <w:spacing w:val="-1"/>
          <w:w w:val="100"/>
        </w:rPr>
        <w:t>7</w:t>
      </w:r>
      <w:r>
        <w:rPr>
          <w:rFonts w:ascii="Times New Roman" w:eastAsia="Times New Roman"/>
          <w:w w:val="100"/>
        </w:rPr>
        <w:t>W</w:t>
      </w:r>
    </w:p>
    <w:p>
      <w:pPr>
        <w:pStyle w:val="6"/>
        <w:spacing w:before="132" w:line="357" w:lineRule="auto"/>
        <w:ind w:left="218" w:right="249" w:firstLine="420"/>
        <w:jc w:val="both"/>
        <w:rPr>
          <w:rFonts w:ascii="Times New Roman" w:hAnsi="Times New Roman" w:eastAsia="Times New Roman"/>
          <w:i/>
        </w:rPr>
      </w:pPr>
      <w:r>
        <w:rPr>
          <w:rFonts w:ascii="Times New Roman" w:hAnsi="Times New Roman" w:eastAsia="Times New Roman"/>
          <w:color w:val="FF0000"/>
        </w:rPr>
        <w:t xml:space="preserve">2018-23. </w:t>
      </w:r>
      <w:r>
        <w:rPr>
          <w:spacing w:val="-3"/>
        </w:rPr>
        <w:t>某实验小组利用如图</w:t>
      </w:r>
      <w:r>
        <w:rPr>
          <w:rFonts w:ascii="Times New Roman" w:hAnsi="Times New Roman" w:eastAsia="Times New Roman"/>
        </w:rPr>
        <w:t>(a)</w:t>
      </w:r>
      <w:r>
        <w:rPr>
          <w:spacing w:val="-8"/>
        </w:rPr>
        <w:t xml:space="preserve">所示的电路探究在 </w:t>
      </w:r>
      <w:r>
        <w:rPr>
          <w:rFonts w:ascii="Times New Roman" w:hAnsi="Times New Roman" w:eastAsia="Times New Roman"/>
        </w:rPr>
        <w:t>25</w:t>
      </w:r>
      <w:r>
        <w:rPr>
          <w:rFonts w:ascii="Times New Roman" w:hAnsi="Times New Roman" w:eastAsia="Times New Roman"/>
          <w:i/>
        </w:rPr>
        <w:t>~</w:t>
      </w:r>
      <w:r>
        <w:rPr>
          <w:rFonts w:ascii="Times New Roman" w:hAnsi="Times New Roman" w:eastAsia="Times New Roman"/>
        </w:rPr>
        <w:t xml:space="preserve">80 </w:t>
      </w:r>
      <w:r>
        <w:rPr>
          <w:spacing w:val="-4"/>
        </w:rPr>
        <w:t>℃范围内某热敏电阻的温度特性。所</w:t>
      </w:r>
      <w:r>
        <w:rPr>
          <w:spacing w:val="-3"/>
          <w:position w:val="2"/>
        </w:rPr>
        <w:t>用器材有：置于温控室</w:t>
      </w:r>
      <w:r>
        <w:rPr>
          <w:rFonts w:ascii="Times New Roman" w:hAnsi="Times New Roman" w:eastAsia="Times New Roman"/>
          <w:position w:val="2"/>
        </w:rPr>
        <w:t>(</w:t>
      </w:r>
      <w:r>
        <w:rPr>
          <w:spacing w:val="-3"/>
          <w:position w:val="2"/>
        </w:rPr>
        <w:t>图中虚线区域</w:t>
      </w:r>
      <w:r>
        <w:rPr>
          <w:rFonts w:ascii="Times New Roman" w:hAnsi="Times New Roman" w:eastAsia="Times New Roman"/>
          <w:spacing w:val="-4"/>
          <w:position w:val="2"/>
        </w:rPr>
        <w:t>)</w:t>
      </w:r>
      <w:r>
        <w:rPr>
          <w:spacing w:val="-3"/>
          <w:position w:val="2"/>
        </w:rPr>
        <w:t xml:space="preserve">中的热敏电阻 </w:t>
      </w:r>
      <w:r>
        <w:rPr>
          <w:rFonts w:ascii="Times New Roman" w:hAnsi="Times New Roman" w:eastAsia="Times New Roman"/>
          <w:i/>
          <w:position w:val="2"/>
        </w:rPr>
        <w:t>R</w:t>
      </w:r>
      <w:r>
        <w:rPr>
          <w:rFonts w:ascii="Times New Roman" w:hAnsi="Times New Roman" w:eastAsia="Times New Roman"/>
          <w:sz w:val="14"/>
        </w:rPr>
        <w:t>T</w:t>
      </w:r>
      <w:r>
        <w:rPr>
          <w:spacing w:val="-3"/>
          <w:position w:val="2"/>
        </w:rPr>
        <w:t>，其标称值</w:t>
      </w:r>
      <w:r>
        <w:rPr>
          <w:rFonts w:ascii="Times New Roman" w:hAnsi="Times New Roman" w:eastAsia="Times New Roman"/>
          <w:position w:val="2"/>
        </w:rPr>
        <w:t>(25</w:t>
      </w:r>
      <w:r>
        <w:rPr>
          <w:spacing w:val="-2"/>
          <w:position w:val="2"/>
        </w:rPr>
        <w:t>℃时的阻值</w:t>
      </w:r>
      <w:r>
        <w:rPr>
          <w:rFonts w:ascii="Times New Roman" w:hAnsi="Times New Roman" w:eastAsia="Times New Roman"/>
          <w:spacing w:val="-4"/>
          <w:position w:val="2"/>
        </w:rPr>
        <w:t>)</w:t>
      </w:r>
      <w:r>
        <w:rPr>
          <w:spacing w:val="-2"/>
          <w:position w:val="2"/>
        </w:rPr>
        <w:t xml:space="preserve">为 </w:t>
      </w:r>
      <w:r>
        <w:rPr>
          <w:rFonts w:ascii="Times New Roman" w:hAnsi="Times New Roman" w:eastAsia="Times New Roman"/>
          <w:position w:val="2"/>
        </w:rPr>
        <w:t>900</w:t>
      </w:r>
      <w:r>
        <w:rPr>
          <w:rFonts w:ascii="Times New Roman" w:hAnsi="Times New Roman" w:eastAsia="Times New Roman"/>
          <w:i/>
          <w:position w:val="2"/>
        </w:rPr>
        <w:t>.</w:t>
      </w:r>
      <w:r>
        <w:rPr>
          <w:rFonts w:ascii="Times New Roman" w:hAnsi="Times New Roman" w:eastAsia="Times New Roman"/>
          <w:position w:val="2"/>
        </w:rPr>
        <w:t>0Ω</w:t>
      </w:r>
      <w:r>
        <w:rPr>
          <w:position w:val="2"/>
        </w:rPr>
        <w:t>，电源</w:t>
      </w:r>
      <w:r>
        <w:rPr>
          <w:rFonts w:ascii="Times New Roman" w:hAnsi="Times New Roman" w:eastAsia="Times New Roman"/>
          <w:i/>
          <w:spacing w:val="-5"/>
          <w:position w:val="2"/>
        </w:rPr>
        <w:t>E</w:t>
      </w:r>
      <w:r>
        <w:rPr>
          <w:rFonts w:ascii="Times New Roman" w:hAnsi="Times New Roman" w:eastAsia="Times New Roman"/>
          <w:spacing w:val="-5"/>
          <w:position w:val="2"/>
        </w:rPr>
        <w:t>(6V</w:t>
      </w:r>
      <w:r>
        <w:rPr>
          <w:spacing w:val="-5"/>
          <w:position w:val="2"/>
        </w:rPr>
        <w:t>，</w:t>
      </w:r>
      <w:r>
        <w:rPr>
          <w:color w:val="FF0000"/>
          <w:spacing w:val="-3"/>
          <w:position w:val="2"/>
        </w:rPr>
        <w:t>内阻可忽略</w:t>
      </w:r>
      <w:r>
        <w:rPr>
          <w:rFonts w:ascii="Times New Roman" w:hAnsi="Times New Roman" w:eastAsia="Times New Roman"/>
          <w:spacing w:val="-10"/>
          <w:position w:val="2"/>
        </w:rPr>
        <w:t>)</w:t>
      </w:r>
      <w:r>
        <w:rPr>
          <w:spacing w:val="-12"/>
          <w:position w:val="2"/>
        </w:rPr>
        <w:t xml:space="preserve">，电压表 </w:t>
      </w:r>
      <w:r>
        <w:rPr>
          <w:rFonts w:ascii="Times New Roman" w:hAnsi="Times New Roman" w:eastAsia="Times New Roman"/>
          <w:position w:val="2"/>
        </w:rPr>
        <w:t>V(</w:t>
      </w:r>
      <w:r>
        <w:rPr>
          <w:spacing w:val="-16"/>
          <w:position w:val="2"/>
        </w:rPr>
        <w:t xml:space="preserve">量程 </w:t>
      </w:r>
      <w:r>
        <w:rPr>
          <w:rFonts w:ascii="Times New Roman" w:hAnsi="Times New Roman" w:eastAsia="Times New Roman"/>
          <w:spacing w:val="-4"/>
          <w:position w:val="2"/>
        </w:rPr>
        <w:t>150mV)</w:t>
      </w:r>
      <w:r>
        <w:rPr>
          <w:spacing w:val="-11"/>
          <w:position w:val="2"/>
        </w:rPr>
        <w:t xml:space="preserve">，定值电阻 </w:t>
      </w:r>
      <w:r>
        <w:rPr>
          <w:rFonts w:ascii="Times New Roman" w:hAnsi="Times New Roman" w:eastAsia="Times New Roman"/>
          <w:i/>
          <w:position w:val="2"/>
        </w:rPr>
        <w:t>R</w:t>
      </w:r>
      <w:r>
        <w:rPr>
          <w:rFonts w:ascii="Times New Roman" w:hAnsi="Times New Roman" w:eastAsia="Times New Roman"/>
          <w:sz w:val="14"/>
        </w:rPr>
        <w:t>0</w:t>
      </w:r>
      <w:r>
        <w:rPr>
          <w:rFonts w:ascii="Times New Roman" w:hAnsi="Times New Roman" w:eastAsia="Times New Roman"/>
          <w:position w:val="2"/>
        </w:rPr>
        <w:t>(</w:t>
      </w:r>
      <w:r>
        <w:rPr>
          <w:spacing w:val="-16"/>
          <w:position w:val="2"/>
        </w:rPr>
        <w:t xml:space="preserve">阻值 </w:t>
      </w:r>
      <w:r>
        <w:rPr>
          <w:rFonts w:ascii="Times New Roman" w:hAnsi="Times New Roman" w:eastAsia="Times New Roman"/>
          <w:spacing w:val="-3"/>
          <w:position w:val="2"/>
        </w:rPr>
        <w:t>20</w:t>
      </w:r>
      <w:r>
        <w:rPr>
          <w:rFonts w:ascii="Times New Roman" w:hAnsi="Times New Roman" w:eastAsia="Times New Roman"/>
          <w:i/>
          <w:spacing w:val="-3"/>
          <w:position w:val="2"/>
        </w:rPr>
        <w:t>.</w:t>
      </w:r>
      <w:r>
        <w:rPr>
          <w:rFonts w:ascii="Times New Roman" w:hAnsi="Times New Roman" w:eastAsia="Times New Roman"/>
          <w:spacing w:val="-3"/>
          <w:position w:val="2"/>
        </w:rPr>
        <w:t>0Ω)</w:t>
      </w:r>
      <w:r>
        <w:rPr>
          <w:spacing w:val="-9"/>
          <w:position w:val="2"/>
        </w:rPr>
        <w:t xml:space="preserve">，滑动变阻器 </w:t>
      </w:r>
      <w:r>
        <w:rPr>
          <w:rFonts w:ascii="Times New Roman" w:hAnsi="Times New Roman" w:eastAsia="Times New Roman"/>
          <w:i/>
          <w:position w:val="2"/>
        </w:rPr>
        <w:t>R</w:t>
      </w:r>
      <w:r>
        <w:rPr>
          <w:rFonts w:ascii="Times New Roman" w:hAnsi="Times New Roman" w:eastAsia="Times New Roman"/>
          <w:sz w:val="14"/>
        </w:rPr>
        <w:t>1</w:t>
      </w:r>
      <w:r>
        <w:rPr>
          <w:rFonts w:ascii="Times New Roman" w:hAnsi="Times New Roman" w:eastAsia="Times New Roman"/>
          <w:position w:val="2"/>
        </w:rPr>
        <w:t>(</w:t>
      </w:r>
      <w:r>
        <w:rPr>
          <w:spacing w:val="-3"/>
          <w:position w:val="2"/>
        </w:rPr>
        <w:t>最大阻值为</w:t>
      </w:r>
      <w:r>
        <w:rPr>
          <w:rFonts w:ascii="Times New Roman" w:hAnsi="Times New Roman" w:eastAsia="Times New Roman"/>
          <w:spacing w:val="-3"/>
          <w:position w:val="2"/>
        </w:rPr>
        <w:t>1000 Ω)</w:t>
      </w:r>
      <w:r>
        <w:rPr>
          <w:spacing w:val="-14"/>
          <w:position w:val="2"/>
        </w:rPr>
        <w:t xml:space="preserve">，电阻箱 </w:t>
      </w:r>
      <w:r>
        <w:rPr>
          <w:rFonts w:ascii="Times New Roman" w:hAnsi="Times New Roman" w:eastAsia="Times New Roman"/>
          <w:i/>
          <w:position w:val="2"/>
        </w:rPr>
        <w:t>R</w:t>
      </w:r>
      <w:r>
        <w:rPr>
          <w:rFonts w:ascii="Times New Roman" w:hAnsi="Times New Roman" w:eastAsia="Times New Roman"/>
          <w:sz w:val="14"/>
        </w:rPr>
        <w:t>2</w:t>
      </w:r>
      <w:r>
        <w:rPr>
          <w:rFonts w:ascii="Times New Roman" w:hAnsi="Times New Roman" w:eastAsia="Times New Roman"/>
          <w:position w:val="2"/>
        </w:rPr>
        <w:t>(</w:t>
      </w:r>
      <w:r>
        <w:rPr>
          <w:spacing w:val="-12"/>
          <w:position w:val="2"/>
        </w:rPr>
        <w:t xml:space="preserve">阻值范围 </w:t>
      </w:r>
      <w:r>
        <w:rPr>
          <w:rFonts w:ascii="Times New Roman" w:hAnsi="Times New Roman" w:eastAsia="Times New Roman"/>
          <w:position w:val="2"/>
        </w:rPr>
        <w:t>0</w:t>
      </w:r>
      <w:r>
        <w:rPr>
          <w:rFonts w:ascii="Times New Roman" w:hAnsi="Times New Roman" w:eastAsia="Times New Roman"/>
          <w:i/>
          <w:position w:val="2"/>
        </w:rPr>
        <w:t>~</w:t>
      </w:r>
      <w:r>
        <w:rPr>
          <w:rFonts w:ascii="Times New Roman" w:hAnsi="Times New Roman" w:eastAsia="Times New Roman"/>
          <w:position w:val="2"/>
        </w:rPr>
        <w:t>999</w:t>
      </w:r>
      <w:r>
        <w:rPr>
          <w:rFonts w:ascii="Times New Roman" w:hAnsi="Times New Roman" w:eastAsia="Times New Roman"/>
          <w:i/>
          <w:position w:val="2"/>
        </w:rPr>
        <w:t>.</w:t>
      </w:r>
      <w:r>
        <w:rPr>
          <w:rFonts w:ascii="Times New Roman" w:hAnsi="Times New Roman" w:eastAsia="Times New Roman"/>
          <w:position w:val="2"/>
        </w:rPr>
        <w:t>9Ω)</w:t>
      </w:r>
      <w:r>
        <w:rPr>
          <w:spacing w:val="-11"/>
          <w:position w:val="2"/>
        </w:rPr>
        <w:t xml:space="preserve">，单刀开关 </w:t>
      </w:r>
      <w:r>
        <w:rPr>
          <w:rFonts w:ascii="Times New Roman" w:hAnsi="Times New Roman" w:eastAsia="Times New Roman"/>
          <w:position w:val="2"/>
        </w:rPr>
        <w:t>S</w:t>
      </w:r>
      <w:r>
        <w:rPr>
          <w:rFonts w:ascii="Times New Roman" w:hAnsi="Times New Roman" w:eastAsia="Times New Roman"/>
          <w:sz w:val="14"/>
        </w:rPr>
        <w:t>1</w:t>
      </w:r>
      <w:r>
        <w:rPr>
          <w:spacing w:val="5"/>
          <w:position w:val="2"/>
        </w:rPr>
        <w:t>，单刀双掷开关</w:t>
      </w:r>
      <w:r>
        <w:rPr>
          <w:rFonts w:ascii="Times New Roman" w:hAnsi="Times New Roman" w:eastAsia="Times New Roman"/>
          <w:position w:val="2"/>
        </w:rPr>
        <w:t>S</w:t>
      </w:r>
      <w:r>
        <w:rPr>
          <w:rFonts w:ascii="Times New Roman" w:hAnsi="Times New Roman" w:eastAsia="Times New Roman"/>
          <w:sz w:val="14"/>
        </w:rPr>
        <w:t xml:space="preserve">2 </w:t>
      </w:r>
      <w:r>
        <w:rPr>
          <w:rFonts w:ascii="Times New Roman" w:hAnsi="Times New Roman" w:eastAsia="Times New Roman"/>
          <w:i/>
          <w:position w:val="2"/>
        </w:rPr>
        <w:t>.</w:t>
      </w:r>
    </w:p>
    <w:p>
      <w:pPr>
        <w:pStyle w:val="6"/>
        <w:spacing w:line="357" w:lineRule="auto"/>
        <w:ind w:left="218" w:right="220" w:firstLine="420"/>
        <w:jc w:val="both"/>
      </w:pPr>
      <w:r>
        <w:drawing>
          <wp:anchor distT="0" distB="0" distL="0" distR="0" simplePos="0" relativeHeight="248606720" behindDoc="1" locked="0" layoutInCell="1" allowOverlap="1">
            <wp:simplePos x="0" y="0"/>
            <wp:positionH relativeFrom="page">
              <wp:posOffset>5303520</wp:posOffset>
            </wp:positionH>
            <wp:positionV relativeFrom="paragraph">
              <wp:posOffset>943610</wp:posOffset>
            </wp:positionV>
            <wp:extent cx="1309370" cy="928370"/>
            <wp:effectExtent l="0" t="0" r="0" b="0"/>
            <wp:wrapNone/>
            <wp:docPr id="113" name="image10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image103.jpeg"/>
                    <pic:cNvPicPr>
                      <a:picLocks noChangeAspect="1"/>
                    </pic:cNvPicPr>
                  </pic:nvPicPr>
                  <pic:blipFill>
                    <a:blip r:embed="rId111" cstate="print"/>
                    <a:stretch>
                      <a:fillRect/>
                    </a:stretch>
                  </pic:blipFill>
                  <pic:spPr>
                    <a:xfrm>
                      <a:off x="0" y="0"/>
                      <a:ext cx="1309370" cy="928370"/>
                    </a:xfrm>
                    <a:prstGeom prst="rect">
                      <a:avLst/>
                    </a:prstGeom>
                  </pic:spPr>
                </pic:pic>
              </a:graphicData>
            </a:graphic>
          </wp:anchor>
        </w:drawing>
      </w:r>
      <w:r>
        <w:pict>
          <v:shape id="_x0000_s1751" o:spid="_x0000_s1751" o:spt="202" type="#_x0000_t202" style="position:absolute;left:0pt;margin-left:114.85pt;margin-top:73.65pt;height:40.1pt;width:249.85pt;mso-position-horizontal-relative:page;z-index:251877376;mso-width-relative:page;mso-height-relative:page;" filled="f" stroked="f" coordsize="21600,21600">
            <v:path/>
            <v:fill on="f" focussize="0,0"/>
            <v:stroke on="f" joinstyle="miter"/>
            <v:imagedata o:title=""/>
            <o:lock v:ext="edit"/>
            <v:textbox inset="0mm,0mm,0mm,0mm">
              <w:txbxContent>
                <w:tbl>
                  <w:tblPr>
                    <w:tblStyle w:val="7"/>
                    <w:tblW w:w="4993" w:type="dxa"/>
                    <w:tblInd w:w="2" w:type="dxa"/>
                    <w:tblBorders>
                      <w:top w:val="single" w:color="666666" w:sz="2" w:space="0"/>
                      <w:left w:val="single" w:color="666666" w:sz="2" w:space="0"/>
                      <w:bottom w:val="single" w:color="666666" w:sz="2" w:space="0"/>
                      <w:right w:val="single" w:color="666666" w:sz="2" w:space="0"/>
                      <w:insideH w:val="single" w:color="666666" w:sz="2" w:space="0"/>
                      <w:insideV w:val="single" w:color="666666" w:sz="2" w:space="0"/>
                    </w:tblBorders>
                    <w:tblLayout w:type="fixed"/>
                    <w:tblCellMar>
                      <w:top w:w="0" w:type="dxa"/>
                      <w:left w:w="0" w:type="dxa"/>
                      <w:bottom w:w="0" w:type="dxa"/>
                      <w:right w:w="0" w:type="dxa"/>
                    </w:tblCellMar>
                  </w:tblPr>
                  <w:tblGrid>
                    <w:gridCol w:w="624"/>
                    <w:gridCol w:w="625"/>
                    <w:gridCol w:w="624"/>
                    <w:gridCol w:w="624"/>
                    <w:gridCol w:w="624"/>
                    <w:gridCol w:w="624"/>
                    <w:gridCol w:w="624"/>
                    <w:gridCol w:w="624"/>
                  </w:tblGrid>
                  <w:tr>
                    <w:tblPrEx>
                      <w:tblBorders>
                        <w:top w:val="single" w:color="666666" w:sz="2" w:space="0"/>
                        <w:left w:val="single" w:color="666666" w:sz="2" w:space="0"/>
                        <w:bottom w:val="single" w:color="666666" w:sz="2" w:space="0"/>
                        <w:right w:val="single" w:color="666666" w:sz="2" w:space="0"/>
                        <w:insideH w:val="single" w:color="666666" w:sz="2" w:space="0"/>
                        <w:insideV w:val="single" w:color="666666" w:sz="2" w:space="0"/>
                      </w:tblBorders>
                      <w:tblLayout w:type="fixed"/>
                      <w:tblCellMar>
                        <w:top w:w="0" w:type="dxa"/>
                        <w:left w:w="0" w:type="dxa"/>
                        <w:bottom w:w="0" w:type="dxa"/>
                        <w:right w:w="0" w:type="dxa"/>
                      </w:tblCellMar>
                    </w:tblPrEx>
                    <w:trPr>
                      <w:trHeight w:val="395" w:hRule="atLeast"/>
                    </w:trPr>
                    <w:tc>
                      <w:tcPr>
                        <w:tcW w:w="624" w:type="dxa"/>
                      </w:tcPr>
                      <w:p>
                        <w:pPr>
                          <w:pStyle w:val="11"/>
                          <w:spacing w:before="134" w:line="242" w:lineRule="exact"/>
                          <w:ind w:left="148"/>
                          <w:jc w:val="left"/>
                          <w:rPr>
                            <w:rFonts w:ascii="宋体" w:hAnsi="宋体"/>
                            <w:sz w:val="21"/>
                          </w:rPr>
                        </w:pPr>
                        <w:r>
                          <w:rPr>
                            <w:i/>
                            <w:sz w:val="21"/>
                          </w:rPr>
                          <w:t>t/</w:t>
                        </w:r>
                        <w:r>
                          <w:rPr>
                            <w:rFonts w:ascii="宋体" w:hAnsi="宋体"/>
                            <w:sz w:val="21"/>
                          </w:rPr>
                          <w:t>℃</w:t>
                        </w:r>
                      </w:p>
                    </w:tc>
                    <w:tc>
                      <w:tcPr>
                        <w:tcW w:w="625" w:type="dxa"/>
                      </w:tcPr>
                      <w:p>
                        <w:pPr>
                          <w:pStyle w:val="11"/>
                          <w:spacing w:before="148" w:line="228" w:lineRule="exact"/>
                          <w:ind w:right="120"/>
                          <w:jc w:val="right"/>
                          <w:rPr>
                            <w:sz w:val="21"/>
                          </w:rPr>
                        </w:pPr>
                        <w:r>
                          <w:rPr>
                            <w:sz w:val="21"/>
                          </w:rPr>
                          <w:t>25</w:t>
                        </w:r>
                        <w:r>
                          <w:rPr>
                            <w:i/>
                            <w:sz w:val="21"/>
                          </w:rPr>
                          <w:t>.</w:t>
                        </w:r>
                        <w:r>
                          <w:rPr>
                            <w:sz w:val="21"/>
                          </w:rPr>
                          <w:t>0</w:t>
                        </w:r>
                      </w:p>
                    </w:tc>
                    <w:tc>
                      <w:tcPr>
                        <w:tcW w:w="624" w:type="dxa"/>
                      </w:tcPr>
                      <w:p>
                        <w:pPr>
                          <w:pStyle w:val="11"/>
                          <w:spacing w:before="148" w:line="228" w:lineRule="exact"/>
                          <w:ind w:left="55" w:right="51"/>
                          <w:rPr>
                            <w:sz w:val="21"/>
                          </w:rPr>
                        </w:pPr>
                        <w:r>
                          <w:rPr>
                            <w:sz w:val="21"/>
                          </w:rPr>
                          <w:t>30</w:t>
                        </w:r>
                        <w:r>
                          <w:rPr>
                            <w:i/>
                            <w:sz w:val="21"/>
                          </w:rPr>
                          <w:t>.</w:t>
                        </w:r>
                        <w:r>
                          <w:rPr>
                            <w:sz w:val="21"/>
                          </w:rPr>
                          <w:t>0</w:t>
                        </w:r>
                      </w:p>
                    </w:tc>
                    <w:tc>
                      <w:tcPr>
                        <w:tcW w:w="624" w:type="dxa"/>
                      </w:tcPr>
                      <w:p>
                        <w:pPr>
                          <w:pStyle w:val="11"/>
                          <w:spacing w:before="148" w:line="228" w:lineRule="exact"/>
                          <w:ind w:left="55" w:right="51"/>
                          <w:rPr>
                            <w:sz w:val="21"/>
                          </w:rPr>
                        </w:pPr>
                        <w:r>
                          <w:rPr>
                            <w:sz w:val="21"/>
                          </w:rPr>
                          <w:t>40</w:t>
                        </w:r>
                        <w:r>
                          <w:rPr>
                            <w:i/>
                            <w:sz w:val="21"/>
                          </w:rPr>
                          <w:t>.</w:t>
                        </w:r>
                        <w:r>
                          <w:rPr>
                            <w:sz w:val="21"/>
                          </w:rPr>
                          <w:t>0</w:t>
                        </w:r>
                      </w:p>
                    </w:tc>
                    <w:tc>
                      <w:tcPr>
                        <w:tcW w:w="624" w:type="dxa"/>
                      </w:tcPr>
                      <w:p>
                        <w:pPr>
                          <w:pStyle w:val="11"/>
                          <w:spacing w:before="148" w:line="228" w:lineRule="exact"/>
                          <w:ind w:right="120"/>
                          <w:jc w:val="right"/>
                          <w:rPr>
                            <w:sz w:val="21"/>
                          </w:rPr>
                        </w:pPr>
                        <w:r>
                          <w:rPr>
                            <w:sz w:val="21"/>
                          </w:rPr>
                          <w:t>50</w:t>
                        </w:r>
                        <w:r>
                          <w:rPr>
                            <w:i/>
                            <w:sz w:val="21"/>
                          </w:rPr>
                          <w:t>.</w:t>
                        </w:r>
                        <w:r>
                          <w:rPr>
                            <w:sz w:val="21"/>
                          </w:rPr>
                          <w:t>0</w:t>
                        </w:r>
                      </w:p>
                    </w:tc>
                    <w:tc>
                      <w:tcPr>
                        <w:tcW w:w="624" w:type="dxa"/>
                      </w:tcPr>
                      <w:p>
                        <w:pPr>
                          <w:pStyle w:val="11"/>
                          <w:spacing w:before="148" w:line="228" w:lineRule="exact"/>
                          <w:ind w:left="55" w:right="51"/>
                          <w:rPr>
                            <w:sz w:val="21"/>
                          </w:rPr>
                        </w:pPr>
                        <w:r>
                          <w:rPr>
                            <w:sz w:val="21"/>
                          </w:rPr>
                          <w:t>60</w:t>
                        </w:r>
                        <w:r>
                          <w:rPr>
                            <w:i/>
                            <w:sz w:val="21"/>
                          </w:rPr>
                          <w:t>.</w:t>
                        </w:r>
                        <w:r>
                          <w:rPr>
                            <w:sz w:val="21"/>
                          </w:rPr>
                          <w:t>0</w:t>
                        </w:r>
                      </w:p>
                    </w:tc>
                    <w:tc>
                      <w:tcPr>
                        <w:tcW w:w="624" w:type="dxa"/>
                      </w:tcPr>
                      <w:p>
                        <w:pPr>
                          <w:pStyle w:val="11"/>
                          <w:spacing w:before="148" w:line="228" w:lineRule="exact"/>
                          <w:ind w:right="120"/>
                          <w:jc w:val="right"/>
                          <w:rPr>
                            <w:sz w:val="21"/>
                          </w:rPr>
                        </w:pPr>
                        <w:r>
                          <w:rPr>
                            <w:sz w:val="21"/>
                          </w:rPr>
                          <w:t>70</w:t>
                        </w:r>
                        <w:r>
                          <w:rPr>
                            <w:i/>
                            <w:sz w:val="21"/>
                          </w:rPr>
                          <w:t>.</w:t>
                        </w:r>
                        <w:r>
                          <w:rPr>
                            <w:sz w:val="21"/>
                          </w:rPr>
                          <w:t>0</w:t>
                        </w:r>
                      </w:p>
                    </w:tc>
                    <w:tc>
                      <w:tcPr>
                        <w:tcW w:w="624" w:type="dxa"/>
                      </w:tcPr>
                      <w:p>
                        <w:pPr>
                          <w:pStyle w:val="11"/>
                          <w:spacing w:before="148" w:line="228" w:lineRule="exact"/>
                          <w:ind w:left="55" w:right="51"/>
                          <w:rPr>
                            <w:sz w:val="21"/>
                          </w:rPr>
                        </w:pPr>
                        <w:r>
                          <w:rPr>
                            <w:sz w:val="21"/>
                          </w:rPr>
                          <w:t>80</w:t>
                        </w:r>
                        <w:r>
                          <w:rPr>
                            <w:i/>
                            <w:sz w:val="21"/>
                          </w:rPr>
                          <w:t>.</w:t>
                        </w:r>
                        <w:r>
                          <w:rPr>
                            <w:sz w:val="21"/>
                          </w:rPr>
                          <w:t>0</w:t>
                        </w:r>
                      </w:p>
                    </w:tc>
                  </w:tr>
                  <w:tr>
                    <w:tblPrEx>
                      <w:tblBorders>
                        <w:top w:val="single" w:color="666666" w:sz="2" w:space="0"/>
                        <w:left w:val="single" w:color="666666" w:sz="2" w:space="0"/>
                        <w:bottom w:val="single" w:color="666666" w:sz="2" w:space="0"/>
                        <w:right w:val="single" w:color="666666" w:sz="2" w:space="0"/>
                        <w:insideH w:val="single" w:color="666666" w:sz="2" w:space="0"/>
                        <w:insideV w:val="single" w:color="666666" w:sz="2" w:space="0"/>
                      </w:tblBorders>
                      <w:tblLayout w:type="fixed"/>
                      <w:tblCellMar>
                        <w:top w:w="0" w:type="dxa"/>
                        <w:left w:w="0" w:type="dxa"/>
                        <w:bottom w:w="0" w:type="dxa"/>
                        <w:right w:w="0" w:type="dxa"/>
                      </w:tblCellMar>
                    </w:tblPrEx>
                    <w:trPr>
                      <w:trHeight w:val="393" w:hRule="atLeast"/>
                    </w:trPr>
                    <w:tc>
                      <w:tcPr>
                        <w:tcW w:w="624" w:type="dxa"/>
                      </w:tcPr>
                      <w:p>
                        <w:pPr>
                          <w:pStyle w:val="11"/>
                          <w:spacing w:before="147"/>
                          <w:ind w:left="105"/>
                          <w:jc w:val="left"/>
                          <w:rPr>
                            <w:sz w:val="21"/>
                          </w:rPr>
                        </w:pPr>
                        <w:r>
                          <w:rPr>
                            <w:i/>
                            <w:position w:val="2"/>
                            <w:sz w:val="21"/>
                          </w:rPr>
                          <w:t>R</w:t>
                        </w:r>
                        <w:r>
                          <w:rPr>
                            <w:sz w:val="14"/>
                          </w:rPr>
                          <w:t>2</w:t>
                        </w:r>
                        <w:r>
                          <w:rPr>
                            <w:i/>
                            <w:position w:val="2"/>
                            <w:sz w:val="21"/>
                          </w:rPr>
                          <w:t>/</w:t>
                        </w:r>
                        <w:r>
                          <w:rPr>
                            <w:position w:val="2"/>
                            <w:sz w:val="21"/>
                          </w:rPr>
                          <w:t>Ω</w:t>
                        </w:r>
                      </w:p>
                    </w:tc>
                    <w:tc>
                      <w:tcPr>
                        <w:tcW w:w="625" w:type="dxa"/>
                      </w:tcPr>
                      <w:p>
                        <w:pPr>
                          <w:pStyle w:val="11"/>
                          <w:spacing w:before="148" w:line="225" w:lineRule="exact"/>
                          <w:ind w:right="67"/>
                          <w:jc w:val="right"/>
                          <w:rPr>
                            <w:sz w:val="21"/>
                          </w:rPr>
                        </w:pPr>
                        <w:r>
                          <w:rPr>
                            <w:sz w:val="21"/>
                          </w:rPr>
                          <w:t>900</w:t>
                        </w:r>
                        <w:r>
                          <w:rPr>
                            <w:i/>
                            <w:sz w:val="21"/>
                          </w:rPr>
                          <w:t>.</w:t>
                        </w:r>
                        <w:r>
                          <w:rPr>
                            <w:sz w:val="21"/>
                          </w:rPr>
                          <w:t>0</w:t>
                        </w:r>
                      </w:p>
                    </w:tc>
                    <w:tc>
                      <w:tcPr>
                        <w:tcW w:w="624" w:type="dxa"/>
                      </w:tcPr>
                      <w:p>
                        <w:pPr>
                          <w:pStyle w:val="11"/>
                          <w:spacing w:before="148" w:line="225" w:lineRule="exact"/>
                          <w:ind w:left="55" w:right="51"/>
                          <w:rPr>
                            <w:sz w:val="21"/>
                          </w:rPr>
                        </w:pPr>
                        <w:r>
                          <w:rPr>
                            <w:sz w:val="21"/>
                          </w:rPr>
                          <w:t>680</w:t>
                        </w:r>
                        <w:r>
                          <w:rPr>
                            <w:i/>
                            <w:sz w:val="21"/>
                          </w:rPr>
                          <w:t>.</w:t>
                        </w:r>
                        <w:r>
                          <w:rPr>
                            <w:sz w:val="21"/>
                          </w:rPr>
                          <w:t>0</w:t>
                        </w:r>
                      </w:p>
                    </w:tc>
                    <w:tc>
                      <w:tcPr>
                        <w:tcW w:w="624" w:type="dxa"/>
                      </w:tcPr>
                      <w:p>
                        <w:pPr>
                          <w:pStyle w:val="11"/>
                          <w:spacing w:before="148" w:line="225" w:lineRule="exact"/>
                          <w:ind w:left="55" w:right="51"/>
                          <w:rPr>
                            <w:sz w:val="21"/>
                          </w:rPr>
                        </w:pPr>
                        <w:r>
                          <w:rPr>
                            <w:sz w:val="21"/>
                          </w:rPr>
                          <w:t>500</w:t>
                        </w:r>
                        <w:r>
                          <w:rPr>
                            <w:i/>
                            <w:sz w:val="21"/>
                          </w:rPr>
                          <w:t>.</w:t>
                        </w:r>
                        <w:r>
                          <w:rPr>
                            <w:sz w:val="21"/>
                          </w:rPr>
                          <w:t>0</w:t>
                        </w:r>
                      </w:p>
                    </w:tc>
                    <w:tc>
                      <w:tcPr>
                        <w:tcW w:w="624" w:type="dxa"/>
                      </w:tcPr>
                      <w:p>
                        <w:pPr>
                          <w:pStyle w:val="11"/>
                          <w:spacing w:before="148" w:line="225" w:lineRule="exact"/>
                          <w:ind w:right="67"/>
                          <w:jc w:val="right"/>
                          <w:rPr>
                            <w:sz w:val="21"/>
                          </w:rPr>
                        </w:pPr>
                        <w:r>
                          <w:rPr>
                            <w:sz w:val="21"/>
                          </w:rPr>
                          <w:t>390</w:t>
                        </w:r>
                        <w:r>
                          <w:rPr>
                            <w:i/>
                            <w:sz w:val="21"/>
                          </w:rPr>
                          <w:t>.</w:t>
                        </w:r>
                        <w:r>
                          <w:rPr>
                            <w:sz w:val="21"/>
                          </w:rPr>
                          <w:t>0</w:t>
                        </w:r>
                      </w:p>
                    </w:tc>
                    <w:tc>
                      <w:tcPr>
                        <w:tcW w:w="624" w:type="dxa"/>
                      </w:tcPr>
                      <w:p>
                        <w:pPr>
                          <w:pStyle w:val="11"/>
                          <w:spacing w:before="148" w:line="225" w:lineRule="exact"/>
                          <w:ind w:left="55" w:right="51"/>
                          <w:rPr>
                            <w:sz w:val="21"/>
                          </w:rPr>
                        </w:pPr>
                        <w:r>
                          <w:rPr>
                            <w:sz w:val="21"/>
                          </w:rPr>
                          <w:t>320</w:t>
                        </w:r>
                        <w:r>
                          <w:rPr>
                            <w:i/>
                            <w:sz w:val="21"/>
                          </w:rPr>
                          <w:t>.</w:t>
                        </w:r>
                        <w:r>
                          <w:rPr>
                            <w:sz w:val="21"/>
                          </w:rPr>
                          <w:t>0</w:t>
                        </w:r>
                      </w:p>
                    </w:tc>
                    <w:tc>
                      <w:tcPr>
                        <w:tcW w:w="624" w:type="dxa"/>
                      </w:tcPr>
                      <w:p>
                        <w:pPr>
                          <w:pStyle w:val="11"/>
                          <w:spacing w:before="148" w:line="225" w:lineRule="exact"/>
                          <w:ind w:right="67"/>
                          <w:jc w:val="right"/>
                          <w:rPr>
                            <w:sz w:val="21"/>
                          </w:rPr>
                        </w:pPr>
                        <w:r>
                          <w:rPr>
                            <w:sz w:val="21"/>
                          </w:rPr>
                          <w:t>270</w:t>
                        </w:r>
                        <w:r>
                          <w:rPr>
                            <w:i/>
                            <w:sz w:val="21"/>
                          </w:rPr>
                          <w:t>.</w:t>
                        </w:r>
                        <w:r>
                          <w:rPr>
                            <w:sz w:val="21"/>
                          </w:rPr>
                          <w:t>0</w:t>
                        </w:r>
                      </w:p>
                    </w:tc>
                    <w:tc>
                      <w:tcPr>
                        <w:tcW w:w="624" w:type="dxa"/>
                      </w:tcPr>
                      <w:p>
                        <w:pPr>
                          <w:pStyle w:val="11"/>
                          <w:spacing w:before="148" w:line="225" w:lineRule="exact"/>
                          <w:ind w:left="55" w:right="51"/>
                          <w:rPr>
                            <w:sz w:val="21"/>
                          </w:rPr>
                        </w:pPr>
                        <w:r>
                          <w:rPr>
                            <w:sz w:val="21"/>
                          </w:rPr>
                          <w:t>240</w:t>
                        </w:r>
                        <w:r>
                          <w:rPr>
                            <w:i/>
                            <w:sz w:val="21"/>
                          </w:rPr>
                          <w:t>.</w:t>
                        </w:r>
                        <w:r>
                          <w:rPr>
                            <w:sz w:val="21"/>
                          </w:rPr>
                          <w:t>0</w:t>
                        </w:r>
                      </w:p>
                    </w:tc>
                  </w:tr>
                </w:tbl>
                <w:p>
                  <w:pPr>
                    <w:pStyle w:val="6"/>
                    <w:ind w:left="0"/>
                  </w:pPr>
                </w:p>
              </w:txbxContent>
            </v:textbox>
          </v:shape>
        </w:pict>
      </w:r>
      <w:r>
        <w:rPr>
          <w:spacing w:val="-2"/>
          <w:position w:val="2"/>
        </w:rPr>
        <w:t>实验时，先按图</w:t>
      </w:r>
      <w:r>
        <w:rPr>
          <w:rFonts w:ascii="Times New Roman" w:hAnsi="Times New Roman" w:eastAsia="Times New Roman"/>
          <w:position w:val="2"/>
        </w:rPr>
        <w:t>(a)</w:t>
      </w:r>
      <w:r>
        <w:rPr>
          <w:spacing w:val="-7"/>
          <w:position w:val="2"/>
        </w:rPr>
        <w:t xml:space="preserve">连接好电路，再将温控室的温度 </w:t>
      </w:r>
      <w:r>
        <w:rPr>
          <w:rFonts w:ascii="Times New Roman" w:hAnsi="Times New Roman" w:eastAsia="Times New Roman"/>
          <w:i/>
          <w:position w:val="2"/>
        </w:rPr>
        <w:t xml:space="preserve">t </w:t>
      </w:r>
      <w:r>
        <w:rPr>
          <w:spacing w:val="-16"/>
          <w:position w:val="2"/>
        </w:rPr>
        <w:t xml:space="preserve">升至 </w:t>
      </w:r>
      <w:r>
        <w:rPr>
          <w:rFonts w:ascii="Times New Roman" w:hAnsi="Times New Roman" w:eastAsia="Times New Roman"/>
          <w:position w:val="2"/>
        </w:rPr>
        <w:t>80</w:t>
      </w:r>
      <w:r>
        <w:rPr>
          <w:rFonts w:ascii="Times New Roman" w:hAnsi="Times New Roman" w:eastAsia="Times New Roman"/>
          <w:i/>
          <w:position w:val="2"/>
        </w:rPr>
        <w:t>.</w:t>
      </w:r>
      <w:r>
        <w:rPr>
          <w:rFonts w:ascii="Times New Roman" w:hAnsi="Times New Roman" w:eastAsia="Times New Roman"/>
          <w:position w:val="2"/>
        </w:rPr>
        <w:t>0</w:t>
      </w:r>
      <w:r>
        <w:rPr>
          <w:spacing w:val="16"/>
          <w:position w:val="2"/>
        </w:rPr>
        <w:t>℃，将</w:t>
      </w:r>
      <w:r>
        <w:rPr>
          <w:rFonts w:ascii="Times New Roman" w:hAnsi="Times New Roman" w:eastAsia="Times New Roman"/>
          <w:position w:val="2"/>
        </w:rPr>
        <w:t>S</w:t>
      </w:r>
      <w:r>
        <w:rPr>
          <w:rFonts w:ascii="Times New Roman" w:hAnsi="Times New Roman" w:eastAsia="Times New Roman"/>
          <w:sz w:val="14"/>
        </w:rPr>
        <w:t xml:space="preserve">2 </w:t>
      </w:r>
      <w:r>
        <w:rPr>
          <w:spacing w:val="-24"/>
          <w:position w:val="2"/>
        </w:rPr>
        <w:t xml:space="preserve">与 </w:t>
      </w:r>
      <w:r>
        <w:rPr>
          <w:rFonts w:ascii="Times New Roman" w:hAnsi="Times New Roman" w:eastAsia="Times New Roman"/>
          <w:position w:val="2"/>
        </w:rPr>
        <w:t xml:space="preserve">1 </w:t>
      </w:r>
      <w:r>
        <w:rPr>
          <w:spacing w:val="-9"/>
          <w:position w:val="2"/>
        </w:rPr>
        <w:t xml:space="preserve">端接通，闭合 </w:t>
      </w:r>
      <w:r>
        <w:rPr>
          <w:rFonts w:ascii="Times New Roman" w:hAnsi="Times New Roman" w:eastAsia="Times New Roman"/>
          <w:position w:val="2"/>
        </w:rPr>
        <w:t>S</w:t>
      </w:r>
      <w:r>
        <w:rPr>
          <w:rFonts w:ascii="Times New Roman" w:hAnsi="Times New Roman" w:eastAsia="Times New Roman"/>
          <w:sz w:val="14"/>
        </w:rPr>
        <w:t>1</w:t>
      </w:r>
      <w:r>
        <w:rPr>
          <w:position w:val="2"/>
        </w:rPr>
        <w:t xml:space="preserve">， </w:t>
      </w:r>
      <w:r>
        <w:rPr>
          <w:spacing w:val="-7"/>
          <w:position w:val="2"/>
        </w:rPr>
        <w:t xml:space="preserve">调节 </w:t>
      </w:r>
      <w:r>
        <w:rPr>
          <w:rFonts w:ascii="Times New Roman" w:hAnsi="Times New Roman" w:eastAsia="Times New Roman"/>
          <w:i/>
          <w:position w:val="2"/>
        </w:rPr>
        <w:t>R</w:t>
      </w:r>
      <w:r>
        <w:rPr>
          <w:rFonts w:ascii="Times New Roman" w:hAnsi="Times New Roman" w:eastAsia="Times New Roman"/>
          <w:sz w:val="14"/>
        </w:rPr>
        <w:t xml:space="preserve">1 </w:t>
      </w:r>
      <w:r>
        <w:rPr>
          <w:spacing w:val="-4"/>
          <w:position w:val="2"/>
        </w:rPr>
        <w:t xml:space="preserve">的滑片位置，使电压表读数为某一值 </w:t>
      </w:r>
      <w:r>
        <w:rPr>
          <w:rFonts w:ascii="Times New Roman" w:hAnsi="Times New Roman" w:eastAsia="Times New Roman"/>
          <w:i/>
          <w:position w:val="2"/>
        </w:rPr>
        <w:t>U</w:t>
      </w:r>
      <w:r>
        <w:rPr>
          <w:rFonts w:ascii="Times New Roman" w:hAnsi="Times New Roman" w:eastAsia="Times New Roman"/>
          <w:sz w:val="14"/>
        </w:rPr>
        <w:t>0</w:t>
      </w:r>
      <w:r>
        <w:rPr>
          <w:spacing w:val="-5"/>
          <w:position w:val="2"/>
        </w:rPr>
        <w:t xml:space="preserve">；保持 </w:t>
      </w:r>
      <w:r>
        <w:rPr>
          <w:rFonts w:ascii="Times New Roman" w:hAnsi="Times New Roman" w:eastAsia="Times New Roman"/>
          <w:i/>
          <w:position w:val="2"/>
        </w:rPr>
        <w:t>R</w:t>
      </w:r>
      <w:r>
        <w:rPr>
          <w:rFonts w:ascii="Times New Roman" w:hAnsi="Times New Roman" w:eastAsia="Times New Roman"/>
          <w:sz w:val="14"/>
        </w:rPr>
        <w:t xml:space="preserve">1 </w:t>
      </w:r>
      <w:r>
        <w:rPr>
          <w:spacing w:val="-5"/>
          <w:position w:val="2"/>
        </w:rPr>
        <w:t xml:space="preserve">的滑片位置不变，将 </w:t>
      </w:r>
      <w:r>
        <w:rPr>
          <w:rFonts w:ascii="Times New Roman" w:hAnsi="Times New Roman" w:eastAsia="Times New Roman"/>
          <w:i/>
          <w:position w:val="2"/>
        </w:rPr>
        <w:t>R</w:t>
      </w:r>
      <w:r>
        <w:rPr>
          <w:rFonts w:ascii="Times New Roman" w:hAnsi="Times New Roman" w:eastAsia="Times New Roman"/>
          <w:sz w:val="14"/>
        </w:rPr>
        <w:t xml:space="preserve">2 </w:t>
      </w:r>
      <w:r>
        <w:rPr>
          <w:spacing w:val="-3"/>
          <w:position w:val="2"/>
        </w:rPr>
        <w:t>置于最大值，将</w:t>
      </w:r>
      <w:r>
        <w:rPr>
          <w:rFonts w:ascii="Times New Roman" w:hAnsi="Times New Roman" w:eastAsia="Times New Roman"/>
          <w:spacing w:val="-3"/>
          <w:position w:val="2"/>
        </w:rPr>
        <w:t>S</w:t>
      </w:r>
      <w:r>
        <w:rPr>
          <w:rFonts w:ascii="Times New Roman" w:hAnsi="Times New Roman" w:eastAsia="Times New Roman"/>
          <w:spacing w:val="-3"/>
          <w:sz w:val="14"/>
        </w:rPr>
        <w:t xml:space="preserve">2 </w:t>
      </w:r>
      <w:r>
        <w:rPr>
          <w:spacing w:val="-20"/>
          <w:position w:val="2"/>
        </w:rPr>
        <w:t xml:space="preserve">与 </w:t>
      </w:r>
      <w:r>
        <w:rPr>
          <w:rFonts w:ascii="Times New Roman" w:hAnsi="Times New Roman" w:eastAsia="Times New Roman"/>
          <w:position w:val="2"/>
        </w:rPr>
        <w:t xml:space="preserve">2 </w:t>
      </w:r>
      <w:r>
        <w:rPr>
          <w:spacing w:val="-9"/>
          <w:position w:val="2"/>
        </w:rPr>
        <w:t xml:space="preserve">端接通，调节 </w:t>
      </w:r>
      <w:r>
        <w:rPr>
          <w:rFonts w:ascii="Times New Roman" w:hAnsi="Times New Roman" w:eastAsia="Times New Roman"/>
          <w:i/>
          <w:position w:val="2"/>
        </w:rPr>
        <w:t>R</w:t>
      </w:r>
      <w:r>
        <w:rPr>
          <w:rFonts w:ascii="Times New Roman" w:hAnsi="Times New Roman" w:eastAsia="Times New Roman"/>
          <w:sz w:val="14"/>
        </w:rPr>
        <w:t>2</w:t>
      </w:r>
      <w:r>
        <w:rPr>
          <w:spacing w:val="-8"/>
          <w:position w:val="2"/>
        </w:rPr>
        <w:t xml:space="preserve">，使电压表读数仍为 </w:t>
      </w:r>
      <w:r>
        <w:rPr>
          <w:rFonts w:ascii="Times New Roman" w:hAnsi="Times New Roman" w:eastAsia="Times New Roman"/>
          <w:i/>
          <w:position w:val="2"/>
        </w:rPr>
        <w:t>U</w:t>
      </w:r>
      <w:r>
        <w:rPr>
          <w:rFonts w:ascii="Times New Roman" w:hAnsi="Times New Roman" w:eastAsia="Times New Roman"/>
          <w:sz w:val="14"/>
        </w:rPr>
        <w:t>0</w:t>
      </w:r>
      <w:r>
        <w:rPr>
          <w:spacing w:val="-12"/>
          <w:position w:val="2"/>
        </w:rPr>
        <w:t xml:space="preserve">；断开 </w:t>
      </w:r>
      <w:r>
        <w:rPr>
          <w:rFonts w:ascii="Times New Roman" w:hAnsi="Times New Roman" w:eastAsia="Times New Roman"/>
          <w:position w:val="2"/>
        </w:rPr>
        <w:t>S</w:t>
      </w:r>
      <w:r>
        <w:rPr>
          <w:rFonts w:ascii="Times New Roman" w:hAnsi="Times New Roman" w:eastAsia="Times New Roman"/>
          <w:sz w:val="14"/>
        </w:rPr>
        <w:t>1</w:t>
      </w:r>
      <w:r>
        <w:rPr>
          <w:spacing w:val="-10"/>
          <w:position w:val="2"/>
        </w:rPr>
        <w:t xml:space="preserve">，记下此时 </w:t>
      </w:r>
      <w:r>
        <w:rPr>
          <w:rFonts w:ascii="Times New Roman" w:hAnsi="Times New Roman" w:eastAsia="Times New Roman"/>
          <w:i/>
          <w:position w:val="2"/>
        </w:rPr>
        <w:t>R</w:t>
      </w:r>
      <w:r>
        <w:rPr>
          <w:rFonts w:ascii="Times New Roman" w:hAnsi="Times New Roman" w:eastAsia="Times New Roman"/>
          <w:sz w:val="14"/>
        </w:rPr>
        <w:t xml:space="preserve">2 </w:t>
      </w:r>
      <w:r>
        <w:rPr>
          <w:spacing w:val="-3"/>
          <w:position w:val="2"/>
        </w:rPr>
        <w:t>的读数。逐步降低温控室的</w:t>
      </w:r>
      <w:r>
        <w:rPr>
          <w:spacing w:val="-18"/>
          <w:position w:val="2"/>
        </w:rPr>
        <w:t xml:space="preserve">温度 </w:t>
      </w:r>
      <w:r>
        <w:rPr>
          <w:rFonts w:ascii="Times New Roman" w:hAnsi="Times New Roman" w:eastAsia="Times New Roman"/>
          <w:i/>
          <w:spacing w:val="-3"/>
          <w:position w:val="2"/>
        </w:rPr>
        <w:t>t</w:t>
      </w:r>
      <w:r>
        <w:rPr>
          <w:spacing w:val="-9"/>
          <w:position w:val="2"/>
        </w:rPr>
        <w:t xml:space="preserve">，得到相应温度下 </w:t>
      </w:r>
      <w:r>
        <w:rPr>
          <w:rFonts w:ascii="Times New Roman" w:hAnsi="Times New Roman" w:eastAsia="Times New Roman"/>
          <w:i/>
          <w:position w:val="2"/>
        </w:rPr>
        <w:t>R</w:t>
      </w:r>
      <w:r>
        <w:rPr>
          <w:rFonts w:ascii="Times New Roman" w:hAnsi="Times New Roman" w:eastAsia="Times New Roman"/>
          <w:sz w:val="14"/>
        </w:rPr>
        <w:t xml:space="preserve">2 </w:t>
      </w:r>
      <w:r>
        <w:rPr>
          <w:spacing w:val="-8"/>
          <w:position w:val="2"/>
        </w:rPr>
        <w:t xml:space="preserve">的阻值，直至温度降到 </w:t>
      </w:r>
      <w:r>
        <w:rPr>
          <w:rFonts w:ascii="Times New Roman" w:hAnsi="Times New Roman" w:eastAsia="Times New Roman"/>
          <w:position w:val="2"/>
        </w:rPr>
        <w:t>25</w:t>
      </w:r>
      <w:r>
        <w:rPr>
          <w:rFonts w:ascii="Times New Roman" w:hAnsi="Times New Roman" w:eastAsia="Times New Roman"/>
          <w:i/>
          <w:position w:val="2"/>
        </w:rPr>
        <w:t>.</w:t>
      </w:r>
      <w:r>
        <w:rPr>
          <w:rFonts w:ascii="Times New Roman" w:hAnsi="Times New Roman" w:eastAsia="Times New Roman"/>
          <w:position w:val="2"/>
        </w:rPr>
        <w:t>0</w:t>
      </w:r>
      <w:r>
        <w:rPr>
          <w:spacing w:val="-9"/>
          <w:position w:val="2"/>
        </w:rPr>
        <w:t xml:space="preserve">℃。实验得到的 </w:t>
      </w:r>
      <w:r>
        <w:rPr>
          <w:rFonts w:ascii="Times New Roman" w:hAnsi="Times New Roman" w:eastAsia="Times New Roman"/>
          <w:i/>
          <w:position w:val="2"/>
        </w:rPr>
        <w:t>R</w:t>
      </w:r>
      <w:r>
        <w:rPr>
          <w:rFonts w:ascii="Times New Roman" w:hAnsi="Times New Roman" w:eastAsia="Times New Roman"/>
          <w:sz w:val="14"/>
        </w:rPr>
        <w:t>2</w:t>
      </w:r>
      <w:r>
        <w:rPr>
          <w:rFonts w:ascii="Times New Roman" w:hAnsi="Times New Roman" w:eastAsia="Times New Roman"/>
          <w:i/>
          <w:position w:val="2"/>
        </w:rPr>
        <w:t xml:space="preserve">‒t </w:t>
      </w:r>
      <w:r>
        <w:rPr>
          <w:spacing w:val="-3"/>
          <w:position w:val="2"/>
        </w:rPr>
        <w:t>数据见下表。</w:t>
      </w:r>
    </w:p>
    <w:p>
      <w:pPr>
        <w:pStyle w:val="6"/>
        <w:ind w:left="0"/>
        <w:rPr>
          <w:sz w:val="24"/>
        </w:rPr>
      </w:pPr>
    </w:p>
    <w:p>
      <w:pPr>
        <w:pStyle w:val="6"/>
        <w:ind w:left="0"/>
        <w:rPr>
          <w:sz w:val="24"/>
        </w:rPr>
      </w:pPr>
    </w:p>
    <w:p>
      <w:pPr>
        <w:pStyle w:val="6"/>
        <w:spacing w:before="179"/>
      </w:pPr>
      <w:r>
        <w:t>回答下列问题：</w:t>
      </w:r>
    </w:p>
    <w:p>
      <w:pPr>
        <w:pStyle w:val="10"/>
        <w:numPr>
          <w:ilvl w:val="0"/>
          <w:numId w:val="37"/>
        </w:numPr>
        <w:tabs>
          <w:tab w:val="left" w:pos="886"/>
          <w:tab w:val="left" w:pos="5250"/>
        </w:tabs>
        <w:spacing w:before="129" w:after="0" w:line="240" w:lineRule="auto"/>
        <w:ind w:left="885" w:right="0" w:hanging="248"/>
        <w:jc w:val="left"/>
        <w:rPr>
          <w:sz w:val="21"/>
        </w:rPr>
      </w:pPr>
      <w:r>
        <w:rPr>
          <w:position w:val="2"/>
          <w:sz w:val="21"/>
        </w:rPr>
        <w:t>在</w:t>
      </w:r>
      <w:r>
        <w:rPr>
          <w:spacing w:val="-3"/>
          <w:position w:val="2"/>
          <w:sz w:val="21"/>
        </w:rPr>
        <w:t>闭</w:t>
      </w:r>
      <w:r>
        <w:rPr>
          <w:position w:val="2"/>
          <w:sz w:val="21"/>
        </w:rPr>
        <w:t>合</w:t>
      </w:r>
      <w:r>
        <w:rPr>
          <w:spacing w:val="-50"/>
          <w:position w:val="2"/>
          <w:sz w:val="21"/>
        </w:rPr>
        <w:t xml:space="preserve"> </w:t>
      </w:r>
      <w:r>
        <w:rPr>
          <w:rFonts w:ascii="Times New Roman" w:hAnsi="Times New Roman" w:eastAsia="Times New Roman"/>
          <w:position w:val="2"/>
          <w:sz w:val="21"/>
        </w:rPr>
        <w:t>S</w:t>
      </w:r>
      <w:r>
        <w:rPr>
          <w:rFonts w:ascii="Times New Roman" w:hAnsi="Times New Roman" w:eastAsia="Times New Roman"/>
          <w:sz w:val="14"/>
        </w:rPr>
        <w:t xml:space="preserve">1 </w:t>
      </w:r>
      <w:r>
        <w:rPr>
          <w:position w:val="2"/>
          <w:sz w:val="21"/>
        </w:rPr>
        <w:t>前，图</w:t>
      </w:r>
      <w:r>
        <w:rPr>
          <w:rFonts w:ascii="Times New Roman" w:hAnsi="Times New Roman" w:eastAsia="Times New Roman"/>
          <w:position w:val="2"/>
          <w:sz w:val="21"/>
        </w:rPr>
        <w:t>(a)</w:t>
      </w:r>
      <w:r>
        <w:rPr>
          <w:position w:val="2"/>
          <w:sz w:val="21"/>
        </w:rPr>
        <w:t>中</w:t>
      </w:r>
      <w:r>
        <w:rPr>
          <w:spacing w:val="-51"/>
          <w:position w:val="2"/>
          <w:sz w:val="21"/>
        </w:rPr>
        <w:t xml:space="preserve"> </w:t>
      </w:r>
      <w:r>
        <w:rPr>
          <w:rFonts w:ascii="Times New Roman" w:hAnsi="Times New Roman" w:eastAsia="Times New Roman"/>
          <w:i/>
          <w:position w:val="2"/>
          <w:sz w:val="21"/>
        </w:rPr>
        <w:t>R</w:t>
      </w:r>
      <w:r>
        <w:rPr>
          <w:rFonts w:ascii="Times New Roman" w:hAnsi="Times New Roman" w:eastAsia="Times New Roman"/>
          <w:sz w:val="14"/>
        </w:rPr>
        <w:t>1</w:t>
      </w:r>
      <w:r>
        <w:rPr>
          <w:rFonts w:ascii="Times New Roman" w:hAnsi="Times New Roman" w:eastAsia="Times New Roman"/>
          <w:spacing w:val="3"/>
          <w:sz w:val="14"/>
        </w:rPr>
        <w:t xml:space="preserve"> </w:t>
      </w:r>
      <w:r>
        <w:rPr>
          <w:position w:val="2"/>
          <w:sz w:val="21"/>
        </w:rPr>
        <w:t>的</w:t>
      </w:r>
      <w:r>
        <w:rPr>
          <w:spacing w:val="-3"/>
          <w:position w:val="2"/>
          <w:sz w:val="21"/>
        </w:rPr>
        <w:t>滑</w:t>
      </w:r>
      <w:r>
        <w:rPr>
          <w:position w:val="2"/>
          <w:sz w:val="21"/>
        </w:rPr>
        <w:t>片</w:t>
      </w:r>
      <w:r>
        <w:rPr>
          <w:spacing w:val="-3"/>
          <w:position w:val="2"/>
          <w:sz w:val="21"/>
        </w:rPr>
        <w:t>应</w:t>
      </w:r>
      <w:r>
        <w:rPr>
          <w:position w:val="2"/>
          <w:sz w:val="21"/>
        </w:rPr>
        <w:t>移</w:t>
      </w:r>
      <w:r>
        <w:rPr>
          <w:spacing w:val="-3"/>
          <w:position w:val="2"/>
          <w:sz w:val="21"/>
        </w:rPr>
        <w:t>动</w:t>
      </w:r>
      <w:r>
        <w:rPr>
          <w:position w:val="2"/>
          <w:sz w:val="21"/>
        </w:rPr>
        <w:t>到</w:t>
      </w:r>
      <w:r>
        <w:rPr>
          <w:position w:val="2"/>
          <w:sz w:val="21"/>
          <w:u w:val="single"/>
        </w:rPr>
        <w:t xml:space="preserve"> </w:t>
      </w:r>
      <w:r>
        <w:rPr>
          <w:position w:val="2"/>
          <w:sz w:val="21"/>
          <w:u w:val="single"/>
        </w:rPr>
        <w:tab/>
      </w:r>
      <w:r>
        <w:rPr>
          <w:rFonts w:ascii="Times New Roman" w:hAnsi="Times New Roman" w:eastAsia="Times New Roman"/>
          <w:spacing w:val="-4"/>
          <w:position w:val="2"/>
          <w:sz w:val="21"/>
        </w:rPr>
        <w:t>(</w:t>
      </w:r>
      <w:r>
        <w:rPr>
          <w:position w:val="2"/>
          <w:sz w:val="21"/>
        </w:rPr>
        <w:t>选填</w:t>
      </w:r>
      <w:r>
        <w:rPr>
          <w:rFonts w:ascii="Times New Roman" w:hAnsi="Times New Roman" w:eastAsia="Times New Roman"/>
          <w:position w:val="2"/>
          <w:sz w:val="21"/>
        </w:rPr>
        <w:t>“</w:t>
      </w:r>
      <w:r>
        <w:rPr>
          <w:rFonts w:ascii="Times New Roman" w:hAnsi="Times New Roman" w:eastAsia="Times New Roman"/>
          <w:i/>
          <w:position w:val="2"/>
          <w:sz w:val="21"/>
        </w:rPr>
        <w:t>a</w:t>
      </w:r>
      <w:r>
        <w:rPr>
          <w:rFonts w:ascii="Times New Roman" w:hAnsi="Times New Roman" w:eastAsia="Times New Roman"/>
          <w:position w:val="2"/>
          <w:sz w:val="21"/>
        </w:rPr>
        <w:t>”</w:t>
      </w:r>
      <w:r>
        <w:rPr>
          <w:position w:val="2"/>
          <w:sz w:val="21"/>
        </w:rPr>
        <w:t>或</w:t>
      </w:r>
      <w:r>
        <w:rPr>
          <w:rFonts w:ascii="Times New Roman" w:hAnsi="Times New Roman" w:eastAsia="Times New Roman"/>
          <w:position w:val="2"/>
          <w:sz w:val="21"/>
        </w:rPr>
        <w:t>“</w:t>
      </w:r>
      <w:r>
        <w:rPr>
          <w:rFonts w:ascii="Times New Roman" w:hAnsi="Times New Roman" w:eastAsia="Times New Roman"/>
          <w:i/>
          <w:position w:val="2"/>
          <w:sz w:val="21"/>
        </w:rPr>
        <w:t>b</w:t>
      </w:r>
      <w:r>
        <w:rPr>
          <w:rFonts w:ascii="Times New Roman" w:hAnsi="Times New Roman" w:eastAsia="Times New Roman"/>
          <w:position w:val="2"/>
          <w:sz w:val="21"/>
        </w:rPr>
        <w:t>”)</w:t>
      </w:r>
      <w:r>
        <w:rPr>
          <w:spacing w:val="-3"/>
          <w:position w:val="2"/>
          <w:sz w:val="21"/>
        </w:rPr>
        <w:t>端</w:t>
      </w:r>
      <w:r>
        <w:rPr>
          <w:position w:val="2"/>
          <w:sz w:val="21"/>
        </w:rPr>
        <w:t>；</w:t>
      </w:r>
    </w:p>
    <w:p>
      <w:pPr>
        <w:pStyle w:val="10"/>
        <w:numPr>
          <w:ilvl w:val="0"/>
          <w:numId w:val="37"/>
        </w:numPr>
        <w:tabs>
          <w:tab w:val="left" w:pos="891"/>
        </w:tabs>
        <w:spacing w:before="132" w:after="0" w:line="357" w:lineRule="auto"/>
        <w:ind w:left="218" w:right="4688" w:firstLine="420"/>
        <w:jc w:val="both"/>
        <w:rPr>
          <w:sz w:val="21"/>
        </w:rPr>
      </w:pPr>
      <w:r>
        <w:drawing>
          <wp:anchor distT="0" distB="0" distL="0" distR="0" simplePos="0" relativeHeight="251875328" behindDoc="0" locked="0" layoutInCell="1" allowOverlap="1">
            <wp:simplePos x="0" y="0"/>
            <wp:positionH relativeFrom="page">
              <wp:posOffset>3952875</wp:posOffset>
            </wp:positionH>
            <wp:positionV relativeFrom="paragraph">
              <wp:posOffset>172720</wp:posOffset>
            </wp:positionV>
            <wp:extent cx="1624330" cy="1524000"/>
            <wp:effectExtent l="0" t="0" r="0" b="0"/>
            <wp:wrapNone/>
            <wp:docPr id="115" name="image10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image104.jpeg"/>
                    <pic:cNvPicPr>
                      <a:picLocks noChangeAspect="1"/>
                    </pic:cNvPicPr>
                  </pic:nvPicPr>
                  <pic:blipFill>
                    <a:blip r:embed="rId112" cstate="print"/>
                    <a:stretch>
                      <a:fillRect/>
                    </a:stretch>
                  </pic:blipFill>
                  <pic:spPr>
                    <a:xfrm>
                      <a:off x="0" y="0"/>
                      <a:ext cx="1624329" cy="1524000"/>
                    </a:xfrm>
                    <a:prstGeom prst="rect">
                      <a:avLst/>
                    </a:prstGeom>
                  </pic:spPr>
                </pic:pic>
              </a:graphicData>
            </a:graphic>
          </wp:anchor>
        </w:drawing>
      </w:r>
      <w:r>
        <w:drawing>
          <wp:anchor distT="0" distB="0" distL="0" distR="0" simplePos="0" relativeHeight="251876352" behindDoc="0" locked="0" layoutInCell="1" allowOverlap="1">
            <wp:simplePos x="0" y="0"/>
            <wp:positionH relativeFrom="page">
              <wp:posOffset>5727700</wp:posOffset>
            </wp:positionH>
            <wp:positionV relativeFrom="paragraph">
              <wp:posOffset>288290</wp:posOffset>
            </wp:positionV>
            <wp:extent cx="884555" cy="1301115"/>
            <wp:effectExtent l="0" t="0" r="0" b="0"/>
            <wp:wrapNone/>
            <wp:docPr id="117" name="image10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image105.jpeg"/>
                    <pic:cNvPicPr>
                      <a:picLocks noChangeAspect="1"/>
                    </pic:cNvPicPr>
                  </pic:nvPicPr>
                  <pic:blipFill>
                    <a:blip r:embed="rId113" cstate="print"/>
                    <a:stretch>
                      <a:fillRect/>
                    </a:stretch>
                  </pic:blipFill>
                  <pic:spPr>
                    <a:xfrm>
                      <a:off x="0" y="0"/>
                      <a:ext cx="884555" cy="1301114"/>
                    </a:xfrm>
                    <a:prstGeom prst="rect">
                      <a:avLst/>
                    </a:prstGeom>
                  </pic:spPr>
                </pic:pic>
              </a:graphicData>
            </a:graphic>
          </wp:anchor>
        </w:drawing>
      </w:r>
      <w:r>
        <w:rPr>
          <w:spacing w:val="7"/>
          <w:sz w:val="21"/>
        </w:rPr>
        <w:t>在图</w:t>
      </w:r>
      <w:r>
        <w:rPr>
          <w:rFonts w:ascii="Times New Roman" w:hAnsi="Times New Roman" w:eastAsia="Times New Roman"/>
          <w:sz w:val="21"/>
        </w:rPr>
        <w:t>(b)</w:t>
      </w:r>
      <w:r>
        <w:rPr>
          <w:spacing w:val="6"/>
          <w:sz w:val="21"/>
        </w:rPr>
        <w:t>的坐标纸上补齐数据表中所给数据</w:t>
      </w:r>
      <w:r>
        <w:rPr>
          <w:spacing w:val="-11"/>
          <w:position w:val="2"/>
          <w:sz w:val="21"/>
        </w:rPr>
        <w:t xml:space="preserve">点，并作出 </w:t>
      </w:r>
      <w:r>
        <w:rPr>
          <w:rFonts w:ascii="Times New Roman" w:hAnsi="Times New Roman" w:eastAsia="Times New Roman"/>
          <w:i/>
          <w:position w:val="2"/>
          <w:sz w:val="21"/>
        </w:rPr>
        <w:t>R</w:t>
      </w:r>
      <w:r>
        <w:rPr>
          <w:rFonts w:ascii="Times New Roman" w:hAnsi="Times New Roman" w:eastAsia="Times New Roman"/>
          <w:sz w:val="14"/>
        </w:rPr>
        <w:t>2</w:t>
      </w:r>
      <w:r>
        <w:rPr>
          <w:rFonts w:ascii="Times New Roman" w:hAnsi="Times New Roman" w:eastAsia="Times New Roman"/>
          <w:i/>
          <w:position w:val="2"/>
          <w:sz w:val="21"/>
        </w:rPr>
        <w:t>‒t</w:t>
      </w:r>
      <w:r>
        <w:rPr>
          <w:rFonts w:ascii="Times New Roman" w:hAnsi="Times New Roman" w:eastAsia="Times New Roman"/>
          <w:i/>
          <w:spacing w:val="-4"/>
          <w:position w:val="2"/>
          <w:sz w:val="21"/>
        </w:rPr>
        <w:t xml:space="preserve"> </w:t>
      </w:r>
      <w:r>
        <w:rPr>
          <w:position w:val="2"/>
          <w:sz w:val="21"/>
        </w:rPr>
        <w:t>曲线；</w:t>
      </w:r>
    </w:p>
    <w:p>
      <w:pPr>
        <w:pStyle w:val="10"/>
        <w:numPr>
          <w:ilvl w:val="0"/>
          <w:numId w:val="37"/>
        </w:numPr>
        <w:tabs>
          <w:tab w:val="left" w:pos="886"/>
        </w:tabs>
        <w:spacing w:before="0" w:after="0" w:line="357" w:lineRule="auto"/>
        <w:ind w:left="218" w:right="4695" w:firstLine="420"/>
        <w:jc w:val="both"/>
        <w:rPr>
          <w:sz w:val="21"/>
        </w:rPr>
      </w:pPr>
      <w:r>
        <w:rPr>
          <w:position w:val="2"/>
          <w:sz w:val="21"/>
        </w:rPr>
        <w:t xml:space="preserve">由图 </w:t>
      </w:r>
      <w:r>
        <w:rPr>
          <w:rFonts w:ascii="Times New Roman" w:hAnsi="Times New Roman" w:eastAsia="Times New Roman"/>
          <w:position w:val="2"/>
          <w:sz w:val="21"/>
        </w:rPr>
        <w:t>(b)</w:t>
      </w:r>
      <w:r>
        <w:rPr>
          <w:spacing w:val="-4"/>
          <w:position w:val="2"/>
          <w:sz w:val="21"/>
        </w:rPr>
        <w:t xml:space="preserve">可得到 </w:t>
      </w:r>
      <w:r>
        <w:rPr>
          <w:rFonts w:ascii="Times New Roman" w:hAnsi="Times New Roman" w:eastAsia="Times New Roman"/>
          <w:i/>
          <w:position w:val="2"/>
          <w:sz w:val="21"/>
        </w:rPr>
        <w:t>R</w:t>
      </w:r>
      <w:r>
        <w:rPr>
          <w:rFonts w:ascii="Times New Roman" w:hAnsi="Times New Roman" w:eastAsia="Times New Roman"/>
          <w:sz w:val="14"/>
        </w:rPr>
        <w:t>T</w:t>
      </w:r>
      <w:r>
        <w:rPr>
          <w:rFonts w:ascii="Times New Roman" w:hAnsi="Times New Roman" w:eastAsia="Times New Roman"/>
          <w:spacing w:val="22"/>
          <w:sz w:val="14"/>
        </w:rPr>
        <w:t xml:space="preserve"> </w:t>
      </w:r>
      <w:r>
        <w:rPr>
          <w:spacing w:val="-6"/>
          <w:position w:val="2"/>
          <w:sz w:val="21"/>
        </w:rPr>
        <w:t xml:space="preserve">在 </w:t>
      </w:r>
      <w:r>
        <w:rPr>
          <w:rFonts w:ascii="Times New Roman" w:hAnsi="Times New Roman" w:eastAsia="Times New Roman"/>
          <w:position w:val="2"/>
          <w:sz w:val="21"/>
        </w:rPr>
        <w:t>25</w:t>
      </w:r>
      <w:r>
        <w:rPr>
          <w:rFonts w:ascii="Times New Roman" w:hAnsi="Times New Roman" w:eastAsia="Times New Roman"/>
          <w:i/>
          <w:position w:val="2"/>
          <w:sz w:val="21"/>
        </w:rPr>
        <w:t>~</w:t>
      </w:r>
      <w:r>
        <w:rPr>
          <w:rFonts w:ascii="Times New Roman" w:hAnsi="Times New Roman" w:eastAsia="Times New Roman"/>
          <w:position w:val="2"/>
          <w:sz w:val="21"/>
        </w:rPr>
        <w:t>80</w:t>
      </w:r>
      <w:r>
        <w:rPr>
          <w:spacing w:val="-3"/>
          <w:position w:val="2"/>
          <w:sz w:val="21"/>
        </w:rPr>
        <w:t>℃ 范围内的温</w:t>
      </w:r>
      <w:r>
        <w:rPr>
          <w:spacing w:val="-12"/>
          <w:position w:val="2"/>
          <w:sz w:val="21"/>
        </w:rPr>
        <w:t xml:space="preserve">度特性，当 </w:t>
      </w:r>
      <w:r>
        <w:rPr>
          <w:rFonts w:ascii="Times New Roman" w:hAnsi="Times New Roman" w:eastAsia="Times New Roman"/>
          <w:i/>
          <w:position w:val="2"/>
          <w:sz w:val="21"/>
        </w:rPr>
        <w:t>t=</w:t>
      </w:r>
      <w:r>
        <w:rPr>
          <w:rFonts w:ascii="Times New Roman" w:hAnsi="Times New Roman" w:eastAsia="Times New Roman"/>
          <w:position w:val="2"/>
          <w:sz w:val="21"/>
        </w:rPr>
        <w:t>44</w:t>
      </w:r>
      <w:r>
        <w:rPr>
          <w:rFonts w:ascii="Times New Roman" w:hAnsi="Times New Roman" w:eastAsia="Times New Roman"/>
          <w:i/>
          <w:position w:val="2"/>
          <w:sz w:val="21"/>
        </w:rPr>
        <w:t>.</w:t>
      </w:r>
      <w:r>
        <w:rPr>
          <w:rFonts w:ascii="Times New Roman" w:hAnsi="Times New Roman" w:eastAsia="Times New Roman"/>
          <w:position w:val="2"/>
          <w:sz w:val="21"/>
        </w:rPr>
        <w:t>0</w:t>
      </w:r>
      <w:r>
        <w:rPr>
          <w:spacing w:val="-10"/>
          <w:position w:val="2"/>
          <w:sz w:val="21"/>
        </w:rPr>
        <w:t xml:space="preserve">℃时，可得 </w:t>
      </w:r>
      <w:r>
        <w:rPr>
          <w:rFonts w:ascii="Times New Roman" w:hAnsi="Times New Roman" w:eastAsia="Times New Roman"/>
          <w:i/>
          <w:position w:val="2"/>
          <w:sz w:val="21"/>
        </w:rPr>
        <w:t>R</w:t>
      </w:r>
      <w:r>
        <w:rPr>
          <w:rFonts w:ascii="Times New Roman" w:hAnsi="Times New Roman" w:eastAsia="Times New Roman"/>
          <w:sz w:val="14"/>
        </w:rPr>
        <w:t>T</w:t>
      </w:r>
      <w:r>
        <w:rPr>
          <w:rFonts w:ascii="Times New Roman" w:hAnsi="Times New Roman" w:eastAsia="Times New Roman"/>
          <w:i/>
          <w:position w:val="2"/>
          <w:sz w:val="21"/>
        </w:rPr>
        <w:t>=</w:t>
      </w:r>
      <w:r>
        <w:rPr>
          <w:rFonts w:ascii="Times New Roman" w:hAnsi="Times New Roman" w:eastAsia="Times New Roman"/>
          <w:i/>
          <w:spacing w:val="4"/>
          <w:position w:val="2"/>
          <w:sz w:val="21"/>
        </w:rPr>
        <w:t xml:space="preserve"> </w:t>
      </w:r>
      <w:r>
        <w:rPr>
          <w:rFonts w:ascii="Times New Roman" w:hAnsi="Times New Roman" w:eastAsia="Times New Roman"/>
          <w:position w:val="2"/>
          <w:sz w:val="21"/>
        </w:rPr>
        <w:t>Ω</w:t>
      </w:r>
      <w:r>
        <w:rPr>
          <w:position w:val="2"/>
          <w:sz w:val="21"/>
        </w:rPr>
        <w:t>；</w:t>
      </w:r>
    </w:p>
    <w:p>
      <w:pPr>
        <w:pStyle w:val="10"/>
        <w:numPr>
          <w:ilvl w:val="0"/>
          <w:numId w:val="37"/>
        </w:numPr>
        <w:tabs>
          <w:tab w:val="left" w:pos="886"/>
        </w:tabs>
        <w:spacing w:before="0" w:after="0" w:line="357" w:lineRule="auto"/>
        <w:ind w:left="218" w:right="4695" w:firstLine="420"/>
        <w:jc w:val="both"/>
        <w:rPr>
          <w:rFonts w:ascii="Times New Roman" w:hAnsi="Times New Roman" w:eastAsia="Times New Roman"/>
          <w:i/>
          <w:sz w:val="21"/>
        </w:rPr>
      </w:pPr>
      <w:r>
        <w:rPr>
          <w:spacing w:val="-18"/>
          <w:position w:val="2"/>
          <w:sz w:val="21"/>
        </w:rPr>
        <w:t xml:space="preserve">将 </w:t>
      </w:r>
      <w:r>
        <w:rPr>
          <w:rFonts w:ascii="Times New Roman" w:hAnsi="Times New Roman" w:eastAsia="Times New Roman"/>
          <w:i/>
          <w:position w:val="2"/>
          <w:sz w:val="21"/>
        </w:rPr>
        <w:t>R</w:t>
      </w:r>
      <w:r>
        <w:rPr>
          <w:rFonts w:ascii="Times New Roman" w:hAnsi="Times New Roman" w:eastAsia="Times New Roman"/>
          <w:sz w:val="14"/>
        </w:rPr>
        <w:t>T</w:t>
      </w:r>
      <w:r>
        <w:rPr>
          <w:rFonts w:ascii="Times New Roman" w:hAnsi="Times New Roman" w:eastAsia="Times New Roman"/>
          <w:spacing w:val="2"/>
          <w:sz w:val="14"/>
        </w:rPr>
        <w:t xml:space="preserve"> </w:t>
      </w:r>
      <w:r>
        <w:rPr>
          <w:spacing w:val="-6"/>
          <w:position w:val="2"/>
          <w:sz w:val="21"/>
        </w:rPr>
        <w:t xml:space="preserve">握于手心，手心温度下 </w:t>
      </w:r>
      <w:r>
        <w:rPr>
          <w:rFonts w:ascii="Times New Roman" w:hAnsi="Times New Roman" w:eastAsia="Times New Roman"/>
          <w:i/>
          <w:position w:val="2"/>
          <w:sz w:val="21"/>
        </w:rPr>
        <w:t>R</w:t>
      </w:r>
      <w:r>
        <w:rPr>
          <w:rFonts w:ascii="Times New Roman" w:hAnsi="Times New Roman" w:eastAsia="Times New Roman"/>
          <w:sz w:val="14"/>
        </w:rPr>
        <w:t>2</w:t>
      </w:r>
      <w:r>
        <w:rPr>
          <w:rFonts w:ascii="Times New Roman" w:hAnsi="Times New Roman" w:eastAsia="Times New Roman"/>
          <w:spacing w:val="1"/>
          <w:sz w:val="14"/>
        </w:rPr>
        <w:t xml:space="preserve"> </w:t>
      </w:r>
      <w:r>
        <w:rPr>
          <w:spacing w:val="-3"/>
          <w:position w:val="2"/>
          <w:sz w:val="21"/>
        </w:rPr>
        <w:t>的相应读数</w:t>
      </w:r>
      <w:r>
        <w:rPr>
          <w:spacing w:val="34"/>
          <w:sz w:val="21"/>
        </w:rPr>
        <w:t>如图</w:t>
      </w:r>
      <w:r>
        <w:rPr>
          <w:rFonts w:ascii="Times New Roman" w:hAnsi="Times New Roman" w:eastAsia="Times New Roman"/>
          <w:sz w:val="21"/>
        </w:rPr>
        <w:t>(c)</w:t>
      </w:r>
      <w:r>
        <w:rPr>
          <w:rFonts w:ascii="Times New Roman" w:hAnsi="Times New Roman" w:eastAsia="Times New Roman"/>
          <w:spacing w:val="-20"/>
          <w:sz w:val="21"/>
        </w:rPr>
        <w:t xml:space="preserve"> </w:t>
      </w:r>
      <w:r>
        <w:rPr>
          <w:spacing w:val="14"/>
          <w:sz w:val="21"/>
        </w:rPr>
        <w:t>所示， 该读数为</w:t>
      </w:r>
      <w:r>
        <w:rPr>
          <w:spacing w:val="34"/>
          <w:sz w:val="21"/>
          <w:u w:val="single"/>
        </w:rPr>
        <w:t xml:space="preserve"> </w:t>
      </w:r>
      <w:r>
        <w:rPr>
          <w:spacing w:val="160"/>
          <w:sz w:val="21"/>
        </w:rPr>
        <w:t xml:space="preserve"> </w:t>
      </w:r>
      <w:r>
        <w:rPr>
          <w:rFonts w:ascii="Times New Roman" w:hAnsi="Times New Roman" w:eastAsia="Times New Roman"/>
          <w:sz w:val="21"/>
        </w:rPr>
        <w:t>Ω</w:t>
      </w:r>
      <w:r>
        <w:rPr>
          <w:rFonts w:ascii="Times New Roman" w:hAnsi="Times New Roman" w:eastAsia="Times New Roman"/>
          <w:spacing w:val="-19"/>
          <w:sz w:val="21"/>
        </w:rPr>
        <w:t xml:space="preserve"> </w:t>
      </w:r>
      <w:r>
        <w:rPr>
          <w:spacing w:val="7"/>
          <w:sz w:val="21"/>
        </w:rPr>
        <w:t>， 则手心温度为</w:t>
      </w:r>
      <w:r>
        <w:rPr>
          <w:spacing w:val="52"/>
          <w:sz w:val="21"/>
        </w:rPr>
        <w:t xml:space="preserve"> ℃</w:t>
      </w:r>
      <w:r>
        <w:rPr>
          <w:rFonts w:ascii="Times New Roman" w:hAnsi="Times New Roman" w:eastAsia="Times New Roman"/>
          <w:i/>
          <w:sz w:val="21"/>
        </w:rPr>
        <w:t>.</w:t>
      </w:r>
    </w:p>
    <w:p>
      <w:pPr>
        <w:pStyle w:val="6"/>
        <w:tabs>
          <w:tab w:val="left" w:pos="2040"/>
          <w:tab w:val="left" w:pos="2705"/>
          <w:tab w:val="left" w:pos="3476"/>
          <w:tab w:val="left" w:pos="4402"/>
        </w:tabs>
        <w:spacing w:line="267" w:lineRule="exact"/>
        <w:rPr>
          <w:rFonts w:ascii="Times New Roman" w:eastAsia="Times New Roman"/>
        </w:rPr>
      </w:pPr>
      <w:r>
        <w:t>【答</w:t>
      </w:r>
      <w:r>
        <w:rPr>
          <w:spacing w:val="-3"/>
        </w:rPr>
        <w:t>案</w:t>
      </w:r>
      <w:r>
        <w:t>】</w:t>
      </w:r>
      <w:r>
        <w:rPr>
          <w:rFonts w:ascii="Times New Roman" w:eastAsia="Times New Roman"/>
        </w:rPr>
        <w:t>(1)</w:t>
      </w:r>
      <w:r>
        <w:rPr>
          <w:rFonts w:ascii="Times New Roman" w:eastAsia="Times New Roman"/>
          <w:i/>
        </w:rPr>
        <w:t>b</w:t>
      </w:r>
      <w:r>
        <w:rPr>
          <w:rFonts w:ascii="Times New Roman" w:eastAsia="Times New Roman"/>
          <w:i/>
        </w:rPr>
        <w:tab/>
      </w:r>
      <w:r>
        <w:rPr>
          <w:rFonts w:ascii="Times New Roman" w:eastAsia="Times New Roman"/>
        </w:rPr>
        <w:t>(2)</w:t>
      </w:r>
      <w:r>
        <w:t>略</w:t>
      </w:r>
      <w:r>
        <w:tab/>
      </w:r>
      <w:r>
        <w:rPr>
          <w:rFonts w:ascii="Times New Roman" w:eastAsia="Times New Roman"/>
        </w:rPr>
        <w:t>(3)450</w:t>
      </w:r>
      <w:r>
        <w:rPr>
          <w:rFonts w:ascii="Times New Roman" w:eastAsia="Times New Roman"/>
        </w:rPr>
        <w:tab/>
      </w:r>
      <w:r>
        <w:rPr>
          <w:rFonts w:ascii="Times New Roman" w:eastAsia="Times New Roman"/>
        </w:rPr>
        <w:t>(4)620</w:t>
      </w:r>
      <w:r>
        <w:rPr>
          <w:rFonts w:ascii="Times New Roman" w:eastAsia="Times New Roman"/>
          <w:i/>
        </w:rPr>
        <w:t>.</w:t>
      </w:r>
      <w:r>
        <w:rPr>
          <w:rFonts w:ascii="Times New Roman" w:eastAsia="Times New Roman"/>
        </w:rPr>
        <w:t>0</w:t>
      </w:r>
      <w:r>
        <w:rPr>
          <w:rFonts w:ascii="Times New Roman" w:eastAsia="Times New Roman"/>
        </w:rPr>
        <w:tab/>
      </w:r>
      <w:r>
        <w:rPr>
          <w:rFonts w:ascii="Times New Roman" w:eastAsia="Times New Roman"/>
        </w:rPr>
        <w:t>33</w:t>
      </w:r>
      <w:r>
        <w:rPr>
          <w:rFonts w:ascii="Times New Roman" w:eastAsia="Times New Roman"/>
          <w:i/>
        </w:rPr>
        <w:t>.</w:t>
      </w:r>
      <w:r>
        <w:rPr>
          <w:rFonts w:ascii="Times New Roman" w:eastAsia="Times New Roman"/>
        </w:rPr>
        <w:t>0</w:t>
      </w:r>
    </w:p>
    <w:p>
      <w:pPr>
        <w:pStyle w:val="6"/>
        <w:spacing w:before="88" w:line="321" w:lineRule="auto"/>
        <w:ind w:left="218" w:right="145" w:firstLine="420"/>
      </w:pPr>
      <w:r>
        <w:drawing>
          <wp:anchor distT="0" distB="0" distL="0" distR="0" simplePos="0" relativeHeight="248605696" behindDoc="1" locked="0" layoutInCell="1" allowOverlap="1">
            <wp:simplePos x="0" y="0"/>
            <wp:positionH relativeFrom="page">
              <wp:posOffset>1518920</wp:posOffset>
            </wp:positionH>
            <wp:positionV relativeFrom="paragraph">
              <wp:posOffset>704850</wp:posOffset>
            </wp:positionV>
            <wp:extent cx="4542790" cy="1637030"/>
            <wp:effectExtent l="0" t="0" r="0" b="0"/>
            <wp:wrapNone/>
            <wp:docPr id="119" name="image10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image106.jpeg"/>
                    <pic:cNvPicPr>
                      <a:picLocks noChangeAspect="1"/>
                    </pic:cNvPicPr>
                  </pic:nvPicPr>
                  <pic:blipFill>
                    <a:blip r:embed="rId114" cstate="print"/>
                    <a:stretch>
                      <a:fillRect/>
                    </a:stretch>
                  </pic:blipFill>
                  <pic:spPr>
                    <a:xfrm>
                      <a:off x="0" y="0"/>
                      <a:ext cx="4543004" cy="1637147"/>
                    </a:xfrm>
                    <a:prstGeom prst="rect">
                      <a:avLst/>
                    </a:prstGeom>
                  </pic:spPr>
                </pic:pic>
              </a:graphicData>
            </a:graphic>
          </wp:anchor>
        </w:drawing>
      </w:r>
      <w:r>
        <w:rPr>
          <w:rFonts w:ascii="Times New Roman" w:hAnsi="Times New Roman" w:eastAsia="Times New Roman"/>
          <w:color w:val="FF0000"/>
          <w:position w:val="1"/>
        </w:rPr>
        <w:t>2019-23.</w:t>
      </w:r>
      <w:r>
        <w:rPr>
          <w:spacing w:val="-8"/>
        </w:rPr>
        <w:t xml:space="preserve">某同学要将一量程为 </w:t>
      </w:r>
      <w:r>
        <w:rPr>
          <w:rFonts w:ascii="Times New Roman" w:hAnsi="Times New Roman" w:eastAsia="Times New Roman"/>
          <w:position w:val="1"/>
        </w:rPr>
        <w:t xml:space="preserve">250μA </w:t>
      </w:r>
      <w:r>
        <w:rPr>
          <w:spacing w:val="-8"/>
        </w:rPr>
        <w:t xml:space="preserve">的微安表改装为量程为 </w:t>
      </w:r>
      <w:r>
        <w:rPr>
          <w:rFonts w:ascii="Times New Roman" w:hAnsi="Times New Roman" w:eastAsia="Times New Roman"/>
          <w:position w:val="1"/>
        </w:rPr>
        <w:t xml:space="preserve">20 mA </w:t>
      </w:r>
      <w:r>
        <w:rPr>
          <w:spacing w:val="-3"/>
        </w:rPr>
        <w:t>的电流表。该同学测得微安</w:t>
      </w:r>
      <w:r>
        <w:rPr>
          <w:spacing w:val="-12"/>
        </w:rPr>
        <w:t xml:space="preserve">表内阻为 </w:t>
      </w:r>
      <w:r>
        <w:rPr>
          <w:rFonts w:ascii="Times New Roman" w:hAnsi="Times New Roman" w:eastAsia="Times New Roman"/>
          <w:position w:val="1"/>
        </w:rPr>
        <w:t xml:space="preserve">1 200 </w:t>
      </w:r>
      <w:r>
        <w:rPr>
          <w:rFonts w:ascii="Times New Roman" w:hAnsi="Times New Roman" w:eastAsia="Times New Roman"/>
          <w:spacing w:val="-35"/>
          <w:position w:val="1"/>
        </w:rPr>
        <w:t>Ω</w:t>
      </w:r>
      <w:r>
        <w:rPr>
          <w:spacing w:val="-11"/>
        </w:rPr>
        <w:t xml:space="preserve">，经计算后将一阻值为 </w:t>
      </w:r>
      <w:r>
        <w:rPr>
          <w:rFonts w:ascii="Times New Roman" w:hAnsi="Times New Roman" w:eastAsia="Times New Roman"/>
          <w:i/>
          <w:position w:val="1"/>
        </w:rPr>
        <w:t xml:space="preserve">R </w:t>
      </w:r>
      <w:r>
        <w:rPr>
          <w:spacing w:val="-14"/>
        </w:rPr>
        <w:t xml:space="preserve">的电阻与微安表连接，进行改装。然后利用一标准毫安表， </w:t>
      </w:r>
      <w:r>
        <w:rPr>
          <w:spacing w:val="-11"/>
        </w:rPr>
        <w:t>根据图</w:t>
      </w:r>
      <w:r>
        <w:t>（</w:t>
      </w:r>
      <w:r>
        <w:rPr>
          <w:rFonts w:ascii="Times New Roman" w:hAnsi="Times New Roman" w:eastAsia="Times New Roman"/>
          <w:position w:val="1"/>
        </w:rPr>
        <w:t>a</w:t>
      </w:r>
      <w:r>
        <w:t>）</w:t>
      </w:r>
      <w:r>
        <w:rPr>
          <w:spacing w:val="-3"/>
        </w:rPr>
        <w:t>所示电路对改装后的电表进行检测</w:t>
      </w:r>
      <w:r>
        <w:t>（</w:t>
      </w:r>
      <w:r>
        <w:rPr>
          <w:spacing w:val="-3"/>
        </w:rPr>
        <w:t>虚线框内是改装后的电表）</w:t>
      </w:r>
      <w:r>
        <w:t>。</w:t>
      </w:r>
    </w:p>
    <w:p>
      <w:pPr>
        <w:pStyle w:val="6"/>
        <w:ind w:left="0"/>
        <w:rPr>
          <w:sz w:val="22"/>
        </w:rPr>
      </w:pPr>
    </w:p>
    <w:p>
      <w:pPr>
        <w:pStyle w:val="6"/>
        <w:ind w:left="0"/>
        <w:rPr>
          <w:sz w:val="22"/>
        </w:rPr>
      </w:pPr>
    </w:p>
    <w:p>
      <w:pPr>
        <w:pStyle w:val="6"/>
        <w:ind w:left="0"/>
        <w:rPr>
          <w:sz w:val="22"/>
        </w:rPr>
      </w:pPr>
    </w:p>
    <w:p>
      <w:pPr>
        <w:pStyle w:val="6"/>
        <w:ind w:left="0"/>
        <w:rPr>
          <w:sz w:val="22"/>
        </w:rPr>
      </w:pPr>
    </w:p>
    <w:p>
      <w:pPr>
        <w:pStyle w:val="6"/>
        <w:ind w:left="0"/>
        <w:rPr>
          <w:sz w:val="22"/>
        </w:rPr>
      </w:pPr>
    </w:p>
    <w:p>
      <w:pPr>
        <w:pStyle w:val="6"/>
        <w:ind w:left="0"/>
        <w:rPr>
          <w:sz w:val="22"/>
        </w:rPr>
      </w:pPr>
    </w:p>
    <w:p>
      <w:pPr>
        <w:pStyle w:val="6"/>
        <w:ind w:left="0"/>
        <w:rPr>
          <w:sz w:val="22"/>
        </w:rPr>
      </w:pPr>
    </w:p>
    <w:p>
      <w:pPr>
        <w:pStyle w:val="6"/>
        <w:ind w:left="0"/>
        <w:rPr>
          <w:sz w:val="22"/>
        </w:rPr>
      </w:pPr>
    </w:p>
    <w:p>
      <w:pPr>
        <w:pStyle w:val="6"/>
        <w:spacing w:before="2"/>
        <w:ind w:left="0"/>
        <w:rPr>
          <w:sz w:val="30"/>
        </w:rPr>
      </w:pPr>
    </w:p>
    <w:p>
      <w:pPr>
        <w:pStyle w:val="10"/>
        <w:numPr>
          <w:ilvl w:val="0"/>
          <w:numId w:val="38"/>
        </w:numPr>
        <w:tabs>
          <w:tab w:val="left" w:pos="1063"/>
        </w:tabs>
        <w:spacing w:before="0" w:after="0" w:line="240" w:lineRule="auto"/>
        <w:ind w:left="1062" w:right="0" w:hanging="530"/>
        <w:jc w:val="left"/>
        <w:rPr>
          <w:sz w:val="21"/>
        </w:rPr>
      </w:pPr>
      <w:r>
        <w:rPr>
          <w:spacing w:val="-2"/>
          <w:sz w:val="21"/>
        </w:rPr>
        <w:t>根据图</w:t>
      </w:r>
      <w:r>
        <w:rPr>
          <w:sz w:val="21"/>
        </w:rPr>
        <w:t>（</w:t>
      </w:r>
      <w:r>
        <w:rPr>
          <w:rFonts w:ascii="Times New Roman" w:eastAsia="Times New Roman"/>
          <w:position w:val="1"/>
          <w:sz w:val="21"/>
        </w:rPr>
        <w:t>a</w:t>
      </w:r>
      <w:r>
        <w:rPr>
          <w:sz w:val="21"/>
        </w:rPr>
        <w:t>）</w:t>
      </w:r>
      <w:r>
        <w:rPr>
          <w:spacing w:val="-3"/>
          <w:sz w:val="21"/>
        </w:rPr>
        <w:t>和题给条件，将</w:t>
      </w:r>
      <w:r>
        <w:rPr>
          <w:sz w:val="21"/>
        </w:rPr>
        <w:t>（</w:t>
      </w:r>
      <w:r>
        <w:rPr>
          <w:rFonts w:ascii="Times New Roman" w:eastAsia="Times New Roman"/>
          <w:position w:val="1"/>
          <w:sz w:val="21"/>
        </w:rPr>
        <w:t>b</w:t>
      </w:r>
      <w:r>
        <w:rPr>
          <w:sz w:val="21"/>
        </w:rPr>
        <w:t>）</w:t>
      </w:r>
      <w:r>
        <w:rPr>
          <w:spacing w:val="-3"/>
          <w:sz w:val="21"/>
        </w:rPr>
        <w:t>中的实物连接。</w:t>
      </w:r>
    </w:p>
    <w:p>
      <w:pPr>
        <w:pStyle w:val="10"/>
        <w:numPr>
          <w:ilvl w:val="0"/>
          <w:numId w:val="38"/>
        </w:numPr>
        <w:tabs>
          <w:tab w:val="left" w:pos="1063"/>
          <w:tab w:val="left" w:pos="3896"/>
        </w:tabs>
        <w:spacing w:before="91" w:after="0" w:line="321" w:lineRule="auto"/>
        <w:ind w:left="218" w:right="251" w:firstLine="314"/>
        <w:jc w:val="left"/>
        <w:rPr>
          <w:sz w:val="21"/>
        </w:rPr>
      </w:pPr>
      <w:r>
        <w:rPr>
          <w:sz w:val="21"/>
        </w:rPr>
        <w:t>当</w:t>
      </w:r>
      <w:r>
        <w:rPr>
          <w:spacing w:val="-3"/>
          <w:sz w:val="21"/>
        </w:rPr>
        <w:t>标</w:t>
      </w:r>
      <w:r>
        <w:rPr>
          <w:sz w:val="21"/>
        </w:rPr>
        <w:t>准</w:t>
      </w:r>
      <w:r>
        <w:rPr>
          <w:spacing w:val="-3"/>
          <w:sz w:val="21"/>
        </w:rPr>
        <w:t>毫</w:t>
      </w:r>
      <w:r>
        <w:rPr>
          <w:sz w:val="21"/>
        </w:rPr>
        <w:t>安</w:t>
      </w:r>
      <w:r>
        <w:rPr>
          <w:spacing w:val="-3"/>
          <w:sz w:val="21"/>
        </w:rPr>
        <w:t>表</w:t>
      </w:r>
      <w:r>
        <w:rPr>
          <w:sz w:val="21"/>
        </w:rPr>
        <w:t>的</w:t>
      </w:r>
      <w:r>
        <w:rPr>
          <w:spacing w:val="-3"/>
          <w:sz w:val="21"/>
        </w:rPr>
        <w:t>示数</w:t>
      </w:r>
      <w:r>
        <w:rPr>
          <w:sz w:val="21"/>
        </w:rPr>
        <w:t>为</w:t>
      </w:r>
      <w:r>
        <w:rPr>
          <w:spacing w:val="-37"/>
          <w:sz w:val="21"/>
        </w:rPr>
        <w:t xml:space="preserve"> </w:t>
      </w:r>
      <w:r>
        <w:rPr>
          <w:rFonts w:ascii="Times New Roman" w:eastAsia="Times New Roman"/>
          <w:position w:val="1"/>
          <w:sz w:val="21"/>
        </w:rPr>
        <w:t>16.0mA</w:t>
      </w:r>
      <w:r>
        <w:rPr>
          <w:rFonts w:ascii="Times New Roman" w:eastAsia="Times New Roman"/>
          <w:spacing w:val="15"/>
          <w:position w:val="1"/>
          <w:sz w:val="21"/>
        </w:rPr>
        <w:t xml:space="preserve"> </w:t>
      </w:r>
      <w:r>
        <w:rPr>
          <w:sz w:val="21"/>
        </w:rPr>
        <w:t>时</w:t>
      </w:r>
      <w:r>
        <w:rPr>
          <w:spacing w:val="-3"/>
          <w:sz w:val="21"/>
        </w:rPr>
        <w:t>，</w:t>
      </w:r>
      <w:r>
        <w:rPr>
          <w:sz w:val="21"/>
        </w:rPr>
        <w:t>微</w:t>
      </w:r>
      <w:r>
        <w:rPr>
          <w:spacing w:val="-3"/>
          <w:sz w:val="21"/>
        </w:rPr>
        <w:t>安</w:t>
      </w:r>
      <w:r>
        <w:rPr>
          <w:sz w:val="21"/>
        </w:rPr>
        <w:t>表</w:t>
      </w:r>
      <w:r>
        <w:rPr>
          <w:spacing w:val="-3"/>
          <w:sz w:val="21"/>
        </w:rPr>
        <w:t>的</w:t>
      </w:r>
      <w:r>
        <w:rPr>
          <w:sz w:val="21"/>
        </w:rPr>
        <w:t>指针</w:t>
      </w:r>
      <w:r>
        <w:rPr>
          <w:spacing w:val="-3"/>
          <w:sz w:val="21"/>
        </w:rPr>
        <w:t>位</w:t>
      </w:r>
      <w:r>
        <w:rPr>
          <w:sz w:val="21"/>
        </w:rPr>
        <w:t>置</w:t>
      </w:r>
      <w:r>
        <w:rPr>
          <w:spacing w:val="-3"/>
          <w:sz w:val="21"/>
        </w:rPr>
        <w:t>如图</w:t>
      </w:r>
      <w:r>
        <w:rPr>
          <w:sz w:val="21"/>
        </w:rPr>
        <w:t>（</w:t>
      </w:r>
      <w:r>
        <w:rPr>
          <w:rFonts w:ascii="Times New Roman" w:eastAsia="Times New Roman"/>
          <w:position w:val="1"/>
          <w:sz w:val="21"/>
        </w:rPr>
        <w:t>c</w:t>
      </w:r>
      <w:r>
        <w:rPr>
          <w:sz w:val="21"/>
        </w:rPr>
        <w:t>）所</w:t>
      </w:r>
      <w:r>
        <w:rPr>
          <w:spacing w:val="-3"/>
          <w:sz w:val="21"/>
        </w:rPr>
        <w:t>示，</w:t>
      </w:r>
      <w:r>
        <w:rPr>
          <w:sz w:val="21"/>
        </w:rPr>
        <w:t>由此</w:t>
      </w:r>
      <w:r>
        <w:rPr>
          <w:spacing w:val="-3"/>
          <w:sz w:val="21"/>
        </w:rPr>
        <w:t>可</w:t>
      </w:r>
      <w:r>
        <w:rPr>
          <w:sz w:val="21"/>
        </w:rPr>
        <w:t>以</w:t>
      </w:r>
      <w:r>
        <w:rPr>
          <w:spacing w:val="-3"/>
          <w:sz w:val="21"/>
        </w:rPr>
        <w:t>推</w:t>
      </w:r>
      <w:r>
        <w:rPr>
          <w:sz w:val="21"/>
        </w:rPr>
        <w:t>测</w:t>
      </w:r>
      <w:r>
        <w:rPr>
          <w:spacing w:val="-3"/>
          <w:sz w:val="21"/>
        </w:rPr>
        <w:t>出</w:t>
      </w:r>
      <w:r>
        <w:rPr>
          <w:sz w:val="21"/>
        </w:rPr>
        <w:t>改装的</w:t>
      </w:r>
      <w:r>
        <w:rPr>
          <w:spacing w:val="-3"/>
          <w:sz w:val="21"/>
        </w:rPr>
        <w:t>电</w:t>
      </w:r>
      <w:r>
        <w:rPr>
          <w:sz w:val="21"/>
        </w:rPr>
        <w:t>表</w:t>
      </w:r>
      <w:r>
        <w:rPr>
          <w:spacing w:val="-3"/>
          <w:sz w:val="21"/>
        </w:rPr>
        <w:t>量</w:t>
      </w:r>
      <w:r>
        <w:rPr>
          <w:sz w:val="21"/>
        </w:rPr>
        <w:t>程</w:t>
      </w:r>
      <w:r>
        <w:rPr>
          <w:spacing w:val="-3"/>
          <w:sz w:val="21"/>
        </w:rPr>
        <w:t>不</w:t>
      </w:r>
      <w:r>
        <w:rPr>
          <w:sz w:val="21"/>
        </w:rPr>
        <w:t>是</w:t>
      </w:r>
      <w:r>
        <w:rPr>
          <w:spacing w:val="-3"/>
          <w:sz w:val="21"/>
        </w:rPr>
        <w:t>预</w:t>
      </w:r>
      <w:r>
        <w:rPr>
          <w:sz w:val="21"/>
        </w:rPr>
        <w:t>期</w:t>
      </w:r>
      <w:r>
        <w:rPr>
          <w:spacing w:val="-3"/>
          <w:sz w:val="21"/>
        </w:rPr>
        <w:t>值</w:t>
      </w:r>
      <w:r>
        <w:rPr>
          <w:sz w:val="21"/>
        </w:rPr>
        <w:t>，而</w:t>
      </w:r>
      <w:r>
        <w:rPr>
          <w:spacing w:val="-3"/>
          <w:sz w:val="21"/>
        </w:rPr>
        <w:t>是</w:t>
      </w:r>
      <w:r>
        <w:rPr>
          <w:spacing w:val="-3"/>
          <w:sz w:val="21"/>
          <w:u w:val="single"/>
        </w:rPr>
        <w:t xml:space="preserve"> </w:t>
      </w:r>
      <w:r>
        <w:rPr>
          <w:spacing w:val="-3"/>
          <w:sz w:val="21"/>
          <w:u w:val="single"/>
        </w:rPr>
        <w:tab/>
      </w:r>
      <w:r>
        <w:rPr>
          <w:sz w:val="21"/>
        </w:rPr>
        <w:t>。</w:t>
      </w:r>
      <w:r>
        <w:rPr>
          <w:spacing w:val="-3"/>
          <w:sz w:val="21"/>
        </w:rPr>
        <w:t>（</w:t>
      </w:r>
      <w:r>
        <w:rPr>
          <w:sz w:val="21"/>
        </w:rPr>
        <w:t>填</w:t>
      </w:r>
      <w:r>
        <w:rPr>
          <w:spacing w:val="-3"/>
          <w:sz w:val="21"/>
        </w:rPr>
        <w:t>正确</w:t>
      </w:r>
      <w:r>
        <w:rPr>
          <w:sz w:val="21"/>
        </w:rPr>
        <w:t>答案</w:t>
      </w:r>
      <w:r>
        <w:rPr>
          <w:spacing w:val="-3"/>
          <w:sz w:val="21"/>
        </w:rPr>
        <w:t>标</w:t>
      </w:r>
      <w:r>
        <w:rPr>
          <w:sz w:val="21"/>
        </w:rPr>
        <w:t>号）</w:t>
      </w:r>
    </w:p>
    <w:p>
      <w:pPr>
        <w:spacing w:after="0" w:line="321" w:lineRule="auto"/>
        <w:jc w:val="left"/>
        <w:rPr>
          <w:sz w:val="21"/>
        </w:rPr>
        <w:sectPr>
          <w:pgSz w:w="11910" w:h="16840"/>
          <w:pgMar w:top="1480" w:right="1160" w:bottom="1100" w:left="1200" w:header="0" w:footer="908" w:gutter="0"/>
        </w:sectPr>
      </w:pPr>
    </w:p>
    <w:p>
      <w:pPr>
        <w:pStyle w:val="6"/>
        <w:tabs>
          <w:tab w:val="left" w:pos="3048"/>
        </w:tabs>
        <w:spacing w:before="70"/>
        <w:rPr>
          <w:rFonts w:ascii="Times New Roman" w:eastAsia="Times New Roman"/>
        </w:rPr>
      </w:pPr>
      <w:r>
        <w:drawing>
          <wp:anchor distT="0" distB="0" distL="0" distR="0" simplePos="0" relativeHeight="251881472" behindDoc="0" locked="0" layoutInCell="1" allowOverlap="1">
            <wp:simplePos x="0" y="0"/>
            <wp:positionH relativeFrom="page">
              <wp:posOffset>4979670</wp:posOffset>
            </wp:positionH>
            <wp:positionV relativeFrom="paragraph">
              <wp:posOffset>90805</wp:posOffset>
            </wp:positionV>
            <wp:extent cx="1579880" cy="888365"/>
            <wp:effectExtent l="0" t="0" r="0" b="0"/>
            <wp:wrapNone/>
            <wp:docPr id="121" name="image10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107.jpeg"/>
                    <pic:cNvPicPr>
                      <a:picLocks noChangeAspect="1"/>
                    </pic:cNvPicPr>
                  </pic:nvPicPr>
                  <pic:blipFill>
                    <a:blip r:embed="rId115" cstate="print"/>
                    <a:stretch>
                      <a:fillRect/>
                    </a:stretch>
                  </pic:blipFill>
                  <pic:spPr>
                    <a:xfrm>
                      <a:off x="0" y="0"/>
                      <a:ext cx="1579939" cy="888264"/>
                    </a:xfrm>
                    <a:prstGeom prst="rect">
                      <a:avLst/>
                    </a:prstGeom>
                  </pic:spPr>
                </pic:pic>
              </a:graphicData>
            </a:graphic>
          </wp:anchor>
        </w:drawing>
      </w:r>
      <w:r>
        <w:rPr>
          <w:rFonts w:ascii="Times New Roman" w:eastAsia="Times New Roman"/>
          <w:position w:val="1"/>
        </w:rPr>
        <w:t>A</w:t>
      </w:r>
      <w:r>
        <w:t>．</w:t>
      </w:r>
      <w:r>
        <w:rPr>
          <w:rFonts w:ascii="Times New Roman" w:eastAsia="Times New Roman"/>
          <w:position w:val="1"/>
        </w:rPr>
        <w:t>18</w:t>
      </w:r>
      <w:r>
        <w:rPr>
          <w:rFonts w:ascii="Times New Roman" w:eastAsia="Times New Roman"/>
          <w:spacing w:val="-1"/>
          <w:position w:val="1"/>
        </w:rPr>
        <w:t xml:space="preserve"> </w:t>
      </w:r>
      <w:r>
        <w:rPr>
          <w:rFonts w:ascii="Times New Roman" w:eastAsia="Times New Roman"/>
          <w:position w:val="1"/>
        </w:rPr>
        <w:t>mA</w:t>
      </w:r>
      <w:r>
        <w:rPr>
          <w:rFonts w:ascii="Times New Roman" w:eastAsia="Times New Roman"/>
          <w:position w:val="1"/>
        </w:rPr>
        <w:tab/>
      </w:r>
      <w:r>
        <w:rPr>
          <w:rFonts w:ascii="Times New Roman" w:eastAsia="Times New Roman"/>
          <w:position w:val="1"/>
        </w:rPr>
        <w:t>B</w:t>
      </w:r>
      <w:r>
        <w:t>．</w:t>
      </w:r>
      <w:r>
        <w:rPr>
          <w:rFonts w:ascii="Times New Roman" w:eastAsia="Times New Roman"/>
          <w:position w:val="1"/>
        </w:rPr>
        <w:t>21 mA</w:t>
      </w:r>
    </w:p>
    <w:p>
      <w:pPr>
        <w:pStyle w:val="6"/>
        <w:tabs>
          <w:tab w:val="left" w:pos="2980"/>
        </w:tabs>
        <w:spacing w:before="91"/>
        <w:rPr>
          <w:rFonts w:ascii="Times New Roman" w:eastAsia="Times New Roman"/>
        </w:rPr>
      </w:pPr>
      <w:r>
        <w:rPr>
          <w:rFonts w:ascii="Times New Roman" w:eastAsia="Times New Roman"/>
          <w:position w:val="1"/>
        </w:rPr>
        <w:t>C</w:t>
      </w:r>
      <w:r>
        <w:t>．</w:t>
      </w:r>
      <w:r>
        <w:rPr>
          <w:rFonts w:ascii="Times New Roman" w:eastAsia="Times New Roman"/>
          <w:position w:val="1"/>
        </w:rPr>
        <w:t>25mA</w:t>
      </w:r>
      <w:r>
        <w:rPr>
          <w:rFonts w:ascii="Times New Roman" w:eastAsia="Times New Roman"/>
          <w:position w:val="1"/>
        </w:rPr>
        <w:tab/>
      </w:r>
      <w:r>
        <w:rPr>
          <w:rFonts w:ascii="Times New Roman" w:eastAsia="Times New Roman"/>
          <w:position w:val="1"/>
        </w:rPr>
        <w:t>D</w:t>
      </w:r>
      <w:r>
        <w:t>．</w:t>
      </w:r>
      <w:r>
        <w:rPr>
          <w:rFonts w:ascii="Times New Roman" w:eastAsia="Times New Roman"/>
          <w:position w:val="1"/>
        </w:rPr>
        <w:t>28 mA</w:t>
      </w:r>
    </w:p>
    <w:p>
      <w:pPr>
        <w:pStyle w:val="10"/>
        <w:numPr>
          <w:ilvl w:val="0"/>
          <w:numId w:val="38"/>
        </w:numPr>
        <w:tabs>
          <w:tab w:val="left" w:pos="1063"/>
          <w:tab w:val="left" w:pos="4419"/>
        </w:tabs>
        <w:spacing w:before="91" w:after="0" w:line="240" w:lineRule="auto"/>
        <w:ind w:left="1062" w:right="0" w:hanging="530"/>
        <w:jc w:val="left"/>
        <w:rPr>
          <w:sz w:val="21"/>
        </w:rPr>
      </w:pPr>
      <w:r>
        <w:rPr>
          <w:sz w:val="21"/>
        </w:rPr>
        <w:t>产</w:t>
      </w:r>
      <w:r>
        <w:rPr>
          <w:spacing w:val="-3"/>
          <w:sz w:val="21"/>
        </w:rPr>
        <w:t>生</w:t>
      </w:r>
      <w:r>
        <w:rPr>
          <w:sz w:val="21"/>
        </w:rPr>
        <w:t>上</w:t>
      </w:r>
      <w:r>
        <w:rPr>
          <w:spacing w:val="-3"/>
          <w:sz w:val="21"/>
        </w:rPr>
        <w:t>述</w:t>
      </w:r>
      <w:r>
        <w:rPr>
          <w:sz w:val="21"/>
        </w:rPr>
        <w:t>问</w:t>
      </w:r>
      <w:r>
        <w:rPr>
          <w:spacing w:val="-3"/>
          <w:sz w:val="21"/>
        </w:rPr>
        <w:t>题</w:t>
      </w:r>
      <w:r>
        <w:rPr>
          <w:sz w:val="21"/>
        </w:rPr>
        <w:t>的</w:t>
      </w:r>
      <w:r>
        <w:rPr>
          <w:spacing w:val="-3"/>
          <w:sz w:val="21"/>
        </w:rPr>
        <w:t>原因</w:t>
      </w:r>
      <w:r>
        <w:rPr>
          <w:sz w:val="21"/>
        </w:rPr>
        <w:t>可能</w:t>
      </w:r>
      <w:r>
        <w:rPr>
          <w:spacing w:val="-3"/>
          <w:sz w:val="21"/>
        </w:rPr>
        <w:t>是</w:t>
      </w:r>
      <w:r>
        <w:rPr>
          <w:spacing w:val="-3"/>
          <w:sz w:val="21"/>
          <w:u w:val="single"/>
        </w:rPr>
        <w:t xml:space="preserve"> </w:t>
      </w:r>
      <w:r>
        <w:rPr>
          <w:spacing w:val="-3"/>
          <w:sz w:val="21"/>
          <w:u w:val="single"/>
        </w:rPr>
        <w:tab/>
      </w:r>
      <w:r>
        <w:rPr>
          <w:sz w:val="21"/>
        </w:rPr>
        <w:t>。</w:t>
      </w:r>
      <w:r>
        <w:rPr>
          <w:spacing w:val="-3"/>
          <w:sz w:val="21"/>
        </w:rPr>
        <w:t>（</w:t>
      </w:r>
      <w:r>
        <w:rPr>
          <w:sz w:val="21"/>
        </w:rPr>
        <w:t>填</w:t>
      </w:r>
      <w:r>
        <w:rPr>
          <w:spacing w:val="-3"/>
          <w:sz w:val="21"/>
        </w:rPr>
        <w:t>正</w:t>
      </w:r>
      <w:r>
        <w:rPr>
          <w:sz w:val="21"/>
        </w:rPr>
        <w:t>确答</w:t>
      </w:r>
      <w:r>
        <w:rPr>
          <w:spacing w:val="-3"/>
          <w:sz w:val="21"/>
        </w:rPr>
        <w:t>案</w:t>
      </w:r>
      <w:r>
        <w:rPr>
          <w:sz w:val="21"/>
        </w:rPr>
        <w:t>标</w:t>
      </w:r>
      <w:r>
        <w:rPr>
          <w:spacing w:val="-3"/>
          <w:sz w:val="21"/>
        </w:rPr>
        <w:t>号</w:t>
      </w:r>
      <w:r>
        <w:rPr>
          <w:sz w:val="21"/>
        </w:rPr>
        <w:t>）</w:t>
      </w:r>
    </w:p>
    <w:p>
      <w:pPr>
        <w:pStyle w:val="10"/>
        <w:numPr>
          <w:ilvl w:val="0"/>
          <w:numId w:val="39"/>
        </w:numPr>
        <w:tabs>
          <w:tab w:val="left" w:pos="1005"/>
        </w:tabs>
        <w:spacing w:before="91" w:after="0" w:line="240" w:lineRule="auto"/>
        <w:ind w:left="1004" w:right="0" w:hanging="367"/>
        <w:jc w:val="left"/>
        <w:rPr>
          <w:rFonts w:ascii="Times New Roman" w:hAnsi="Times New Roman" w:eastAsia="Times New Roman"/>
          <w:sz w:val="21"/>
        </w:rPr>
      </w:pPr>
      <w:r>
        <w:rPr>
          <w:spacing w:val="-6"/>
          <w:sz w:val="21"/>
        </w:rPr>
        <w:t xml:space="preserve">微安表内阻测量错误，实际内阻大于 </w:t>
      </w:r>
      <w:r>
        <w:rPr>
          <w:rFonts w:ascii="Times New Roman" w:hAnsi="Times New Roman" w:eastAsia="Times New Roman"/>
          <w:position w:val="1"/>
          <w:sz w:val="21"/>
        </w:rPr>
        <w:t>1</w:t>
      </w:r>
      <w:r>
        <w:rPr>
          <w:rFonts w:ascii="Times New Roman" w:hAnsi="Times New Roman" w:eastAsia="Times New Roman"/>
          <w:spacing w:val="7"/>
          <w:position w:val="1"/>
          <w:sz w:val="21"/>
        </w:rPr>
        <w:t xml:space="preserve"> </w:t>
      </w:r>
      <w:r>
        <w:rPr>
          <w:rFonts w:ascii="Times New Roman" w:hAnsi="Times New Roman" w:eastAsia="Times New Roman"/>
          <w:position w:val="1"/>
          <w:sz w:val="21"/>
        </w:rPr>
        <w:t>200</w:t>
      </w:r>
      <w:r>
        <w:rPr>
          <w:rFonts w:ascii="Times New Roman" w:hAnsi="Times New Roman" w:eastAsia="Times New Roman"/>
          <w:spacing w:val="6"/>
          <w:position w:val="1"/>
          <w:sz w:val="21"/>
        </w:rPr>
        <w:t xml:space="preserve"> </w:t>
      </w:r>
      <w:r>
        <w:rPr>
          <w:rFonts w:ascii="Times New Roman" w:hAnsi="Times New Roman" w:eastAsia="Times New Roman"/>
          <w:position w:val="1"/>
          <w:sz w:val="21"/>
        </w:rPr>
        <w:t>Ω</w:t>
      </w:r>
    </w:p>
    <w:p>
      <w:pPr>
        <w:pStyle w:val="10"/>
        <w:numPr>
          <w:ilvl w:val="0"/>
          <w:numId w:val="39"/>
        </w:numPr>
        <w:tabs>
          <w:tab w:val="left" w:pos="993"/>
        </w:tabs>
        <w:spacing w:before="91" w:after="0" w:line="240" w:lineRule="auto"/>
        <w:ind w:left="992" w:right="0" w:hanging="355"/>
        <w:jc w:val="left"/>
        <w:rPr>
          <w:rFonts w:ascii="Times New Roman" w:hAnsi="Times New Roman" w:eastAsia="Times New Roman"/>
          <w:sz w:val="21"/>
        </w:rPr>
      </w:pPr>
      <w:r>
        <w:rPr>
          <w:spacing w:val="-6"/>
          <w:sz w:val="21"/>
        </w:rPr>
        <w:t xml:space="preserve">微安表内阻测量错误，实际内阻小于 </w:t>
      </w:r>
      <w:r>
        <w:rPr>
          <w:rFonts w:ascii="Times New Roman" w:hAnsi="Times New Roman" w:eastAsia="Times New Roman"/>
          <w:position w:val="1"/>
          <w:sz w:val="21"/>
        </w:rPr>
        <w:t>1</w:t>
      </w:r>
      <w:r>
        <w:rPr>
          <w:rFonts w:ascii="Times New Roman" w:hAnsi="Times New Roman" w:eastAsia="Times New Roman"/>
          <w:spacing w:val="4"/>
          <w:position w:val="1"/>
          <w:sz w:val="21"/>
        </w:rPr>
        <w:t xml:space="preserve"> </w:t>
      </w:r>
      <w:r>
        <w:rPr>
          <w:rFonts w:ascii="Times New Roman" w:hAnsi="Times New Roman" w:eastAsia="Times New Roman"/>
          <w:position w:val="1"/>
          <w:sz w:val="21"/>
        </w:rPr>
        <w:t>200</w:t>
      </w:r>
      <w:r>
        <w:rPr>
          <w:rFonts w:ascii="Times New Roman" w:hAnsi="Times New Roman" w:eastAsia="Times New Roman"/>
          <w:spacing w:val="8"/>
          <w:position w:val="1"/>
          <w:sz w:val="21"/>
        </w:rPr>
        <w:t xml:space="preserve"> </w:t>
      </w:r>
      <w:r>
        <w:rPr>
          <w:rFonts w:ascii="Times New Roman" w:hAnsi="Times New Roman" w:eastAsia="Times New Roman"/>
          <w:position w:val="1"/>
          <w:sz w:val="21"/>
        </w:rPr>
        <w:t>Ω</w:t>
      </w:r>
    </w:p>
    <w:p>
      <w:pPr>
        <w:pStyle w:val="6"/>
        <w:spacing w:before="91"/>
      </w:pPr>
      <w:r>
        <w:rPr>
          <w:rFonts w:ascii="Times New Roman" w:eastAsia="Times New Roman"/>
          <w:position w:val="1"/>
        </w:rPr>
        <w:t>C</w:t>
      </w:r>
      <w:r>
        <w:t>．</w:t>
      </w:r>
      <w:r>
        <w:rPr>
          <w:rFonts w:ascii="Times New Roman" w:eastAsia="Times New Roman"/>
          <w:i/>
          <w:position w:val="1"/>
        </w:rPr>
        <w:t>R</w:t>
      </w:r>
      <w:r>
        <w:rPr>
          <w:rFonts w:ascii="Times New Roman" w:eastAsia="Times New Roman"/>
          <w:i/>
          <w:spacing w:val="15"/>
          <w:position w:val="1"/>
        </w:rPr>
        <w:t xml:space="preserve"> </w:t>
      </w:r>
      <w:r>
        <w:rPr>
          <w:spacing w:val="-3"/>
        </w:rPr>
        <w:t>值计算错误，接入的电阻偏小</w:t>
      </w:r>
    </w:p>
    <w:p>
      <w:pPr>
        <w:pStyle w:val="6"/>
        <w:spacing w:before="91"/>
      </w:pPr>
      <w:r>
        <w:rPr>
          <w:rFonts w:ascii="Times New Roman" w:eastAsia="Times New Roman"/>
          <w:position w:val="1"/>
        </w:rPr>
        <w:t>D</w:t>
      </w:r>
      <w:r>
        <w:t>．</w:t>
      </w:r>
      <w:r>
        <w:rPr>
          <w:rFonts w:ascii="Times New Roman" w:eastAsia="Times New Roman"/>
          <w:i/>
          <w:position w:val="1"/>
        </w:rPr>
        <w:t>R</w:t>
      </w:r>
      <w:r>
        <w:rPr>
          <w:rFonts w:ascii="Times New Roman" w:eastAsia="Times New Roman"/>
          <w:i/>
          <w:spacing w:val="16"/>
          <w:position w:val="1"/>
        </w:rPr>
        <w:t xml:space="preserve"> </w:t>
      </w:r>
      <w:r>
        <w:rPr>
          <w:spacing w:val="-3"/>
        </w:rPr>
        <w:t>值计算错误，接入的电阻偏大</w:t>
      </w:r>
    </w:p>
    <w:p>
      <w:pPr>
        <w:pStyle w:val="10"/>
        <w:numPr>
          <w:ilvl w:val="0"/>
          <w:numId w:val="38"/>
        </w:numPr>
        <w:tabs>
          <w:tab w:val="left" w:pos="1168"/>
          <w:tab w:val="left" w:pos="7031"/>
        </w:tabs>
        <w:spacing w:before="0" w:after="0" w:line="400" w:lineRule="atLeast"/>
        <w:ind w:left="218" w:right="2287" w:firstLine="420"/>
        <w:jc w:val="left"/>
        <w:rPr>
          <w:sz w:val="21"/>
        </w:rPr>
      </w:pPr>
      <w:r>
        <w:drawing>
          <wp:anchor distT="0" distB="0" distL="0" distR="0" simplePos="0" relativeHeight="251882496" behindDoc="0" locked="0" layoutInCell="1" allowOverlap="1">
            <wp:simplePos x="0" y="0"/>
            <wp:positionH relativeFrom="page">
              <wp:posOffset>5452745</wp:posOffset>
            </wp:positionH>
            <wp:positionV relativeFrom="paragraph">
              <wp:posOffset>73660</wp:posOffset>
            </wp:positionV>
            <wp:extent cx="1089025" cy="692150"/>
            <wp:effectExtent l="0" t="0" r="0" b="0"/>
            <wp:wrapNone/>
            <wp:docPr id="123" name="image10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image108.jpeg"/>
                    <pic:cNvPicPr>
                      <a:picLocks noChangeAspect="1"/>
                    </pic:cNvPicPr>
                  </pic:nvPicPr>
                  <pic:blipFill>
                    <a:blip r:embed="rId116" cstate="print"/>
                    <a:stretch>
                      <a:fillRect/>
                    </a:stretch>
                  </pic:blipFill>
                  <pic:spPr>
                    <a:xfrm>
                      <a:off x="0" y="0"/>
                      <a:ext cx="1088740" cy="692312"/>
                    </a:xfrm>
                    <a:prstGeom prst="rect">
                      <a:avLst/>
                    </a:prstGeom>
                  </pic:spPr>
                </pic:pic>
              </a:graphicData>
            </a:graphic>
          </wp:anchor>
        </w:drawing>
      </w:r>
      <w:r>
        <w:rPr>
          <w:sz w:val="21"/>
        </w:rPr>
        <w:t>要</w:t>
      </w:r>
      <w:r>
        <w:rPr>
          <w:spacing w:val="-3"/>
          <w:sz w:val="21"/>
        </w:rPr>
        <w:t>达</w:t>
      </w:r>
      <w:r>
        <w:rPr>
          <w:sz w:val="21"/>
        </w:rPr>
        <w:t>到</w:t>
      </w:r>
      <w:r>
        <w:rPr>
          <w:spacing w:val="-3"/>
          <w:sz w:val="21"/>
        </w:rPr>
        <w:t>预</w:t>
      </w:r>
      <w:r>
        <w:rPr>
          <w:sz w:val="21"/>
        </w:rPr>
        <w:t>期</w:t>
      </w:r>
      <w:r>
        <w:rPr>
          <w:spacing w:val="-3"/>
          <w:sz w:val="21"/>
        </w:rPr>
        <w:t>目</w:t>
      </w:r>
      <w:r>
        <w:rPr>
          <w:sz w:val="21"/>
        </w:rPr>
        <w:t>的</w:t>
      </w:r>
      <w:r>
        <w:rPr>
          <w:spacing w:val="-3"/>
          <w:sz w:val="21"/>
        </w:rPr>
        <w:t>，无</w:t>
      </w:r>
      <w:r>
        <w:rPr>
          <w:sz w:val="21"/>
        </w:rPr>
        <w:t>论测</w:t>
      </w:r>
      <w:r>
        <w:rPr>
          <w:spacing w:val="-3"/>
          <w:sz w:val="21"/>
        </w:rPr>
        <w:t>得</w:t>
      </w:r>
      <w:r>
        <w:rPr>
          <w:sz w:val="21"/>
        </w:rPr>
        <w:t>的</w:t>
      </w:r>
      <w:r>
        <w:rPr>
          <w:spacing w:val="-3"/>
          <w:sz w:val="21"/>
        </w:rPr>
        <w:t>内</w:t>
      </w:r>
      <w:r>
        <w:rPr>
          <w:sz w:val="21"/>
        </w:rPr>
        <w:t>阻</w:t>
      </w:r>
      <w:r>
        <w:rPr>
          <w:spacing w:val="-3"/>
          <w:sz w:val="21"/>
        </w:rPr>
        <w:t>值</w:t>
      </w:r>
      <w:r>
        <w:rPr>
          <w:sz w:val="21"/>
        </w:rPr>
        <w:t>是</w:t>
      </w:r>
      <w:r>
        <w:rPr>
          <w:spacing w:val="-3"/>
          <w:sz w:val="21"/>
        </w:rPr>
        <w:t>否</w:t>
      </w:r>
      <w:r>
        <w:rPr>
          <w:sz w:val="21"/>
        </w:rPr>
        <w:t>正</w:t>
      </w:r>
      <w:r>
        <w:rPr>
          <w:spacing w:val="-3"/>
          <w:sz w:val="21"/>
        </w:rPr>
        <w:t>确</w:t>
      </w:r>
      <w:r>
        <w:rPr>
          <w:sz w:val="21"/>
        </w:rPr>
        <w:t>，都</w:t>
      </w:r>
      <w:r>
        <w:rPr>
          <w:spacing w:val="-3"/>
          <w:sz w:val="21"/>
        </w:rPr>
        <w:t>不</w:t>
      </w:r>
      <w:r>
        <w:rPr>
          <w:sz w:val="21"/>
        </w:rPr>
        <w:t>必</w:t>
      </w:r>
      <w:r>
        <w:rPr>
          <w:spacing w:val="-3"/>
          <w:sz w:val="21"/>
        </w:rPr>
        <w:t>重</w:t>
      </w:r>
      <w:r>
        <w:rPr>
          <w:sz w:val="21"/>
        </w:rPr>
        <w:t>新</w:t>
      </w:r>
      <w:r>
        <w:rPr>
          <w:spacing w:val="-3"/>
          <w:sz w:val="21"/>
        </w:rPr>
        <w:t>测量</w:t>
      </w:r>
      <w:r>
        <w:rPr>
          <w:sz w:val="21"/>
        </w:rPr>
        <w:t>， 只需</w:t>
      </w:r>
      <w:r>
        <w:rPr>
          <w:spacing w:val="-3"/>
          <w:sz w:val="21"/>
        </w:rPr>
        <w:t>要</w:t>
      </w:r>
      <w:r>
        <w:rPr>
          <w:sz w:val="21"/>
        </w:rPr>
        <w:t>将</w:t>
      </w:r>
      <w:r>
        <w:rPr>
          <w:spacing w:val="-3"/>
          <w:sz w:val="21"/>
        </w:rPr>
        <w:t>阻值</w:t>
      </w:r>
      <w:r>
        <w:rPr>
          <w:sz w:val="21"/>
        </w:rPr>
        <w:t>为</w:t>
      </w:r>
      <w:r>
        <w:rPr>
          <w:spacing w:val="-48"/>
          <w:sz w:val="21"/>
        </w:rPr>
        <w:t xml:space="preserve"> </w:t>
      </w:r>
      <w:r>
        <w:rPr>
          <w:rFonts w:ascii="Times New Roman" w:eastAsia="Times New Roman"/>
          <w:i/>
          <w:sz w:val="21"/>
        </w:rPr>
        <w:t>R</w:t>
      </w:r>
      <w:r>
        <w:rPr>
          <w:rFonts w:ascii="Times New Roman" w:eastAsia="Times New Roman"/>
          <w:i/>
          <w:spacing w:val="4"/>
          <w:sz w:val="21"/>
        </w:rPr>
        <w:t xml:space="preserve"> </w:t>
      </w:r>
      <w:r>
        <w:rPr>
          <w:sz w:val="21"/>
        </w:rPr>
        <w:t>的</w:t>
      </w:r>
      <w:r>
        <w:rPr>
          <w:spacing w:val="-3"/>
          <w:sz w:val="21"/>
        </w:rPr>
        <w:t>电阻</w:t>
      </w:r>
      <w:r>
        <w:rPr>
          <w:sz w:val="21"/>
        </w:rPr>
        <w:t>换为</w:t>
      </w:r>
      <w:r>
        <w:rPr>
          <w:spacing w:val="-3"/>
          <w:sz w:val="21"/>
        </w:rPr>
        <w:t>一</w:t>
      </w:r>
      <w:r>
        <w:rPr>
          <w:sz w:val="21"/>
        </w:rPr>
        <w:t>个</w:t>
      </w:r>
      <w:r>
        <w:rPr>
          <w:spacing w:val="-3"/>
          <w:sz w:val="21"/>
        </w:rPr>
        <w:t>阻值</w:t>
      </w:r>
      <w:r>
        <w:rPr>
          <w:sz w:val="21"/>
        </w:rPr>
        <w:t>为</w:t>
      </w:r>
      <w:r>
        <w:rPr>
          <w:spacing w:val="-46"/>
          <w:sz w:val="21"/>
        </w:rPr>
        <w:t xml:space="preserve"> </w:t>
      </w:r>
      <w:r>
        <w:rPr>
          <w:rFonts w:ascii="Times New Roman" w:eastAsia="Times New Roman"/>
          <w:i/>
          <w:sz w:val="21"/>
        </w:rPr>
        <w:t>kR</w:t>
      </w:r>
      <w:r>
        <w:rPr>
          <w:rFonts w:ascii="Times New Roman" w:eastAsia="Times New Roman"/>
          <w:i/>
          <w:spacing w:val="3"/>
          <w:sz w:val="21"/>
        </w:rPr>
        <w:t xml:space="preserve"> </w:t>
      </w:r>
      <w:r>
        <w:rPr>
          <w:sz w:val="21"/>
        </w:rPr>
        <w:t>的</w:t>
      </w:r>
      <w:r>
        <w:rPr>
          <w:spacing w:val="-3"/>
          <w:sz w:val="21"/>
        </w:rPr>
        <w:t>电阻</w:t>
      </w:r>
      <w:r>
        <w:rPr>
          <w:sz w:val="21"/>
        </w:rPr>
        <w:t>即可</w:t>
      </w:r>
      <w:r>
        <w:rPr>
          <w:spacing w:val="-3"/>
          <w:sz w:val="21"/>
        </w:rPr>
        <w:t>，其</w:t>
      </w:r>
      <w:r>
        <w:rPr>
          <w:sz w:val="21"/>
        </w:rPr>
        <w:t>中</w:t>
      </w:r>
      <w:r>
        <w:rPr>
          <w:spacing w:val="-47"/>
          <w:sz w:val="21"/>
        </w:rPr>
        <w:t xml:space="preserve"> </w:t>
      </w:r>
      <w:r>
        <w:rPr>
          <w:rFonts w:ascii="Times New Roman" w:eastAsia="Times New Roman"/>
          <w:i/>
          <w:sz w:val="21"/>
        </w:rPr>
        <w:t>k</w:t>
      </w:r>
      <w:r>
        <w:rPr>
          <w:rFonts w:ascii="Times New Roman" w:eastAsia="Times New Roman"/>
          <w:sz w:val="21"/>
        </w:rPr>
        <w:t>=</w:t>
      </w:r>
      <w:r>
        <w:rPr>
          <w:rFonts w:ascii="Times New Roman" w:eastAsia="Times New Roman"/>
          <w:sz w:val="21"/>
          <w:u w:val="single"/>
        </w:rPr>
        <w:t xml:space="preserve"> </w:t>
      </w:r>
      <w:r>
        <w:rPr>
          <w:rFonts w:ascii="Times New Roman" w:eastAsia="Times New Roman"/>
          <w:sz w:val="21"/>
          <w:u w:val="single"/>
        </w:rPr>
        <w:tab/>
      </w:r>
      <w:r>
        <w:rPr>
          <w:sz w:val="21"/>
        </w:rPr>
        <w:t>。</w:t>
      </w:r>
    </w:p>
    <w:p>
      <w:pPr>
        <w:pStyle w:val="6"/>
        <w:spacing w:before="9" w:line="353" w:lineRule="exact"/>
        <w:rPr>
          <w:rFonts w:ascii="Times New Roman" w:eastAsia="Times New Roman"/>
        </w:rPr>
      </w:pPr>
      <w:r>
        <w:pict>
          <v:line id="_x0000_s1752" o:spid="_x0000_s1752" o:spt="20" style="position:absolute;left:0pt;margin-left:357pt;margin-top:14.25pt;height:0pt;width:11.45pt;mso-position-horizontal-relative:page;z-index:-254705664;mso-width-relative:page;mso-height-relative:page;" stroked="t" coordsize="21600,21600">
            <v:path arrowok="t"/>
            <v:fill focussize="0,0"/>
            <v:stroke weight="0.510314960629921pt" color="#000000"/>
            <v:imagedata o:title=""/>
            <o:lock v:ext="edit"/>
          </v:line>
        </w:pict>
      </w:r>
      <w:r>
        <w:rPr>
          <w:spacing w:val="-1"/>
        </w:rPr>
        <w:t>【答案】</w:t>
      </w:r>
      <w:r>
        <w:t>（</w:t>
      </w:r>
      <w:r>
        <w:rPr>
          <w:rFonts w:ascii="Times New Roman" w:eastAsia="Times New Roman"/>
          <w:position w:val="1"/>
        </w:rPr>
        <w:t>1</w:t>
      </w:r>
      <w:r>
        <w:t>）</w:t>
      </w:r>
      <w:r>
        <w:rPr>
          <w:spacing w:val="-3"/>
        </w:rPr>
        <w:t>连线如图所示；</w:t>
      </w:r>
      <w:r>
        <w:t>（</w:t>
      </w:r>
      <w:r>
        <w:rPr>
          <w:rFonts w:ascii="Times New Roman" w:eastAsia="Times New Roman"/>
          <w:position w:val="1"/>
        </w:rPr>
        <w:t>2</w:t>
      </w:r>
      <w:r>
        <w:t>）</w:t>
      </w:r>
      <w:r>
        <w:rPr>
          <w:rFonts w:ascii="Times New Roman" w:eastAsia="Times New Roman"/>
          <w:position w:val="1"/>
        </w:rPr>
        <w:t>C</w:t>
      </w:r>
      <w:r>
        <w:t>；（</w:t>
      </w:r>
      <w:r>
        <w:rPr>
          <w:rFonts w:ascii="Times New Roman" w:eastAsia="Times New Roman"/>
          <w:position w:val="1"/>
        </w:rPr>
        <w:t>3</w:t>
      </w:r>
      <w:r>
        <w:t>）</w:t>
      </w:r>
      <w:r>
        <w:rPr>
          <w:rFonts w:ascii="Times New Roman" w:eastAsia="Times New Roman"/>
          <w:position w:val="1"/>
        </w:rPr>
        <w:t>AC</w:t>
      </w:r>
      <w:r>
        <w:t>；（</w:t>
      </w:r>
      <w:r>
        <w:rPr>
          <w:rFonts w:ascii="Times New Roman" w:eastAsia="Times New Roman"/>
          <w:position w:val="1"/>
        </w:rPr>
        <w:t>4</w:t>
      </w:r>
      <w:r>
        <w:t>）</w:t>
      </w:r>
      <w:r>
        <w:rPr>
          <w:spacing w:val="-54"/>
        </w:rPr>
        <w:t xml:space="preserve"> </w:t>
      </w:r>
      <w:r>
        <w:rPr>
          <w:rFonts w:ascii="Times New Roman" w:eastAsia="Times New Roman"/>
          <w:position w:val="15"/>
        </w:rPr>
        <w:t>99</w:t>
      </w:r>
    </w:p>
    <w:p>
      <w:pPr>
        <w:pStyle w:val="6"/>
        <w:spacing w:line="189" w:lineRule="exact"/>
        <w:ind w:left="2567"/>
        <w:jc w:val="center"/>
        <w:rPr>
          <w:rFonts w:ascii="Times New Roman"/>
        </w:rPr>
      </w:pPr>
      <w:r>
        <w:rPr>
          <w:rFonts w:ascii="Times New Roman"/>
        </w:rPr>
        <w:t>79</w:t>
      </w:r>
    </w:p>
    <w:p>
      <w:pPr>
        <w:pStyle w:val="6"/>
        <w:ind w:left="0"/>
        <w:rPr>
          <w:rFonts w:ascii="Times New Roman"/>
          <w:sz w:val="20"/>
        </w:rPr>
      </w:pPr>
    </w:p>
    <w:p>
      <w:pPr>
        <w:pStyle w:val="6"/>
        <w:spacing w:before="4"/>
        <w:ind w:left="0"/>
        <w:rPr>
          <w:rFonts w:ascii="Times New Roman"/>
          <w:sz w:val="20"/>
        </w:rPr>
      </w:pPr>
    </w:p>
    <w:p>
      <w:pPr>
        <w:pStyle w:val="6"/>
      </w:pPr>
      <w:r>
        <w:rPr>
          <w:rFonts w:ascii="Times New Roman" w:eastAsia="Times New Roman"/>
        </w:rPr>
        <w:t>3</w:t>
      </w:r>
      <w:r>
        <w:t>、计算题考查内容分析</w:t>
      </w:r>
    </w:p>
    <w:p>
      <w:pPr>
        <w:pStyle w:val="6"/>
        <w:spacing w:before="91" w:line="321" w:lineRule="auto"/>
        <w:ind w:left="218" w:right="249" w:firstLine="420"/>
        <w:jc w:val="both"/>
        <w:rPr>
          <w:rFonts w:ascii="Times New Roman" w:hAnsi="Times New Roman" w:eastAsia="Times New Roman"/>
        </w:rPr>
      </w:pPr>
      <w:r>
        <w:rPr>
          <w:rFonts w:ascii="Times New Roman" w:hAnsi="Times New Roman" w:eastAsia="Times New Roman"/>
          <w:color w:val="FF0000"/>
        </w:rPr>
        <w:t>2012-24</w:t>
      </w:r>
      <w:r>
        <w:rPr>
          <w:color w:val="FF0000"/>
        </w:rPr>
        <w:t>．</w:t>
      </w:r>
      <w:r>
        <w:rPr>
          <w:spacing w:val="-3"/>
        </w:rPr>
        <w:t>拖把是由拖杆和拖把头构成的擦地工具</w:t>
      </w:r>
      <w:r>
        <w:rPr>
          <w:rFonts w:ascii="Times New Roman" w:hAnsi="Times New Roman" w:eastAsia="Times New Roman"/>
        </w:rPr>
        <w:t>(</w:t>
      </w:r>
      <w:r>
        <w:rPr>
          <w:spacing w:val="-2"/>
        </w:rPr>
        <w:t>如图</w:t>
      </w:r>
      <w:r>
        <w:rPr>
          <w:rFonts w:ascii="Times New Roman" w:hAnsi="Times New Roman" w:eastAsia="Times New Roman"/>
        </w:rPr>
        <w:t>)</w:t>
      </w:r>
      <w:r>
        <w:rPr>
          <w:spacing w:val="-1"/>
        </w:rPr>
        <w:t xml:space="preserve">．设拖把头的质量为 </w:t>
      </w:r>
      <w:r>
        <w:rPr>
          <w:rFonts w:ascii="Times New Roman" w:hAnsi="Times New Roman" w:eastAsia="Times New Roman"/>
          <w:i/>
        </w:rPr>
        <w:t>m</w:t>
      </w:r>
      <w:r>
        <w:rPr>
          <w:spacing w:val="-2"/>
        </w:rPr>
        <w:t>，拖杆质量可忽</w:t>
      </w:r>
      <w:r>
        <w:rPr>
          <w:spacing w:val="-6"/>
        </w:rPr>
        <w:t xml:space="preserve">略；拖把头与地板之间的动摩擦因数为常数 </w:t>
      </w:r>
      <w:r>
        <w:rPr>
          <w:rFonts w:ascii="Times New Roman" w:hAnsi="Times New Roman" w:eastAsia="Times New Roman"/>
          <w:i/>
        </w:rPr>
        <w:t>μ</w:t>
      </w:r>
      <w:r>
        <w:rPr>
          <w:spacing w:val="-10"/>
        </w:rPr>
        <w:t xml:space="preserve">，重力加速度为 </w:t>
      </w:r>
      <w:r>
        <w:rPr>
          <w:rFonts w:ascii="Times New Roman" w:hAnsi="Times New Roman" w:eastAsia="Times New Roman"/>
          <w:i/>
        </w:rPr>
        <w:t>g</w:t>
      </w:r>
      <w:r>
        <w:rPr>
          <w:rFonts w:ascii="Times New Roman" w:hAnsi="Times New Roman" w:eastAsia="Times New Roman"/>
          <w:spacing w:val="11"/>
        </w:rPr>
        <w:t xml:space="preserve">. </w:t>
      </w:r>
      <w:r>
        <w:rPr>
          <w:spacing w:val="-3"/>
        </w:rPr>
        <w:t>某同学用该拖把在水平地板上拖地</w:t>
      </w:r>
      <w:r>
        <w:rPr>
          <w:spacing w:val="-6"/>
        </w:rPr>
        <w:t xml:space="preserve">时，沿拖杆方向推拖把，拖杆与竖直方向的夹角为 </w:t>
      </w:r>
      <w:r>
        <w:rPr>
          <w:rFonts w:ascii="Times New Roman" w:hAnsi="Times New Roman" w:eastAsia="Times New Roman"/>
          <w:i/>
        </w:rPr>
        <w:t>θ</w:t>
      </w:r>
      <w:r>
        <w:rPr>
          <w:rFonts w:ascii="Times New Roman" w:hAnsi="Times New Roman" w:eastAsia="Times New Roman"/>
        </w:rPr>
        <w:t>.</w:t>
      </w:r>
    </w:p>
    <w:p>
      <w:pPr>
        <w:pStyle w:val="10"/>
        <w:numPr>
          <w:ilvl w:val="0"/>
          <w:numId w:val="40"/>
        </w:numPr>
        <w:tabs>
          <w:tab w:val="left" w:pos="886"/>
        </w:tabs>
        <w:spacing w:before="0" w:after="0" w:line="267" w:lineRule="exact"/>
        <w:ind w:left="885" w:right="0" w:hanging="248"/>
        <w:jc w:val="left"/>
        <w:rPr>
          <w:sz w:val="21"/>
        </w:rPr>
      </w:pPr>
      <w:r>
        <w:drawing>
          <wp:anchor distT="0" distB="0" distL="0" distR="0" simplePos="0" relativeHeight="251880448" behindDoc="0" locked="0" layoutInCell="1" allowOverlap="1">
            <wp:simplePos x="0" y="0"/>
            <wp:positionH relativeFrom="page">
              <wp:posOffset>5577840</wp:posOffset>
            </wp:positionH>
            <wp:positionV relativeFrom="paragraph">
              <wp:posOffset>67945</wp:posOffset>
            </wp:positionV>
            <wp:extent cx="911860" cy="967105"/>
            <wp:effectExtent l="0" t="0" r="0" b="0"/>
            <wp:wrapNone/>
            <wp:docPr id="125" name="image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image109.png"/>
                    <pic:cNvPicPr>
                      <a:picLocks noChangeAspect="1"/>
                    </pic:cNvPicPr>
                  </pic:nvPicPr>
                  <pic:blipFill>
                    <a:blip r:embed="rId117" cstate="print"/>
                    <a:stretch>
                      <a:fillRect/>
                    </a:stretch>
                  </pic:blipFill>
                  <pic:spPr>
                    <a:xfrm>
                      <a:off x="0" y="0"/>
                      <a:ext cx="912074" cy="967129"/>
                    </a:xfrm>
                    <a:prstGeom prst="rect">
                      <a:avLst/>
                    </a:prstGeom>
                  </pic:spPr>
                </pic:pic>
              </a:graphicData>
            </a:graphic>
          </wp:anchor>
        </w:drawing>
      </w:r>
      <w:r>
        <w:rPr>
          <w:spacing w:val="-3"/>
          <w:sz w:val="21"/>
        </w:rPr>
        <w:t>若拖把头在地板上匀速移动，求推拖把的力的大小．</w:t>
      </w:r>
    </w:p>
    <w:p>
      <w:pPr>
        <w:pStyle w:val="10"/>
        <w:numPr>
          <w:ilvl w:val="0"/>
          <w:numId w:val="40"/>
        </w:numPr>
        <w:tabs>
          <w:tab w:val="left" w:pos="886"/>
        </w:tabs>
        <w:spacing w:before="91" w:after="0" w:line="240" w:lineRule="auto"/>
        <w:ind w:left="218" w:right="0" w:firstLine="420"/>
        <w:jc w:val="left"/>
        <w:rPr>
          <w:sz w:val="21"/>
        </w:rPr>
      </w:pPr>
      <w:r>
        <w:rPr>
          <w:spacing w:val="-3"/>
          <w:sz w:val="21"/>
        </w:rPr>
        <w:t>设能使该拖把在地板上从静止刚好开始运动的水平推力与此时地板对拖</w:t>
      </w:r>
    </w:p>
    <w:p>
      <w:pPr>
        <w:pStyle w:val="6"/>
        <w:spacing w:before="32" w:line="360" w:lineRule="exact"/>
        <w:ind w:left="218" w:right="2143"/>
        <w:rPr>
          <w:rFonts w:ascii="Times New Roman" w:hAnsi="Times New Roman" w:eastAsia="Times New Roman"/>
        </w:rPr>
      </w:pPr>
      <w:r>
        <w:rPr>
          <w:position w:val="2"/>
        </w:rPr>
        <w:t xml:space="preserve">把的正压力的比值为 </w:t>
      </w:r>
      <w:r>
        <w:rPr>
          <w:rFonts w:ascii="Times New Roman" w:hAnsi="Times New Roman" w:eastAsia="Times New Roman"/>
          <w:i/>
          <w:position w:val="2"/>
        </w:rPr>
        <w:t>λ</w:t>
      </w:r>
      <w:r>
        <w:rPr>
          <w:rFonts w:ascii="Times New Roman" w:hAnsi="Times New Roman" w:eastAsia="Times New Roman"/>
          <w:position w:val="2"/>
        </w:rPr>
        <w:t xml:space="preserve">. </w:t>
      </w:r>
      <w:r>
        <w:rPr>
          <w:position w:val="2"/>
        </w:rPr>
        <w:t xml:space="preserve">已知存在一临界角 </w:t>
      </w:r>
      <w:r>
        <w:rPr>
          <w:rFonts w:ascii="Times New Roman" w:hAnsi="Times New Roman" w:eastAsia="Times New Roman"/>
          <w:i/>
          <w:position w:val="2"/>
        </w:rPr>
        <w:t>θ</w:t>
      </w:r>
      <w:r>
        <w:rPr>
          <w:rFonts w:ascii="Times New Roman" w:hAnsi="Times New Roman" w:eastAsia="Times New Roman"/>
          <w:sz w:val="14"/>
        </w:rPr>
        <w:t>0</w:t>
      </w:r>
      <w:r>
        <w:rPr>
          <w:position w:val="2"/>
        </w:rPr>
        <w:t xml:space="preserve">，若 </w:t>
      </w:r>
      <w:r>
        <w:rPr>
          <w:rFonts w:ascii="Times New Roman" w:hAnsi="Times New Roman" w:eastAsia="Times New Roman"/>
          <w:i/>
          <w:position w:val="2"/>
        </w:rPr>
        <w:t>θ</w:t>
      </w:r>
      <w:r>
        <w:rPr>
          <w:rFonts w:ascii="Times New Roman" w:hAnsi="Times New Roman" w:eastAsia="Times New Roman"/>
          <w:position w:val="2"/>
        </w:rPr>
        <w:t>≤</w:t>
      </w:r>
      <w:r>
        <w:rPr>
          <w:rFonts w:ascii="Times New Roman" w:hAnsi="Times New Roman" w:eastAsia="Times New Roman"/>
          <w:i/>
          <w:position w:val="2"/>
        </w:rPr>
        <w:t>θ</w:t>
      </w:r>
      <w:r>
        <w:rPr>
          <w:rFonts w:ascii="Times New Roman" w:hAnsi="Times New Roman" w:eastAsia="Times New Roman"/>
          <w:sz w:val="14"/>
        </w:rPr>
        <w:t>0</w:t>
      </w:r>
      <w:r>
        <w:rPr>
          <w:position w:val="2"/>
        </w:rPr>
        <w:t xml:space="preserve">，则不管沿拖杆方向的推力多大，都不可能使拖把从静止开始运动．求这一临界角的正切 </w:t>
      </w:r>
      <w:r>
        <w:rPr>
          <w:rFonts w:ascii="Times New Roman" w:hAnsi="Times New Roman" w:eastAsia="Times New Roman"/>
          <w:position w:val="2"/>
        </w:rPr>
        <w:t>tan</w:t>
      </w:r>
      <w:r>
        <w:rPr>
          <w:rFonts w:ascii="Times New Roman" w:hAnsi="Times New Roman" w:eastAsia="Times New Roman"/>
          <w:i/>
          <w:position w:val="2"/>
        </w:rPr>
        <w:t>θ</w:t>
      </w:r>
      <w:r>
        <w:rPr>
          <w:rFonts w:ascii="Times New Roman" w:hAnsi="Times New Roman" w:eastAsia="Times New Roman"/>
          <w:sz w:val="14"/>
        </w:rPr>
        <w:t>0</w:t>
      </w:r>
      <w:r>
        <w:rPr>
          <w:rFonts w:ascii="Times New Roman" w:hAnsi="Times New Roman" w:eastAsia="Times New Roman"/>
          <w:position w:val="2"/>
        </w:rPr>
        <w:t>.</w:t>
      </w:r>
    </w:p>
    <w:p>
      <w:pPr>
        <w:spacing w:after="0" w:line="360" w:lineRule="exact"/>
        <w:rPr>
          <w:rFonts w:ascii="Times New Roman" w:hAnsi="Times New Roman" w:eastAsia="Times New Roman"/>
        </w:rPr>
        <w:sectPr>
          <w:pgSz w:w="11910" w:h="16840"/>
          <w:pgMar w:top="1420" w:right="1160" w:bottom="1100" w:left="1200" w:header="0" w:footer="908" w:gutter="0"/>
        </w:sectPr>
      </w:pPr>
    </w:p>
    <w:p>
      <w:pPr>
        <w:tabs>
          <w:tab w:val="left" w:pos="2168"/>
          <w:tab w:val="left" w:pos="2636"/>
          <w:tab w:val="left" w:pos="3216"/>
        </w:tabs>
        <w:spacing w:before="0" w:line="289" w:lineRule="exact"/>
        <w:ind w:left="638" w:right="0" w:firstLine="0"/>
        <w:jc w:val="left"/>
        <w:rPr>
          <w:rFonts w:ascii="Times New Roman" w:hAnsi="Times New Roman" w:eastAsia="Times New Roman"/>
          <w:sz w:val="21"/>
        </w:rPr>
      </w:pPr>
      <w:r>
        <w:pict>
          <v:shape id="_x0000_s1753" o:spid="_x0000_s1753" o:spt="202" type="#_x0000_t202" style="position:absolute;left:0pt;margin-left:157.9pt;margin-top:6.05pt;height:10.6pt;width:10.6pt;mso-position-horizontal-relative:page;z-index:-254700544;mso-width-relative:page;mso-height-relative:page;" filled="f" stroked="f" coordsize="21600,21600">
            <v:path/>
            <v:fill on="f" focussize="0,0"/>
            <v:stroke on="f" joinstyle="miter"/>
            <v:imagedata o:title=""/>
            <o:lock v:ext="edit"/>
            <v:textbox inset="0mm,0mm,0mm,0mm">
              <w:txbxContent>
                <w:p>
                  <w:pPr>
                    <w:pStyle w:val="6"/>
                    <w:spacing w:line="211" w:lineRule="exact"/>
                    <w:ind w:left="0"/>
                  </w:pPr>
                  <w:r>
                    <w:rPr>
                      <w:w w:val="100"/>
                    </w:rPr>
                    <w:t>＝</w:t>
                  </w:r>
                </w:p>
              </w:txbxContent>
            </v:textbox>
          </v:shape>
        </w:pict>
      </w:r>
      <w:r>
        <w:rPr>
          <w:sz w:val="21"/>
        </w:rPr>
        <w:t>【答</w:t>
      </w:r>
      <w:r>
        <w:rPr>
          <w:spacing w:val="-3"/>
          <w:sz w:val="21"/>
        </w:rPr>
        <w:t>案</w:t>
      </w:r>
      <w:r>
        <w:rPr>
          <w:sz w:val="21"/>
        </w:rPr>
        <w:t xml:space="preserve">】 </w:t>
      </w:r>
      <w:r>
        <w:rPr>
          <w:rFonts w:ascii="Times New Roman" w:hAnsi="Times New Roman" w:eastAsia="Times New Roman"/>
          <w:sz w:val="21"/>
        </w:rPr>
        <w:t>(1)</w:t>
      </w:r>
      <w:r>
        <w:rPr>
          <w:rFonts w:ascii="Times New Roman" w:hAnsi="Times New Roman" w:eastAsia="Times New Roman"/>
          <w:i/>
          <w:sz w:val="21"/>
        </w:rPr>
        <w:t>F</w:t>
      </w:r>
      <w:r>
        <w:rPr>
          <w:rFonts w:ascii="Times New Roman" w:hAnsi="Times New Roman" w:eastAsia="Times New Roman"/>
          <w:i/>
          <w:sz w:val="21"/>
        </w:rPr>
        <w:tab/>
      </w:r>
      <w:r>
        <w:rPr>
          <w:rFonts w:ascii="Times New Roman" w:hAnsi="Times New Roman" w:eastAsia="Times New Roman"/>
          <w:i/>
          <w:position w:val="14"/>
          <w:sz w:val="21"/>
          <w:u w:val="single"/>
        </w:rPr>
        <w:t xml:space="preserve"> </w:t>
      </w:r>
      <w:r>
        <w:rPr>
          <w:rFonts w:ascii="Times New Roman" w:hAnsi="Times New Roman" w:eastAsia="Times New Roman"/>
          <w:i/>
          <w:position w:val="14"/>
          <w:sz w:val="21"/>
          <w:u w:val="single"/>
        </w:rPr>
        <w:tab/>
      </w:r>
      <w:r>
        <w:rPr>
          <w:rFonts w:ascii="Times New Roman" w:hAnsi="Times New Roman" w:eastAsia="Times New Roman"/>
          <w:position w:val="14"/>
          <w:sz w:val="21"/>
          <w:u w:val="single"/>
        </w:rPr>
        <w:t>μ</w:t>
      </w:r>
      <w:r>
        <w:rPr>
          <w:rFonts w:ascii="Times New Roman" w:hAnsi="Times New Roman" w:eastAsia="Times New Roman"/>
          <w:position w:val="14"/>
          <w:sz w:val="21"/>
          <w:u w:val="single"/>
        </w:rPr>
        <w:tab/>
      </w:r>
    </w:p>
    <w:p>
      <w:pPr>
        <w:pStyle w:val="6"/>
        <w:spacing w:line="196" w:lineRule="exact"/>
        <w:ind w:left="0"/>
        <w:jc w:val="right"/>
        <w:rPr>
          <w:rFonts w:ascii="Times New Roman" w:hAnsi="Times New Roman" w:eastAsia="Times New Roman"/>
        </w:rPr>
      </w:pPr>
      <w:r>
        <w:rPr>
          <w:rFonts w:ascii="Times New Roman" w:hAnsi="Times New Roman" w:eastAsia="Times New Roman"/>
          <w:spacing w:val="-1"/>
        </w:rPr>
        <w:t>sinθ</w:t>
      </w:r>
      <w:r>
        <w:rPr>
          <w:spacing w:val="-1"/>
        </w:rPr>
        <w:t>－</w:t>
      </w:r>
      <w:r>
        <w:rPr>
          <w:rFonts w:ascii="Times New Roman" w:hAnsi="Times New Roman" w:eastAsia="Times New Roman"/>
          <w:spacing w:val="-1"/>
        </w:rPr>
        <w:t>μcosθ</w:t>
      </w:r>
    </w:p>
    <w:p>
      <w:pPr>
        <w:spacing w:before="92"/>
        <w:ind w:left="62" w:right="0" w:firstLine="0"/>
        <w:jc w:val="left"/>
        <w:rPr>
          <w:rFonts w:ascii="Times New Roman" w:hAnsi="Times New Roman" w:eastAsia="Times New Roman"/>
          <w:i/>
          <w:sz w:val="21"/>
        </w:rPr>
      </w:pPr>
      <w:r>
        <w:br w:type="column"/>
      </w:r>
      <w:r>
        <w:rPr>
          <w:rFonts w:ascii="Times New Roman" w:hAnsi="Times New Roman" w:eastAsia="Times New Roman"/>
          <w:i/>
          <w:position w:val="2"/>
          <w:sz w:val="21"/>
        </w:rPr>
        <w:t xml:space="preserve">mg </w:t>
      </w:r>
      <w:r>
        <w:rPr>
          <w:position w:val="2"/>
          <w:sz w:val="21"/>
        </w:rPr>
        <w:t>；</w:t>
      </w:r>
      <w:r>
        <w:rPr>
          <w:rFonts w:ascii="Times New Roman" w:hAnsi="Times New Roman" w:eastAsia="Times New Roman"/>
          <w:position w:val="2"/>
          <w:sz w:val="21"/>
        </w:rPr>
        <w:t>(2) tan</w:t>
      </w:r>
      <w:r>
        <w:rPr>
          <w:rFonts w:ascii="Times New Roman" w:hAnsi="Times New Roman" w:eastAsia="Times New Roman"/>
          <w:b/>
          <w:i/>
          <w:position w:val="2"/>
          <w:sz w:val="21"/>
        </w:rPr>
        <w:t>θ</w:t>
      </w:r>
      <w:r>
        <w:rPr>
          <w:rFonts w:ascii="Times New Roman" w:hAnsi="Times New Roman" w:eastAsia="Times New Roman"/>
          <w:sz w:val="14"/>
        </w:rPr>
        <w:t>0</w:t>
      </w:r>
      <w:r>
        <w:rPr>
          <w:position w:val="2"/>
          <w:sz w:val="21"/>
        </w:rPr>
        <w:t>＝</w:t>
      </w:r>
      <w:r>
        <w:rPr>
          <w:rFonts w:ascii="Times New Roman" w:hAnsi="Times New Roman" w:eastAsia="Times New Roman"/>
          <w:i/>
          <w:position w:val="2"/>
          <w:sz w:val="21"/>
        </w:rPr>
        <w:t>μ</w:t>
      </w:r>
    </w:p>
    <w:p>
      <w:pPr>
        <w:spacing w:after="0"/>
        <w:jc w:val="left"/>
        <w:rPr>
          <w:rFonts w:ascii="Times New Roman" w:hAnsi="Times New Roman" w:eastAsia="Times New Roman"/>
          <w:sz w:val="21"/>
        </w:rPr>
        <w:sectPr>
          <w:type w:val="continuous"/>
          <w:pgSz w:w="11910" w:h="16840"/>
          <w:pgMar w:top="1400" w:right="1160" w:bottom="1100" w:left="1200" w:header="720" w:footer="720" w:gutter="0"/>
          <w:cols w:equalWidth="0" w:num="2">
            <w:col w:w="3220" w:space="40"/>
            <w:col w:w="6290"/>
          </w:cols>
        </w:sectPr>
      </w:pPr>
    </w:p>
    <w:p>
      <w:pPr>
        <w:pStyle w:val="6"/>
        <w:ind w:left="0"/>
        <w:rPr>
          <w:rFonts w:ascii="Times New Roman"/>
          <w:i/>
          <w:sz w:val="20"/>
        </w:rPr>
      </w:pPr>
    </w:p>
    <w:p>
      <w:pPr>
        <w:pStyle w:val="6"/>
        <w:spacing w:before="10"/>
        <w:ind w:left="0"/>
        <w:rPr>
          <w:rFonts w:ascii="Times New Roman"/>
          <w:i/>
          <w:sz w:val="20"/>
        </w:rPr>
      </w:pPr>
    </w:p>
    <w:p>
      <w:pPr>
        <w:pStyle w:val="6"/>
        <w:spacing w:line="321" w:lineRule="auto"/>
        <w:ind w:left="218" w:right="234" w:firstLine="420"/>
        <w:jc w:val="both"/>
      </w:pPr>
      <w:r>
        <w:rPr>
          <w:rFonts w:ascii="Times New Roman" w:eastAsia="Times New Roman"/>
          <w:color w:val="FF0000"/>
        </w:rPr>
        <w:t>2013-24.</w:t>
      </w:r>
      <w:r>
        <w:rPr>
          <w:spacing w:val="-4"/>
        </w:rPr>
        <w:t xml:space="preserve">水平桌面上有两个玩具车 </w:t>
      </w:r>
      <w:r>
        <w:rPr>
          <w:rFonts w:ascii="Times New Roman" w:eastAsia="Times New Roman"/>
        </w:rPr>
        <w:t xml:space="preserve">A </w:t>
      </w:r>
      <w:r>
        <w:rPr>
          <w:spacing w:val="-5"/>
        </w:rPr>
        <w:t xml:space="preserve">和 </w:t>
      </w:r>
      <w:r>
        <w:rPr>
          <w:rFonts w:ascii="Times New Roman" w:eastAsia="Times New Roman"/>
        </w:rPr>
        <w:t>B</w:t>
      </w:r>
      <w:r>
        <w:rPr>
          <w:spacing w:val="-3"/>
        </w:rPr>
        <w:t>，两者用一轻质细橡皮筋相连，在橡皮筋上有一红色</w:t>
      </w:r>
      <w:r>
        <w:rPr>
          <w:spacing w:val="23"/>
        </w:rPr>
        <w:t>标记</w:t>
      </w:r>
      <w:r>
        <w:rPr>
          <w:rFonts w:ascii="Times New Roman" w:eastAsia="Times New Roman"/>
        </w:rPr>
        <w:t>R</w:t>
      </w:r>
      <w:r>
        <w:rPr>
          <w:spacing w:val="-3"/>
        </w:rPr>
        <w:t>。在初始时橡皮筋处于拉直状态，</w:t>
      </w:r>
      <w:r>
        <w:rPr>
          <w:rFonts w:ascii="Times New Roman" w:eastAsia="Times New Roman"/>
          <w:spacing w:val="-3"/>
        </w:rPr>
        <w:t>A</w:t>
      </w:r>
      <w:r>
        <w:t>、</w:t>
      </w:r>
      <w:r>
        <w:rPr>
          <w:rFonts w:ascii="Times New Roman" w:eastAsia="Times New Roman"/>
        </w:rPr>
        <w:t xml:space="preserve">B </w:t>
      </w:r>
      <w:r>
        <w:rPr>
          <w:spacing w:val="50"/>
        </w:rPr>
        <w:t>和</w:t>
      </w:r>
      <w:r>
        <w:rPr>
          <w:rFonts w:ascii="Times New Roman" w:eastAsia="Times New Roman"/>
        </w:rPr>
        <w:t xml:space="preserve">R </w:t>
      </w:r>
      <w:r>
        <w:rPr>
          <w:spacing w:val="-3"/>
        </w:rPr>
        <w:t>分别位于直角坐标系中的</w:t>
      </w:r>
      <w:r>
        <w:rPr>
          <w:rFonts w:ascii="Times New Roman" w:eastAsia="Times New Roman"/>
        </w:rPr>
        <w:t>(0</w:t>
      </w:r>
      <w:r>
        <w:t>，</w:t>
      </w:r>
      <w:r>
        <w:rPr>
          <w:rFonts w:ascii="Times New Roman" w:eastAsia="Times New Roman"/>
        </w:rPr>
        <w:t>2</w:t>
      </w:r>
      <w:r>
        <w:rPr>
          <w:rFonts w:ascii="Times New Roman" w:eastAsia="Times New Roman"/>
          <w:i/>
        </w:rPr>
        <w:t>l</w:t>
      </w:r>
      <w:r>
        <w:rPr>
          <w:rFonts w:ascii="Times New Roman" w:eastAsia="Times New Roman"/>
        </w:rPr>
        <w:t>)</w:t>
      </w:r>
      <w:r>
        <w:t>、</w:t>
      </w:r>
      <w:r>
        <w:rPr>
          <w:rFonts w:ascii="Times New Roman" w:eastAsia="Times New Roman"/>
        </w:rPr>
        <w:t>(0</w:t>
      </w:r>
      <w:r>
        <w:t>，</w:t>
      </w:r>
      <w:r>
        <w:rPr>
          <w:rFonts w:ascii="Times New Roman" w:eastAsia="Times New Roman"/>
        </w:rPr>
        <w:t>-</w:t>
      </w:r>
      <w:r>
        <w:rPr>
          <w:rFonts w:ascii="Times New Roman" w:eastAsia="Times New Roman"/>
          <w:i/>
        </w:rPr>
        <w:t>l</w:t>
      </w:r>
      <w:r>
        <w:rPr>
          <w:rFonts w:ascii="Times New Roman" w:eastAsia="Times New Roman"/>
        </w:rPr>
        <w:t>)</w:t>
      </w:r>
      <w:r>
        <w:t>和</w:t>
      </w:r>
      <w:r>
        <w:rPr>
          <w:rFonts w:ascii="Times New Roman" w:eastAsia="Times New Roman"/>
        </w:rPr>
        <w:t>(0</w:t>
      </w:r>
      <w:r>
        <w:t xml:space="preserve">， </w:t>
      </w:r>
      <w:r>
        <w:rPr>
          <w:rFonts w:ascii="Times New Roman" w:eastAsia="Times New Roman"/>
        </w:rPr>
        <w:t>0)</w:t>
      </w:r>
      <w:r>
        <w:rPr>
          <w:spacing w:val="-11"/>
        </w:rPr>
        <w:t xml:space="preserve">点。已知 </w:t>
      </w:r>
      <w:r>
        <w:rPr>
          <w:rFonts w:ascii="Times New Roman" w:eastAsia="Times New Roman"/>
        </w:rPr>
        <w:t xml:space="preserve">A </w:t>
      </w:r>
      <w:r>
        <w:rPr>
          <w:spacing w:val="-9"/>
        </w:rPr>
        <w:t xml:space="preserve">从静止开始沿 </w:t>
      </w:r>
      <w:r>
        <w:rPr>
          <w:rFonts w:ascii="Times New Roman" w:eastAsia="Times New Roman"/>
          <w:i/>
        </w:rPr>
        <w:t xml:space="preserve">y </w:t>
      </w:r>
      <w:r>
        <w:rPr>
          <w:spacing w:val="-7"/>
        </w:rPr>
        <w:t xml:space="preserve">轴正向做加速度大小为 </w:t>
      </w:r>
      <w:r>
        <w:rPr>
          <w:rFonts w:ascii="Times New Roman" w:eastAsia="Times New Roman"/>
          <w:i/>
        </w:rPr>
        <w:t xml:space="preserve">a </w:t>
      </w:r>
      <w:r>
        <w:rPr>
          <w:spacing w:val="-3"/>
        </w:rPr>
        <w:t>的匀加速运动；</w:t>
      </w:r>
      <w:r>
        <w:rPr>
          <w:rFonts w:ascii="Times New Roman" w:eastAsia="Times New Roman"/>
        </w:rPr>
        <w:t xml:space="preserve">B </w:t>
      </w:r>
      <w:r>
        <w:rPr>
          <w:spacing w:val="-12"/>
        </w:rPr>
        <w:t xml:space="preserve">平行于 </w:t>
      </w:r>
      <w:r>
        <w:rPr>
          <w:rFonts w:ascii="Times New Roman" w:eastAsia="Times New Roman"/>
          <w:i/>
        </w:rPr>
        <w:t xml:space="preserve">x </w:t>
      </w:r>
      <w:r>
        <w:rPr>
          <w:spacing w:val="-14"/>
        </w:rPr>
        <w:t xml:space="preserve">轴朝 </w:t>
      </w:r>
      <w:r>
        <w:rPr>
          <w:rFonts w:ascii="Times New Roman" w:eastAsia="Times New Roman"/>
          <w:i/>
        </w:rPr>
        <w:t xml:space="preserve">x </w:t>
      </w:r>
      <w:r>
        <w:rPr>
          <w:spacing w:val="-3"/>
        </w:rPr>
        <w:t>轴正向匀</w:t>
      </w:r>
      <w:r>
        <w:rPr>
          <w:spacing w:val="-2"/>
        </w:rPr>
        <w:t>速运动。在两车此后运动的过程中，标记</w:t>
      </w:r>
      <w:r>
        <w:rPr>
          <w:rFonts w:ascii="Times New Roman" w:eastAsia="Times New Roman"/>
        </w:rPr>
        <w:t xml:space="preserve">R </w:t>
      </w:r>
      <w:r>
        <w:rPr>
          <w:spacing w:val="-3"/>
        </w:rPr>
        <w:t>在某时刻通过点</w:t>
      </w:r>
      <w:r>
        <w:rPr>
          <w:rFonts w:ascii="Times New Roman" w:eastAsia="Times New Roman"/>
          <w:spacing w:val="-4"/>
        </w:rPr>
        <w:t>(</w:t>
      </w:r>
      <w:r>
        <w:rPr>
          <w:rFonts w:ascii="Times New Roman" w:eastAsia="Times New Roman"/>
          <w:i/>
          <w:spacing w:val="-4"/>
        </w:rPr>
        <w:t>l</w:t>
      </w:r>
      <w:r>
        <w:rPr>
          <w:spacing w:val="-4"/>
        </w:rPr>
        <w:t>，</w:t>
      </w:r>
      <w:r>
        <w:rPr>
          <w:rFonts w:ascii="Times New Roman" w:eastAsia="Times New Roman"/>
          <w:i/>
          <w:spacing w:val="-4"/>
        </w:rPr>
        <w:t>l</w:t>
      </w:r>
      <w:r>
        <w:rPr>
          <w:rFonts w:ascii="Times New Roman" w:eastAsia="Times New Roman"/>
          <w:spacing w:val="-4"/>
        </w:rPr>
        <w:t>)</w:t>
      </w:r>
      <w:r>
        <w:rPr>
          <w:spacing w:val="-5"/>
        </w:rPr>
        <w:t>。假定橡皮筋的伸长是均匀的，求</w:t>
      </w:r>
      <w:r>
        <w:rPr>
          <w:rFonts w:ascii="Times New Roman" w:eastAsia="Times New Roman"/>
          <w:spacing w:val="-5"/>
        </w:rPr>
        <w:t>B</w:t>
      </w:r>
      <w:r>
        <w:rPr>
          <w:rFonts w:ascii="Times New Roman" w:eastAsia="Times New Roman"/>
          <w:spacing w:val="1"/>
        </w:rPr>
        <w:t xml:space="preserve"> </w:t>
      </w:r>
      <w:r>
        <w:rPr>
          <w:spacing w:val="-3"/>
        </w:rPr>
        <w:t>运动速度的大小。</w:t>
      </w:r>
    </w:p>
    <w:p>
      <w:pPr>
        <w:spacing w:before="0" w:line="276" w:lineRule="exact"/>
        <w:ind w:left="638" w:right="0" w:firstLine="0"/>
        <w:jc w:val="left"/>
        <w:rPr>
          <w:rFonts w:ascii="Times New Roman" w:eastAsia="Times New Roman"/>
          <w:i/>
          <w:sz w:val="22"/>
        </w:rPr>
      </w:pPr>
      <w:r>
        <w:pict>
          <v:group id="_x0000_s1754" o:spid="_x0000_s1754" o:spt="203" style="position:absolute;left:0pt;margin-left:146.4pt;margin-top:2.15pt;height:12.7pt;width:31.6pt;mso-position-horizontal-relative:page;z-index:-254704640;mso-width-relative:page;mso-height-relative:page;" coordorigin="2928,43" coordsize="632,254">
            <o:lock v:ext="edit"/>
            <v:line id="_x0000_s1755" o:spid="_x0000_s1755" o:spt="20" style="position:absolute;left:2928;top:209;height:0;width:133;" stroked="t" coordsize="21600,21600">
              <v:path arrowok="t"/>
              <v:fill focussize="0,0"/>
              <v:stroke weight="0.548188976377953pt" color="#000000"/>
              <v:imagedata o:title=""/>
              <o:lock v:ext="edit"/>
            </v:line>
            <v:shape id="_x0000_s1756" o:spid="_x0000_s1756" style="position:absolute;left:244;top:5032;height:260;width:496;" filled="f" stroked="t" coordorigin="244,5032" coordsize="496,260" path="m3112,219l3135,206m3135,206l3189,295m3189,296l3248,59m3248,58l3560,58e">
              <v:path arrowok="t"/>
              <v:fill on="f" focussize="0,0"/>
              <v:stroke weight="0.127322834645669pt" color="#000000"/>
              <v:imagedata o:title=""/>
              <o:lock v:ext="edit"/>
            </v:shape>
            <v:shape id="_x0000_s1757" o:spid="_x0000_s1757" style="position:absolute;left:3101;top:43;height:244;width:451;" fillcolor="#000000" filled="t" stroked="f" coordorigin="3101,43" coordsize="451,244" path="m3141,204l3120,204,3174,287,3185,287,3191,263,3180,263,3141,204xm3551,43l3235,43,3180,263,3191,263,3243,55,3551,55,3551,43xm3132,190l3101,207,3105,213,3120,204,3141,204,3132,190xe">
              <v:path arrowok="t"/>
              <v:fill on="t" focussize="0,0"/>
              <v:stroke on="f"/>
              <v:imagedata o:title=""/>
              <o:lock v:ext="edit"/>
            </v:shape>
          </v:group>
        </w:pict>
      </w:r>
      <w:r>
        <w:rPr>
          <w:position w:val="1"/>
          <w:sz w:val="21"/>
        </w:rPr>
        <w:t>【答案】</w:t>
      </w:r>
      <w:r>
        <w:rPr>
          <w:rFonts w:ascii="Book Antiqua" w:eastAsia="Book Antiqua"/>
          <w:i/>
          <w:position w:val="1"/>
          <w:sz w:val="21"/>
        </w:rPr>
        <w:t>v</w:t>
      </w:r>
      <w:r>
        <w:rPr>
          <w:rFonts w:hint="eastAsia" w:ascii="楷体" w:eastAsia="楷体"/>
          <w:position w:val="1"/>
          <w:sz w:val="21"/>
        </w:rPr>
        <w:t xml:space="preserve">= </w:t>
      </w:r>
      <w:r>
        <w:rPr>
          <w:rFonts w:ascii="Times New Roman" w:eastAsia="Times New Roman"/>
          <w:position w:val="14"/>
          <w:sz w:val="22"/>
        </w:rPr>
        <w:t xml:space="preserve">1 </w:t>
      </w:r>
      <w:r>
        <w:rPr>
          <w:rFonts w:ascii="Times New Roman" w:eastAsia="Times New Roman"/>
          <w:sz w:val="22"/>
        </w:rPr>
        <w:t>6</w:t>
      </w:r>
      <w:r>
        <w:rPr>
          <w:rFonts w:ascii="Times New Roman" w:eastAsia="Times New Roman"/>
          <w:i/>
          <w:sz w:val="22"/>
        </w:rPr>
        <w:t>al</w:t>
      </w:r>
    </w:p>
    <w:p>
      <w:pPr>
        <w:pStyle w:val="5"/>
        <w:spacing w:line="214" w:lineRule="exact"/>
        <w:ind w:left="1740"/>
      </w:pPr>
      <w:r>
        <w:rPr>
          <w:w w:val="101"/>
        </w:rPr>
        <w:t>4</w:t>
      </w:r>
    </w:p>
    <w:p>
      <w:pPr>
        <w:pStyle w:val="6"/>
        <w:ind w:left="0"/>
        <w:rPr>
          <w:rFonts w:ascii="Times New Roman"/>
          <w:sz w:val="20"/>
        </w:rPr>
      </w:pPr>
    </w:p>
    <w:p>
      <w:pPr>
        <w:pStyle w:val="6"/>
        <w:spacing w:before="5"/>
        <w:ind w:left="0"/>
        <w:rPr>
          <w:rFonts w:ascii="Times New Roman"/>
          <w:sz w:val="19"/>
        </w:rPr>
      </w:pPr>
    </w:p>
    <w:p>
      <w:pPr>
        <w:pStyle w:val="6"/>
        <w:spacing w:line="321" w:lineRule="auto"/>
        <w:ind w:left="218" w:right="167" w:firstLine="420"/>
      </w:pPr>
      <w:r>
        <w:rPr>
          <w:rFonts w:ascii="Times New Roman" w:eastAsia="Times New Roman"/>
          <w:color w:val="FF0000"/>
        </w:rPr>
        <w:t>2014-24</w:t>
      </w:r>
      <w:r>
        <w:rPr>
          <w:color w:val="FF0000"/>
        </w:rPr>
        <w:t>．</w:t>
      </w:r>
      <w:r>
        <w:rPr>
          <w:spacing w:val="-5"/>
        </w:rPr>
        <w:t>公路上行驶的两辆汽车之间应保持一定的安全距离。当前车突然停止时，后车司机可以采取刹车措施，使汽车在安全距离内停下而不会与前车相碰。通常情况下，人的反应时间和汽车</w:t>
      </w:r>
      <w:r>
        <w:rPr>
          <w:spacing w:val="-8"/>
        </w:rPr>
        <w:t xml:space="preserve">系统的反应时间之和为 </w:t>
      </w:r>
      <w:r>
        <w:rPr>
          <w:rFonts w:ascii="Times New Roman" w:eastAsia="Times New Roman"/>
        </w:rPr>
        <w:t>1s</w:t>
      </w:r>
      <w:r>
        <w:rPr>
          <w:spacing w:val="-6"/>
        </w:rPr>
        <w:t xml:space="preserve">。当汽车在晴天干燥沥青路面上以 </w:t>
      </w:r>
      <w:r>
        <w:rPr>
          <w:rFonts w:ascii="Times New Roman" w:eastAsia="Times New Roman"/>
        </w:rPr>
        <w:t xml:space="preserve">108km/h </w:t>
      </w:r>
      <w:r>
        <w:rPr>
          <w:spacing w:val="-3"/>
        </w:rPr>
        <w:t>的速度匀速行驶时，安全距离</w:t>
      </w:r>
      <w:r>
        <w:rPr>
          <w:spacing w:val="-23"/>
        </w:rPr>
        <w:t xml:space="preserve">为 </w:t>
      </w:r>
      <w:r>
        <w:rPr>
          <w:rFonts w:ascii="Times New Roman" w:eastAsia="Times New Roman"/>
        </w:rPr>
        <w:t>120m</w:t>
      </w:r>
      <w:r>
        <w:rPr>
          <w:spacing w:val="-5"/>
        </w:rPr>
        <w:t xml:space="preserve">。设雨天时汽车轮胎与沥青地面的动摩擦因数为晴天时的 </w:t>
      </w:r>
      <w:r>
        <w:rPr>
          <w:rFonts w:ascii="Times New Roman" w:eastAsia="Times New Roman"/>
        </w:rPr>
        <w:t>2/5</w:t>
      </w:r>
      <w:r>
        <w:rPr>
          <w:spacing w:val="-7"/>
        </w:rPr>
        <w:t xml:space="preserve">，若要求安全距离仍为 </w:t>
      </w:r>
      <w:r>
        <w:rPr>
          <w:rFonts w:ascii="Times New Roman" w:eastAsia="Times New Roman"/>
        </w:rPr>
        <w:t>120m</w:t>
      </w:r>
      <w:r>
        <w:t xml:space="preserve">， </w:t>
      </w:r>
      <w:r>
        <w:rPr>
          <w:spacing w:val="-3"/>
        </w:rPr>
        <w:t>求汽车在雨天安全行驶的最大速度。</w:t>
      </w:r>
    </w:p>
    <w:p>
      <w:pPr>
        <w:pStyle w:val="6"/>
        <w:spacing w:line="266" w:lineRule="exact"/>
        <w:rPr>
          <w:rFonts w:ascii="Times New Roman" w:eastAsia="Times New Roman"/>
        </w:rPr>
      </w:pPr>
      <w:r>
        <w:rPr>
          <w:position w:val="2"/>
        </w:rPr>
        <w:t>【答案】</w:t>
      </w:r>
      <w:r>
        <w:rPr>
          <w:rFonts w:ascii="Book Antiqua" w:eastAsia="Book Antiqua"/>
          <w:i/>
          <w:position w:val="2"/>
        </w:rPr>
        <w:t>v</w:t>
      </w:r>
      <w:r>
        <w:rPr>
          <w:rFonts w:ascii="Times New Roman" w:eastAsia="Times New Roman"/>
          <w:i/>
          <w:sz w:val="14"/>
        </w:rPr>
        <w:t>m</w:t>
      </w:r>
      <w:r>
        <w:rPr>
          <w:rFonts w:ascii="Times New Roman" w:eastAsia="Times New Roman"/>
          <w:position w:val="2"/>
        </w:rPr>
        <w:t>=20m/s</w:t>
      </w:r>
    </w:p>
    <w:p>
      <w:pPr>
        <w:pStyle w:val="6"/>
        <w:ind w:left="0"/>
        <w:rPr>
          <w:rFonts w:ascii="Times New Roman"/>
          <w:sz w:val="24"/>
        </w:rPr>
      </w:pPr>
    </w:p>
    <w:p>
      <w:pPr>
        <w:pStyle w:val="6"/>
        <w:spacing w:before="176"/>
      </w:pPr>
      <w:r>
        <w:rPr>
          <w:rFonts w:ascii="Times New Roman" w:eastAsia="Times New Roman"/>
          <w:color w:val="FF0000"/>
        </w:rPr>
        <w:t xml:space="preserve">2015-24. </w:t>
      </w:r>
      <w:r>
        <w:t xml:space="preserve">一长为 </w:t>
      </w:r>
      <w:r>
        <w:rPr>
          <w:rFonts w:ascii="Times New Roman" w:eastAsia="Times New Roman"/>
        </w:rPr>
        <w:t xml:space="preserve">10cm </w:t>
      </w:r>
      <w:r>
        <w:t xml:space="preserve">的金属棒 </w:t>
      </w:r>
      <w:r>
        <w:rPr>
          <w:rFonts w:ascii="Times New Roman" w:eastAsia="Times New Roman"/>
        </w:rPr>
        <w:t xml:space="preserve">ab </w:t>
      </w:r>
      <w:r>
        <w:t>用两个完全相同的弹簧水平地悬挂在匀强磁场中，磁场的磁</w:t>
      </w:r>
    </w:p>
    <w:p>
      <w:pPr>
        <w:spacing w:after="0"/>
        <w:sectPr>
          <w:type w:val="continuous"/>
          <w:pgSz w:w="11910" w:h="16840"/>
          <w:pgMar w:top="1400" w:right="1160" w:bottom="1100" w:left="1200" w:header="720" w:footer="720" w:gutter="0"/>
        </w:sectPr>
      </w:pPr>
    </w:p>
    <w:p>
      <w:pPr>
        <w:pStyle w:val="6"/>
        <w:spacing w:before="50" w:line="321" w:lineRule="auto"/>
        <w:ind w:left="218" w:right="249"/>
        <w:jc w:val="both"/>
      </w:pPr>
      <w:r>
        <w:pict>
          <v:group id="_x0000_s1758" o:spid="_x0000_s1758" o:spt="203" style="position:absolute;left:0pt;margin-left:407.75pt;margin-top:17.85pt;height:100.45pt;width:112.2pt;mso-position-horizontal-relative:page;z-index:-254697472;mso-width-relative:page;mso-height-relative:page;" coordorigin="8155,358" coordsize="2244,2009">
            <o:lock v:ext="edit"/>
            <v:shape id="_x0000_s1759" o:spid="_x0000_s1759" o:spt="75" type="#_x0000_t75" style="position:absolute;left:8501;top:453;height:780;width:252;" filled="f" stroked="f" coordsize="21600,21600">
              <v:path/>
              <v:fill on="f" focussize="0,0"/>
              <v:stroke on="f"/>
              <v:imagedata r:id="rId118" o:title=""/>
              <o:lock v:ext="edit" aspectratio="t"/>
            </v:shape>
            <v:shape id="_x0000_s1760" o:spid="_x0000_s1760" o:spt="75" type="#_x0000_t75" style="position:absolute;left:9800;top:453;height:780;width:252;" filled="f" stroked="f" coordsize="21600,21600">
              <v:path/>
              <v:fill on="f" focussize="0,0"/>
              <v:stroke on="f"/>
              <v:imagedata r:id="rId118" o:title=""/>
              <o:lock v:ext="edit" aspectratio="t"/>
            </v:shape>
            <v:line id="_x0000_s1761" o:spid="_x0000_s1761" o:spt="20" style="position:absolute;left:8155;top:454;height:0;width:2244;" stroked="t" coordsize="21600,21600">
              <v:path arrowok="t"/>
              <v:fill focussize="0,0"/>
              <v:stroke color="#000000"/>
              <v:imagedata o:title=""/>
              <o:lock v:ext="edit"/>
            </v:line>
            <v:shape id="_x0000_s1762" o:spid="_x0000_s1762" o:spt="75" type="#_x0000_t75" style="position:absolute;left:8155;top:357;height:98;width:2244;" filled="f" stroked="f" coordsize="21600,21600">
              <v:path/>
              <v:fill on="f" focussize="0,0"/>
              <v:stroke on="f"/>
              <v:imagedata r:id="rId119" o:title=""/>
              <o:lock v:ext="edit" aspectratio="t"/>
            </v:shape>
            <v:rect id="_x0000_s1763" o:spid="_x0000_s1763" o:spt="1" style="position:absolute;left:8391;top:1267;height:64;width:1772;" filled="f" stroked="t" coordsize="21600,21600">
              <v:path/>
              <v:fill on="f" focussize="0,0"/>
              <v:stroke color="#000000"/>
              <v:imagedata o:title=""/>
              <o:lock v:ext="edit"/>
            </v:rect>
            <v:shape id="_x0000_s1764" o:spid="_x0000_s1764" style="position:absolute;left:8182;top:1233;height:947;width:2199;" filled="f" stroked="t" coordorigin="8183,1234" coordsize="2199,947" path="m8610,1259l8615,1243,8623,1234,8633,1234,8643,1237,8651,1248,8657,1264,8659,1283,8657,1302,8651,1317,8643,1328,8633,1332,8631,1332,8630,1331,8628,1331m9909,1259l9914,1243,9922,1234,9931,1234,9941,1237,9950,1248,9955,1264,9957,1283,9955,1302,9950,1317,9941,1328,9931,1332,9930,1332,9928,1331,9927,1331m8401,1300l8344,1356,8290,1414,8243,1476,8208,1541,8186,1613,8183,1683,8191,1762,8208,1844,8229,1924,8252,1996,8272,2052,8301,2109,8333,2144,8366,2165,8401,2178m10163,1303l10220,1359,10274,1417,10321,1479,10356,1544,10378,1616,10381,1686,10373,1765,10356,1847,10335,1927,10312,1999,10292,2055,10263,2112,10231,2147,10198,2168,10163,2181m8391,2172l8864,2172m8982,2172l9336,2172m9572,2172l10163,2172e">
              <v:path arrowok="t"/>
              <v:fill on="f" focussize="0,0"/>
              <v:stroke color="#000000"/>
              <v:imagedata o:title=""/>
              <o:lock v:ext="edit"/>
            </v:shape>
            <v:line id="_x0000_s1765" o:spid="_x0000_s1765" o:spt="20" style="position:absolute;left:8864;top:2074;height:195;width:0;" stroked="t" coordsize="21600,21600">
              <v:path arrowok="t"/>
              <v:fill focussize="0,0"/>
              <v:stroke weight="3pt" color="#000000"/>
              <v:imagedata o:title=""/>
              <o:lock v:ext="edit"/>
            </v:line>
            <v:line id="_x0000_s1766" o:spid="_x0000_s1766" o:spt="20" style="position:absolute;left:8982;top:1977;height:390;width:0;" stroked="t" coordsize="21600,21600">
              <v:path arrowok="t"/>
              <v:fill focussize="0,0"/>
              <v:stroke weight="1.5pt" color="#000000"/>
              <v:imagedata o:title=""/>
              <o:lock v:ext="edit"/>
            </v:line>
            <v:shape id="_x0000_s1767" o:spid="_x0000_s1767" o:spt="75" type="#_x0000_t75" style="position:absolute;left:9328;top:2015;height:178;width:271;" filled="f" stroked="f" coordsize="21600,21600">
              <v:path/>
              <v:fill on="f" focussize="0,0"/>
              <v:stroke on="f"/>
              <v:imagedata r:id="rId120" o:title=""/>
              <o:lock v:ext="edit" aspectratio="t"/>
            </v:shape>
            <v:shape id="_x0000_s1768" o:spid="_x0000_s1768" o:spt="202" type="#_x0000_t202" style="position:absolute;left:8155;top:357;height:2009;width:2244;" filled="f" stroked="f" coordsize="21600,21600">
              <v:path/>
              <v:fill on="f" focussize="0,0"/>
              <v:stroke on="f" joinstyle="miter"/>
              <v:imagedata o:title=""/>
              <o:lock v:ext="edit"/>
              <v:textbox inset="0mm,0mm,0mm,0mm">
                <w:txbxContent>
                  <w:p>
                    <w:pPr>
                      <w:spacing w:before="0" w:line="240" w:lineRule="auto"/>
                      <w:rPr>
                        <w:sz w:val="16"/>
                      </w:rPr>
                    </w:pPr>
                  </w:p>
                  <w:p>
                    <w:pPr>
                      <w:spacing w:before="0" w:line="240" w:lineRule="auto"/>
                      <w:rPr>
                        <w:sz w:val="22"/>
                      </w:rPr>
                    </w:pPr>
                  </w:p>
                  <w:p>
                    <w:pPr>
                      <w:spacing w:before="0"/>
                      <w:ind w:left="13" w:right="0" w:firstLine="0"/>
                      <w:jc w:val="center"/>
                      <w:rPr>
                        <w:rFonts w:ascii="Times New Roman"/>
                        <w:sz w:val="15"/>
                      </w:rPr>
                    </w:pPr>
                    <w:r>
                      <w:rPr>
                        <w:rFonts w:ascii="Times New Roman"/>
                        <w:w w:val="102"/>
                        <w:sz w:val="15"/>
                      </w:rPr>
                      <w:t>B</w:t>
                    </w:r>
                  </w:p>
                  <w:p>
                    <w:pPr>
                      <w:tabs>
                        <w:tab w:val="left" w:pos="606"/>
                      </w:tabs>
                      <w:spacing w:before="53" w:line="230" w:lineRule="auto"/>
                      <w:ind w:left="3" w:right="0" w:firstLine="0"/>
                      <w:jc w:val="center"/>
                      <w:rPr>
                        <w:rFonts w:ascii="Times New Roman" w:hAnsi="Times New Roman"/>
                        <w:sz w:val="15"/>
                      </w:rPr>
                    </w:pPr>
                    <w:r>
                      <w:rPr>
                        <w:rFonts w:ascii="Times New Roman" w:hAnsi="Times New Roman"/>
                        <w:spacing w:val="-9"/>
                        <w:position w:val="-1"/>
                        <w:sz w:val="15"/>
                      </w:rPr>
                      <w:t>a</w:t>
                    </w:r>
                    <w:r>
                      <w:rPr>
                        <w:rFonts w:ascii="Symbol" w:hAnsi="Symbol"/>
                        <w:spacing w:val="-9"/>
                        <w:sz w:val="15"/>
                      </w:rPr>
                      <w:t></w:t>
                    </w:r>
                    <w:r>
                      <w:rPr>
                        <w:rFonts w:ascii="Times New Roman" w:hAnsi="Times New Roman"/>
                        <w:spacing w:val="-9"/>
                        <w:sz w:val="15"/>
                      </w:rPr>
                      <w:t xml:space="preserve">    </w:t>
                    </w:r>
                    <w:r>
                      <w:rPr>
                        <w:rFonts w:ascii="Times New Roman" w:hAnsi="Times New Roman"/>
                        <w:spacing w:val="2"/>
                        <w:sz w:val="15"/>
                      </w:rPr>
                      <w:t xml:space="preserve"> </w:t>
                    </w:r>
                    <w:r>
                      <w:rPr>
                        <w:rFonts w:ascii="Symbol" w:hAnsi="Symbol"/>
                        <w:sz w:val="15"/>
                      </w:rPr>
                      <w:t></w:t>
                    </w:r>
                    <w:r>
                      <w:rPr>
                        <w:rFonts w:ascii="Times New Roman" w:hAnsi="Times New Roman"/>
                        <w:sz w:val="15"/>
                      </w:rPr>
                      <w:tab/>
                    </w:r>
                    <w:r>
                      <w:rPr>
                        <w:rFonts w:ascii="Symbol" w:hAnsi="Symbol"/>
                        <w:sz w:val="15"/>
                      </w:rPr>
                      <w:t></w:t>
                    </w:r>
                    <w:r>
                      <w:rPr>
                        <w:rFonts w:ascii="Times New Roman" w:hAnsi="Times New Roman"/>
                        <w:spacing w:val="22"/>
                        <w:sz w:val="15"/>
                      </w:rPr>
                      <w:t xml:space="preserve"> </w:t>
                    </w:r>
                    <w:r>
                      <w:rPr>
                        <w:rFonts w:ascii="Symbol" w:hAnsi="Symbol"/>
                        <w:sz w:val="15"/>
                      </w:rPr>
                      <w:t></w:t>
                    </w:r>
                    <w:r>
                      <w:rPr>
                        <w:rFonts w:ascii="Times New Roman" w:hAnsi="Times New Roman"/>
                        <w:sz w:val="15"/>
                      </w:rPr>
                      <w:t xml:space="preserve"> </w:t>
                    </w:r>
                    <w:r>
                      <w:rPr>
                        <w:rFonts w:ascii="Symbol" w:hAnsi="Symbol"/>
                        <w:sz w:val="15"/>
                      </w:rPr>
                      <w:t></w:t>
                    </w:r>
                    <w:r>
                      <w:rPr>
                        <w:rFonts w:ascii="Times New Roman" w:hAnsi="Times New Roman"/>
                        <w:sz w:val="15"/>
                      </w:rPr>
                      <w:t xml:space="preserve"> </w:t>
                    </w:r>
                    <w:r>
                      <w:rPr>
                        <w:rFonts w:ascii="Symbol" w:hAnsi="Symbol"/>
                        <w:sz w:val="15"/>
                      </w:rPr>
                      <w:t></w:t>
                    </w:r>
                    <w:r>
                      <w:rPr>
                        <w:rFonts w:ascii="Times New Roman" w:hAnsi="Times New Roman"/>
                        <w:sz w:val="15"/>
                      </w:rPr>
                      <w:t xml:space="preserve"> </w:t>
                    </w:r>
                    <w:r>
                      <w:rPr>
                        <w:rFonts w:ascii="Symbol" w:hAnsi="Symbol"/>
                        <w:sz w:val="15"/>
                      </w:rPr>
                      <w:t></w:t>
                    </w:r>
                    <w:r>
                      <w:rPr>
                        <w:rFonts w:ascii="Times New Roman" w:hAnsi="Times New Roman"/>
                        <w:sz w:val="15"/>
                      </w:rPr>
                      <w:t xml:space="preserve"> </w:t>
                    </w:r>
                    <w:r>
                      <w:rPr>
                        <w:rFonts w:ascii="Symbol" w:hAnsi="Symbol"/>
                        <w:spacing w:val="-9"/>
                        <w:sz w:val="15"/>
                      </w:rPr>
                      <w:t></w:t>
                    </w:r>
                    <w:r>
                      <w:rPr>
                        <w:rFonts w:ascii="Times New Roman" w:hAnsi="Times New Roman"/>
                        <w:spacing w:val="-9"/>
                        <w:position w:val="-5"/>
                        <w:sz w:val="15"/>
                      </w:rPr>
                      <w:t>b</w:t>
                    </w:r>
                  </w:p>
                  <w:p>
                    <w:pPr>
                      <w:tabs>
                        <w:tab w:val="left" w:pos="568"/>
                      </w:tabs>
                      <w:spacing w:before="0" w:line="180" w:lineRule="exact"/>
                      <w:ind w:left="17" w:right="0" w:firstLine="0"/>
                      <w:jc w:val="center"/>
                      <w:rPr>
                        <w:rFonts w:ascii="Symbol" w:hAnsi="Symbol"/>
                        <w:sz w:val="15"/>
                      </w:rPr>
                    </w:pPr>
                    <w:r>
                      <w:rPr>
                        <w:rFonts w:ascii="Symbol" w:hAnsi="Symbol"/>
                        <w:sz w:val="15"/>
                      </w:rPr>
                      <w:t></w:t>
                    </w:r>
                    <w:r>
                      <w:rPr>
                        <w:rFonts w:ascii="Times New Roman" w:hAnsi="Times New Roman"/>
                        <w:sz w:val="15"/>
                      </w:rPr>
                      <w:t xml:space="preserve">   </w:t>
                    </w:r>
                    <w:r>
                      <w:rPr>
                        <w:rFonts w:ascii="Times New Roman" w:hAnsi="Times New Roman"/>
                        <w:spacing w:val="3"/>
                        <w:sz w:val="15"/>
                      </w:rPr>
                      <w:t xml:space="preserve"> </w:t>
                    </w:r>
                    <w:r>
                      <w:rPr>
                        <w:rFonts w:ascii="Symbol" w:hAnsi="Symbol"/>
                        <w:sz w:val="15"/>
                      </w:rPr>
                      <w:t></w:t>
                    </w:r>
                    <w:r>
                      <w:rPr>
                        <w:rFonts w:ascii="Times New Roman" w:hAnsi="Times New Roman"/>
                        <w:sz w:val="15"/>
                      </w:rPr>
                      <w:tab/>
                    </w:r>
                    <w:r>
                      <w:rPr>
                        <w:rFonts w:ascii="Symbol" w:hAnsi="Symbol"/>
                        <w:sz w:val="15"/>
                      </w:rPr>
                      <w:t></w:t>
                    </w:r>
                    <w:r>
                      <w:rPr>
                        <w:rFonts w:ascii="Times New Roman" w:hAnsi="Times New Roman"/>
                        <w:sz w:val="15"/>
                      </w:rPr>
                      <w:t xml:space="preserve"> </w:t>
                    </w:r>
                    <w:r>
                      <w:rPr>
                        <w:rFonts w:ascii="Symbol" w:hAnsi="Symbol"/>
                        <w:sz w:val="15"/>
                      </w:rPr>
                      <w:t></w:t>
                    </w:r>
                    <w:r>
                      <w:rPr>
                        <w:rFonts w:ascii="Times New Roman" w:hAnsi="Times New Roman"/>
                        <w:sz w:val="15"/>
                      </w:rPr>
                      <w:t xml:space="preserve"> </w:t>
                    </w:r>
                    <w:r>
                      <w:rPr>
                        <w:rFonts w:ascii="Symbol" w:hAnsi="Symbol"/>
                        <w:sz w:val="15"/>
                      </w:rPr>
                      <w:t></w:t>
                    </w:r>
                    <w:r>
                      <w:rPr>
                        <w:rFonts w:ascii="Times New Roman" w:hAnsi="Times New Roman"/>
                        <w:spacing w:val="22"/>
                        <w:sz w:val="15"/>
                      </w:rPr>
                      <w:t xml:space="preserve"> </w:t>
                    </w:r>
                    <w:r>
                      <w:rPr>
                        <w:rFonts w:ascii="Symbol" w:hAnsi="Symbol"/>
                        <w:sz w:val="15"/>
                      </w:rPr>
                      <w:t></w:t>
                    </w:r>
                    <w:r>
                      <w:rPr>
                        <w:rFonts w:ascii="Times New Roman" w:hAnsi="Times New Roman"/>
                        <w:sz w:val="15"/>
                      </w:rPr>
                      <w:t xml:space="preserve"> </w:t>
                    </w:r>
                    <w:r>
                      <w:rPr>
                        <w:rFonts w:ascii="Symbol" w:hAnsi="Symbol"/>
                        <w:sz w:val="15"/>
                      </w:rPr>
                      <w:t></w:t>
                    </w:r>
                    <w:r>
                      <w:rPr>
                        <w:rFonts w:ascii="Times New Roman" w:hAnsi="Times New Roman"/>
                        <w:sz w:val="15"/>
                      </w:rPr>
                      <w:t xml:space="preserve"> </w:t>
                    </w:r>
                    <w:r>
                      <w:rPr>
                        <w:rFonts w:ascii="Symbol" w:hAnsi="Symbol"/>
                        <w:sz w:val="15"/>
                      </w:rPr>
                      <w:t></w:t>
                    </w:r>
                  </w:p>
                </w:txbxContent>
              </v:textbox>
            </v:shape>
          </v:group>
        </w:pict>
      </w:r>
      <w:r>
        <w:rPr>
          <w:spacing w:val="-3"/>
        </w:rPr>
        <w:t xml:space="preserve">感应强度大小为 </w:t>
      </w:r>
      <w:r>
        <w:rPr>
          <w:rFonts w:ascii="Times New Roman" w:hAnsi="Times New Roman" w:eastAsia="Times New Roman"/>
        </w:rPr>
        <w:t>0.1T</w:t>
      </w:r>
      <w:r>
        <w:rPr>
          <w:spacing w:val="-3"/>
        </w:rPr>
        <w:t>，方向垂直于纸面向里，弹簧上端固定，下端与金属棒绝缘。金属棒通过开关</w:t>
      </w:r>
      <w:r>
        <w:rPr>
          <w:spacing w:val="-6"/>
        </w:rPr>
        <w:t xml:space="preserve">与一电动势为 </w:t>
      </w:r>
      <w:r>
        <w:rPr>
          <w:rFonts w:ascii="Times New Roman" w:hAnsi="Times New Roman" w:eastAsia="Times New Roman"/>
        </w:rPr>
        <w:t xml:space="preserve">12V </w:t>
      </w:r>
      <w:r>
        <w:rPr>
          <w:spacing w:val="-5"/>
        </w:rPr>
        <w:t xml:space="preserve">的电池相连，电路总电阻为 </w:t>
      </w:r>
      <w:r>
        <w:rPr>
          <w:rFonts w:ascii="Times New Roman" w:hAnsi="Times New Roman" w:eastAsia="Times New Roman"/>
        </w:rPr>
        <w:t>2Ω</w:t>
      </w:r>
      <w:r>
        <w:rPr>
          <w:spacing w:val="-3"/>
        </w:rPr>
        <w:t>。已知开关断开时两</w:t>
      </w:r>
    </w:p>
    <w:p>
      <w:pPr>
        <w:pStyle w:val="6"/>
        <w:spacing w:line="321" w:lineRule="auto"/>
        <w:ind w:left="218" w:right="2772"/>
        <w:jc w:val="both"/>
      </w:pPr>
      <w:r>
        <w:rPr>
          <w:spacing w:val="4"/>
        </w:rPr>
        <w:t xml:space="preserve">弹簧的伸长量均为 </w:t>
      </w:r>
      <w:r>
        <w:rPr>
          <w:rFonts w:ascii="Times New Roman" w:eastAsia="Times New Roman"/>
        </w:rPr>
        <w:t>0.5cm</w:t>
      </w:r>
      <w:r>
        <w:rPr>
          <w:spacing w:val="-1"/>
        </w:rPr>
        <w:t>，闭合开关，系统重新平衡后，两弹簧的伸长</w:t>
      </w:r>
      <w:r>
        <w:rPr>
          <w:spacing w:val="-3"/>
        </w:rPr>
        <w:t xml:space="preserve">量与开关断开时相比均改变了 </w:t>
      </w:r>
      <w:r>
        <w:rPr>
          <w:rFonts w:ascii="Times New Roman" w:eastAsia="Times New Roman"/>
        </w:rPr>
        <w:t>0.3cm</w:t>
      </w:r>
      <w:r>
        <w:rPr>
          <w:spacing w:val="-3"/>
        </w:rPr>
        <w:t xml:space="preserve">。重力加速度大小取 </w:t>
      </w:r>
      <w:r>
        <w:rPr>
          <w:rFonts w:ascii="Times New Roman" w:eastAsia="Times New Roman"/>
        </w:rPr>
        <w:t>10m/s</w:t>
      </w:r>
      <w:r>
        <w:rPr>
          <w:rFonts w:ascii="Times New Roman" w:eastAsia="Times New Roman"/>
          <w:position w:val="7"/>
          <w:sz w:val="14"/>
        </w:rPr>
        <w:t>2</w:t>
      </w:r>
      <w:r>
        <w:t>。判断</w:t>
      </w:r>
      <w:r>
        <w:rPr>
          <w:spacing w:val="-3"/>
        </w:rPr>
        <w:t>开关闭合后金属棒所受安培力的方向，并求出金属棒的质量。</w:t>
      </w:r>
    </w:p>
    <w:p>
      <w:pPr>
        <w:pStyle w:val="6"/>
        <w:spacing w:line="267" w:lineRule="exact"/>
        <w:rPr>
          <w:rFonts w:ascii="Times New Roman" w:eastAsia="Times New Roman"/>
        </w:rPr>
      </w:pPr>
      <w:r>
        <w:t>【答案】金属棒所受的安培力方向竖直向下，</w:t>
      </w:r>
      <w:r>
        <w:rPr>
          <w:rFonts w:ascii="Times New Roman" w:eastAsia="Times New Roman"/>
          <w:i/>
        </w:rPr>
        <w:t>m</w:t>
      </w:r>
      <w:r>
        <w:rPr>
          <w:rFonts w:ascii="Times New Roman" w:eastAsia="Times New Roman"/>
        </w:rPr>
        <w:t>=0.01kg</w:t>
      </w:r>
    </w:p>
    <w:p>
      <w:pPr>
        <w:pStyle w:val="6"/>
        <w:ind w:left="0"/>
        <w:rPr>
          <w:rFonts w:ascii="Times New Roman"/>
          <w:sz w:val="22"/>
        </w:rPr>
      </w:pPr>
    </w:p>
    <w:p>
      <w:pPr>
        <w:pStyle w:val="6"/>
        <w:spacing w:before="197"/>
        <w:jc w:val="both"/>
        <w:rPr>
          <w:rFonts w:ascii="Times New Roman" w:hAnsi="Times New Roman" w:eastAsia="Times New Roman"/>
        </w:rPr>
      </w:pPr>
      <w:r>
        <w:rPr>
          <w:rFonts w:ascii="Times New Roman" w:hAnsi="Times New Roman" w:eastAsia="Times New Roman"/>
          <w:color w:val="FF0000"/>
        </w:rPr>
        <w:t>2016-24.</w:t>
      </w:r>
      <w:r>
        <w:t xml:space="preserve">如图，两固定的绝缘斜面倾角均为 </w:t>
      </w:r>
      <w:r>
        <w:rPr>
          <w:rFonts w:ascii="Times New Roman" w:hAnsi="Times New Roman" w:eastAsia="Times New Roman"/>
          <w:i/>
        </w:rPr>
        <w:t>θ</w:t>
      </w:r>
      <w:r>
        <w:t xml:space="preserve">，上沿相连。两细金属棒 </w:t>
      </w:r>
      <w:r>
        <w:rPr>
          <w:rFonts w:ascii="Times New Roman" w:hAnsi="Times New Roman" w:eastAsia="Times New Roman"/>
        </w:rPr>
        <w:t>ab</w:t>
      </w:r>
      <w:r>
        <w:t xml:space="preserve">（仅标出 </w:t>
      </w:r>
      <w:r>
        <w:rPr>
          <w:rFonts w:ascii="Times New Roman" w:hAnsi="Times New Roman" w:eastAsia="Times New Roman"/>
        </w:rPr>
        <w:t xml:space="preserve">a </w:t>
      </w:r>
      <w:r>
        <w:t xml:space="preserve">端）和 </w:t>
      </w:r>
      <w:r>
        <w:rPr>
          <w:rFonts w:ascii="Times New Roman" w:hAnsi="Times New Roman" w:eastAsia="Times New Roman"/>
        </w:rPr>
        <w:t>cd</w:t>
      </w:r>
    </w:p>
    <w:p>
      <w:pPr>
        <w:pStyle w:val="6"/>
        <w:spacing w:before="91" w:line="321" w:lineRule="auto"/>
        <w:ind w:left="218" w:right="249"/>
        <w:jc w:val="both"/>
      </w:pPr>
      <w:r>
        <w:drawing>
          <wp:anchor distT="0" distB="0" distL="0" distR="0" simplePos="0" relativeHeight="248620032" behindDoc="1" locked="0" layoutInCell="1" allowOverlap="1">
            <wp:simplePos x="0" y="0"/>
            <wp:positionH relativeFrom="page">
              <wp:posOffset>4855845</wp:posOffset>
            </wp:positionH>
            <wp:positionV relativeFrom="paragraph">
              <wp:posOffset>857250</wp:posOffset>
            </wp:positionV>
            <wp:extent cx="1684020" cy="622935"/>
            <wp:effectExtent l="0" t="0" r="0" b="0"/>
            <wp:wrapNone/>
            <wp:docPr id="127" name="image1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image113.jpeg"/>
                    <pic:cNvPicPr>
                      <a:picLocks noChangeAspect="1"/>
                    </pic:cNvPicPr>
                  </pic:nvPicPr>
                  <pic:blipFill>
                    <a:blip r:embed="rId121" cstate="print"/>
                    <a:stretch>
                      <a:fillRect/>
                    </a:stretch>
                  </pic:blipFill>
                  <pic:spPr>
                    <a:xfrm>
                      <a:off x="0" y="0"/>
                      <a:ext cx="1683999" cy="623158"/>
                    </a:xfrm>
                    <a:prstGeom prst="rect">
                      <a:avLst/>
                    </a:prstGeom>
                  </pic:spPr>
                </pic:pic>
              </a:graphicData>
            </a:graphic>
          </wp:anchor>
        </w:drawing>
      </w:r>
      <w:r>
        <w:t>（</w:t>
      </w:r>
      <w:r>
        <w:rPr>
          <w:spacing w:val="-13"/>
        </w:rPr>
        <w:t xml:space="preserve">仅标出 </w:t>
      </w:r>
      <w:r>
        <w:rPr>
          <w:rFonts w:ascii="Times New Roman" w:hAnsi="Times New Roman" w:eastAsia="Times New Roman"/>
        </w:rPr>
        <w:t xml:space="preserve">c </w:t>
      </w:r>
      <w:r>
        <w:rPr>
          <w:spacing w:val="-3"/>
        </w:rPr>
        <w:t>端</w:t>
      </w:r>
      <w:r>
        <w:rPr>
          <w:spacing w:val="-17"/>
        </w:rPr>
        <w:t>）</w:t>
      </w:r>
      <w:r>
        <w:rPr>
          <w:spacing w:val="-12"/>
        </w:rPr>
        <w:t xml:space="preserve">长度均为 </w:t>
      </w:r>
      <w:r>
        <w:rPr>
          <w:rFonts w:ascii="Times New Roman" w:hAnsi="Times New Roman" w:eastAsia="Times New Roman"/>
          <w:i/>
          <w:spacing w:val="-10"/>
        </w:rPr>
        <w:t>L</w:t>
      </w:r>
      <w:r>
        <w:rPr>
          <w:spacing w:val="-11"/>
        </w:rPr>
        <w:t xml:space="preserve">，质量分别为 </w:t>
      </w:r>
      <w:r>
        <w:rPr>
          <w:rFonts w:ascii="Times New Roman" w:hAnsi="Times New Roman" w:eastAsia="Times New Roman"/>
        </w:rPr>
        <w:t>2</w:t>
      </w:r>
      <w:r>
        <w:rPr>
          <w:rFonts w:ascii="Times New Roman" w:hAnsi="Times New Roman" w:eastAsia="Times New Roman"/>
          <w:i/>
        </w:rPr>
        <w:t xml:space="preserve">m </w:t>
      </w:r>
      <w:r>
        <w:rPr>
          <w:spacing w:val="-24"/>
        </w:rPr>
        <w:t xml:space="preserve">和 </w:t>
      </w:r>
      <w:r>
        <w:rPr>
          <w:rFonts w:ascii="Times New Roman" w:hAnsi="Times New Roman" w:eastAsia="Times New Roman"/>
          <w:i/>
          <w:spacing w:val="-10"/>
        </w:rPr>
        <w:t>m</w:t>
      </w:r>
      <w:r>
        <w:rPr>
          <w:spacing w:val="-4"/>
        </w:rPr>
        <w:t>；用两根不可伸长的柔软导线将它们连成闭合回路</w:t>
      </w:r>
      <w:r>
        <w:rPr>
          <w:rFonts w:ascii="Times New Roman" w:hAnsi="Times New Roman" w:eastAsia="Times New Roman"/>
          <w:spacing w:val="-3"/>
        </w:rPr>
        <w:t>abdca</w:t>
      </w:r>
      <w:r>
        <w:rPr>
          <w:spacing w:val="-5"/>
        </w:rPr>
        <w:t>，并通过固定在斜面上沿的两光滑绝缘小定滑轮跨放在斜面上，使两金属棒水平。右斜面上存</w:t>
      </w:r>
      <w:r>
        <w:rPr>
          <w:spacing w:val="-2"/>
        </w:rPr>
        <w:t xml:space="preserve">在匀强磁场，磁感应强度大小为 </w:t>
      </w:r>
      <w:r>
        <w:rPr>
          <w:rFonts w:ascii="Times New Roman" w:hAnsi="Times New Roman" w:eastAsia="Times New Roman"/>
          <w:i/>
        </w:rPr>
        <w:t>B</w:t>
      </w:r>
      <w:r>
        <w:rPr>
          <w:spacing w:val="-3"/>
        </w:rPr>
        <w:t>，方向垂直于斜面向上，已知两根导线刚好不在磁场中，回路电</w:t>
      </w:r>
      <w:r>
        <w:rPr>
          <w:spacing w:val="-13"/>
        </w:rPr>
        <w:t xml:space="preserve">阻为 </w:t>
      </w:r>
      <w:r>
        <w:rPr>
          <w:rFonts w:ascii="Times New Roman" w:hAnsi="Times New Roman" w:eastAsia="Times New Roman"/>
          <w:i/>
        </w:rPr>
        <w:t>R</w:t>
      </w:r>
      <w:r>
        <w:rPr>
          <w:spacing w:val="-5"/>
        </w:rPr>
        <w:t xml:space="preserve">，两金属棒与斜面间的动摩擦因数均为 </w:t>
      </w:r>
      <w:r>
        <w:rPr>
          <w:rFonts w:ascii="Times New Roman" w:hAnsi="Times New Roman" w:eastAsia="Times New Roman"/>
          <w:i/>
          <w:spacing w:val="-3"/>
        </w:rPr>
        <w:t>μ</w:t>
      </w:r>
      <w:r>
        <w:rPr>
          <w:spacing w:val="-3"/>
        </w:rPr>
        <w:t>，重力加速度大小</w:t>
      </w:r>
    </w:p>
    <w:p>
      <w:pPr>
        <w:pStyle w:val="6"/>
        <w:spacing w:line="267" w:lineRule="exact"/>
        <w:ind w:left="218"/>
        <w:jc w:val="both"/>
      </w:pPr>
      <w:r>
        <w:t xml:space="preserve">为 </w:t>
      </w:r>
      <w:r>
        <w:rPr>
          <w:rFonts w:ascii="Times New Roman" w:eastAsia="Times New Roman"/>
          <w:i/>
        </w:rPr>
        <w:t>g</w:t>
      </w:r>
      <w:r>
        <w:t xml:space="preserve">，已知金属棒 </w:t>
      </w:r>
      <w:r>
        <w:rPr>
          <w:rFonts w:ascii="Times New Roman" w:eastAsia="Times New Roman"/>
        </w:rPr>
        <w:t xml:space="preserve">ab </w:t>
      </w:r>
      <w:r>
        <w:t>匀速下滑。求</w:t>
      </w:r>
    </w:p>
    <w:p>
      <w:pPr>
        <w:pStyle w:val="10"/>
        <w:numPr>
          <w:ilvl w:val="0"/>
          <w:numId w:val="41"/>
        </w:numPr>
        <w:tabs>
          <w:tab w:val="left" w:pos="1168"/>
        </w:tabs>
        <w:spacing w:before="91" w:after="0" w:line="240" w:lineRule="auto"/>
        <w:ind w:left="1167" w:right="0" w:hanging="530"/>
        <w:jc w:val="left"/>
        <w:rPr>
          <w:sz w:val="21"/>
        </w:rPr>
      </w:pPr>
      <w:r>
        <w:rPr>
          <w:spacing w:val="-10"/>
          <w:sz w:val="21"/>
        </w:rPr>
        <w:t xml:space="preserve">作用在金属棒 </w:t>
      </w:r>
      <w:r>
        <w:rPr>
          <w:rFonts w:ascii="Times New Roman" w:eastAsia="Times New Roman"/>
          <w:sz w:val="21"/>
        </w:rPr>
        <w:t xml:space="preserve">ab </w:t>
      </w:r>
      <w:r>
        <w:rPr>
          <w:spacing w:val="-3"/>
          <w:sz w:val="21"/>
        </w:rPr>
        <w:t>上的安培力的大小；</w:t>
      </w:r>
    </w:p>
    <w:p>
      <w:pPr>
        <w:pStyle w:val="10"/>
        <w:numPr>
          <w:ilvl w:val="0"/>
          <w:numId w:val="41"/>
        </w:numPr>
        <w:tabs>
          <w:tab w:val="left" w:pos="1168"/>
        </w:tabs>
        <w:spacing w:before="91" w:after="0" w:line="247" w:lineRule="exact"/>
        <w:ind w:left="1167" w:right="0" w:hanging="530"/>
        <w:jc w:val="left"/>
        <w:rPr>
          <w:sz w:val="21"/>
        </w:rPr>
      </w:pPr>
      <w:r>
        <w:rPr>
          <w:spacing w:val="-3"/>
          <w:sz w:val="21"/>
        </w:rPr>
        <w:t>金属棒运动速度的大小。</w:t>
      </w:r>
    </w:p>
    <w:p>
      <w:pPr>
        <w:spacing w:after="0" w:line="247" w:lineRule="exact"/>
        <w:jc w:val="left"/>
        <w:rPr>
          <w:sz w:val="21"/>
        </w:rPr>
        <w:sectPr>
          <w:pgSz w:w="11910" w:h="16840"/>
          <w:pgMar w:top="1440" w:right="1160" w:bottom="1100" w:left="1200" w:header="0" w:footer="908" w:gutter="0"/>
        </w:sectPr>
      </w:pPr>
    </w:p>
    <w:p>
      <w:pPr>
        <w:pStyle w:val="6"/>
        <w:spacing w:before="117"/>
        <w:rPr>
          <w:sz w:val="12"/>
        </w:rPr>
      </w:pPr>
      <w:r>
        <w:rPr>
          <w:spacing w:val="-28"/>
          <w:position w:val="1"/>
        </w:rPr>
        <w:t>【答案】</w:t>
      </w:r>
      <w:r>
        <w:rPr>
          <w:position w:val="1"/>
        </w:rPr>
        <w:t>（</w:t>
      </w:r>
      <w:r>
        <w:rPr>
          <w:rFonts w:ascii="Times New Roman" w:eastAsia="Times New Roman"/>
          <w:position w:val="1"/>
        </w:rPr>
        <w:t>1</w:t>
      </w:r>
      <w:r>
        <w:rPr>
          <w:position w:val="1"/>
        </w:rPr>
        <w:t>）</w:t>
      </w:r>
      <w:r>
        <w:rPr>
          <w:spacing w:val="-68"/>
          <w:position w:val="1"/>
        </w:rPr>
        <w:t xml:space="preserve"> </w:t>
      </w:r>
      <w:r>
        <w:rPr>
          <w:rFonts w:ascii="Book Antiqua" w:eastAsia="Book Antiqua"/>
          <w:i/>
          <w:spacing w:val="-30"/>
          <w:sz w:val="22"/>
        </w:rPr>
        <w:t>F</w:t>
      </w:r>
      <w:r>
        <w:rPr>
          <w:spacing w:val="-16"/>
          <w:position w:val="-5"/>
          <w:sz w:val="12"/>
        </w:rPr>
        <w:t>安</w:t>
      </w:r>
    </w:p>
    <w:p>
      <w:pPr>
        <w:spacing w:before="6" w:line="359" w:lineRule="exact"/>
        <w:ind w:left="-26" w:right="0" w:firstLine="0"/>
        <w:jc w:val="left"/>
        <w:rPr>
          <w:rFonts w:ascii="Times New Roman" w:hAnsi="Times New Roman"/>
          <w:sz w:val="21"/>
        </w:rPr>
      </w:pPr>
      <w:r>
        <w:br w:type="column"/>
      </w:r>
      <w:r>
        <w:rPr>
          <w:rFonts w:ascii="Times New Roman" w:hAnsi="Times New Roman"/>
          <w:spacing w:val="-7"/>
          <w:w w:val="104"/>
          <w:position w:val="2"/>
          <w:sz w:val="22"/>
        </w:rPr>
        <w:t>=</w:t>
      </w:r>
      <w:r>
        <w:rPr>
          <w:rFonts w:ascii="Book Antiqua" w:hAnsi="Book Antiqua"/>
          <w:i/>
          <w:spacing w:val="-8"/>
          <w:w w:val="104"/>
          <w:position w:val="2"/>
          <w:sz w:val="22"/>
        </w:rPr>
        <w:t>m</w:t>
      </w:r>
      <w:r>
        <w:rPr>
          <w:rFonts w:ascii="Book Antiqua" w:hAnsi="Book Antiqua"/>
          <w:i/>
          <w:w w:val="104"/>
          <w:position w:val="2"/>
          <w:sz w:val="22"/>
        </w:rPr>
        <w:t>g</w:t>
      </w:r>
      <w:r>
        <w:rPr>
          <w:rFonts w:ascii="Book Antiqua" w:hAnsi="Book Antiqua"/>
          <w:i/>
          <w:spacing w:val="-34"/>
          <w:position w:val="2"/>
          <w:sz w:val="22"/>
        </w:rPr>
        <w:t xml:space="preserve"> </w:t>
      </w:r>
      <w:r>
        <w:rPr>
          <w:rFonts w:ascii="Times New Roman" w:hAnsi="Times New Roman"/>
          <w:spacing w:val="-4"/>
          <w:w w:val="104"/>
          <w:position w:val="2"/>
          <w:sz w:val="22"/>
        </w:rPr>
        <w:t>si</w:t>
      </w:r>
      <w:r>
        <w:rPr>
          <w:rFonts w:ascii="Times New Roman" w:hAnsi="Times New Roman"/>
          <w:spacing w:val="11"/>
          <w:w w:val="104"/>
          <w:position w:val="2"/>
          <w:sz w:val="22"/>
        </w:rPr>
        <w:t>n</w:t>
      </w:r>
      <w:r>
        <w:rPr>
          <w:rFonts w:ascii="Symbol" w:hAnsi="Symbol"/>
          <w:i/>
          <w:w w:val="99"/>
          <w:position w:val="2"/>
          <w:sz w:val="23"/>
        </w:rPr>
        <w:t></w:t>
      </w:r>
      <w:r>
        <w:rPr>
          <w:rFonts w:ascii="Times New Roman" w:hAnsi="Times New Roman"/>
          <w:spacing w:val="5"/>
          <w:position w:val="2"/>
          <w:sz w:val="23"/>
        </w:rPr>
        <w:t xml:space="preserve"> </w:t>
      </w:r>
      <w:r>
        <w:rPr>
          <w:rFonts w:ascii="Symbol" w:hAnsi="Symbol"/>
          <w:w w:val="104"/>
          <w:position w:val="2"/>
          <w:sz w:val="22"/>
        </w:rPr>
        <w:t></w:t>
      </w:r>
      <w:r>
        <w:rPr>
          <w:rFonts w:ascii="Times New Roman" w:hAnsi="Times New Roman"/>
          <w:spacing w:val="-23"/>
          <w:position w:val="2"/>
          <w:sz w:val="22"/>
        </w:rPr>
        <w:t xml:space="preserve"> </w:t>
      </w:r>
      <w:r>
        <w:rPr>
          <w:rFonts w:ascii="Times New Roman" w:hAnsi="Times New Roman"/>
          <w:spacing w:val="-7"/>
          <w:w w:val="104"/>
          <w:position w:val="2"/>
          <w:sz w:val="22"/>
        </w:rPr>
        <w:t>3</w:t>
      </w:r>
      <w:r>
        <w:rPr>
          <w:rFonts w:ascii="Symbol" w:hAnsi="Symbol"/>
          <w:i/>
          <w:spacing w:val="-1"/>
          <w:w w:val="99"/>
          <w:position w:val="2"/>
          <w:sz w:val="23"/>
        </w:rPr>
        <w:t></w:t>
      </w:r>
      <w:r>
        <w:rPr>
          <w:rFonts w:ascii="Book Antiqua" w:hAnsi="Book Antiqua"/>
          <w:i/>
          <w:spacing w:val="-8"/>
          <w:w w:val="104"/>
          <w:position w:val="2"/>
          <w:sz w:val="22"/>
        </w:rPr>
        <w:t>m</w:t>
      </w:r>
      <w:r>
        <w:rPr>
          <w:rFonts w:ascii="Book Antiqua" w:hAnsi="Book Antiqua"/>
          <w:i/>
          <w:w w:val="104"/>
          <w:position w:val="2"/>
          <w:sz w:val="22"/>
        </w:rPr>
        <w:t>g</w:t>
      </w:r>
      <w:r>
        <w:rPr>
          <w:rFonts w:ascii="Book Antiqua" w:hAnsi="Book Antiqua"/>
          <w:i/>
          <w:spacing w:val="-31"/>
          <w:position w:val="2"/>
          <w:sz w:val="22"/>
        </w:rPr>
        <w:t xml:space="preserve"> </w:t>
      </w:r>
      <w:r>
        <w:rPr>
          <w:rFonts w:ascii="Times New Roman" w:hAnsi="Times New Roman"/>
          <w:spacing w:val="-3"/>
          <w:w w:val="104"/>
          <w:position w:val="2"/>
          <w:sz w:val="22"/>
        </w:rPr>
        <w:t>c</w:t>
      </w:r>
      <w:r>
        <w:rPr>
          <w:rFonts w:ascii="Times New Roman" w:hAnsi="Times New Roman"/>
          <w:spacing w:val="-9"/>
          <w:w w:val="104"/>
          <w:position w:val="2"/>
          <w:sz w:val="22"/>
        </w:rPr>
        <w:t>o</w:t>
      </w:r>
      <w:r>
        <w:rPr>
          <w:rFonts w:ascii="Times New Roman" w:hAnsi="Times New Roman"/>
          <w:spacing w:val="6"/>
          <w:w w:val="104"/>
          <w:position w:val="2"/>
          <w:sz w:val="22"/>
        </w:rPr>
        <w:t>s</w:t>
      </w:r>
      <w:r>
        <w:rPr>
          <w:rFonts w:ascii="Symbol" w:hAnsi="Symbol"/>
          <w:i/>
          <w:w w:val="99"/>
          <w:position w:val="2"/>
          <w:sz w:val="23"/>
        </w:rPr>
        <w:t></w:t>
      </w:r>
      <w:r>
        <w:rPr>
          <w:rFonts w:ascii="Times New Roman" w:hAnsi="Times New Roman"/>
          <w:spacing w:val="-1"/>
          <w:position w:val="2"/>
          <w:sz w:val="23"/>
        </w:rPr>
        <w:t xml:space="preserve"> </w:t>
      </w:r>
      <w:r>
        <w:rPr>
          <w:spacing w:val="-106"/>
          <w:w w:val="100"/>
          <w:position w:val="3"/>
          <w:sz w:val="21"/>
        </w:rPr>
        <w:t>；</w:t>
      </w:r>
      <w:r>
        <w:rPr>
          <w:w w:val="100"/>
          <w:position w:val="3"/>
          <w:sz w:val="21"/>
        </w:rPr>
        <w:t>（</w:t>
      </w:r>
      <w:r>
        <w:rPr>
          <w:rFonts w:ascii="Times New Roman" w:hAnsi="Times New Roman"/>
          <w:w w:val="100"/>
          <w:position w:val="3"/>
          <w:sz w:val="21"/>
        </w:rPr>
        <w:t>2</w:t>
      </w:r>
      <w:r>
        <w:rPr>
          <w:w w:val="100"/>
          <w:position w:val="3"/>
          <w:sz w:val="21"/>
        </w:rPr>
        <w:t>）</w:t>
      </w:r>
      <w:r>
        <w:rPr>
          <w:spacing w:val="-76"/>
          <w:position w:val="3"/>
          <w:sz w:val="21"/>
        </w:rPr>
        <w:t xml:space="preserve"> </w:t>
      </w:r>
      <w:r>
        <w:rPr>
          <w:rFonts w:ascii="Book Antiqua" w:hAnsi="Book Antiqua"/>
          <w:i/>
          <w:w w:val="102"/>
          <w:sz w:val="21"/>
        </w:rPr>
        <w:t>v</w:t>
      </w:r>
      <w:r>
        <w:rPr>
          <w:rFonts w:ascii="Book Antiqua" w:hAnsi="Book Antiqua"/>
          <w:i/>
          <w:spacing w:val="-3"/>
          <w:sz w:val="21"/>
        </w:rPr>
        <w:t xml:space="preserve"> </w:t>
      </w:r>
      <w:r>
        <w:rPr>
          <w:rFonts w:ascii="Symbol" w:hAnsi="Symbol"/>
          <w:w w:val="102"/>
          <w:sz w:val="21"/>
        </w:rPr>
        <w:t></w:t>
      </w:r>
      <w:r>
        <w:rPr>
          <w:rFonts w:ascii="Times New Roman" w:hAnsi="Times New Roman"/>
          <w:spacing w:val="8"/>
          <w:sz w:val="21"/>
        </w:rPr>
        <w:t xml:space="preserve"> </w:t>
      </w:r>
      <w:r>
        <w:rPr>
          <w:rFonts w:ascii="Book Antiqua" w:hAnsi="Book Antiqua"/>
          <w:i/>
          <w:spacing w:val="-5"/>
          <w:w w:val="102"/>
          <w:position w:val="13"/>
          <w:sz w:val="21"/>
          <w:u w:val="single"/>
        </w:rPr>
        <w:t>m</w:t>
      </w:r>
      <w:r>
        <w:rPr>
          <w:rFonts w:ascii="Book Antiqua" w:hAnsi="Book Antiqua"/>
          <w:i/>
          <w:spacing w:val="-3"/>
          <w:w w:val="102"/>
          <w:position w:val="13"/>
          <w:sz w:val="21"/>
          <w:u w:val="single"/>
        </w:rPr>
        <w:t>g</w:t>
      </w:r>
      <w:r>
        <w:rPr>
          <w:rFonts w:ascii="Book Antiqua" w:hAnsi="Book Antiqua"/>
          <w:i/>
          <w:spacing w:val="-1"/>
          <w:w w:val="102"/>
          <w:position w:val="13"/>
          <w:sz w:val="21"/>
          <w:u w:val="single"/>
        </w:rPr>
        <w:t>R</w:t>
      </w:r>
      <w:r>
        <w:rPr>
          <w:rFonts w:ascii="Times New Roman" w:hAnsi="Times New Roman"/>
          <w:w w:val="102"/>
          <w:position w:val="13"/>
          <w:sz w:val="21"/>
          <w:u w:val="single"/>
        </w:rPr>
        <w:t>(</w:t>
      </w:r>
      <w:r>
        <w:rPr>
          <w:rFonts w:ascii="Times New Roman" w:hAnsi="Times New Roman"/>
          <w:spacing w:val="-3"/>
          <w:w w:val="102"/>
          <w:position w:val="13"/>
          <w:sz w:val="21"/>
          <w:u w:val="single"/>
        </w:rPr>
        <w:t>si</w:t>
      </w:r>
      <w:r>
        <w:rPr>
          <w:rFonts w:ascii="Times New Roman" w:hAnsi="Times New Roman"/>
          <w:spacing w:val="11"/>
          <w:w w:val="102"/>
          <w:position w:val="13"/>
          <w:sz w:val="21"/>
          <w:u w:val="single"/>
        </w:rPr>
        <w:t>n</w:t>
      </w:r>
      <w:r>
        <w:rPr>
          <w:rFonts w:ascii="Symbol" w:hAnsi="Symbol"/>
          <w:i/>
          <w:w w:val="97"/>
          <w:position w:val="13"/>
          <w:sz w:val="22"/>
          <w:u w:val="single"/>
        </w:rPr>
        <w:t></w:t>
      </w:r>
      <w:r>
        <w:rPr>
          <w:rFonts w:ascii="Times New Roman" w:hAnsi="Times New Roman"/>
          <w:spacing w:val="7"/>
          <w:position w:val="13"/>
          <w:sz w:val="22"/>
          <w:u w:val="single"/>
        </w:rPr>
        <w:t xml:space="preserve"> </w:t>
      </w:r>
      <w:r>
        <w:rPr>
          <w:rFonts w:ascii="Symbol" w:hAnsi="Symbol"/>
          <w:w w:val="102"/>
          <w:position w:val="13"/>
          <w:sz w:val="21"/>
          <w:u w:val="single"/>
        </w:rPr>
        <w:t></w:t>
      </w:r>
      <w:r>
        <w:rPr>
          <w:rFonts w:ascii="Times New Roman" w:hAnsi="Times New Roman"/>
          <w:spacing w:val="-19"/>
          <w:position w:val="13"/>
          <w:sz w:val="21"/>
          <w:u w:val="single"/>
        </w:rPr>
        <w:t xml:space="preserve"> </w:t>
      </w:r>
      <w:r>
        <w:rPr>
          <w:rFonts w:ascii="Times New Roman" w:hAnsi="Times New Roman"/>
          <w:spacing w:val="-6"/>
          <w:w w:val="102"/>
          <w:position w:val="13"/>
          <w:sz w:val="21"/>
          <w:u w:val="single"/>
        </w:rPr>
        <w:t>3</w:t>
      </w:r>
      <w:r>
        <w:rPr>
          <w:rFonts w:ascii="Symbol" w:hAnsi="Symbol"/>
          <w:i/>
          <w:w w:val="97"/>
          <w:position w:val="13"/>
          <w:sz w:val="22"/>
          <w:u w:val="single"/>
        </w:rPr>
        <w:t></w:t>
      </w:r>
      <w:r>
        <w:rPr>
          <w:rFonts w:ascii="Times New Roman" w:hAnsi="Times New Roman"/>
          <w:spacing w:val="-23"/>
          <w:position w:val="13"/>
          <w:sz w:val="22"/>
          <w:u w:val="single"/>
        </w:rPr>
        <w:t xml:space="preserve"> </w:t>
      </w:r>
      <w:r>
        <w:rPr>
          <w:rFonts w:ascii="Times New Roman" w:hAnsi="Times New Roman"/>
          <w:spacing w:val="-1"/>
          <w:w w:val="102"/>
          <w:position w:val="13"/>
          <w:sz w:val="21"/>
          <w:u w:val="single"/>
        </w:rPr>
        <w:t>c</w:t>
      </w:r>
      <w:r>
        <w:rPr>
          <w:rFonts w:ascii="Times New Roman" w:hAnsi="Times New Roman"/>
          <w:spacing w:val="-6"/>
          <w:w w:val="102"/>
          <w:position w:val="13"/>
          <w:sz w:val="21"/>
          <w:u w:val="single"/>
        </w:rPr>
        <w:t>o</w:t>
      </w:r>
      <w:r>
        <w:rPr>
          <w:rFonts w:ascii="Times New Roman" w:hAnsi="Times New Roman"/>
          <w:spacing w:val="6"/>
          <w:w w:val="102"/>
          <w:position w:val="13"/>
          <w:sz w:val="21"/>
          <w:u w:val="single"/>
        </w:rPr>
        <w:t>s</w:t>
      </w:r>
      <w:r>
        <w:rPr>
          <w:rFonts w:ascii="Symbol" w:hAnsi="Symbol"/>
          <w:i/>
          <w:w w:val="97"/>
          <w:position w:val="13"/>
          <w:sz w:val="22"/>
          <w:u w:val="single"/>
        </w:rPr>
        <w:t></w:t>
      </w:r>
      <w:r>
        <w:rPr>
          <w:rFonts w:ascii="Times New Roman" w:hAnsi="Times New Roman"/>
          <w:spacing w:val="-28"/>
          <w:position w:val="13"/>
          <w:sz w:val="22"/>
        </w:rPr>
        <w:t xml:space="preserve"> </w:t>
      </w:r>
      <w:r>
        <w:rPr>
          <w:rFonts w:ascii="Times New Roman" w:hAnsi="Times New Roman"/>
          <w:w w:val="102"/>
          <w:position w:val="13"/>
          <w:sz w:val="21"/>
          <w:u w:val="single"/>
        </w:rPr>
        <w:t>)</w:t>
      </w:r>
    </w:p>
    <w:p>
      <w:pPr>
        <w:spacing w:before="20" w:line="74" w:lineRule="auto"/>
        <w:ind w:left="3736" w:right="3191" w:firstLine="0"/>
        <w:jc w:val="center"/>
        <w:rPr>
          <w:rFonts w:ascii="Times New Roman"/>
          <w:sz w:val="12"/>
        </w:rPr>
      </w:pPr>
      <w:r>
        <w:rPr>
          <w:rFonts w:ascii="Book Antiqua"/>
          <w:i/>
          <w:w w:val="105"/>
          <w:position w:val="-8"/>
          <w:sz w:val="21"/>
        </w:rPr>
        <w:t>B</w:t>
      </w:r>
      <w:r>
        <w:rPr>
          <w:rFonts w:ascii="Times New Roman"/>
          <w:w w:val="105"/>
          <w:sz w:val="12"/>
        </w:rPr>
        <w:t>2</w:t>
      </w:r>
      <w:r>
        <w:rPr>
          <w:rFonts w:ascii="Book Antiqua"/>
          <w:i/>
          <w:w w:val="105"/>
          <w:position w:val="-8"/>
          <w:sz w:val="21"/>
        </w:rPr>
        <w:t>L</w:t>
      </w:r>
      <w:r>
        <w:rPr>
          <w:rFonts w:ascii="Times New Roman"/>
          <w:w w:val="105"/>
          <w:sz w:val="12"/>
        </w:rPr>
        <w:t>2</w:t>
      </w:r>
    </w:p>
    <w:p>
      <w:pPr>
        <w:spacing w:after="0" w:line="74" w:lineRule="auto"/>
        <w:jc w:val="center"/>
        <w:rPr>
          <w:rFonts w:ascii="Times New Roman"/>
          <w:sz w:val="12"/>
        </w:rPr>
        <w:sectPr>
          <w:type w:val="continuous"/>
          <w:pgSz w:w="11910" w:h="16840"/>
          <w:pgMar w:top="1400" w:right="1160" w:bottom="1100" w:left="1200" w:header="720" w:footer="720" w:gutter="0"/>
          <w:cols w:equalWidth="0" w:num="2">
            <w:col w:w="2158" w:space="40"/>
            <w:col w:w="7352"/>
          </w:cols>
        </w:sectPr>
      </w:pPr>
    </w:p>
    <w:p>
      <w:pPr>
        <w:pStyle w:val="6"/>
        <w:ind w:left="0"/>
        <w:rPr>
          <w:rFonts w:ascii="Times New Roman"/>
          <w:sz w:val="20"/>
        </w:rPr>
      </w:pPr>
    </w:p>
    <w:p>
      <w:pPr>
        <w:pStyle w:val="6"/>
        <w:spacing w:before="6"/>
        <w:ind w:left="0"/>
        <w:rPr>
          <w:rFonts w:ascii="Times New Roman"/>
          <w:sz w:val="23"/>
        </w:rPr>
      </w:pPr>
    </w:p>
    <w:p>
      <w:pPr>
        <w:pStyle w:val="6"/>
        <w:spacing w:before="84" w:line="321" w:lineRule="auto"/>
        <w:ind w:left="218" w:right="249" w:firstLine="420"/>
        <w:jc w:val="both"/>
      </w:pPr>
      <w:r>
        <w:rPr>
          <w:rFonts w:ascii="Times New Roman" w:hAnsi="Times New Roman" w:eastAsia="Times New Roman"/>
          <w:color w:val="FF0000"/>
        </w:rPr>
        <w:t>2017-24.</w:t>
      </w:r>
      <w:r>
        <w:rPr>
          <w:rFonts w:ascii="Times New Roman" w:hAnsi="Times New Roman" w:eastAsia="Times New Roman"/>
          <w:color w:val="FF0000"/>
          <w:spacing w:val="11"/>
        </w:rPr>
        <w:t xml:space="preserve"> </w:t>
      </w:r>
      <w:r>
        <w:rPr>
          <w:spacing w:val="-12"/>
        </w:rPr>
        <w:t xml:space="preserve">一质量为 </w:t>
      </w:r>
      <w:r>
        <w:rPr>
          <w:rFonts w:ascii="Times New Roman" w:hAnsi="Times New Roman" w:eastAsia="Times New Roman"/>
          <w:spacing w:val="-4"/>
        </w:rPr>
        <w:t>8.00×10</w:t>
      </w:r>
      <w:r>
        <w:rPr>
          <w:rFonts w:ascii="Times New Roman" w:hAnsi="Times New Roman" w:eastAsia="Times New Roman"/>
          <w:spacing w:val="-30"/>
        </w:rPr>
        <w:t xml:space="preserve"> </w:t>
      </w:r>
      <w:r>
        <w:rPr>
          <w:rFonts w:ascii="Times New Roman" w:hAnsi="Times New Roman" w:eastAsia="Times New Roman"/>
          <w:position w:val="7"/>
          <w:sz w:val="14"/>
        </w:rPr>
        <w:t>4</w:t>
      </w:r>
      <w:r>
        <w:rPr>
          <w:rFonts w:ascii="Times New Roman" w:hAnsi="Times New Roman" w:eastAsia="Times New Roman"/>
          <w:spacing w:val="22"/>
          <w:position w:val="7"/>
          <w:sz w:val="14"/>
        </w:rPr>
        <w:t xml:space="preserve"> </w:t>
      </w:r>
      <w:r>
        <w:rPr>
          <w:rFonts w:ascii="Times New Roman" w:hAnsi="Times New Roman" w:eastAsia="Times New Roman"/>
        </w:rPr>
        <w:t>kg</w:t>
      </w:r>
      <w:r>
        <w:rPr>
          <w:rFonts w:ascii="Times New Roman" w:hAnsi="Times New Roman" w:eastAsia="Times New Roman"/>
          <w:spacing w:val="6"/>
        </w:rPr>
        <w:t xml:space="preserve"> </w:t>
      </w:r>
      <w:r>
        <w:rPr>
          <w:spacing w:val="-8"/>
        </w:rPr>
        <w:t xml:space="preserve">的太空飞船从其飞行轨道返回地面。飞船在离地面高度 </w:t>
      </w:r>
      <w:r>
        <w:rPr>
          <w:rFonts w:ascii="Times New Roman" w:hAnsi="Times New Roman" w:eastAsia="Times New Roman"/>
          <w:spacing w:val="-4"/>
        </w:rPr>
        <w:t>1.60×10</w:t>
      </w:r>
      <w:r>
        <w:rPr>
          <w:rFonts w:ascii="Times New Roman" w:hAnsi="Times New Roman" w:eastAsia="Times New Roman"/>
          <w:spacing w:val="-27"/>
        </w:rPr>
        <w:t xml:space="preserve"> </w:t>
      </w:r>
      <w:r>
        <w:rPr>
          <w:rFonts w:ascii="Times New Roman" w:hAnsi="Times New Roman" w:eastAsia="Times New Roman"/>
          <w:position w:val="7"/>
          <w:sz w:val="14"/>
        </w:rPr>
        <w:t xml:space="preserve">5 </w:t>
      </w:r>
      <w:r>
        <w:rPr>
          <w:rFonts w:ascii="Times New Roman" w:hAnsi="Times New Roman" w:eastAsia="Times New Roman"/>
        </w:rPr>
        <w:t>m</w:t>
      </w:r>
      <w:r>
        <w:rPr>
          <w:rFonts w:ascii="Times New Roman" w:hAnsi="Times New Roman" w:eastAsia="Times New Roman"/>
          <w:spacing w:val="2"/>
        </w:rPr>
        <w:t xml:space="preserve"> </w:t>
      </w:r>
      <w:r>
        <w:rPr>
          <w:spacing w:val="-15"/>
        </w:rPr>
        <w:t xml:space="preserve">处以 </w:t>
      </w:r>
      <w:r>
        <w:rPr>
          <w:rFonts w:ascii="Times New Roman" w:hAnsi="Times New Roman" w:eastAsia="Times New Roman"/>
          <w:spacing w:val="-5"/>
        </w:rPr>
        <w:t>7.5×10</w:t>
      </w:r>
      <w:r>
        <w:rPr>
          <w:rFonts w:ascii="Times New Roman" w:hAnsi="Times New Roman" w:eastAsia="Times New Roman"/>
          <w:spacing w:val="-27"/>
        </w:rPr>
        <w:t xml:space="preserve"> </w:t>
      </w:r>
      <w:r>
        <w:rPr>
          <w:rFonts w:ascii="Times New Roman" w:hAnsi="Times New Roman" w:eastAsia="Times New Roman"/>
          <w:position w:val="7"/>
          <w:sz w:val="14"/>
        </w:rPr>
        <w:t>3</w:t>
      </w:r>
      <w:r>
        <w:rPr>
          <w:rFonts w:ascii="Times New Roman" w:hAnsi="Times New Roman" w:eastAsia="Times New Roman"/>
        </w:rPr>
        <w:t>m/s</w:t>
      </w:r>
      <w:r>
        <w:rPr>
          <w:rFonts w:ascii="Times New Roman" w:hAnsi="Times New Roman" w:eastAsia="Times New Roman"/>
          <w:spacing w:val="6"/>
        </w:rPr>
        <w:t xml:space="preserve"> </w:t>
      </w:r>
      <w:r>
        <w:rPr>
          <w:spacing w:val="-10"/>
        </w:rPr>
        <w:t xml:space="preserve">的速度进入大气层，逐渐减慢至速度为 </w:t>
      </w:r>
      <w:r>
        <w:rPr>
          <w:rFonts w:ascii="Times New Roman" w:hAnsi="Times New Roman" w:eastAsia="Times New Roman"/>
        </w:rPr>
        <w:t>100m/s</w:t>
      </w:r>
      <w:r>
        <w:rPr>
          <w:rFonts w:ascii="Times New Roman" w:hAnsi="Times New Roman" w:eastAsia="Times New Roman"/>
          <w:spacing w:val="6"/>
        </w:rPr>
        <w:t xml:space="preserve"> </w:t>
      </w:r>
      <w:r>
        <w:rPr>
          <w:spacing w:val="-8"/>
        </w:rPr>
        <w:t>时下落到地面。取地面为重力势能</w:t>
      </w:r>
      <w:r>
        <w:rPr>
          <w:spacing w:val="-7"/>
        </w:rPr>
        <w:t xml:space="preserve">零点，在飞船下落过程中，重力加速度可视为常量，大小取为 </w:t>
      </w:r>
      <w:r>
        <w:rPr>
          <w:rFonts w:ascii="Times New Roman" w:hAnsi="Times New Roman" w:eastAsia="Times New Roman"/>
        </w:rPr>
        <w:t>9.8</w:t>
      </w:r>
      <w:r>
        <w:rPr>
          <w:rFonts w:ascii="Times New Roman" w:hAnsi="Times New Roman" w:eastAsia="Times New Roman"/>
          <w:spacing w:val="9"/>
        </w:rPr>
        <w:t xml:space="preserve"> </w:t>
      </w:r>
      <w:r>
        <w:rPr>
          <w:rFonts w:ascii="Times New Roman" w:hAnsi="Times New Roman" w:eastAsia="Times New Roman"/>
        </w:rPr>
        <w:t>m/s</w:t>
      </w:r>
      <w:r>
        <w:rPr>
          <w:rFonts w:ascii="Times New Roman" w:hAnsi="Times New Roman" w:eastAsia="Times New Roman"/>
          <w:position w:val="7"/>
          <w:sz w:val="14"/>
        </w:rPr>
        <w:t>2</w:t>
      </w:r>
      <w:r>
        <w:rPr>
          <w:spacing w:val="-106"/>
        </w:rPr>
        <w:t>。</w:t>
      </w:r>
      <w:r>
        <w:t>（</w:t>
      </w:r>
      <w:r>
        <w:rPr>
          <w:spacing w:val="-12"/>
        </w:rPr>
        <w:t xml:space="preserve">结果保留 </w:t>
      </w:r>
      <w:r>
        <w:rPr>
          <w:rFonts w:ascii="Times New Roman" w:hAnsi="Times New Roman" w:eastAsia="Times New Roman"/>
        </w:rPr>
        <w:t>2</w:t>
      </w:r>
      <w:r>
        <w:rPr>
          <w:rFonts w:ascii="Times New Roman" w:hAnsi="Times New Roman" w:eastAsia="Times New Roman"/>
          <w:spacing w:val="8"/>
        </w:rPr>
        <w:t xml:space="preserve"> </w:t>
      </w:r>
      <w:r>
        <w:rPr>
          <w:spacing w:val="-3"/>
        </w:rPr>
        <w:t>位有效数字</w:t>
      </w:r>
      <w:r>
        <w:t>）</w:t>
      </w:r>
    </w:p>
    <w:p>
      <w:pPr>
        <w:pStyle w:val="10"/>
        <w:numPr>
          <w:ilvl w:val="0"/>
          <w:numId w:val="42"/>
        </w:numPr>
        <w:tabs>
          <w:tab w:val="left" w:pos="1168"/>
        </w:tabs>
        <w:spacing w:before="0" w:after="0" w:line="268" w:lineRule="exact"/>
        <w:ind w:left="1167" w:right="0" w:hanging="530"/>
        <w:jc w:val="left"/>
        <w:rPr>
          <w:sz w:val="21"/>
        </w:rPr>
      </w:pPr>
      <w:r>
        <w:rPr>
          <w:spacing w:val="-3"/>
          <w:sz w:val="21"/>
        </w:rPr>
        <w:t>分别求出该飞船着地前瞬间的机械能和它进入大气层时的机械能；</w:t>
      </w:r>
    </w:p>
    <w:p>
      <w:pPr>
        <w:pStyle w:val="10"/>
        <w:numPr>
          <w:ilvl w:val="0"/>
          <w:numId w:val="42"/>
        </w:numPr>
        <w:tabs>
          <w:tab w:val="left" w:pos="1168"/>
        </w:tabs>
        <w:spacing w:before="91" w:after="0" w:line="321" w:lineRule="auto"/>
        <w:ind w:left="218" w:right="251" w:firstLine="420"/>
        <w:jc w:val="left"/>
        <w:rPr>
          <w:sz w:val="21"/>
        </w:rPr>
      </w:pPr>
      <w:r>
        <w:rPr>
          <w:spacing w:val="-8"/>
          <w:sz w:val="21"/>
        </w:rPr>
        <w:t xml:space="preserve">求飞船从离地面高度 </w:t>
      </w:r>
      <w:r>
        <w:rPr>
          <w:rFonts w:ascii="Times New Roman" w:eastAsia="Times New Roman"/>
          <w:sz w:val="21"/>
        </w:rPr>
        <w:t>600</w:t>
      </w:r>
      <w:r>
        <w:rPr>
          <w:rFonts w:ascii="Times New Roman" w:eastAsia="Times New Roman"/>
          <w:spacing w:val="11"/>
          <w:sz w:val="21"/>
        </w:rPr>
        <w:t xml:space="preserve"> </w:t>
      </w:r>
      <w:r>
        <w:rPr>
          <w:rFonts w:ascii="Times New Roman" w:eastAsia="Times New Roman"/>
          <w:sz w:val="21"/>
        </w:rPr>
        <w:t>m</w:t>
      </w:r>
      <w:r>
        <w:rPr>
          <w:rFonts w:ascii="Times New Roman" w:eastAsia="Times New Roman"/>
          <w:spacing w:val="5"/>
          <w:sz w:val="21"/>
        </w:rPr>
        <w:t xml:space="preserve"> </w:t>
      </w:r>
      <w:r>
        <w:rPr>
          <w:spacing w:val="-5"/>
          <w:sz w:val="21"/>
        </w:rPr>
        <w:t>处至着地前瞬间的过程中克服阻力所做的功，已知飞船在该处</w:t>
      </w:r>
      <w:r>
        <w:rPr>
          <w:spacing w:val="-7"/>
          <w:sz w:val="21"/>
        </w:rPr>
        <w:t xml:space="preserve">的速度大小是其进入大气层时速度大小的 </w:t>
      </w:r>
      <w:r>
        <w:rPr>
          <w:rFonts w:ascii="Times New Roman" w:eastAsia="Times New Roman"/>
          <w:sz w:val="21"/>
        </w:rPr>
        <w:t>2.0%</w:t>
      </w:r>
      <w:r>
        <w:rPr>
          <w:sz w:val="21"/>
        </w:rPr>
        <w:t>。</w:t>
      </w:r>
    </w:p>
    <w:p>
      <w:pPr>
        <w:pStyle w:val="6"/>
        <w:tabs>
          <w:tab w:val="left" w:pos="2945"/>
        </w:tabs>
        <w:spacing w:line="268" w:lineRule="exact"/>
        <w:rPr>
          <w:rFonts w:ascii="Times New Roman" w:hAnsi="Times New Roman" w:eastAsia="Times New Roman"/>
        </w:rPr>
      </w:pPr>
      <w:r>
        <w:rPr>
          <w:spacing w:val="-1"/>
          <w:w w:val="100"/>
        </w:rPr>
        <w:t>【</w:t>
      </w:r>
      <w:r>
        <w:rPr>
          <w:w w:val="100"/>
        </w:rPr>
        <w:t>答</w:t>
      </w:r>
      <w:r>
        <w:rPr>
          <w:spacing w:val="-3"/>
          <w:w w:val="100"/>
        </w:rPr>
        <w:t>案</w:t>
      </w:r>
      <w:r>
        <w:rPr>
          <w:spacing w:val="-106"/>
          <w:w w:val="100"/>
        </w:rPr>
        <w:t>】</w:t>
      </w:r>
      <w:r>
        <w:rPr>
          <w:w w:val="100"/>
        </w:rPr>
        <w:t>（</w:t>
      </w:r>
      <w:r>
        <w:rPr>
          <w:rFonts w:ascii="Times New Roman" w:hAnsi="Times New Roman" w:eastAsia="Times New Roman"/>
          <w:spacing w:val="-3"/>
          <w:w w:val="100"/>
        </w:rPr>
        <w:t>1</w:t>
      </w:r>
      <w:r>
        <w:rPr>
          <w:w w:val="100"/>
        </w:rPr>
        <w:t>）</w:t>
      </w:r>
      <w:r>
        <w:rPr>
          <w:rFonts w:ascii="Times New Roman" w:hAnsi="Times New Roman" w:eastAsia="Times New Roman"/>
          <w:w w:val="100"/>
        </w:rPr>
        <w:t>4</w:t>
      </w:r>
      <w:r>
        <w:rPr>
          <w:rFonts w:ascii="Times New Roman" w:hAnsi="Times New Roman" w:eastAsia="Times New Roman"/>
          <w:spacing w:val="-3"/>
          <w:w w:val="100"/>
        </w:rPr>
        <w:t>.</w:t>
      </w:r>
      <w:r>
        <w:rPr>
          <w:rFonts w:ascii="Times New Roman" w:hAnsi="Times New Roman" w:eastAsia="Times New Roman"/>
          <w:w w:val="100"/>
        </w:rPr>
        <w:t>0</w:t>
      </w:r>
      <w:r>
        <w:rPr>
          <w:w w:val="100"/>
        </w:rPr>
        <w:t>×</w:t>
      </w:r>
      <w:r>
        <w:rPr>
          <w:rFonts w:ascii="Times New Roman" w:hAnsi="Times New Roman" w:eastAsia="Times New Roman"/>
          <w:spacing w:val="-3"/>
          <w:w w:val="100"/>
        </w:rPr>
        <w:t>1</w:t>
      </w:r>
      <w:r>
        <w:rPr>
          <w:rFonts w:ascii="Times New Roman" w:hAnsi="Times New Roman" w:eastAsia="Times New Roman"/>
          <w:w w:val="100"/>
        </w:rPr>
        <w:t>0</w:t>
      </w:r>
      <w:r>
        <w:rPr>
          <w:rFonts w:ascii="Times New Roman" w:hAnsi="Times New Roman" w:eastAsia="Times New Roman"/>
          <w:w w:val="99"/>
          <w:position w:val="7"/>
          <w:sz w:val="14"/>
        </w:rPr>
        <w:t>8</w:t>
      </w:r>
      <w:r>
        <w:rPr>
          <w:rFonts w:ascii="Times New Roman" w:hAnsi="Times New Roman" w:eastAsia="Times New Roman"/>
          <w:w w:val="100"/>
        </w:rPr>
        <w:t>J</w:t>
      </w:r>
      <w:r>
        <w:rPr>
          <w:rFonts w:ascii="Times New Roman" w:hAnsi="Times New Roman" w:eastAsia="Times New Roman"/>
        </w:rPr>
        <w:tab/>
      </w:r>
      <w:r>
        <w:rPr>
          <w:rFonts w:ascii="Times New Roman" w:hAnsi="Times New Roman" w:eastAsia="Times New Roman"/>
          <w:spacing w:val="-3"/>
          <w:w w:val="100"/>
        </w:rPr>
        <w:t>2</w:t>
      </w:r>
      <w:r>
        <w:rPr>
          <w:rFonts w:ascii="Times New Roman" w:hAnsi="Times New Roman" w:eastAsia="Times New Roman"/>
          <w:w w:val="100"/>
        </w:rPr>
        <w:t>.</w:t>
      </w:r>
      <w:r>
        <w:rPr>
          <w:rFonts w:ascii="Times New Roman" w:hAnsi="Times New Roman" w:eastAsia="Times New Roman"/>
          <w:spacing w:val="-1"/>
          <w:w w:val="100"/>
        </w:rPr>
        <w:t>4</w:t>
      </w:r>
      <w:r>
        <w:rPr>
          <w:w w:val="100"/>
        </w:rPr>
        <w:t>×</w:t>
      </w:r>
      <w:r>
        <w:rPr>
          <w:rFonts w:ascii="Times New Roman" w:hAnsi="Times New Roman" w:eastAsia="Times New Roman"/>
          <w:w w:val="100"/>
        </w:rPr>
        <w:t>10</w:t>
      </w:r>
      <w:r>
        <w:rPr>
          <w:rFonts w:ascii="Times New Roman" w:hAnsi="Times New Roman" w:eastAsia="Times New Roman"/>
          <w:w w:val="99"/>
          <w:position w:val="7"/>
          <w:sz w:val="14"/>
        </w:rPr>
        <w:t>1</w:t>
      </w:r>
      <w:r>
        <w:rPr>
          <w:rFonts w:ascii="Times New Roman" w:hAnsi="Times New Roman" w:eastAsia="Times New Roman"/>
          <w:spacing w:val="-3"/>
          <w:w w:val="99"/>
          <w:position w:val="7"/>
          <w:sz w:val="14"/>
        </w:rPr>
        <w:t>2</w:t>
      </w:r>
      <w:r>
        <w:rPr>
          <w:rFonts w:ascii="Times New Roman" w:hAnsi="Times New Roman" w:eastAsia="Times New Roman"/>
          <w:spacing w:val="1"/>
          <w:w w:val="100"/>
        </w:rPr>
        <w:t>J</w:t>
      </w:r>
      <w:r>
        <w:rPr>
          <w:spacing w:val="-108"/>
          <w:w w:val="100"/>
        </w:rPr>
        <w:t>；</w:t>
      </w:r>
      <w:r>
        <w:rPr>
          <w:w w:val="100"/>
        </w:rPr>
        <w:t>（</w:t>
      </w:r>
      <w:r>
        <w:rPr>
          <w:rFonts w:ascii="Times New Roman" w:hAnsi="Times New Roman" w:eastAsia="Times New Roman"/>
          <w:w w:val="100"/>
        </w:rPr>
        <w:t>2</w:t>
      </w:r>
      <w:r>
        <w:rPr>
          <w:spacing w:val="-2"/>
          <w:w w:val="100"/>
        </w:rPr>
        <w:t>）</w:t>
      </w:r>
      <w:r>
        <w:rPr>
          <w:rFonts w:ascii="Times New Roman" w:hAnsi="Times New Roman" w:eastAsia="Times New Roman"/>
          <w:w w:val="100"/>
        </w:rPr>
        <w:t>9.</w:t>
      </w:r>
      <w:r>
        <w:rPr>
          <w:rFonts w:ascii="Times New Roman" w:hAnsi="Times New Roman" w:eastAsia="Times New Roman"/>
          <w:spacing w:val="-3"/>
          <w:w w:val="100"/>
        </w:rPr>
        <w:t>7</w:t>
      </w:r>
      <w:r>
        <w:rPr>
          <w:w w:val="100"/>
        </w:rPr>
        <w:t>×</w:t>
      </w:r>
      <w:r>
        <w:rPr>
          <w:rFonts w:ascii="Times New Roman" w:hAnsi="Times New Roman" w:eastAsia="Times New Roman"/>
          <w:w w:val="100"/>
        </w:rPr>
        <w:t>10</w:t>
      </w:r>
      <w:r>
        <w:rPr>
          <w:rFonts w:ascii="Times New Roman" w:hAnsi="Times New Roman" w:eastAsia="Times New Roman"/>
          <w:spacing w:val="-3"/>
          <w:w w:val="99"/>
          <w:position w:val="7"/>
          <w:sz w:val="14"/>
        </w:rPr>
        <w:t>8</w:t>
      </w:r>
      <w:r>
        <w:rPr>
          <w:rFonts w:ascii="Times New Roman" w:hAnsi="Times New Roman" w:eastAsia="Times New Roman"/>
          <w:w w:val="100"/>
        </w:rPr>
        <w:t>J</w:t>
      </w:r>
    </w:p>
    <w:p>
      <w:pPr>
        <w:pStyle w:val="6"/>
        <w:ind w:left="0"/>
        <w:rPr>
          <w:rFonts w:ascii="Times New Roman"/>
          <w:sz w:val="24"/>
        </w:rPr>
      </w:pPr>
    </w:p>
    <w:p>
      <w:pPr>
        <w:pStyle w:val="6"/>
        <w:spacing w:before="213" w:line="357" w:lineRule="auto"/>
        <w:ind w:left="218" w:right="203" w:firstLine="420"/>
        <w:jc w:val="both"/>
      </w:pPr>
      <w:r>
        <w:rPr>
          <w:rFonts w:ascii="Times New Roman" w:eastAsia="Times New Roman"/>
          <w:color w:val="FF0000"/>
        </w:rPr>
        <w:t xml:space="preserve">2018-24. </w:t>
      </w:r>
      <w:r>
        <w:rPr>
          <w:spacing w:val="-13"/>
        </w:rPr>
        <w:t xml:space="preserve">一质量为 </w:t>
      </w:r>
      <w:r>
        <w:rPr>
          <w:rFonts w:ascii="Times New Roman" w:eastAsia="Times New Roman"/>
          <w:i/>
        </w:rPr>
        <w:t xml:space="preserve">m </w:t>
      </w:r>
      <w:r>
        <w:rPr>
          <w:spacing w:val="-8"/>
        </w:rPr>
        <w:t xml:space="preserve">的烟花弹获得动能 </w:t>
      </w:r>
      <w:r>
        <w:rPr>
          <w:rFonts w:ascii="Times New Roman" w:eastAsia="Times New Roman"/>
          <w:i/>
        </w:rPr>
        <w:t xml:space="preserve">E </w:t>
      </w:r>
      <w:r>
        <w:rPr>
          <w:spacing w:val="-3"/>
        </w:rPr>
        <w:t xml:space="preserve">后，从地面竖直升空，当烟花弹上升的速度为零时， 弹中火药爆炸将烟花弹炸为质量相等的两部分，两部分获得的动能之和也为 </w:t>
      </w:r>
      <w:r>
        <w:rPr>
          <w:rFonts w:ascii="Times New Roman" w:eastAsia="Times New Roman"/>
          <w:i/>
        </w:rPr>
        <w:t>E</w:t>
      </w:r>
      <w:r>
        <w:t>，且</w:t>
      </w:r>
      <w:r>
        <w:rPr>
          <w:color w:val="FF0000"/>
          <w:spacing w:val="-3"/>
        </w:rPr>
        <w:t>均沿竖直方向</w:t>
      </w:r>
      <w:r>
        <w:t>运</w:t>
      </w:r>
      <w:r>
        <w:rPr>
          <w:spacing w:val="-6"/>
        </w:rPr>
        <w:t xml:space="preserve">动。爆炸时间极短，重力加速度大小为 </w:t>
      </w:r>
      <w:r>
        <w:rPr>
          <w:rFonts w:ascii="Times New Roman" w:eastAsia="Times New Roman"/>
          <w:i/>
        </w:rPr>
        <w:t xml:space="preserve">g.  </w:t>
      </w:r>
      <w:r>
        <w:rPr>
          <w:spacing w:val="-3"/>
        </w:rPr>
        <w:t>不计空气阻力和火药的质量。求</w:t>
      </w:r>
    </w:p>
    <w:p>
      <w:pPr>
        <w:pStyle w:val="6"/>
        <w:spacing w:line="355" w:lineRule="auto"/>
        <w:ind w:right="3615"/>
      </w:pPr>
      <w:r>
        <w:rPr>
          <w:rFonts w:ascii="Times New Roman" w:eastAsia="Times New Roman"/>
        </w:rPr>
        <w:t>(1)</w:t>
      </w:r>
      <w:r>
        <w:t xml:space="preserve">烟花弹从地面开始上升到弹中火药爆炸所经过的时间； </w:t>
      </w:r>
      <w:r>
        <w:rPr>
          <w:rFonts w:ascii="Times New Roman" w:eastAsia="Times New Roman"/>
        </w:rPr>
        <w:t>(2)</w:t>
      </w:r>
      <w:r>
        <w:t>爆炸后烟花弹向上运动的部分</w:t>
      </w:r>
      <w:r>
        <w:rPr>
          <w:color w:val="FF0000"/>
        </w:rPr>
        <w:t>距地面的最大高度</w:t>
      </w:r>
      <w:r>
        <w:t>。</w:t>
      </w:r>
    </w:p>
    <w:p>
      <w:pPr>
        <w:pStyle w:val="6"/>
        <w:spacing w:line="449" w:lineRule="exact"/>
        <w:rPr>
          <w:rFonts w:ascii="Times New Roman" w:eastAsia="Times New Roman"/>
        </w:rPr>
      </w:pPr>
      <w:r>
        <w:drawing>
          <wp:anchor distT="0" distB="0" distL="0" distR="0" simplePos="0" relativeHeight="251884544" behindDoc="0" locked="0" layoutInCell="1" allowOverlap="1">
            <wp:simplePos x="0" y="0"/>
            <wp:positionH relativeFrom="page">
              <wp:posOffset>2449830</wp:posOffset>
            </wp:positionH>
            <wp:positionV relativeFrom="paragraph">
              <wp:posOffset>27305</wp:posOffset>
            </wp:positionV>
            <wp:extent cx="152400" cy="236220"/>
            <wp:effectExtent l="0" t="0" r="0" b="0"/>
            <wp:wrapNone/>
            <wp:docPr id="129" name="image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image114.png"/>
                    <pic:cNvPicPr>
                      <a:picLocks noChangeAspect="1"/>
                    </pic:cNvPicPr>
                  </pic:nvPicPr>
                  <pic:blipFill>
                    <a:blip r:embed="rId122" cstate="print"/>
                    <a:stretch>
                      <a:fillRect/>
                    </a:stretch>
                  </pic:blipFill>
                  <pic:spPr>
                    <a:xfrm>
                      <a:off x="0" y="0"/>
                      <a:ext cx="152400" cy="236219"/>
                    </a:xfrm>
                    <a:prstGeom prst="rect">
                      <a:avLst/>
                    </a:prstGeom>
                  </pic:spPr>
                </pic:pic>
              </a:graphicData>
            </a:graphic>
          </wp:anchor>
        </w:drawing>
      </w:r>
      <w:r>
        <w:rPr>
          <w:spacing w:val="-2"/>
        </w:rPr>
        <w:t>【</w:t>
      </w:r>
      <w:r>
        <w:rPr>
          <w:spacing w:val="-1"/>
        </w:rPr>
        <w:t>答</w:t>
      </w:r>
      <w:r>
        <w:rPr>
          <w:spacing w:val="-3"/>
        </w:rPr>
        <w:t>案</w:t>
      </w:r>
      <w:r>
        <w:rPr>
          <w:spacing w:val="-1"/>
        </w:rPr>
        <w:t>】</w:t>
      </w:r>
      <w:r>
        <w:rPr>
          <w:rFonts w:ascii="Times New Roman" w:eastAsia="Times New Roman"/>
          <w:spacing w:val="-1"/>
        </w:rPr>
        <w:t>(1)</w:t>
      </w:r>
      <w:r>
        <w:rPr>
          <w:rFonts w:ascii="Times New Roman" w:eastAsia="Times New Roman"/>
          <w:spacing w:val="-47"/>
        </w:rPr>
        <w:t xml:space="preserve"> </w:t>
      </w:r>
      <w:r>
        <w:rPr>
          <w:rFonts w:ascii="Times New Roman" w:eastAsia="Times New Roman"/>
          <w:spacing w:val="-4"/>
          <w:w w:val="100"/>
          <w:position w:val="-16"/>
        </w:rPr>
        <w:drawing>
          <wp:inline distT="0" distB="0" distL="0" distR="0">
            <wp:extent cx="304800" cy="304165"/>
            <wp:effectExtent l="0" t="0" r="0" b="0"/>
            <wp:docPr id="131" name="image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image115.png"/>
                    <pic:cNvPicPr>
                      <a:picLocks noChangeAspect="1"/>
                    </pic:cNvPicPr>
                  </pic:nvPicPr>
                  <pic:blipFill>
                    <a:blip r:embed="rId123" cstate="print"/>
                    <a:stretch>
                      <a:fillRect/>
                    </a:stretch>
                  </pic:blipFill>
                  <pic:spPr>
                    <a:xfrm>
                      <a:off x="0" y="0"/>
                      <a:ext cx="304800" cy="304799"/>
                    </a:xfrm>
                    <a:prstGeom prst="rect">
                      <a:avLst/>
                    </a:prstGeom>
                  </pic:spPr>
                </pic:pic>
              </a:graphicData>
            </a:graphic>
          </wp:inline>
        </w:drawing>
      </w:r>
      <w:r>
        <w:rPr>
          <w:rFonts w:ascii="Times New Roman" w:eastAsia="Times New Roman"/>
          <w:spacing w:val="-4"/>
          <w:w w:val="100"/>
        </w:rPr>
        <w:t xml:space="preserve">   </w:t>
      </w:r>
      <w:r>
        <w:rPr>
          <w:rFonts w:ascii="Times New Roman" w:eastAsia="Times New Roman"/>
          <w:spacing w:val="17"/>
          <w:w w:val="100"/>
        </w:rPr>
        <w:t xml:space="preserve"> </w:t>
      </w:r>
      <w:r>
        <w:rPr>
          <w:rFonts w:ascii="Times New Roman" w:eastAsia="Times New Roman"/>
        </w:rPr>
        <w:t>(2)</w:t>
      </w:r>
    </w:p>
    <w:p>
      <w:pPr>
        <w:pStyle w:val="6"/>
        <w:spacing w:before="179" w:line="321" w:lineRule="auto"/>
        <w:ind w:left="218" w:right="249" w:firstLine="420"/>
        <w:jc w:val="both"/>
        <w:rPr>
          <w:rFonts w:ascii="Times New Roman" w:eastAsia="Times New Roman"/>
          <w:i/>
        </w:rPr>
      </w:pPr>
      <w:r>
        <w:drawing>
          <wp:anchor distT="0" distB="0" distL="0" distR="0" simplePos="0" relativeHeight="248621056" behindDoc="1" locked="0" layoutInCell="1" allowOverlap="1">
            <wp:simplePos x="0" y="0"/>
            <wp:positionH relativeFrom="page">
              <wp:posOffset>5447030</wp:posOffset>
            </wp:positionH>
            <wp:positionV relativeFrom="paragraph">
              <wp:posOffset>726440</wp:posOffset>
            </wp:positionV>
            <wp:extent cx="1027430" cy="723900"/>
            <wp:effectExtent l="0" t="0" r="0" b="0"/>
            <wp:wrapNone/>
            <wp:docPr id="133" name="image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image116.png"/>
                    <pic:cNvPicPr>
                      <a:picLocks noChangeAspect="1"/>
                    </pic:cNvPicPr>
                  </pic:nvPicPr>
                  <pic:blipFill>
                    <a:blip r:embed="rId124" cstate="print"/>
                    <a:stretch>
                      <a:fillRect/>
                    </a:stretch>
                  </pic:blipFill>
                  <pic:spPr>
                    <a:xfrm>
                      <a:off x="0" y="0"/>
                      <a:ext cx="1027288" cy="723809"/>
                    </a:xfrm>
                    <a:prstGeom prst="rect">
                      <a:avLst/>
                    </a:prstGeom>
                  </pic:spPr>
                </pic:pic>
              </a:graphicData>
            </a:graphic>
          </wp:anchor>
        </w:drawing>
      </w:r>
      <w:r>
        <w:rPr>
          <w:rFonts w:ascii="Times New Roman" w:eastAsia="Times New Roman"/>
          <w:color w:val="FF0000"/>
          <w:position w:val="1"/>
        </w:rPr>
        <w:t>2019-24.</w:t>
      </w:r>
      <w:r>
        <w:t>如图，在直角三角形</w:t>
      </w:r>
      <w:r>
        <w:rPr>
          <w:rFonts w:ascii="Times New Roman" w:eastAsia="Times New Roman"/>
          <w:i/>
          <w:position w:val="1"/>
        </w:rPr>
        <w:t>OPN</w:t>
      </w:r>
      <w:r>
        <w:t>区域内存在匀强磁场，磁感应强度大小为</w:t>
      </w:r>
      <w:r>
        <w:rPr>
          <w:rFonts w:ascii="Times New Roman" w:eastAsia="Times New Roman"/>
          <w:i/>
          <w:position w:val="1"/>
        </w:rPr>
        <w:t>B</w:t>
      </w:r>
      <w:r>
        <w:t>、方向垂直于纸面向外。一带正电的粒子从静止开始经电压</w:t>
      </w:r>
      <w:r>
        <w:rPr>
          <w:rFonts w:ascii="Times New Roman" w:eastAsia="Times New Roman"/>
          <w:i/>
          <w:position w:val="1"/>
        </w:rPr>
        <w:t>U</w:t>
      </w:r>
      <w:r>
        <w:t>加速后，沿平行于</w:t>
      </w:r>
      <w:r>
        <w:rPr>
          <w:rFonts w:ascii="Times New Roman" w:eastAsia="Times New Roman"/>
          <w:i/>
          <w:position w:val="1"/>
        </w:rPr>
        <w:t>x</w:t>
      </w:r>
      <w:r>
        <w:t>轴的方向射入磁场；一段时间后，该粒子在</w:t>
      </w:r>
      <w:r>
        <w:rPr>
          <w:rFonts w:ascii="Times New Roman" w:eastAsia="Times New Roman"/>
          <w:i/>
          <w:position w:val="1"/>
        </w:rPr>
        <w:t>OP</w:t>
      </w:r>
      <w:r>
        <w:t>边上某点以垂直于</w:t>
      </w:r>
      <w:r>
        <w:rPr>
          <w:rFonts w:ascii="Times New Roman" w:eastAsia="Times New Roman"/>
          <w:i/>
          <w:position w:val="1"/>
        </w:rPr>
        <w:t>x</w:t>
      </w:r>
      <w:r>
        <w:t>轴的方向射出。已知</w:t>
      </w:r>
      <w:r>
        <w:rPr>
          <w:rFonts w:ascii="Times New Roman" w:eastAsia="Times New Roman"/>
          <w:i/>
          <w:position w:val="1"/>
        </w:rPr>
        <w:t>O</w:t>
      </w:r>
      <w:r>
        <w:t>点为坐标原点，</w:t>
      </w:r>
      <w:r>
        <w:rPr>
          <w:rFonts w:ascii="Times New Roman" w:eastAsia="Times New Roman"/>
          <w:i/>
          <w:position w:val="1"/>
        </w:rPr>
        <w:t>N</w:t>
      </w:r>
      <w:r>
        <w:t>点在</w:t>
      </w:r>
      <w:r>
        <w:rPr>
          <w:rFonts w:ascii="Times New Roman" w:eastAsia="Times New Roman"/>
          <w:i/>
          <w:position w:val="1"/>
        </w:rPr>
        <w:t>y</w:t>
      </w:r>
    </w:p>
    <w:p>
      <w:pPr>
        <w:pStyle w:val="6"/>
        <w:spacing w:line="321" w:lineRule="auto"/>
        <w:ind w:left="218" w:right="2333"/>
      </w:pPr>
      <w:r>
        <w:t>轴上，</w:t>
      </w:r>
      <w:r>
        <w:rPr>
          <w:rFonts w:ascii="Times New Roman" w:hAnsi="Times New Roman" w:eastAsia="Times New Roman"/>
          <w:i/>
          <w:position w:val="1"/>
        </w:rPr>
        <w:t>OP</w:t>
      </w:r>
      <w:r>
        <w:t>与</w:t>
      </w:r>
      <w:r>
        <w:rPr>
          <w:rFonts w:ascii="Times New Roman" w:hAnsi="Times New Roman" w:eastAsia="Times New Roman"/>
          <w:i/>
          <w:position w:val="1"/>
        </w:rPr>
        <w:t>x</w:t>
      </w:r>
      <w:r>
        <w:t>轴的夹角为</w:t>
      </w:r>
      <w:r>
        <w:rPr>
          <w:rFonts w:ascii="Times New Roman" w:hAnsi="Times New Roman" w:eastAsia="Times New Roman"/>
          <w:position w:val="1"/>
        </w:rPr>
        <w:t>30°</w:t>
      </w:r>
      <w:r>
        <w:t>，粒子进入磁场的入射点与离开磁场的出射点之间的距离为</w:t>
      </w:r>
      <w:r>
        <w:rPr>
          <w:rFonts w:ascii="Times New Roman" w:hAnsi="Times New Roman" w:eastAsia="Times New Roman"/>
          <w:i/>
          <w:position w:val="1"/>
        </w:rPr>
        <w:t>d</w:t>
      </w:r>
      <w:r>
        <w:t>，不计重力。求</w:t>
      </w:r>
    </w:p>
    <w:p>
      <w:pPr>
        <w:spacing w:after="0" w:line="321" w:lineRule="auto"/>
        <w:sectPr>
          <w:type w:val="continuous"/>
          <w:pgSz w:w="11910" w:h="16840"/>
          <w:pgMar w:top="1400" w:right="1160" w:bottom="1100" w:left="1200" w:header="720" w:footer="720" w:gutter="0"/>
        </w:sectPr>
      </w:pPr>
    </w:p>
    <w:p>
      <w:pPr>
        <w:pStyle w:val="10"/>
        <w:numPr>
          <w:ilvl w:val="0"/>
          <w:numId w:val="43"/>
        </w:numPr>
        <w:tabs>
          <w:tab w:val="left" w:pos="1063"/>
        </w:tabs>
        <w:spacing w:before="70" w:after="0" w:line="240" w:lineRule="auto"/>
        <w:ind w:left="1062" w:right="0" w:hanging="530"/>
        <w:jc w:val="left"/>
        <w:rPr>
          <w:sz w:val="21"/>
        </w:rPr>
      </w:pPr>
      <w:r>
        <w:rPr>
          <w:spacing w:val="-3"/>
          <w:sz w:val="21"/>
        </w:rPr>
        <w:t>带电粒子的比荷；</w:t>
      </w:r>
    </w:p>
    <w:p>
      <w:pPr>
        <w:pStyle w:val="10"/>
        <w:numPr>
          <w:ilvl w:val="0"/>
          <w:numId w:val="43"/>
        </w:numPr>
        <w:tabs>
          <w:tab w:val="left" w:pos="1063"/>
        </w:tabs>
        <w:spacing w:before="91" w:after="0" w:line="240" w:lineRule="auto"/>
        <w:ind w:left="1062" w:right="0" w:hanging="530"/>
        <w:jc w:val="left"/>
        <w:rPr>
          <w:sz w:val="21"/>
        </w:rPr>
      </w:pPr>
      <w:r>
        <w:rPr>
          <w:spacing w:val="-3"/>
          <w:sz w:val="21"/>
        </w:rPr>
        <w:t>带电粒子从射入磁场到运动至</w:t>
      </w:r>
      <w:r>
        <w:rPr>
          <w:rFonts w:ascii="Times New Roman" w:eastAsia="Times New Roman"/>
          <w:i/>
          <w:spacing w:val="-3"/>
          <w:position w:val="1"/>
          <w:sz w:val="21"/>
        </w:rPr>
        <w:t>x</w:t>
      </w:r>
      <w:r>
        <w:rPr>
          <w:spacing w:val="-3"/>
          <w:sz w:val="21"/>
        </w:rPr>
        <w:t>轴的时间。</w:t>
      </w:r>
    </w:p>
    <w:p>
      <w:pPr>
        <w:spacing w:after="0" w:line="240" w:lineRule="auto"/>
        <w:jc w:val="left"/>
        <w:rPr>
          <w:sz w:val="21"/>
        </w:rPr>
        <w:sectPr>
          <w:pgSz w:w="11910" w:h="16840"/>
          <w:pgMar w:top="1420" w:right="1160" w:bottom="1100" w:left="1200" w:header="0" w:footer="908" w:gutter="0"/>
        </w:sectPr>
      </w:pPr>
    </w:p>
    <w:p>
      <w:pPr>
        <w:pStyle w:val="6"/>
        <w:spacing w:before="29" w:line="162" w:lineRule="exact"/>
        <w:rPr>
          <w:rFonts w:ascii="Times New Roman" w:hAnsi="Times New Roman"/>
          <w:i/>
        </w:rPr>
      </w:pPr>
      <w:r>
        <w:t>【答案】【答案】</w:t>
      </w:r>
      <w:r>
        <w:rPr>
          <w:rFonts w:ascii="Times New Roman" w:hAnsi="Times New Roman"/>
          <w:position w:val="1"/>
        </w:rPr>
        <w:t xml:space="preserve">(1) </w:t>
      </w:r>
      <w:r>
        <w:rPr>
          <w:rFonts w:ascii="Times New Roman" w:hAnsi="Times New Roman"/>
          <w:i/>
          <w:position w:val="15"/>
        </w:rPr>
        <w:t xml:space="preserve">q </w:t>
      </w:r>
      <w:r>
        <w:rPr>
          <w:rFonts w:ascii="Symbol" w:hAnsi="Symbol"/>
          <w:position w:val="2"/>
        </w:rPr>
        <w:t></w:t>
      </w:r>
      <w:r>
        <w:rPr>
          <w:rFonts w:ascii="Times New Roman" w:hAnsi="Times New Roman"/>
          <w:position w:val="2"/>
        </w:rPr>
        <w:t xml:space="preserve"> </w:t>
      </w:r>
      <w:r>
        <w:rPr>
          <w:rFonts w:ascii="Times New Roman" w:hAnsi="Times New Roman"/>
          <w:position w:val="15"/>
        </w:rPr>
        <w:t>4</w:t>
      </w:r>
      <w:r>
        <w:rPr>
          <w:rFonts w:ascii="Times New Roman" w:hAnsi="Times New Roman"/>
          <w:i/>
          <w:position w:val="15"/>
        </w:rPr>
        <w:t>U</w:t>
      </w:r>
    </w:p>
    <w:p>
      <w:pPr>
        <w:pStyle w:val="6"/>
        <w:spacing w:before="6"/>
        <w:ind w:left="0"/>
        <w:rPr>
          <w:rFonts w:ascii="Times New Roman"/>
          <w:i/>
          <w:sz w:val="9"/>
        </w:rPr>
      </w:pPr>
    </w:p>
    <w:p>
      <w:pPr>
        <w:pStyle w:val="6"/>
        <w:spacing w:line="20" w:lineRule="exact"/>
        <w:ind w:left="2494"/>
        <w:rPr>
          <w:rFonts w:ascii="Times New Roman"/>
          <w:sz w:val="2"/>
        </w:rPr>
      </w:pPr>
      <w:r>
        <w:rPr>
          <w:rFonts w:ascii="Times New Roman"/>
          <w:sz w:val="2"/>
        </w:rPr>
        <w:pict>
          <v:group id="_x0000_s1769" o:spid="_x0000_s1769" o:spt="203" style="height:0.5pt;width:8.75pt;" coordsize="175,10">
            <o:lock v:ext="edit"/>
            <v:line id="_x0000_s1770" o:spid="_x0000_s1770" o:spt="20" style="position:absolute;left:0;top:5;height:0;width:175;" stroked="t" coordsize="21600,21600">
              <v:path arrowok="t"/>
              <v:fill focussize="0,0"/>
              <v:stroke weight="0.481653543307087pt" color="#000000"/>
              <v:imagedata o:title=""/>
              <o:lock v:ext="edit"/>
            </v:line>
            <w10:wrap type="none"/>
            <w10:anchorlock/>
          </v:group>
        </w:pict>
      </w:r>
    </w:p>
    <w:p>
      <w:pPr>
        <w:pStyle w:val="6"/>
        <w:spacing w:before="165" w:line="26" w:lineRule="exact"/>
        <w:ind w:left="138"/>
        <w:rPr>
          <w:rFonts w:ascii="Times New Roman" w:eastAsia="Times New Roman"/>
        </w:rPr>
      </w:pPr>
      <w:r>
        <w:br w:type="column"/>
      </w:r>
      <w:r>
        <w:t>；</w:t>
      </w:r>
      <w:r>
        <w:rPr>
          <w:rFonts w:ascii="Times New Roman" w:eastAsia="Times New Roman"/>
          <w:position w:val="1"/>
        </w:rPr>
        <w:t>(2)</w:t>
      </w:r>
    </w:p>
    <w:p>
      <w:pPr>
        <w:tabs>
          <w:tab w:val="left" w:pos="1361"/>
        </w:tabs>
        <w:spacing w:before="50" w:line="179" w:lineRule="exact"/>
        <w:ind w:left="396" w:right="0" w:firstLine="0"/>
        <w:jc w:val="left"/>
        <w:rPr>
          <w:rFonts w:ascii="Times New Roman" w:hAnsi="Times New Roman"/>
          <w:sz w:val="21"/>
        </w:rPr>
      </w:pPr>
      <w:r>
        <w:br w:type="column"/>
      </w:r>
      <w:r>
        <w:rPr>
          <w:rFonts w:ascii="Times New Roman" w:hAnsi="Times New Roman"/>
          <w:i/>
          <w:sz w:val="21"/>
        </w:rPr>
        <w:t>Bd</w:t>
      </w:r>
      <w:r>
        <w:rPr>
          <w:rFonts w:ascii="Times New Roman" w:hAnsi="Times New Roman"/>
          <w:i/>
          <w:spacing w:val="-26"/>
          <w:sz w:val="21"/>
        </w:rPr>
        <w:t xml:space="preserve"> </w:t>
      </w:r>
      <w:r>
        <w:rPr>
          <w:rFonts w:ascii="Times New Roman" w:hAnsi="Times New Roman"/>
          <w:sz w:val="21"/>
          <w:vertAlign w:val="superscript"/>
        </w:rPr>
        <w:t>2</w:t>
      </w:r>
      <w:r>
        <w:rPr>
          <w:rFonts w:ascii="Times New Roman" w:hAnsi="Times New Roman"/>
          <w:sz w:val="21"/>
          <w:vertAlign w:val="baseline"/>
        </w:rPr>
        <w:t xml:space="preserve"> </w:t>
      </w:r>
      <w:r>
        <w:rPr>
          <w:rFonts w:ascii="Times New Roman" w:hAnsi="Times New Roman"/>
          <w:spacing w:val="49"/>
          <w:sz w:val="21"/>
          <w:vertAlign w:val="baseline"/>
        </w:rPr>
        <w:t xml:space="preserve"> </w:t>
      </w:r>
      <w:r>
        <w:rPr>
          <w:rFonts w:ascii="Times New Roman" w:hAnsi="Times New Roman"/>
          <w:sz w:val="21"/>
          <w:vertAlign w:val="baseline"/>
        </w:rPr>
        <w:t>π</w:t>
      </w:r>
      <w:r>
        <w:rPr>
          <w:rFonts w:ascii="Times New Roman" w:hAnsi="Times New Roman"/>
          <w:sz w:val="21"/>
          <w:vertAlign w:val="baseline"/>
        </w:rPr>
        <w:tab/>
      </w:r>
      <w:r>
        <w:rPr>
          <w:rFonts w:ascii="Times New Roman" w:hAnsi="Times New Roman"/>
          <w:sz w:val="21"/>
          <w:vertAlign w:val="baseline"/>
        </w:rPr>
        <w:t>3</w:t>
      </w:r>
    </w:p>
    <w:p>
      <w:pPr>
        <w:tabs>
          <w:tab w:val="left" w:pos="1048"/>
        </w:tabs>
        <w:spacing w:before="0" w:line="39" w:lineRule="exact"/>
        <w:ind w:left="98" w:right="0" w:firstLine="0"/>
        <w:jc w:val="left"/>
        <w:rPr>
          <w:rFonts w:ascii="Symbol" w:hAnsi="Symbol"/>
          <w:sz w:val="21"/>
        </w:rPr>
      </w:pPr>
      <w:r>
        <w:pict>
          <v:group id="_x0000_s1771" o:spid="_x0000_s1771" o:spt="203" style="position:absolute;left:0pt;margin-left:316.4pt;margin-top:-7.55pt;height:14.55pt;width:13.5pt;mso-position-horizontal-relative:page;z-index:-254689280;mso-width-relative:page;mso-height-relative:page;" coordorigin="6329,-151" coordsize="270,291">
            <o:lock v:ext="edit"/>
            <v:shape id="_x0000_s1772" o:spid="_x0000_s1772" o:spt="75" type="#_x0000_t75" style="position:absolute;left:6345;top:-152;height:237;width:246;" filled="f" stroked="f" coordsize="21600,21600">
              <v:path/>
              <v:fill on="f" focussize="0,0"/>
              <v:stroke on="f"/>
              <v:imagedata r:id="rId125" o:title=""/>
              <o:lock v:ext="edit" aspectratio="t"/>
            </v:shape>
            <v:line id="_x0000_s1773" o:spid="_x0000_s1773" o:spt="20" style="position:absolute;left:6329;top:135;height:0;width:269;" stroked="t" coordsize="21600,21600">
              <v:path arrowok="t"/>
              <v:fill focussize="0,0"/>
              <v:stroke weight="0.485275590551181pt" color="#000000"/>
              <v:imagedata o:title=""/>
              <o:lock v:ext="edit"/>
            </v:line>
          </v:group>
        </w:pict>
      </w:r>
      <w:r>
        <w:rPr>
          <w:rFonts w:ascii="Times New Roman" w:hAnsi="Times New Roman"/>
          <w:i/>
          <w:sz w:val="21"/>
        </w:rPr>
        <w:t>t</w:t>
      </w:r>
      <w:r>
        <w:rPr>
          <w:rFonts w:ascii="Times New Roman" w:hAnsi="Times New Roman"/>
          <w:i/>
          <w:spacing w:val="1"/>
          <w:sz w:val="21"/>
        </w:rPr>
        <w:t xml:space="preserve"> </w:t>
      </w:r>
      <w:r>
        <w:rPr>
          <w:rFonts w:ascii="Symbol" w:hAnsi="Symbol"/>
          <w:sz w:val="21"/>
        </w:rPr>
        <w:t></w:t>
      </w:r>
      <w:r>
        <w:rPr>
          <w:rFonts w:ascii="Times New Roman" w:hAnsi="Times New Roman"/>
          <w:sz w:val="21"/>
        </w:rPr>
        <w:tab/>
      </w:r>
      <w:r>
        <w:rPr>
          <w:rFonts w:ascii="Symbol" w:hAnsi="Symbol"/>
          <w:sz w:val="21"/>
        </w:rPr>
        <w:t></w:t>
      </w:r>
    </w:p>
    <w:p>
      <w:pPr>
        <w:pStyle w:val="6"/>
        <w:spacing w:before="4"/>
        <w:ind w:left="0"/>
        <w:rPr>
          <w:rFonts w:ascii="Symbol" w:hAnsi="Symbol"/>
          <w:sz w:val="4"/>
        </w:rPr>
      </w:pPr>
    </w:p>
    <w:p>
      <w:pPr>
        <w:pStyle w:val="6"/>
        <w:spacing w:line="20" w:lineRule="exact"/>
        <w:ind w:left="372"/>
        <w:rPr>
          <w:rFonts w:ascii="Symbol" w:hAnsi="Symbol"/>
          <w:sz w:val="2"/>
        </w:rPr>
      </w:pPr>
      <w:r>
        <w:rPr>
          <w:rFonts w:ascii="Symbol" w:hAnsi="Symbol"/>
          <w:sz w:val="2"/>
        </w:rPr>
        <w:pict>
          <v:group id="_x0000_s1774" o:spid="_x0000_s1774" o:spt="203" style="height:0.5pt;width:19.05pt;" coordsize="381,10">
            <o:lock v:ext="edit"/>
            <v:line id="_x0000_s1775" o:spid="_x0000_s1775" o:spt="20" style="position:absolute;left:0;top:5;height:0;width:380;" stroked="t" coordsize="21600,21600">
              <v:path arrowok="t"/>
              <v:fill focussize="0,0"/>
              <v:stroke weight="0.485275590551181pt" color="#000000"/>
              <v:imagedata o:title=""/>
              <o:lock v:ext="edit"/>
            </v:line>
            <w10:wrap type="none"/>
            <w10:anchorlock/>
          </v:group>
        </w:pict>
      </w:r>
      <w:r>
        <w:rPr>
          <w:rFonts w:ascii="Times New Roman" w:hAnsi="Times New Roman"/>
          <w:spacing w:val="73"/>
          <w:sz w:val="2"/>
        </w:rPr>
        <w:t xml:space="preserve"> </w:t>
      </w:r>
      <w:r>
        <w:rPr>
          <w:rFonts w:ascii="Symbol" w:hAnsi="Symbol"/>
          <w:spacing w:val="73"/>
          <w:sz w:val="2"/>
        </w:rPr>
        <w:pict>
          <v:group id="_x0000_s1776" o:spid="_x0000_s1776" o:spt="203" style="height:0.5pt;width:6.65pt;" coordsize="133,10">
            <o:lock v:ext="edit"/>
            <v:line id="_x0000_s1777" o:spid="_x0000_s1777" o:spt="20" style="position:absolute;left:0;top:5;height:0;width:133;" stroked="t" coordsize="21600,21600">
              <v:path arrowok="t"/>
              <v:fill focussize="0,0"/>
              <v:stroke weight="0.485275590551181pt" color="#000000"/>
              <v:imagedata o:title=""/>
              <o:lock v:ext="edit"/>
            </v:line>
            <w10:wrap type="none"/>
            <w10:anchorlock/>
          </v:group>
        </w:pict>
      </w:r>
    </w:p>
    <w:p>
      <w:pPr>
        <w:spacing w:after="0" w:line="20" w:lineRule="exact"/>
        <w:rPr>
          <w:rFonts w:ascii="Symbol" w:hAnsi="Symbol"/>
          <w:sz w:val="2"/>
        </w:rPr>
        <w:sectPr>
          <w:type w:val="continuous"/>
          <w:pgSz w:w="11910" w:h="16840"/>
          <w:pgMar w:top="1400" w:right="1160" w:bottom="1100" w:left="1200" w:header="720" w:footer="720" w:gutter="0"/>
          <w:cols w:equalWidth="0" w:num="3">
            <w:col w:w="3243" w:space="40"/>
            <w:col w:w="596" w:space="39"/>
            <w:col w:w="5632"/>
          </w:cols>
        </w:sectPr>
      </w:pPr>
    </w:p>
    <w:p>
      <w:pPr>
        <w:tabs>
          <w:tab w:val="left" w:pos="402"/>
        </w:tabs>
        <w:spacing w:before="0" w:line="236" w:lineRule="exact"/>
        <w:ind w:left="0" w:right="0" w:firstLine="0"/>
        <w:jc w:val="right"/>
        <w:rPr>
          <w:rFonts w:ascii="Times New Roman"/>
          <w:sz w:val="21"/>
        </w:rPr>
      </w:pPr>
      <w:r>
        <w:pict>
          <v:line id="_x0000_s1778" o:spid="_x0000_s1778" o:spt="20" style="position:absolute;left:0pt;margin-left:204.7pt;margin-top:-1.75pt;height:0pt;width:23.45pt;mso-position-horizontal-relative:page;z-index:251893760;mso-width-relative:page;mso-height-relative:page;" stroked="t" coordsize="21600,21600">
            <v:path arrowok="t"/>
            <v:fill focussize="0,0"/>
            <v:stroke weight="0.481653543307087pt" color="#000000"/>
            <v:imagedata o:title=""/>
            <o:lock v:ext="edit"/>
          </v:line>
        </w:pict>
      </w:r>
      <w:r>
        <w:rPr>
          <w:rFonts w:ascii="Times New Roman"/>
          <w:i/>
          <w:position w:val="1"/>
          <w:sz w:val="21"/>
        </w:rPr>
        <w:t>m</w:t>
      </w:r>
      <w:r>
        <w:rPr>
          <w:rFonts w:ascii="Times New Roman"/>
          <w:i/>
          <w:position w:val="1"/>
          <w:sz w:val="21"/>
        </w:rPr>
        <w:tab/>
      </w:r>
      <w:r>
        <w:rPr>
          <w:rFonts w:ascii="Times New Roman"/>
          <w:i/>
          <w:spacing w:val="4"/>
          <w:sz w:val="21"/>
        </w:rPr>
        <w:t>B</w:t>
      </w:r>
      <w:r>
        <w:rPr>
          <w:rFonts w:ascii="Times New Roman"/>
          <w:spacing w:val="4"/>
          <w:sz w:val="21"/>
          <w:vertAlign w:val="superscript"/>
        </w:rPr>
        <w:t>2</w:t>
      </w:r>
      <w:r>
        <w:rPr>
          <w:rFonts w:ascii="Times New Roman"/>
          <w:i/>
          <w:spacing w:val="4"/>
          <w:sz w:val="21"/>
          <w:vertAlign w:val="baseline"/>
        </w:rPr>
        <w:t>d</w:t>
      </w:r>
      <w:r>
        <w:rPr>
          <w:rFonts w:ascii="Times New Roman"/>
          <w:i/>
          <w:spacing w:val="-20"/>
          <w:sz w:val="21"/>
          <w:vertAlign w:val="baseline"/>
        </w:rPr>
        <w:t xml:space="preserve"> </w:t>
      </w:r>
      <w:r>
        <w:rPr>
          <w:rFonts w:ascii="Times New Roman"/>
          <w:sz w:val="21"/>
          <w:vertAlign w:val="superscript"/>
        </w:rPr>
        <w:t>2</w:t>
      </w:r>
    </w:p>
    <w:p>
      <w:pPr>
        <w:tabs>
          <w:tab w:val="left" w:pos="2032"/>
        </w:tabs>
        <w:spacing w:before="0" w:line="45" w:lineRule="exact"/>
        <w:ind w:left="1329" w:right="0" w:firstLine="0"/>
        <w:jc w:val="left"/>
        <w:rPr>
          <w:rFonts w:ascii="Times New Roman"/>
          <w:sz w:val="21"/>
        </w:rPr>
      </w:pPr>
      <w:r>
        <w:br w:type="column"/>
      </w:r>
      <w:r>
        <w:rPr>
          <w:rFonts w:ascii="Times New Roman"/>
          <w:sz w:val="21"/>
        </w:rPr>
        <w:t>(</w:t>
      </w:r>
      <w:r>
        <w:rPr>
          <w:rFonts w:ascii="Times New Roman"/>
          <w:sz w:val="21"/>
        </w:rPr>
        <w:tab/>
      </w:r>
      <w:r>
        <w:rPr>
          <w:rFonts w:ascii="Times New Roman"/>
          <w:sz w:val="21"/>
        </w:rPr>
        <w:t>)</w:t>
      </w:r>
    </w:p>
    <w:p>
      <w:pPr>
        <w:tabs>
          <w:tab w:val="left" w:pos="1425"/>
          <w:tab w:val="left" w:pos="1839"/>
        </w:tabs>
        <w:spacing w:before="0" w:line="203" w:lineRule="exact"/>
        <w:ind w:left="977" w:right="0" w:firstLine="0"/>
        <w:jc w:val="left"/>
        <w:rPr>
          <w:rFonts w:ascii="Times New Roman"/>
          <w:sz w:val="21"/>
        </w:rPr>
      </w:pPr>
      <w:r>
        <w:rPr>
          <w:rFonts w:ascii="Times New Roman"/>
          <w:spacing w:val="-9"/>
          <w:sz w:val="21"/>
        </w:rPr>
        <w:t>4</w:t>
      </w:r>
      <w:r>
        <w:rPr>
          <w:rFonts w:ascii="Times New Roman"/>
          <w:i/>
          <w:spacing w:val="-9"/>
          <w:sz w:val="21"/>
        </w:rPr>
        <w:t>U</w:t>
      </w:r>
      <w:r>
        <w:rPr>
          <w:rFonts w:ascii="Times New Roman"/>
          <w:i/>
          <w:spacing w:val="-9"/>
          <w:sz w:val="21"/>
        </w:rPr>
        <w:tab/>
      </w:r>
      <w:r>
        <w:rPr>
          <w:rFonts w:ascii="Times New Roman"/>
          <w:sz w:val="21"/>
        </w:rPr>
        <w:t>2</w:t>
      </w:r>
      <w:r>
        <w:rPr>
          <w:rFonts w:ascii="Times New Roman"/>
          <w:sz w:val="21"/>
        </w:rPr>
        <w:tab/>
      </w:r>
      <w:r>
        <w:rPr>
          <w:rFonts w:ascii="Times New Roman"/>
          <w:sz w:val="21"/>
        </w:rPr>
        <w:t>3</w:t>
      </w:r>
    </w:p>
    <w:p>
      <w:pPr>
        <w:spacing w:after="0" w:line="203" w:lineRule="exact"/>
        <w:jc w:val="left"/>
        <w:rPr>
          <w:rFonts w:ascii="Times New Roman"/>
          <w:sz w:val="21"/>
        </w:rPr>
        <w:sectPr>
          <w:type w:val="continuous"/>
          <w:pgSz w:w="11910" w:h="16840"/>
          <w:pgMar w:top="1400" w:right="1160" w:bottom="1100" w:left="1200" w:header="720" w:footer="720" w:gutter="0"/>
          <w:cols w:equalWidth="0" w:num="2">
            <w:col w:w="3337" w:space="40"/>
            <w:col w:w="6173"/>
          </w:cols>
        </w:sectPr>
      </w:pPr>
    </w:p>
    <w:p>
      <w:pPr>
        <w:pStyle w:val="6"/>
        <w:ind w:left="0"/>
        <w:rPr>
          <w:rFonts w:ascii="Times New Roman"/>
          <w:sz w:val="20"/>
        </w:rPr>
      </w:pPr>
    </w:p>
    <w:p>
      <w:pPr>
        <w:pStyle w:val="6"/>
        <w:spacing w:before="141" w:line="360" w:lineRule="atLeast"/>
        <w:ind w:left="218" w:right="2159" w:firstLine="420"/>
        <w:jc w:val="both"/>
      </w:pPr>
      <w:r>
        <w:pict>
          <v:group id="_x0000_s1779" o:spid="_x0000_s1779" o:spt="203" style="position:absolute;left:0pt;margin-left:438.05pt;margin-top:16.35pt;height:78.8pt;width:80pt;mso-position-horizontal-relative:page;z-index:251900928;mso-width-relative:page;mso-height-relative:page;" coordorigin="8761,328" coordsize="1600,1576">
            <o:lock v:ext="edit"/>
            <v:line id="_x0000_s1780" o:spid="_x0000_s1780" o:spt="20" style="position:absolute;left:9607;top:1858;height:0;width:33;" stroked="t" coordsize="21600,21600">
              <v:path arrowok="t"/>
              <v:fill focussize="0,0"/>
              <v:stroke weight="0.496850393700787pt" color="#000000"/>
              <v:imagedata o:title=""/>
              <o:lock v:ext="edit"/>
            </v:line>
            <v:line id="_x0000_s1781" o:spid="_x0000_s1781" o:spt="20" style="position:absolute;left:9597;top:1859;height:0;width:19;" stroked="t" coordsize="21600,21600">
              <v:path arrowok="t"/>
              <v:fill focussize="0,0"/>
              <v:stroke weight="0.455433070866142pt" color="#000000"/>
              <v:imagedata o:title=""/>
              <o:lock v:ext="edit"/>
            </v:line>
            <v:line id="_x0000_s1782" o:spid="_x0000_s1782" o:spt="20" style="position:absolute;left:8769;top:1140;height:37;width:0;" stroked="t" coordsize="21600,21600">
              <v:path arrowok="t"/>
              <v:fill focussize="0,0"/>
              <v:stroke weight="0.581259842519685pt" color="#000000"/>
              <v:imagedata o:title=""/>
              <o:lock v:ext="edit"/>
            </v:line>
            <v:line id="_x0000_s1783" o:spid="_x0000_s1783" o:spt="20" style="position:absolute;left:9473;top:335;height:0;width:42;" stroked="t" coordsize="21600,21600">
              <v:path arrowok="t"/>
              <v:fill focussize="0,0"/>
              <v:stroke weight="0.600551181102362pt" color="#000000"/>
              <v:imagedata o:title=""/>
              <o:lock v:ext="edit"/>
            </v:line>
            <v:line id="_x0000_s1784" o:spid="_x0000_s1784" o:spt="20" style="position:absolute;left:9511;top:333;height:0;width:0;" stroked="t" coordsize="21600,21600">
              <v:path arrowok="t"/>
              <v:fill focussize="0,0"/>
              <v:stroke weight="0.413937007874016pt" color="#000000"/>
              <v:imagedata o:title=""/>
              <o:lock v:ext="edit"/>
            </v:line>
            <v:line id="_x0000_s1785" o:spid="_x0000_s1785" o:spt="20" style="position:absolute;left:10353;top:1006;height:41;width:0;" stroked="t" coordsize="21600,21600">
              <v:path arrowok="t"/>
              <v:fill focussize="0,0"/>
              <v:stroke weight="0.581338582677165pt" color="#000000"/>
              <v:imagedata o:title=""/>
              <o:lock v:ext="edit"/>
            </v:line>
            <v:line id="_x0000_s1786" o:spid="_x0000_s1786" o:spt="20" style="position:absolute;left:10356;top:1072;height:28;width:0;" stroked="t" coordsize="21600,21600">
              <v:path arrowok="t"/>
              <v:fill focussize="0,0"/>
              <v:stroke weight="0.452204724409449pt" color="#000000"/>
              <v:imagedata o:title=""/>
              <o:lock v:ext="edit"/>
            </v:line>
            <v:line id="_x0000_s1787" o:spid="_x0000_s1787" o:spt="20" style="position:absolute;left:10356;top:1092;height:42;width:0;" stroked="t" coordsize="21600,21600">
              <v:path arrowok="t"/>
              <v:fill focussize="0,0"/>
              <v:stroke weight="0.472834645669291pt" color="#000000"/>
              <v:imagedata o:title=""/>
              <o:lock v:ext="edit"/>
            </v:line>
            <v:shape id="_x0000_s1788" o:spid="_x0000_s1788" o:spt="75" type="#_x0000_t75" style="position:absolute;left:8761;top:327;height:1537;width:1596;" filled="f" stroked="f" coordsize="21600,21600">
              <v:path/>
              <v:fill on="f" focussize="0,0"/>
              <v:stroke on="f"/>
              <v:imagedata r:id="rId126" o:title=""/>
              <o:lock v:ext="edit" aspectratio="t"/>
            </v:shape>
            <v:shape id="_x0000_s1789" o:spid="_x0000_s1789" style="position:absolute;left:1513;top:12731;height:1082;width:2;" filled="f" stroked="t" coordorigin="1513,12731" coordsize="0,1082" path="m10066,1007l10066,1041m10066,1074l10066,1107m10066,1870l10066,1904e">
              <v:path arrowok="t"/>
              <v:fill on="f" focussize="0,0"/>
              <v:stroke weight="0.422283464566929pt" color="#000000"/>
              <v:imagedata o:title=""/>
              <o:lock v:ext="edit"/>
            </v:shape>
          </v:group>
        </w:pict>
      </w:r>
      <w:r>
        <w:rPr>
          <w:rFonts w:ascii="Times New Roman" w:eastAsia="Times New Roman"/>
          <w:color w:val="FF0000"/>
        </w:rPr>
        <w:t>2012-25</w:t>
      </w:r>
      <w:r>
        <w:rPr>
          <w:color w:val="FF0000"/>
        </w:rPr>
        <w:t>．</w:t>
      </w:r>
      <w:r>
        <w:rPr>
          <w:spacing w:val="-8"/>
        </w:rPr>
        <w:t xml:space="preserve">如图，一半径为 </w:t>
      </w:r>
      <w:r>
        <w:rPr>
          <w:rFonts w:ascii="Times New Roman" w:eastAsia="Times New Roman"/>
          <w:i/>
        </w:rPr>
        <w:t xml:space="preserve">R </w:t>
      </w:r>
      <w:r>
        <w:rPr>
          <w:spacing w:val="-3"/>
        </w:rPr>
        <w:t>的圆表示一柱形区域的横截面</w:t>
      </w:r>
      <w:r>
        <w:rPr>
          <w:rFonts w:ascii="Times New Roman" w:eastAsia="Times New Roman"/>
          <w:spacing w:val="-4"/>
        </w:rPr>
        <w:t>(</w:t>
      </w:r>
      <w:r>
        <w:t>纸面</w:t>
      </w:r>
      <w:r>
        <w:rPr>
          <w:rFonts w:ascii="Times New Roman" w:eastAsia="Times New Roman"/>
          <w:spacing w:val="-3"/>
        </w:rPr>
        <w:t>)</w:t>
      </w:r>
      <w:r>
        <w:rPr>
          <w:spacing w:val="-3"/>
        </w:rPr>
        <w:t>。在柱形</w:t>
      </w:r>
      <w:r>
        <w:rPr>
          <w:spacing w:val="-5"/>
        </w:rPr>
        <w:t xml:space="preserve">区域内加一方向垂直于纸面的匀强磁场，一质量为 </w:t>
      </w:r>
      <w:r>
        <w:rPr>
          <w:rFonts w:ascii="Times New Roman" w:eastAsia="Times New Roman"/>
          <w:i/>
        </w:rPr>
        <w:t>m</w:t>
      </w:r>
      <w:r>
        <w:rPr>
          <w:spacing w:val="-8"/>
        </w:rPr>
        <w:t xml:space="preserve">、电荷量为 </w:t>
      </w:r>
      <w:r>
        <w:rPr>
          <w:rFonts w:ascii="Times New Roman" w:eastAsia="Times New Roman"/>
          <w:i/>
        </w:rPr>
        <w:t xml:space="preserve">q </w:t>
      </w:r>
      <w:r>
        <w:rPr>
          <w:spacing w:val="-3"/>
        </w:rPr>
        <w:t>的粒子沿图</w:t>
      </w:r>
      <w:r>
        <w:rPr>
          <w:spacing w:val="-8"/>
        </w:rPr>
        <w:t xml:space="preserve">中直线在圆上的 </w:t>
      </w:r>
      <w:r>
        <w:rPr>
          <w:rFonts w:ascii="Times New Roman" w:eastAsia="Times New Roman"/>
          <w:i/>
        </w:rPr>
        <w:t xml:space="preserve">a </w:t>
      </w:r>
      <w:r>
        <w:rPr>
          <w:spacing w:val="-6"/>
        </w:rPr>
        <w:t xml:space="preserve">点射入柱形区域，在圆上的 </w:t>
      </w:r>
      <w:r>
        <w:rPr>
          <w:rFonts w:ascii="Times New Roman" w:eastAsia="Times New Roman"/>
          <w:i/>
        </w:rPr>
        <w:t xml:space="preserve">b </w:t>
      </w:r>
      <w:r>
        <w:rPr>
          <w:spacing w:val="-3"/>
        </w:rPr>
        <w:t>点离开该区域，离开时速度方</w:t>
      </w:r>
    </w:p>
    <w:p>
      <w:pPr>
        <w:spacing w:after="0" w:line="360" w:lineRule="atLeast"/>
        <w:jc w:val="both"/>
        <w:sectPr>
          <w:type w:val="continuous"/>
          <w:pgSz w:w="11910" w:h="16840"/>
          <w:pgMar w:top="1400" w:right="1160" w:bottom="1100" w:left="1200" w:header="720" w:footer="720" w:gutter="0"/>
        </w:sectPr>
      </w:pPr>
    </w:p>
    <w:p>
      <w:pPr>
        <w:pStyle w:val="6"/>
        <w:spacing w:before="118"/>
        <w:ind w:left="218"/>
        <w:rPr>
          <w:rFonts w:ascii="Times New Roman" w:eastAsia="Times New Roman"/>
          <w:i/>
        </w:rPr>
      </w:pPr>
      <w:r>
        <w:rPr>
          <w:spacing w:val="-8"/>
        </w:rPr>
        <w:t xml:space="preserve">向与直线垂直．圆心 </w:t>
      </w:r>
      <w:r>
        <w:rPr>
          <w:rFonts w:ascii="Times New Roman" w:eastAsia="Times New Roman"/>
          <w:i/>
          <w:spacing w:val="-17"/>
        </w:rPr>
        <w:t>O</w:t>
      </w:r>
    </w:p>
    <w:p>
      <w:pPr>
        <w:spacing w:before="0" w:line="174" w:lineRule="exact"/>
        <w:ind w:left="0" w:right="180" w:firstLine="0"/>
        <w:jc w:val="right"/>
        <w:rPr>
          <w:rFonts w:ascii="Times New Roman"/>
          <w:sz w:val="21"/>
        </w:rPr>
      </w:pPr>
      <w:r>
        <w:br w:type="column"/>
      </w:r>
      <w:r>
        <w:rPr>
          <w:rFonts w:ascii="Times New Roman"/>
          <w:sz w:val="21"/>
          <w:u w:val="single"/>
        </w:rPr>
        <w:t>3</w:t>
      </w:r>
    </w:p>
    <w:p>
      <w:pPr>
        <w:pStyle w:val="6"/>
        <w:spacing w:line="175" w:lineRule="auto"/>
        <w:ind w:left="16"/>
        <w:rPr>
          <w:rFonts w:ascii="Times New Roman" w:eastAsia="Times New Roman"/>
        </w:rPr>
      </w:pPr>
      <w:r>
        <w:t>到直线的距离为</w:t>
      </w:r>
      <w:r>
        <w:rPr>
          <w:rFonts w:ascii="Times New Roman" w:eastAsia="Times New Roman"/>
          <w:position w:val="-10"/>
        </w:rPr>
        <w:t>5</w:t>
      </w:r>
      <w:r>
        <w:rPr>
          <w:rFonts w:ascii="Times New Roman" w:eastAsia="Times New Roman"/>
          <w:i/>
        </w:rPr>
        <w:t>R</w:t>
      </w:r>
      <w:r>
        <w:rPr>
          <w:rFonts w:ascii="Times New Roman" w:eastAsia="Times New Roman"/>
        </w:rPr>
        <w:t>.</w:t>
      </w:r>
    </w:p>
    <w:p>
      <w:pPr>
        <w:pStyle w:val="6"/>
        <w:spacing w:before="118"/>
        <w:ind w:left="65"/>
      </w:pPr>
      <w:r>
        <w:br w:type="column"/>
      </w:r>
      <w:r>
        <w:t>现将磁场换为平行于纸面且垂直于</w:t>
      </w:r>
    </w:p>
    <w:p>
      <w:pPr>
        <w:spacing w:after="0"/>
        <w:sectPr>
          <w:type w:val="continuous"/>
          <w:pgSz w:w="11910" w:h="16840"/>
          <w:pgMar w:top="1400" w:right="1160" w:bottom="1100" w:left="1200" w:header="720" w:footer="720" w:gutter="0"/>
          <w:cols w:equalWidth="0" w:num="3">
            <w:col w:w="2316" w:space="40"/>
            <w:col w:w="1774" w:space="39"/>
            <w:col w:w="5381"/>
          </w:cols>
        </w:sectPr>
      </w:pPr>
    </w:p>
    <w:p>
      <w:pPr>
        <w:pStyle w:val="6"/>
        <w:spacing w:before="38" w:line="360" w:lineRule="atLeast"/>
        <w:ind w:left="218" w:right="2083"/>
      </w:pPr>
      <w:r>
        <w:t xml:space="preserve">直线的匀强电场，同一粒子以同样速度沿直线在 </w:t>
      </w:r>
      <w:r>
        <w:rPr>
          <w:rFonts w:ascii="Times New Roman" w:eastAsia="Times New Roman"/>
          <w:i/>
        </w:rPr>
        <w:t xml:space="preserve">a </w:t>
      </w:r>
      <w:r>
        <w:t xml:space="preserve">点射入柱形区域，也在 </w:t>
      </w:r>
      <w:r>
        <w:rPr>
          <w:rFonts w:ascii="Times New Roman" w:eastAsia="Times New Roman"/>
          <w:i/>
        </w:rPr>
        <w:t xml:space="preserve">b </w:t>
      </w:r>
      <w:r>
        <w:t xml:space="preserve">点离开该区域。若磁感应强度大小为 </w:t>
      </w:r>
      <w:r>
        <w:rPr>
          <w:rFonts w:ascii="Times New Roman" w:eastAsia="Times New Roman"/>
          <w:i/>
        </w:rPr>
        <w:t>B</w:t>
      </w:r>
      <w:r>
        <w:t>，不计重力，求电场强度的大小。</w:t>
      </w:r>
    </w:p>
    <w:p>
      <w:pPr>
        <w:pStyle w:val="6"/>
        <w:spacing w:line="140" w:lineRule="exact"/>
        <w:ind w:left="1817"/>
        <w:rPr>
          <w:rFonts w:ascii="Times New Roman"/>
          <w:sz w:val="14"/>
        </w:rPr>
      </w:pPr>
      <w:r>
        <w:pict>
          <v:line id="_x0000_s1790" o:spid="_x0000_s1790" o:spt="20" style="position:absolute;left:0pt;margin-left:150.85pt;margin-top:11.7pt;height:0pt;width:33.25pt;mso-position-horizontal-relative:page;mso-wrap-distance-bottom:0pt;mso-wrap-distance-top:0pt;z-index:-251423744;mso-width-relative:page;mso-height-relative:page;" stroked="t" coordsize="21600,21600">
            <v:path arrowok="t"/>
            <v:fill focussize="0,0"/>
            <v:stroke weight="0.72pt" color="#000000"/>
            <v:imagedata o:title=""/>
            <o:lock v:ext="edit"/>
            <w10:wrap type="topAndBottom"/>
          </v:line>
        </w:pict>
      </w:r>
      <w:r>
        <w:rPr>
          <w:rFonts w:ascii="Times New Roman"/>
        </w:rPr>
        <w:t>14qRB</w:t>
      </w:r>
      <w:r>
        <w:rPr>
          <w:rFonts w:ascii="Times New Roman"/>
          <w:position w:val="7"/>
          <w:sz w:val="14"/>
        </w:rPr>
        <w:t>2</w:t>
      </w:r>
    </w:p>
    <w:p>
      <w:pPr>
        <w:pStyle w:val="6"/>
        <w:spacing w:line="62" w:lineRule="auto"/>
        <w:rPr>
          <w:rFonts w:ascii="Times New Roman" w:eastAsia="Times New Roman"/>
        </w:rPr>
      </w:pPr>
      <w:r>
        <w:rPr>
          <w:spacing w:val="-2"/>
        </w:rPr>
        <w:t>【答案】</w:t>
      </w:r>
      <w:r>
        <w:rPr>
          <w:rFonts w:ascii="Times New Roman" w:eastAsia="Times New Roman"/>
          <w:i/>
        </w:rPr>
        <w:t>E</w:t>
      </w:r>
      <w:r>
        <w:rPr>
          <w:rFonts w:hint="eastAsia" w:ascii="楷体" w:eastAsia="楷体"/>
        </w:rPr>
        <w:t>＝</w:t>
      </w:r>
      <w:r>
        <w:rPr>
          <w:rFonts w:hint="eastAsia" w:ascii="楷体" w:eastAsia="楷体"/>
          <w:spacing w:val="89"/>
        </w:rPr>
        <w:t xml:space="preserve"> </w:t>
      </w:r>
      <w:r>
        <w:rPr>
          <w:rFonts w:ascii="Times New Roman" w:eastAsia="Times New Roman"/>
          <w:position w:val="-10"/>
        </w:rPr>
        <w:t>5m</w:t>
      </w:r>
    </w:p>
    <w:p>
      <w:pPr>
        <w:pStyle w:val="6"/>
        <w:ind w:left="0"/>
        <w:rPr>
          <w:rFonts w:ascii="Times New Roman"/>
          <w:sz w:val="20"/>
        </w:rPr>
      </w:pPr>
    </w:p>
    <w:p>
      <w:pPr>
        <w:pStyle w:val="6"/>
        <w:spacing w:before="9"/>
        <w:ind w:left="0"/>
        <w:rPr>
          <w:rFonts w:ascii="Times New Roman"/>
          <w:sz w:val="17"/>
        </w:rPr>
      </w:pPr>
    </w:p>
    <w:p>
      <w:pPr>
        <w:pStyle w:val="6"/>
        <w:spacing w:before="78" w:line="321" w:lineRule="auto"/>
        <w:ind w:left="218" w:right="249" w:firstLine="420"/>
        <w:jc w:val="both"/>
      </w:pPr>
      <w:r>
        <w:drawing>
          <wp:anchor distT="0" distB="0" distL="0" distR="0" simplePos="0" relativeHeight="248634368" behindDoc="1" locked="0" layoutInCell="1" allowOverlap="1">
            <wp:simplePos x="0" y="0"/>
            <wp:positionH relativeFrom="page">
              <wp:posOffset>4792345</wp:posOffset>
            </wp:positionH>
            <wp:positionV relativeFrom="paragraph">
              <wp:posOffset>737235</wp:posOffset>
            </wp:positionV>
            <wp:extent cx="1828800" cy="925830"/>
            <wp:effectExtent l="0" t="0" r="0" b="0"/>
            <wp:wrapNone/>
            <wp:docPr id="135" name="image1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image119.jpeg"/>
                    <pic:cNvPicPr>
                      <a:picLocks noChangeAspect="1"/>
                    </pic:cNvPicPr>
                  </pic:nvPicPr>
                  <pic:blipFill>
                    <a:blip r:embed="rId127" cstate="print"/>
                    <a:stretch>
                      <a:fillRect/>
                    </a:stretch>
                  </pic:blipFill>
                  <pic:spPr>
                    <a:xfrm>
                      <a:off x="0" y="0"/>
                      <a:ext cx="1828800" cy="925830"/>
                    </a:xfrm>
                    <a:prstGeom prst="rect">
                      <a:avLst/>
                    </a:prstGeom>
                  </pic:spPr>
                </pic:pic>
              </a:graphicData>
            </a:graphic>
          </wp:anchor>
        </w:drawing>
      </w:r>
      <w:r>
        <w:rPr>
          <w:rFonts w:ascii="Times New Roman" w:hAnsi="Times New Roman" w:eastAsia="Times New Roman"/>
          <w:color w:val="FF0000"/>
        </w:rPr>
        <w:t>2013-25.</w:t>
      </w:r>
      <w:r>
        <w:rPr>
          <w:spacing w:val="-5"/>
        </w:rPr>
        <w:t xml:space="preserve">如图，两条平行导轨所在平面与水平地面的夹角为 </w:t>
      </w:r>
      <w:r>
        <w:rPr>
          <w:rFonts w:ascii="Times New Roman" w:hAnsi="Times New Roman" w:eastAsia="Times New Roman"/>
          <w:i/>
        </w:rPr>
        <w:t>θ</w:t>
      </w:r>
      <w:r>
        <w:rPr>
          <w:spacing w:val="-10"/>
        </w:rPr>
        <w:t xml:space="preserve">，间距为 </w:t>
      </w:r>
      <w:r>
        <w:rPr>
          <w:rFonts w:ascii="Times New Roman" w:hAnsi="Times New Roman" w:eastAsia="Times New Roman"/>
          <w:i/>
        </w:rPr>
        <w:t>L</w:t>
      </w:r>
      <w:r>
        <w:rPr>
          <w:rFonts w:ascii="Times New Roman" w:hAnsi="Times New Roman" w:eastAsia="Times New Roman"/>
          <w:spacing w:val="5"/>
        </w:rPr>
        <w:t xml:space="preserve">. </w:t>
      </w:r>
      <w:r>
        <w:rPr>
          <w:spacing w:val="-3"/>
        </w:rPr>
        <w:t>导轨上端接有一平行</w:t>
      </w:r>
      <w:r>
        <w:rPr>
          <w:spacing w:val="-11"/>
        </w:rPr>
        <w:t xml:space="preserve">板电容器，电容为 </w:t>
      </w:r>
      <w:r>
        <w:rPr>
          <w:rFonts w:ascii="Times New Roman" w:hAnsi="Times New Roman" w:eastAsia="Times New Roman"/>
          <w:i/>
        </w:rPr>
        <w:t>C</w:t>
      </w:r>
      <w:r>
        <w:rPr>
          <w:rFonts w:ascii="Times New Roman" w:hAnsi="Times New Roman" w:eastAsia="Times New Roman"/>
          <w:spacing w:val="10"/>
        </w:rPr>
        <w:t xml:space="preserve">. </w:t>
      </w:r>
      <w:r>
        <w:rPr>
          <w:spacing w:val="-7"/>
        </w:rPr>
        <w:t xml:space="preserve">导轨处于匀强磁场中，磁感应强度大小为 </w:t>
      </w:r>
      <w:r>
        <w:rPr>
          <w:rFonts w:ascii="Times New Roman" w:hAnsi="Times New Roman" w:eastAsia="Times New Roman"/>
          <w:i/>
          <w:spacing w:val="-11"/>
        </w:rPr>
        <w:t>B</w:t>
      </w:r>
      <w:r>
        <w:rPr>
          <w:spacing w:val="-6"/>
        </w:rPr>
        <w:t>，方向垂直于导轨平面。在导轨上</w:t>
      </w:r>
      <w:r>
        <w:rPr>
          <w:spacing w:val="-9"/>
        </w:rPr>
        <w:t xml:space="preserve">放置一质量为 </w:t>
      </w:r>
      <w:r>
        <w:rPr>
          <w:rFonts w:ascii="Times New Roman" w:hAnsi="Times New Roman" w:eastAsia="Times New Roman"/>
          <w:i/>
        </w:rPr>
        <w:t xml:space="preserve">m </w:t>
      </w:r>
      <w:r>
        <w:rPr>
          <w:spacing w:val="-5"/>
        </w:rPr>
        <w:t>的金属棒，棒可沿导轨下滑，且在下滑过程中保持与导轨垂直并良好接触。已知金</w:t>
      </w:r>
      <w:r>
        <w:rPr>
          <w:spacing w:val="-8"/>
        </w:rPr>
        <w:t xml:space="preserve">属棒与导轨之间的动摩擦因数为 </w:t>
      </w:r>
      <w:r>
        <w:rPr>
          <w:rFonts w:ascii="Times New Roman" w:hAnsi="Times New Roman" w:eastAsia="Times New Roman"/>
          <w:i/>
        </w:rPr>
        <w:t>μ</w:t>
      </w:r>
      <w:r>
        <w:rPr>
          <w:spacing w:val="-8"/>
        </w:rPr>
        <w:t xml:space="preserve">，重力加速度大小为 </w:t>
      </w:r>
      <w:r>
        <w:rPr>
          <w:rFonts w:ascii="Times New Roman" w:hAnsi="Times New Roman" w:eastAsia="Times New Roman"/>
          <w:i/>
        </w:rPr>
        <w:t>g</w:t>
      </w:r>
      <w:r>
        <w:rPr>
          <w:rFonts w:ascii="Times New Roman" w:hAnsi="Times New Roman" w:eastAsia="Times New Roman"/>
          <w:spacing w:val="26"/>
        </w:rPr>
        <w:t xml:space="preserve">. </w:t>
      </w:r>
      <w:r>
        <w:rPr>
          <w:spacing w:val="-2"/>
        </w:rPr>
        <w:t>忽略所</w:t>
      </w:r>
    </w:p>
    <w:p>
      <w:pPr>
        <w:pStyle w:val="6"/>
        <w:spacing w:line="267" w:lineRule="exact"/>
        <w:ind w:left="218"/>
      </w:pPr>
      <w:r>
        <w:t>有电阻。让金属棒从导轨上端由静止开始下滑，求</w:t>
      </w:r>
    </w:p>
    <w:p>
      <w:pPr>
        <w:pStyle w:val="10"/>
        <w:numPr>
          <w:ilvl w:val="1"/>
          <w:numId w:val="43"/>
        </w:numPr>
        <w:tabs>
          <w:tab w:val="left" w:pos="886"/>
        </w:tabs>
        <w:spacing w:before="0" w:after="0" w:line="360" w:lineRule="atLeast"/>
        <w:ind w:left="638" w:right="3615" w:firstLine="0"/>
        <w:jc w:val="left"/>
        <w:rPr>
          <w:sz w:val="21"/>
        </w:rPr>
      </w:pPr>
      <w:r>
        <w:rPr>
          <w:spacing w:val="-3"/>
          <w:sz w:val="21"/>
        </w:rPr>
        <w:t xml:space="preserve">电容器极板上积累的电荷量与金属棒速度大小的关系； </w:t>
      </w:r>
      <w:r>
        <w:rPr>
          <w:rFonts w:ascii="Times New Roman" w:eastAsia="Times New Roman"/>
          <w:spacing w:val="-3"/>
          <w:sz w:val="21"/>
        </w:rPr>
        <w:t>(2)</w:t>
      </w:r>
      <w:r>
        <w:rPr>
          <w:spacing w:val="-3"/>
          <w:sz w:val="21"/>
        </w:rPr>
        <w:t>金属棒的速度大小随时间变化的关系。</w:t>
      </w:r>
    </w:p>
    <w:p>
      <w:pPr>
        <w:spacing w:before="0" w:line="345" w:lineRule="exact"/>
        <w:ind w:left="638" w:right="0" w:firstLine="0"/>
        <w:jc w:val="left"/>
        <w:rPr>
          <w:rFonts w:ascii="Times New Roman" w:hAnsi="Times New Roman"/>
          <w:i/>
          <w:sz w:val="22"/>
        </w:rPr>
      </w:pPr>
      <w:r>
        <w:rPr>
          <w:spacing w:val="-1"/>
          <w:w w:val="100"/>
          <w:sz w:val="21"/>
        </w:rPr>
        <w:t>【答案】</w:t>
      </w:r>
      <w:r>
        <w:rPr>
          <w:spacing w:val="-3"/>
          <w:w w:val="100"/>
          <w:sz w:val="21"/>
        </w:rPr>
        <w:t>（</w:t>
      </w:r>
      <w:r>
        <w:rPr>
          <w:rFonts w:ascii="Times New Roman" w:hAnsi="Times New Roman"/>
          <w:w w:val="100"/>
          <w:sz w:val="21"/>
        </w:rPr>
        <w:t>1</w:t>
      </w:r>
      <w:r>
        <w:rPr>
          <w:spacing w:val="-3"/>
          <w:w w:val="100"/>
          <w:sz w:val="21"/>
        </w:rPr>
        <w:t>）</w:t>
      </w:r>
      <w:r>
        <w:rPr>
          <w:rFonts w:ascii="Times New Roman" w:hAnsi="Times New Roman"/>
          <w:i/>
          <w:spacing w:val="-1"/>
          <w:w w:val="100"/>
          <w:sz w:val="21"/>
        </w:rPr>
        <w:t>Q</w:t>
      </w:r>
      <w:r>
        <w:rPr>
          <w:rFonts w:ascii="Times New Roman" w:hAnsi="Times New Roman"/>
          <w:w w:val="100"/>
          <w:sz w:val="21"/>
        </w:rPr>
        <w:t>=</w:t>
      </w:r>
      <w:r>
        <w:rPr>
          <w:rFonts w:ascii="Times New Roman" w:hAnsi="Times New Roman"/>
          <w:i/>
          <w:spacing w:val="-2"/>
          <w:w w:val="100"/>
          <w:sz w:val="21"/>
        </w:rPr>
        <w:t>C</w:t>
      </w:r>
      <w:r>
        <w:rPr>
          <w:rFonts w:ascii="Times New Roman" w:hAnsi="Times New Roman"/>
          <w:i/>
          <w:w w:val="100"/>
          <w:sz w:val="21"/>
        </w:rPr>
        <w:t>BL</w:t>
      </w:r>
      <w:r>
        <w:rPr>
          <w:rFonts w:ascii="Times New Roman" w:hAnsi="Times New Roman"/>
          <w:i/>
          <w:spacing w:val="-1"/>
          <w:w w:val="100"/>
          <w:sz w:val="21"/>
        </w:rPr>
        <w:t>υ</w:t>
      </w:r>
      <w:r>
        <w:rPr>
          <w:spacing w:val="-108"/>
          <w:w w:val="100"/>
          <w:sz w:val="21"/>
        </w:rPr>
        <w:t>；</w:t>
      </w:r>
      <w:r>
        <w:rPr>
          <w:spacing w:val="-3"/>
          <w:w w:val="100"/>
          <w:sz w:val="21"/>
        </w:rPr>
        <w:t>（</w:t>
      </w:r>
      <w:r>
        <w:rPr>
          <w:rFonts w:ascii="Times New Roman" w:hAnsi="Times New Roman"/>
          <w:w w:val="100"/>
          <w:sz w:val="21"/>
        </w:rPr>
        <w:t>2</w:t>
      </w:r>
      <w:r>
        <w:rPr>
          <w:w w:val="100"/>
          <w:sz w:val="21"/>
        </w:rPr>
        <w:t>）</w:t>
      </w:r>
      <w:r>
        <w:rPr>
          <w:spacing w:val="-78"/>
          <w:sz w:val="21"/>
        </w:rPr>
        <w:t xml:space="preserve"> </w:t>
      </w:r>
      <w:r>
        <w:rPr>
          <w:rFonts w:ascii="Times New Roman" w:hAnsi="Times New Roman"/>
          <w:i/>
          <w:w w:val="100"/>
          <w:position w:val="-1"/>
          <w:sz w:val="22"/>
        </w:rPr>
        <w:t>v</w:t>
      </w:r>
      <w:r>
        <w:rPr>
          <w:rFonts w:ascii="Times New Roman" w:hAnsi="Times New Roman"/>
          <w:i/>
          <w:spacing w:val="-6"/>
          <w:position w:val="-1"/>
          <w:sz w:val="22"/>
        </w:rPr>
        <w:t xml:space="preserve"> </w:t>
      </w:r>
      <w:r>
        <w:rPr>
          <w:rFonts w:ascii="Symbol" w:hAnsi="Symbol"/>
          <w:w w:val="100"/>
          <w:position w:val="-1"/>
          <w:sz w:val="22"/>
        </w:rPr>
        <w:t></w:t>
      </w:r>
      <w:r>
        <w:rPr>
          <w:rFonts w:ascii="Times New Roman" w:hAnsi="Times New Roman"/>
          <w:spacing w:val="8"/>
          <w:position w:val="-1"/>
          <w:sz w:val="22"/>
        </w:rPr>
        <w:t xml:space="preserve"> </w:t>
      </w:r>
      <w:r>
        <w:rPr>
          <w:rFonts w:ascii="Times New Roman" w:hAnsi="Times New Roman"/>
          <w:i/>
          <w:spacing w:val="-2"/>
          <w:w w:val="100"/>
          <w:position w:val="12"/>
          <w:sz w:val="22"/>
          <w:u w:val="single"/>
        </w:rPr>
        <w:t>m</w:t>
      </w:r>
      <w:r>
        <w:rPr>
          <w:rFonts w:ascii="Times New Roman" w:hAnsi="Times New Roman"/>
          <w:spacing w:val="-3"/>
          <w:w w:val="100"/>
          <w:position w:val="12"/>
          <w:sz w:val="22"/>
          <w:u w:val="single"/>
        </w:rPr>
        <w:t>(</w:t>
      </w:r>
      <w:r>
        <w:rPr>
          <w:rFonts w:ascii="Times New Roman" w:hAnsi="Times New Roman"/>
          <w:spacing w:val="-2"/>
          <w:w w:val="100"/>
          <w:position w:val="12"/>
          <w:sz w:val="22"/>
          <w:u w:val="single"/>
        </w:rPr>
        <w:t>s</w:t>
      </w:r>
      <w:r>
        <w:rPr>
          <w:rFonts w:ascii="Times New Roman" w:hAnsi="Times New Roman"/>
          <w:spacing w:val="-1"/>
          <w:w w:val="100"/>
          <w:position w:val="12"/>
          <w:sz w:val="22"/>
          <w:u w:val="single"/>
        </w:rPr>
        <w:t>i</w:t>
      </w:r>
      <w:r>
        <w:rPr>
          <w:rFonts w:ascii="Times New Roman" w:hAnsi="Times New Roman"/>
          <w:spacing w:val="14"/>
          <w:w w:val="100"/>
          <w:position w:val="12"/>
          <w:sz w:val="22"/>
          <w:u w:val="single"/>
        </w:rPr>
        <w:t>n</w:t>
      </w:r>
      <w:r>
        <w:rPr>
          <w:rFonts w:ascii="Symbol" w:hAnsi="Symbol"/>
          <w:i/>
          <w:w w:val="95"/>
          <w:position w:val="12"/>
          <w:sz w:val="23"/>
          <w:u w:val="single"/>
        </w:rPr>
        <w:t></w:t>
      </w:r>
      <w:r>
        <w:rPr>
          <w:rFonts w:ascii="Times New Roman" w:hAnsi="Times New Roman"/>
          <w:spacing w:val="2"/>
          <w:position w:val="12"/>
          <w:sz w:val="23"/>
          <w:u w:val="single"/>
        </w:rPr>
        <w:t xml:space="preserve"> </w:t>
      </w:r>
      <w:r>
        <w:rPr>
          <w:rFonts w:ascii="Symbol" w:hAnsi="Symbol"/>
          <w:w w:val="100"/>
          <w:position w:val="12"/>
          <w:sz w:val="22"/>
          <w:u w:val="single"/>
        </w:rPr>
        <w:t></w:t>
      </w:r>
      <w:r>
        <w:rPr>
          <w:rFonts w:ascii="Times New Roman" w:hAnsi="Times New Roman"/>
          <w:spacing w:val="-19"/>
          <w:position w:val="12"/>
          <w:sz w:val="22"/>
          <w:u w:val="single"/>
        </w:rPr>
        <w:t xml:space="preserve"> </w:t>
      </w:r>
      <w:r>
        <w:rPr>
          <w:rFonts w:ascii="Symbol" w:hAnsi="Symbol"/>
          <w:i/>
          <w:w w:val="95"/>
          <w:position w:val="12"/>
          <w:sz w:val="23"/>
          <w:u w:val="single"/>
        </w:rPr>
        <w:t></w:t>
      </w:r>
      <w:r>
        <w:rPr>
          <w:rFonts w:ascii="Times New Roman" w:hAnsi="Times New Roman"/>
          <w:spacing w:val="-20"/>
          <w:position w:val="12"/>
          <w:sz w:val="23"/>
          <w:u w:val="single"/>
        </w:rPr>
        <w:t xml:space="preserve"> </w:t>
      </w:r>
      <w:r>
        <w:rPr>
          <w:rFonts w:ascii="Times New Roman" w:hAnsi="Times New Roman"/>
          <w:spacing w:val="-4"/>
          <w:w w:val="100"/>
          <w:position w:val="12"/>
          <w:sz w:val="22"/>
          <w:u w:val="single"/>
        </w:rPr>
        <w:t>c</w:t>
      </w:r>
      <w:r>
        <w:rPr>
          <w:rFonts w:ascii="Times New Roman" w:hAnsi="Times New Roman"/>
          <w:spacing w:val="-3"/>
          <w:w w:val="100"/>
          <w:position w:val="12"/>
          <w:sz w:val="22"/>
          <w:u w:val="single"/>
        </w:rPr>
        <w:t>o</w:t>
      </w:r>
      <w:r>
        <w:rPr>
          <w:rFonts w:ascii="Times New Roman" w:hAnsi="Times New Roman"/>
          <w:spacing w:val="8"/>
          <w:w w:val="100"/>
          <w:position w:val="12"/>
          <w:sz w:val="22"/>
          <w:u w:val="single"/>
        </w:rPr>
        <w:t>s</w:t>
      </w:r>
      <w:r>
        <w:rPr>
          <w:rFonts w:ascii="Symbol" w:hAnsi="Symbol"/>
          <w:i/>
          <w:w w:val="95"/>
          <w:position w:val="12"/>
          <w:sz w:val="23"/>
          <w:u w:val="single"/>
        </w:rPr>
        <w:t></w:t>
      </w:r>
      <w:r>
        <w:rPr>
          <w:rFonts w:ascii="Times New Roman" w:hAnsi="Times New Roman"/>
          <w:spacing w:val="-32"/>
          <w:position w:val="12"/>
          <w:sz w:val="23"/>
        </w:rPr>
        <w:t xml:space="preserve"> </w:t>
      </w:r>
      <w:r>
        <w:rPr>
          <w:rFonts w:ascii="Times New Roman" w:hAnsi="Times New Roman"/>
          <w:w w:val="100"/>
          <w:position w:val="12"/>
          <w:sz w:val="22"/>
          <w:u w:val="single"/>
        </w:rPr>
        <w:t>)</w:t>
      </w:r>
      <w:r>
        <w:rPr>
          <w:rFonts w:ascii="Times New Roman" w:hAnsi="Times New Roman"/>
          <w:spacing w:val="-1"/>
          <w:position w:val="12"/>
          <w:sz w:val="22"/>
        </w:rPr>
        <w:t xml:space="preserve"> </w:t>
      </w:r>
      <w:r>
        <w:rPr>
          <w:rFonts w:ascii="Times New Roman" w:hAnsi="Times New Roman"/>
          <w:i/>
          <w:spacing w:val="-3"/>
          <w:w w:val="100"/>
          <w:position w:val="-1"/>
          <w:sz w:val="22"/>
        </w:rPr>
        <w:t>g</w:t>
      </w:r>
      <w:r>
        <w:rPr>
          <w:rFonts w:ascii="Times New Roman" w:hAnsi="Times New Roman"/>
          <w:i/>
          <w:w w:val="100"/>
          <w:position w:val="-1"/>
          <w:sz w:val="22"/>
        </w:rPr>
        <w:t>t</w:t>
      </w:r>
    </w:p>
    <w:p>
      <w:pPr>
        <w:spacing w:before="0" w:line="221" w:lineRule="exact"/>
        <w:ind w:left="3193" w:right="3749" w:firstLine="0"/>
        <w:jc w:val="center"/>
        <w:rPr>
          <w:rFonts w:ascii="Times New Roman" w:hAnsi="Times New Roman"/>
          <w:i/>
          <w:sz w:val="22"/>
        </w:rPr>
      </w:pPr>
      <w:r>
        <w:rPr>
          <w:rFonts w:ascii="Times New Roman" w:hAnsi="Times New Roman"/>
          <w:i/>
          <w:sz w:val="22"/>
        </w:rPr>
        <w:t xml:space="preserve">m </w:t>
      </w:r>
      <w:r>
        <w:rPr>
          <w:rFonts w:ascii="Symbol" w:hAnsi="Symbol"/>
          <w:sz w:val="22"/>
        </w:rPr>
        <w:t></w:t>
      </w:r>
      <w:r>
        <w:rPr>
          <w:rFonts w:ascii="Times New Roman" w:hAnsi="Times New Roman"/>
          <w:sz w:val="22"/>
        </w:rPr>
        <w:t xml:space="preserve"> </w:t>
      </w:r>
      <w:r>
        <w:rPr>
          <w:rFonts w:ascii="Times New Roman" w:hAnsi="Times New Roman"/>
          <w:i/>
          <w:sz w:val="22"/>
        </w:rPr>
        <w:t>B</w:t>
      </w:r>
      <w:r>
        <w:rPr>
          <w:rFonts w:ascii="Times New Roman" w:hAnsi="Times New Roman"/>
          <w:position w:val="10"/>
          <w:sz w:val="12"/>
        </w:rPr>
        <w:t xml:space="preserve">2 </w:t>
      </w:r>
      <w:r>
        <w:rPr>
          <w:rFonts w:ascii="Times New Roman" w:hAnsi="Times New Roman"/>
          <w:i/>
          <w:sz w:val="22"/>
        </w:rPr>
        <w:t>L</w:t>
      </w:r>
      <w:r>
        <w:rPr>
          <w:rFonts w:ascii="Times New Roman" w:hAnsi="Times New Roman"/>
          <w:position w:val="10"/>
          <w:sz w:val="12"/>
        </w:rPr>
        <w:t>2</w:t>
      </w:r>
      <w:r>
        <w:rPr>
          <w:rFonts w:ascii="Times New Roman" w:hAnsi="Times New Roman"/>
          <w:i/>
          <w:sz w:val="22"/>
        </w:rPr>
        <w:t>C</w:t>
      </w:r>
    </w:p>
    <w:p>
      <w:pPr>
        <w:pStyle w:val="6"/>
        <w:spacing w:before="92" w:line="321" w:lineRule="auto"/>
        <w:ind w:left="218" w:right="287" w:firstLine="420"/>
        <w:jc w:val="both"/>
      </w:pPr>
      <w:r>
        <w:rPr>
          <w:spacing w:val="-3"/>
        </w:rPr>
        <w:t>这道题在较高程度上综合考查了考生对基本知识的深入理解，考查了考生的学科能力和物理思</w:t>
      </w:r>
      <w:r>
        <w:rPr>
          <w:spacing w:val="-7"/>
          <w:w w:val="100"/>
        </w:rPr>
        <w:t>想，起到了区分高分段考生，选拔优秀学生的作用。有人认为这道题“超纲”，</w:t>
      </w:r>
      <w:r>
        <w:rPr>
          <w:spacing w:val="-7"/>
        </w:rPr>
        <w:t xml:space="preserve"> </w:t>
      </w:r>
      <w:r>
        <w:rPr>
          <w:spacing w:val="-3"/>
          <w:w w:val="100"/>
        </w:rPr>
        <w:t>我认为它超的是老</w:t>
      </w:r>
      <w:r>
        <w:rPr>
          <w:spacing w:val="-3"/>
        </w:rPr>
        <w:t>师们的惯性思维和教学理念，该题是检验基础、考核能力的一道好题。</w:t>
      </w:r>
    </w:p>
    <w:p>
      <w:pPr>
        <w:pStyle w:val="6"/>
        <w:spacing w:before="4"/>
        <w:ind w:left="0"/>
      </w:pPr>
    </w:p>
    <w:p>
      <w:pPr>
        <w:pStyle w:val="6"/>
        <w:spacing w:line="386" w:lineRule="exact"/>
      </w:pPr>
      <w:r>
        <w:pict>
          <v:line id="_x0000_s1791" o:spid="_x0000_s1791" o:spt="20" style="position:absolute;left:0pt;margin-left:494.35pt;margin-top:15.7pt;height:0pt;width:7.05pt;mso-position-horizontal-relative:page;z-index:-254688256;mso-width-relative:page;mso-height-relative:page;" stroked="t" coordsize="21600,21600">
            <v:path arrowok="t"/>
            <v:fill focussize="0,0"/>
            <v:stroke weight="0.53251968503937pt" color="#000000"/>
            <v:imagedata o:title=""/>
            <o:lock v:ext="edit"/>
          </v:line>
        </w:pict>
      </w:r>
      <w:r>
        <w:rPr>
          <w:rFonts w:ascii="Times New Roman" w:hAnsi="Times New Roman" w:eastAsia="Times New Roman"/>
          <w:color w:val="FF0000"/>
        </w:rPr>
        <w:t>2014-25.</w:t>
      </w:r>
      <w:r>
        <w:rPr>
          <w:spacing w:val="-10"/>
        </w:rPr>
        <w:t>如图，</w:t>
      </w:r>
      <w:r>
        <w:rPr>
          <w:rFonts w:ascii="Times New Roman" w:hAnsi="Times New Roman" w:eastAsia="Times New Roman"/>
          <w:spacing w:val="-25"/>
        </w:rPr>
        <w:t>O</w:t>
      </w:r>
      <w:r>
        <w:rPr>
          <w:spacing w:val="-53"/>
        </w:rPr>
        <w:t>、</w:t>
      </w:r>
      <w:r>
        <w:rPr>
          <w:rFonts w:ascii="Times New Roman" w:hAnsi="Times New Roman" w:eastAsia="Times New Roman"/>
        </w:rPr>
        <w:t>A</w:t>
      </w:r>
      <w:r>
        <w:rPr>
          <w:spacing w:val="-53"/>
        </w:rPr>
        <w:t>、</w:t>
      </w:r>
      <w:r>
        <w:rPr>
          <w:rFonts w:ascii="Times New Roman" w:hAnsi="Times New Roman" w:eastAsia="Times New Roman"/>
        </w:rPr>
        <w:t xml:space="preserve">B </w:t>
      </w:r>
      <w:r>
        <w:rPr>
          <w:spacing w:val="-5"/>
        </w:rPr>
        <w:t>为同一竖直平面内的三个点，</w:t>
      </w:r>
      <w:r>
        <w:rPr>
          <w:rFonts w:ascii="Times New Roman" w:hAnsi="Times New Roman" w:eastAsia="Times New Roman"/>
          <w:spacing w:val="-18"/>
        </w:rPr>
        <w:t xml:space="preserve">OB </w:t>
      </w:r>
      <w:r>
        <w:rPr>
          <w:spacing w:val="-5"/>
        </w:rPr>
        <w:t>沿竖直方向，∠</w:t>
      </w:r>
      <w:r>
        <w:rPr>
          <w:rFonts w:ascii="Times New Roman" w:hAnsi="Times New Roman" w:eastAsia="Times New Roman"/>
          <w:spacing w:val="-9"/>
        </w:rPr>
        <w:t>BOA=60</w:t>
      </w:r>
      <w:r>
        <w:rPr>
          <w:rFonts w:ascii="Times New Roman" w:hAnsi="Times New Roman" w:eastAsia="Times New Roman"/>
          <w:spacing w:val="-9"/>
          <w:position w:val="7"/>
          <w:sz w:val="14"/>
        </w:rPr>
        <w:t>0</w:t>
      </w:r>
      <w:r>
        <w:rPr>
          <w:spacing w:val="-9"/>
        </w:rPr>
        <w:t>，</w:t>
      </w:r>
      <w:r>
        <w:rPr>
          <w:rFonts w:ascii="Times New Roman" w:hAnsi="Times New Roman" w:eastAsia="Times New Roman"/>
          <w:spacing w:val="-9"/>
        </w:rPr>
        <w:t xml:space="preserve">OB= </w:t>
      </w:r>
      <w:r>
        <w:rPr>
          <w:rFonts w:ascii="Times New Roman" w:hAnsi="Times New Roman" w:eastAsia="Times New Roman"/>
          <w:position w:val="15"/>
          <w:sz w:val="24"/>
        </w:rPr>
        <w:t xml:space="preserve">3 </w:t>
      </w:r>
      <w:r>
        <w:rPr>
          <w:rFonts w:ascii="Times New Roman" w:hAnsi="Times New Roman" w:eastAsia="Times New Roman"/>
        </w:rPr>
        <w:t>OA</w:t>
      </w:r>
      <w:r>
        <w:t>。</w:t>
      </w:r>
    </w:p>
    <w:p>
      <w:pPr>
        <w:pStyle w:val="2"/>
        <w:ind w:right="730"/>
        <w:jc w:val="right"/>
      </w:pPr>
      <w:r>
        <w:rPr>
          <w:w w:val="93"/>
        </w:rPr>
        <w:t>2</w:t>
      </w:r>
    </w:p>
    <w:p>
      <w:pPr>
        <w:pStyle w:val="6"/>
        <w:spacing w:before="91" w:line="321" w:lineRule="auto"/>
        <w:ind w:left="218" w:right="249"/>
        <w:jc w:val="both"/>
      </w:pPr>
      <w:r>
        <w:drawing>
          <wp:anchor distT="0" distB="0" distL="0" distR="0" simplePos="0" relativeHeight="248632320" behindDoc="1" locked="0" layoutInCell="1" allowOverlap="1">
            <wp:simplePos x="0" y="0"/>
            <wp:positionH relativeFrom="page">
              <wp:posOffset>5683250</wp:posOffset>
            </wp:positionH>
            <wp:positionV relativeFrom="paragraph">
              <wp:posOffset>977900</wp:posOffset>
            </wp:positionV>
            <wp:extent cx="725805" cy="908685"/>
            <wp:effectExtent l="0" t="0" r="0" b="0"/>
            <wp:wrapNone/>
            <wp:docPr id="137" name="image1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image120.jpeg"/>
                    <pic:cNvPicPr>
                      <a:picLocks noChangeAspect="1"/>
                    </pic:cNvPicPr>
                  </pic:nvPicPr>
                  <pic:blipFill>
                    <a:blip r:embed="rId128" cstate="print"/>
                    <a:stretch>
                      <a:fillRect/>
                    </a:stretch>
                  </pic:blipFill>
                  <pic:spPr>
                    <a:xfrm>
                      <a:off x="0" y="0"/>
                      <a:ext cx="725510" cy="908583"/>
                    </a:xfrm>
                    <a:prstGeom prst="rect">
                      <a:avLst/>
                    </a:prstGeom>
                  </pic:spPr>
                </pic:pic>
              </a:graphicData>
            </a:graphic>
          </wp:anchor>
        </w:drawing>
      </w:r>
      <w:r>
        <w:rPr>
          <w:spacing w:val="-10"/>
        </w:rPr>
        <w:t xml:space="preserve">将一质量为 </w:t>
      </w:r>
      <w:r>
        <w:rPr>
          <w:rFonts w:ascii="Times New Roman" w:hAnsi="Times New Roman" w:eastAsia="Times New Roman"/>
          <w:i/>
        </w:rPr>
        <w:t xml:space="preserve">m </w:t>
      </w:r>
      <w:r>
        <w:rPr>
          <w:spacing w:val="1"/>
        </w:rPr>
        <w:t>的小球以一定的初动能自</w:t>
      </w:r>
      <w:r>
        <w:rPr>
          <w:rFonts w:ascii="Times New Roman" w:hAnsi="Times New Roman" w:eastAsia="Times New Roman"/>
        </w:rPr>
        <w:t xml:space="preserve">O </w:t>
      </w:r>
      <w:r>
        <w:rPr>
          <w:spacing w:val="-11"/>
        </w:rPr>
        <w:t xml:space="preserve">点水平向右抛出，小球在运动过程中恰好通过 </w:t>
      </w:r>
      <w:r>
        <w:rPr>
          <w:rFonts w:ascii="Times New Roman" w:hAnsi="Times New Roman" w:eastAsia="Times New Roman"/>
        </w:rPr>
        <w:t xml:space="preserve">A </w:t>
      </w:r>
      <w:r>
        <w:rPr>
          <w:spacing w:val="-14"/>
        </w:rPr>
        <w:t>点。使此</w:t>
      </w:r>
      <w:r>
        <w:rPr>
          <w:spacing w:val="-7"/>
          <w:w w:val="100"/>
        </w:rPr>
        <w:t>小球带电，电荷量为</w:t>
      </w:r>
      <w:r>
        <w:rPr>
          <w:spacing w:val="-7"/>
        </w:rPr>
        <w:t xml:space="preserve"> </w:t>
      </w:r>
      <w:r>
        <w:rPr>
          <w:rFonts w:ascii="Times New Roman" w:hAnsi="Times New Roman" w:eastAsia="Times New Roman"/>
          <w:i/>
          <w:w w:val="100"/>
        </w:rPr>
        <w:t>q</w:t>
      </w:r>
      <w:r>
        <w:rPr>
          <w:spacing w:val="-3"/>
          <w:w w:val="100"/>
        </w:rPr>
        <w:t>（</w:t>
      </w:r>
      <w:r>
        <w:rPr>
          <w:rFonts w:ascii="Times New Roman" w:hAnsi="Times New Roman" w:eastAsia="Times New Roman"/>
          <w:i/>
          <w:spacing w:val="-3"/>
          <w:w w:val="100"/>
        </w:rPr>
        <w:t>q</w:t>
      </w:r>
      <w:r>
        <w:rPr>
          <w:w w:val="100"/>
        </w:rPr>
        <w:t>＞</w:t>
      </w:r>
      <w:r>
        <w:rPr>
          <w:rFonts w:ascii="Times New Roman" w:hAnsi="Times New Roman" w:eastAsia="Times New Roman"/>
          <w:w w:val="100"/>
        </w:rPr>
        <w:t>0</w:t>
      </w:r>
      <w:r>
        <w:rPr>
          <w:spacing w:val="-106"/>
          <w:w w:val="100"/>
        </w:rPr>
        <w:t>）</w:t>
      </w:r>
      <w:r>
        <w:rPr>
          <w:spacing w:val="-3"/>
          <w:w w:val="100"/>
        </w:rPr>
        <w:t>，同时加一匀强电场、场强方向与Δ</w:t>
      </w:r>
      <w:r>
        <w:rPr>
          <w:rFonts w:ascii="Times New Roman" w:hAnsi="Times New Roman" w:eastAsia="Times New Roman"/>
          <w:spacing w:val="-2"/>
          <w:w w:val="100"/>
        </w:rPr>
        <w:t>OA</w:t>
      </w:r>
      <w:r>
        <w:rPr>
          <w:rFonts w:ascii="Times New Roman" w:hAnsi="Times New Roman" w:eastAsia="Times New Roman"/>
          <w:w w:val="100"/>
        </w:rPr>
        <w:t>B</w:t>
      </w:r>
      <w:r>
        <w:rPr>
          <w:rFonts w:ascii="Times New Roman" w:hAnsi="Times New Roman" w:eastAsia="Times New Roman"/>
        </w:rPr>
        <w:t xml:space="preserve"> </w:t>
      </w:r>
      <w:r>
        <w:rPr>
          <w:spacing w:val="-3"/>
          <w:w w:val="100"/>
        </w:rPr>
        <w:t>所在平面平行。现从</w:t>
      </w:r>
      <w:r>
        <w:rPr>
          <w:spacing w:val="-3"/>
        </w:rPr>
        <w:t xml:space="preserve"> </w:t>
      </w:r>
      <w:r>
        <w:rPr>
          <w:rFonts w:ascii="Times New Roman" w:hAnsi="Times New Roman" w:eastAsia="Times New Roman"/>
          <w:w w:val="100"/>
        </w:rPr>
        <w:t>O</w:t>
      </w:r>
      <w:r>
        <w:rPr>
          <w:rFonts w:ascii="Times New Roman" w:hAnsi="Times New Roman" w:eastAsia="Times New Roman"/>
        </w:rPr>
        <w:t xml:space="preserve"> </w:t>
      </w:r>
      <w:r>
        <w:rPr>
          <w:w w:val="100"/>
        </w:rPr>
        <w:t>点</w:t>
      </w:r>
      <w:r>
        <w:rPr>
          <w:spacing w:val="-1"/>
        </w:rPr>
        <w:t>以同样的初动能沿某一方向抛出此带电小球，该小球通过了</w:t>
      </w:r>
      <w:r>
        <w:rPr>
          <w:rFonts w:ascii="Times New Roman" w:hAnsi="Times New Roman" w:eastAsia="Times New Roman"/>
        </w:rPr>
        <w:t xml:space="preserve">A </w:t>
      </w:r>
      <w:r>
        <w:rPr>
          <w:spacing w:val="11"/>
        </w:rPr>
        <w:t>点，到达</w:t>
      </w:r>
      <w:r>
        <w:rPr>
          <w:rFonts w:ascii="Times New Roman" w:hAnsi="Times New Roman" w:eastAsia="Times New Roman"/>
        </w:rPr>
        <w:t xml:space="preserve">A </w:t>
      </w:r>
      <w:r>
        <w:rPr>
          <w:spacing w:val="-7"/>
        </w:rPr>
        <w:t xml:space="preserve">点时的动能是初动能的 </w:t>
      </w:r>
      <w:r>
        <w:rPr>
          <w:rFonts w:ascii="Times New Roman" w:hAnsi="Times New Roman" w:eastAsia="Times New Roman"/>
        </w:rPr>
        <w:t xml:space="preserve">3 </w:t>
      </w:r>
      <w:r>
        <w:rPr>
          <w:spacing w:val="-12"/>
        </w:rPr>
        <w:t xml:space="preserve">倍；若将该小球从 </w:t>
      </w:r>
      <w:r>
        <w:rPr>
          <w:rFonts w:ascii="Times New Roman" w:hAnsi="Times New Roman" w:eastAsia="Times New Roman"/>
        </w:rPr>
        <w:t xml:space="preserve">O </w:t>
      </w:r>
      <w:r>
        <w:rPr>
          <w:spacing w:val="-7"/>
        </w:rPr>
        <w:t xml:space="preserve">点以同样的初动能沿另一方向抛出，恰好通过 </w:t>
      </w:r>
      <w:r>
        <w:rPr>
          <w:rFonts w:ascii="Times New Roman" w:hAnsi="Times New Roman" w:eastAsia="Times New Roman"/>
        </w:rPr>
        <w:t xml:space="preserve">B </w:t>
      </w:r>
      <w:r>
        <w:rPr>
          <w:spacing w:val="-15"/>
        </w:rPr>
        <w:t xml:space="preserve">点，且到达 </w:t>
      </w:r>
      <w:r>
        <w:rPr>
          <w:rFonts w:ascii="Times New Roman" w:hAnsi="Times New Roman" w:eastAsia="Times New Roman"/>
        </w:rPr>
        <w:t xml:space="preserve">B </w:t>
      </w:r>
      <w:r>
        <w:rPr>
          <w:spacing w:val="-3"/>
        </w:rPr>
        <w:t>点的动能是初动</w:t>
      </w:r>
      <w:r>
        <w:rPr>
          <w:spacing w:val="-20"/>
        </w:rPr>
        <w:t xml:space="preserve">能的 </w:t>
      </w:r>
      <w:r>
        <w:rPr>
          <w:rFonts w:ascii="Times New Roman" w:hAnsi="Times New Roman" w:eastAsia="Times New Roman"/>
        </w:rPr>
        <w:t xml:space="preserve">6 </w:t>
      </w:r>
      <w:r>
        <w:rPr>
          <w:spacing w:val="-8"/>
        </w:rPr>
        <w:t xml:space="preserve">倍。重力加速度大小为 </w:t>
      </w:r>
      <w:r>
        <w:rPr>
          <w:rFonts w:ascii="Times New Roman" w:hAnsi="Times New Roman" w:eastAsia="Times New Roman"/>
          <w:i/>
        </w:rPr>
        <w:t>g</w:t>
      </w:r>
      <w:r>
        <w:rPr>
          <w:rFonts w:ascii="Times New Roman" w:hAnsi="Times New Roman" w:eastAsia="Times New Roman"/>
          <w:spacing w:val="25"/>
        </w:rPr>
        <w:t xml:space="preserve">. </w:t>
      </w:r>
      <w:r>
        <w:t>求</w:t>
      </w:r>
    </w:p>
    <w:p>
      <w:pPr>
        <w:pStyle w:val="10"/>
        <w:numPr>
          <w:ilvl w:val="0"/>
          <w:numId w:val="44"/>
        </w:numPr>
        <w:tabs>
          <w:tab w:val="left" w:pos="1168"/>
        </w:tabs>
        <w:spacing w:before="0" w:after="0" w:line="267" w:lineRule="exact"/>
        <w:ind w:left="1167" w:right="0" w:hanging="530"/>
        <w:jc w:val="left"/>
        <w:rPr>
          <w:sz w:val="21"/>
        </w:rPr>
      </w:pPr>
      <w:r>
        <w:rPr>
          <w:spacing w:val="-8"/>
          <w:sz w:val="21"/>
        </w:rPr>
        <w:t xml:space="preserve">无电场时，小球到达 </w:t>
      </w:r>
      <w:r>
        <w:rPr>
          <w:rFonts w:ascii="Times New Roman" w:eastAsia="Times New Roman"/>
          <w:sz w:val="21"/>
        </w:rPr>
        <w:t>A</w:t>
      </w:r>
      <w:r>
        <w:rPr>
          <w:rFonts w:ascii="Times New Roman" w:eastAsia="Times New Roman"/>
          <w:spacing w:val="40"/>
          <w:sz w:val="21"/>
        </w:rPr>
        <w:t xml:space="preserve"> </w:t>
      </w:r>
      <w:r>
        <w:rPr>
          <w:spacing w:val="-3"/>
          <w:sz w:val="21"/>
        </w:rPr>
        <w:t>点时的动能与初动能的比值；</w:t>
      </w:r>
    </w:p>
    <w:p>
      <w:pPr>
        <w:pStyle w:val="10"/>
        <w:numPr>
          <w:ilvl w:val="0"/>
          <w:numId w:val="44"/>
        </w:numPr>
        <w:tabs>
          <w:tab w:val="left" w:pos="1168"/>
        </w:tabs>
        <w:spacing w:before="90" w:after="0" w:line="240" w:lineRule="auto"/>
        <w:ind w:left="1167" w:right="0" w:hanging="530"/>
        <w:jc w:val="left"/>
        <w:rPr>
          <w:sz w:val="21"/>
        </w:rPr>
      </w:pPr>
      <w:r>
        <w:rPr>
          <w:spacing w:val="-3"/>
          <w:sz w:val="21"/>
        </w:rPr>
        <w:t>电场强度的大小和方向。</w:t>
      </w:r>
    </w:p>
    <w:p>
      <w:pPr>
        <w:spacing w:after="0" w:line="240" w:lineRule="auto"/>
        <w:jc w:val="left"/>
        <w:rPr>
          <w:sz w:val="21"/>
        </w:rPr>
        <w:sectPr>
          <w:type w:val="continuous"/>
          <w:pgSz w:w="11910" w:h="16840"/>
          <w:pgMar w:top="1400" w:right="1160" w:bottom="1100" w:left="1200" w:header="720" w:footer="720" w:gutter="0"/>
        </w:sectPr>
      </w:pPr>
    </w:p>
    <w:p>
      <w:pPr>
        <w:spacing w:before="7" w:line="386" w:lineRule="exact"/>
        <w:ind w:left="638" w:right="0" w:firstLine="0"/>
        <w:jc w:val="left"/>
        <w:rPr>
          <w:rFonts w:ascii="Times New Roman" w:eastAsia="Times New Roman"/>
          <w:i/>
          <w:sz w:val="14"/>
        </w:rPr>
      </w:pPr>
      <w:r>
        <w:pict>
          <v:line id="_x0000_s1792" o:spid="_x0000_s1792" o:spt="20" style="position:absolute;left:0pt;margin-left:162.25pt;margin-top:16.05pt;height:0pt;width:18.45pt;mso-position-horizontal-relative:page;z-index:-254687232;mso-width-relative:page;mso-height-relative:page;" stroked="t" coordsize="21600,21600">
            <v:path arrowok="t"/>
            <v:fill focussize="0,0"/>
            <v:stroke weight="0.581732283464567pt" color="#000000"/>
            <v:imagedata o:title=""/>
            <o:lock v:ext="edit"/>
          </v:line>
        </w:pict>
      </w:r>
      <w:r>
        <w:rPr>
          <w:spacing w:val="-1"/>
          <w:sz w:val="21"/>
        </w:rPr>
        <w:t>【答案】</w:t>
      </w:r>
      <w:r>
        <w:rPr>
          <w:sz w:val="21"/>
        </w:rPr>
        <w:t>（</w:t>
      </w:r>
      <w:r>
        <w:rPr>
          <w:rFonts w:ascii="Times New Roman" w:eastAsia="Times New Roman"/>
          <w:sz w:val="21"/>
        </w:rPr>
        <w:t>1</w:t>
      </w:r>
      <w:r>
        <w:rPr>
          <w:sz w:val="21"/>
        </w:rPr>
        <w:t>）</w:t>
      </w:r>
      <w:r>
        <w:rPr>
          <w:spacing w:val="-26"/>
          <w:sz w:val="21"/>
        </w:rPr>
        <w:t xml:space="preserve"> </w:t>
      </w:r>
      <w:r>
        <w:rPr>
          <w:rFonts w:ascii="Times New Roman" w:eastAsia="Times New Roman"/>
          <w:i/>
          <w:spacing w:val="-6"/>
          <w:position w:val="15"/>
          <w:sz w:val="24"/>
        </w:rPr>
        <w:t>E</w:t>
      </w:r>
      <w:r>
        <w:rPr>
          <w:rFonts w:ascii="Times New Roman" w:eastAsia="Times New Roman"/>
          <w:i/>
          <w:spacing w:val="-6"/>
          <w:position w:val="9"/>
          <w:sz w:val="14"/>
        </w:rPr>
        <w:t>kA</w:t>
      </w:r>
    </w:p>
    <w:p>
      <w:pPr>
        <w:spacing w:before="0" w:line="268" w:lineRule="exact"/>
        <w:ind w:left="0" w:right="0" w:firstLine="0"/>
        <w:jc w:val="right"/>
        <w:rPr>
          <w:rFonts w:ascii="Times New Roman"/>
          <w:i/>
          <w:sz w:val="14"/>
        </w:rPr>
      </w:pPr>
      <w:r>
        <w:rPr>
          <w:rFonts w:ascii="Times New Roman"/>
          <w:i/>
          <w:spacing w:val="-2"/>
          <w:position w:val="6"/>
          <w:sz w:val="24"/>
        </w:rPr>
        <w:t>E</w:t>
      </w:r>
      <w:r>
        <w:rPr>
          <w:rFonts w:ascii="Times New Roman"/>
          <w:i/>
          <w:spacing w:val="-2"/>
          <w:sz w:val="14"/>
        </w:rPr>
        <w:t>kO</w:t>
      </w:r>
    </w:p>
    <w:p>
      <w:pPr>
        <w:spacing w:before="7" w:line="398" w:lineRule="exact"/>
        <w:ind w:left="63" w:right="0" w:firstLine="0"/>
        <w:jc w:val="left"/>
        <w:rPr>
          <w:rFonts w:ascii="Symbol" w:hAnsi="Symbol"/>
          <w:sz w:val="20"/>
        </w:rPr>
      </w:pPr>
      <w:r>
        <w:br w:type="column"/>
      </w:r>
      <w:r>
        <w:rPr>
          <w:rFonts w:ascii="Symbol" w:hAnsi="Symbol"/>
          <w:w w:val="101"/>
          <w:sz w:val="24"/>
        </w:rPr>
        <w:t></w:t>
      </w:r>
      <w:r>
        <w:rPr>
          <w:rFonts w:ascii="Times New Roman" w:hAnsi="Times New Roman"/>
          <w:spacing w:val="9"/>
          <w:sz w:val="24"/>
        </w:rPr>
        <w:t xml:space="preserve"> </w:t>
      </w:r>
      <w:r>
        <w:rPr>
          <w:rFonts w:ascii="Times New Roman" w:hAnsi="Times New Roman"/>
          <w:w w:val="101"/>
          <w:position w:val="15"/>
          <w:sz w:val="24"/>
        </w:rPr>
        <w:t>7</w:t>
      </w:r>
      <w:r>
        <w:rPr>
          <w:rFonts w:ascii="Times New Roman" w:hAnsi="Times New Roman"/>
          <w:spacing w:val="4"/>
          <w:position w:val="15"/>
          <w:sz w:val="24"/>
        </w:rPr>
        <w:t xml:space="preserve"> </w:t>
      </w:r>
      <w:r>
        <w:rPr>
          <w:spacing w:val="-106"/>
          <w:w w:val="100"/>
          <w:sz w:val="21"/>
        </w:rPr>
        <w:t>；</w:t>
      </w:r>
      <w:r>
        <w:rPr>
          <w:w w:val="100"/>
          <w:sz w:val="21"/>
        </w:rPr>
        <w:t>（</w:t>
      </w:r>
      <w:r>
        <w:rPr>
          <w:rFonts w:ascii="Times New Roman" w:hAnsi="Times New Roman"/>
          <w:spacing w:val="-3"/>
          <w:w w:val="100"/>
          <w:sz w:val="21"/>
        </w:rPr>
        <w:t>2</w:t>
      </w:r>
      <w:r>
        <w:rPr>
          <w:w w:val="100"/>
          <w:sz w:val="21"/>
        </w:rPr>
        <w:t>）</w:t>
      </w:r>
      <w:r>
        <w:rPr>
          <w:spacing w:val="-72"/>
          <w:sz w:val="21"/>
        </w:rPr>
        <w:t xml:space="preserve"> </w:t>
      </w:r>
      <w:r>
        <w:rPr>
          <w:rFonts w:ascii="Times New Roman" w:hAnsi="Times New Roman"/>
          <w:i/>
          <w:w w:val="100"/>
          <w:position w:val="-3"/>
          <w:sz w:val="20"/>
        </w:rPr>
        <w:t>E</w:t>
      </w:r>
      <w:r>
        <w:rPr>
          <w:rFonts w:ascii="Times New Roman" w:hAnsi="Times New Roman"/>
          <w:i/>
          <w:spacing w:val="8"/>
          <w:position w:val="-3"/>
          <w:sz w:val="20"/>
        </w:rPr>
        <w:t xml:space="preserve"> </w:t>
      </w:r>
      <w:r>
        <w:rPr>
          <w:rFonts w:ascii="Symbol" w:hAnsi="Symbol"/>
          <w:spacing w:val="-15"/>
          <w:w w:val="100"/>
          <w:position w:val="-3"/>
          <w:sz w:val="20"/>
        </w:rPr>
        <w:t></w:t>
      </w:r>
    </w:p>
    <w:p>
      <w:pPr>
        <w:pStyle w:val="2"/>
        <w:spacing w:line="216" w:lineRule="exact"/>
        <w:ind w:left="270"/>
      </w:pPr>
      <w:r>
        <w:pict>
          <v:line id="_x0000_s1793" o:spid="_x0000_s1793" o:spt="20" style="position:absolute;left:0pt;margin-left:193.55pt;margin-top:-4.15pt;height:0pt;width:7.15pt;mso-position-horizontal-relative:page;z-index:-254686208;mso-width-relative:page;mso-height-relative:page;" stroked="t" coordsize="21600,21600">
            <v:path arrowok="t"/>
            <v:fill focussize="0,0"/>
            <v:stroke weight="0.581732283464567pt" color="#000000"/>
            <v:imagedata o:title=""/>
            <o:lock v:ext="edit"/>
          </v:line>
        </w:pict>
      </w:r>
      <w:r>
        <w:rPr>
          <w:w w:val="101"/>
        </w:rPr>
        <w:t>3</w:t>
      </w:r>
    </w:p>
    <w:p>
      <w:pPr>
        <w:spacing w:before="114" w:line="303" w:lineRule="exact"/>
        <w:ind w:left="154" w:right="0" w:firstLine="0"/>
        <w:jc w:val="left"/>
        <w:rPr>
          <w:rFonts w:ascii="Times New Roman" w:hAnsi="Times New Roman" w:eastAsia="Times New Roman"/>
          <w:sz w:val="14"/>
        </w:rPr>
      </w:pPr>
      <w:r>
        <w:br w:type="column"/>
      </w:r>
      <w:r>
        <w:rPr>
          <w:rFonts w:ascii="Times New Roman" w:hAnsi="Times New Roman" w:eastAsia="Times New Roman"/>
          <w:position w:val="8"/>
          <w:sz w:val="20"/>
        </w:rPr>
        <w:t>3</w:t>
      </w:r>
      <w:r>
        <w:rPr>
          <w:rFonts w:ascii="Times New Roman" w:hAnsi="Times New Roman" w:eastAsia="Times New Roman"/>
          <w:i/>
          <w:position w:val="8"/>
          <w:sz w:val="20"/>
        </w:rPr>
        <w:t xml:space="preserve">mg </w:t>
      </w:r>
      <w:r>
        <w:rPr>
          <w:sz w:val="21"/>
        </w:rPr>
        <w:t xml:space="preserve">，与竖直方向的夹角 </w:t>
      </w:r>
      <w:r>
        <w:rPr>
          <w:rFonts w:ascii="Times New Roman" w:hAnsi="Times New Roman" w:eastAsia="Times New Roman"/>
          <w:i/>
          <w:sz w:val="21"/>
        </w:rPr>
        <w:t>θ</w:t>
      </w:r>
      <w:r>
        <w:rPr>
          <w:rFonts w:ascii="Times New Roman" w:hAnsi="Times New Roman" w:eastAsia="Times New Roman"/>
          <w:sz w:val="21"/>
        </w:rPr>
        <w:t>=30</w:t>
      </w:r>
      <w:r>
        <w:rPr>
          <w:rFonts w:ascii="Times New Roman" w:hAnsi="Times New Roman" w:eastAsia="Times New Roman"/>
          <w:position w:val="7"/>
          <w:sz w:val="14"/>
        </w:rPr>
        <w:t>0</w:t>
      </w:r>
    </w:p>
    <w:p>
      <w:pPr>
        <w:spacing w:before="0" w:line="208" w:lineRule="exact"/>
        <w:ind w:left="160" w:right="0" w:firstLine="0"/>
        <w:jc w:val="left"/>
        <w:rPr>
          <w:rFonts w:ascii="Times New Roman"/>
          <w:i/>
          <w:sz w:val="20"/>
        </w:rPr>
      </w:pPr>
      <w:r>
        <w:pict>
          <v:group id="_x0000_s1794" o:spid="_x0000_s1794" o:spt="203" style="position:absolute;left:0pt;margin-left:253.85pt;margin-top:-15.9pt;height:14pt;width:25.05pt;mso-position-horizontal-relative:page;z-index:-254685184;mso-width-relative:page;mso-height-relative:page;" coordorigin="5078,-318" coordsize="501,280">
            <o:lock v:ext="edit"/>
            <v:shape id="_x0000_s1795" o:spid="_x0000_s1795" o:spt="75" type="#_x0000_t75" style="position:absolute;left:5093;top:-319;height:227;width:233;" filled="f" stroked="f" coordsize="21600,21600">
              <v:path/>
              <v:fill on="f" focussize="0,0"/>
              <v:stroke on="f"/>
              <v:imagedata r:id="rId129" o:title=""/>
              <o:lock v:ext="edit" aspectratio="t"/>
            </v:shape>
            <v:line id="_x0000_s1796" o:spid="_x0000_s1796" o:spt="20" style="position:absolute;left:5078;top:-43;height:0;width:500;" stroked="t" coordsize="21600,21600">
              <v:path arrowok="t"/>
              <v:fill focussize="0,0"/>
              <v:stroke weight="0.492677165354331pt" color="#000000"/>
              <v:imagedata o:title=""/>
              <o:lock v:ext="edit"/>
            </v:line>
          </v:group>
        </w:pict>
      </w:r>
      <w:r>
        <w:rPr>
          <w:rFonts w:ascii="Times New Roman"/>
          <w:sz w:val="20"/>
        </w:rPr>
        <w:t>6</w:t>
      </w:r>
      <w:r>
        <w:rPr>
          <w:rFonts w:ascii="Times New Roman"/>
          <w:i/>
          <w:sz w:val="20"/>
        </w:rPr>
        <w:t>q</w:t>
      </w:r>
    </w:p>
    <w:p>
      <w:pPr>
        <w:spacing w:after="0" w:line="208" w:lineRule="exact"/>
        <w:jc w:val="left"/>
        <w:rPr>
          <w:rFonts w:ascii="Times New Roman"/>
          <w:sz w:val="20"/>
        </w:rPr>
        <w:sectPr>
          <w:type w:val="continuous"/>
          <w:pgSz w:w="11910" w:h="16840"/>
          <w:pgMar w:top="1400" w:right="1160" w:bottom="1100" w:left="1200" w:header="720" w:footer="720" w:gutter="0"/>
          <w:cols w:equalWidth="0" w:num="3">
            <w:col w:w="2376" w:space="40"/>
            <w:col w:w="1411" w:space="39"/>
            <w:col w:w="5684"/>
          </w:cols>
        </w:sectPr>
      </w:pPr>
    </w:p>
    <w:p>
      <w:pPr>
        <w:pStyle w:val="6"/>
        <w:ind w:left="0"/>
        <w:rPr>
          <w:rFonts w:ascii="Times New Roman"/>
          <w:i/>
          <w:sz w:val="20"/>
        </w:rPr>
      </w:pPr>
    </w:p>
    <w:p>
      <w:pPr>
        <w:pStyle w:val="6"/>
        <w:spacing w:before="10"/>
        <w:ind w:left="0"/>
        <w:rPr>
          <w:rFonts w:ascii="Times New Roman"/>
          <w:i/>
          <w:sz w:val="20"/>
        </w:rPr>
      </w:pPr>
    </w:p>
    <w:p>
      <w:pPr>
        <w:pStyle w:val="6"/>
      </w:pPr>
      <w:r>
        <w:rPr>
          <w:rFonts w:ascii="Times New Roman" w:eastAsia="Times New Roman"/>
          <w:color w:val="FF0000"/>
        </w:rPr>
        <w:t xml:space="preserve">2015-25. </w:t>
      </w:r>
      <w:r>
        <w:t>一长木板置于粗糙水平地面上，木板左端放置一小物块，在木板右方有一墙壁，木板</w:t>
      </w:r>
    </w:p>
    <w:p>
      <w:pPr>
        <w:spacing w:after="0"/>
        <w:sectPr>
          <w:type w:val="continuous"/>
          <w:pgSz w:w="11910" w:h="16840"/>
          <w:pgMar w:top="1400" w:right="1160" w:bottom="1100" w:left="1200" w:header="720" w:footer="720" w:gutter="0"/>
        </w:sectPr>
      </w:pPr>
    </w:p>
    <w:p>
      <w:pPr>
        <w:pStyle w:val="6"/>
        <w:spacing w:before="50" w:line="321" w:lineRule="auto"/>
        <w:ind w:left="218" w:right="143"/>
      </w:pPr>
      <w:r>
        <w:pict>
          <v:group id="_x0000_s1797" o:spid="_x0000_s1797" o:spt="203" style="position:absolute;left:0pt;margin-left:419.1pt;margin-top:63.75pt;height:72.8pt;width:102.3pt;mso-position-horizontal-relative:page;z-index:-254665728;mso-width-relative:page;mso-height-relative:page;" coordorigin="8382,1276" coordsize="2046,1456">
            <o:lock v:ext="edit"/>
            <v:shape id="_x0000_s1798" o:spid="_x0000_s1798" style="position:absolute;left:8382;top:1351;height:1380;width:2046;" fillcolor="#000000" filled="t" stroked="f" coordorigin="8382,1352" coordsize="2046,1380" path="m10428,2672l10408,2662,10308,2612,10308,2662,8452,2662,8452,1472,8502,1472,8492,1452,8442,1352,8382,1472,8432,1472,8432,2672,8442,2672,8442,2682,10308,2682,10308,2732,10408,2682,10428,2672e">
              <v:path arrowok="t"/>
              <v:fill on="t" focussize="0,0"/>
              <v:stroke on="f"/>
              <v:imagedata o:title=""/>
              <o:lock v:ext="edit"/>
            </v:shape>
            <v:line id="_x0000_s1799" o:spid="_x0000_s1799" o:spt="20" style="position:absolute;left:8442;top:1704;height:0;width:621;" stroked="t" coordsize="21600,21600">
              <v:path arrowok="t"/>
              <v:fill focussize="0,0"/>
              <v:stroke color="#000000"/>
              <v:imagedata o:title=""/>
              <o:lock v:ext="edit"/>
            </v:line>
            <v:line id="_x0000_s1800" o:spid="_x0000_s1800" o:spt="20" style="position:absolute;left:9063;top:1704;height:968;width:620;" stroked="t" coordsize="21600,21600">
              <v:path arrowok="t"/>
              <v:fill focussize="0,0"/>
              <v:stroke color="#000000"/>
              <v:imagedata o:title=""/>
              <o:lock v:ext="edit"/>
            </v:line>
            <v:line id="_x0000_s1801" o:spid="_x0000_s1801" o:spt="20" style="position:absolute;left:9063;top:1704;height:968;width:0;" stroked="t" coordsize="21600,21600">
              <v:path arrowok="t"/>
              <v:fill focussize="0,0"/>
              <v:stroke color="#000000"/>
              <v:imagedata o:title=""/>
              <o:lock v:ext="edit"/>
            </v:line>
            <v:line id="_x0000_s1802" o:spid="_x0000_s1802" o:spt="20" style="position:absolute;left:8442;top:2186;height:0;width:47;" stroked="t" coordsize="21600,21600">
              <v:path arrowok="t"/>
              <v:fill focussize="0,0"/>
              <v:stroke color="#000000"/>
              <v:imagedata o:title=""/>
              <o:lock v:ext="edit"/>
            </v:line>
            <v:shape id="_x0000_s1803" o:spid="_x0000_s1803" o:spt="202" type="#_x0000_t202" style="position:absolute;left:8595;top:1275;height:175;width:677;" filled="f" stroked="f" coordsize="21600,21600">
              <v:path/>
              <v:fill on="f" focussize="0,0"/>
              <v:stroke on="f" joinstyle="miter"/>
              <v:imagedata o:title=""/>
              <o:lock v:ext="edit"/>
              <v:textbox inset="0mm,0mm,0mm,0mm">
                <w:txbxContent>
                  <w:p>
                    <w:pPr>
                      <w:spacing w:before="5"/>
                      <w:ind w:left="0" w:right="0" w:firstLine="0"/>
                      <w:jc w:val="left"/>
                      <w:rPr>
                        <w:rFonts w:ascii="Times New Roman" w:hAnsi="Times New Roman"/>
                        <w:sz w:val="13"/>
                      </w:rPr>
                    </w:pPr>
                    <w:r>
                      <w:rPr>
                        <w:rFonts w:ascii="Book Antiqua" w:hAnsi="Book Antiqua"/>
                        <w:i/>
                        <w:spacing w:val="-4"/>
                        <w:w w:val="135"/>
                        <w:sz w:val="13"/>
                      </w:rPr>
                      <w:t>v</w:t>
                    </w:r>
                    <w:r>
                      <w:rPr>
                        <w:rFonts w:ascii="Times New Roman" w:hAnsi="Times New Roman"/>
                        <w:spacing w:val="-4"/>
                        <w:w w:val="135"/>
                        <w:sz w:val="13"/>
                      </w:rPr>
                      <w:t>/(m</w:t>
                    </w:r>
                    <w:r>
                      <w:rPr>
                        <w:rFonts w:ascii="Times New Roman" w:hAnsi="Times New Roman"/>
                        <w:spacing w:val="-14"/>
                        <w:w w:val="135"/>
                        <w:sz w:val="13"/>
                      </w:rPr>
                      <w:t xml:space="preserve"> </w:t>
                    </w:r>
                    <w:r>
                      <w:rPr>
                        <w:rFonts w:ascii="Symbol" w:hAnsi="Symbol"/>
                        <w:w w:val="135"/>
                        <w:sz w:val="13"/>
                      </w:rPr>
                      <w:t></w:t>
                    </w:r>
                    <w:r>
                      <w:rPr>
                        <w:rFonts w:ascii="Times New Roman" w:hAnsi="Times New Roman"/>
                        <w:spacing w:val="-22"/>
                        <w:w w:val="135"/>
                        <w:sz w:val="13"/>
                      </w:rPr>
                      <w:t xml:space="preserve"> </w:t>
                    </w:r>
                    <w:r>
                      <w:rPr>
                        <w:rFonts w:ascii="Times New Roman" w:hAnsi="Times New Roman"/>
                        <w:w w:val="135"/>
                        <w:sz w:val="13"/>
                      </w:rPr>
                      <w:t>s</w:t>
                    </w:r>
                    <w:r>
                      <w:rPr>
                        <w:rFonts w:ascii="Times New Roman" w:hAnsi="Times New Roman"/>
                        <w:w w:val="135"/>
                        <w:sz w:val="13"/>
                        <w:vertAlign w:val="superscript"/>
                      </w:rPr>
                      <w:t>-2</w:t>
                    </w:r>
                    <w:r>
                      <w:rPr>
                        <w:rFonts w:ascii="Times New Roman" w:hAnsi="Times New Roman"/>
                        <w:spacing w:val="-16"/>
                        <w:w w:val="135"/>
                        <w:sz w:val="13"/>
                        <w:vertAlign w:val="baseline"/>
                      </w:rPr>
                      <w:t xml:space="preserve"> </w:t>
                    </w:r>
                    <w:r>
                      <w:rPr>
                        <w:rFonts w:ascii="Times New Roman" w:hAnsi="Times New Roman"/>
                        <w:w w:val="135"/>
                        <w:sz w:val="13"/>
                        <w:vertAlign w:val="baseline"/>
                      </w:rPr>
                      <w:t>)</w:t>
                    </w:r>
                  </w:p>
                </w:txbxContent>
              </v:textbox>
            </v:shape>
            <v:shape id="_x0000_s1804" o:spid="_x0000_s1804" o:spt="202" type="#_x0000_t202" style="position:absolute;left:10325;top:2477;height:150;width:65;" filled="f" stroked="f" coordsize="21600,21600">
              <v:path/>
              <v:fill on="f" focussize="0,0"/>
              <v:stroke on="f" joinstyle="miter"/>
              <v:imagedata o:title=""/>
              <o:lock v:ext="edit"/>
              <v:textbox inset="0mm,0mm,0mm,0mm">
                <w:txbxContent>
                  <w:p>
                    <w:pPr>
                      <w:spacing w:before="0" w:line="149" w:lineRule="exact"/>
                      <w:ind w:left="0" w:right="0" w:firstLine="0"/>
                      <w:jc w:val="left"/>
                      <w:rPr>
                        <w:rFonts w:ascii="Times New Roman"/>
                        <w:i/>
                        <w:sz w:val="13"/>
                      </w:rPr>
                    </w:pPr>
                    <w:r>
                      <w:rPr>
                        <w:rFonts w:ascii="Times New Roman"/>
                        <w:i/>
                        <w:w w:val="122"/>
                        <w:sz w:val="13"/>
                      </w:rPr>
                      <w:t>t</w:t>
                    </w:r>
                  </w:p>
                </w:txbxContent>
              </v:textbox>
            </v:shape>
          </v:group>
        </w:pict>
      </w:r>
      <w:r>
        <w:rPr>
          <w:spacing w:val="-6"/>
        </w:rPr>
        <w:t xml:space="preserve">右端与墙壁的距离为 </w:t>
      </w:r>
      <w:r>
        <w:rPr>
          <w:rFonts w:ascii="Times New Roman" w:hAnsi="Times New Roman" w:eastAsia="Times New Roman"/>
          <w:spacing w:val="-7"/>
        </w:rPr>
        <w:t>4.5m</w:t>
      </w:r>
      <w:r>
        <w:rPr>
          <w:spacing w:val="-13"/>
        </w:rPr>
        <w:t>，如图</w:t>
      </w:r>
      <w:r>
        <w:rPr>
          <w:spacing w:val="-11"/>
        </w:rPr>
        <w:t>（</w:t>
      </w:r>
      <w:r>
        <w:rPr>
          <w:rFonts w:ascii="Times New Roman" w:hAnsi="Times New Roman" w:eastAsia="Times New Roman"/>
          <w:spacing w:val="-11"/>
        </w:rPr>
        <w:t>a</w:t>
      </w:r>
      <w:r>
        <w:rPr>
          <w:spacing w:val="-11"/>
        </w:rPr>
        <w:t>）所示。</w:t>
      </w:r>
      <w:r>
        <w:rPr>
          <w:rFonts w:ascii="Times New Roman" w:hAnsi="Times New Roman" w:eastAsia="Times New Roman"/>
          <w:i/>
        </w:rPr>
        <w:t>t</w:t>
      </w:r>
      <w:r>
        <w:rPr>
          <w:rFonts w:ascii="Times New Roman" w:hAnsi="Times New Roman" w:eastAsia="Times New Roman"/>
        </w:rPr>
        <w:t xml:space="preserve">=0 </w:t>
      </w:r>
      <w:r>
        <w:rPr>
          <w:spacing w:val="-7"/>
        </w:rPr>
        <w:t xml:space="preserve">时刻开始，小物块与木板一起以共同速度向右运动， </w:t>
      </w:r>
      <w:r>
        <w:rPr>
          <w:spacing w:val="-7"/>
          <w:w w:val="100"/>
        </w:rPr>
        <w:t>直至</w:t>
      </w:r>
      <w:r>
        <w:rPr>
          <w:spacing w:val="-7"/>
        </w:rPr>
        <w:t xml:space="preserve"> </w:t>
      </w:r>
      <w:r>
        <w:rPr>
          <w:rFonts w:ascii="Times New Roman" w:hAnsi="Times New Roman" w:eastAsia="Times New Roman"/>
          <w:i/>
          <w:spacing w:val="-2"/>
          <w:w w:val="100"/>
        </w:rPr>
        <w:t>t</w:t>
      </w:r>
      <w:r>
        <w:rPr>
          <w:rFonts w:ascii="Times New Roman" w:hAnsi="Times New Roman" w:eastAsia="Times New Roman"/>
          <w:spacing w:val="-2"/>
          <w:w w:val="100"/>
        </w:rPr>
        <w:t>=</w:t>
      </w:r>
      <w:r>
        <w:rPr>
          <w:rFonts w:ascii="Times New Roman" w:hAnsi="Times New Roman" w:eastAsia="Times New Roman"/>
          <w:w w:val="100"/>
        </w:rPr>
        <w:t>1s</w:t>
      </w:r>
      <w:r>
        <w:rPr>
          <w:rFonts w:ascii="Times New Roman" w:hAnsi="Times New Roman" w:eastAsia="Times New Roman"/>
          <w:spacing w:val="-3"/>
        </w:rPr>
        <w:t xml:space="preserve">  </w:t>
      </w:r>
      <w:r>
        <w:rPr>
          <w:spacing w:val="-3"/>
          <w:w w:val="100"/>
        </w:rPr>
        <w:t>时木板与墙壁碰撞</w:t>
      </w:r>
      <w:r>
        <w:rPr>
          <w:w w:val="100"/>
        </w:rPr>
        <w:t>（</w:t>
      </w:r>
      <w:r>
        <w:rPr>
          <w:spacing w:val="-3"/>
          <w:w w:val="100"/>
        </w:rPr>
        <w:t>碰撞时间极短</w:t>
      </w:r>
      <w:r>
        <w:rPr>
          <w:spacing w:val="-108"/>
          <w:w w:val="100"/>
        </w:rPr>
        <w:t>）</w:t>
      </w:r>
      <w:r>
        <w:rPr>
          <w:spacing w:val="-3"/>
          <w:w w:val="100"/>
        </w:rPr>
        <w:t>，碰撞前后木板速度大小不变，方向相反，运动过程</w:t>
      </w:r>
      <w:r>
        <w:rPr>
          <w:spacing w:val="-8"/>
        </w:rPr>
        <w:t xml:space="preserve">中小物块始终未离开木板。已知碰撞后 </w:t>
      </w:r>
      <w:r>
        <w:rPr>
          <w:rFonts w:ascii="Times New Roman" w:hAnsi="Times New Roman" w:eastAsia="Times New Roman"/>
        </w:rPr>
        <w:t xml:space="preserve">1s </w:t>
      </w:r>
      <w:r>
        <w:rPr>
          <w:spacing w:val="-9"/>
        </w:rPr>
        <w:t xml:space="preserve">时间内小物块的 </w:t>
      </w:r>
      <w:r>
        <w:rPr>
          <w:rFonts w:ascii="Book Antiqua" w:hAnsi="Book Antiqua" w:eastAsia="Book Antiqua"/>
          <w:i/>
        </w:rPr>
        <w:t>v</w:t>
      </w:r>
      <w:r>
        <w:rPr>
          <w:rFonts w:ascii="Times New Roman" w:hAnsi="Times New Roman" w:eastAsia="Times New Roman"/>
        </w:rPr>
        <w:t>‒</w:t>
      </w:r>
      <w:r>
        <w:rPr>
          <w:rFonts w:ascii="Times New Roman" w:hAnsi="Times New Roman" w:eastAsia="Times New Roman"/>
          <w:i/>
        </w:rPr>
        <w:t xml:space="preserve">t </w:t>
      </w:r>
      <w:r>
        <w:rPr>
          <w:spacing w:val="-9"/>
        </w:rPr>
        <w:t>图线如图</w:t>
      </w:r>
      <w:r>
        <w:rPr>
          <w:spacing w:val="-10"/>
        </w:rPr>
        <w:t>（</w:t>
      </w:r>
      <w:r>
        <w:rPr>
          <w:rFonts w:ascii="Times New Roman" w:hAnsi="Times New Roman" w:eastAsia="Times New Roman"/>
          <w:spacing w:val="-10"/>
        </w:rPr>
        <w:t>b</w:t>
      </w:r>
      <w:r>
        <w:rPr>
          <w:spacing w:val="-10"/>
        </w:rPr>
        <w:t>）</w:t>
      </w:r>
      <w:r>
        <w:rPr>
          <w:spacing w:val="-7"/>
        </w:rPr>
        <w:t>所示。木板的质量是小</w:t>
      </w:r>
      <w:r>
        <w:rPr>
          <w:spacing w:val="3"/>
        </w:rPr>
        <w:t xml:space="preserve">物块质量的 </w:t>
      </w:r>
      <w:r>
        <w:rPr>
          <w:rFonts w:ascii="Times New Roman" w:hAnsi="Times New Roman" w:eastAsia="Times New Roman"/>
        </w:rPr>
        <w:t xml:space="preserve">15 </w:t>
      </w:r>
      <w:r>
        <w:rPr>
          <w:spacing w:val="3"/>
        </w:rPr>
        <w:t xml:space="preserve">倍，重力加速度大小 </w:t>
      </w:r>
      <w:r>
        <w:rPr>
          <w:rFonts w:ascii="Times New Roman" w:hAnsi="Times New Roman" w:eastAsia="Times New Roman"/>
          <w:i/>
        </w:rPr>
        <w:t xml:space="preserve">g </w:t>
      </w:r>
      <w:r>
        <w:t>取</w:t>
      </w:r>
    </w:p>
    <w:p>
      <w:pPr>
        <w:spacing w:after="0" w:line="321" w:lineRule="auto"/>
        <w:sectPr>
          <w:pgSz w:w="11910" w:h="16840"/>
          <w:pgMar w:top="1440" w:right="1160" w:bottom="1100" w:left="1200" w:header="0" w:footer="908" w:gutter="0"/>
        </w:sectPr>
      </w:pPr>
    </w:p>
    <w:p>
      <w:pPr>
        <w:pStyle w:val="6"/>
        <w:spacing w:line="267" w:lineRule="exact"/>
        <w:ind w:left="218"/>
      </w:pPr>
      <w:r>
        <w:rPr>
          <w:rFonts w:ascii="Times New Roman" w:eastAsia="Times New Roman"/>
        </w:rPr>
        <w:t>10m/s</w:t>
      </w:r>
      <w:r>
        <w:rPr>
          <w:rFonts w:ascii="Times New Roman" w:eastAsia="Times New Roman"/>
          <w:position w:val="7"/>
          <w:sz w:val="14"/>
        </w:rPr>
        <w:t>2</w:t>
      </w:r>
      <w:r>
        <w:t>。求</w:t>
      </w:r>
    </w:p>
    <w:p>
      <w:pPr>
        <w:pStyle w:val="10"/>
        <w:numPr>
          <w:ilvl w:val="0"/>
          <w:numId w:val="45"/>
        </w:numPr>
        <w:tabs>
          <w:tab w:val="left" w:pos="1168"/>
        </w:tabs>
        <w:spacing w:before="90" w:after="0" w:line="321" w:lineRule="auto"/>
        <w:ind w:left="218" w:right="38" w:firstLine="420"/>
        <w:jc w:val="left"/>
        <w:rPr>
          <w:sz w:val="21"/>
        </w:rPr>
      </w:pPr>
      <w:r>
        <w:pict>
          <v:group id="_x0000_s1805" o:spid="_x0000_s1805" o:spt="203" style="position:absolute;left:0pt;margin-left:279.35pt;margin-top:13.95pt;height:35.2pt;width:102.15pt;mso-position-horizontal-relative:page;z-index:251915264;mso-width-relative:page;mso-height-relative:page;" coordorigin="5588,279" coordsize="2043,704">
            <o:lock v:ext="edit"/>
            <v:shape id="_x0000_s1806" o:spid="_x0000_s1806" style="position:absolute;left:5588;top:296;height:616;width:1986;" filled="f" stroked="t" coordorigin="5588,296" coordsize="1986,616" path="m5588,912l7574,912m7574,912l7574,296e">
              <v:path arrowok="t"/>
              <v:fill on="f" focussize="0,0"/>
              <v:stroke color="#000000"/>
              <v:imagedata o:title=""/>
              <o:lock v:ext="edit"/>
            </v:shape>
            <v:shape id="_x0000_s1807" o:spid="_x0000_s1807" o:spt="75" type="#_x0000_t75" style="position:absolute;left:5598;top:279;height:704;width:2033;" filled="f" stroked="f" coordsize="21600,21600">
              <v:path/>
              <v:fill on="f" focussize="0,0"/>
              <v:stroke on="f"/>
              <v:imagedata r:id="rId130" o:title=""/>
              <o:lock v:ext="edit" aspectratio="t"/>
            </v:shape>
            <v:line id="_x0000_s1808" o:spid="_x0000_s1808" o:spt="20" style="position:absolute;left:5712;top:868;height:0;width:1241;" stroked="t" coordsize="21600,21600">
              <v:path arrowok="t"/>
              <v:fill focussize="0,0"/>
              <v:stroke weight="4.4pt" color="#FFFFFF"/>
              <v:imagedata o:title=""/>
              <o:lock v:ext="edit"/>
            </v:line>
            <v:rect id="_x0000_s1809" o:spid="_x0000_s1809" o:spt="1" style="position:absolute;left:5712;top:824;height:88;width:1241;" filled="f" stroked="t" coordsize="21600,21600">
              <v:path/>
              <v:fill on="f" focussize="0,0"/>
              <v:stroke color="#000000"/>
              <v:imagedata o:title=""/>
              <o:lock v:ext="edit"/>
            </v:rect>
            <v:rect id="_x0000_s1810" o:spid="_x0000_s1810" o:spt="1" style="position:absolute;left:5712;top:736;height:88;width:124;" fillcolor="#FFFFFF" filled="t" stroked="f" coordsize="21600,21600">
              <v:path/>
              <v:fill on="t" focussize="0,0"/>
              <v:stroke on="f"/>
              <v:imagedata o:title=""/>
              <o:lock v:ext="edit"/>
            </v:rect>
            <v:rect id="_x0000_s1811" o:spid="_x0000_s1811" o:spt="1" style="position:absolute;left:5712;top:736;height:88;width:124;" filled="f" stroked="t" coordsize="21600,21600">
              <v:path/>
              <v:fill on="f" focussize="0,0"/>
              <v:stroke color="#000000"/>
              <v:imagedata o:title=""/>
              <o:lock v:ext="edit"/>
            </v:rect>
          </v:group>
        </w:pict>
      </w:r>
      <w:r>
        <w:rPr>
          <w:spacing w:val="-4"/>
          <w:position w:val="2"/>
          <w:sz w:val="21"/>
        </w:rPr>
        <w:t xml:space="preserve">木板与地面间的动摩擦因数 </w:t>
      </w:r>
      <w:r>
        <w:rPr>
          <w:rFonts w:ascii="Times New Roman" w:hAnsi="Times New Roman" w:eastAsia="Times New Roman"/>
          <w:i/>
          <w:position w:val="2"/>
          <w:sz w:val="21"/>
        </w:rPr>
        <w:t>μ</w:t>
      </w:r>
      <w:r>
        <w:rPr>
          <w:rFonts w:ascii="Times New Roman" w:hAnsi="Times New Roman" w:eastAsia="Times New Roman"/>
          <w:sz w:val="14"/>
        </w:rPr>
        <w:t>1</w:t>
      </w:r>
      <w:r>
        <w:rPr>
          <w:rFonts w:ascii="Times New Roman" w:hAnsi="Times New Roman" w:eastAsia="Times New Roman"/>
          <w:spacing w:val="18"/>
          <w:sz w:val="14"/>
        </w:rPr>
        <w:t xml:space="preserve"> </w:t>
      </w:r>
      <w:r>
        <w:rPr>
          <w:spacing w:val="-11"/>
          <w:position w:val="2"/>
          <w:sz w:val="21"/>
        </w:rPr>
        <w:t>及</w:t>
      </w:r>
      <w:r>
        <w:rPr>
          <w:spacing w:val="-7"/>
          <w:position w:val="2"/>
          <w:sz w:val="21"/>
        </w:rPr>
        <w:t xml:space="preserve">小物块与木板间的动摩擦因数 </w:t>
      </w:r>
      <w:r>
        <w:rPr>
          <w:rFonts w:ascii="Times New Roman" w:hAnsi="Times New Roman" w:eastAsia="Times New Roman"/>
          <w:i/>
          <w:position w:val="2"/>
          <w:sz w:val="21"/>
        </w:rPr>
        <w:t>μ</w:t>
      </w:r>
      <w:r>
        <w:rPr>
          <w:rFonts w:ascii="Times New Roman" w:hAnsi="Times New Roman" w:eastAsia="Times New Roman"/>
          <w:sz w:val="14"/>
        </w:rPr>
        <w:t>2</w:t>
      </w:r>
      <w:r>
        <w:rPr>
          <w:position w:val="2"/>
          <w:sz w:val="21"/>
        </w:rPr>
        <w:t>；</w:t>
      </w:r>
    </w:p>
    <w:p>
      <w:pPr>
        <w:pStyle w:val="10"/>
        <w:numPr>
          <w:ilvl w:val="0"/>
          <w:numId w:val="45"/>
        </w:numPr>
        <w:tabs>
          <w:tab w:val="left" w:pos="1168"/>
        </w:tabs>
        <w:spacing w:before="0" w:after="0" w:line="269" w:lineRule="exact"/>
        <w:ind w:left="1167" w:right="0" w:hanging="530"/>
        <w:jc w:val="left"/>
        <w:rPr>
          <w:sz w:val="21"/>
        </w:rPr>
      </w:pPr>
      <w:r>
        <w:rPr>
          <w:spacing w:val="-3"/>
          <w:sz w:val="21"/>
        </w:rPr>
        <w:t>木板的最小长度；</w:t>
      </w:r>
    </w:p>
    <w:p>
      <w:pPr>
        <w:pStyle w:val="6"/>
        <w:spacing w:before="8"/>
        <w:ind w:left="0"/>
        <w:rPr>
          <w:sz w:val="10"/>
        </w:rPr>
      </w:pPr>
      <w:r>
        <w:br w:type="column"/>
      </w:r>
    </w:p>
    <w:p>
      <w:pPr>
        <w:spacing w:before="0"/>
        <w:ind w:left="218" w:right="0" w:firstLine="0"/>
        <w:jc w:val="left"/>
        <w:rPr>
          <w:rFonts w:ascii="Times New Roman"/>
          <w:sz w:val="13"/>
        </w:rPr>
      </w:pPr>
      <w:r>
        <w:rPr>
          <w:rFonts w:ascii="Times New Roman"/>
          <w:w w:val="128"/>
          <w:sz w:val="13"/>
        </w:rPr>
        <w:t>4</w:t>
      </w:r>
    </w:p>
    <w:p>
      <w:pPr>
        <w:pStyle w:val="6"/>
        <w:ind w:left="0"/>
        <w:rPr>
          <w:rFonts w:ascii="Times New Roman"/>
          <w:sz w:val="14"/>
        </w:rPr>
      </w:pPr>
    </w:p>
    <w:p>
      <w:pPr>
        <w:pStyle w:val="6"/>
        <w:spacing w:before="3"/>
        <w:ind w:left="0"/>
        <w:rPr>
          <w:rFonts w:ascii="Times New Roman"/>
          <w:sz w:val="15"/>
        </w:rPr>
      </w:pPr>
    </w:p>
    <w:p>
      <w:pPr>
        <w:spacing w:before="0"/>
        <w:ind w:left="218" w:right="0" w:firstLine="0"/>
        <w:jc w:val="left"/>
        <w:rPr>
          <w:rFonts w:ascii="Times New Roman"/>
          <w:sz w:val="13"/>
        </w:rPr>
      </w:pPr>
      <w:r>
        <w:rPr>
          <w:rFonts w:ascii="Times New Roman"/>
          <w:w w:val="128"/>
          <w:sz w:val="13"/>
        </w:rPr>
        <w:t>2</w:t>
      </w:r>
    </w:p>
    <w:p>
      <w:pPr>
        <w:pStyle w:val="6"/>
        <w:ind w:left="0"/>
        <w:rPr>
          <w:rFonts w:ascii="Times New Roman"/>
          <w:sz w:val="14"/>
        </w:rPr>
      </w:pPr>
    </w:p>
    <w:p>
      <w:pPr>
        <w:pStyle w:val="6"/>
        <w:ind w:left="0"/>
        <w:rPr>
          <w:rFonts w:ascii="Times New Roman"/>
          <w:sz w:val="14"/>
        </w:rPr>
      </w:pPr>
    </w:p>
    <w:p>
      <w:pPr>
        <w:tabs>
          <w:tab w:val="left" w:pos="948"/>
          <w:tab w:val="left" w:pos="1573"/>
        </w:tabs>
        <w:spacing w:before="124"/>
        <w:ind w:left="260" w:right="0" w:firstLine="0"/>
        <w:jc w:val="left"/>
        <w:rPr>
          <w:rFonts w:ascii="Times New Roman"/>
          <w:sz w:val="13"/>
        </w:rPr>
      </w:pPr>
      <w:r>
        <w:rPr>
          <w:rFonts w:ascii="Times New Roman"/>
          <w:w w:val="125"/>
          <w:sz w:val="13"/>
        </w:rPr>
        <w:t>0</w:t>
      </w:r>
      <w:r>
        <w:rPr>
          <w:rFonts w:ascii="Times New Roman"/>
          <w:w w:val="125"/>
          <w:sz w:val="13"/>
        </w:rPr>
        <w:tab/>
      </w:r>
      <w:r>
        <w:rPr>
          <w:rFonts w:ascii="Times New Roman"/>
          <w:w w:val="125"/>
          <w:sz w:val="13"/>
        </w:rPr>
        <w:t>1</w:t>
      </w:r>
      <w:r>
        <w:rPr>
          <w:rFonts w:ascii="Times New Roman"/>
          <w:w w:val="125"/>
          <w:sz w:val="13"/>
        </w:rPr>
        <w:tab/>
      </w:r>
      <w:r>
        <w:rPr>
          <w:rFonts w:ascii="Times New Roman"/>
          <w:w w:val="125"/>
          <w:sz w:val="13"/>
        </w:rPr>
        <w:t>2</w:t>
      </w:r>
    </w:p>
    <w:p>
      <w:pPr>
        <w:spacing w:after="0"/>
        <w:jc w:val="left"/>
        <w:rPr>
          <w:rFonts w:ascii="Times New Roman"/>
          <w:sz w:val="13"/>
        </w:rPr>
        <w:sectPr>
          <w:type w:val="continuous"/>
          <w:pgSz w:w="11910" w:h="16840"/>
          <w:pgMar w:top="1400" w:right="1160" w:bottom="1100" w:left="1200" w:header="720" w:footer="720" w:gutter="0"/>
          <w:cols w:equalWidth="0" w:num="2">
            <w:col w:w="4244" w:space="2620"/>
            <w:col w:w="2686"/>
          </w:cols>
        </w:sectPr>
      </w:pPr>
    </w:p>
    <w:p>
      <w:pPr>
        <w:pStyle w:val="10"/>
        <w:numPr>
          <w:ilvl w:val="0"/>
          <w:numId w:val="45"/>
        </w:numPr>
        <w:tabs>
          <w:tab w:val="left" w:pos="1168"/>
        </w:tabs>
        <w:spacing w:before="71" w:after="0" w:line="240" w:lineRule="auto"/>
        <w:ind w:left="1167" w:right="0" w:hanging="530"/>
        <w:jc w:val="left"/>
        <w:rPr>
          <w:sz w:val="21"/>
        </w:rPr>
      </w:pPr>
      <w:r>
        <w:rPr>
          <w:spacing w:val="-3"/>
          <w:sz w:val="21"/>
        </w:rPr>
        <w:t>木板右端离墙壁的最终距离。</w:t>
      </w:r>
    </w:p>
    <w:p>
      <w:pPr>
        <w:spacing w:before="71"/>
        <w:ind w:left="638" w:right="0" w:firstLine="0"/>
        <w:jc w:val="left"/>
        <w:rPr>
          <w:sz w:val="13"/>
        </w:rPr>
      </w:pPr>
      <w:r>
        <w:br w:type="column"/>
      </w:r>
      <w:r>
        <w:rPr>
          <w:w w:val="135"/>
          <w:sz w:val="13"/>
        </w:rPr>
        <w:t>图（</w:t>
      </w:r>
      <w:r>
        <w:rPr>
          <w:rFonts w:ascii="Times New Roman" w:eastAsia="Times New Roman"/>
          <w:w w:val="135"/>
          <w:sz w:val="13"/>
        </w:rPr>
        <w:t>a</w:t>
      </w:r>
      <w:r>
        <w:rPr>
          <w:w w:val="135"/>
          <w:sz w:val="13"/>
        </w:rPr>
        <w:t>）</w:t>
      </w:r>
    </w:p>
    <w:p>
      <w:pPr>
        <w:spacing w:before="71"/>
        <w:ind w:left="638" w:right="0" w:firstLine="0"/>
        <w:jc w:val="left"/>
        <w:rPr>
          <w:sz w:val="13"/>
        </w:rPr>
      </w:pPr>
      <w:r>
        <w:br w:type="column"/>
      </w:r>
      <w:r>
        <w:rPr>
          <w:w w:val="135"/>
          <w:sz w:val="13"/>
        </w:rPr>
        <w:t>图（</w:t>
      </w:r>
      <w:r>
        <w:rPr>
          <w:rFonts w:ascii="Times New Roman" w:eastAsia="Times New Roman"/>
          <w:w w:val="135"/>
          <w:sz w:val="13"/>
        </w:rPr>
        <w:t>b</w:t>
      </w:r>
      <w:r>
        <w:rPr>
          <w:w w:val="135"/>
          <w:sz w:val="13"/>
        </w:rPr>
        <w:t>）</w:t>
      </w:r>
    </w:p>
    <w:p>
      <w:pPr>
        <w:spacing w:after="0"/>
        <w:jc w:val="left"/>
        <w:rPr>
          <w:sz w:val="13"/>
        </w:rPr>
        <w:sectPr>
          <w:type w:val="continuous"/>
          <w:pgSz w:w="11910" w:h="16840"/>
          <w:pgMar w:top="1400" w:right="1160" w:bottom="1100" w:left="1200" w:header="720" w:footer="720" w:gutter="0"/>
          <w:cols w:equalWidth="0" w:num="3">
            <w:col w:w="3937" w:space="445"/>
            <w:col w:w="1271" w:space="1553"/>
            <w:col w:w="2344"/>
          </w:cols>
        </w:sectPr>
      </w:pPr>
    </w:p>
    <w:p>
      <w:pPr>
        <w:pStyle w:val="6"/>
        <w:spacing w:before="1"/>
        <w:ind w:left="0"/>
        <w:rPr>
          <w:sz w:val="29"/>
        </w:rPr>
      </w:pPr>
    </w:p>
    <w:p>
      <w:pPr>
        <w:pStyle w:val="6"/>
        <w:spacing w:before="78"/>
        <w:rPr>
          <w:rFonts w:ascii="Times New Roman" w:hAnsi="Times New Roman" w:eastAsia="Times New Roman"/>
        </w:rPr>
      </w:pPr>
      <w:r>
        <w:rPr>
          <w:position w:val="2"/>
        </w:rPr>
        <w:t>【答案】（</w:t>
      </w:r>
      <w:r>
        <w:rPr>
          <w:rFonts w:ascii="Times New Roman" w:hAnsi="Times New Roman" w:eastAsia="Times New Roman"/>
          <w:position w:val="2"/>
        </w:rPr>
        <w:t>1</w:t>
      </w:r>
      <w:r>
        <w:rPr>
          <w:position w:val="2"/>
        </w:rPr>
        <w:t>）</w:t>
      </w:r>
      <w:r>
        <w:rPr>
          <w:rFonts w:ascii="Times New Roman" w:hAnsi="Times New Roman" w:eastAsia="Times New Roman"/>
          <w:i/>
          <w:position w:val="2"/>
        </w:rPr>
        <w:t>μ</w:t>
      </w:r>
      <w:r>
        <w:rPr>
          <w:rFonts w:ascii="Times New Roman" w:hAnsi="Times New Roman" w:eastAsia="Times New Roman"/>
          <w:sz w:val="14"/>
        </w:rPr>
        <w:t>1</w:t>
      </w:r>
      <w:r>
        <w:rPr>
          <w:rFonts w:ascii="Times New Roman" w:hAnsi="Times New Roman" w:eastAsia="Times New Roman"/>
          <w:position w:val="2"/>
        </w:rPr>
        <w:t>=0.1</w:t>
      </w:r>
      <w:r>
        <w:rPr>
          <w:position w:val="2"/>
        </w:rPr>
        <w:t>，</w:t>
      </w:r>
      <w:r>
        <w:rPr>
          <w:rFonts w:ascii="Times New Roman" w:hAnsi="Times New Roman" w:eastAsia="Times New Roman"/>
          <w:i/>
          <w:position w:val="2"/>
        </w:rPr>
        <w:t>μ</w:t>
      </w:r>
      <w:r>
        <w:rPr>
          <w:rFonts w:ascii="Times New Roman" w:hAnsi="Times New Roman" w:eastAsia="Times New Roman"/>
          <w:sz w:val="14"/>
        </w:rPr>
        <w:t>2</w:t>
      </w:r>
      <w:r>
        <w:rPr>
          <w:rFonts w:ascii="Times New Roman" w:hAnsi="Times New Roman" w:eastAsia="Times New Roman"/>
          <w:position w:val="2"/>
        </w:rPr>
        <w:t>=0.4</w:t>
      </w:r>
      <w:r>
        <w:rPr>
          <w:position w:val="2"/>
        </w:rPr>
        <w:t>；（</w:t>
      </w:r>
      <w:r>
        <w:rPr>
          <w:rFonts w:ascii="Times New Roman" w:hAnsi="Times New Roman" w:eastAsia="Times New Roman"/>
          <w:position w:val="2"/>
        </w:rPr>
        <w:t>2</w:t>
      </w:r>
      <w:r>
        <w:rPr>
          <w:position w:val="2"/>
        </w:rPr>
        <w:t>）</w:t>
      </w:r>
      <w:r>
        <w:rPr>
          <w:rFonts w:ascii="Times New Roman" w:hAnsi="Times New Roman" w:eastAsia="Times New Roman"/>
          <w:position w:val="2"/>
        </w:rPr>
        <w:t>6.0m</w:t>
      </w:r>
      <w:r>
        <w:rPr>
          <w:position w:val="2"/>
        </w:rPr>
        <w:t>；（</w:t>
      </w:r>
      <w:r>
        <w:rPr>
          <w:rFonts w:ascii="Times New Roman" w:hAnsi="Times New Roman" w:eastAsia="Times New Roman"/>
          <w:position w:val="2"/>
        </w:rPr>
        <w:t>3</w:t>
      </w:r>
      <w:r>
        <w:rPr>
          <w:position w:val="2"/>
        </w:rPr>
        <w:t>）</w:t>
      </w:r>
      <w:r>
        <w:rPr>
          <w:rFonts w:ascii="Times New Roman" w:hAnsi="Times New Roman" w:eastAsia="Times New Roman"/>
          <w:position w:val="2"/>
        </w:rPr>
        <w:t>6.5m</w:t>
      </w:r>
    </w:p>
    <w:p>
      <w:pPr>
        <w:pStyle w:val="6"/>
        <w:spacing w:before="4"/>
        <w:ind w:left="0"/>
        <w:rPr>
          <w:rFonts w:ascii="Times New Roman"/>
          <w:sz w:val="31"/>
        </w:rPr>
      </w:pPr>
    </w:p>
    <w:p>
      <w:pPr>
        <w:pStyle w:val="6"/>
        <w:spacing w:line="360" w:lineRule="atLeast"/>
        <w:ind w:left="218" w:right="143" w:firstLine="420"/>
      </w:pPr>
      <w:r>
        <w:pict>
          <v:line id="_x0000_s1812" o:spid="_x0000_s1812" o:spt="20" style="position:absolute;left:0pt;margin-left:375.2pt;margin-top:31.8pt;height:0pt;width:5.85pt;mso-position-horizontal-relative:page;z-index:-254680064;mso-width-relative:page;mso-height-relative:page;" stroked="t" coordsize="21600,21600">
            <v:path arrowok="t"/>
            <v:fill focussize="0,0"/>
            <v:stroke weight="0.520236220472441pt" color="#000000"/>
            <v:imagedata o:title=""/>
            <o:lock v:ext="edit"/>
          </v:line>
        </w:pict>
      </w:r>
      <w:r>
        <w:rPr>
          <w:rFonts w:ascii="Times New Roman" w:hAnsi="Times New Roman" w:eastAsia="Times New Roman"/>
          <w:color w:val="FF0000"/>
        </w:rPr>
        <w:t>2016-25.</w:t>
      </w:r>
      <w:r>
        <w:rPr>
          <w:spacing w:val="-6"/>
        </w:rPr>
        <w:t xml:space="preserve">如图，一轻弹簧原长为 </w:t>
      </w:r>
      <w:r>
        <w:rPr>
          <w:rFonts w:ascii="Times New Roman" w:hAnsi="Times New Roman" w:eastAsia="Times New Roman"/>
        </w:rPr>
        <w:t>2</w:t>
      </w:r>
      <w:r>
        <w:rPr>
          <w:rFonts w:ascii="Times New Roman" w:hAnsi="Times New Roman" w:eastAsia="Times New Roman"/>
          <w:i/>
        </w:rPr>
        <w:t>R</w:t>
      </w:r>
      <w:r>
        <w:rPr>
          <w:spacing w:val="-6"/>
        </w:rPr>
        <w:t xml:space="preserve">，其一端固定在倾角为 </w:t>
      </w:r>
      <w:r>
        <w:rPr>
          <w:rFonts w:ascii="Times New Roman" w:hAnsi="Times New Roman" w:eastAsia="Times New Roman"/>
          <w:spacing w:val="-3"/>
        </w:rPr>
        <w:t>37°</w:t>
      </w:r>
      <w:r>
        <w:rPr>
          <w:spacing w:val="-7"/>
        </w:rPr>
        <w:t xml:space="preserve">的固定直轨道 </w:t>
      </w:r>
      <w:r>
        <w:rPr>
          <w:rFonts w:ascii="Times New Roman" w:hAnsi="Times New Roman" w:eastAsia="Times New Roman"/>
        </w:rPr>
        <w:t xml:space="preserve">AC </w:t>
      </w:r>
      <w:r>
        <w:rPr>
          <w:spacing w:val="-10"/>
        </w:rPr>
        <w:t xml:space="preserve">的底端 </w:t>
      </w:r>
      <w:r>
        <w:rPr>
          <w:rFonts w:ascii="Times New Roman" w:hAnsi="Times New Roman" w:eastAsia="Times New Roman"/>
        </w:rPr>
        <w:t xml:space="preserve">A </w:t>
      </w:r>
      <w:r>
        <w:t xml:space="preserve">处， </w:t>
      </w:r>
      <w:r>
        <w:rPr>
          <w:spacing w:val="-8"/>
        </w:rPr>
        <w:t xml:space="preserve">另一端位于直轨道上 </w:t>
      </w:r>
      <w:r>
        <w:rPr>
          <w:rFonts w:ascii="Times New Roman" w:hAnsi="Times New Roman" w:eastAsia="Times New Roman"/>
        </w:rPr>
        <w:t xml:space="preserve">B </w:t>
      </w:r>
      <w:r>
        <w:rPr>
          <w:spacing w:val="-14"/>
        </w:rPr>
        <w:t xml:space="preserve">处，弹簧处于自然状态，直轨道与一半径为 </w:t>
      </w:r>
      <w:r>
        <w:rPr>
          <w:rFonts w:ascii="Times New Roman" w:hAnsi="Times New Roman" w:eastAsia="Times New Roman"/>
          <w:position w:val="9"/>
          <w:sz w:val="20"/>
        </w:rPr>
        <w:t xml:space="preserve">5 </w:t>
      </w:r>
      <w:r>
        <w:rPr>
          <w:rFonts w:ascii="Times New Roman" w:hAnsi="Times New Roman" w:eastAsia="Times New Roman"/>
          <w:i/>
          <w:position w:val="-2"/>
          <w:sz w:val="20"/>
        </w:rPr>
        <w:t xml:space="preserve">R </w:t>
      </w:r>
      <w:r>
        <w:rPr>
          <w:spacing w:val="-7"/>
        </w:rPr>
        <w:t xml:space="preserve">的光滑圆弧轨道相切于 </w:t>
      </w:r>
      <w:r>
        <w:rPr>
          <w:rFonts w:ascii="Times New Roman" w:hAnsi="Times New Roman" w:eastAsia="Times New Roman"/>
        </w:rPr>
        <w:t xml:space="preserve">C </w:t>
      </w:r>
      <w:r>
        <w:t>点，</w:t>
      </w:r>
    </w:p>
    <w:p>
      <w:pPr>
        <w:spacing w:before="0" w:line="172" w:lineRule="exact"/>
        <w:ind w:left="6313" w:right="0" w:firstLine="0"/>
        <w:jc w:val="left"/>
        <w:rPr>
          <w:rFonts w:ascii="Times New Roman"/>
          <w:sz w:val="20"/>
        </w:rPr>
      </w:pPr>
      <w:r>
        <w:rPr>
          <w:rFonts w:ascii="Times New Roman"/>
          <w:w w:val="101"/>
          <w:sz w:val="20"/>
        </w:rPr>
        <w:t>6</w:t>
      </w:r>
    </w:p>
    <w:p>
      <w:pPr>
        <w:pStyle w:val="6"/>
        <w:spacing w:before="93"/>
        <w:ind w:left="218"/>
      </w:pPr>
      <w:r>
        <w:rPr>
          <w:rFonts w:ascii="Times New Roman" w:eastAsia="Times New Roman"/>
        </w:rPr>
        <w:t>AC=7</w:t>
      </w:r>
      <w:r>
        <w:rPr>
          <w:rFonts w:ascii="Times New Roman" w:eastAsia="Times New Roman"/>
          <w:i/>
        </w:rPr>
        <w:t>R</w:t>
      </w:r>
      <w:r>
        <w:t>，</w:t>
      </w:r>
      <w:r>
        <w:rPr>
          <w:rFonts w:ascii="Times New Roman" w:eastAsia="Times New Roman"/>
        </w:rPr>
        <w:t>A</w:t>
      </w:r>
      <w:r>
        <w:t>、</w:t>
      </w:r>
      <w:r>
        <w:rPr>
          <w:rFonts w:ascii="Times New Roman" w:eastAsia="Times New Roman"/>
        </w:rPr>
        <w:t>B</w:t>
      </w:r>
      <w:r>
        <w:t>、</w:t>
      </w:r>
      <w:r>
        <w:rPr>
          <w:rFonts w:ascii="Times New Roman" w:eastAsia="Times New Roman"/>
        </w:rPr>
        <w:t>C</w:t>
      </w:r>
      <w:r>
        <w:t>、</w:t>
      </w:r>
      <w:r>
        <w:rPr>
          <w:rFonts w:ascii="Times New Roman" w:eastAsia="Times New Roman"/>
        </w:rPr>
        <w:t xml:space="preserve">D </w:t>
      </w:r>
      <w:r>
        <w:t xml:space="preserve">均在同一竖直面内。质量为 </w:t>
      </w:r>
      <w:r>
        <w:rPr>
          <w:rFonts w:ascii="Times New Roman" w:eastAsia="Times New Roman"/>
          <w:i/>
        </w:rPr>
        <w:t xml:space="preserve">m </w:t>
      </w:r>
      <w:r>
        <w:t>的小物块</w:t>
      </w:r>
      <w:r>
        <w:rPr>
          <w:rFonts w:ascii="Times New Roman" w:eastAsia="Times New Roman"/>
        </w:rPr>
        <w:t xml:space="preserve">P </w:t>
      </w:r>
      <w:r>
        <w:t>自</w:t>
      </w:r>
      <w:r>
        <w:rPr>
          <w:rFonts w:ascii="Times New Roman" w:eastAsia="Times New Roman"/>
        </w:rPr>
        <w:t xml:space="preserve">C </w:t>
      </w:r>
      <w:r>
        <w:t>点由静止开始下滑，最低到达</w:t>
      </w:r>
    </w:p>
    <w:p>
      <w:pPr>
        <w:pStyle w:val="6"/>
        <w:spacing w:line="360" w:lineRule="atLeast"/>
        <w:ind w:left="218" w:right="2984"/>
      </w:pPr>
      <w:r>
        <w:pict>
          <v:line id="_x0000_s1813" o:spid="_x0000_s1813" o:spt="20" style="position:absolute;left:0pt;margin-left:240.1pt;margin-top:31.2pt;height:0pt;width:5.85pt;mso-position-horizontal-relative:page;z-index:-254679040;mso-width-relative:page;mso-height-relative:page;" stroked="t" coordsize="21600,21600">
            <v:path arrowok="t"/>
            <v:fill focussize="0,0"/>
            <v:stroke weight="0.500708661417323pt" color="#000000"/>
            <v:imagedata o:title=""/>
            <o:lock v:ext="edit"/>
          </v:line>
        </w:pict>
      </w:r>
      <w:r>
        <w:drawing>
          <wp:anchor distT="0" distB="0" distL="0" distR="0" simplePos="0" relativeHeight="251914240" behindDoc="0" locked="0" layoutInCell="1" allowOverlap="1">
            <wp:simplePos x="0" y="0"/>
            <wp:positionH relativeFrom="page">
              <wp:posOffset>5038725</wp:posOffset>
            </wp:positionH>
            <wp:positionV relativeFrom="paragraph">
              <wp:posOffset>173355</wp:posOffset>
            </wp:positionV>
            <wp:extent cx="1390015" cy="1306195"/>
            <wp:effectExtent l="0" t="0" r="0" b="0"/>
            <wp:wrapNone/>
            <wp:docPr id="139" name="image1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image123.jpeg"/>
                    <pic:cNvPicPr>
                      <a:picLocks noChangeAspect="1"/>
                    </pic:cNvPicPr>
                  </pic:nvPicPr>
                  <pic:blipFill>
                    <a:blip r:embed="rId131" cstate="print"/>
                    <a:stretch>
                      <a:fillRect/>
                    </a:stretch>
                  </pic:blipFill>
                  <pic:spPr>
                    <a:xfrm>
                      <a:off x="0" y="0"/>
                      <a:ext cx="1390138" cy="1306194"/>
                    </a:xfrm>
                    <a:prstGeom prst="rect">
                      <a:avLst/>
                    </a:prstGeom>
                  </pic:spPr>
                </pic:pic>
              </a:graphicData>
            </a:graphic>
          </wp:anchor>
        </w:drawing>
      </w:r>
      <w:r>
        <w:rPr>
          <w:rFonts w:ascii="Times New Roman" w:hAnsi="Times New Roman" w:eastAsia="Times New Roman"/>
          <w:w w:val="100"/>
        </w:rPr>
        <w:t>E</w:t>
      </w:r>
      <w:r>
        <w:rPr>
          <w:rFonts w:ascii="Times New Roman" w:hAnsi="Times New Roman" w:eastAsia="Times New Roman"/>
        </w:rPr>
        <w:t xml:space="preserve"> </w:t>
      </w:r>
      <w:r>
        <w:rPr>
          <w:spacing w:val="-13"/>
          <w:w w:val="100"/>
        </w:rPr>
        <w:t>点</w:t>
      </w:r>
      <w:r>
        <w:rPr>
          <w:spacing w:val="-3"/>
          <w:w w:val="100"/>
        </w:rPr>
        <w:t>（</w:t>
      </w:r>
      <w:r>
        <w:rPr>
          <w:spacing w:val="-2"/>
          <w:w w:val="100"/>
        </w:rPr>
        <w:t>未画出</w:t>
      </w:r>
      <w:r>
        <w:rPr>
          <w:spacing w:val="-108"/>
          <w:w w:val="100"/>
        </w:rPr>
        <w:t>）</w:t>
      </w:r>
      <w:r>
        <w:rPr>
          <w:spacing w:val="-5"/>
          <w:w w:val="100"/>
        </w:rPr>
        <w:t>，随后</w:t>
      </w:r>
      <w:r>
        <w:rPr>
          <w:spacing w:val="-55"/>
        </w:rPr>
        <w:t xml:space="preserve"> </w:t>
      </w:r>
      <w:r>
        <w:rPr>
          <w:rFonts w:ascii="Times New Roman" w:hAnsi="Times New Roman" w:eastAsia="Times New Roman"/>
          <w:w w:val="100"/>
        </w:rPr>
        <w:t>P</w:t>
      </w:r>
      <w:r>
        <w:rPr>
          <w:rFonts w:ascii="Times New Roman" w:hAnsi="Times New Roman" w:eastAsia="Times New Roman"/>
        </w:rPr>
        <w:t xml:space="preserve"> </w:t>
      </w:r>
      <w:r>
        <w:rPr>
          <w:spacing w:val="-1"/>
          <w:w w:val="100"/>
        </w:rPr>
        <w:t>沿轨道被弹回，最高点到达</w:t>
      </w:r>
      <w:r>
        <w:rPr>
          <w:rFonts w:ascii="Times New Roman" w:hAnsi="Times New Roman" w:eastAsia="Times New Roman"/>
          <w:w w:val="100"/>
        </w:rPr>
        <w:t>F</w:t>
      </w:r>
      <w:r>
        <w:rPr>
          <w:rFonts w:ascii="Times New Roman" w:hAnsi="Times New Roman" w:eastAsia="Times New Roman"/>
          <w:spacing w:val="-5"/>
        </w:rPr>
        <w:t xml:space="preserve"> </w:t>
      </w:r>
      <w:r>
        <w:rPr>
          <w:spacing w:val="-5"/>
          <w:w w:val="100"/>
        </w:rPr>
        <w:t>点，</w:t>
      </w:r>
      <w:r>
        <w:rPr>
          <w:rFonts w:ascii="Times New Roman" w:hAnsi="Times New Roman" w:eastAsia="Times New Roman"/>
          <w:w w:val="100"/>
        </w:rPr>
        <w:t>A</w:t>
      </w:r>
      <w:r>
        <w:rPr>
          <w:rFonts w:ascii="Times New Roman" w:hAnsi="Times New Roman" w:eastAsia="Times New Roman"/>
          <w:spacing w:val="-5"/>
          <w:w w:val="100"/>
        </w:rPr>
        <w:t>F</w:t>
      </w:r>
      <w:r>
        <w:rPr>
          <w:rFonts w:ascii="Times New Roman" w:hAnsi="Times New Roman" w:eastAsia="Times New Roman"/>
          <w:w w:val="100"/>
        </w:rPr>
        <w:t>=4</w:t>
      </w:r>
      <w:r>
        <w:rPr>
          <w:rFonts w:ascii="Times New Roman" w:hAnsi="Times New Roman" w:eastAsia="Times New Roman"/>
          <w:i/>
          <w:w w:val="100"/>
        </w:rPr>
        <w:t>R</w:t>
      </w:r>
      <w:r>
        <w:rPr>
          <w:spacing w:val="-12"/>
          <w:w w:val="100"/>
        </w:rPr>
        <w:t>，已</w:t>
      </w:r>
      <w:r>
        <w:rPr>
          <w:w w:val="100"/>
        </w:rPr>
        <w:t>知</w:t>
      </w:r>
      <w:r>
        <w:rPr>
          <w:spacing w:val="12"/>
        </w:rPr>
        <w:t xml:space="preserve"> </w:t>
      </w:r>
      <w:r>
        <w:rPr>
          <w:rFonts w:ascii="Times New Roman" w:hAnsi="Times New Roman" w:eastAsia="Times New Roman"/>
          <w:w w:val="100"/>
        </w:rPr>
        <w:t>P</w:t>
      </w:r>
      <w:r>
        <w:rPr>
          <w:rFonts w:ascii="Times New Roman" w:hAnsi="Times New Roman" w:eastAsia="Times New Roman"/>
          <w:spacing w:val="7"/>
        </w:rPr>
        <w:t xml:space="preserve">  </w:t>
      </w:r>
      <w:r>
        <w:rPr>
          <w:spacing w:val="8"/>
          <w:w w:val="100"/>
        </w:rPr>
        <w:t>与直轨道间的动摩擦因数</w:t>
      </w:r>
      <w:r>
        <w:rPr>
          <w:spacing w:val="-58"/>
        </w:rPr>
        <w:t xml:space="preserve"> </w:t>
      </w:r>
      <w:r>
        <w:rPr>
          <w:rFonts w:ascii="Symbol" w:hAnsi="Symbol" w:eastAsia="Symbol"/>
          <w:i/>
          <w:w w:val="94"/>
          <w:position w:val="-3"/>
        </w:rPr>
        <w:t></w:t>
      </w:r>
      <w:r>
        <w:rPr>
          <w:rFonts w:ascii="Times New Roman" w:hAnsi="Times New Roman" w:eastAsia="Times New Roman"/>
          <w:spacing w:val="5"/>
          <w:position w:val="-3"/>
        </w:rPr>
        <w:t xml:space="preserve"> </w:t>
      </w:r>
      <w:r>
        <w:rPr>
          <w:rFonts w:ascii="Symbol" w:hAnsi="Symbol" w:eastAsia="Symbol"/>
          <w:w w:val="98"/>
          <w:position w:val="-3"/>
          <w:sz w:val="20"/>
        </w:rPr>
        <w:t></w:t>
      </w:r>
      <w:r>
        <w:rPr>
          <w:rFonts w:ascii="Times New Roman" w:hAnsi="Times New Roman" w:eastAsia="Times New Roman"/>
          <w:spacing w:val="11"/>
          <w:position w:val="-3"/>
          <w:sz w:val="20"/>
        </w:rPr>
        <w:t xml:space="preserve"> </w:t>
      </w:r>
      <w:r>
        <w:rPr>
          <w:rFonts w:ascii="Times New Roman" w:hAnsi="Times New Roman" w:eastAsia="Times New Roman"/>
          <w:w w:val="98"/>
          <w:position w:val="8"/>
          <w:sz w:val="20"/>
        </w:rPr>
        <w:t>1</w:t>
      </w:r>
      <w:r>
        <w:rPr>
          <w:rFonts w:ascii="Times New Roman" w:hAnsi="Times New Roman" w:eastAsia="Times New Roman"/>
          <w:spacing w:val="13"/>
          <w:position w:val="8"/>
          <w:sz w:val="20"/>
        </w:rPr>
        <w:t xml:space="preserve"> </w:t>
      </w:r>
      <w:r>
        <w:rPr>
          <w:spacing w:val="10"/>
          <w:w w:val="100"/>
        </w:rPr>
        <w:t>，重力加速度大小为</w:t>
      </w:r>
      <w:r>
        <w:rPr>
          <w:spacing w:val="13"/>
        </w:rPr>
        <w:t xml:space="preserve"> </w:t>
      </w:r>
      <w:r>
        <w:rPr>
          <w:rFonts w:ascii="Times New Roman" w:hAnsi="Times New Roman" w:eastAsia="Times New Roman"/>
          <w:i/>
          <w:spacing w:val="12"/>
          <w:w w:val="100"/>
        </w:rPr>
        <w:t>g</w:t>
      </w:r>
      <w:r>
        <w:rPr>
          <w:spacing w:val="-92"/>
          <w:w w:val="100"/>
        </w:rPr>
        <w:t>．</w:t>
      </w:r>
      <w:r>
        <w:rPr>
          <w:spacing w:val="11"/>
          <w:w w:val="100"/>
        </w:rPr>
        <w:t>（</w:t>
      </w:r>
      <w:r>
        <w:rPr>
          <w:w w:val="100"/>
        </w:rPr>
        <w:t>取</w:t>
      </w:r>
    </w:p>
    <w:p>
      <w:pPr>
        <w:spacing w:before="0" w:line="152" w:lineRule="exact"/>
        <w:ind w:left="0" w:right="2221" w:firstLine="0"/>
        <w:jc w:val="center"/>
        <w:rPr>
          <w:rFonts w:ascii="Times New Roman"/>
          <w:sz w:val="20"/>
        </w:rPr>
      </w:pPr>
      <w:r>
        <w:rPr>
          <w:rFonts w:ascii="Times New Roman"/>
          <w:w w:val="98"/>
          <w:sz w:val="20"/>
        </w:rPr>
        <w:t>4</w:t>
      </w:r>
    </w:p>
    <w:p>
      <w:pPr>
        <w:pStyle w:val="6"/>
        <w:spacing w:before="93"/>
        <w:ind w:left="218"/>
      </w:pPr>
      <w:r>
        <w:rPr>
          <w:rFonts w:ascii="Times New Roman" w:eastAsia="Times New Roman"/>
        </w:rPr>
        <w:t>sin37</w:t>
      </w:r>
      <w:r>
        <w:rPr>
          <w:rFonts w:ascii="Times New Roman" w:eastAsia="Times New Roman"/>
          <w:position w:val="7"/>
          <w:sz w:val="14"/>
        </w:rPr>
        <w:t>0</w:t>
      </w:r>
      <w:r>
        <w:rPr>
          <w:rFonts w:ascii="Times New Roman" w:eastAsia="Times New Roman"/>
        </w:rPr>
        <w:t>=0.6</w:t>
      </w:r>
      <w:r>
        <w:t>，</w:t>
      </w:r>
      <w:r>
        <w:rPr>
          <w:rFonts w:ascii="Times New Roman" w:eastAsia="Times New Roman"/>
        </w:rPr>
        <w:t>cos37</w:t>
      </w:r>
      <w:r>
        <w:rPr>
          <w:rFonts w:ascii="Times New Roman" w:eastAsia="Times New Roman"/>
          <w:position w:val="7"/>
          <w:sz w:val="14"/>
        </w:rPr>
        <w:t>0</w:t>
      </w:r>
      <w:r>
        <w:rPr>
          <w:rFonts w:ascii="Times New Roman" w:eastAsia="Times New Roman"/>
        </w:rPr>
        <w:t>=0.8</w:t>
      </w:r>
      <w:r>
        <w:t>）</w:t>
      </w:r>
    </w:p>
    <w:p>
      <w:pPr>
        <w:pStyle w:val="10"/>
        <w:numPr>
          <w:ilvl w:val="0"/>
          <w:numId w:val="46"/>
        </w:numPr>
        <w:tabs>
          <w:tab w:val="left" w:pos="960"/>
        </w:tabs>
        <w:spacing w:before="90" w:after="0" w:line="240" w:lineRule="auto"/>
        <w:ind w:left="959" w:right="0" w:hanging="530"/>
        <w:jc w:val="left"/>
        <w:rPr>
          <w:sz w:val="21"/>
        </w:rPr>
      </w:pPr>
      <w:r>
        <w:rPr>
          <w:spacing w:val="-28"/>
          <w:sz w:val="21"/>
        </w:rPr>
        <w:t xml:space="preserve">求 </w:t>
      </w:r>
      <w:r>
        <w:rPr>
          <w:rFonts w:ascii="Times New Roman" w:eastAsia="Times New Roman"/>
          <w:i/>
          <w:sz w:val="21"/>
        </w:rPr>
        <w:t xml:space="preserve">P </w:t>
      </w:r>
      <w:r>
        <w:rPr>
          <w:spacing w:val="5"/>
          <w:sz w:val="21"/>
        </w:rPr>
        <w:t>第一次运动到</w:t>
      </w:r>
      <w:r>
        <w:rPr>
          <w:rFonts w:ascii="Times New Roman" w:eastAsia="Times New Roman"/>
          <w:sz w:val="21"/>
        </w:rPr>
        <w:t>B</w:t>
      </w:r>
      <w:r>
        <w:rPr>
          <w:rFonts w:ascii="Times New Roman" w:eastAsia="Times New Roman"/>
          <w:spacing w:val="1"/>
          <w:sz w:val="21"/>
        </w:rPr>
        <w:t xml:space="preserve"> </w:t>
      </w:r>
      <w:r>
        <w:rPr>
          <w:spacing w:val="-3"/>
          <w:sz w:val="21"/>
        </w:rPr>
        <w:t>点时速度的大小。</w:t>
      </w:r>
    </w:p>
    <w:p>
      <w:pPr>
        <w:pStyle w:val="10"/>
        <w:numPr>
          <w:ilvl w:val="0"/>
          <w:numId w:val="46"/>
        </w:numPr>
        <w:tabs>
          <w:tab w:val="left" w:pos="960"/>
        </w:tabs>
        <w:spacing w:before="92" w:after="0" w:line="240" w:lineRule="auto"/>
        <w:ind w:left="959" w:right="0" w:hanging="530"/>
        <w:jc w:val="left"/>
        <w:rPr>
          <w:sz w:val="21"/>
        </w:rPr>
      </w:pPr>
      <w:r>
        <w:rPr>
          <w:spacing w:val="-28"/>
          <w:sz w:val="21"/>
        </w:rPr>
        <w:t xml:space="preserve">求 </w:t>
      </w:r>
      <w:r>
        <w:rPr>
          <w:rFonts w:ascii="Times New Roman" w:eastAsia="Times New Roman"/>
          <w:i/>
          <w:sz w:val="21"/>
        </w:rPr>
        <w:t xml:space="preserve">P </w:t>
      </w:r>
      <w:r>
        <w:rPr>
          <w:spacing w:val="-3"/>
          <w:sz w:val="21"/>
        </w:rPr>
        <w:t>运动到Ｅ点时弹簧的弹性势能。</w:t>
      </w:r>
    </w:p>
    <w:p>
      <w:pPr>
        <w:pStyle w:val="10"/>
        <w:numPr>
          <w:ilvl w:val="0"/>
          <w:numId w:val="46"/>
        </w:numPr>
        <w:tabs>
          <w:tab w:val="left" w:pos="957"/>
        </w:tabs>
        <w:spacing w:before="91" w:after="0" w:line="240" w:lineRule="auto"/>
        <w:ind w:left="956" w:right="0" w:hanging="527"/>
        <w:jc w:val="left"/>
        <w:rPr>
          <w:rFonts w:ascii="Times New Roman" w:eastAsia="Times New Roman"/>
          <w:i/>
          <w:sz w:val="21"/>
        </w:rPr>
      </w:pPr>
      <w:r>
        <w:rPr>
          <w:spacing w:val="-13"/>
          <w:sz w:val="21"/>
        </w:rPr>
        <w:t xml:space="preserve">改变物块 </w:t>
      </w:r>
      <w:r>
        <w:rPr>
          <w:rFonts w:ascii="Times New Roman" w:eastAsia="Times New Roman"/>
          <w:i/>
          <w:sz w:val="21"/>
        </w:rPr>
        <w:t>P</w:t>
      </w:r>
      <w:r>
        <w:rPr>
          <w:rFonts w:ascii="Times New Roman" w:eastAsia="Times New Roman"/>
          <w:i/>
          <w:spacing w:val="-2"/>
          <w:sz w:val="21"/>
        </w:rPr>
        <w:t xml:space="preserve"> </w:t>
      </w:r>
      <w:r>
        <w:rPr>
          <w:spacing w:val="-16"/>
          <w:sz w:val="21"/>
        </w:rPr>
        <w:t xml:space="preserve">的质量，将 </w:t>
      </w:r>
      <w:r>
        <w:rPr>
          <w:rFonts w:ascii="Times New Roman" w:eastAsia="Times New Roman"/>
          <w:i/>
          <w:sz w:val="21"/>
        </w:rPr>
        <w:t>P</w:t>
      </w:r>
      <w:r>
        <w:rPr>
          <w:rFonts w:ascii="Times New Roman" w:eastAsia="Times New Roman"/>
          <w:i/>
          <w:spacing w:val="-2"/>
          <w:sz w:val="21"/>
        </w:rPr>
        <w:t xml:space="preserve"> </w:t>
      </w:r>
      <w:r>
        <w:rPr>
          <w:spacing w:val="-18"/>
          <w:sz w:val="21"/>
        </w:rPr>
        <w:t xml:space="preserve">推至 </w:t>
      </w:r>
      <w:r>
        <w:rPr>
          <w:rFonts w:ascii="Times New Roman" w:eastAsia="Times New Roman"/>
          <w:i/>
          <w:sz w:val="21"/>
        </w:rPr>
        <w:t>E</w:t>
      </w:r>
      <w:r>
        <w:rPr>
          <w:rFonts w:ascii="Times New Roman" w:eastAsia="Times New Roman"/>
          <w:i/>
          <w:spacing w:val="-2"/>
          <w:sz w:val="21"/>
        </w:rPr>
        <w:t xml:space="preserve"> </w:t>
      </w:r>
      <w:r>
        <w:rPr>
          <w:spacing w:val="-14"/>
          <w:sz w:val="21"/>
        </w:rPr>
        <w:t xml:space="preserve">点，从静止开始释放。已知 </w:t>
      </w:r>
      <w:r>
        <w:rPr>
          <w:rFonts w:ascii="Times New Roman" w:eastAsia="Times New Roman"/>
          <w:i/>
          <w:sz w:val="21"/>
        </w:rPr>
        <w:t>P</w:t>
      </w:r>
    </w:p>
    <w:p>
      <w:pPr>
        <w:pStyle w:val="6"/>
        <w:spacing w:before="91"/>
        <w:ind w:left="218"/>
      </w:pPr>
      <w:r>
        <w:t xml:space="preserve">自圆弧轨道的最高点 </w:t>
      </w:r>
      <w:r>
        <w:rPr>
          <w:rFonts w:ascii="Times New Roman" w:eastAsia="Times New Roman"/>
        </w:rPr>
        <w:t xml:space="preserve">D </w:t>
      </w:r>
      <w:r>
        <w:t>处水平飞出后，恰好通过Ｇ点。Ｇ点在Ｃ点左</w:t>
      </w:r>
    </w:p>
    <w:p>
      <w:pPr>
        <w:pStyle w:val="6"/>
        <w:spacing w:before="2" w:line="323" w:lineRule="exact"/>
        <w:ind w:left="218"/>
      </w:pPr>
      <w:r>
        <w:pict>
          <v:line id="_x0000_s1814" o:spid="_x0000_s1814" o:spt="20" style="position:absolute;left:0pt;margin-left:177.6pt;margin-top:13.3pt;height:0pt;width:5.95pt;mso-position-horizontal-relative:page;z-index:-254678016;mso-width-relative:page;mso-height-relative:page;" stroked="t" coordsize="21600,21600">
            <v:path arrowok="t"/>
            <v:fill focussize="0,0"/>
            <v:stroke weight="0.508503937007874pt" color="#000000"/>
            <v:imagedata o:title=""/>
            <o:lock v:ext="edit"/>
          </v:line>
        </w:pict>
      </w:r>
      <w:r>
        <w:t xml:space="preserve">下方，与Ｃ点水平相距 </w:t>
      </w:r>
      <w:r>
        <w:rPr>
          <w:rFonts w:ascii="Times New Roman" w:eastAsia="Times New Roman"/>
          <w:position w:val="9"/>
          <w:sz w:val="20"/>
        </w:rPr>
        <w:t xml:space="preserve">7 </w:t>
      </w:r>
      <w:r>
        <w:rPr>
          <w:rFonts w:ascii="Times New Roman" w:eastAsia="Times New Roman"/>
          <w:i/>
          <w:position w:val="-3"/>
          <w:sz w:val="20"/>
        </w:rPr>
        <w:t xml:space="preserve">R </w:t>
      </w:r>
      <w:r>
        <w:t xml:space="preserve">、竖直相距 </w:t>
      </w:r>
      <w:r>
        <w:rPr>
          <w:rFonts w:ascii="Times New Roman" w:eastAsia="Times New Roman"/>
          <w:i/>
        </w:rPr>
        <w:t>R</w:t>
      </w:r>
      <w:r>
        <w:t>，求Ｐ运动到Ｄ点时速度的大小和改变后</w:t>
      </w:r>
      <w:r>
        <w:rPr>
          <w:i/>
          <w:sz w:val="22"/>
        </w:rPr>
        <w:t>Ｐ</w:t>
      </w:r>
      <w:r>
        <w:t>的质量。</w:t>
      </w:r>
    </w:p>
    <w:p>
      <w:pPr>
        <w:spacing w:before="0" w:line="193" w:lineRule="exact"/>
        <w:ind w:left="2363" w:right="0" w:firstLine="0"/>
        <w:jc w:val="left"/>
        <w:rPr>
          <w:rFonts w:ascii="Times New Roman"/>
          <w:sz w:val="20"/>
        </w:rPr>
      </w:pPr>
      <w:r>
        <w:rPr>
          <w:rFonts w:ascii="Times New Roman"/>
          <w:w w:val="98"/>
          <w:sz w:val="20"/>
        </w:rPr>
        <w:t>2</w:t>
      </w:r>
    </w:p>
    <w:p>
      <w:pPr>
        <w:spacing w:after="0" w:line="193" w:lineRule="exact"/>
        <w:jc w:val="left"/>
        <w:rPr>
          <w:rFonts w:ascii="Times New Roman"/>
          <w:sz w:val="20"/>
        </w:rPr>
        <w:sectPr>
          <w:type w:val="continuous"/>
          <w:pgSz w:w="11910" w:h="16840"/>
          <w:pgMar w:top="1400" w:right="1160" w:bottom="1100" w:left="1200" w:header="720" w:footer="720" w:gutter="0"/>
        </w:sectPr>
      </w:pPr>
    </w:p>
    <w:p>
      <w:pPr>
        <w:pStyle w:val="6"/>
        <w:spacing w:before="86" w:line="218" w:lineRule="exact"/>
        <w:rPr>
          <w:rFonts w:ascii="Times New Roman" w:eastAsia="Times New Roman"/>
        </w:rPr>
      </w:pPr>
      <w:r>
        <w:rPr>
          <w:spacing w:val="-1"/>
          <w:position w:val="1"/>
        </w:rPr>
        <w:t>【答案】</w:t>
      </w:r>
      <w:r>
        <w:rPr>
          <w:position w:val="1"/>
        </w:rPr>
        <w:t>（</w:t>
      </w:r>
      <w:r>
        <w:rPr>
          <w:rFonts w:ascii="Times New Roman" w:eastAsia="Times New Roman"/>
          <w:position w:val="1"/>
        </w:rPr>
        <w:t>1</w:t>
      </w:r>
      <w:r>
        <w:rPr>
          <w:position w:val="1"/>
        </w:rPr>
        <w:t>）</w:t>
      </w:r>
      <w:r>
        <w:rPr>
          <w:spacing w:val="-71"/>
          <w:position w:val="1"/>
        </w:rPr>
        <w:t xml:space="preserve"> </w:t>
      </w:r>
      <w:r>
        <w:rPr>
          <w:rFonts w:ascii="Times New Roman" w:eastAsia="Times New Roman"/>
          <w:spacing w:val="-17"/>
        </w:rPr>
        <w:t>2</w:t>
      </w:r>
    </w:p>
    <w:p>
      <w:pPr>
        <w:tabs>
          <w:tab w:val="left" w:pos="2028"/>
        </w:tabs>
        <w:spacing w:before="8" w:line="297" w:lineRule="exact"/>
        <w:ind w:left="627" w:right="0" w:firstLine="0"/>
        <w:jc w:val="left"/>
        <w:rPr>
          <w:rFonts w:ascii="Times New Roman" w:eastAsia="Times New Roman"/>
          <w:i/>
          <w:sz w:val="19"/>
        </w:rPr>
      </w:pPr>
      <w:r>
        <w:br w:type="column"/>
      </w:r>
      <w:r>
        <w:rPr>
          <w:sz w:val="21"/>
        </w:rPr>
        <w:t>（</w:t>
      </w:r>
      <w:r>
        <w:rPr>
          <w:rFonts w:ascii="Times New Roman" w:eastAsia="Times New Roman"/>
          <w:sz w:val="21"/>
        </w:rPr>
        <w:t>2</w:t>
      </w:r>
      <w:r>
        <w:rPr>
          <w:sz w:val="21"/>
        </w:rPr>
        <w:t>）</w:t>
      </w:r>
      <w:r>
        <w:rPr>
          <w:spacing w:val="-79"/>
          <w:sz w:val="21"/>
        </w:rPr>
        <w:t xml:space="preserve"> </w:t>
      </w:r>
      <w:r>
        <w:rPr>
          <w:rFonts w:ascii="Times New Roman" w:eastAsia="Times New Roman"/>
          <w:position w:val="10"/>
          <w:sz w:val="20"/>
        </w:rPr>
        <w:t>12</w:t>
      </w:r>
      <w:r>
        <w:rPr>
          <w:rFonts w:ascii="Times New Roman" w:eastAsia="Times New Roman"/>
          <w:i/>
          <w:position w:val="10"/>
          <w:sz w:val="20"/>
        </w:rPr>
        <w:t>mgR</w:t>
      </w:r>
      <w:r>
        <w:rPr>
          <w:rFonts w:ascii="Times New Roman" w:eastAsia="Times New Roman"/>
          <w:i/>
          <w:position w:val="10"/>
          <w:sz w:val="20"/>
        </w:rPr>
        <w:tab/>
      </w:r>
      <w:r>
        <w:rPr>
          <w:sz w:val="21"/>
        </w:rPr>
        <w:t>（</w:t>
      </w:r>
      <w:r>
        <w:rPr>
          <w:rFonts w:ascii="Times New Roman" w:eastAsia="Times New Roman"/>
          <w:sz w:val="21"/>
        </w:rPr>
        <w:t>3</w:t>
      </w:r>
      <w:r>
        <w:rPr>
          <w:sz w:val="21"/>
        </w:rPr>
        <w:t>）</w:t>
      </w:r>
      <w:r>
        <w:rPr>
          <w:spacing w:val="-86"/>
          <w:sz w:val="21"/>
        </w:rPr>
        <w:t xml:space="preserve"> </w:t>
      </w:r>
      <w:r>
        <w:rPr>
          <w:rFonts w:ascii="Times New Roman" w:eastAsia="Times New Roman"/>
          <w:position w:val="8"/>
          <w:sz w:val="19"/>
        </w:rPr>
        <w:t xml:space="preserve">1 </w:t>
      </w:r>
      <w:r>
        <w:rPr>
          <w:rFonts w:ascii="Times New Roman" w:eastAsia="Times New Roman"/>
          <w:i/>
          <w:position w:val="-4"/>
          <w:sz w:val="19"/>
        </w:rPr>
        <w:t>m</w:t>
      </w:r>
    </w:p>
    <w:p>
      <w:pPr>
        <w:pStyle w:val="6"/>
        <w:spacing w:line="20" w:lineRule="exact"/>
        <w:ind w:left="2581"/>
        <w:rPr>
          <w:rFonts w:ascii="Times New Roman"/>
          <w:sz w:val="2"/>
        </w:rPr>
      </w:pPr>
      <w:r>
        <w:rPr>
          <w:rFonts w:ascii="Times New Roman"/>
          <w:sz w:val="2"/>
        </w:rPr>
        <w:pict>
          <v:group id="_x0000_s1815" o:spid="_x0000_s1815" o:spt="203" style="height:0.5pt;width:5.15pt;" coordsize="103,10">
            <o:lock v:ext="edit"/>
            <v:line id="_x0000_s1816" o:spid="_x0000_s1816" o:spt="20" style="position:absolute;left:0;top:5;height:0;width:103;" stroked="t" coordsize="21600,21600">
              <v:path arrowok="t"/>
              <v:fill focussize="0,0"/>
              <v:stroke weight="0.49pt" color="#000000"/>
              <v:imagedata o:title=""/>
              <o:lock v:ext="edit"/>
            </v:line>
            <w10:wrap type="none"/>
            <w10:anchorlock/>
          </v:group>
        </w:pict>
      </w:r>
    </w:p>
    <w:p>
      <w:pPr>
        <w:spacing w:after="0" w:line="20" w:lineRule="exact"/>
        <w:rPr>
          <w:rFonts w:ascii="Times New Roman"/>
          <w:sz w:val="2"/>
        </w:rPr>
        <w:sectPr>
          <w:type w:val="continuous"/>
          <w:pgSz w:w="11910" w:h="16840"/>
          <w:pgMar w:top="1400" w:right="1160" w:bottom="1100" w:left="1200" w:header="720" w:footer="720" w:gutter="0"/>
          <w:cols w:equalWidth="0" w:num="2">
            <w:col w:w="2147" w:space="40"/>
            <w:col w:w="7363"/>
          </w:cols>
        </w:sectPr>
      </w:pPr>
    </w:p>
    <w:p>
      <w:pPr>
        <w:tabs>
          <w:tab w:val="left" w:pos="1163"/>
        </w:tabs>
        <w:spacing w:before="0" w:line="210" w:lineRule="exact"/>
        <w:ind w:left="0" w:right="1049" w:firstLine="0"/>
        <w:jc w:val="center"/>
        <w:rPr>
          <w:rFonts w:ascii="Times New Roman"/>
          <w:sz w:val="19"/>
        </w:rPr>
      </w:pPr>
      <w:r>
        <w:pict>
          <v:group id="_x0000_s1817" o:spid="_x0000_s1817" o:spt="203" style="position:absolute;left:0pt;margin-left:167.65pt;margin-top:-11.5pt;height:14.3pt;width:20.9pt;mso-position-horizontal-relative:page;z-index:251908096;mso-width-relative:page;mso-height-relative:page;" coordorigin="3354,-230" coordsize="418,286">
            <o:lock v:ext="edit"/>
            <v:shape id="_x0000_s1818" o:spid="_x0000_s1818" style="position:absolute;left:180;top:5973;height:316;width:463;" filled="f" stroked="t" coordorigin="180,5974" coordsize="463,316" path="m3364,-34l3385,-48m3386,-48l3439,54m3439,54l3497,-216m3497,-216l3771,-216e">
              <v:path arrowok="t"/>
              <v:fill on="f" focussize="0,0"/>
              <v:stroke weight="0.121574803149606pt" color="#000000"/>
              <v:imagedata o:title=""/>
              <o:lock v:ext="edit"/>
            </v:shape>
            <v:shape id="_x0000_s1819" o:spid="_x0000_s1819" style="position:absolute;left:3353;top:-231;height:276;width:409;" fillcolor="#000000" filled="t" stroked="f" coordorigin="3354,-230" coordsize="409,276" path="m3392,-49l3372,-49,3425,45,3436,45,3441,21,3430,21,3392,-49xm3763,-230l3484,-230,3430,21,3441,21,3492,-219,3763,-219,3763,-230xm3384,-65l3354,-45,3358,-39,3372,-49,3392,-49,3384,-65xe">
              <v:path arrowok="t"/>
              <v:fill on="t" focussize="0,0"/>
              <v:stroke on="f"/>
              <v:imagedata o:title=""/>
              <o:lock v:ext="edit"/>
            </v:shape>
            <v:shape id="_x0000_s1820" o:spid="_x0000_s1820" o:spt="202" type="#_x0000_t202" style="position:absolute;left:3353;top:-231;height:286;width:418;" filled="f" stroked="f" coordsize="21600,21600">
              <v:path/>
              <v:fill on="f" focussize="0,0"/>
              <v:stroke on="f" joinstyle="miter"/>
              <v:imagedata o:title=""/>
              <o:lock v:ext="edit"/>
              <v:textbox inset="0mm,0mm,0mm,0mm">
                <w:txbxContent>
                  <w:p>
                    <w:pPr>
                      <w:spacing w:before="16"/>
                      <w:ind w:left="153" w:right="0" w:firstLine="0"/>
                      <w:jc w:val="left"/>
                      <w:rPr>
                        <w:rFonts w:ascii="Times New Roman"/>
                        <w:i/>
                        <w:sz w:val="21"/>
                      </w:rPr>
                    </w:pPr>
                    <w:r>
                      <w:rPr>
                        <w:rFonts w:ascii="Times New Roman"/>
                        <w:i/>
                        <w:w w:val="105"/>
                        <w:sz w:val="21"/>
                      </w:rPr>
                      <w:t>gR</w:t>
                    </w:r>
                  </w:p>
                </w:txbxContent>
              </v:textbox>
            </v:shape>
          </v:group>
        </w:pict>
      </w:r>
      <w:r>
        <w:pict>
          <v:line id="_x0000_s1821" o:spid="_x0000_s1821" o:spt="20" style="position:absolute;left:0pt;margin-left:228.55pt;margin-top:-2.35pt;height:0pt;width:29.55pt;mso-position-horizontal-relative:page;z-index:251909120;mso-width-relative:page;mso-height-relative:page;" stroked="t" coordsize="21600,21600">
            <v:path arrowok="t"/>
            <v:fill focussize="0,0"/>
            <v:stroke weight="0.499448818897638pt" color="#000000"/>
            <v:imagedata o:title=""/>
            <o:lock v:ext="edit"/>
          </v:line>
        </w:pict>
      </w:r>
      <w:r>
        <w:rPr>
          <w:rFonts w:ascii="Times New Roman"/>
          <w:sz w:val="20"/>
        </w:rPr>
        <w:t>5</w:t>
      </w:r>
      <w:r>
        <w:rPr>
          <w:rFonts w:ascii="Times New Roman"/>
          <w:sz w:val="20"/>
        </w:rPr>
        <w:tab/>
      </w:r>
      <w:r>
        <w:rPr>
          <w:rFonts w:ascii="Times New Roman"/>
          <w:sz w:val="19"/>
        </w:rPr>
        <w:t>3</w:t>
      </w:r>
    </w:p>
    <w:p>
      <w:pPr>
        <w:pStyle w:val="6"/>
        <w:ind w:left="0"/>
        <w:rPr>
          <w:rFonts w:ascii="Times New Roman"/>
          <w:sz w:val="20"/>
        </w:rPr>
      </w:pPr>
    </w:p>
    <w:p>
      <w:pPr>
        <w:pStyle w:val="6"/>
        <w:spacing w:before="9"/>
        <w:ind w:left="0"/>
        <w:rPr>
          <w:rFonts w:ascii="Times New Roman"/>
          <w:sz w:val="15"/>
        </w:rPr>
      </w:pPr>
    </w:p>
    <w:p>
      <w:pPr>
        <w:pStyle w:val="6"/>
        <w:spacing w:before="78" w:line="357" w:lineRule="auto"/>
        <w:ind w:left="218" w:right="249" w:firstLine="420"/>
        <w:jc w:val="both"/>
      </w:pPr>
      <w:r>
        <w:rPr>
          <w:rFonts w:ascii="Times New Roman" w:eastAsia="Times New Roman"/>
          <w:color w:val="FF0000"/>
          <w:position w:val="2"/>
        </w:rPr>
        <w:t xml:space="preserve">2017-25. </w:t>
      </w:r>
      <w:r>
        <w:rPr>
          <w:spacing w:val="-6"/>
          <w:position w:val="2"/>
        </w:rPr>
        <w:t xml:space="preserve">真空中存在电场强度大小为 </w:t>
      </w:r>
      <w:r>
        <w:rPr>
          <w:rFonts w:ascii="Times New Roman" w:eastAsia="Times New Roman"/>
          <w:i/>
          <w:position w:val="2"/>
        </w:rPr>
        <w:t>E</w:t>
      </w:r>
      <w:r>
        <w:rPr>
          <w:rFonts w:ascii="Times New Roman" w:eastAsia="Times New Roman"/>
          <w:sz w:val="14"/>
        </w:rPr>
        <w:t xml:space="preserve">1 </w:t>
      </w:r>
      <w:r>
        <w:rPr>
          <w:spacing w:val="-9"/>
          <w:position w:val="2"/>
        </w:rPr>
        <w:t>的匀强电场，一带电油滴在该电场中竖直向上做匀速直</w:t>
      </w:r>
      <w:r>
        <w:rPr>
          <w:spacing w:val="-10"/>
          <w:position w:val="2"/>
        </w:rPr>
        <w:t xml:space="preserve">线运动，速度大小为 </w:t>
      </w:r>
      <w:r>
        <w:rPr>
          <w:rFonts w:ascii="Book Antiqua" w:eastAsia="Book Antiqua"/>
          <w:i/>
          <w:position w:val="2"/>
        </w:rPr>
        <w:t>v</w:t>
      </w:r>
      <w:r>
        <w:rPr>
          <w:rFonts w:ascii="Times New Roman" w:eastAsia="Times New Roman"/>
          <w:sz w:val="14"/>
        </w:rPr>
        <w:t>0</w:t>
      </w:r>
      <w:r>
        <w:rPr>
          <w:spacing w:val="-7"/>
          <w:position w:val="2"/>
        </w:rPr>
        <w:t xml:space="preserve">，在油滴处于位置 </w:t>
      </w:r>
      <w:r>
        <w:rPr>
          <w:rFonts w:ascii="Times New Roman" w:eastAsia="Times New Roman"/>
          <w:i/>
          <w:position w:val="2"/>
        </w:rPr>
        <w:t xml:space="preserve">A </w:t>
      </w:r>
      <w:r>
        <w:rPr>
          <w:spacing w:val="-3"/>
          <w:position w:val="2"/>
        </w:rPr>
        <w:t xml:space="preserve">时，将电场强度的大小突然增大到某值，但保持其方向不变。持续一段时间 </w:t>
      </w:r>
      <w:r>
        <w:rPr>
          <w:rFonts w:ascii="Times New Roman" w:eastAsia="Times New Roman"/>
          <w:i/>
          <w:position w:val="2"/>
        </w:rPr>
        <w:t>t</w:t>
      </w:r>
      <w:r>
        <w:rPr>
          <w:rFonts w:ascii="Times New Roman" w:eastAsia="Times New Roman"/>
          <w:sz w:val="14"/>
        </w:rPr>
        <w:t xml:space="preserve">1 </w:t>
      </w:r>
      <w:r>
        <w:rPr>
          <w:spacing w:val="-3"/>
          <w:position w:val="2"/>
        </w:rPr>
        <w:t>后，又突然将电场反向，但保持其大小不变；再持续同样一段时间后，油滴</w:t>
      </w:r>
      <w:r>
        <w:rPr>
          <w:spacing w:val="-15"/>
        </w:rPr>
        <w:t xml:space="preserve">运动到 </w:t>
      </w:r>
      <w:r>
        <w:rPr>
          <w:rFonts w:ascii="Times New Roman" w:eastAsia="Times New Roman"/>
          <w:i/>
        </w:rPr>
        <w:t xml:space="preserve">B </w:t>
      </w:r>
      <w:r>
        <w:rPr>
          <w:spacing w:val="-8"/>
        </w:rPr>
        <w:t xml:space="preserve">点。重力加速度大小为 </w:t>
      </w:r>
      <w:r>
        <w:rPr>
          <w:rFonts w:ascii="Times New Roman" w:eastAsia="Times New Roman"/>
          <w:i/>
        </w:rPr>
        <w:t>g</w:t>
      </w:r>
      <w:r>
        <w:t>。</w:t>
      </w:r>
    </w:p>
    <w:p>
      <w:pPr>
        <w:pStyle w:val="10"/>
        <w:numPr>
          <w:ilvl w:val="1"/>
          <w:numId w:val="46"/>
        </w:numPr>
        <w:tabs>
          <w:tab w:val="left" w:pos="1168"/>
        </w:tabs>
        <w:spacing w:before="0" w:after="0" w:line="265" w:lineRule="exact"/>
        <w:ind w:left="1167" w:right="0" w:hanging="530"/>
        <w:jc w:val="both"/>
        <w:rPr>
          <w:sz w:val="21"/>
        </w:rPr>
      </w:pPr>
      <w:r>
        <w:rPr>
          <w:spacing w:val="-12"/>
          <w:sz w:val="21"/>
        </w:rPr>
        <w:t xml:space="preserve">油滴运动到 </w:t>
      </w:r>
      <w:r>
        <w:rPr>
          <w:rFonts w:ascii="Times New Roman" w:eastAsia="Times New Roman"/>
          <w:i/>
          <w:sz w:val="21"/>
        </w:rPr>
        <w:t>B</w:t>
      </w:r>
      <w:r>
        <w:rPr>
          <w:rFonts w:ascii="Times New Roman" w:eastAsia="Times New Roman"/>
          <w:i/>
          <w:spacing w:val="-2"/>
          <w:sz w:val="21"/>
        </w:rPr>
        <w:t xml:space="preserve"> </w:t>
      </w:r>
      <w:r>
        <w:rPr>
          <w:spacing w:val="-3"/>
          <w:sz w:val="21"/>
        </w:rPr>
        <w:t>点时的速度；</w:t>
      </w:r>
    </w:p>
    <w:p>
      <w:pPr>
        <w:pStyle w:val="10"/>
        <w:numPr>
          <w:ilvl w:val="1"/>
          <w:numId w:val="46"/>
        </w:numPr>
        <w:tabs>
          <w:tab w:val="left" w:pos="1168"/>
        </w:tabs>
        <w:spacing w:before="131" w:after="0" w:line="240" w:lineRule="auto"/>
        <w:ind w:left="218" w:right="0" w:firstLine="420"/>
        <w:jc w:val="both"/>
        <w:rPr>
          <w:rFonts w:ascii="Times New Roman" w:eastAsia="Times New Roman"/>
          <w:sz w:val="14"/>
        </w:rPr>
      </w:pPr>
      <w:r>
        <w:rPr>
          <w:spacing w:val="-3"/>
          <w:position w:val="2"/>
          <w:sz w:val="21"/>
        </w:rPr>
        <w:t xml:space="preserve">求增大后的电场强度的大小；为保证后来的电场强度比原来的大，试给出相应的 </w:t>
      </w:r>
      <w:r>
        <w:rPr>
          <w:rFonts w:ascii="Times New Roman" w:eastAsia="Times New Roman"/>
          <w:i/>
          <w:position w:val="2"/>
          <w:sz w:val="21"/>
        </w:rPr>
        <w:t>t</w:t>
      </w:r>
      <w:r>
        <w:rPr>
          <w:rFonts w:ascii="Times New Roman" w:eastAsia="Times New Roman"/>
          <w:sz w:val="14"/>
        </w:rPr>
        <w:t xml:space="preserve">1 </w:t>
      </w:r>
      <w:r>
        <w:rPr>
          <w:position w:val="2"/>
          <w:sz w:val="21"/>
        </w:rPr>
        <w:t xml:space="preserve">和 </w:t>
      </w:r>
      <w:r>
        <w:rPr>
          <w:rFonts w:ascii="Book Antiqua" w:eastAsia="Book Antiqua"/>
          <w:i/>
          <w:position w:val="2"/>
          <w:sz w:val="21"/>
        </w:rPr>
        <w:t>v</w:t>
      </w:r>
      <w:r>
        <w:rPr>
          <w:rFonts w:ascii="Times New Roman" w:eastAsia="Times New Roman"/>
          <w:sz w:val="14"/>
        </w:rPr>
        <w:t>0</w:t>
      </w:r>
    </w:p>
    <w:p>
      <w:pPr>
        <w:pStyle w:val="6"/>
        <w:spacing w:before="1" w:line="400" w:lineRule="atLeast"/>
        <w:ind w:left="218" w:right="249"/>
        <w:jc w:val="both"/>
      </w:pPr>
      <w:r>
        <w:rPr>
          <w:spacing w:val="-5"/>
          <w:position w:val="2"/>
        </w:rPr>
        <w:t xml:space="preserve">应满足的条件。已知不存在电场时，油滴以初速度 </w:t>
      </w:r>
      <w:r>
        <w:rPr>
          <w:rFonts w:ascii="Book Antiqua" w:eastAsia="Book Antiqua"/>
          <w:i/>
          <w:position w:val="2"/>
        </w:rPr>
        <w:t>v</w:t>
      </w:r>
      <w:r>
        <w:rPr>
          <w:rFonts w:ascii="Times New Roman" w:eastAsia="Times New Roman"/>
          <w:sz w:val="14"/>
        </w:rPr>
        <w:t xml:space="preserve">0 </w:t>
      </w:r>
      <w:r>
        <w:rPr>
          <w:spacing w:val="-5"/>
          <w:position w:val="2"/>
        </w:rPr>
        <w:t xml:space="preserve">做竖直上抛运动的最大高度恰好等于 </w:t>
      </w:r>
      <w:r>
        <w:rPr>
          <w:rFonts w:ascii="Times New Roman" w:eastAsia="Times New Roman"/>
          <w:i/>
          <w:position w:val="2"/>
        </w:rPr>
        <w:t>B</w:t>
      </w:r>
      <w:r>
        <w:rPr>
          <w:position w:val="2"/>
        </w:rPr>
        <w:t>、</w:t>
      </w:r>
      <w:r>
        <w:rPr>
          <w:rFonts w:ascii="Times New Roman" w:eastAsia="Times New Roman"/>
          <w:i/>
          <w:position w:val="2"/>
        </w:rPr>
        <w:t xml:space="preserve">A </w:t>
      </w:r>
      <w:r>
        <w:rPr>
          <w:position w:val="2"/>
        </w:rPr>
        <w:t>两</w:t>
      </w:r>
      <w:r>
        <w:rPr>
          <w:spacing w:val="-3"/>
        </w:rPr>
        <w:t>点间距离的两倍。</w:t>
      </w:r>
    </w:p>
    <w:p>
      <w:pPr>
        <w:spacing w:after="0" w:line="400" w:lineRule="atLeast"/>
        <w:jc w:val="both"/>
        <w:sectPr>
          <w:type w:val="continuous"/>
          <w:pgSz w:w="11910" w:h="16840"/>
          <w:pgMar w:top="1400" w:right="1160" w:bottom="1100" w:left="1200" w:header="720" w:footer="720" w:gutter="0"/>
        </w:sectPr>
      </w:pPr>
    </w:p>
    <w:p>
      <w:pPr>
        <w:spacing w:before="182"/>
        <w:ind w:left="638" w:right="0" w:firstLine="0"/>
        <w:jc w:val="left"/>
        <w:rPr>
          <w:rFonts w:ascii="Times New Roman" w:hAnsi="Times New Roman"/>
          <w:sz w:val="20"/>
        </w:rPr>
      </w:pPr>
      <w:r>
        <w:rPr>
          <w:spacing w:val="-28"/>
          <w:w w:val="105"/>
          <w:sz w:val="21"/>
        </w:rPr>
        <w:t>【答案】</w:t>
      </w:r>
      <w:r>
        <w:rPr>
          <w:w w:val="105"/>
          <w:sz w:val="21"/>
        </w:rPr>
        <w:t>（</w:t>
      </w:r>
      <w:r>
        <w:rPr>
          <w:rFonts w:ascii="Times New Roman" w:hAnsi="Times New Roman"/>
          <w:w w:val="105"/>
          <w:sz w:val="21"/>
        </w:rPr>
        <w:t>1</w:t>
      </w:r>
      <w:r>
        <w:rPr>
          <w:w w:val="105"/>
          <w:sz w:val="21"/>
        </w:rPr>
        <w:t>）</w:t>
      </w:r>
      <w:r>
        <w:rPr>
          <w:spacing w:val="-81"/>
          <w:w w:val="105"/>
          <w:sz w:val="21"/>
        </w:rPr>
        <w:t xml:space="preserve"> </w:t>
      </w:r>
      <w:r>
        <w:rPr>
          <w:rFonts w:ascii="Times New Roman" w:hAnsi="Times New Roman"/>
          <w:i/>
          <w:spacing w:val="-4"/>
          <w:w w:val="105"/>
          <w:sz w:val="20"/>
        </w:rPr>
        <w:t>v</w:t>
      </w:r>
      <w:r>
        <w:rPr>
          <w:rFonts w:ascii="Times New Roman" w:hAnsi="Times New Roman"/>
          <w:spacing w:val="-4"/>
          <w:w w:val="105"/>
          <w:sz w:val="20"/>
          <w:vertAlign w:val="subscript"/>
        </w:rPr>
        <w:t>2</w:t>
      </w:r>
      <w:r>
        <w:rPr>
          <w:rFonts w:ascii="Times New Roman" w:hAnsi="Times New Roman"/>
          <w:spacing w:val="-4"/>
          <w:w w:val="105"/>
          <w:sz w:val="20"/>
          <w:vertAlign w:val="baseline"/>
        </w:rPr>
        <w:t xml:space="preserve"> </w:t>
      </w:r>
      <w:r>
        <w:rPr>
          <w:rFonts w:ascii="Symbol" w:hAnsi="Symbol"/>
          <w:w w:val="105"/>
          <w:sz w:val="20"/>
          <w:vertAlign w:val="baseline"/>
        </w:rPr>
        <w:t></w:t>
      </w:r>
      <w:r>
        <w:rPr>
          <w:rFonts w:ascii="Times New Roman" w:hAnsi="Times New Roman"/>
          <w:w w:val="105"/>
          <w:sz w:val="20"/>
          <w:vertAlign w:val="baseline"/>
        </w:rPr>
        <w:t xml:space="preserve"> </w:t>
      </w:r>
      <w:r>
        <w:rPr>
          <w:rFonts w:ascii="Times New Roman" w:hAnsi="Times New Roman"/>
          <w:i/>
          <w:spacing w:val="-5"/>
          <w:w w:val="105"/>
          <w:sz w:val="20"/>
          <w:vertAlign w:val="baseline"/>
        </w:rPr>
        <w:t>v</w:t>
      </w:r>
      <w:r>
        <w:rPr>
          <w:rFonts w:ascii="Times New Roman" w:hAnsi="Times New Roman"/>
          <w:spacing w:val="-5"/>
          <w:w w:val="105"/>
          <w:sz w:val="20"/>
          <w:vertAlign w:val="subscript"/>
        </w:rPr>
        <w:t>0</w:t>
      </w:r>
      <w:r>
        <w:rPr>
          <w:rFonts w:ascii="Times New Roman" w:hAnsi="Times New Roman"/>
          <w:spacing w:val="-5"/>
          <w:w w:val="105"/>
          <w:sz w:val="20"/>
          <w:vertAlign w:val="baseline"/>
        </w:rPr>
        <w:t xml:space="preserve"> </w:t>
      </w:r>
      <w:r>
        <w:rPr>
          <w:rFonts w:ascii="Symbol" w:hAnsi="Symbol"/>
          <w:w w:val="105"/>
          <w:sz w:val="20"/>
          <w:vertAlign w:val="baseline"/>
        </w:rPr>
        <w:t></w:t>
      </w:r>
      <w:r>
        <w:rPr>
          <w:rFonts w:ascii="Times New Roman" w:hAnsi="Times New Roman"/>
          <w:w w:val="105"/>
          <w:sz w:val="20"/>
          <w:vertAlign w:val="baseline"/>
        </w:rPr>
        <w:t xml:space="preserve"> </w:t>
      </w:r>
      <w:r>
        <w:rPr>
          <w:rFonts w:ascii="Times New Roman" w:hAnsi="Times New Roman"/>
          <w:spacing w:val="-15"/>
          <w:w w:val="105"/>
          <w:sz w:val="20"/>
          <w:vertAlign w:val="baseline"/>
        </w:rPr>
        <w:t>2</w:t>
      </w:r>
      <w:r>
        <w:rPr>
          <w:rFonts w:ascii="Times New Roman" w:hAnsi="Times New Roman"/>
          <w:i/>
          <w:spacing w:val="-15"/>
          <w:w w:val="105"/>
          <w:sz w:val="20"/>
          <w:vertAlign w:val="baseline"/>
        </w:rPr>
        <w:t>gt</w:t>
      </w:r>
      <w:r>
        <w:rPr>
          <w:rFonts w:ascii="Times New Roman" w:hAnsi="Times New Roman"/>
          <w:spacing w:val="-15"/>
          <w:w w:val="105"/>
          <w:sz w:val="20"/>
          <w:vertAlign w:val="subscript"/>
        </w:rPr>
        <w:t>1</w:t>
      </w:r>
    </w:p>
    <w:p>
      <w:pPr>
        <w:spacing w:before="179"/>
        <w:ind w:left="98" w:right="0" w:firstLine="0"/>
        <w:jc w:val="left"/>
        <w:rPr>
          <w:sz w:val="21"/>
        </w:rPr>
      </w:pPr>
      <w:r>
        <w:br w:type="column"/>
      </w:r>
      <w:r>
        <w:rPr>
          <w:sz w:val="21"/>
        </w:rPr>
        <w:t>（</w:t>
      </w:r>
      <w:r>
        <w:rPr>
          <w:rFonts w:ascii="Times New Roman" w:eastAsia="Times New Roman"/>
          <w:sz w:val="21"/>
        </w:rPr>
        <w:t>2</w:t>
      </w:r>
      <w:r>
        <w:rPr>
          <w:sz w:val="21"/>
        </w:rPr>
        <w:t>）</w:t>
      </w:r>
    </w:p>
    <w:p>
      <w:pPr>
        <w:spacing w:before="176"/>
        <w:ind w:left="1" w:right="0" w:firstLine="0"/>
        <w:jc w:val="left"/>
        <w:rPr>
          <w:rFonts w:ascii="Times New Roman" w:hAnsi="Times New Roman"/>
          <w:sz w:val="21"/>
        </w:rPr>
      </w:pPr>
      <w:r>
        <w:br w:type="column"/>
      </w:r>
      <w:r>
        <w:rPr>
          <w:rFonts w:ascii="Times New Roman" w:hAnsi="Times New Roman"/>
          <w:i/>
          <w:w w:val="105"/>
          <w:sz w:val="21"/>
        </w:rPr>
        <w:t>E</w:t>
      </w:r>
      <w:r>
        <w:rPr>
          <w:rFonts w:ascii="Times New Roman" w:hAnsi="Times New Roman"/>
          <w:w w:val="105"/>
          <w:position w:val="-3"/>
          <w:sz w:val="12"/>
        </w:rPr>
        <w:t>2</w:t>
      </w:r>
      <w:r>
        <w:rPr>
          <w:rFonts w:ascii="Times New Roman" w:hAnsi="Times New Roman"/>
          <w:spacing w:val="2"/>
          <w:w w:val="105"/>
          <w:position w:val="-3"/>
          <w:sz w:val="12"/>
        </w:rPr>
        <w:t xml:space="preserve"> </w:t>
      </w:r>
      <w:r>
        <w:rPr>
          <w:rFonts w:ascii="Symbol" w:hAnsi="Symbol"/>
          <w:w w:val="105"/>
          <w:sz w:val="21"/>
        </w:rPr>
        <w:t></w:t>
      </w:r>
      <w:r>
        <w:rPr>
          <w:rFonts w:ascii="Times New Roman" w:hAnsi="Times New Roman"/>
          <w:spacing w:val="-27"/>
          <w:w w:val="105"/>
          <w:sz w:val="21"/>
        </w:rPr>
        <w:t xml:space="preserve"> </w:t>
      </w:r>
      <w:r>
        <w:rPr>
          <w:rFonts w:ascii="Times New Roman" w:hAnsi="Times New Roman"/>
          <w:w w:val="105"/>
          <w:sz w:val="21"/>
        </w:rPr>
        <w:t>[2</w:t>
      </w:r>
      <w:r>
        <w:rPr>
          <w:rFonts w:ascii="Times New Roman" w:hAnsi="Times New Roman"/>
          <w:spacing w:val="-21"/>
          <w:w w:val="105"/>
          <w:sz w:val="21"/>
        </w:rPr>
        <w:t xml:space="preserve"> </w:t>
      </w:r>
      <w:r>
        <w:rPr>
          <w:rFonts w:ascii="Symbol" w:hAnsi="Symbol"/>
          <w:w w:val="105"/>
          <w:sz w:val="21"/>
        </w:rPr>
        <w:t></w:t>
      </w:r>
      <w:r>
        <w:rPr>
          <w:rFonts w:ascii="Times New Roman" w:hAnsi="Times New Roman"/>
          <w:spacing w:val="-20"/>
          <w:w w:val="105"/>
          <w:sz w:val="21"/>
        </w:rPr>
        <w:t xml:space="preserve"> </w:t>
      </w:r>
      <w:r>
        <w:rPr>
          <w:rFonts w:ascii="Times New Roman" w:hAnsi="Times New Roman"/>
          <w:spacing w:val="-17"/>
          <w:w w:val="105"/>
          <w:sz w:val="21"/>
        </w:rPr>
        <w:t>2</w:t>
      </w:r>
    </w:p>
    <w:p>
      <w:pPr>
        <w:spacing w:before="58" w:line="276" w:lineRule="auto"/>
        <w:ind w:left="7" w:right="-11" w:firstLine="21"/>
        <w:jc w:val="left"/>
        <w:rPr>
          <w:rFonts w:ascii="Times New Roman"/>
          <w:sz w:val="12"/>
        </w:rPr>
      </w:pPr>
      <w:r>
        <w:br w:type="column"/>
      </w:r>
      <w:r>
        <w:rPr>
          <w:rFonts w:ascii="Times New Roman"/>
          <w:i/>
          <w:spacing w:val="-4"/>
          <w:w w:val="105"/>
          <w:sz w:val="21"/>
        </w:rPr>
        <w:t>v</w:t>
      </w:r>
      <w:r>
        <w:rPr>
          <w:rFonts w:ascii="Times New Roman"/>
          <w:spacing w:val="-4"/>
          <w:w w:val="105"/>
          <w:position w:val="-3"/>
          <w:sz w:val="12"/>
        </w:rPr>
        <w:t xml:space="preserve">0 </w:t>
      </w:r>
      <w:r>
        <w:rPr>
          <w:rFonts w:ascii="Times New Roman"/>
          <w:i/>
          <w:spacing w:val="-5"/>
          <w:sz w:val="21"/>
        </w:rPr>
        <w:t>gt</w:t>
      </w:r>
      <w:r>
        <w:rPr>
          <w:rFonts w:ascii="Times New Roman"/>
          <w:spacing w:val="-5"/>
          <w:position w:val="-3"/>
          <w:sz w:val="12"/>
        </w:rPr>
        <w:t>1</w:t>
      </w:r>
    </w:p>
    <w:p>
      <w:pPr>
        <w:spacing w:before="61" w:line="316" w:lineRule="exact"/>
        <w:ind w:left="30" w:right="0" w:firstLine="0"/>
        <w:jc w:val="left"/>
        <w:rPr>
          <w:rFonts w:ascii="Times New Roman" w:hAnsi="Times New Roman"/>
          <w:i/>
          <w:sz w:val="21"/>
        </w:rPr>
      </w:pPr>
      <w:r>
        <w:br w:type="column"/>
      </w:r>
      <w:r>
        <w:rPr>
          <w:rFonts w:ascii="Symbol" w:hAnsi="Symbol"/>
          <w:w w:val="105"/>
          <w:sz w:val="21"/>
        </w:rPr>
        <w:t></w:t>
      </w:r>
      <w:r>
        <w:rPr>
          <w:rFonts w:ascii="Times New Roman" w:hAnsi="Times New Roman"/>
          <w:w w:val="105"/>
          <w:sz w:val="21"/>
        </w:rPr>
        <w:t xml:space="preserve"> </w:t>
      </w:r>
      <w:r>
        <w:rPr>
          <w:rFonts w:ascii="Times New Roman" w:hAnsi="Times New Roman"/>
          <w:w w:val="105"/>
          <w:position w:val="13"/>
          <w:sz w:val="21"/>
        </w:rPr>
        <w:t xml:space="preserve">1 </w:t>
      </w:r>
      <w:r>
        <w:rPr>
          <w:rFonts w:ascii="Times New Roman" w:hAnsi="Times New Roman"/>
          <w:w w:val="105"/>
          <w:sz w:val="21"/>
        </w:rPr>
        <w:t xml:space="preserve">( </w:t>
      </w:r>
      <w:r>
        <w:rPr>
          <w:rFonts w:ascii="Times New Roman" w:hAnsi="Times New Roman"/>
          <w:i/>
          <w:w w:val="105"/>
          <w:position w:val="13"/>
          <w:sz w:val="21"/>
        </w:rPr>
        <w:t>v</w:t>
      </w:r>
      <w:r>
        <w:rPr>
          <w:rFonts w:ascii="Times New Roman" w:hAnsi="Times New Roman"/>
          <w:w w:val="105"/>
          <w:position w:val="9"/>
          <w:sz w:val="12"/>
        </w:rPr>
        <w:t xml:space="preserve">0 </w:t>
      </w:r>
      <w:r>
        <w:rPr>
          <w:rFonts w:ascii="Times New Roman" w:hAnsi="Times New Roman"/>
          <w:w w:val="105"/>
          <w:sz w:val="21"/>
        </w:rPr>
        <w:t>)</w:t>
      </w:r>
      <w:r>
        <w:rPr>
          <w:rFonts w:ascii="Times New Roman" w:hAnsi="Times New Roman"/>
          <w:w w:val="105"/>
          <w:position w:val="8"/>
          <w:sz w:val="12"/>
        </w:rPr>
        <w:t xml:space="preserve">2 </w:t>
      </w:r>
      <w:r>
        <w:rPr>
          <w:rFonts w:ascii="Times New Roman" w:hAnsi="Times New Roman"/>
          <w:w w:val="105"/>
          <w:sz w:val="21"/>
        </w:rPr>
        <w:t>]</w:t>
      </w:r>
      <w:r>
        <w:rPr>
          <w:rFonts w:ascii="Times New Roman" w:hAnsi="Times New Roman"/>
          <w:i/>
          <w:w w:val="105"/>
          <w:sz w:val="21"/>
        </w:rPr>
        <w:t>E</w:t>
      </w:r>
    </w:p>
    <w:p>
      <w:pPr>
        <w:tabs>
          <w:tab w:val="right" w:pos="1113"/>
        </w:tabs>
        <w:spacing w:before="0" w:line="221" w:lineRule="exact"/>
        <w:ind w:left="208" w:right="0" w:firstLine="0"/>
        <w:jc w:val="left"/>
        <w:rPr>
          <w:rFonts w:ascii="Times New Roman"/>
          <w:sz w:val="12"/>
        </w:rPr>
      </w:pPr>
      <w:r>
        <w:pict>
          <v:line id="_x0000_s1822" o:spid="_x0000_s1822" o:spt="20" style="position:absolute;left:0pt;margin-left:292.45pt;margin-top:-2.1pt;height:0pt;width:13pt;mso-position-horizontal-relative:page;z-index:-254673920;mso-width-relative:page;mso-height-relative:page;" stroked="t" coordsize="21600,21600">
            <v:path arrowok="t"/>
            <v:fill focussize="0,0"/>
            <v:stroke weight="0.483622047244094pt" color="#000000"/>
            <v:imagedata o:title=""/>
            <o:lock v:ext="edit"/>
          </v:line>
        </w:pict>
      </w:r>
      <w:r>
        <w:pict>
          <v:line id="_x0000_s1823" o:spid="_x0000_s1823" o:spt="20" style="position:absolute;left:0pt;margin-left:316.15pt;margin-top:-2.1pt;height:0pt;width:6.2pt;mso-position-horizontal-relative:page;z-index:-254672896;mso-width-relative:page;mso-height-relative:page;" stroked="t" coordsize="21600,21600">
            <v:path arrowok="t"/>
            <v:fill focussize="0,0"/>
            <v:stroke weight="0.483622047244094pt" color="#000000"/>
            <v:imagedata o:title=""/>
            <o:lock v:ext="edit"/>
          </v:line>
        </w:pict>
      </w:r>
      <w:r>
        <w:pict>
          <v:line id="_x0000_s1824" o:spid="_x0000_s1824" o:spt="20" style="position:absolute;left:0pt;margin-left:327.85pt;margin-top:-2.1pt;height:0pt;width:13.05pt;mso-position-horizontal-relative:page;z-index:-254671872;mso-width-relative:page;mso-height-relative:page;" stroked="t" coordsize="21600,21600">
            <v:path arrowok="t"/>
            <v:fill focussize="0,0"/>
            <v:stroke weight="0.483622047244094pt" color="#000000"/>
            <v:imagedata o:title=""/>
            <o:lock v:ext="edit"/>
          </v:line>
        </w:pict>
      </w:r>
      <w:r>
        <w:pict>
          <v:shape id="_x0000_s1825" o:spid="_x0000_s1825" o:spt="202" type="#_x0000_t202" style="position:absolute;left:0pt;margin-left:336.7pt;margin-top:5.5pt;height:6.75pt;width:3.15pt;mso-position-horizontal-relative:page;z-index:-254664704;mso-width-relative:page;mso-height-relative:page;" filled="f" stroked="f" coordsize="21600,21600">
            <v:path/>
            <v:fill on="f" focussize="0,0"/>
            <v:stroke on="f" joinstyle="miter"/>
            <v:imagedata o:title=""/>
            <o:lock v:ext="edit"/>
            <v:textbox inset="0mm,0mm,0mm,0mm">
              <w:txbxContent>
                <w:p>
                  <w:pPr>
                    <w:spacing w:before="0" w:line="134" w:lineRule="exact"/>
                    <w:ind w:left="0" w:right="0" w:firstLine="0"/>
                    <w:jc w:val="left"/>
                    <w:rPr>
                      <w:rFonts w:ascii="Times New Roman"/>
                      <w:sz w:val="12"/>
                    </w:rPr>
                  </w:pPr>
                  <w:r>
                    <w:rPr>
                      <w:rFonts w:ascii="Times New Roman"/>
                      <w:w w:val="104"/>
                      <w:sz w:val="12"/>
                    </w:rPr>
                    <w:t>1</w:t>
                  </w:r>
                </w:p>
              </w:txbxContent>
            </v:textbox>
          </v:shape>
        </w:pict>
      </w:r>
      <w:r>
        <w:rPr>
          <w:rFonts w:ascii="Times New Roman"/>
          <w:w w:val="105"/>
          <w:sz w:val="21"/>
        </w:rPr>
        <w:t>4</w:t>
      </w:r>
      <w:r>
        <w:rPr>
          <w:rFonts w:ascii="Times New Roman"/>
          <w:spacing w:val="23"/>
          <w:w w:val="105"/>
          <w:sz w:val="21"/>
        </w:rPr>
        <w:t xml:space="preserve"> </w:t>
      </w:r>
      <w:r>
        <w:rPr>
          <w:rFonts w:ascii="Times New Roman"/>
          <w:i/>
          <w:w w:val="105"/>
          <w:sz w:val="21"/>
        </w:rPr>
        <w:t>gt</w:t>
      </w:r>
      <w:r>
        <w:rPr>
          <w:rFonts w:ascii="Times New Roman"/>
          <w:i/>
          <w:w w:val="105"/>
          <w:sz w:val="21"/>
        </w:rPr>
        <w:tab/>
      </w:r>
      <w:r>
        <w:rPr>
          <w:rFonts w:ascii="Times New Roman"/>
          <w:w w:val="105"/>
          <w:position w:val="12"/>
          <w:sz w:val="12"/>
        </w:rPr>
        <w:t>1</w:t>
      </w:r>
    </w:p>
    <w:p>
      <w:pPr>
        <w:tabs>
          <w:tab w:val="left" w:pos="1292"/>
        </w:tabs>
        <w:spacing w:before="53" w:line="188" w:lineRule="exact"/>
        <w:ind w:left="786" w:right="0" w:firstLine="0"/>
        <w:jc w:val="left"/>
        <w:rPr>
          <w:rFonts w:ascii="Times New Roman"/>
          <w:i/>
          <w:sz w:val="21"/>
        </w:rPr>
      </w:pPr>
      <w:r>
        <w:br w:type="column"/>
      </w:r>
      <w:r>
        <w:rPr>
          <w:rFonts w:ascii="Times New Roman"/>
          <w:sz w:val="21"/>
        </w:rPr>
        <w:t>5</w:t>
      </w:r>
      <w:r>
        <w:rPr>
          <w:rFonts w:ascii="Times New Roman"/>
          <w:sz w:val="21"/>
        </w:rPr>
        <w:tab/>
      </w:r>
      <w:r>
        <w:rPr>
          <w:rFonts w:ascii="Times New Roman"/>
          <w:i/>
          <w:sz w:val="21"/>
        </w:rPr>
        <w:t>v</w:t>
      </w:r>
    </w:p>
    <w:p>
      <w:pPr>
        <w:tabs>
          <w:tab w:val="left" w:pos="560"/>
          <w:tab w:val="left" w:pos="1147"/>
        </w:tabs>
        <w:spacing w:before="0" w:line="172" w:lineRule="auto"/>
        <w:ind w:left="227" w:right="0" w:firstLine="0"/>
        <w:jc w:val="left"/>
        <w:rPr>
          <w:rFonts w:ascii="Times New Roman"/>
          <w:sz w:val="21"/>
        </w:rPr>
      </w:pPr>
      <w:r>
        <w:pict>
          <v:group id="_x0000_s1826" o:spid="_x0000_s1826" o:spt="203" style="position:absolute;left:0pt;margin-left:396pt;margin-top:-7.7pt;height:14.8pt;width:13.6pt;mso-position-horizontal-relative:page;z-index:-254670848;mso-width-relative:page;mso-height-relative:page;" coordorigin="7920,-155" coordsize="272,296">
            <o:lock v:ext="edit"/>
            <v:shape id="_x0000_s1827" o:spid="_x0000_s1827" o:spt="75" type="#_x0000_t75" style="position:absolute;left:7936;top:-155;height:240;width:249;" filled="f" stroked="f" coordsize="21600,21600">
              <v:path/>
              <v:fill on="f" focussize="0,0"/>
              <v:stroke on="f"/>
              <v:imagedata r:id="rId132" o:title=""/>
              <o:lock v:ext="edit" aspectratio="t"/>
            </v:shape>
            <v:line id="_x0000_s1828" o:spid="_x0000_s1828" o:spt="20" style="position:absolute;left:7920;top:136;height:0;width:272;" stroked="t" coordsize="21600,21600">
              <v:path arrowok="t"/>
              <v:fill focussize="0,0"/>
              <v:stroke weight="0.490629921259843pt" color="#000000"/>
              <v:imagedata o:title=""/>
              <o:lock v:ext="edit"/>
            </v:line>
          </v:group>
        </w:pict>
      </w:r>
      <w:r>
        <w:pict>
          <v:shape id="_x0000_s1829" o:spid="_x0000_s1829" o:spt="202" type="#_x0000_t202" style="position:absolute;left:0pt;margin-left:433.1pt;margin-top:-0.5pt;height:6.8pt;width:3.1pt;mso-position-horizontal-relative:page;z-index:-254663680;mso-width-relative:page;mso-height-relative:page;" filled="f" stroked="f" coordsize="21600,21600">
            <v:path/>
            <v:fill on="f" focussize="0,0"/>
            <v:stroke on="f" joinstyle="miter"/>
            <v:imagedata o:title=""/>
            <o:lock v:ext="edit"/>
            <v:textbox inset="0mm,0mm,0mm,0mm">
              <w:txbxContent>
                <w:p>
                  <w:pPr>
                    <w:spacing w:before="0" w:line="135" w:lineRule="exact"/>
                    <w:ind w:left="0" w:right="0" w:firstLine="0"/>
                    <w:jc w:val="left"/>
                    <w:rPr>
                      <w:rFonts w:ascii="Times New Roman"/>
                      <w:sz w:val="12"/>
                    </w:rPr>
                  </w:pPr>
                  <w:r>
                    <w:rPr>
                      <w:rFonts w:ascii="Times New Roman"/>
                      <w:w w:val="102"/>
                      <w:sz w:val="12"/>
                    </w:rPr>
                    <w:t>0</w:t>
                  </w:r>
                </w:p>
              </w:txbxContent>
            </v:textbox>
          </v:shape>
        </w:pict>
      </w:r>
      <w:r>
        <w:pict>
          <v:shape id="_x0000_s1830" o:spid="_x0000_s1830" o:spt="202" type="#_x0000_t202" style="position:absolute;left:0pt;margin-left:412.05pt;margin-top:-1.2pt;height:13.05pt;width:5.85pt;mso-position-horizontal-relative:page;z-index:-254662656;mso-width-relative:page;mso-height-relative:page;" filled="f" stroked="f" coordsize="21600,21600">
            <v:path/>
            <v:fill on="f" focussize="0,0"/>
            <v:stroke on="f" joinstyle="miter"/>
            <v:imagedata o:title=""/>
            <o:lock v:ext="edit"/>
            <v:textbox inset="0mm,0mm,0mm,0mm">
              <w:txbxContent>
                <w:p>
                  <w:pPr>
                    <w:pStyle w:val="6"/>
                    <w:spacing w:before="2"/>
                    <w:ind w:left="0"/>
                    <w:rPr>
                      <w:rFonts w:ascii="Symbol" w:hAnsi="Symbol"/>
                    </w:rPr>
                  </w:pPr>
                  <w:r>
                    <w:rPr>
                      <w:rFonts w:ascii="Symbol" w:hAnsi="Symbol"/>
                      <w:w w:val="100"/>
                    </w:rPr>
                    <w:t></w:t>
                  </w:r>
                </w:p>
              </w:txbxContent>
            </v:textbox>
          </v:shape>
        </w:pict>
      </w:r>
      <w:r>
        <w:pict>
          <v:shape id="_x0000_s1831" o:spid="_x0000_s1831" o:spt="202" type="#_x0000_t202" style="position:absolute;left:0pt;margin-left:384.05pt;margin-top:-1.2pt;height:13.05pt;width:5.85pt;mso-position-horizontal-relative:page;z-index:-254661632;mso-width-relative:page;mso-height-relative:page;" filled="f" stroked="f" coordsize="21600,21600">
            <v:path/>
            <v:fill on="f" focussize="0,0"/>
            <v:stroke on="f" joinstyle="miter"/>
            <v:imagedata o:title=""/>
            <o:lock v:ext="edit"/>
            <v:textbox inset="0mm,0mm,0mm,0mm">
              <w:txbxContent>
                <w:p>
                  <w:pPr>
                    <w:pStyle w:val="6"/>
                    <w:spacing w:before="2"/>
                    <w:ind w:left="0"/>
                    <w:rPr>
                      <w:rFonts w:ascii="Symbol" w:hAnsi="Symbol"/>
                    </w:rPr>
                  </w:pPr>
                  <w:r>
                    <w:rPr>
                      <w:rFonts w:ascii="Symbol" w:hAnsi="Symbol"/>
                      <w:w w:val="100"/>
                    </w:rPr>
                    <w:t></w:t>
                  </w:r>
                </w:p>
              </w:txbxContent>
            </v:textbox>
          </v:shape>
        </w:pict>
      </w:r>
      <w:r>
        <w:pict>
          <v:shape id="_x0000_s1832" o:spid="_x0000_s1832" o:spt="202" type="#_x0000_t202" style="position:absolute;left:0pt;margin-left:430.35pt;margin-top:8.35pt;height:11.8pt;width:5.35pt;mso-position-horizontal-relative:page;z-index:-254660608;mso-width-relative:page;mso-height-relative:page;" filled="f" stroked="f" coordsize="21600,21600">
            <v:path/>
            <v:fill on="f" focussize="0,0"/>
            <v:stroke on="f" joinstyle="miter"/>
            <v:imagedata o:title=""/>
            <o:lock v:ext="edit"/>
            <v:textbox inset="0mm,0mm,0mm,0mm">
              <w:txbxContent>
                <w:p>
                  <w:pPr>
                    <w:spacing w:before="0" w:line="235" w:lineRule="exact"/>
                    <w:ind w:left="0" w:right="0" w:firstLine="0"/>
                    <w:jc w:val="left"/>
                    <w:rPr>
                      <w:rFonts w:ascii="Times New Roman"/>
                      <w:i/>
                      <w:sz w:val="21"/>
                    </w:rPr>
                  </w:pPr>
                  <w:r>
                    <w:rPr>
                      <w:rFonts w:ascii="Times New Roman"/>
                      <w:i/>
                      <w:w w:val="100"/>
                      <w:sz w:val="21"/>
                    </w:rPr>
                    <w:t>g</w:t>
                  </w:r>
                </w:p>
              </w:txbxContent>
            </v:textbox>
          </v:shape>
        </w:pict>
      </w:r>
      <w:r>
        <w:rPr>
          <w:rFonts w:ascii="Times New Roman"/>
          <w:i/>
          <w:spacing w:val="-6"/>
          <w:sz w:val="21"/>
        </w:rPr>
        <w:t>t</w:t>
      </w:r>
      <w:r>
        <w:rPr>
          <w:rFonts w:ascii="Times New Roman"/>
          <w:spacing w:val="-6"/>
          <w:position w:val="-3"/>
          <w:sz w:val="12"/>
        </w:rPr>
        <w:t>1</w:t>
      </w:r>
      <w:r>
        <w:rPr>
          <w:rFonts w:ascii="Times New Roman"/>
          <w:spacing w:val="-6"/>
          <w:position w:val="-3"/>
          <w:sz w:val="12"/>
        </w:rPr>
        <w:tab/>
      </w:r>
      <w:r>
        <w:rPr>
          <w:rFonts w:ascii="Times New Roman"/>
          <w:sz w:val="21"/>
        </w:rPr>
        <w:t>(</w:t>
      </w:r>
      <w:r>
        <w:rPr>
          <w:rFonts w:ascii="Times New Roman"/>
          <w:spacing w:val="42"/>
          <w:sz w:val="21"/>
        </w:rPr>
        <w:t xml:space="preserve"> </w:t>
      </w:r>
      <w:r>
        <w:rPr>
          <w:rFonts w:ascii="Times New Roman"/>
          <w:position w:val="-16"/>
          <w:sz w:val="21"/>
        </w:rPr>
        <w:t>2</w:t>
      </w:r>
      <w:r>
        <w:rPr>
          <w:rFonts w:ascii="Times New Roman"/>
          <w:position w:val="-16"/>
          <w:sz w:val="21"/>
        </w:rPr>
        <w:tab/>
      </w:r>
      <w:r>
        <w:rPr>
          <w:rFonts w:ascii="Times New Roman"/>
          <w:sz w:val="21"/>
        </w:rPr>
        <w:t>1</w:t>
      </w:r>
      <w:r>
        <w:rPr>
          <w:rFonts w:ascii="Times New Roman"/>
          <w:spacing w:val="-18"/>
          <w:sz w:val="21"/>
        </w:rPr>
        <w:t xml:space="preserve"> </w:t>
      </w:r>
      <w:r>
        <w:rPr>
          <w:rFonts w:ascii="Times New Roman"/>
          <w:strike/>
          <w:sz w:val="21"/>
        </w:rPr>
        <w:t>)</w:t>
      </w:r>
      <w:r>
        <w:rPr>
          <w:rFonts w:ascii="Times New Roman"/>
          <w:strike/>
          <w:spacing w:val="10"/>
          <w:sz w:val="21"/>
        </w:rPr>
        <w:t xml:space="preserve"> </w:t>
      </w:r>
    </w:p>
    <w:p>
      <w:pPr>
        <w:spacing w:after="0" w:line="172" w:lineRule="auto"/>
        <w:jc w:val="left"/>
        <w:rPr>
          <w:rFonts w:ascii="Times New Roman"/>
          <w:sz w:val="21"/>
        </w:rPr>
        <w:sectPr>
          <w:type w:val="continuous"/>
          <w:pgSz w:w="11910" w:h="16840"/>
          <w:pgMar w:top="1400" w:right="1160" w:bottom="1100" w:left="1200" w:header="720" w:footer="720" w:gutter="0"/>
          <w:cols w:equalWidth="0" w:num="6">
            <w:col w:w="3019" w:space="40"/>
            <w:col w:w="627" w:space="39"/>
            <w:col w:w="900" w:space="40"/>
            <w:col w:w="225" w:space="39"/>
            <w:col w:w="1114" w:space="39"/>
            <w:col w:w="3468"/>
          </w:cols>
        </w:sectPr>
      </w:pPr>
    </w:p>
    <w:p>
      <w:pPr>
        <w:pStyle w:val="6"/>
        <w:spacing w:before="49"/>
        <w:rPr>
          <w:rFonts w:ascii="Times New Roman" w:eastAsia="Times New Roman"/>
        </w:rPr>
      </w:pPr>
      <w:r>
        <w:rPr>
          <w:rFonts w:ascii="Times New Roman" w:eastAsia="Times New Roman"/>
          <w:color w:val="FF0000"/>
        </w:rPr>
        <w:t>2018-25.</w:t>
      </w:r>
      <w:r>
        <w:rPr>
          <w:rFonts w:ascii="Times New Roman" w:eastAsia="Times New Roman"/>
          <w:color w:val="FF0000"/>
          <w:spacing w:val="3"/>
        </w:rPr>
        <w:t xml:space="preserve">  </w:t>
      </w:r>
      <w:r>
        <w:rPr>
          <w:spacing w:val="-9"/>
        </w:rPr>
        <w:t xml:space="preserve">如图所示，在 </w:t>
      </w:r>
      <w:r>
        <w:rPr>
          <w:rFonts w:ascii="Times New Roman" w:eastAsia="Times New Roman"/>
          <w:i/>
        </w:rPr>
        <w:t>y&gt;</w:t>
      </w:r>
      <w:r>
        <w:rPr>
          <w:rFonts w:ascii="Times New Roman" w:eastAsia="Times New Roman"/>
        </w:rPr>
        <w:t>0</w:t>
      </w:r>
      <w:r>
        <w:rPr>
          <w:rFonts w:ascii="Times New Roman" w:eastAsia="Times New Roman"/>
          <w:spacing w:val="13"/>
        </w:rPr>
        <w:t xml:space="preserve"> </w:t>
      </w:r>
      <w:r>
        <w:rPr>
          <w:spacing w:val="-7"/>
        </w:rPr>
        <w:t xml:space="preserve">的区域存在方向沿 </w:t>
      </w:r>
      <w:r>
        <w:rPr>
          <w:rFonts w:ascii="Times New Roman" w:eastAsia="Times New Roman"/>
          <w:i/>
        </w:rPr>
        <w:t>y</w:t>
      </w:r>
      <w:r>
        <w:rPr>
          <w:rFonts w:ascii="Times New Roman" w:eastAsia="Times New Roman"/>
          <w:i/>
          <w:spacing w:val="13"/>
        </w:rPr>
        <w:t xml:space="preserve"> </w:t>
      </w:r>
      <w:r>
        <w:rPr>
          <w:spacing w:val="-6"/>
        </w:rPr>
        <w:t xml:space="preserve">轴负方向的匀强电场，场强大小为 </w:t>
      </w:r>
      <w:r>
        <w:rPr>
          <w:rFonts w:ascii="Times New Roman" w:eastAsia="Times New Roman"/>
          <w:i/>
        </w:rPr>
        <w:t>E</w:t>
      </w:r>
      <w:r>
        <w:rPr>
          <w:spacing w:val="-13"/>
        </w:rPr>
        <w:t xml:space="preserve">，在 </w:t>
      </w:r>
      <w:r>
        <w:rPr>
          <w:rFonts w:ascii="Times New Roman" w:eastAsia="Times New Roman"/>
          <w:i/>
        </w:rPr>
        <w:t>y&lt;</w:t>
      </w:r>
      <w:r>
        <w:rPr>
          <w:rFonts w:ascii="Times New Roman" w:eastAsia="Times New Roman"/>
        </w:rPr>
        <w:t>0</w:t>
      </w:r>
    </w:p>
    <w:p>
      <w:pPr>
        <w:spacing w:before="56" w:line="162" w:lineRule="exact"/>
        <w:ind w:left="218" w:right="0" w:firstLine="0"/>
        <w:jc w:val="left"/>
        <w:rPr>
          <w:sz w:val="21"/>
        </w:rPr>
      </w:pPr>
      <w:r>
        <w:rPr>
          <w:spacing w:val="-8"/>
          <w:sz w:val="21"/>
        </w:rPr>
        <w:t xml:space="preserve">的区域存在方向垂直于 </w:t>
      </w:r>
      <w:r>
        <w:rPr>
          <w:rFonts w:ascii="Times New Roman" w:eastAsia="Times New Roman"/>
          <w:i/>
          <w:sz w:val="21"/>
        </w:rPr>
        <w:t>xOy</w:t>
      </w:r>
      <w:r>
        <w:rPr>
          <w:rFonts w:ascii="Times New Roman" w:eastAsia="Times New Roman"/>
          <w:i/>
          <w:spacing w:val="4"/>
          <w:sz w:val="21"/>
        </w:rPr>
        <w:t xml:space="preserve"> </w:t>
      </w:r>
      <w:r>
        <w:rPr>
          <w:spacing w:val="-8"/>
          <w:sz w:val="21"/>
        </w:rPr>
        <w:t>平面向外的匀强磁场。一个氕核</w:t>
      </w:r>
      <w:r>
        <w:rPr>
          <w:rFonts w:ascii="Times New Roman" w:eastAsia="Times New Roman"/>
          <w:sz w:val="21"/>
          <w:vertAlign w:val="superscript"/>
        </w:rPr>
        <w:t>1</w:t>
      </w:r>
      <w:r>
        <w:rPr>
          <w:rFonts w:ascii="Times New Roman" w:eastAsia="Times New Roman"/>
          <w:spacing w:val="-29"/>
          <w:sz w:val="21"/>
          <w:vertAlign w:val="baseline"/>
        </w:rPr>
        <w:t xml:space="preserve"> </w:t>
      </w:r>
      <w:r>
        <w:rPr>
          <w:rFonts w:ascii="Times New Roman" w:eastAsia="Times New Roman"/>
          <w:sz w:val="24"/>
          <w:vertAlign w:val="baseline"/>
        </w:rPr>
        <w:t>H</w:t>
      </w:r>
      <w:r>
        <w:rPr>
          <w:rFonts w:ascii="Times New Roman" w:eastAsia="Times New Roman"/>
          <w:spacing w:val="-4"/>
          <w:sz w:val="24"/>
          <w:vertAlign w:val="baseline"/>
        </w:rPr>
        <w:t xml:space="preserve"> </w:t>
      </w:r>
      <w:r>
        <w:rPr>
          <w:spacing w:val="4"/>
          <w:sz w:val="21"/>
          <w:vertAlign w:val="baseline"/>
        </w:rPr>
        <w:t>和一个氘核</w:t>
      </w:r>
      <w:r>
        <w:rPr>
          <w:rFonts w:ascii="Times New Roman" w:eastAsia="Times New Roman"/>
          <w:sz w:val="21"/>
          <w:vertAlign w:val="superscript"/>
        </w:rPr>
        <w:t>2</w:t>
      </w:r>
      <w:r>
        <w:rPr>
          <w:rFonts w:ascii="Times New Roman" w:eastAsia="Times New Roman"/>
          <w:spacing w:val="-19"/>
          <w:sz w:val="21"/>
          <w:vertAlign w:val="baseline"/>
        </w:rPr>
        <w:t xml:space="preserve"> </w:t>
      </w:r>
      <w:r>
        <w:rPr>
          <w:rFonts w:ascii="Times New Roman" w:eastAsia="Times New Roman"/>
          <w:sz w:val="24"/>
          <w:vertAlign w:val="baseline"/>
        </w:rPr>
        <w:t>H</w:t>
      </w:r>
      <w:r>
        <w:rPr>
          <w:rFonts w:ascii="Times New Roman" w:eastAsia="Times New Roman"/>
          <w:spacing w:val="-6"/>
          <w:sz w:val="24"/>
          <w:vertAlign w:val="baseline"/>
        </w:rPr>
        <w:t xml:space="preserve"> </w:t>
      </w:r>
      <w:r>
        <w:rPr>
          <w:spacing w:val="-15"/>
          <w:sz w:val="21"/>
          <w:vertAlign w:val="baseline"/>
        </w:rPr>
        <w:t xml:space="preserve">先后从 </w:t>
      </w:r>
      <w:r>
        <w:rPr>
          <w:rFonts w:ascii="Times New Roman" w:eastAsia="Times New Roman"/>
          <w:i/>
          <w:sz w:val="21"/>
          <w:vertAlign w:val="baseline"/>
        </w:rPr>
        <w:t>y</w:t>
      </w:r>
      <w:r>
        <w:rPr>
          <w:rFonts w:ascii="Times New Roman" w:eastAsia="Times New Roman"/>
          <w:i/>
          <w:spacing w:val="4"/>
          <w:sz w:val="21"/>
          <w:vertAlign w:val="baseline"/>
        </w:rPr>
        <w:t xml:space="preserve"> </w:t>
      </w:r>
      <w:r>
        <w:rPr>
          <w:spacing w:val="-17"/>
          <w:sz w:val="21"/>
          <w:vertAlign w:val="baseline"/>
        </w:rPr>
        <w:t xml:space="preserve">轴上 </w:t>
      </w:r>
      <w:r>
        <w:rPr>
          <w:rFonts w:ascii="Times New Roman" w:eastAsia="Times New Roman"/>
          <w:i/>
          <w:sz w:val="21"/>
          <w:vertAlign w:val="baseline"/>
        </w:rPr>
        <w:t>y=h</w:t>
      </w:r>
      <w:r>
        <w:rPr>
          <w:rFonts w:ascii="Times New Roman" w:eastAsia="Times New Roman"/>
          <w:i/>
          <w:spacing w:val="4"/>
          <w:sz w:val="21"/>
          <w:vertAlign w:val="baseline"/>
        </w:rPr>
        <w:t xml:space="preserve"> </w:t>
      </w:r>
      <w:r>
        <w:rPr>
          <w:sz w:val="21"/>
          <w:vertAlign w:val="baseline"/>
        </w:rPr>
        <w:t>点</w:t>
      </w:r>
    </w:p>
    <w:p>
      <w:pPr>
        <w:tabs>
          <w:tab w:val="left" w:pos="7075"/>
        </w:tabs>
        <w:spacing w:before="0" w:line="154" w:lineRule="exact"/>
        <w:ind w:left="5663" w:right="0" w:firstLine="0"/>
        <w:jc w:val="left"/>
        <w:rPr>
          <w:rFonts w:ascii="Times New Roman"/>
          <w:sz w:val="14"/>
        </w:rPr>
      </w:pPr>
      <w:r>
        <w:rPr>
          <w:rFonts w:ascii="Times New Roman"/>
          <w:sz w:val="14"/>
        </w:rPr>
        <w:t>1</w:t>
      </w:r>
      <w:r>
        <w:rPr>
          <w:rFonts w:ascii="Times New Roman"/>
          <w:sz w:val="14"/>
        </w:rPr>
        <w:tab/>
      </w:r>
      <w:r>
        <w:rPr>
          <w:rFonts w:ascii="Times New Roman"/>
          <w:sz w:val="14"/>
        </w:rPr>
        <w:t>1</w:t>
      </w:r>
    </w:p>
    <w:p>
      <w:pPr>
        <w:pStyle w:val="6"/>
        <w:spacing w:before="84"/>
        <w:ind w:left="218"/>
      </w:pPr>
      <w:r>
        <w:pict>
          <v:shape id="_x0000_s1833" o:spid="_x0000_s1833" o:spt="202" type="#_x0000_t202" style="position:absolute;left:0pt;margin-left:300.3pt;margin-top:12.3pt;height:7.7pt;width:3.5pt;mso-position-horizontal-relative:page;z-index:-254651392;mso-width-relative:page;mso-height-relative:page;" filled="f" stroked="f" coordsize="21600,21600">
            <v:path/>
            <v:fill on="f" focussize="0,0"/>
            <v:stroke on="f" joinstyle="miter"/>
            <v:imagedata o:title=""/>
            <o:lock v:ext="edit"/>
            <v:textbox inset="0mm,0mm,0mm,0mm">
              <w:txbxContent>
                <w:p>
                  <w:pPr>
                    <w:spacing w:before="0" w:line="154" w:lineRule="exact"/>
                    <w:ind w:left="0" w:right="0" w:firstLine="0"/>
                    <w:jc w:val="left"/>
                    <w:rPr>
                      <w:rFonts w:ascii="Times New Roman"/>
                      <w:sz w:val="14"/>
                    </w:rPr>
                  </w:pPr>
                  <w:r>
                    <w:rPr>
                      <w:rFonts w:ascii="Times New Roman"/>
                      <w:w w:val="99"/>
                      <w:sz w:val="14"/>
                    </w:rPr>
                    <w:t>1</w:t>
                  </w:r>
                </w:p>
              </w:txbxContent>
            </v:textbox>
          </v:shape>
        </w:pict>
      </w:r>
      <w:r>
        <w:t xml:space="preserve">以相同的动能射出，速度方向沿 </w:t>
      </w:r>
      <w:r>
        <w:rPr>
          <w:rFonts w:ascii="Times New Roman" w:eastAsia="Times New Roman"/>
          <w:i/>
        </w:rPr>
        <w:t xml:space="preserve">x </w:t>
      </w:r>
      <w:r>
        <w:t>轴正方向。已知</w:t>
      </w:r>
      <w:r>
        <w:rPr>
          <w:rFonts w:ascii="Times New Roman" w:eastAsia="Times New Roman"/>
          <w:vertAlign w:val="superscript"/>
        </w:rPr>
        <w:t>1</w:t>
      </w:r>
      <w:r>
        <w:rPr>
          <w:rFonts w:ascii="Times New Roman" w:eastAsia="Times New Roman"/>
          <w:vertAlign w:val="baseline"/>
        </w:rPr>
        <w:t xml:space="preserve"> </w:t>
      </w:r>
      <w:r>
        <w:rPr>
          <w:rFonts w:ascii="Times New Roman" w:eastAsia="Times New Roman"/>
          <w:sz w:val="24"/>
          <w:vertAlign w:val="baseline"/>
        </w:rPr>
        <w:t xml:space="preserve">H </w:t>
      </w:r>
      <w:r>
        <w:rPr>
          <w:vertAlign w:val="baseline"/>
        </w:rPr>
        <w:t xml:space="preserve">进入磁场时，速度方向与 </w:t>
      </w:r>
      <w:r>
        <w:rPr>
          <w:rFonts w:ascii="Times New Roman" w:eastAsia="Times New Roman"/>
          <w:i/>
          <w:vertAlign w:val="baseline"/>
        </w:rPr>
        <w:t xml:space="preserve">x </w:t>
      </w:r>
      <w:r>
        <w:rPr>
          <w:vertAlign w:val="baseline"/>
        </w:rPr>
        <w:t>轴正方向的夹角为</w:t>
      </w:r>
    </w:p>
    <w:p>
      <w:pPr>
        <w:pStyle w:val="6"/>
        <w:spacing w:before="118"/>
        <w:ind w:left="218"/>
      </w:pPr>
      <w:r>
        <w:pict>
          <v:shape id="_x0000_s1834" o:spid="_x0000_s1834" o:spt="202" type="#_x0000_t202" style="position:absolute;left:0pt;margin-left:267.75pt;margin-top:14pt;height:7.7pt;width:3.5pt;mso-position-horizontal-relative:page;z-index:-254650368;mso-width-relative:page;mso-height-relative:page;" filled="f" stroked="f" coordsize="21600,21600">
            <v:path/>
            <v:fill on="f" focussize="0,0"/>
            <v:stroke on="f" joinstyle="miter"/>
            <v:imagedata o:title=""/>
            <o:lock v:ext="edit"/>
            <v:textbox inset="0mm,0mm,0mm,0mm">
              <w:txbxContent>
                <w:p>
                  <w:pPr>
                    <w:spacing w:before="0" w:line="154" w:lineRule="exact"/>
                    <w:ind w:left="0" w:right="0" w:firstLine="0"/>
                    <w:jc w:val="left"/>
                    <w:rPr>
                      <w:rFonts w:ascii="Times New Roman"/>
                      <w:sz w:val="14"/>
                    </w:rPr>
                  </w:pPr>
                  <w:r>
                    <w:rPr>
                      <w:rFonts w:ascii="Times New Roman"/>
                      <w:w w:val="99"/>
                      <w:sz w:val="14"/>
                    </w:rPr>
                    <w:t>1</w:t>
                  </w:r>
                </w:p>
              </w:txbxContent>
            </v:textbox>
          </v:shape>
        </w:pict>
      </w:r>
      <w:r>
        <w:rPr>
          <w:rFonts w:ascii="Times New Roman" w:hAnsi="Times New Roman" w:eastAsia="Times New Roman"/>
        </w:rPr>
        <w:t>60°</w:t>
      </w:r>
      <w:r>
        <w:t xml:space="preserve">，并从坐标原点 </w:t>
      </w:r>
      <w:r>
        <w:rPr>
          <w:rFonts w:ascii="Times New Roman" w:hAnsi="Times New Roman" w:eastAsia="Times New Roman"/>
          <w:i/>
        </w:rPr>
        <w:t xml:space="preserve">O </w:t>
      </w:r>
      <w:r>
        <w:t>处第一次射出磁场。</w:t>
      </w:r>
      <w:r>
        <w:rPr>
          <w:rFonts w:ascii="Times New Roman" w:hAnsi="Times New Roman" w:eastAsia="Times New Roman"/>
          <w:vertAlign w:val="superscript"/>
        </w:rPr>
        <w:t>1</w:t>
      </w:r>
      <w:r>
        <w:rPr>
          <w:rFonts w:ascii="Times New Roman" w:hAnsi="Times New Roman" w:eastAsia="Times New Roman"/>
          <w:vertAlign w:val="baseline"/>
        </w:rPr>
        <w:t xml:space="preserve"> </w:t>
      </w:r>
      <w:r>
        <w:rPr>
          <w:rFonts w:ascii="Times New Roman" w:hAnsi="Times New Roman" w:eastAsia="Times New Roman"/>
          <w:sz w:val="24"/>
          <w:vertAlign w:val="baseline"/>
        </w:rPr>
        <w:t xml:space="preserve">H </w:t>
      </w:r>
      <w:r>
        <w:rPr>
          <w:vertAlign w:val="baseline"/>
        </w:rPr>
        <w:t xml:space="preserve">的质量为 </w:t>
      </w:r>
      <w:r>
        <w:rPr>
          <w:rFonts w:ascii="Times New Roman" w:hAnsi="Times New Roman" w:eastAsia="Times New Roman"/>
          <w:i/>
          <w:vertAlign w:val="baseline"/>
        </w:rPr>
        <w:t>m</w:t>
      </w:r>
      <w:r>
        <w:rPr>
          <w:vertAlign w:val="baseline"/>
        </w:rPr>
        <w:t xml:space="preserve">，电荷量为 </w:t>
      </w:r>
      <w:r>
        <w:rPr>
          <w:rFonts w:ascii="Times New Roman" w:hAnsi="Times New Roman" w:eastAsia="Times New Roman"/>
          <w:i/>
          <w:vertAlign w:val="baseline"/>
        </w:rPr>
        <w:t>q</w:t>
      </w:r>
      <w:r>
        <w:rPr>
          <w:vertAlign w:val="baseline"/>
        </w:rPr>
        <w:t>，不计重力。求</w:t>
      </w:r>
    </w:p>
    <w:p>
      <w:pPr>
        <w:pStyle w:val="10"/>
        <w:numPr>
          <w:ilvl w:val="0"/>
          <w:numId w:val="47"/>
        </w:numPr>
        <w:tabs>
          <w:tab w:val="left" w:pos="1015"/>
        </w:tabs>
        <w:spacing w:before="98" w:after="0" w:line="240" w:lineRule="auto"/>
        <w:ind w:left="1014" w:right="0" w:hanging="377"/>
        <w:jc w:val="left"/>
        <w:rPr>
          <w:sz w:val="21"/>
        </w:rPr>
      </w:pPr>
      <w:r>
        <w:drawing>
          <wp:anchor distT="0" distB="0" distL="0" distR="0" simplePos="0" relativeHeight="251930624" behindDoc="0" locked="0" layoutInCell="1" allowOverlap="1">
            <wp:simplePos x="0" y="0"/>
            <wp:positionH relativeFrom="page">
              <wp:posOffset>5370195</wp:posOffset>
            </wp:positionH>
            <wp:positionV relativeFrom="paragraph">
              <wp:posOffset>120015</wp:posOffset>
            </wp:positionV>
            <wp:extent cx="1011555" cy="960755"/>
            <wp:effectExtent l="0" t="0" r="0" b="0"/>
            <wp:wrapNone/>
            <wp:docPr id="141" name="image1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image125.jpeg"/>
                    <pic:cNvPicPr>
                      <a:picLocks noChangeAspect="1"/>
                    </pic:cNvPicPr>
                  </pic:nvPicPr>
                  <pic:blipFill>
                    <a:blip r:embed="rId133" cstate="print"/>
                    <a:stretch>
                      <a:fillRect/>
                    </a:stretch>
                  </pic:blipFill>
                  <pic:spPr>
                    <a:xfrm>
                      <a:off x="0" y="0"/>
                      <a:ext cx="1011554" cy="960754"/>
                    </a:xfrm>
                    <a:prstGeom prst="rect">
                      <a:avLst/>
                    </a:prstGeom>
                  </pic:spPr>
                </pic:pic>
              </a:graphicData>
            </a:graphic>
          </wp:anchor>
        </w:drawing>
      </w:r>
      <w:r>
        <w:pict>
          <v:shape id="_x0000_s1835" o:spid="_x0000_s1835" o:spt="202" type="#_x0000_t202" style="position:absolute;left:0pt;margin-left:110.7pt;margin-top:13.85pt;height:7.7pt;width:3.5pt;mso-position-horizontal-relative:page;z-index:-254649344;mso-width-relative:page;mso-height-relative:page;" filled="f" stroked="f" coordsize="21600,21600">
            <v:path/>
            <v:fill on="f" focussize="0,0"/>
            <v:stroke on="f" joinstyle="miter"/>
            <v:imagedata o:title=""/>
            <o:lock v:ext="edit"/>
            <v:textbox inset="0mm,0mm,0mm,0mm">
              <w:txbxContent>
                <w:p>
                  <w:pPr>
                    <w:spacing w:before="0" w:line="154" w:lineRule="exact"/>
                    <w:ind w:left="0" w:right="0" w:firstLine="0"/>
                    <w:jc w:val="left"/>
                    <w:rPr>
                      <w:rFonts w:ascii="Times New Roman"/>
                      <w:sz w:val="14"/>
                    </w:rPr>
                  </w:pPr>
                  <w:r>
                    <w:rPr>
                      <w:rFonts w:ascii="Times New Roman"/>
                      <w:w w:val="99"/>
                      <w:sz w:val="14"/>
                    </w:rPr>
                    <w:t>1</w:t>
                  </w:r>
                </w:p>
              </w:txbxContent>
            </v:textbox>
          </v:shape>
        </w:pict>
      </w:r>
      <w:r>
        <w:rPr>
          <w:rFonts w:ascii="Times New Roman" w:eastAsia="Times New Roman"/>
          <w:position w:val="11"/>
          <w:sz w:val="14"/>
        </w:rPr>
        <w:t>1</w:t>
      </w:r>
      <w:r>
        <w:rPr>
          <w:rFonts w:ascii="Times New Roman" w:eastAsia="Times New Roman"/>
          <w:spacing w:val="-13"/>
          <w:position w:val="11"/>
          <w:sz w:val="14"/>
        </w:rPr>
        <w:t xml:space="preserve"> </w:t>
      </w:r>
      <w:r>
        <w:rPr>
          <w:rFonts w:ascii="Times New Roman" w:eastAsia="Times New Roman"/>
          <w:sz w:val="24"/>
        </w:rPr>
        <w:t>H</w:t>
      </w:r>
      <w:r>
        <w:rPr>
          <w:rFonts w:ascii="Times New Roman" w:eastAsia="Times New Roman"/>
          <w:spacing w:val="-10"/>
          <w:sz w:val="24"/>
        </w:rPr>
        <w:t xml:space="preserve"> </w:t>
      </w:r>
      <w:r>
        <w:rPr>
          <w:spacing w:val="-7"/>
          <w:sz w:val="21"/>
        </w:rPr>
        <w:t xml:space="preserve">第一次进入磁场的位置到原点 </w:t>
      </w:r>
      <w:r>
        <w:rPr>
          <w:rFonts w:ascii="Times New Roman" w:eastAsia="Times New Roman"/>
          <w:i/>
          <w:sz w:val="21"/>
        </w:rPr>
        <w:t>O</w:t>
      </w:r>
      <w:r>
        <w:rPr>
          <w:rFonts w:ascii="Times New Roman" w:eastAsia="Times New Roman"/>
          <w:i/>
          <w:spacing w:val="1"/>
          <w:sz w:val="21"/>
        </w:rPr>
        <w:t xml:space="preserve"> </w:t>
      </w:r>
      <w:r>
        <w:rPr>
          <w:spacing w:val="-3"/>
          <w:sz w:val="21"/>
        </w:rPr>
        <w:t>的距离；</w:t>
      </w:r>
    </w:p>
    <w:p>
      <w:pPr>
        <w:pStyle w:val="10"/>
        <w:numPr>
          <w:ilvl w:val="0"/>
          <w:numId w:val="47"/>
        </w:numPr>
        <w:tabs>
          <w:tab w:val="left" w:pos="990"/>
        </w:tabs>
        <w:spacing w:before="191" w:after="0" w:line="240" w:lineRule="auto"/>
        <w:ind w:left="989" w:right="0" w:hanging="352"/>
        <w:jc w:val="left"/>
        <w:rPr>
          <w:sz w:val="21"/>
        </w:rPr>
      </w:pPr>
      <w:r>
        <w:rPr>
          <w:spacing w:val="-3"/>
          <w:sz w:val="21"/>
        </w:rPr>
        <w:t>磁场的磁感应强度大小；</w:t>
      </w:r>
    </w:p>
    <w:p>
      <w:pPr>
        <w:pStyle w:val="10"/>
        <w:numPr>
          <w:ilvl w:val="0"/>
          <w:numId w:val="47"/>
        </w:numPr>
        <w:tabs>
          <w:tab w:val="left" w:pos="1028"/>
        </w:tabs>
        <w:spacing w:before="43" w:after="0" w:line="240" w:lineRule="auto"/>
        <w:ind w:left="1027" w:right="0" w:hanging="390"/>
        <w:jc w:val="left"/>
        <w:rPr>
          <w:sz w:val="21"/>
        </w:rPr>
      </w:pPr>
      <w:r>
        <w:pict>
          <v:shape id="_x0000_s1836" o:spid="_x0000_s1836" o:spt="202" type="#_x0000_t202" style="position:absolute;left:0pt;margin-left:111.85pt;margin-top:11.1pt;height:7.7pt;width:3.5pt;mso-position-horizontal-relative:page;z-index:-254648320;mso-width-relative:page;mso-height-relative:page;" filled="f" stroked="f" coordsize="21600,21600">
            <v:path/>
            <v:fill on="f" focussize="0,0"/>
            <v:stroke on="f" joinstyle="miter"/>
            <v:imagedata o:title=""/>
            <o:lock v:ext="edit"/>
            <v:textbox inset="0mm,0mm,0mm,0mm">
              <w:txbxContent>
                <w:p>
                  <w:pPr>
                    <w:spacing w:before="0" w:line="153" w:lineRule="exact"/>
                    <w:ind w:left="0" w:right="0" w:firstLine="0"/>
                    <w:jc w:val="left"/>
                    <w:rPr>
                      <w:rFonts w:ascii="Times New Roman"/>
                      <w:sz w:val="14"/>
                    </w:rPr>
                  </w:pPr>
                  <w:r>
                    <w:rPr>
                      <w:rFonts w:ascii="Times New Roman"/>
                      <w:w w:val="98"/>
                      <w:sz w:val="14"/>
                    </w:rPr>
                    <w:t>1</w:t>
                  </w:r>
                </w:p>
              </w:txbxContent>
            </v:textbox>
          </v:shape>
        </w:pict>
      </w:r>
      <w:r>
        <w:rPr>
          <w:rFonts w:ascii="Times New Roman" w:eastAsia="Times New Roman"/>
          <w:position w:val="11"/>
          <w:sz w:val="14"/>
        </w:rPr>
        <w:t>2</w:t>
      </w:r>
      <w:r>
        <w:rPr>
          <w:rFonts w:ascii="Times New Roman" w:eastAsia="Times New Roman"/>
          <w:spacing w:val="-4"/>
          <w:position w:val="11"/>
          <w:sz w:val="14"/>
        </w:rPr>
        <w:t xml:space="preserve"> </w:t>
      </w:r>
      <w:r>
        <w:rPr>
          <w:rFonts w:ascii="Times New Roman" w:eastAsia="Times New Roman"/>
          <w:sz w:val="24"/>
        </w:rPr>
        <w:t>H</w:t>
      </w:r>
      <w:r>
        <w:rPr>
          <w:rFonts w:ascii="Times New Roman" w:eastAsia="Times New Roman"/>
          <w:spacing w:val="-12"/>
          <w:sz w:val="24"/>
        </w:rPr>
        <w:t xml:space="preserve"> </w:t>
      </w:r>
      <w:r>
        <w:rPr>
          <w:spacing w:val="-7"/>
          <w:sz w:val="21"/>
        </w:rPr>
        <w:t xml:space="preserve">第一次离开磁场的位置到原点 </w:t>
      </w:r>
      <w:r>
        <w:rPr>
          <w:rFonts w:ascii="Times New Roman" w:eastAsia="Times New Roman"/>
          <w:i/>
          <w:sz w:val="21"/>
        </w:rPr>
        <w:t>O</w:t>
      </w:r>
      <w:r>
        <w:rPr>
          <w:rFonts w:ascii="Times New Roman" w:eastAsia="Times New Roman"/>
          <w:i/>
          <w:spacing w:val="1"/>
          <w:sz w:val="21"/>
        </w:rPr>
        <w:t xml:space="preserve"> </w:t>
      </w:r>
      <w:r>
        <w:rPr>
          <w:spacing w:val="-3"/>
          <w:sz w:val="21"/>
        </w:rPr>
        <w:t>的距离。</w:t>
      </w:r>
    </w:p>
    <w:p>
      <w:pPr>
        <w:pStyle w:val="6"/>
        <w:spacing w:before="4"/>
        <w:ind w:left="0"/>
        <w:rPr>
          <w:sz w:val="14"/>
        </w:rPr>
      </w:pPr>
    </w:p>
    <w:p>
      <w:pPr>
        <w:pStyle w:val="6"/>
        <w:tabs>
          <w:tab w:val="left" w:pos="1999"/>
          <w:tab w:val="left" w:pos="2316"/>
          <w:tab w:val="left" w:pos="3262"/>
          <w:tab w:val="left" w:pos="4104"/>
        </w:tabs>
        <w:spacing w:before="78"/>
        <w:rPr>
          <w:rFonts w:ascii="Times New Roman" w:eastAsia="Times New Roman"/>
          <w:i/>
        </w:rPr>
      </w:pPr>
      <w:r>
        <w:drawing>
          <wp:anchor distT="0" distB="0" distL="0" distR="0" simplePos="0" relativeHeight="248658944" behindDoc="1" locked="0" layoutInCell="1" allowOverlap="1">
            <wp:simplePos x="0" y="0"/>
            <wp:positionH relativeFrom="page">
              <wp:posOffset>1855470</wp:posOffset>
            </wp:positionH>
            <wp:positionV relativeFrom="paragraph">
              <wp:posOffset>11430</wp:posOffset>
            </wp:positionV>
            <wp:extent cx="175260" cy="236220"/>
            <wp:effectExtent l="0" t="0" r="0" b="0"/>
            <wp:wrapNone/>
            <wp:docPr id="143" name="image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image126.png"/>
                    <pic:cNvPicPr>
                      <a:picLocks noChangeAspect="1"/>
                    </pic:cNvPicPr>
                  </pic:nvPicPr>
                  <pic:blipFill>
                    <a:blip r:embed="rId134" cstate="print"/>
                    <a:stretch>
                      <a:fillRect/>
                    </a:stretch>
                  </pic:blipFill>
                  <pic:spPr>
                    <a:xfrm>
                      <a:off x="0" y="0"/>
                      <a:ext cx="175260" cy="236220"/>
                    </a:xfrm>
                    <a:prstGeom prst="rect">
                      <a:avLst/>
                    </a:prstGeom>
                  </pic:spPr>
                </pic:pic>
              </a:graphicData>
            </a:graphic>
          </wp:anchor>
        </w:drawing>
      </w:r>
      <w:r>
        <w:drawing>
          <wp:anchor distT="0" distB="0" distL="0" distR="0" simplePos="0" relativeHeight="248659968" behindDoc="1" locked="0" layoutInCell="1" allowOverlap="1">
            <wp:simplePos x="0" y="0"/>
            <wp:positionH relativeFrom="page">
              <wp:posOffset>2385695</wp:posOffset>
            </wp:positionH>
            <wp:positionV relativeFrom="paragraph">
              <wp:posOffset>-67310</wp:posOffset>
            </wp:positionV>
            <wp:extent cx="312420" cy="396240"/>
            <wp:effectExtent l="0" t="0" r="0" b="0"/>
            <wp:wrapNone/>
            <wp:docPr id="145" name="image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image127.png"/>
                    <pic:cNvPicPr>
                      <a:picLocks noChangeAspect="1"/>
                    </pic:cNvPicPr>
                  </pic:nvPicPr>
                  <pic:blipFill>
                    <a:blip r:embed="rId135" cstate="print"/>
                    <a:stretch>
                      <a:fillRect/>
                    </a:stretch>
                  </pic:blipFill>
                  <pic:spPr>
                    <a:xfrm>
                      <a:off x="0" y="0"/>
                      <a:ext cx="312419" cy="396240"/>
                    </a:xfrm>
                    <a:prstGeom prst="rect">
                      <a:avLst/>
                    </a:prstGeom>
                  </pic:spPr>
                </pic:pic>
              </a:graphicData>
            </a:graphic>
          </wp:anchor>
        </w:drawing>
      </w:r>
      <w:r>
        <w:pict>
          <v:group id="_x0000_s1837" o:spid="_x0000_s1837" o:spt="203" style="position:absolute;left:0pt;margin-left:235.3pt;margin-top:0.9pt;height:18.6pt;width:29.9pt;mso-position-horizontal-relative:page;z-index:-254654464;mso-width-relative:page;mso-height-relative:page;" coordorigin="4706,19" coordsize="598,372">
            <o:lock v:ext="edit"/>
            <v:shape id="_x0000_s1838" o:spid="_x0000_s1838" o:spt="75" type="#_x0000_t75" style="position:absolute;left:4706;top:19;height:372;width:276;" filled="f" stroked="f" coordsize="21600,21600">
              <v:path/>
              <v:fill on="f" focussize="0,0"/>
              <v:stroke on="f"/>
              <v:imagedata r:id="rId134" o:title=""/>
              <o:lock v:ext="edit" aspectratio="t"/>
            </v:shape>
            <v:shape id="_x0000_s1839" o:spid="_x0000_s1839" o:spt="75" type="#_x0000_t75" style="position:absolute;left:5052;top:86;height:216;width:252;" filled="f" stroked="f" coordsize="21600,21600">
              <v:path/>
              <v:fill on="f" focussize="0,0"/>
              <v:stroke on="f"/>
              <v:imagedata r:id="rId136" o:title=""/>
              <o:lock v:ext="edit" aspectratio="t"/>
            </v:shape>
            <v:shape id="_x0000_s1840" o:spid="_x0000_s1840" o:spt="202" type="#_x0000_t202" style="position:absolute;left:4706;top:19;height:372;width:598;" filled="f" stroked="f" coordsize="21600,21600">
              <v:path/>
              <v:fill on="f" focussize="0,0"/>
              <v:stroke on="f" joinstyle="miter"/>
              <v:imagedata o:title=""/>
              <o:lock v:ext="edit"/>
              <v:textbox inset="0mm,0mm,0mm,0mm">
                <w:txbxContent>
                  <w:p>
                    <w:pPr>
                      <w:spacing w:before="73"/>
                      <w:ind w:left="27" w:right="0" w:firstLine="0"/>
                      <w:jc w:val="center"/>
                      <w:rPr>
                        <w:rFonts w:ascii="Times New Roman"/>
                        <w:sz w:val="21"/>
                      </w:rPr>
                    </w:pPr>
                    <w:r>
                      <w:rPr>
                        <w:rFonts w:ascii="Times New Roman"/>
                        <w:w w:val="100"/>
                        <w:sz w:val="21"/>
                      </w:rPr>
                      <w:t>(</w:t>
                    </w:r>
                  </w:p>
                </w:txbxContent>
              </v:textbox>
            </v:shape>
          </v:group>
        </w:pict>
      </w:r>
      <w:r>
        <w:t>【答</w:t>
      </w:r>
      <w:r>
        <w:rPr>
          <w:spacing w:val="-3"/>
        </w:rPr>
        <w:t>案</w:t>
      </w:r>
      <w:r>
        <w:t>】</w:t>
      </w:r>
      <w:r>
        <w:rPr>
          <w:rFonts w:ascii="Times New Roman" w:eastAsia="Times New Roman"/>
        </w:rPr>
        <w:t>(1)</w:t>
      </w:r>
      <w:r>
        <w:rPr>
          <w:rFonts w:ascii="Times New Roman" w:eastAsia="Times New Roman"/>
        </w:rPr>
        <w:tab/>
      </w:r>
      <w:r>
        <w:rPr>
          <w:rFonts w:ascii="Times New Roman" w:eastAsia="Times New Roman"/>
          <w:i/>
        </w:rPr>
        <w:t>h</w:t>
      </w:r>
      <w:r>
        <w:rPr>
          <w:rFonts w:ascii="Times New Roman" w:eastAsia="Times New Roman"/>
          <w:i/>
        </w:rPr>
        <w:tab/>
      </w:r>
      <w:r>
        <w:rPr>
          <w:rFonts w:ascii="Times New Roman" w:eastAsia="Times New Roman"/>
        </w:rPr>
        <w:t>(2)</w:t>
      </w:r>
      <w:r>
        <w:rPr>
          <w:rFonts w:ascii="Times New Roman" w:eastAsia="Times New Roman"/>
        </w:rPr>
        <w:tab/>
      </w:r>
      <w:r>
        <w:rPr>
          <w:rFonts w:ascii="Times New Roman" w:eastAsia="Times New Roman"/>
        </w:rPr>
        <w:t>(3)</w:t>
      </w:r>
      <w:r>
        <w:rPr>
          <w:rFonts w:ascii="Times New Roman" w:eastAsia="Times New Roman"/>
        </w:rPr>
        <w:tab/>
      </w:r>
      <w:r>
        <w:rPr>
          <w:rFonts w:ascii="Times New Roman" w:eastAsia="Times New Roman"/>
          <w:i/>
        </w:rPr>
        <w:t>-</w:t>
      </w:r>
      <w:r>
        <w:rPr>
          <w:rFonts w:ascii="Times New Roman" w:eastAsia="Times New Roman"/>
        </w:rPr>
        <w:t>1)</w:t>
      </w:r>
      <w:r>
        <w:rPr>
          <w:rFonts w:ascii="Times New Roman" w:eastAsia="Times New Roman"/>
          <w:i/>
        </w:rPr>
        <w:t>h</w:t>
      </w:r>
    </w:p>
    <w:p>
      <w:pPr>
        <w:pStyle w:val="6"/>
        <w:spacing w:before="6"/>
        <w:ind w:left="0"/>
        <w:rPr>
          <w:rFonts w:ascii="Times New Roman"/>
          <w:i/>
          <w:sz w:val="15"/>
        </w:rPr>
      </w:pPr>
    </w:p>
    <w:p>
      <w:pPr>
        <w:pStyle w:val="6"/>
        <w:spacing w:before="86" w:line="321" w:lineRule="auto"/>
        <w:ind w:left="218" w:right="249" w:firstLine="420"/>
        <w:jc w:val="both"/>
      </w:pPr>
      <w:r>
        <w:drawing>
          <wp:anchor distT="0" distB="0" distL="0" distR="0" simplePos="0" relativeHeight="248664064" behindDoc="1" locked="0" layoutInCell="1" allowOverlap="1">
            <wp:simplePos x="0" y="0"/>
            <wp:positionH relativeFrom="page">
              <wp:posOffset>4038600</wp:posOffset>
            </wp:positionH>
            <wp:positionV relativeFrom="paragraph">
              <wp:posOffset>1179195</wp:posOffset>
            </wp:positionV>
            <wp:extent cx="2527300" cy="819785"/>
            <wp:effectExtent l="0" t="0" r="0" b="0"/>
            <wp:wrapNone/>
            <wp:docPr id="147"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image129.png"/>
                    <pic:cNvPicPr>
                      <a:picLocks noChangeAspect="1"/>
                    </pic:cNvPicPr>
                  </pic:nvPicPr>
                  <pic:blipFill>
                    <a:blip r:embed="rId137" cstate="print"/>
                    <a:stretch>
                      <a:fillRect/>
                    </a:stretch>
                  </pic:blipFill>
                  <pic:spPr>
                    <a:xfrm>
                      <a:off x="0" y="0"/>
                      <a:ext cx="2527238" cy="819871"/>
                    </a:xfrm>
                    <a:prstGeom prst="rect">
                      <a:avLst/>
                    </a:prstGeom>
                  </pic:spPr>
                </pic:pic>
              </a:graphicData>
            </a:graphic>
          </wp:anchor>
        </w:drawing>
      </w:r>
      <w:r>
        <w:rPr>
          <w:rFonts w:ascii="Times New Roman" w:hAnsi="Times New Roman" w:eastAsia="Times New Roman"/>
          <w:color w:val="FF0000"/>
          <w:position w:val="1"/>
        </w:rPr>
        <w:t>2019-25.</w:t>
      </w:r>
      <w:r>
        <w:rPr>
          <w:spacing w:val="-3"/>
        </w:rPr>
        <w:t>竖直面内一倾斜轨道与一足够长的水平轨道通过一小段光滑圆弧平滑连接，小物块</w:t>
      </w:r>
      <w:r>
        <w:rPr>
          <w:rFonts w:ascii="Times New Roman" w:hAnsi="Times New Roman" w:eastAsia="Times New Roman"/>
          <w:i/>
          <w:position w:val="1"/>
        </w:rPr>
        <w:t>B</w:t>
      </w:r>
      <w:r>
        <w:t>静</w:t>
      </w:r>
      <w:r>
        <w:rPr>
          <w:spacing w:val="-6"/>
        </w:rPr>
        <w:t>止于水平轨道的最左端，如图（</w:t>
      </w:r>
      <w:r>
        <w:rPr>
          <w:rFonts w:ascii="Times New Roman" w:hAnsi="Times New Roman" w:eastAsia="Times New Roman"/>
          <w:spacing w:val="-6"/>
          <w:position w:val="1"/>
        </w:rPr>
        <w:t>a</w:t>
      </w:r>
      <w:r>
        <w:rPr>
          <w:spacing w:val="-6"/>
        </w:rPr>
        <w:t>）</w:t>
      </w:r>
      <w:r>
        <w:rPr>
          <w:spacing w:val="-5"/>
        </w:rPr>
        <w:t>所示。</w:t>
      </w:r>
      <w:r>
        <w:rPr>
          <w:rFonts w:ascii="Times New Roman" w:hAnsi="Times New Roman" w:eastAsia="Times New Roman"/>
          <w:i/>
          <w:spacing w:val="-2"/>
          <w:position w:val="1"/>
        </w:rPr>
        <w:t>t</w:t>
      </w:r>
      <w:r>
        <w:rPr>
          <w:rFonts w:ascii="Times New Roman" w:hAnsi="Times New Roman" w:eastAsia="Times New Roman"/>
          <w:spacing w:val="-2"/>
          <w:position w:val="1"/>
        </w:rPr>
        <w:t>=0</w:t>
      </w:r>
      <w:r>
        <w:rPr>
          <w:spacing w:val="-4"/>
        </w:rPr>
        <w:t>时刻，小物块</w:t>
      </w:r>
      <w:r>
        <w:rPr>
          <w:rFonts w:ascii="Times New Roman" w:hAnsi="Times New Roman" w:eastAsia="Times New Roman"/>
          <w:position w:val="1"/>
        </w:rPr>
        <w:t>A</w:t>
      </w:r>
      <w:r>
        <w:rPr>
          <w:spacing w:val="-4"/>
        </w:rPr>
        <w:t>在倾斜轨道上从静止开始下滑，一段时间后与</w:t>
      </w:r>
      <w:r>
        <w:rPr>
          <w:rFonts w:ascii="Times New Roman" w:hAnsi="Times New Roman" w:eastAsia="Times New Roman"/>
          <w:i/>
          <w:spacing w:val="-4"/>
          <w:position w:val="1"/>
        </w:rPr>
        <w:t>B</w:t>
      </w:r>
      <w:r>
        <w:rPr>
          <w:spacing w:val="-4"/>
        </w:rPr>
        <w:t>发生弹性碰撞（碰撞时间极短）；当</w:t>
      </w:r>
      <w:r>
        <w:rPr>
          <w:rFonts w:ascii="Times New Roman" w:hAnsi="Times New Roman" w:eastAsia="Times New Roman"/>
          <w:i/>
          <w:spacing w:val="3"/>
          <w:position w:val="1"/>
        </w:rPr>
        <w:t>A</w:t>
      </w:r>
      <w:r>
        <w:t>返回到倾斜轨道上的</w:t>
      </w:r>
      <w:r>
        <w:rPr>
          <w:rFonts w:ascii="Times New Roman" w:hAnsi="Times New Roman" w:eastAsia="Times New Roman"/>
          <w:i/>
          <w:position w:val="1"/>
        </w:rPr>
        <w:t>P</w:t>
      </w:r>
      <w:r>
        <w:t>点（图中未标出）</w:t>
      </w:r>
      <w:r>
        <w:rPr>
          <w:spacing w:val="-3"/>
        </w:rPr>
        <w:t>时，速度减</w:t>
      </w:r>
      <w:r>
        <w:t>为</w:t>
      </w:r>
      <w:r>
        <w:rPr>
          <w:rFonts w:ascii="Times New Roman" w:hAnsi="Times New Roman" w:eastAsia="Times New Roman"/>
          <w:position w:val="1"/>
        </w:rPr>
        <w:t>0</w:t>
      </w:r>
      <w:r>
        <w:t>，此时对其施加一外力，使其在倾斜轨道上保持静止。物块</w:t>
      </w:r>
      <w:r>
        <w:rPr>
          <w:rFonts w:ascii="Times New Roman" w:hAnsi="Times New Roman" w:eastAsia="Times New Roman"/>
          <w:i/>
          <w:spacing w:val="3"/>
          <w:position w:val="1"/>
        </w:rPr>
        <w:t>A</w:t>
      </w:r>
      <w:r>
        <w:t>运动的</w:t>
      </w:r>
      <w:r>
        <w:rPr>
          <w:rFonts w:ascii="Times New Roman" w:hAnsi="Times New Roman" w:eastAsia="Times New Roman"/>
          <w:i/>
          <w:position w:val="1"/>
        </w:rPr>
        <w:t>v</w:t>
      </w:r>
      <w:r>
        <w:rPr>
          <w:rFonts w:ascii="Times New Roman" w:hAnsi="Times New Roman" w:eastAsia="Times New Roman"/>
          <w:position w:val="1"/>
        </w:rPr>
        <w:t>‒</w:t>
      </w:r>
      <w:r>
        <w:rPr>
          <w:rFonts w:ascii="Times New Roman" w:hAnsi="Times New Roman" w:eastAsia="Times New Roman"/>
          <w:i/>
          <w:position w:val="1"/>
        </w:rPr>
        <w:t>t</w:t>
      </w:r>
      <w:r>
        <w:t>图像如图（</w:t>
      </w:r>
      <w:r>
        <w:rPr>
          <w:rFonts w:ascii="Times New Roman" w:hAnsi="Times New Roman" w:eastAsia="Times New Roman"/>
          <w:position w:val="1"/>
        </w:rPr>
        <w:t>b</w:t>
      </w:r>
      <w:r>
        <w:t>）</w:t>
      </w:r>
      <w:r>
        <w:rPr>
          <w:spacing w:val="-3"/>
        </w:rPr>
        <w:t>所示，图</w:t>
      </w:r>
      <w:r>
        <w:rPr>
          <w:position w:val="1"/>
        </w:rPr>
        <w:t>中的</w:t>
      </w:r>
      <w:r>
        <w:rPr>
          <w:rFonts w:ascii="Times New Roman" w:hAnsi="Times New Roman" w:eastAsia="Times New Roman"/>
          <w:i/>
          <w:position w:val="2"/>
        </w:rPr>
        <w:t>v</w:t>
      </w:r>
      <w:r>
        <w:rPr>
          <w:rFonts w:ascii="Times New Roman" w:hAnsi="Times New Roman" w:eastAsia="Times New Roman"/>
          <w:sz w:val="14"/>
        </w:rPr>
        <w:t>1</w:t>
      </w:r>
      <w:r>
        <w:rPr>
          <w:position w:val="1"/>
        </w:rPr>
        <w:t>和</w:t>
      </w:r>
      <w:r>
        <w:rPr>
          <w:rFonts w:ascii="Times New Roman" w:hAnsi="Times New Roman" w:eastAsia="Times New Roman"/>
          <w:i/>
          <w:position w:val="2"/>
        </w:rPr>
        <w:t>t</w:t>
      </w:r>
      <w:r>
        <w:rPr>
          <w:rFonts w:ascii="Times New Roman" w:hAnsi="Times New Roman" w:eastAsia="Times New Roman"/>
          <w:sz w:val="14"/>
        </w:rPr>
        <w:t>1</w:t>
      </w:r>
      <w:r>
        <w:rPr>
          <w:spacing w:val="-3"/>
          <w:position w:val="1"/>
        </w:rPr>
        <w:t>均为未知量。已知</w:t>
      </w:r>
      <w:r>
        <w:rPr>
          <w:rFonts w:ascii="Times New Roman" w:hAnsi="Times New Roman" w:eastAsia="Times New Roman"/>
          <w:i/>
          <w:position w:val="2"/>
        </w:rPr>
        <w:t>A</w:t>
      </w:r>
      <w:r>
        <w:rPr>
          <w:spacing w:val="-3"/>
          <w:position w:val="1"/>
        </w:rPr>
        <w:t>的质量为</w:t>
      </w:r>
      <w:r>
        <w:rPr>
          <w:rFonts w:ascii="Times New Roman" w:hAnsi="Times New Roman" w:eastAsia="Times New Roman"/>
          <w:i/>
          <w:position w:val="2"/>
        </w:rPr>
        <w:t>m</w:t>
      </w:r>
      <w:r>
        <w:rPr>
          <w:spacing w:val="-3"/>
          <w:position w:val="1"/>
        </w:rPr>
        <w:t>，初始时</w:t>
      </w:r>
      <w:r>
        <w:rPr>
          <w:rFonts w:ascii="Times New Roman" w:hAnsi="Times New Roman" w:eastAsia="Times New Roman"/>
          <w:i/>
          <w:position w:val="2"/>
        </w:rPr>
        <w:t>A</w:t>
      </w:r>
      <w:r>
        <w:rPr>
          <w:position w:val="1"/>
        </w:rPr>
        <w:t>与</w:t>
      </w:r>
      <w:r>
        <w:rPr>
          <w:rFonts w:ascii="Times New Roman" w:hAnsi="Times New Roman" w:eastAsia="Times New Roman"/>
          <w:i/>
          <w:position w:val="2"/>
        </w:rPr>
        <w:t>B</w:t>
      </w:r>
      <w:r>
        <w:rPr>
          <w:spacing w:val="-3"/>
          <w:position w:val="1"/>
        </w:rPr>
        <w:t>的高度差为</w:t>
      </w:r>
      <w:r>
        <w:rPr>
          <w:rFonts w:ascii="Times New Roman" w:hAnsi="Times New Roman" w:eastAsia="Times New Roman"/>
          <w:i/>
          <w:position w:val="2"/>
        </w:rPr>
        <w:t>H</w:t>
      </w:r>
      <w:r>
        <w:rPr>
          <w:spacing w:val="-3"/>
          <w:position w:val="1"/>
        </w:rPr>
        <w:t>，重力加速度大小为</w:t>
      </w:r>
      <w:r>
        <w:rPr>
          <w:rFonts w:ascii="Times New Roman" w:hAnsi="Times New Roman" w:eastAsia="Times New Roman"/>
          <w:position w:val="2"/>
        </w:rPr>
        <w:t>g</w:t>
      </w:r>
      <w:r>
        <w:rPr>
          <w:spacing w:val="-2"/>
          <w:position w:val="1"/>
        </w:rPr>
        <w:t>，不计空</w:t>
      </w:r>
      <w:r>
        <w:rPr>
          <w:spacing w:val="-3"/>
        </w:rPr>
        <w:t>气阻力。</w:t>
      </w:r>
    </w:p>
    <w:p>
      <w:pPr>
        <w:pStyle w:val="10"/>
        <w:numPr>
          <w:ilvl w:val="0"/>
          <w:numId w:val="48"/>
        </w:numPr>
        <w:tabs>
          <w:tab w:val="left" w:pos="1063"/>
        </w:tabs>
        <w:spacing w:before="0" w:after="0" w:line="266" w:lineRule="exact"/>
        <w:ind w:left="1062" w:right="0" w:hanging="530"/>
        <w:jc w:val="left"/>
        <w:rPr>
          <w:sz w:val="21"/>
        </w:rPr>
      </w:pPr>
      <w:r>
        <w:rPr>
          <w:spacing w:val="-2"/>
          <w:sz w:val="21"/>
        </w:rPr>
        <w:t>求物块</w:t>
      </w:r>
      <w:r>
        <w:rPr>
          <w:rFonts w:ascii="Times New Roman" w:eastAsia="Times New Roman"/>
          <w:i/>
          <w:position w:val="1"/>
          <w:sz w:val="21"/>
        </w:rPr>
        <w:t>B</w:t>
      </w:r>
      <w:r>
        <w:rPr>
          <w:spacing w:val="-2"/>
          <w:sz w:val="21"/>
        </w:rPr>
        <w:t>的质量；</w:t>
      </w:r>
    </w:p>
    <w:p>
      <w:pPr>
        <w:pStyle w:val="10"/>
        <w:numPr>
          <w:ilvl w:val="0"/>
          <w:numId w:val="48"/>
        </w:numPr>
        <w:tabs>
          <w:tab w:val="left" w:pos="1063"/>
        </w:tabs>
        <w:spacing w:before="91" w:after="0" w:line="321" w:lineRule="auto"/>
        <w:ind w:left="218" w:right="4597" w:firstLine="314"/>
        <w:jc w:val="left"/>
        <w:rPr>
          <w:sz w:val="21"/>
        </w:rPr>
      </w:pPr>
      <w:r>
        <w:rPr>
          <w:spacing w:val="-2"/>
          <w:sz w:val="21"/>
        </w:rPr>
        <w:t>在图</w:t>
      </w:r>
      <w:r>
        <w:rPr>
          <w:sz w:val="21"/>
        </w:rPr>
        <w:t>（</w:t>
      </w:r>
      <w:r>
        <w:rPr>
          <w:rFonts w:ascii="Times New Roman" w:eastAsia="Times New Roman"/>
          <w:position w:val="1"/>
          <w:sz w:val="21"/>
        </w:rPr>
        <w:t>b</w:t>
      </w:r>
      <w:r>
        <w:rPr>
          <w:sz w:val="21"/>
        </w:rPr>
        <w:t>）</w:t>
      </w:r>
      <w:r>
        <w:rPr>
          <w:spacing w:val="-3"/>
          <w:sz w:val="21"/>
        </w:rPr>
        <w:t>所描述的整个运动过程中，求物</w:t>
      </w:r>
      <w:r>
        <w:rPr>
          <w:spacing w:val="-28"/>
          <w:sz w:val="21"/>
        </w:rPr>
        <w:t xml:space="preserve">块 </w:t>
      </w:r>
      <w:r>
        <w:rPr>
          <w:rFonts w:ascii="Times New Roman" w:eastAsia="Times New Roman"/>
          <w:i/>
          <w:position w:val="1"/>
          <w:sz w:val="21"/>
        </w:rPr>
        <w:t>A</w:t>
      </w:r>
      <w:r>
        <w:rPr>
          <w:rFonts w:ascii="Times New Roman" w:eastAsia="Times New Roman"/>
          <w:i/>
          <w:spacing w:val="-2"/>
          <w:position w:val="1"/>
          <w:sz w:val="21"/>
        </w:rPr>
        <w:t xml:space="preserve"> </w:t>
      </w:r>
      <w:r>
        <w:rPr>
          <w:spacing w:val="-3"/>
          <w:sz w:val="21"/>
        </w:rPr>
        <w:t>克服摩擦力所做的功；</w:t>
      </w:r>
    </w:p>
    <w:p>
      <w:pPr>
        <w:pStyle w:val="10"/>
        <w:numPr>
          <w:ilvl w:val="0"/>
          <w:numId w:val="48"/>
        </w:numPr>
        <w:tabs>
          <w:tab w:val="left" w:pos="1063"/>
        </w:tabs>
        <w:spacing w:before="0" w:after="0" w:line="321" w:lineRule="auto"/>
        <w:ind w:left="218" w:right="249" w:firstLine="314"/>
        <w:jc w:val="both"/>
        <w:rPr>
          <w:sz w:val="21"/>
        </w:rPr>
      </w:pPr>
      <w:r>
        <w:rPr>
          <w:spacing w:val="-5"/>
          <w:sz w:val="21"/>
        </w:rPr>
        <w:t xml:space="preserve">已知两物块与轨道间的动摩擦因数均相等，在物块 </w:t>
      </w:r>
      <w:r>
        <w:rPr>
          <w:rFonts w:ascii="Times New Roman" w:eastAsia="Times New Roman"/>
          <w:i/>
          <w:position w:val="1"/>
          <w:sz w:val="21"/>
        </w:rPr>
        <w:t>B</w:t>
      </w:r>
      <w:r>
        <w:rPr>
          <w:rFonts w:ascii="Times New Roman" w:eastAsia="Times New Roman"/>
          <w:i/>
          <w:spacing w:val="18"/>
          <w:position w:val="1"/>
          <w:sz w:val="21"/>
        </w:rPr>
        <w:t xml:space="preserve"> </w:t>
      </w:r>
      <w:r>
        <w:rPr>
          <w:spacing w:val="-3"/>
          <w:sz w:val="21"/>
        </w:rPr>
        <w:t>停止运动后，改变物块与轨道间的动</w:t>
      </w:r>
      <w:r>
        <w:rPr>
          <w:spacing w:val="-11"/>
          <w:sz w:val="21"/>
        </w:rPr>
        <w:t xml:space="preserve">摩擦因数，然后将 </w:t>
      </w:r>
      <w:r>
        <w:rPr>
          <w:rFonts w:ascii="Times New Roman" w:eastAsia="Times New Roman"/>
          <w:i/>
          <w:position w:val="1"/>
          <w:sz w:val="21"/>
        </w:rPr>
        <w:t>A</w:t>
      </w:r>
      <w:r>
        <w:rPr>
          <w:rFonts w:ascii="Times New Roman" w:eastAsia="Times New Roman"/>
          <w:i/>
          <w:spacing w:val="5"/>
          <w:position w:val="1"/>
          <w:sz w:val="21"/>
        </w:rPr>
        <w:t xml:space="preserve"> </w:t>
      </w:r>
      <w:r>
        <w:rPr>
          <w:spacing w:val="-24"/>
          <w:sz w:val="21"/>
        </w:rPr>
        <w:t xml:space="preserve">从 </w:t>
      </w:r>
      <w:r>
        <w:rPr>
          <w:rFonts w:ascii="Times New Roman" w:eastAsia="Times New Roman"/>
          <w:i/>
          <w:position w:val="1"/>
          <w:sz w:val="21"/>
        </w:rPr>
        <w:t>P</w:t>
      </w:r>
      <w:r>
        <w:rPr>
          <w:rFonts w:ascii="Times New Roman" w:eastAsia="Times New Roman"/>
          <w:i/>
          <w:spacing w:val="4"/>
          <w:position w:val="1"/>
          <w:sz w:val="21"/>
        </w:rPr>
        <w:t xml:space="preserve"> </w:t>
      </w:r>
      <w:r>
        <w:rPr>
          <w:spacing w:val="-10"/>
          <w:sz w:val="21"/>
        </w:rPr>
        <w:t xml:space="preserve">点释放，一段时间后 </w:t>
      </w:r>
      <w:r>
        <w:rPr>
          <w:rFonts w:ascii="Times New Roman" w:eastAsia="Times New Roman"/>
          <w:i/>
          <w:position w:val="1"/>
          <w:sz w:val="21"/>
        </w:rPr>
        <w:t>A</w:t>
      </w:r>
      <w:r>
        <w:rPr>
          <w:rFonts w:ascii="Times New Roman" w:eastAsia="Times New Roman"/>
          <w:i/>
          <w:spacing w:val="6"/>
          <w:position w:val="1"/>
          <w:sz w:val="21"/>
        </w:rPr>
        <w:t xml:space="preserve"> </w:t>
      </w:r>
      <w:r>
        <w:rPr>
          <w:spacing w:val="-12"/>
          <w:sz w:val="21"/>
        </w:rPr>
        <w:t xml:space="preserve">刚好能与 </w:t>
      </w:r>
      <w:r>
        <w:rPr>
          <w:rFonts w:ascii="Times New Roman" w:eastAsia="Times New Roman"/>
          <w:i/>
          <w:position w:val="1"/>
          <w:sz w:val="21"/>
        </w:rPr>
        <w:t>B</w:t>
      </w:r>
      <w:r>
        <w:rPr>
          <w:rFonts w:ascii="Times New Roman" w:eastAsia="Times New Roman"/>
          <w:i/>
          <w:spacing w:val="4"/>
          <w:position w:val="1"/>
          <w:sz w:val="21"/>
        </w:rPr>
        <w:t xml:space="preserve"> </w:t>
      </w:r>
      <w:r>
        <w:rPr>
          <w:spacing w:val="-6"/>
          <w:sz w:val="21"/>
        </w:rPr>
        <w:t>再次碰上。求改变前后动摩擦因数的比值。</w:t>
      </w:r>
    </w:p>
    <w:p>
      <w:pPr>
        <w:spacing w:before="0" w:line="214" w:lineRule="exact"/>
        <w:ind w:left="533" w:right="0" w:firstLine="0"/>
        <w:jc w:val="left"/>
        <w:rPr>
          <w:rFonts w:ascii="Times New Roman" w:hAnsi="Times New Roman"/>
          <w:sz w:val="22"/>
        </w:rPr>
      </w:pPr>
      <w:r>
        <w:rPr>
          <w:spacing w:val="-1"/>
          <w:sz w:val="21"/>
        </w:rPr>
        <w:t>【答案】</w:t>
      </w:r>
      <w:r>
        <w:rPr>
          <w:rFonts w:ascii="Times New Roman" w:hAnsi="Times New Roman"/>
          <w:position w:val="1"/>
          <w:sz w:val="21"/>
        </w:rPr>
        <w:t>(1)</w:t>
      </w:r>
      <w:r>
        <w:rPr>
          <w:rFonts w:ascii="Times New Roman" w:hAnsi="Times New Roman"/>
          <w:spacing w:val="-10"/>
          <w:position w:val="1"/>
          <w:sz w:val="21"/>
        </w:rPr>
        <w:t xml:space="preserve"> </w:t>
      </w:r>
      <w:r>
        <w:rPr>
          <w:rFonts w:ascii="Times New Roman" w:hAnsi="Times New Roman"/>
          <w:i/>
          <w:sz w:val="21"/>
        </w:rPr>
        <w:t>m</w:t>
      </w:r>
      <w:r>
        <w:rPr>
          <w:rFonts w:ascii="Symbol" w:hAnsi="Symbol"/>
          <w:position w:val="2"/>
          <w:sz w:val="21"/>
        </w:rPr>
        <w:t></w:t>
      </w:r>
      <w:r>
        <w:rPr>
          <w:rFonts w:ascii="Times New Roman" w:hAnsi="Times New Roman"/>
          <w:spacing w:val="-11"/>
          <w:position w:val="2"/>
          <w:sz w:val="21"/>
        </w:rPr>
        <w:t xml:space="preserve"> </w:t>
      </w:r>
      <w:r>
        <w:rPr>
          <w:rFonts w:ascii="Symbol" w:hAnsi="Symbol"/>
          <w:sz w:val="21"/>
        </w:rPr>
        <w:t></w:t>
      </w:r>
      <w:r>
        <w:rPr>
          <w:rFonts w:ascii="Times New Roman" w:hAnsi="Times New Roman"/>
          <w:spacing w:val="-10"/>
          <w:sz w:val="21"/>
        </w:rPr>
        <w:t xml:space="preserve"> </w:t>
      </w:r>
      <w:r>
        <w:rPr>
          <w:rFonts w:ascii="Times New Roman" w:hAnsi="Times New Roman"/>
          <w:spacing w:val="-7"/>
          <w:sz w:val="21"/>
        </w:rPr>
        <w:t>3</w:t>
      </w:r>
      <w:r>
        <w:rPr>
          <w:rFonts w:ascii="Times New Roman" w:hAnsi="Times New Roman"/>
          <w:i/>
          <w:spacing w:val="-7"/>
          <w:sz w:val="21"/>
        </w:rPr>
        <w:t>m</w:t>
      </w:r>
      <w:r>
        <w:rPr>
          <w:rFonts w:ascii="Times New Roman" w:hAnsi="Times New Roman"/>
          <w:i/>
          <w:spacing w:val="-14"/>
          <w:sz w:val="21"/>
        </w:rPr>
        <w:t xml:space="preserve"> </w:t>
      </w:r>
      <w:r>
        <w:rPr>
          <w:sz w:val="21"/>
        </w:rPr>
        <w:t>；</w:t>
      </w:r>
      <w:r>
        <w:rPr>
          <w:rFonts w:ascii="Times New Roman" w:hAnsi="Times New Roman"/>
          <w:position w:val="1"/>
          <w:sz w:val="21"/>
        </w:rPr>
        <w:t>(2)</w:t>
      </w:r>
      <w:r>
        <w:rPr>
          <w:rFonts w:ascii="Times New Roman" w:hAnsi="Times New Roman"/>
          <w:spacing w:val="-31"/>
          <w:position w:val="1"/>
          <w:sz w:val="21"/>
        </w:rPr>
        <w:t xml:space="preserve"> </w:t>
      </w:r>
      <w:r>
        <w:rPr>
          <w:rFonts w:ascii="Times New Roman" w:hAnsi="Times New Roman"/>
          <w:i/>
          <w:position w:val="2"/>
          <w:sz w:val="20"/>
        </w:rPr>
        <w:t>W</w:t>
      </w:r>
      <w:r>
        <w:rPr>
          <w:rFonts w:ascii="Times New Roman" w:hAnsi="Times New Roman"/>
          <w:i/>
          <w:spacing w:val="24"/>
          <w:position w:val="2"/>
          <w:sz w:val="20"/>
        </w:rPr>
        <w:t xml:space="preserve"> </w:t>
      </w:r>
      <w:r>
        <w:rPr>
          <w:rFonts w:ascii="Symbol" w:hAnsi="Symbol"/>
          <w:position w:val="2"/>
          <w:sz w:val="20"/>
        </w:rPr>
        <w:t></w:t>
      </w:r>
      <w:r>
        <w:rPr>
          <w:rFonts w:ascii="Times New Roman" w:hAnsi="Times New Roman"/>
          <w:position w:val="2"/>
          <w:sz w:val="20"/>
        </w:rPr>
        <w:t xml:space="preserve"> </w:t>
      </w:r>
      <w:r>
        <w:rPr>
          <w:rFonts w:ascii="Times New Roman" w:hAnsi="Times New Roman"/>
          <w:spacing w:val="1"/>
          <w:position w:val="15"/>
          <w:sz w:val="20"/>
          <w:u w:val="single"/>
        </w:rPr>
        <w:t xml:space="preserve"> </w:t>
      </w:r>
      <w:r>
        <w:rPr>
          <w:rFonts w:ascii="Times New Roman" w:hAnsi="Times New Roman"/>
          <w:position w:val="15"/>
          <w:sz w:val="20"/>
          <w:u w:val="single"/>
        </w:rPr>
        <w:t>2</w:t>
      </w:r>
      <w:r>
        <w:rPr>
          <w:rFonts w:ascii="Times New Roman" w:hAnsi="Times New Roman"/>
          <w:spacing w:val="27"/>
          <w:position w:val="15"/>
          <w:sz w:val="20"/>
        </w:rPr>
        <w:t xml:space="preserve"> </w:t>
      </w:r>
      <w:r>
        <w:rPr>
          <w:rFonts w:ascii="Times New Roman" w:hAnsi="Times New Roman"/>
          <w:i/>
          <w:spacing w:val="-2"/>
          <w:position w:val="2"/>
          <w:sz w:val="20"/>
        </w:rPr>
        <w:t>mgH</w:t>
      </w:r>
      <w:r>
        <w:rPr>
          <w:rFonts w:ascii="Times New Roman" w:hAnsi="Times New Roman"/>
          <w:i/>
          <w:spacing w:val="23"/>
          <w:position w:val="2"/>
          <w:sz w:val="20"/>
        </w:rPr>
        <w:t xml:space="preserve"> </w:t>
      </w:r>
      <w:r>
        <w:rPr>
          <w:sz w:val="21"/>
        </w:rPr>
        <w:t>；</w:t>
      </w:r>
      <w:r>
        <w:rPr>
          <w:rFonts w:ascii="Times New Roman" w:hAnsi="Times New Roman"/>
          <w:position w:val="1"/>
          <w:sz w:val="21"/>
        </w:rPr>
        <w:t>(3)</w:t>
      </w:r>
      <w:r>
        <w:rPr>
          <w:rFonts w:ascii="Times New Roman" w:hAnsi="Times New Roman"/>
          <w:spacing w:val="39"/>
          <w:position w:val="1"/>
          <w:sz w:val="21"/>
        </w:rPr>
        <w:t xml:space="preserve"> </w:t>
      </w:r>
      <w:r>
        <w:rPr>
          <w:rFonts w:ascii="Symbol" w:hAnsi="Symbol"/>
          <w:i/>
          <w:position w:val="17"/>
          <w:sz w:val="23"/>
          <w:u w:val="single"/>
        </w:rPr>
        <w:t></w:t>
      </w:r>
      <w:r>
        <w:rPr>
          <w:rFonts w:ascii="Times New Roman" w:hAnsi="Times New Roman"/>
          <w:i/>
          <w:spacing w:val="25"/>
          <w:position w:val="17"/>
          <w:sz w:val="23"/>
        </w:rPr>
        <w:t xml:space="preserve"> </w:t>
      </w:r>
      <w:r>
        <w:rPr>
          <w:rFonts w:ascii="Times New Roman" w:hAnsi="Times New Roman"/>
          <w:spacing w:val="-15"/>
          <w:position w:val="3"/>
          <w:sz w:val="22"/>
        </w:rPr>
        <w:t xml:space="preserve">= </w:t>
      </w:r>
      <w:r>
        <w:rPr>
          <w:rFonts w:ascii="Times New Roman" w:hAnsi="Times New Roman"/>
          <w:position w:val="17"/>
          <w:sz w:val="22"/>
        </w:rPr>
        <w:t>11</w:t>
      </w:r>
    </w:p>
    <w:p>
      <w:pPr>
        <w:pStyle w:val="6"/>
        <w:spacing w:line="20" w:lineRule="exact"/>
        <w:ind w:left="4830"/>
        <w:rPr>
          <w:rFonts w:ascii="Times New Roman"/>
          <w:sz w:val="2"/>
        </w:rPr>
      </w:pPr>
      <w:r>
        <w:rPr>
          <w:rFonts w:ascii="Times New Roman"/>
          <w:sz w:val="2"/>
        </w:rPr>
        <w:pict>
          <v:group id="_x0000_s1841" o:spid="_x0000_s1841" o:spt="203" style="height:0.55pt;width:10.15pt;" coordsize="203,11">
            <o:lock v:ext="edit"/>
            <v:line id="_x0000_s1842" o:spid="_x0000_s1842" o:spt="20" style="position:absolute;left:0;top:5;height:0;width:203;" stroked="t" coordsize="21600,21600">
              <v:path arrowok="t"/>
              <v:fill focussize="0,0"/>
              <v:stroke weight="0.528110236220472pt" color="#000000"/>
              <v:imagedata o:title=""/>
              <o:lock v:ext="edit"/>
            </v:line>
            <w10:wrap type="none"/>
            <w10:anchorlock/>
          </v:group>
        </w:pict>
      </w:r>
    </w:p>
    <w:p>
      <w:pPr>
        <w:tabs>
          <w:tab w:val="left" w:pos="1201"/>
          <w:tab w:val="left" w:pos="1631"/>
        </w:tabs>
        <w:spacing w:before="0" w:line="262" w:lineRule="exact"/>
        <w:ind w:left="0" w:right="1300" w:firstLine="0"/>
        <w:jc w:val="center"/>
        <w:rPr>
          <w:rFonts w:ascii="Times New Roman" w:hAnsi="Times New Roman"/>
          <w:sz w:val="22"/>
        </w:rPr>
      </w:pPr>
      <w:r>
        <w:rPr>
          <w:rFonts w:ascii="Times New Roman" w:hAnsi="Times New Roman"/>
          <w:position w:val="1"/>
          <w:sz w:val="20"/>
        </w:rPr>
        <w:t>15</w:t>
      </w:r>
      <w:r>
        <w:rPr>
          <w:rFonts w:ascii="Times New Roman" w:hAnsi="Times New Roman"/>
          <w:position w:val="1"/>
          <w:sz w:val="20"/>
        </w:rPr>
        <w:tab/>
      </w:r>
      <w:r>
        <w:rPr>
          <w:rFonts w:ascii="Symbol" w:hAnsi="Symbol"/>
          <w:i/>
          <w:spacing w:val="8"/>
          <w:sz w:val="23"/>
        </w:rPr>
        <w:t></w:t>
      </w:r>
      <w:r>
        <w:rPr>
          <w:rFonts w:ascii="Symbol" w:hAnsi="Symbol"/>
          <w:spacing w:val="8"/>
          <w:position w:val="1"/>
          <w:sz w:val="22"/>
        </w:rPr>
        <w:t></w:t>
      </w:r>
      <w:r>
        <w:rPr>
          <w:rFonts w:ascii="Times New Roman" w:hAnsi="Times New Roman"/>
          <w:spacing w:val="8"/>
          <w:position w:val="1"/>
          <w:sz w:val="22"/>
        </w:rPr>
        <w:tab/>
      </w:r>
      <w:r>
        <w:rPr>
          <w:rFonts w:ascii="Times New Roman" w:hAnsi="Times New Roman"/>
          <w:sz w:val="22"/>
        </w:rPr>
        <w:t>9</w:t>
      </w:r>
    </w:p>
    <w:p>
      <w:pPr>
        <w:pStyle w:val="6"/>
        <w:ind w:left="0"/>
        <w:rPr>
          <w:rFonts w:ascii="Times New Roman"/>
          <w:sz w:val="20"/>
        </w:rPr>
      </w:pPr>
    </w:p>
    <w:p>
      <w:pPr>
        <w:pStyle w:val="6"/>
        <w:spacing w:before="3"/>
        <w:ind w:left="0"/>
        <w:rPr>
          <w:rFonts w:ascii="Times New Roman"/>
          <w:sz w:val="16"/>
        </w:rPr>
      </w:pPr>
    </w:p>
    <w:p>
      <w:pPr>
        <w:pStyle w:val="6"/>
        <w:spacing w:before="78"/>
      </w:pPr>
      <w:r>
        <w:rPr>
          <w:rFonts w:ascii="Times New Roman" w:eastAsia="Times New Roman"/>
        </w:rPr>
        <w:t>4</w:t>
      </w:r>
      <w:r>
        <w:t>、选做题考查内容分析</w:t>
      </w:r>
    </w:p>
    <w:p>
      <w:pPr>
        <w:pStyle w:val="6"/>
        <w:spacing w:before="91"/>
      </w:pPr>
      <w:r>
        <w:rPr>
          <w:rFonts w:ascii="Times New Roman" w:eastAsia="Times New Roman"/>
          <w:color w:val="FF0000"/>
        </w:rPr>
        <w:t>2012-33</w:t>
      </w:r>
      <w:r>
        <w:rPr>
          <w:rFonts w:ascii="Times New Roman" w:eastAsia="Times New Roman"/>
          <w:color w:val="FF0000"/>
          <w:spacing w:val="17"/>
        </w:rPr>
        <w:t xml:space="preserve"> </w:t>
      </w:r>
      <w:r>
        <w:rPr>
          <w:rFonts w:ascii="Times New Roman" w:eastAsia="Times New Roman"/>
        </w:rPr>
        <w:t>(1)</w:t>
      </w:r>
      <w:r>
        <w:rPr>
          <w:spacing w:val="-3"/>
        </w:rPr>
        <w:t>关于热力学定律，下列说法正确的是</w:t>
      </w:r>
    </w:p>
    <w:p>
      <w:pPr>
        <w:pStyle w:val="6"/>
        <w:spacing w:before="91" w:line="321" w:lineRule="auto"/>
        <w:ind w:right="3499"/>
      </w:pPr>
      <w:r>
        <w:rPr>
          <w:rFonts w:ascii="Times New Roman" w:eastAsia="Times New Roman"/>
        </w:rPr>
        <w:t>A</w:t>
      </w:r>
      <w:r>
        <w:rPr>
          <w:spacing w:val="-3"/>
        </w:rPr>
        <w:t>．为了增加物体的内能，必须对物体做功或向它传递热量</w:t>
      </w:r>
      <w:r>
        <w:rPr>
          <w:rFonts w:ascii="Times New Roman" w:eastAsia="Times New Roman"/>
          <w:spacing w:val="-3"/>
        </w:rPr>
        <w:t>B</w:t>
      </w:r>
      <w:r>
        <w:rPr>
          <w:spacing w:val="-3"/>
        </w:rPr>
        <w:t>．对某物体做功，必定会使该物体的内能增加</w:t>
      </w:r>
    </w:p>
    <w:p>
      <w:pPr>
        <w:pStyle w:val="6"/>
        <w:spacing w:line="321" w:lineRule="auto"/>
        <w:ind w:right="4560"/>
      </w:pPr>
      <w:r>
        <w:rPr>
          <w:rFonts w:ascii="Times New Roman" w:eastAsia="Times New Roman"/>
        </w:rPr>
        <w:t>C</w:t>
      </w:r>
      <w:r>
        <w:rPr>
          <w:spacing w:val="-3"/>
        </w:rPr>
        <w:t>．可以从单一热源吸收热量，使之完全变为功</w:t>
      </w:r>
      <w:r>
        <w:rPr>
          <w:rFonts w:ascii="Times New Roman" w:eastAsia="Times New Roman"/>
          <w:spacing w:val="-3"/>
        </w:rPr>
        <w:t>D</w:t>
      </w:r>
      <w:r>
        <w:rPr>
          <w:spacing w:val="-3"/>
        </w:rPr>
        <w:t xml:space="preserve">．不可能使热量从低温物体传向高温物体  </w:t>
      </w:r>
      <w:r>
        <w:rPr>
          <w:rFonts w:ascii="Times New Roman" w:eastAsia="Times New Roman"/>
          <w:spacing w:val="-3"/>
        </w:rPr>
        <w:t>E</w:t>
      </w:r>
      <w:r>
        <w:rPr>
          <w:spacing w:val="-3"/>
        </w:rPr>
        <w:t>．功转变为热的实际宏观过程是不可逆过程</w:t>
      </w:r>
    </w:p>
    <w:p>
      <w:pPr>
        <w:pStyle w:val="6"/>
        <w:spacing w:line="268" w:lineRule="exact"/>
        <w:rPr>
          <w:rFonts w:ascii="Times New Roman" w:eastAsia="Times New Roman"/>
        </w:rPr>
      </w:pPr>
      <w:r>
        <w:t xml:space="preserve">【答案】 </w:t>
      </w:r>
      <w:r>
        <w:rPr>
          <w:rFonts w:ascii="Times New Roman" w:eastAsia="Times New Roman"/>
        </w:rPr>
        <w:t>ACE</w:t>
      </w:r>
    </w:p>
    <w:p>
      <w:pPr>
        <w:pStyle w:val="6"/>
        <w:spacing w:before="90" w:line="321" w:lineRule="auto"/>
        <w:ind w:left="218" w:right="249" w:firstLine="525"/>
        <w:jc w:val="both"/>
      </w:pPr>
      <w:r>
        <w:drawing>
          <wp:anchor distT="0" distB="0" distL="0" distR="0" simplePos="0" relativeHeight="248657920" behindDoc="1" locked="0" layoutInCell="1" allowOverlap="1">
            <wp:simplePos x="0" y="0"/>
            <wp:positionH relativeFrom="page">
              <wp:posOffset>5339080</wp:posOffset>
            </wp:positionH>
            <wp:positionV relativeFrom="paragraph">
              <wp:posOffset>759460</wp:posOffset>
            </wp:positionV>
            <wp:extent cx="1200785" cy="696595"/>
            <wp:effectExtent l="0" t="0" r="0" b="0"/>
            <wp:wrapNone/>
            <wp:docPr id="149" name="image1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image130.jpeg"/>
                    <pic:cNvPicPr>
                      <a:picLocks noChangeAspect="1"/>
                    </pic:cNvPicPr>
                  </pic:nvPicPr>
                  <pic:blipFill>
                    <a:blip r:embed="rId138" cstate="print"/>
                    <a:stretch>
                      <a:fillRect/>
                    </a:stretch>
                  </pic:blipFill>
                  <pic:spPr>
                    <a:xfrm>
                      <a:off x="0" y="0"/>
                      <a:ext cx="1200940" cy="696536"/>
                    </a:xfrm>
                    <a:prstGeom prst="rect">
                      <a:avLst/>
                    </a:prstGeom>
                  </pic:spPr>
                </pic:pic>
              </a:graphicData>
            </a:graphic>
          </wp:anchor>
        </w:drawing>
      </w:r>
      <w:r>
        <w:rPr>
          <w:rFonts w:ascii="Times New Roman" w:hAnsi="Times New Roman" w:eastAsia="Times New Roman"/>
        </w:rPr>
        <w:t>(2)</w:t>
      </w:r>
      <w:r>
        <w:rPr>
          <w:spacing w:val="8"/>
        </w:rPr>
        <w:t>如图，由</w:t>
      </w:r>
      <w:r>
        <w:rPr>
          <w:rFonts w:ascii="Times New Roman" w:hAnsi="Times New Roman" w:eastAsia="Times New Roman"/>
        </w:rPr>
        <w:t xml:space="preserve">U </w:t>
      </w:r>
      <w:r>
        <w:t>形管和细管连接的玻璃泡</w:t>
      </w:r>
      <w:r>
        <w:rPr>
          <w:rFonts w:ascii="Times New Roman" w:hAnsi="Times New Roman" w:eastAsia="Times New Roman"/>
        </w:rPr>
        <w:t>A</w:t>
      </w:r>
      <w:r>
        <w:rPr>
          <w:spacing w:val="-3"/>
        </w:rPr>
        <w:t>、</w:t>
      </w:r>
      <w:r>
        <w:rPr>
          <w:rFonts w:ascii="Times New Roman" w:hAnsi="Times New Roman" w:eastAsia="Times New Roman"/>
        </w:rPr>
        <w:t xml:space="preserve">B </w:t>
      </w:r>
      <w:r>
        <w:rPr>
          <w:spacing w:val="38"/>
        </w:rPr>
        <w:t>和</w:t>
      </w:r>
      <w:r>
        <w:rPr>
          <w:rFonts w:ascii="Times New Roman" w:hAnsi="Times New Roman" w:eastAsia="Times New Roman"/>
        </w:rPr>
        <w:t xml:space="preserve">C </w:t>
      </w:r>
      <w:r>
        <w:rPr>
          <w:spacing w:val="-10"/>
        </w:rPr>
        <w:t xml:space="preserve">浸泡在温度均为 </w:t>
      </w:r>
      <w:r>
        <w:rPr>
          <w:rFonts w:ascii="Times New Roman" w:hAnsi="Times New Roman" w:eastAsia="Times New Roman"/>
        </w:rPr>
        <w:t>0</w:t>
      </w:r>
      <w:r>
        <w:rPr>
          <w:spacing w:val="-1"/>
        </w:rPr>
        <w:t>℃的水槽中，</w:t>
      </w:r>
      <w:r>
        <w:rPr>
          <w:rFonts w:ascii="Times New Roman" w:hAnsi="Times New Roman" w:eastAsia="Times New Roman"/>
        </w:rPr>
        <w:t xml:space="preserve">B </w:t>
      </w:r>
      <w:r>
        <w:rPr>
          <w:spacing w:val="-3"/>
        </w:rPr>
        <w:t>的容积是</w:t>
      </w:r>
      <w:r>
        <w:rPr>
          <w:rFonts w:ascii="Times New Roman" w:hAnsi="Times New Roman" w:eastAsia="Times New Roman"/>
          <w:spacing w:val="-3"/>
        </w:rPr>
        <w:t xml:space="preserve">A </w:t>
      </w:r>
      <w:r>
        <w:rPr>
          <w:spacing w:val="-28"/>
        </w:rPr>
        <w:t xml:space="preserve">的 </w:t>
      </w:r>
      <w:r>
        <w:rPr>
          <w:rFonts w:ascii="Times New Roman" w:hAnsi="Times New Roman" w:eastAsia="Times New Roman"/>
        </w:rPr>
        <w:t xml:space="preserve">3 </w:t>
      </w:r>
      <w:r>
        <w:rPr>
          <w:spacing w:val="10"/>
        </w:rPr>
        <w:t>倍．阀门</w:t>
      </w:r>
      <w:r>
        <w:rPr>
          <w:rFonts w:ascii="Times New Roman" w:hAnsi="Times New Roman" w:eastAsia="Times New Roman"/>
        </w:rPr>
        <w:t xml:space="preserve">S </w:t>
      </w:r>
      <w:r>
        <w:rPr>
          <w:spacing w:val="48"/>
        </w:rPr>
        <w:t>将</w:t>
      </w:r>
      <w:r>
        <w:rPr>
          <w:rFonts w:ascii="Times New Roman" w:hAnsi="Times New Roman" w:eastAsia="Times New Roman"/>
        </w:rPr>
        <w:t xml:space="preserve">A </w:t>
      </w:r>
      <w:r>
        <w:rPr>
          <w:spacing w:val="45"/>
        </w:rPr>
        <w:t>和</w:t>
      </w:r>
      <w:r>
        <w:rPr>
          <w:rFonts w:ascii="Times New Roman" w:hAnsi="Times New Roman" w:eastAsia="Times New Roman"/>
        </w:rPr>
        <w:t xml:space="preserve">B </w:t>
      </w:r>
      <w:r>
        <w:rPr>
          <w:spacing w:val="-3"/>
        </w:rPr>
        <w:t>两部分隔开．</w:t>
      </w:r>
      <w:r>
        <w:rPr>
          <w:rFonts w:ascii="Times New Roman" w:hAnsi="Times New Roman" w:eastAsia="Times New Roman"/>
        </w:rPr>
        <w:t xml:space="preserve">A </w:t>
      </w:r>
      <w:r>
        <w:rPr>
          <w:spacing w:val="-3"/>
        </w:rPr>
        <w:t>内为真空，</w:t>
      </w:r>
      <w:r>
        <w:rPr>
          <w:rFonts w:ascii="Times New Roman" w:hAnsi="Times New Roman" w:eastAsia="Times New Roman"/>
        </w:rPr>
        <w:t xml:space="preserve">B </w:t>
      </w:r>
      <w:r>
        <w:rPr>
          <w:spacing w:val="48"/>
        </w:rPr>
        <w:t>和</w:t>
      </w:r>
      <w:r>
        <w:rPr>
          <w:rFonts w:ascii="Times New Roman" w:hAnsi="Times New Roman" w:eastAsia="Times New Roman"/>
        </w:rPr>
        <w:t xml:space="preserve">C </w:t>
      </w:r>
      <w:r>
        <w:rPr>
          <w:spacing w:val="-3"/>
        </w:rPr>
        <w:t>内都充有气体．</w:t>
      </w:r>
      <w:r>
        <w:rPr>
          <w:rFonts w:ascii="Times New Roman" w:hAnsi="Times New Roman" w:eastAsia="Times New Roman"/>
        </w:rPr>
        <w:t xml:space="preserve">U </w:t>
      </w:r>
      <w:r>
        <w:rPr>
          <w:spacing w:val="-3"/>
        </w:rPr>
        <w:t>形管内左边水银柱</w:t>
      </w:r>
      <w:r>
        <w:rPr>
          <w:spacing w:val="-11"/>
        </w:rPr>
        <w:t xml:space="preserve">比右边的低 </w:t>
      </w:r>
      <w:r>
        <w:rPr>
          <w:rFonts w:ascii="Times New Roman" w:hAnsi="Times New Roman" w:eastAsia="Times New Roman"/>
        </w:rPr>
        <w:t xml:space="preserve">60 </w:t>
      </w:r>
      <w:r>
        <w:rPr>
          <w:rFonts w:ascii="Times New Roman" w:hAnsi="Times New Roman" w:eastAsia="Times New Roman"/>
          <w:spacing w:val="-3"/>
        </w:rPr>
        <w:t>mm.</w:t>
      </w:r>
      <w:r>
        <w:rPr>
          <w:spacing w:val="11"/>
        </w:rPr>
        <w:t>打开阀门</w:t>
      </w:r>
      <w:r>
        <w:rPr>
          <w:rFonts w:ascii="Times New Roman" w:hAnsi="Times New Roman" w:eastAsia="Times New Roman"/>
        </w:rPr>
        <w:t>S</w:t>
      </w:r>
      <w:r>
        <w:rPr>
          <w:spacing w:val="-3"/>
        </w:rPr>
        <w:t>，整个系统稳定后，</w:t>
      </w:r>
      <w:r>
        <w:rPr>
          <w:rFonts w:ascii="Times New Roman" w:hAnsi="Times New Roman" w:eastAsia="Times New Roman"/>
        </w:rPr>
        <w:t xml:space="preserve">U </w:t>
      </w:r>
      <w:r>
        <w:t>形管内左右水银柱高度相等．假设</w:t>
      </w:r>
      <w:r>
        <w:rPr>
          <w:rFonts w:ascii="Times New Roman" w:hAnsi="Times New Roman" w:eastAsia="Times New Roman"/>
        </w:rPr>
        <w:t xml:space="preserve">U </w:t>
      </w:r>
      <w:r>
        <w:rPr>
          <w:spacing w:val="-3"/>
        </w:rPr>
        <w:t>形管和细管中的气体体积远小于玻璃泡的容积．</w:t>
      </w:r>
    </w:p>
    <w:p>
      <w:pPr>
        <w:pStyle w:val="10"/>
        <w:numPr>
          <w:ilvl w:val="0"/>
          <w:numId w:val="49"/>
        </w:numPr>
        <w:tabs>
          <w:tab w:val="left" w:pos="838"/>
        </w:tabs>
        <w:spacing w:before="0" w:after="0" w:line="267" w:lineRule="exact"/>
        <w:ind w:left="837" w:right="0" w:hanging="200"/>
        <w:jc w:val="both"/>
        <w:rPr>
          <w:sz w:val="21"/>
        </w:rPr>
      </w:pPr>
      <w:r>
        <w:rPr>
          <w:spacing w:val="-12"/>
          <w:sz w:val="21"/>
        </w:rPr>
        <w:t xml:space="preserve">求玻璃泡 </w:t>
      </w:r>
      <w:r>
        <w:rPr>
          <w:rFonts w:ascii="Times New Roman" w:eastAsia="Times New Roman"/>
          <w:sz w:val="21"/>
        </w:rPr>
        <w:t>C</w:t>
      </w:r>
      <w:r>
        <w:rPr>
          <w:rFonts w:ascii="Times New Roman" w:eastAsia="Times New Roman"/>
          <w:spacing w:val="-2"/>
          <w:sz w:val="21"/>
        </w:rPr>
        <w:t xml:space="preserve"> </w:t>
      </w:r>
      <w:r>
        <w:rPr>
          <w:spacing w:val="-3"/>
          <w:sz w:val="21"/>
        </w:rPr>
        <w:t>中气体的压强</w:t>
      </w:r>
      <w:r>
        <w:rPr>
          <w:rFonts w:ascii="Times New Roman" w:eastAsia="Times New Roman"/>
          <w:sz w:val="21"/>
        </w:rPr>
        <w:t>(</w:t>
      </w:r>
      <w:r>
        <w:rPr>
          <w:spacing w:val="-27"/>
          <w:sz w:val="21"/>
        </w:rPr>
        <w:t xml:space="preserve">以 </w:t>
      </w:r>
      <w:r>
        <w:rPr>
          <w:rFonts w:ascii="Times New Roman" w:eastAsia="Times New Roman"/>
          <w:sz w:val="21"/>
        </w:rPr>
        <w:t xml:space="preserve">mmHg </w:t>
      </w:r>
      <w:r>
        <w:rPr>
          <w:sz w:val="21"/>
        </w:rPr>
        <w:t>为单位</w:t>
      </w:r>
      <w:r>
        <w:rPr>
          <w:rFonts w:ascii="Times New Roman" w:eastAsia="Times New Roman"/>
          <w:sz w:val="21"/>
        </w:rPr>
        <w:t>)</w:t>
      </w:r>
      <w:r>
        <w:rPr>
          <w:sz w:val="21"/>
        </w:rPr>
        <w:t>；</w:t>
      </w:r>
    </w:p>
    <w:p>
      <w:pPr>
        <w:pStyle w:val="10"/>
        <w:numPr>
          <w:ilvl w:val="0"/>
          <w:numId w:val="49"/>
        </w:numPr>
        <w:tabs>
          <w:tab w:val="left" w:pos="896"/>
        </w:tabs>
        <w:spacing w:before="91" w:after="0" w:line="240" w:lineRule="auto"/>
        <w:ind w:left="895" w:right="0" w:hanging="258"/>
        <w:jc w:val="both"/>
        <w:rPr>
          <w:sz w:val="21"/>
        </w:rPr>
      </w:pPr>
      <w:r>
        <w:rPr>
          <w:spacing w:val="-5"/>
          <w:sz w:val="21"/>
        </w:rPr>
        <w:t xml:space="preserve">将右侧水槽的水从 </w:t>
      </w:r>
      <w:r>
        <w:rPr>
          <w:rFonts w:ascii="Times New Roman" w:hAnsi="Times New Roman" w:eastAsia="Times New Roman"/>
          <w:spacing w:val="-15"/>
          <w:sz w:val="21"/>
        </w:rPr>
        <w:t>0°C</w:t>
      </w:r>
      <w:r>
        <w:rPr>
          <w:rFonts w:ascii="Times New Roman" w:hAnsi="Times New Roman" w:eastAsia="Times New Roman"/>
          <w:spacing w:val="-4"/>
          <w:sz w:val="21"/>
        </w:rPr>
        <w:t xml:space="preserve"> </w:t>
      </w:r>
      <w:r>
        <w:rPr>
          <w:spacing w:val="-3"/>
          <w:sz w:val="21"/>
        </w:rPr>
        <w:t>加热到一定温度时，</w:t>
      </w:r>
      <w:r>
        <w:rPr>
          <w:rFonts w:ascii="Times New Roman" w:hAnsi="Times New Roman" w:eastAsia="Times New Roman"/>
          <w:sz w:val="21"/>
        </w:rPr>
        <w:t>U</w:t>
      </w:r>
      <w:r>
        <w:rPr>
          <w:rFonts w:ascii="Times New Roman" w:hAnsi="Times New Roman" w:eastAsia="Times New Roman"/>
          <w:spacing w:val="30"/>
          <w:sz w:val="21"/>
        </w:rPr>
        <w:t xml:space="preserve"> </w:t>
      </w:r>
      <w:r>
        <w:rPr>
          <w:spacing w:val="-3"/>
          <w:sz w:val="21"/>
        </w:rPr>
        <w:t>形管内左右水银柱</w:t>
      </w:r>
    </w:p>
    <w:p>
      <w:pPr>
        <w:spacing w:after="0" w:line="240" w:lineRule="auto"/>
        <w:jc w:val="both"/>
        <w:rPr>
          <w:sz w:val="21"/>
        </w:rPr>
        <w:sectPr>
          <w:pgSz w:w="11910" w:h="16840"/>
          <w:pgMar w:top="1480" w:right="1160" w:bottom="1100" w:left="1200" w:header="0" w:footer="908" w:gutter="0"/>
        </w:sectPr>
      </w:pPr>
    </w:p>
    <w:p>
      <w:pPr>
        <w:pStyle w:val="6"/>
        <w:spacing w:before="50"/>
        <w:ind w:left="0" w:right="4683"/>
        <w:jc w:val="center"/>
      </w:pPr>
      <w:r>
        <w:t xml:space="preserve">高度差又为 </w:t>
      </w:r>
      <w:r>
        <w:rPr>
          <w:rFonts w:ascii="Times New Roman" w:eastAsia="Times New Roman"/>
        </w:rPr>
        <w:t>60 mm</w:t>
      </w:r>
      <w:r>
        <w:t>，求加热后右侧水槽的水温．</w:t>
      </w:r>
    </w:p>
    <w:p>
      <w:pPr>
        <w:pStyle w:val="6"/>
        <w:spacing w:before="91"/>
        <w:ind w:left="99" w:right="4859"/>
        <w:jc w:val="center"/>
        <w:rPr>
          <w:rFonts w:ascii="Times New Roman" w:hAnsi="Times New Roman" w:eastAsia="Times New Roman"/>
        </w:rPr>
      </w:pPr>
      <w:r>
        <w:t>【答案】</w:t>
      </w:r>
      <w:r>
        <w:rPr>
          <w:rFonts w:ascii="Times New Roman" w:hAnsi="Times New Roman" w:eastAsia="Times New Roman"/>
        </w:rPr>
        <w:t>(i)180 mmHg</w:t>
      </w:r>
      <w:r>
        <w:t xml:space="preserve">； </w:t>
      </w:r>
      <w:r>
        <w:rPr>
          <w:rFonts w:ascii="Times New Roman" w:hAnsi="Times New Roman" w:eastAsia="Times New Roman"/>
        </w:rPr>
        <w:t xml:space="preserve">(ii) </w:t>
      </w:r>
      <w:r>
        <w:rPr>
          <w:rFonts w:ascii="Times New Roman" w:hAnsi="Times New Roman" w:eastAsia="Times New Roman"/>
          <w:i/>
        </w:rPr>
        <w:t>T</w:t>
      </w:r>
      <w:r>
        <w:rPr>
          <w:rFonts w:ascii="Times New Roman" w:hAnsi="Times New Roman" w:eastAsia="Times New Roman"/>
        </w:rPr>
        <w:t>′</w:t>
      </w:r>
      <w:r>
        <w:t>＝</w:t>
      </w:r>
      <w:r>
        <w:rPr>
          <w:rFonts w:ascii="Times New Roman" w:hAnsi="Times New Roman" w:eastAsia="Times New Roman"/>
        </w:rPr>
        <w:t>364 K</w:t>
      </w:r>
    </w:p>
    <w:p>
      <w:pPr>
        <w:pStyle w:val="6"/>
        <w:spacing w:before="91" w:line="321" w:lineRule="auto"/>
        <w:ind w:left="218" w:right="251" w:firstLine="420"/>
      </w:pPr>
      <w:r>
        <w:rPr>
          <w:rFonts w:ascii="Times New Roman" w:eastAsia="Times New Roman"/>
          <w:color w:val="FF0000"/>
        </w:rPr>
        <w:t xml:space="preserve">2013-33 </w:t>
      </w:r>
      <w:r>
        <w:rPr>
          <w:rFonts w:ascii="Times New Roman" w:eastAsia="Times New Roman"/>
        </w:rPr>
        <w:t>(1)</w:t>
      </w:r>
      <w:r>
        <w:t>两个相距较远的分子仅在分子力作用下由静止开始运动，直至不再靠近。在此过程中，下列说法正确的是</w:t>
      </w:r>
    </w:p>
    <w:p>
      <w:pPr>
        <w:pStyle w:val="6"/>
        <w:tabs>
          <w:tab w:val="left" w:pos="4938"/>
        </w:tabs>
        <w:spacing w:line="268" w:lineRule="exact"/>
      </w:pPr>
      <w:r>
        <w:rPr>
          <w:rFonts w:ascii="Times New Roman" w:eastAsia="Times New Roman"/>
        </w:rPr>
        <w:t>A</w:t>
      </w:r>
      <w:r>
        <w:rPr>
          <w:rFonts w:ascii="Times New Roman" w:eastAsia="Times New Roman"/>
          <w:spacing w:val="5"/>
        </w:rPr>
        <w:t xml:space="preserve"> </w:t>
      </w:r>
      <w:r>
        <w:rPr>
          <w:spacing w:val="-3"/>
        </w:rPr>
        <w:t>分</w:t>
      </w:r>
      <w:r>
        <w:t>子</w:t>
      </w:r>
      <w:r>
        <w:rPr>
          <w:spacing w:val="-3"/>
        </w:rPr>
        <w:t>力</w:t>
      </w:r>
      <w:r>
        <w:t>先</w:t>
      </w:r>
      <w:r>
        <w:rPr>
          <w:spacing w:val="-3"/>
        </w:rPr>
        <w:t>增</w:t>
      </w:r>
      <w:r>
        <w:t>大</w:t>
      </w:r>
      <w:r>
        <w:rPr>
          <w:spacing w:val="-3"/>
        </w:rPr>
        <w:t>，后</w:t>
      </w:r>
      <w:r>
        <w:t>一直</w:t>
      </w:r>
      <w:r>
        <w:rPr>
          <w:spacing w:val="-3"/>
        </w:rPr>
        <w:t>减</w:t>
      </w:r>
      <w:r>
        <w:t>小</w:t>
      </w:r>
      <w:r>
        <w:tab/>
      </w:r>
      <w:r>
        <w:rPr>
          <w:rFonts w:ascii="Times New Roman" w:eastAsia="Times New Roman"/>
        </w:rPr>
        <w:t>B.</w:t>
      </w:r>
      <w:r>
        <w:rPr>
          <w:spacing w:val="-3"/>
        </w:rPr>
        <w:t>分</w:t>
      </w:r>
      <w:r>
        <w:t>子</w:t>
      </w:r>
      <w:r>
        <w:rPr>
          <w:spacing w:val="-3"/>
        </w:rPr>
        <w:t>力</w:t>
      </w:r>
      <w:r>
        <w:t>先</w:t>
      </w:r>
      <w:r>
        <w:rPr>
          <w:spacing w:val="-3"/>
        </w:rPr>
        <w:t>做</w:t>
      </w:r>
      <w:r>
        <w:t>正</w:t>
      </w:r>
      <w:r>
        <w:rPr>
          <w:spacing w:val="-3"/>
        </w:rPr>
        <w:t>功</w:t>
      </w:r>
      <w:r>
        <w:t>，</w:t>
      </w:r>
      <w:r>
        <w:rPr>
          <w:spacing w:val="-3"/>
        </w:rPr>
        <w:t>后做</w:t>
      </w:r>
      <w:r>
        <w:t>负功</w:t>
      </w:r>
    </w:p>
    <w:p>
      <w:pPr>
        <w:pStyle w:val="6"/>
        <w:tabs>
          <w:tab w:val="left" w:pos="4926"/>
        </w:tabs>
        <w:spacing w:before="91" w:line="321" w:lineRule="auto"/>
        <w:ind w:right="2102"/>
      </w:pPr>
      <w:r>
        <w:rPr>
          <w:rFonts w:ascii="Times New Roman" w:eastAsia="Times New Roman"/>
        </w:rPr>
        <w:t>C.</w:t>
      </w:r>
      <w:r>
        <w:rPr>
          <w:spacing w:val="-3"/>
        </w:rPr>
        <w:t>分</w:t>
      </w:r>
      <w:r>
        <w:t>子</w:t>
      </w:r>
      <w:r>
        <w:rPr>
          <w:spacing w:val="-3"/>
        </w:rPr>
        <w:t>动</w:t>
      </w:r>
      <w:r>
        <w:t>能</w:t>
      </w:r>
      <w:r>
        <w:rPr>
          <w:spacing w:val="-3"/>
        </w:rPr>
        <w:t>先</w:t>
      </w:r>
      <w:r>
        <w:t>增</w:t>
      </w:r>
      <w:r>
        <w:rPr>
          <w:spacing w:val="-3"/>
        </w:rPr>
        <w:t>大，</w:t>
      </w:r>
      <w:r>
        <w:t>后减小</w:t>
      </w:r>
      <w:r>
        <w:tab/>
      </w:r>
      <w:r>
        <w:rPr>
          <w:rFonts w:ascii="Times New Roman" w:eastAsia="Times New Roman"/>
        </w:rPr>
        <w:t>D.</w:t>
      </w:r>
      <w:r>
        <w:rPr>
          <w:spacing w:val="-3"/>
        </w:rPr>
        <w:t>分</w:t>
      </w:r>
      <w:r>
        <w:t>子</w:t>
      </w:r>
      <w:r>
        <w:rPr>
          <w:spacing w:val="-3"/>
        </w:rPr>
        <w:t>势</w:t>
      </w:r>
      <w:r>
        <w:t>能</w:t>
      </w:r>
      <w:r>
        <w:rPr>
          <w:spacing w:val="-3"/>
        </w:rPr>
        <w:t>先</w:t>
      </w:r>
      <w:r>
        <w:t>增</w:t>
      </w:r>
      <w:r>
        <w:rPr>
          <w:spacing w:val="-3"/>
        </w:rPr>
        <w:t>大</w:t>
      </w:r>
      <w:r>
        <w:t>，</w:t>
      </w:r>
      <w:r>
        <w:rPr>
          <w:spacing w:val="-3"/>
        </w:rPr>
        <w:t>后减</w:t>
      </w:r>
      <w:r>
        <w:rPr>
          <w:spacing w:val="-14"/>
        </w:rPr>
        <w:t>小</w:t>
      </w:r>
      <w:r>
        <w:rPr>
          <w:rFonts w:ascii="Times New Roman" w:eastAsia="Times New Roman"/>
        </w:rPr>
        <w:t>E.</w:t>
      </w:r>
      <w:r>
        <w:rPr>
          <w:spacing w:val="-3"/>
        </w:rPr>
        <w:t>分</w:t>
      </w:r>
      <w:r>
        <w:t>子</w:t>
      </w:r>
      <w:r>
        <w:rPr>
          <w:spacing w:val="-3"/>
        </w:rPr>
        <w:t>势</w:t>
      </w:r>
      <w:r>
        <w:t>能</w:t>
      </w:r>
      <w:r>
        <w:rPr>
          <w:spacing w:val="-3"/>
        </w:rPr>
        <w:t>和</w:t>
      </w:r>
      <w:r>
        <w:t>动</w:t>
      </w:r>
      <w:r>
        <w:rPr>
          <w:spacing w:val="-3"/>
        </w:rPr>
        <w:t>能</w:t>
      </w:r>
      <w:r>
        <w:t>之</w:t>
      </w:r>
      <w:r>
        <w:rPr>
          <w:spacing w:val="-3"/>
        </w:rPr>
        <w:t>和不</w:t>
      </w:r>
      <w:r>
        <w:t>变</w:t>
      </w:r>
    </w:p>
    <w:p>
      <w:pPr>
        <w:pStyle w:val="6"/>
        <w:spacing w:line="268" w:lineRule="exact"/>
        <w:ind w:left="641"/>
        <w:rPr>
          <w:rFonts w:ascii="Times New Roman" w:eastAsia="Times New Roman"/>
        </w:rPr>
      </w:pPr>
      <w:r>
        <w:t>【答案】</w:t>
      </w:r>
      <w:r>
        <w:rPr>
          <w:rFonts w:ascii="Times New Roman" w:eastAsia="Times New Roman"/>
        </w:rPr>
        <w:t>BCE</w:t>
      </w:r>
    </w:p>
    <w:p>
      <w:pPr>
        <w:pStyle w:val="6"/>
        <w:spacing w:before="91" w:line="321" w:lineRule="auto"/>
        <w:ind w:left="218" w:right="146" w:firstLine="525"/>
      </w:pPr>
      <w:r>
        <w:drawing>
          <wp:anchor distT="0" distB="0" distL="0" distR="0" simplePos="0" relativeHeight="248677376" behindDoc="1" locked="0" layoutInCell="1" allowOverlap="1">
            <wp:simplePos x="0" y="0"/>
            <wp:positionH relativeFrom="page">
              <wp:posOffset>5518150</wp:posOffset>
            </wp:positionH>
            <wp:positionV relativeFrom="paragraph">
              <wp:posOffset>1166495</wp:posOffset>
            </wp:positionV>
            <wp:extent cx="965200" cy="932180"/>
            <wp:effectExtent l="0" t="0" r="0" b="0"/>
            <wp:wrapNone/>
            <wp:docPr id="151" name="image1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image131.jpeg"/>
                    <pic:cNvPicPr>
                      <a:picLocks noChangeAspect="1"/>
                    </pic:cNvPicPr>
                  </pic:nvPicPr>
                  <pic:blipFill>
                    <a:blip r:embed="rId139" cstate="print"/>
                    <a:stretch>
                      <a:fillRect/>
                    </a:stretch>
                  </pic:blipFill>
                  <pic:spPr>
                    <a:xfrm>
                      <a:off x="0" y="0"/>
                      <a:ext cx="965200" cy="932179"/>
                    </a:xfrm>
                    <a:prstGeom prst="rect">
                      <a:avLst/>
                    </a:prstGeom>
                  </pic:spPr>
                </pic:pic>
              </a:graphicData>
            </a:graphic>
          </wp:anchor>
        </w:drawing>
      </w:r>
      <w:r>
        <w:rPr>
          <w:rFonts w:ascii="Times New Roman" w:eastAsia="Times New Roman"/>
        </w:rPr>
        <w:t>(2)</w:t>
      </w:r>
      <w:r>
        <w:rPr>
          <w:spacing w:val="-11"/>
        </w:rPr>
        <w:t>如图，两个侧壁绝热、顶部和底部都导热的相同气缸直立放置，气缸底部和顶部均有细管连</w:t>
      </w:r>
      <w:r>
        <w:rPr>
          <w:spacing w:val="-19"/>
          <w:position w:val="2"/>
        </w:rPr>
        <w:t xml:space="preserve">通，顶部的细管带有阀门 </w:t>
      </w:r>
      <w:r>
        <w:rPr>
          <w:rFonts w:ascii="Times New Roman" w:eastAsia="Times New Roman"/>
          <w:position w:val="2"/>
        </w:rPr>
        <w:t>K</w:t>
      </w:r>
      <w:r>
        <w:rPr>
          <w:rFonts w:ascii="Times New Roman" w:eastAsia="Times New Roman"/>
          <w:spacing w:val="9"/>
          <w:position w:val="2"/>
        </w:rPr>
        <w:t xml:space="preserve">. </w:t>
      </w:r>
      <w:r>
        <w:rPr>
          <w:spacing w:val="-9"/>
          <w:position w:val="2"/>
        </w:rPr>
        <w:t xml:space="preserve">两气缸的容积均为 </w:t>
      </w:r>
      <w:r>
        <w:rPr>
          <w:rFonts w:ascii="Times New Roman" w:eastAsia="Times New Roman"/>
          <w:i/>
          <w:position w:val="2"/>
        </w:rPr>
        <w:t>V</w:t>
      </w:r>
      <w:r>
        <w:rPr>
          <w:rFonts w:ascii="Times New Roman" w:eastAsia="Times New Roman"/>
          <w:sz w:val="14"/>
        </w:rPr>
        <w:t xml:space="preserve">0 </w:t>
      </w:r>
      <w:r>
        <w:rPr>
          <w:spacing w:val="-3"/>
          <w:position w:val="2"/>
        </w:rPr>
        <w:t>气缸中各有一个绝热活塞</w:t>
      </w:r>
      <w:r>
        <w:rPr>
          <w:rFonts w:ascii="Times New Roman" w:eastAsia="Times New Roman"/>
          <w:position w:val="2"/>
        </w:rPr>
        <w:t>(</w:t>
      </w:r>
      <w:r>
        <w:rPr>
          <w:spacing w:val="-15"/>
          <w:position w:val="2"/>
        </w:rPr>
        <w:t>质量不同，厚度可忽略</w:t>
      </w:r>
      <w:r>
        <w:rPr>
          <w:rFonts w:ascii="Times New Roman" w:eastAsia="Times New Roman"/>
          <w:position w:val="2"/>
        </w:rPr>
        <w:t>)</w:t>
      </w:r>
      <w:r>
        <w:rPr>
          <w:position w:val="2"/>
        </w:rPr>
        <w:t>。</w:t>
      </w:r>
      <w:r>
        <w:rPr>
          <w:spacing w:val="-14"/>
          <w:position w:val="2"/>
        </w:rPr>
        <w:t xml:space="preserve">开始时 </w:t>
      </w:r>
      <w:r>
        <w:rPr>
          <w:rFonts w:ascii="Times New Roman" w:eastAsia="Times New Roman"/>
          <w:position w:val="2"/>
        </w:rPr>
        <w:t xml:space="preserve">K </w:t>
      </w:r>
      <w:r>
        <w:rPr>
          <w:spacing w:val="-3"/>
          <w:position w:val="2"/>
        </w:rPr>
        <w:t>关闭，两活塞下方和右活塞上方充有气体</w:t>
      </w:r>
      <w:r>
        <w:rPr>
          <w:rFonts w:ascii="Times New Roman" w:eastAsia="Times New Roman"/>
          <w:spacing w:val="-4"/>
          <w:position w:val="2"/>
        </w:rPr>
        <w:t>(</w:t>
      </w:r>
      <w:r>
        <w:rPr>
          <w:spacing w:val="-2"/>
          <w:position w:val="2"/>
        </w:rPr>
        <w:t>可视为理想气体</w:t>
      </w:r>
      <w:r>
        <w:rPr>
          <w:rFonts w:ascii="Times New Roman" w:eastAsia="Times New Roman"/>
          <w:spacing w:val="-4"/>
          <w:position w:val="2"/>
        </w:rPr>
        <w:t>)</w:t>
      </w:r>
      <w:r>
        <w:rPr>
          <w:spacing w:val="-10"/>
          <w:position w:val="2"/>
        </w:rPr>
        <w:t xml:space="preserve">，压强分别为 </w:t>
      </w:r>
      <w:r>
        <w:rPr>
          <w:rFonts w:ascii="Times New Roman" w:eastAsia="Times New Roman"/>
          <w:i/>
          <w:position w:val="2"/>
        </w:rPr>
        <w:t>P</w:t>
      </w:r>
      <w:r>
        <w:rPr>
          <w:rFonts w:ascii="Times New Roman" w:eastAsia="Times New Roman"/>
          <w:sz w:val="14"/>
        </w:rPr>
        <w:t xml:space="preserve">0 </w:t>
      </w:r>
      <w:r>
        <w:rPr>
          <w:spacing w:val="-24"/>
          <w:position w:val="2"/>
        </w:rPr>
        <w:t xml:space="preserve">和 </w:t>
      </w:r>
      <w:r>
        <w:rPr>
          <w:rFonts w:ascii="Times New Roman" w:eastAsia="Times New Roman"/>
          <w:i/>
          <w:position w:val="2"/>
        </w:rPr>
        <w:t>P</w:t>
      </w:r>
      <w:r>
        <w:rPr>
          <w:rFonts w:ascii="Times New Roman" w:eastAsia="Times New Roman"/>
          <w:sz w:val="14"/>
        </w:rPr>
        <w:t>0</w:t>
      </w:r>
      <w:r>
        <w:rPr>
          <w:rFonts w:ascii="Times New Roman" w:eastAsia="Times New Roman"/>
          <w:position w:val="2"/>
        </w:rPr>
        <w:t>/3</w:t>
      </w:r>
      <w:r>
        <w:rPr>
          <w:position w:val="2"/>
        </w:rPr>
        <w:t>；左活</w:t>
      </w:r>
      <w:r>
        <w:rPr>
          <w:spacing w:val="-3"/>
          <w:position w:val="2"/>
        </w:rPr>
        <w:t xml:space="preserve">塞在气缸正中间，其上方为真空；右活塞上方气体体积为 </w:t>
      </w:r>
      <w:r>
        <w:rPr>
          <w:rFonts w:ascii="Times New Roman" w:eastAsia="Times New Roman"/>
          <w:i/>
          <w:position w:val="2"/>
        </w:rPr>
        <w:t>V</w:t>
      </w:r>
      <w:r>
        <w:rPr>
          <w:rFonts w:ascii="Times New Roman" w:eastAsia="Times New Roman"/>
          <w:sz w:val="14"/>
        </w:rPr>
        <w:t>0</w:t>
      </w:r>
      <w:r>
        <w:rPr>
          <w:rFonts w:ascii="Times New Roman" w:eastAsia="Times New Roman"/>
          <w:position w:val="2"/>
        </w:rPr>
        <w:t>/4</w:t>
      </w:r>
      <w:r>
        <w:rPr>
          <w:spacing w:val="-3"/>
          <w:position w:val="2"/>
        </w:rPr>
        <w:t>。现使气缸底与一恒温热源接触，平</w:t>
      </w:r>
      <w:r>
        <w:rPr>
          <w:spacing w:val="-3"/>
        </w:rPr>
        <w:t xml:space="preserve">衡后左活塞升至气缸顶部，且与顶部刚好没有接触；然后打开 </w:t>
      </w:r>
      <w:r>
        <w:rPr>
          <w:rFonts w:ascii="Times New Roman" w:eastAsia="Times New Roman"/>
        </w:rPr>
        <w:t>K</w:t>
      </w:r>
      <w:r>
        <w:rPr>
          <w:spacing w:val="-3"/>
        </w:rPr>
        <w:t>，经过一段时间，重新达到平衡。</w:t>
      </w:r>
      <w:r>
        <w:rPr>
          <w:spacing w:val="-10"/>
          <w:position w:val="2"/>
        </w:rPr>
        <w:t xml:space="preserve">已知外界温度为 </w:t>
      </w:r>
      <w:r>
        <w:rPr>
          <w:rFonts w:ascii="Times New Roman" w:eastAsia="Times New Roman"/>
          <w:i/>
          <w:position w:val="2"/>
        </w:rPr>
        <w:t>T</w:t>
      </w:r>
      <w:r>
        <w:rPr>
          <w:rFonts w:ascii="Times New Roman" w:eastAsia="Times New Roman"/>
          <w:sz w:val="14"/>
        </w:rPr>
        <w:t>0</w:t>
      </w:r>
      <w:r>
        <w:rPr>
          <w:spacing w:val="-3"/>
          <w:position w:val="2"/>
        </w:rPr>
        <w:t>，不计活塞与气缸壁间的摩擦。求</w:t>
      </w:r>
    </w:p>
    <w:p>
      <w:pPr>
        <w:pStyle w:val="10"/>
        <w:numPr>
          <w:ilvl w:val="0"/>
          <w:numId w:val="50"/>
        </w:numPr>
        <w:tabs>
          <w:tab w:val="left" w:pos="838"/>
        </w:tabs>
        <w:spacing w:before="0" w:after="0" w:line="266" w:lineRule="exact"/>
        <w:ind w:left="837" w:right="0" w:hanging="200"/>
        <w:jc w:val="left"/>
        <w:rPr>
          <w:sz w:val="21"/>
        </w:rPr>
      </w:pPr>
      <w:r>
        <w:rPr>
          <w:spacing w:val="-9"/>
          <w:sz w:val="21"/>
        </w:rPr>
        <w:t xml:space="preserve">恒温热源的温度 </w:t>
      </w:r>
      <w:r>
        <w:rPr>
          <w:rFonts w:ascii="Times New Roman" w:eastAsia="Times New Roman"/>
          <w:i/>
          <w:sz w:val="21"/>
        </w:rPr>
        <w:t>T</w:t>
      </w:r>
      <w:r>
        <w:rPr>
          <w:sz w:val="21"/>
        </w:rPr>
        <w:t>；</w:t>
      </w:r>
    </w:p>
    <w:p>
      <w:pPr>
        <w:pStyle w:val="10"/>
        <w:numPr>
          <w:ilvl w:val="0"/>
          <w:numId w:val="50"/>
        </w:numPr>
        <w:tabs>
          <w:tab w:val="left" w:pos="896"/>
        </w:tabs>
        <w:spacing w:before="90" w:after="0" w:line="240" w:lineRule="auto"/>
        <w:ind w:left="895" w:right="0" w:hanging="258"/>
        <w:jc w:val="left"/>
        <w:rPr>
          <w:sz w:val="21"/>
        </w:rPr>
      </w:pPr>
      <w:r>
        <w:rPr>
          <w:spacing w:val="-6"/>
          <w:position w:val="2"/>
          <w:sz w:val="21"/>
        </w:rPr>
        <w:t xml:space="preserve">重新达到平衡后左气缸中活塞上方气体的体积 </w:t>
      </w:r>
      <w:r>
        <w:rPr>
          <w:rFonts w:ascii="Times New Roman" w:eastAsia="Times New Roman"/>
          <w:i/>
          <w:position w:val="2"/>
          <w:sz w:val="21"/>
        </w:rPr>
        <w:t>V</w:t>
      </w:r>
      <w:r>
        <w:rPr>
          <w:rFonts w:ascii="Times New Roman" w:eastAsia="Times New Roman"/>
          <w:i/>
          <w:sz w:val="14"/>
        </w:rPr>
        <w:t>x</w:t>
      </w:r>
      <w:r>
        <w:rPr>
          <w:position w:val="2"/>
          <w:sz w:val="21"/>
        </w:rPr>
        <w:t>。</w:t>
      </w:r>
    </w:p>
    <w:p>
      <w:pPr>
        <w:spacing w:before="10" w:line="270" w:lineRule="exact"/>
        <w:ind w:left="638" w:right="0" w:firstLine="0"/>
        <w:jc w:val="left"/>
        <w:rPr>
          <w:sz w:val="21"/>
        </w:rPr>
      </w:pPr>
      <w:r>
        <w:rPr>
          <w:sz w:val="21"/>
        </w:rPr>
        <w:t>【答案】</w:t>
      </w:r>
      <w:r>
        <w:rPr>
          <w:rFonts w:ascii="Times New Roman" w:hAnsi="Times New Roman" w:eastAsia="Times New Roman"/>
          <w:sz w:val="21"/>
        </w:rPr>
        <w:t xml:space="preserve">(i) </w:t>
      </w:r>
      <w:r>
        <w:rPr>
          <w:rFonts w:ascii="Times New Roman" w:hAnsi="Times New Roman" w:eastAsia="Times New Roman"/>
          <w:i/>
          <w:sz w:val="21"/>
        </w:rPr>
        <w:t>T</w:t>
      </w:r>
      <w:r>
        <w:rPr>
          <w:rFonts w:ascii="Times New Roman" w:hAnsi="Times New Roman" w:eastAsia="Times New Roman"/>
          <w:sz w:val="21"/>
        </w:rPr>
        <w:t xml:space="preserve">= </w:t>
      </w:r>
      <w:r>
        <w:rPr>
          <w:rFonts w:ascii="Times New Roman" w:hAnsi="Times New Roman" w:eastAsia="Times New Roman"/>
          <w:position w:val="10"/>
          <w:sz w:val="21"/>
        </w:rPr>
        <w:t xml:space="preserve">7 </w:t>
      </w:r>
      <w:r>
        <w:rPr>
          <w:rFonts w:ascii="Times New Roman" w:hAnsi="Times New Roman" w:eastAsia="Times New Roman"/>
          <w:i/>
          <w:position w:val="-2"/>
          <w:sz w:val="21"/>
        </w:rPr>
        <w:t xml:space="preserve">T </w:t>
      </w:r>
      <w:r>
        <w:rPr>
          <w:sz w:val="21"/>
        </w:rPr>
        <w:t>；</w:t>
      </w:r>
      <w:r>
        <w:rPr>
          <w:rFonts w:ascii="Times New Roman" w:hAnsi="Times New Roman" w:eastAsia="Times New Roman"/>
          <w:sz w:val="21"/>
        </w:rPr>
        <w:t xml:space="preserve">(ii) </w:t>
      </w:r>
      <w:r>
        <w:rPr>
          <w:rFonts w:ascii="Times New Roman" w:hAnsi="Times New Roman" w:eastAsia="Times New Roman"/>
          <w:i/>
          <w:position w:val="-2"/>
          <w:sz w:val="20"/>
        </w:rPr>
        <w:t xml:space="preserve">V </w:t>
      </w:r>
      <w:r>
        <w:rPr>
          <w:rFonts w:ascii="Symbol" w:hAnsi="Symbol" w:eastAsia="Symbol"/>
          <w:position w:val="-2"/>
          <w:sz w:val="20"/>
        </w:rPr>
        <w:t></w:t>
      </w:r>
      <w:r>
        <w:rPr>
          <w:rFonts w:ascii="Times New Roman" w:hAnsi="Times New Roman" w:eastAsia="Times New Roman"/>
          <w:position w:val="-2"/>
          <w:sz w:val="20"/>
        </w:rPr>
        <w:t xml:space="preserve"> </w:t>
      </w:r>
      <w:r>
        <w:rPr>
          <w:rFonts w:ascii="Times New Roman" w:hAnsi="Times New Roman" w:eastAsia="Times New Roman"/>
          <w:position w:val="10"/>
          <w:sz w:val="20"/>
        </w:rPr>
        <w:t xml:space="preserve">1 </w:t>
      </w:r>
      <w:r>
        <w:rPr>
          <w:rFonts w:ascii="Times New Roman" w:hAnsi="Times New Roman" w:eastAsia="Times New Roman"/>
          <w:i/>
          <w:position w:val="-2"/>
          <w:sz w:val="20"/>
        </w:rPr>
        <w:t xml:space="preserve">V </w:t>
      </w:r>
      <w:r>
        <w:rPr>
          <w:sz w:val="21"/>
        </w:rPr>
        <w:t>，另一解</w:t>
      </w:r>
      <w:r>
        <w:rPr>
          <w:rFonts w:ascii="Times New Roman" w:hAnsi="Times New Roman" w:eastAsia="Times New Roman"/>
          <w:i/>
          <w:position w:val="-2"/>
          <w:sz w:val="21"/>
        </w:rPr>
        <w:t xml:space="preserve">V </w:t>
      </w:r>
      <w:r>
        <w:rPr>
          <w:rFonts w:ascii="Symbol" w:hAnsi="Symbol" w:eastAsia="Symbol"/>
          <w:position w:val="-2"/>
          <w:sz w:val="21"/>
        </w:rPr>
        <w:t></w:t>
      </w:r>
      <w:r>
        <w:rPr>
          <w:rFonts w:ascii="Times New Roman" w:hAnsi="Times New Roman" w:eastAsia="Times New Roman"/>
          <w:position w:val="-2"/>
          <w:sz w:val="21"/>
        </w:rPr>
        <w:t xml:space="preserve"> </w:t>
      </w:r>
      <w:r>
        <w:rPr>
          <w:rFonts w:ascii="Times New Roman" w:hAnsi="Times New Roman" w:eastAsia="Times New Roman"/>
          <w:position w:val="10"/>
          <w:sz w:val="21"/>
        </w:rPr>
        <w:t xml:space="preserve">1 </w:t>
      </w:r>
      <w:r>
        <w:rPr>
          <w:rFonts w:ascii="Times New Roman" w:hAnsi="Times New Roman" w:eastAsia="Times New Roman"/>
          <w:i/>
          <w:position w:val="-2"/>
          <w:sz w:val="21"/>
        </w:rPr>
        <w:t xml:space="preserve">V </w:t>
      </w:r>
      <w:r>
        <w:rPr>
          <w:sz w:val="21"/>
        </w:rPr>
        <w:t>，不合题意，舍去。</w:t>
      </w:r>
    </w:p>
    <w:p>
      <w:pPr>
        <w:tabs>
          <w:tab w:val="left" w:pos="3332"/>
          <w:tab w:val="left" w:pos="5094"/>
        </w:tabs>
        <w:spacing w:line="20" w:lineRule="exact"/>
        <w:ind w:left="1990" w:right="0" w:firstLine="0"/>
        <w:rPr>
          <w:sz w:val="2"/>
        </w:rPr>
      </w:pPr>
      <w:r>
        <w:rPr>
          <w:sz w:val="2"/>
        </w:rPr>
        <w:pict>
          <v:group id="_x0000_s1843" o:spid="_x0000_s1843" o:spt="203" style="height:0.55pt;width:6.15pt;" coordsize="123,11">
            <o:lock v:ext="edit"/>
            <v:line id="_x0000_s1844" o:spid="_x0000_s1844" o:spt="20" style="position:absolute;left:0;top:5;height:0;width:122;" stroked="t" coordsize="21600,21600">
              <v:path arrowok="t"/>
              <v:fill focussize="0,0"/>
              <v:stroke weight="0.533937007874016pt" color="#000000"/>
              <v:imagedata o:title=""/>
              <o:lock v:ext="edit"/>
            </v:line>
            <w10:wrap type="none"/>
            <w10:anchorlock/>
          </v:group>
        </w:pict>
      </w:r>
      <w:r>
        <w:rPr>
          <w:sz w:val="2"/>
        </w:rPr>
        <w:tab/>
      </w:r>
      <w:r>
        <w:rPr>
          <w:sz w:val="2"/>
        </w:rPr>
        <w:pict>
          <v:group id="_x0000_s1845" o:spid="_x0000_s1845" o:spt="203" style="height:0.5pt;width:6.15pt;" coordsize="123,10">
            <o:lock v:ext="edit"/>
            <v:line id="_x0000_s1846" o:spid="_x0000_s1846" o:spt="20" style="position:absolute;left:0;top:5;height:0;width:123;" stroked="t" coordsize="21600,21600">
              <v:path arrowok="t"/>
              <v:fill focussize="0,0"/>
              <v:stroke weight="0.499448818897638pt" color="#000000"/>
              <v:imagedata o:title=""/>
              <o:lock v:ext="edit"/>
            </v:line>
            <w10:wrap type="none"/>
            <w10:anchorlock/>
          </v:group>
        </w:pict>
      </w:r>
      <w:r>
        <w:rPr>
          <w:sz w:val="2"/>
        </w:rPr>
        <w:tab/>
      </w:r>
      <w:r>
        <w:rPr>
          <w:sz w:val="2"/>
        </w:rPr>
        <w:pict>
          <v:group id="_x0000_s1847" o:spid="_x0000_s1847" o:spt="203" style="height:0.55pt;width:6.2pt;" coordsize="124,11">
            <o:lock v:ext="edit"/>
            <v:line id="_x0000_s1848" o:spid="_x0000_s1848" o:spt="20" style="position:absolute;left:0;top:5;height:0;width:124;" stroked="t" coordsize="21600,21600">
              <v:path arrowok="t"/>
              <v:fill focussize="0,0"/>
              <v:stroke weight="0.507874015748031pt" color="#000000"/>
              <v:imagedata o:title=""/>
              <o:lock v:ext="edit"/>
            </v:line>
            <w10:wrap type="none"/>
            <w10:anchorlock/>
          </v:group>
        </w:pict>
      </w:r>
    </w:p>
    <w:p>
      <w:pPr>
        <w:tabs>
          <w:tab w:val="left" w:pos="3048"/>
          <w:tab w:val="left" w:pos="3349"/>
          <w:tab w:val="left" w:pos="4664"/>
          <w:tab w:val="left" w:pos="5113"/>
        </w:tabs>
        <w:spacing w:before="26" w:line="112" w:lineRule="auto"/>
        <w:ind w:left="2007" w:right="0" w:firstLine="0"/>
        <w:jc w:val="left"/>
        <w:rPr>
          <w:rFonts w:ascii="Times New Roman"/>
          <w:sz w:val="12"/>
        </w:rPr>
      </w:pPr>
      <w:r>
        <w:rPr>
          <w:rFonts w:ascii="Times New Roman"/>
          <w:position w:val="-10"/>
          <w:sz w:val="21"/>
        </w:rPr>
        <w:t xml:space="preserve">5 </w:t>
      </w:r>
      <w:r>
        <w:rPr>
          <w:rFonts w:ascii="Times New Roman"/>
          <w:spacing w:val="25"/>
          <w:position w:val="-10"/>
          <w:sz w:val="21"/>
        </w:rPr>
        <w:t xml:space="preserve"> </w:t>
      </w:r>
      <w:r>
        <w:rPr>
          <w:rFonts w:ascii="Times New Roman"/>
          <w:sz w:val="12"/>
        </w:rPr>
        <w:t>0</w:t>
      </w:r>
      <w:r>
        <w:rPr>
          <w:rFonts w:ascii="Times New Roman"/>
          <w:sz w:val="12"/>
        </w:rPr>
        <w:tab/>
      </w:r>
      <w:r>
        <w:rPr>
          <w:rFonts w:ascii="Times New Roman"/>
          <w:i/>
          <w:sz w:val="12"/>
        </w:rPr>
        <w:t>x</w:t>
      </w:r>
      <w:r>
        <w:rPr>
          <w:rFonts w:ascii="Times New Roman"/>
          <w:i/>
          <w:sz w:val="12"/>
        </w:rPr>
        <w:tab/>
      </w:r>
      <w:r>
        <w:rPr>
          <w:rFonts w:ascii="Times New Roman"/>
          <w:position w:val="-10"/>
          <w:sz w:val="20"/>
        </w:rPr>
        <w:t xml:space="preserve">2 </w:t>
      </w:r>
      <w:r>
        <w:rPr>
          <w:rFonts w:ascii="Times New Roman"/>
          <w:spacing w:val="41"/>
          <w:position w:val="-10"/>
          <w:sz w:val="20"/>
        </w:rPr>
        <w:t xml:space="preserve"> </w:t>
      </w:r>
      <w:r>
        <w:rPr>
          <w:rFonts w:ascii="Times New Roman"/>
          <w:sz w:val="12"/>
        </w:rPr>
        <w:t>0</w:t>
      </w:r>
      <w:r>
        <w:rPr>
          <w:rFonts w:ascii="Times New Roman"/>
          <w:sz w:val="12"/>
        </w:rPr>
        <w:tab/>
      </w:r>
      <w:r>
        <w:rPr>
          <w:rFonts w:ascii="Times New Roman"/>
          <w:i/>
          <w:sz w:val="12"/>
        </w:rPr>
        <w:t>x</w:t>
      </w:r>
      <w:r>
        <w:rPr>
          <w:rFonts w:ascii="Times New Roman"/>
          <w:i/>
          <w:sz w:val="12"/>
        </w:rPr>
        <w:tab/>
      </w:r>
      <w:r>
        <w:rPr>
          <w:rFonts w:ascii="Times New Roman"/>
          <w:position w:val="-10"/>
          <w:sz w:val="21"/>
        </w:rPr>
        <w:t>2</w:t>
      </w:r>
      <w:r>
        <w:rPr>
          <w:rFonts w:ascii="Times New Roman"/>
          <w:spacing w:val="35"/>
          <w:position w:val="-10"/>
          <w:sz w:val="21"/>
        </w:rPr>
        <w:t xml:space="preserve"> </w:t>
      </w:r>
      <w:r>
        <w:rPr>
          <w:rFonts w:ascii="Times New Roman"/>
          <w:sz w:val="12"/>
        </w:rPr>
        <w:t>0</w:t>
      </w:r>
    </w:p>
    <w:p>
      <w:pPr>
        <w:spacing w:before="169"/>
        <w:ind w:left="638" w:right="0" w:firstLine="0"/>
        <w:jc w:val="left"/>
        <w:rPr>
          <w:sz w:val="21"/>
        </w:rPr>
      </w:pPr>
      <w:r>
        <w:rPr>
          <w:rFonts w:ascii="Times New Roman" w:hAnsi="Times New Roman" w:eastAsia="Times New Roman"/>
          <w:color w:val="FF0000"/>
          <w:sz w:val="21"/>
        </w:rPr>
        <w:t xml:space="preserve">2014-33 </w:t>
      </w:r>
      <w:r>
        <w:rPr>
          <w:rFonts w:ascii="Times New Roman" w:hAnsi="Times New Roman" w:eastAsia="Times New Roman"/>
          <w:sz w:val="21"/>
        </w:rPr>
        <w:t>(1)</w:t>
      </w:r>
      <w:r>
        <w:rPr>
          <w:sz w:val="21"/>
        </w:rPr>
        <w:t xml:space="preserve">一定量的理想气体从状态 </w:t>
      </w:r>
      <w:r>
        <w:rPr>
          <w:rFonts w:ascii="Times New Roman" w:hAnsi="Times New Roman" w:eastAsia="Times New Roman"/>
          <w:i/>
          <w:sz w:val="21"/>
        </w:rPr>
        <w:t xml:space="preserve">a </w:t>
      </w:r>
      <w:r>
        <w:rPr>
          <w:sz w:val="21"/>
        </w:rPr>
        <w:t xml:space="preserve">开始，经历三个过程 </w:t>
      </w:r>
      <w:r>
        <w:rPr>
          <w:rFonts w:ascii="Times New Roman" w:hAnsi="Times New Roman" w:eastAsia="Times New Roman"/>
          <w:i/>
          <w:sz w:val="21"/>
        </w:rPr>
        <w:t>ab</w:t>
      </w:r>
      <w:r>
        <w:rPr>
          <w:sz w:val="21"/>
        </w:rPr>
        <w:t>、</w:t>
      </w:r>
      <w:r>
        <w:rPr>
          <w:rFonts w:ascii="Times New Roman" w:hAnsi="Times New Roman" w:eastAsia="Times New Roman"/>
          <w:i/>
          <w:sz w:val="21"/>
        </w:rPr>
        <w:t>bc</w:t>
      </w:r>
      <w:r>
        <w:rPr>
          <w:sz w:val="21"/>
        </w:rPr>
        <w:t>、</w:t>
      </w:r>
      <w:r>
        <w:rPr>
          <w:rFonts w:ascii="Times New Roman" w:hAnsi="Times New Roman" w:eastAsia="Times New Roman"/>
          <w:i/>
          <w:sz w:val="21"/>
        </w:rPr>
        <w:t xml:space="preserve">ca </w:t>
      </w:r>
      <w:r>
        <w:rPr>
          <w:sz w:val="21"/>
        </w:rPr>
        <w:t xml:space="preserve">回到原状态，其 </w:t>
      </w:r>
      <w:r>
        <w:rPr>
          <w:rFonts w:ascii="Times New Roman" w:hAnsi="Times New Roman" w:eastAsia="Times New Roman"/>
          <w:i/>
          <w:sz w:val="21"/>
        </w:rPr>
        <w:t>p</w:t>
      </w:r>
      <w:r>
        <w:rPr>
          <w:rFonts w:ascii="Times New Roman" w:hAnsi="Times New Roman" w:eastAsia="Times New Roman"/>
          <w:sz w:val="21"/>
        </w:rPr>
        <w:t>‒</w:t>
      </w:r>
      <w:r>
        <w:rPr>
          <w:rFonts w:ascii="Times New Roman" w:hAnsi="Times New Roman" w:eastAsia="Times New Roman"/>
          <w:i/>
          <w:sz w:val="21"/>
        </w:rPr>
        <w:t xml:space="preserve">T </w:t>
      </w:r>
      <w:r>
        <w:rPr>
          <w:sz w:val="21"/>
        </w:rPr>
        <w:t>图</w:t>
      </w:r>
    </w:p>
    <w:p>
      <w:pPr>
        <w:pStyle w:val="6"/>
        <w:tabs>
          <w:tab w:val="left" w:pos="6777"/>
        </w:tabs>
        <w:spacing w:before="91"/>
        <w:ind w:left="218"/>
        <w:rPr>
          <w:rFonts w:ascii="Times New Roman" w:eastAsia="Times New Roman"/>
          <w:i/>
        </w:rPr>
      </w:pPr>
      <w:r>
        <w:pict>
          <v:group id="_x0000_s1849" o:spid="_x0000_s1849" o:spt="203" style="position:absolute;left:0pt;margin-left:407.35pt;margin-top:7.2pt;height:97.9pt;width:105.6pt;mso-position-horizontal-relative:page;z-index:251943936;mso-width-relative:page;mso-height-relative:page;" coordorigin="8148,145" coordsize="2112,1958">
            <o:lock v:ext="edit"/>
            <v:shape id="_x0000_s1850" o:spid="_x0000_s1850" style="position:absolute;left:8148;top:144;height:1958;width:2112;" fillcolor="#000000" filled="t" stroked="f" coordorigin="8148,145" coordsize="2112,1958" path="m10260,2063l10210,2053,10060,2023,10060,2053,8198,2053,8198,345,8228,345,8224,325,8188,145,8148,345,8178,345,8178,2063,8188,2063,8188,2073,10060,2073,10060,2103,10210,2073,10260,2063e">
              <v:path arrowok="t"/>
              <v:fill on="t" focussize="0,0"/>
              <v:stroke on="f"/>
              <v:imagedata o:title=""/>
              <o:lock v:ext="edit"/>
            </v:shape>
            <v:shape id="_x0000_s1851" o:spid="_x0000_s1851" style="position:absolute;left:8683;top:761;height:824;width:915;" filled="f" stroked="t" coordorigin="8683,762" coordsize="915,824" path="m9598,762l9598,1586,8683,1586,9598,762xe">
              <v:path arrowok="t"/>
              <v:fill on="f" focussize="0,0"/>
              <v:stroke color="#000000"/>
              <v:imagedata o:title=""/>
              <o:lock v:ext="edit"/>
            </v:shape>
            <v:line id="_x0000_s1852" o:spid="_x0000_s1852" o:spt="20" style="position:absolute;left:8188;top:1544;flip:x;height:519;width:555;" stroked="t" coordsize="21600,21600">
              <v:path arrowok="t"/>
              <v:fill focussize="0,0"/>
              <v:stroke color="#000000"/>
              <v:imagedata o:title=""/>
              <o:lock v:ext="edit"/>
            </v:line>
            <v:shape id="_x0000_s1853" o:spid="_x0000_s1853" o:spt="202" type="#_x0000_t202" style="position:absolute;left:9467;top:540;height:234;width:126;" filled="f" stroked="f" coordsize="21600,21600">
              <v:path/>
              <v:fill on="f" focussize="0,0"/>
              <v:stroke on="f" joinstyle="miter"/>
              <v:imagedata o:title=""/>
              <o:lock v:ext="edit"/>
              <v:textbox inset="0mm,0mm,0mm,0mm">
                <w:txbxContent>
                  <w:p>
                    <w:pPr>
                      <w:spacing w:before="0" w:line="234" w:lineRule="exact"/>
                      <w:ind w:left="0" w:right="0" w:firstLine="0"/>
                      <w:jc w:val="left"/>
                      <w:rPr>
                        <w:rFonts w:ascii="Times New Roman"/>
                        <w:i/>
                        <w:sz w:val="21"/>
                      </w:rPr>
                    </w:pPr>
                    <w:r>
                      <w:rPr>
                        <w:rFonts w:ascii="Times New Roman"/>
                        <w:i/>
                        <w:w w:val="100"/>
                        <w:sz w:val="21"/>
                      </w:rPr>
                      <w:t>b</w:t>
                    </w:r>
                  </w:p>
                </w:txbxContent>
              </v:textbox>
            </v:shape>
            <v:shape id="_x0000_s1854" o:spid="_x0000_s1854" o:spt="202" type="#_x0000_t202" style="position:absolute;left:8524;top:1363;height:234;width:126;" filled="f" stroked="f" coordsize="21600,21600">
              <v:path/>
              <v:fill on="f" focussize="0,0"/>
              <v:stroke on="f" joinstyle="miter"/>
              <v:imagedata o:title=""/>
              <o:lock v:ext="edit"/>
              <v:textbox inset="0mm,0mm,0mm,0mm">
                <w:txbxContent>
                  <w:p>
                    <w:pPr>
                      <w:spacing w:before="0" w:line="234" w:lineRule="exact"/>
                      <w:ind w:left="0" w:right="0" w:firstLine="0"/>
                      <w:jc w:val="left"/>
                      <w:rPr>
                        <w:rFonts w:ascii="Times New Roman"/>
                        <w:i/>
                        <w:sz w:val="21"/>
                      </w:rPr>
                    </w:pPr>
                    <w:r>
                      <w:rPr>
                        <w:rFonts w:ascii="Times New Roman"/>
                        <w:i/>
                        <w:w w:val="100"/>
                        <w:sz w:val="21"/>
                      </w:rPr>
                      <w:t>a</w:t>
                    </w:r>
                  </w:p>
                </w:txbxContent>
              </v:textbox>
            </v:shape>
            <v:shape id="_x0000_s1855" o:spid="_x0000_s1855" o:spt="202" type="#_x0000_t202" style="position:absolute;left:9597;top:1495;height:234;width:114;" filled="f" stroked="f" coordsize="21600,21600">
              <v:path/>
              <v:fill on="f" focussize="0,0"/>
              <v:stroke on="f" joinstyle="miter"/>
              <v:imagedata o:title=""/>
              <o:lock v:ext="edit"/>
              <v:textbox inset="0mm,0mm,0mm,0mm">
                <w:txbxContent>
                  <w:p>
                    <w:pPr>
                      <w:spacing w:before="0" w:line="234" w:lineRule="exact"/>
                      <w:ind w:left="0" w:right="0" w:firstLine="0"/>
                      <w:jc w:val="left"/>
                      <w:rPr>
                        <w:rFonts w:ascii="Times New Roman"/>
                        <w:i/>
                        <w:sz w:val="21"/>
                      </w:rPr>
                    </w:pPr>
                    <w:r>
                      <w:rPr>
                        <w:rFonts w:ascii="Times New Roman"/>
                        <w:i/>
                        <w:w w:val="100"/>
                        <w:sz w:val="21"/>
                      </w:rPr>
                      <w:t>c</w:t>
                    </w:r>
                  </w:p>
                </w:txbxContent>
              </v:textbox>
            </v:shape>
          </v:group>
        </w:pict>
      </w:r>
      <w:r>
        <w:t>像如</w:t>
      </w:r>
      <w:r>
        <w:rPr>
          <w:spacing w:val="-3"/>
        </w:rPr>
        <w:t>图</w:t>
      </w:r>
      <w:r>
        <w:t>所</w:t>
      </w:r>
      <w:r>
        <w:rPr>
          <w:spacing w:val="-3"/>
        </w:rPr>
        <w:t>示</w:t>
      </w:r>
      <w:r>
        <w:t>，</w:t>
      </w:r>
      <w:r>
        <w:rPr>
          <w:spacing w:val="-3"/>
        </w:rPr>
        <w:t>下</w:t>
      </w:r>
      <w:r>
        <w:t>列</w:t>
      </w:r>
      <w:r>
        <w:rPr>
          <w:spacing w:val="-3"/>
        </w:rPr>
        <w:t>判</w:t>
      </w:r>
      <w:r>
        <w:t>断</w:t>
      </w:r>
      <w:r>
        <w:rPr>
          <w:spacing w:val="-3"/>
        </w:rPr>
        <w:t>正</w:t>
      </w:r>
      <w:r>
        <w:t>确的是</w:t>
      </w:r>
      <w:r>
        <w:tab/>
      </w:r>
      <w:r>
        <w:rPr>
          <w:rFonts w:ascii="Times New Roman" w:eastAsia="Times New Roman"/>
          <w:i/>
          <w:position w:val="-6"/>
        </w:rPr>
        <w:t>p</w:t>
      </w:r>
    </w:p>
    <w:p>
      <w:pPr>
        <w:pStyle w:val="6"/>
        <w:spacing w:before="34"/>
      </w:pPr>
      <w:r>
        <w:rPr>
          <w:rFonts w:ascii="Times New Roman" w:eastAsia="Times New Roman"/>
        </w:rPr>
        <w:t xml:space="preserve">A . </w:t>
      </w:r>
      <w:r>
        <w:t xml:space="preserve">过程 </w:t>
      </w:r>
      <w:r>
        <w:rPr>
          <w:rFonts w:ascii="Times New Roman" w:eastAsia="Times New Roman"/>
          <w:i/>
        </w:rPr>
        <w:t xml:space="preserve">ab </w:t>
      </w:r>
      <w:r>
        <w:t>中气体一定吸热</w:t>
      </w:r>
    </w:p>
    <w:p>
      <w:pPr>
        <w:pStyle w:val="6"/>
        <w:spacing w:before="92"/>
      </w:pPr>
      <w:r>
        <w:rPr>
          <w:rFonts w:ascii="Times New Roman" w:eastAsia="Times New Roman"/>
        </w:rPr>
        <w:t xml:space="preserve">B . </w:t>
      </w:r>
      <w:r>
        <w:t xml:space="preserve">过程 </w:t>
      </w:r>
      <w:r>
        <w:rPr>
          <w:rFonts w:ascii="Times New Roman" w:eastAsia="Times New Roman"/>
          <w:i/>
        </w:rPr>
        <w:t xml:space="preserve">bc </w:t>
      </w:r>
      <w:r>
        <w:t>中气体既不吸热也不放热</w:t>
      </w:r>
    </w:p>
    <w:p>
      <w:pPr>
        <w:pStyle w:val="6"/>
        <w:spacing w:before="90"/>
      </w:pPr>
      <w:r>
        <w:rPr>
          <w:rFonts w:ascii="Times New Roman" w:eastAsia="Times New Roman"/>
        </w:rPr>
        <w:t xml:space="preserve">C . </w:t>
      </w:r>
      <w:r>
        <w:t xml:space="preserve">过程 </w:t>
      </w:r>
      <w:r>
        <w:rPr>
          <w:rFonts w:ascii="Times New Roman" w:eastAsia="Times New Roman"/>
          <w:i/>
        </w:rPr>
        <w:t xml:space="preserve">ca </w:t>
      </w:r>
      <w:r>
        <w:t>中外界气体所做的功等于气体所放的热</w:t>
      </w:r>
    </w:p>
    <w:p>
      <w:pPr>
        <w:spacing w:before="91"/>
        <w:ind w:left="638" w:right="0" w:firstLine="0"/>
        <w:jc w:val="left"/>
        <w:rPr>
          <w:sz w:val="21"/>
        </w:rPr>
      </w:pPr>
      <w:r>
        <w:rPr>
          <w:rFonts w:ascii="Times New Roman" w:eastAsia="Times New Roman"/>
          <w:sz w:val="21"/>
        </w:rPr>
        <w:t xml:space="preserve">D . </w:t>
      </w:r>
      <w:r>
        <w:rPr>
          <w:rFonts w:ascii="Times New Roman" w:eastAsia="Times New Roman"/>
          <w:i/>
          <w:sz w:val="21"/>
        </w:rPr>
        <w:t>a</w:t>
      </w:r>
      <w:r>
        <w:rPr>
          <w:sz w:val="21"/>
        </w:rPr>
        <w:t>、</w:t>
      </w:r>
      <w:r>
        <w:rPr>
          <w:rFonts w:ascii="Times New Roman" w:eastAsia="Times New Roman"/>
          <w:i/>
          <w:sz w:val="21"/>
        </w:rPr>
        <w:t xml:space="preserve">b </w:t>
      </w:r>
      <w:r>
        <w:rPr>
          <w:sz w:val="21"/>
        </w:rPr>
        <w:t xml:space="preserve">和 </w:t>
      </w:r>
      <w:r>
        <w:rPr>
          <w:rFonts w:ascii="Times New Roman" w:eastAsia="Times New Roman"/>
          <w:i/>
          <w:sz w:val="21"/>
        </w:rPr>
        <w:t xml:space="preserve">c </w:t>
      </w:r>
      <w:r>
        <w:rPr>
          <w:sz w:val="21"/>
        </w:rPr>
        <w:t xml:space="preserve">三个状态中，状态 </w:t>
      </w:r>
      <w:r>
        <w:rPr>
          <w:rFonts w:ascii="Times New Roman" w:eastAsia="Times New Roman"/>
          <w:i/>
          <w:sz w:val="21"/>
        </w:rPr>
        <w:t xml:space="preserve">a </w:t>
      </w:r>
      <w:r>
        <w:rPr>
          <w:sz w:val="21"/>
        </w:rPr>
        <w:t>分子的平均动能最小</w:t>
      </w:r>
    </w:p>
    <w:p>
      <w:pPr>
        <w:pStyle w:val="6"/>
        <w:spacing w:before="91" w:line="239" w:lineRule="exact"/>
      </w:pPr>
      <w:r>
        <w:rPr>
          <w:rFonts w:ascii="Times New Roman" w:eastAsia="Times New Roman"/>
        </w:rPr>
        <w:t xml:space="preserve">E . </w:t>
      </w:r>
      <w:r>
        <w:rPr>
          <w:rFonts w:ascii="Times New Roman" w:eastAsia="Times New Roman"/>
          <w:i/>
        </w:rPr>
        <w:t xml:space="preserve">b </w:t>
      </w:r>
      <w:r>
        <w:t xml:space="preserve">和 </w:t>
      </w:r>
      <w:r>
        <w:rPr>
          <w:rFonts w:ascii="Times New Roman" w:eastAsia="Times New Roman"/>
          <w:i/>
        </w:rPr>
        <w:t xml:space="preserve">c </w:t>
      </w:r>
      <w:r>
        <w:t>两个状态中，容器壁单位面积单位时间内受到气体分子</w:t>
      </w:r>
    </w:p>
    <w:p>
      <w:pPr>
        <w:tabs>
          <w:tab w:val="left" w:pos="2181"/>
        </w:tabs>
        <w:spacing w:before="0" w:line="166" w:lineRule="exact"/>
        <w:ind w:left="0" w:right="537" w:firstLine="0"/>
        <w:jc w:val="right"/>
        <w:rPr>
          <w:rFonts w:ascii="Times New Roman"/>
          <w:i/>
          <w:sz w:val="21"/>
        </w:rPr>
      </w:pPr>
      <w:r>
        <w:rPr>
          <w:rFonts w:ascii="Times New Roman"/>
          <w:i/>
          <w:sz w:val="21"/>
        </w:rPr>
        <w:t>O</w:t>
      </w:r>
      <w:r>
        <w:rPr>
          <w:rFonts w:ascii="Times New Roman"/>
          <w:i/>
          <w:sz w:val="21"/>
        </w:rPr>
        <w:tab/>
      </w:r>
      <w:r>
        <w:rPr>
          <w:rFonts w:ascii="Times New Roman"/>
          <w:i/>
          <w:sz w:val="21"/>
        </w:rPr>
        <w:t>T</w:t>
      </w:r>
    </w:p>
    <w:p>
      <w:pPr>
        <w:pStyle w:val="6"/>
        <w:spacing w:line="224" w:lineRule="exact"/>
        <w:ind w:left="218"/>
      </w:pPr>
      <w:r>
        <w:t>撞击的次数不同</w:t>
      </w:r>
    </w:p>
    <w:p>
      <w:pPr>
        <w:pStyle w:val="6"/>
        <w:spacing w:before="91"/>
        <w:rPr>
          <w:rFonts w:ascii="Times New Roman" w:eastAsia="Times New Roman"/>
        </w:rPr>
      </w:pPr>
      <w:r>
        <w:t>【答案】</w:t>
      </w:r>
      <w:r>
        <w:rPr>
          <w:rFonts w:ascii="Times New Roman" w:eastAsia="Times New Roman"/>
        </w:rPr>
        <w:t>ADE</w:t>
      </w:r>
    </w:p>
    <w:p>
      <w:pPr>
        <w:pStyle w:val="6"/>
        <w:spacing w:before="91" w:line="321" w:lineRule="auto"/>
        <w:ind w:left="218" w:right="155" w:firstLine="420"/>
        <w:rPr>
          <w:rFonts w:ascii="Times New Roman" w:eastAsia="Times New Roman"/>
        </w:rPr>
      </w:pPr>
      <w:r>
        <w:rPr>
          <w:rFonts w:ascii="Times New Roman" w:eastAsia="Times New Roman"/>
        </w:rPr>
        <w:t>(2)</w:t>
      </w:r>
      <w:r>
        <w:rPr>
          <w:spacing w:val="-3"/>
        </w:rPr>
        <w:t>一定质量的理想气体被活塞封闭在竖直放置的圆柱形气缸内，汽缸壁导热良好，活塞可沿气</w:t>
      </w:r>
      <w:r>
        <w:rPr>
          <w:spacing w:val="-6"/>
          <w:position w:val="2"/>
        </w:rPr>
        <w:t xml:space="preserve">缸壁无摩擦地滑动。开始时气体压强为 </w:t>
      </w:r>
      <w:r>
        <w:rPr>
          <w:rFonts w:ascii="Times New Roman" w:eastAsia="Times New Roman"/>
          <w:i/>
          <w:position w:val="2"/>
        </w:rPr>
        <w:t>p</w:t>
      </w:r>
      <w:r>
        <w:rPr>
          <w:spacing w:val="-6"/>
          <w:position w:val="2"/>
        </w:rPr>
        <w:t xml:space="preserve">，活塞下表面相对于气缸底部的高度为 </w:t>
      </w:r>
      <w:r>
        <w:rPr>
          <w:rFonts w:ascii="Times New Roman" w:eastAsia="Times New Roman"/>
          <w:i/>
          <w:position w:val="2"/>
        </w:rPr>
        <w:t>h</w:t>
      </w:r>
      <w:r>
        <w:rPr>
          <w:spacing w:val="-9"/>
          <w:position w:val="2"/>
        </w:rPr>
        <w:t xml:space="preserve">，外界温度为 </w:t>
      </w:r>
      <w:r>
        <w:rPr>
          <w:rFonts w:ascii="Times New Roman" w:eastAsia="Times New Roman"/>
          <w:i/>
          <w:position w:val="2"/>
        </w:rPr>
        <w:t>T</w:t>
      </w:r>
      <w:r>
        <w:rPr>
          <w:rFonts w:ascii="Times New Roman" w:eastAsia="Times New Roman"/>
          <w:sz w:val="14"/>
        </w:rPr>
        <w:t>0</w:t>
      </w:r>
      <w:r>
        <w:rPr>
          <w:position w:val="2"/>
        </w:rPr>
        <w:t>。</w:t>
      </w:r>
      <w:r>
        <w:rPr>
          <w:spacing w:val="-10"/>
        </w:rPr>
        <w:t xml:space="preserve">现取质量为 </w:t>
      </w:r>
      <w:r>
        <w:rPr>
          <w:rFonts w:ascii="Times New Roman" w:eastAsia="Times New Roman"/>
          <w:i/>
        </w:rPr>
        <w:t>m</w:t>
      </w:r>
      <w:r>
        <w:rPr>
          <w:rFonts w:ascii="Times New Roman" w:eastAsia="Times New Roman"/>
          <w:i/>
          <w:spacing w:val="8"/>
        </w:rPr>
        <w:t xml:space="preserve"> </w:t>
      </w:r>
      <w:r>
        <w:rPr>
          <w:spacing w:val="-10"/>
        </w:rPr>
        <w:t xml:space="preserve">的沙子缓慢地倒在活塞的上表面，沙子倒完时，活塞下降了 </w:t>
      </w:r>
      <w:r>
        <w:rPr>
          <w:rFonts w:ascii="Times New Roman" w:eastAsia="Times New Roman"/>
          <w:i/>
        </w:rPr>
        <w:t>h</w:t>
      </w:r>
      <w:r>
        <w:rPr>
          <w:rFonts w:ascii="Times New Roman" w:eastAsia="Times New Roman"/>
        </w:rPr>
        <w:t>/4.</w:t>
      </w:r>
      <w:r>
        <w:rPr>
          <w:rFonts w:ascii="Times New Roman" w:eastAsia="Times New Roman"/>
          <w:spacing w:val="11"/>
        </w:rPr>
        <w:t xml:space="preserve"> </w:t>
      </w:r>
      <w:r>
        <w:rPr>
          <w:spacing w:val="-3"/>
        </w:rPr>
        <w:t>若此后外界的温度变</w:t>
      </w:r>
      <w:r>
        <w:rPr>
          <w:spacing w:val="-26"/>
        </w:rPr>
        <w:t xml:space="preserve">为 </w:t>
      </w:r>
      <w:r>
        <w:rPr>
          <w:rFonts w:ascii="Times New Roman" w:eastAsia="Times New Roman"/>
          <w:i/>
        </w:rPr>
        <w:t>T</w:t>
      </w:r>
      <w:r>
        <w:rPr>
          <w:spacing w:val="-5"/>
        </w:rPr>
        <w:t xml:space="preserve">，求重新到达平衡后气体的体积。已知外界大气的压强始终保持不变，重力加速度大小为 </w:t>
      </w:r>
      <w:r>
        <w:rPr>
          <w:rFonts w:ascii="Times New Roman" w:eastAsia="Times New Roman"/>
          <w:i/>
        </w:rPr>
        <w:t>g</w:t>
      </w:r>
      <w:r>
        <w:rPr>
          <w:rFonts w:ascii="Times New Roman" w:eastAsia="Times New Roman"/>
        </w:rPr>
        <w:t>.</w:t>
      </w:r>
    </w:p>
    <w:p>
      <w:pPr>
        <w:spacing w:before="0" w:line="124" w:lineRule="auto"/>
        <w:ind w:left="638" w:right="0" w:firstLine="0"/>
        <w:jc w:val="left"/>
        <w:rPr>
          <w:rFonts w:ascii="Times New Roman" w:hAnsi="Times New Roman"/>
          <w:i/>
          <w:sz w:val="21"/>
        </w:rPr>
      </w:pPr>
      <w:r>
        <w:pict>
          <v:line id="_x0000_s1856" o:spid="_x0000_s1856" o:spt="20" style="position:absolute;left:0pt;margin-left:154pt;margin-top:11.9pt;height:0pt;width:31.6pt;mso-position-horizontal-relative:page;z-index:251939840;mso-width-relative:page;mso-height-relative:page;" stroked="t" coordsize="21600,21600">
            <v:path arrowok="t"/>
            <v:fill focussize="0,0"/>
            <v:stroke weight="0.433385826771654pt" color="#000000"/>
            <v:imagedata o:title=""/>
            <o:lock v:ext="edit"/>
          </v:line>
        </w:pict>
      </w:r>
      <w:r>
        <w:rPr>
          <w:position w:val="-9"/>
          <w:sz w:val="21"/>
        </w:rPr>
        <w:t>【答案】</w:t>
      </w:r>
      <w:r>
        <w:rPr>
          <w:rFonts w:ascii="Times New Roman" w:hAnsi="Times New Roman"/>
          <w:i/>
          <w:position w:val="-13"/>
          <w:sz w:val="21"/>
        </w:rPr>
        <w:t xml:space="preserve">V </w:t>
      </w:r>
      <w:r>
        <w:rPr>
          <w:rFonts w:ascii="Symbol" w:hAnsi="Symbol"/>
          <w:position w:val="-13"/>
          <w:sz w:val="21"/>
        </w:rPr>
        <w:t></w:t>
      </w:r>
      <w:r>
        <w:rPr>
          <w:rFonts w:ascii="Times New Roman" w:hAnsi="Times New Roman"/>
          <w:position w:val="-13"/>
          <w:sz w:val="21"/>
        </w:rPr>
        <w:t xml:space="preserve"> </w:t>
      </w:r>
      <w:r>
        <w:rPr>
          <w:rFonts w:ascii="Times New Roman" w:hAnsi="Times New Roman"/>
          <w:sz w:val="21"/>
        </w:rPr>
        <w:t>9</w:t>
      </w:r>
      <w:r>
        <w:rPr>
          <w:rFonts w:ascii="Times New Roman" w:hAnsi="Times New Roman"/>
          <w:i/>
          <w:sz w:val="21"/>
        </w:rPr>
        <w:t>mghT</w:t>
      </w:r>
    </w:p>
    <w:p>
      <w:pPr>
        <w:spacing w:before="0"/>
        <w:ind w:left="1977" w:right="0" w:firstLine="0"/>
        <w:jc w:val="left"/>
        <w:rPr>
          <w:rFonts w:ascii="Times New Roman"/>
          <w:sz w:val="12"/>
        </w:rPr>
      </w:pPr>
      <w:r>
        <w:rPr>
          <w:rFonts w:ascii="Times New Roman"/>
          <w:sz w:val="21"/>
        </w:rPr>
        <w:t xml:space="preserve">4 </w:t>
      </w:r>
      <w:r>
        <w:rPr>
          <w:rFonts w:ascii="Times New Roman"/>
          <w:i/>
          <w:sz w:val="21"/>
        </w:rPr>
        <w:t>pT</w:t>
      </w:r>
      <w:r>
        <w:rPr>
          <w:rFonts w:ascii="Times New Roman"/>
          <w:position w:val="-4"/>
          <w:sz w:val="12"/>
        </w:rPr>
        <w:t>0</w:t>
      </w:r>
    </w:p>
    <w:p>
      <w:pPr>
        <w:pStyle w:val="6"/>
        <w:spacing w:before="80"/>
      </w:pPr>
      <w:r>
        <w:rPr>
          <w:rFonts w:ascii="Times New Roman" w:eastAsia="Times New Roman"/>
          <w:color w:val="FF0000"/>
        </w:rPr>
        <w:t>2015-33</w:t>
      </w:r>
      <w:r>
        <w:rPr>
          <w:rFonts w:ascii="Times New Roman" w:eastAsia="Times New Roman"/>
        </w:rPr>
        <w:t>(1)</w:t>
      </w:r>
      <w:r>
        <w:t>下列说法正确的是</w:t>
      </w:r>
    </w:p>
    <w:p>
      <w:pPr>
        <w:pStyle w:val="10"/>
        <w:numPr>
          <w:ilvl w:val="0"/>
          <w:numId w:val="51"/>
        </w:numPr>
        <w:tabs>
          <w:tab w:val="left" w:pos="1005"/>
        </w:tabs>
        <w:spacing w:before="91" w:after="0" w:line="240" w:lineRule="auto"/>
        <w:ind w:left="1004" w:right="0" w:hanging="367"/>
        <w:jc w:val="left"/>
        <w:rPr>
          <w:sz w:val="21"/>
        </w:rPr>
      </w:pPr>
      <w:r>
        <w:rPr>
          <w:spacing w:val="-3"/>
          <w:sz w:val="21"/>
        </w:rPr>
        <w:t>将一块晶体敲碎后，得到的小颗料是非晶体</w:t>
      </w:r>
    </w:p>
    <w:p>
      <w:pPr>
        <w:pStyle w:val="10"/>
        <w:numPr>
          <w:ilvl w:val="0"/>
          <w:numId w:val="51"/>
        </w:numPr>
        <w:tabs>
          <w:tab w:val="left" w:pos="993"/>
        </w:tabs>
        <w:spacing w:before="91" w:after="0" w:line="321" w:lineRule="auto"/>
        <w:ind w:left="638" w:right="1397" w:firstLine="0"/>
        <w:jc w:val="left"/>
        <w:rPr>
          <w:sz w:val="21"/>
        </w:rPr>
      </w:pPr>
      <w:r>
        <w:rPr>
          <w:spacing w:val="-3"/>
          <w:sz w:val="21"/>
        </w:rPr>
        <w:t>固体可以分为晶体和非晶体两类，有些晶体在不同方向上有不同的光学性质</w:t>
      </w:r>
      <w:r>
        <w:rPr>
          <w:rFonts w:ascii="Times New Roman" w:eastAsia="Times New Roman"/>
          <w:spacing w:val="-3"/>
          <w:sz w:val="21"/>
        </w:rPr>
        <w:t>C</w:t>
      </w:r>
      <w:r>
        <w:rPr>
          <w:spacing w:val="-3"/>
          <w:sz w:val="21"/>
        </w:rPr>
        <w:t xml:space="preserve">．由同种元素构成的固体，可能会由于原子的排列方式不同而成为不同晶体  </w:t>
      </w:r>
      <w:r>
        <w:rPr>
          <w:rFonts w:ascii="Times New Roman" w:eastAsia="Times New Roman"/>
          <w:spacing w:val="-3"/>
          <w:sz w:val="21"/>
        </w:rPr>
        <w:t>D</w:t>
      </w:r>
      <w:r>
        <w:rPr>
          <w:spacing w:val="-3"/>
          <w:sz w:val="21"/>
        </w:rPr>
        <w:t>．在合适的条件下，某些晶体可以转变为非晶体，某些非晶体也可以转化为晶体</w:t>
      </w:r>
      <w:r>
        <w:rPr>
          <w:rFonts w:ascii="Times New Roman" w:eastAsia="Times New Roman"/>
          <w:spacing w:val="-3"/>
          <w:sz w:val="21"/>
        </w:rPr>
        <w:t>E</w:t>
      </w:r>
      <w:r>
        <w:rPr>
          <w:spacing w:val="-3"/>
          <w:sz w:val="21"/>
        </w:rPr>
        <w:t>．在熔化过程中，晶体要吸收热量，但温度保持不变，内能也保持不变</w:t>
      </w:r>
    </w:p>
    <w:p>
      <w:pPr>
        <w:spacing w:after="0" w:line="321" w:lineRule="auto"/>
        <w:jc w:val="left"/>
        <w:rPr>
          <w:sz w:val="21"/>
        </w:rPr>
        <w:sectPr>
          <w:pgSz w:w="11910" w:h="16840"/>
          <w:pgMar w:top="1440" w:right="1160" w:bottom="1100" w:left="1200" w:header="0" w:footer="908" w:gutter="0"/>
        </w:sectPr>
      </w:pPr>
    </w:p>
    <w:p>
      <w:pPr>
        <w:pStyle w:val="6"/>
        <w:spacing w:before="50"/>
        <w:rPr>
          <w:rFonts w:ascii="Times New Roman" w:eastAsia="Times New Roman"/>
        </w:rPr>
      </w:pPr>
      <w:r>
        <w:t>【答案】</w:t>
      </w:r>
      <w:r>
        <w:rPr>
          <w:rFonts w:ascii="Times New Roman" w:eastAsia="Times New Roman"/>
        </w:rPr>
        <w:t>BCD</w:t>
      </w:r>
    </w:p>
    <w:p>
      <w:pPr>
        <w:pStyle w:val="6"/>
        <w:spacing w:before="91" w:line="319" w:lineRule="auto"/>
        <w:ind w:left="218" w:right="87" w:firstLine="420"/>
      </w:pPr>
      <w:r>
        <w:pict>
          <v:group id="_x0000_s1857" o:spid="_x0000_s1857" o:spt="203" style="position:absolute;left:0pt;margin-left:465.9pt;margin-top:60.6pt;height:89.85pt;width:45.15pt;mso-position-horizontal-relative:page;z-index:-254636032;mso-width-relative:page;mso-height-relative:page;" coordorigin="9318,1213" coordsize="903,1797">
            <o:lock v:ext="edit"/>
            <v:line id="_x0000_s1858" o:spid="_x0000_s1858" o:spt="20" style="position:absolute;left:9356;top:1220;height:872;width:0;" stroked="t" coordsize="21600,21600">
              <v:path arrowok="t"/>
              <v:fill focussize="0,0"/>
              <v:stroke weight="3.05pt" color="#000000"/>
              <v:imagedata o:title=""/>
              <o:lock v:ext="edit"/>
            </v:line>
            <v:rect id="_x0000_s1859" o:spid="_x0000_s1859" o:spt="1" style="position:absolute;left:9326;top:1220;height:872;width:61;" filled="f" stroked="t" coordsize="21600,21600">
              <v:path/>
              <v:fill on="f" focussize="0,0"/>
              <v:stroke color="#000000"/>
              <v:imagedata o:title=""/>
              <o:lock v:ext="edit"/>
            </v:rect>
            <v:line id="_x0000_s1860" o:spid="_x0000_s1860" o:spt="20" style="position:absolute;left:9483;top:2130;height:872;width:0;" stroked="t" coordsize="21600,21600">
              <v:path arrowok="t"/>
              <v:fill focussize="0,0"/>
              <v:stroke weight="3.05pt" color="#000000"/>
              <v:imagedata o:title=""/>
              <o:lock v:ext="edit"/>
            </v:line>
            <v:rect id="_x0000_s1861" o:spid="_x0000_s1861" o:spt="1" style="position:absolute;left:9453;top:2130;height:872;width:61;" filled="f" stroked="t" coordsize="21600,21600">
              <v:path/>
              <v:fill on="f" focussize="0,0"/>
              <v:stroke color="#000000"/>
              <v:imagedata o:title=""/>
              <o:lock v:ext="edit"/>
            </v:rect>
            <v:line id="_x0000_s1862" o:spid="_x0000_s1862" o:spt="20" style="position:absolute;left:9326;top:2121;height:0;width:191;" stroked="t" coordsize="21600,21600">
              <v:path arrowok="t"/>
              <v:fill focussize="0,0"/>
              <v:stroke weight="3.2pt" color="#000000"/>
              <v:imagedata o:title=""/>
              <o:lock v:ext="edit"/>
            </v:line>
            <v:rect id="_x0000_s1863" o:spid="_x0000_s1863" o:spt="1" style="position:absolute;left:9326;top:2089;height:64;width:191;" filled="f" stroked="t" coordsize="21600,21600">
              <v:path/>
              <v:fill on="f" focussize="0,0"/>
              <v:stroke color="#000000"/>
              <v:imagedata o:title=""/>
              <o:lock v:ext="edit"/>
            </v:rect>
            <v:line id="_x0000_s1864" o:spid="_x0000_s1864" o:spt="20" style="position:absolute;left:10183;top:1220;height:872;width:0;" stroked="t" coordsize="21600,21600">
              <v:path arrowok="t"/>
              <v:fill focussize="0,0"/>
              <v:stroke weight="3.05pt" color="#000000"/>
              <v:imagedata o:title=""/>
              <o:lock v:ext="edit"/>
            </v:line>
            <v:rect id="_x0000_s1865" o:spid="_x0000_s1865" o:spt="1" style="position:absolute;left:10153;top:1220;height:872;width:61;" filled="f" stroked="t" coordsize="21600,21600">
              <v:path/>
              <v:fill on="f" focussize="0,0"/>
              <v:stroke color="#000000"/>
              <v:imagedata o:title=""/>
              <o:lock v:ext="edit"/>
            </v:rect>
            <v:line id="_x0000_s1866" o:spid="_x0000_s1866" o:spt="20" style="position:absolute;left:10050;top:2130;height:872;width:0;" stroked="t" coordsize="21600,21600">
              <v:path arrowok="t"/>
              <v:fill focussize="0,0"/>
              <v:stroke weight="3.05pt" color="#000000"/>
              <v:imagedata o:title=""/>
              <o:lock v:ext="edit"/>
            </v:line>
            <v:rect id="_x0000_s1867" o:spid="_x0000_s1867" o:spt="1" style="position:absolute;left:10020;top:2130;height:872;width:61;" filled="f" stroked="t" coordsize="21600,21600">
              <v:path/>
              <v:fill on="f" focussize="0,0"/>
              <v:stroke color="#000000"/>
              <v:imagedata o:title=""/>
              <o:lock v:ext="edit"/>
            </v:rect>
            <v:line id="_x0000_s1868" o:spid="_x0000_s1868" o:spt="20" style="position:absolute;left:10020;top:2089;height:0;width:190;" stroked="t" coordsize="21600,21600">
              <v:path arrowok="t"/>
              <v:fill focussize="0,0"/>
              <v:stroke weight="3.25pt" color="#000000"/>
              <v:imagedata o:title=""/>
              <o:lock v:ext="edit"/>
            </v:line>
            <v:rect id="_x0000_s1869" o:spid="_x0000_s1869" o:spt="1" style="position:absolute;left:10020;top:2056;height:65;width:190;" filled="f" stroked="t" coordsize="21600,21600">
              <v:path/>
              <v:fill on="f" focussize="0,0"/>
              <v:stroke color="#000000"/>
              <v:imagedata o:title=""/>
              <o:lock v:ext="edit"/>
            </v:rect>
            <v:shape id="_x0000_s1870" o:spid="_x0000_s1870" o:spt="75" type="#_x0000_t75" style="position:absolute;left:9388;top:1424;height:71;width:759;" filled="f" stroked="f" coordsize="21600,21600">
              <v:path/>
              <v:fill on="f" focussize="0,0"/>
              <v:stroke on="f"/>
              <v:imagedata r:id="rId140" o:title=""/>
              <o:lock v:ext="edit" aspectratio="t"/>
            </v:shape>
            <v:rect id="_x0000_s1871" o:spid="_x0000_s1871" o:spt="1" style="position:absolute;left:9388;top:1424;height:71;width:759;" filled="f" stroked="t" coordsize="21600,21600">
              <v:path/>
              <v:fill on="f" focussize="0,0"/>
              <v:stroke color="#000000"/>
              <v:imagedata o:title=""/>
              <o:lock v:ext="edit"/>
            </v:rect>
            <v:shape id="_x0000_s1872" o:spid="_x0000_s1872" o:spt="75" type="#_x0000_t75" style="position:absolute;left:9512;top:2534;height:71;width:507;" filled="f" stroked="f" coordsize="21600,21600">
              <v:path/>
              <v:fill on="f" focussize="0,0"/>
              <v:stroke on="f"/>
              <v:imagedata r:id="rId141" o:title=""/>
              <o:lock v:ext="edit" aspectratio="t"/>
            </v:shape>
            <v:rect id="_x0000_s1873" o:spid="_x0000_s1873" o:spt="1" style="position:absolute;left:9512;top:2534;height:71;width:507;" filled="f" stroked="t" coordsize="21600,21600">
              <v:path/>
              <v:fill on="f" focussize="0,0"/>
              <v:stroke color="#000000"/>
              <v:imagedata o:title=""/>
              <o:lock v:ext="edit"/>
            </v:rect>
            <v:line id="_x0000_s1874" o:spid="_x0000_s1874" o:spt="20" style="position:absolute;left:9767;top:1488;height:1046;width:0;" stroked="t" coordsize="21600,21600">
              <v:path arrowok="t"/>
              <v:fill focussize="0,0"/>
              <v:stroke weight="1.5pt" color="#000000"/>
              <v:imagedata o:title=""/>
              <o:lock v:ext="edit"/>
            </v:line>
          </v:group>
        </w:pict>
      </w:r>
      <w:r>
        <w:rPr>
          <w:rFonts w:ascii="Times New Roman" w:hAnsi="Times New Roman" w:eastAsia="Times New Roman"/>
        </w:rPr>
        <w:t>(2)</w:t>
      </w:r>
      <w:r>
        <w:rPr>
          <w:spacing w:val="-3"/>
        </w:rPr>
        <w:t>如图，一固定的竖起汽缸由一大一小两个同轴圆筒组成，两圆筒中各有一个活塞。已知大活</w:t>
      </w:r>
      <w:r>
        <w:rPr>
          <w:spacing w:val="-3"/>
          <w:w w:val="100"/>
          <w:position w:val="2"/>
        </w:rPr>
        <w:t>塞的质量为</w:t>
      </w:r>
      <w:r>
        <w:rPr>
          <w:spacing w:val="-65"/>
          <w:position w:val="2"/>
        </w:rPr>
        <w:t xml:space="preserve"> </w:t>
      </w:r>
      <w:r>
        <w:rPr>
          <w:rFonts w:ascii="Times New Roman" w:hAnsi="Times New Roman" w:eastAsia="Times New Roman"/>
          <w:i/>
          <w:spacing w:val="1"/>
          <w:w w:val="100"/>
          <w:position w:val="2"/>
        </w:rPr>
        <w:t>m</w:t>
      </w:r>
      <w:r>
        <w:rPr>
          <w:rFonts w:ascii="Times New Roman" w:hAnsi="Times New Roman" w:eastAsia="Times New Roman"/>
          <w:spacing w:val="-3"/>
          <w:w w:val="99"/>
          <w:sz w:val="14"/>
        </w:rPr>
        <w:t>1</w:t>
      </w:r>
      <w:r>
        <w:rPr>
          <w:rFonts w:ascii="Times New Roman" w:hAnsi="Times New Roman" w:eastAsia="Times New Roman"/>
          <w:w w:val="100"/>
          <w:position w:val="2"/>
        </w:rPr>
        <w:t>=2.5</w:t>
      </w:r>
      <w:r>
        <w:rPr>
          <w:rFonts w:ascii="Times New Roman" w:hAnsi="Times New Roman" w:eastAsia="Times New Roman"/>
          <w:spacing w:val="-3"/>
          <w:w w:val="100"/>
          <w:position w:val="2"/>
        </w:rPr>
        <w:t>0</w:t>
      </w:r>
      <w:r>
        <w:rPr>
          <w:rFonts w:ascii="Times New Roman" w:hAnsi="Times New Roman" w:eastAsia="Times New Roman"/>
          <w:w w:val="100"/>
          <w:position w:val="2"/>
        </w:rPr>
        <w:t>kg</w:t>
      </w:r>
      <w:r>
        <w:rPr>
          <w:spacing w:val="-20"/>
          <w:w w:val="100"/>
          <w:position w:val="2"/>
        </w:rPr>
        <w:t>，横截面积为</w:t>
      </w:r>
      <w:r>
        <w:rPr>
          <w:spacing w:val="-20"/>
          <w:position w:val="2"/>
        </w:rPr>
        <w:t xml:space="preserve"> </w:t>
      </w:r>
      <w:r>
        <w:rPr>
          <w:rFonts w:ascii="Times New Roman" w:hAnsi="Times New Roman" w:eastAsia="Times New Roman"/>
          <w:i/>
          <w:spacing w:val="-1"/>
          <w:w w:val="100"/>
          <w:position w:val="2"/>
        </w:rPr>
        <w:t>s</w:t>
      </w:r>
      <w:r>
        <w:rPr>
          <w:rFonts w:ascii="Times New Roman" w:hAnsi="Times New Roman" w:eastAsia="Times New Roman"/>
          <w:w w:val="99"/>
          <w:sz w:val="14"/>
        </w:rPr>
        <w:t>1</w:t>
      </w:r>
      <w:r>
        <w:rPr>
          <w:rFonts w:ascii="Times New Roman" w:hAnsi="Times New Roman" w:eastAsia="Times New Roman"/>
          <w:w w:val="100"/>
          <w:position w:val="2"/>
        </w:rPr>
        <w:t>=</w:t>
      </w:r>
      <w:r>
        <w:rPr>
          <w:rFonts w:ascii="Times New Roman" w:hAnsi="Times New Roman" w:eastAsia="Times New Roman"/>
          <w:spacing w:val="-3"/>
          <w:w w:val="100"/>
          <w:position w:val="2"/>
        </w:rPr>
        <w:t>8</w:t>
      </w:r>
      <w:r>
        <w:rPr>
          <w:rFonts w:ascii="Times New Roman" w:hAnsi="Times New Roman" w:eastAsia="Times New Roman"/>
          <w:w w:val="100"/>
          <w:position w:val="2"/>
        </w:rPr>
        <w:t>0.0c</w:t>
      </w:r>
      <w:r>
        <w:rPr>
          <w:rFonts w:ascii="Times New Roman" w:hAnsi="Times New Roman" w:eastAsia="Times New Roman"/>
          <w:spacing w:val="-4"/>
          <w:w w:val="100"/>
          <w:position w:val="2"/>
        </w:rPr>
        <w:t>m</w:t>
      </w:r>
      <w:r>
        <w:rPr>
          <w:rFonts w:ascii="Times New Roman" w:hAnsi="Times New Roman" w:eastAsia="Times New Roman"/>
          <w:w w:val="97"/>
          <w:position w:val="2"/>
          <w:vertAlign w:val="superscript"/>
        </w:rPr>
        <w:t>2</w:t>
      </w:r>
      <w:r>
        <w:rPr>
          <w:spacing w:val="-16"/>
          <w:w w:val="100"/>
          <w:position w:val="2"/>
          <w:vertAlign w:val="baseline"/>
        </w:rPr>
        <w:t>；小活塞的质量为</w:t>
      </w:r>
      <w:r>
        <w:rPr>
          <w:spacing w:val="-16"/>
          <w:position w:val="2"/>
          <w:vertAlign w:val="baseline"/>
        </w:rPr>
        <w:t xml:space="preserve"> </w:t>
      </w:r>
      <w:r>
        <w:rPr>
          <w:rFonts w:ascii="Times New Roman" w:hAnsi="Times New Roman" w:eastAsia="Times New Roman"/>
          <w:i/>
          <w:spacing w:val="1"/>
          <w:w w:val="100"/>
          <w:position w:val="2"/>
          <w:vertAlign w:val="baseline"/>
        </w:rPr>
        <w:t>m</w:t>
      </w:r>
      <w:r>
        <w:rPr>
          <w:rFonts w:ascii="Times New Roman" w:hAnsi="Times New Roman" w:eastAsia="Times New Roman"/>
          <w:w w:val="99"/>
          <w:sz w:val="14"/>
          <w:vertAlign w:val="baseline"/>
        </w:rPr>
        <w:t>2</w:t>
      </w:r>
      <w:r>
        <w:rPr>
          <w:spacing w:val="-3"/>
          <w:w w:val="100"/>
          <w:position w:val="2"/>
          <w:vertAlign w:val="baseline"/>
        </w:rPr>
        <w:t>＝</w:t>
      </w:r>
      <w:r>
        <w:rPr>
          <w:rFonts w:ascii="Times New Roman" w:hAnsi="Times New Roman" w:eastAsia="Times New Roman"/>
          <w:w w:val="100"/>
          <w:position w:val="2"/>
          <w:vertAlign w:val="baseline"/>
        </w:rPr>
        <w:t>1.50</w:t>
      </w:r>
      <w:r>
        <w:rPr>
          <w:rFonts w:ascii="Times New Roman" w:hAnsi="Times New Roman" w:eastAsia="Times New Roman"/>
          <w:spacing w:val="-3"/>
          <w:w w:val="100"/>
          <w:position w:val="2"/>
          <w:vertAlign w:val="baseline"/>
        </w:rPr>
        <w:t>k</w:t>
      </w:r>
      <w:r>
        <w:rPr>
          <w:rFonts w:ascii="Times New Roman" w:hAnsi="Times New Roman" w:eastAsia="Times New Roman"/>
          <w:w w:val="100"/>
          <w:position w:val="2"/>
          <w:vertAlign w:val="baseline"/>
        </w:rPr>
        <w:t>g</w:t>
      </w:r>
      <w:r>
        <w:rPr>
          <w:spacing w:val="-20"/>
          <w:w w:val="100"/>
          <w:position w:val="2"/>
          <w:vertAlign w:val="baseline"/>
        </w:rPr>
        <w:t>，横截面积为</w:t>
      </w:r>
      <w:r>
        <w:rPr>
          <w:spacing w:val="-20"/>
          <w:position w:val="2"/>
          <w:vertAlign w:val="baseline"/>
        </w:rPr>
        <w:t xml:space="preserve"> </w:t>
      </w:r>
      <w:r>
        <w:rPr>
          <w:rFonts w:ascii="Times New Roman" w:hAnsi="Times New Roman" w:eastAsia="Times New Roman"/>
          <w:i/>
          <w:spacing w:val="-1"/>
          <w:w w:val="100"/>
          <w:position w:val="2"/>
          <w:vertAlign w:val="baseline"/>
        </w:rPr>
        <w:t>s</w:t>
      </w:r>
      <w:r>
        <w:rPr>
          <w:rFonts w:ascii="Times New Roman" w:hAnsi="Times New Roman" w:eastAsia="Times New Roman"/>
          <w:w w:val="99"/>
          <w:sz w:val="14"/>
          <w:vertAlign w:val="baseline"/>
        </w:rPr>
        <w:t>2</w:t>
      </w:r>
      <w:r>
        <w:rPr>
          <w:rFonts w:ascii="Times New Roman" w:hAnsi="Times New Roman" w:eastAsia="Times New Roman"/>
          <w:w w:val="100"/>
          <w:position w:val="2"/>
          <w:vertAlign w:val="baseline"/>
        </w:rPr>
        <w:t>=</w:t>
      </w:r>
      <w:r>
        <w:rPr>
          <w:rFonts w:ascii="Times New Roman" w:hAnsi="Times New Roman" w:eastAsia="Times New Roman"/>
          <w:spacing w:val="-3"/>
          <w:w w:val="100"/>
          <w:position w:val="2"/>
          <w:vertAlign w:val="baseline"/>
        </w:rPr>
        <w:t>4</w:t>
      </w:r>
      <w:r>
        <w:rPr>
          <w:rFonts w:ascii="Times New Roman" w:hAnsi="Times New Roman" w:eastAsia="Times New Roman"/>
          <w:w w:val="100"/>
          <w:position w:val="2"/>
          <w:vertAlign w:val="baseline"/>
        </w:rPr>
        <w:t>0.0c</w:t>
      </w:r>
      <w:r>
        <w:rPr>
          <w:rFonts w:ascii="Times New Roman" w:hAnsi="Times New Roman" w:eastAsia="Times New Roman"/>
          <w:spacing w:val="-4"/>
          <w:w w:val="100"/>
          <w:position w:val="2"/>
          <w:vertAlign w:val="baseline"/>
        </w:rPr>
        <w:t>m</w:t>
      </w:r>
      <w:r>
        <w:rPr>
          <w:rFonts w:ascii="Times New Roman" w:hAnsi="Times New Roman" w:eastAsia="Times New Roman"/>
          <w:w w:val="97"/>
          <w:position w:val="2"/>
          <w:vertAlign w:val="superscript"/>
        </w:rPr>
        <w:t>2</w:t>
      </w:r>
      <w:r>
        <w:rPr>
          <w:w w:val="100"/>
          <w:position w:val="2"/>
          <w:vertAlign w:val="baseline"/>
        </w:rPr>
        <w:t>；</w:t>
      </w:r>
      <w:r>
        <w:rPr>
          <w:spacing w:val="-6"/>
          <w:vertAlign w:val="baseline"/>
        </w:rPr>
        <w:t xml:space="preserve">两活塞用刚性轻杆连接，间距保持为 </w:t>
      </w:r>
      <w:r>
        <w:rPr>
          <w:rFonts w:ascii="Times New Roman" w:hAnsi="Times New Roman" w:eastAsia="Times New Roman"/>
          <w:i/>
          <w:vertAlign w:val="baseline"/>
        </w:rPr>
        <w:t>l</w:t>
      </w:r>
      <w:r>
        <w:rPr>
          <w:vertAlign w:val="baseline"/>
        </w:rPr>
        <w:t>＝</w:t>
      </w:r>
      <w:r>
        <w:rPr>
          <w:rFonts w:ascii="Times New Roman" w:hAnsi="Times New Roman" w:eastAsia="Times New Roman"/>
          <w:vertAlign w:val="baseline"/>
        </w:rPr>
        <w:t>40.0cm</w:t>
      </w:r>
      <w:r>
        <w:rPr>
          <w:spacing w:val="-7"/>
          <w:vertAlign w:val="baseline"/>
        </w:rPr>
        <w:t xml:space="preserve">；汽缸外大气的压强为 </w:t>
      </w:r>
      <w:r>
        <w:rPr>
          <w:rFonts w:ascii="Times New Roman" w:hAnsi="Times New Roman" w:eastAsia="Times New Roman"/>
          <w:i/>
          <w:vertAlign w:val="baseline"/>
        </w:rPr>
        <w:t>p</w:t>
      </w:r>
      <w:r>
        <w:rPr>
          <w:vertAlign w:val="baseline"/>
        </w:rPr>
        <w:t>＝</w:t>
      </w:r>
      <w:r>
        <w:rPr>
          <w:rFonts w:ascii="Times New Roman" w:hAnsi="Times New Roman" w:eastAsia="Times New Roman"/>
          <w:vertAlign w:val="baseline"/>
        </w:rPr>
        <w:t>1.00</w:t>
      </w:r>
      <w:r>
        <w:rPr>
          <w:vertAlign w:val="baseline"/>
        </w:rPr>
        <w:t>×</w:t>
      </w:r>
      <w:r>
        <w:rPr>
          <w:rFonts w:ascii="Times New Roman" w:hAnsi="Times New Roman" w:eastAsia="Times New Roman"/>
          <w:vertAlign w:val="baseline"/>
        </w:rPr>
        <w:t>10</w:t>
      </w:r>
      <w:r>
        <w:rPr>
          <w:rFonts w:ascii="Times New Roman" w:hAnsi="Times New Roman" w:eastAsia="Times New Roman"/>
          <w:position w:val="7"/>
          <w:sz w:val="14"/>
          <w:vertAlign w:val="baseline"/>
        </w:rPr>
        <w:t>5</w:t>
      </w:r>
      <w:r>
        <w:rPr>
          <w:rFonts w:ascii="Times New Roman" w:hAnsi="Times New Roman" w:eastAsia="Times New Roman"/>
          <w:vertAlign w:val="baseline"/>
        </w:rPr>
        <w:t>Pa</w:t>
      </w:r>
      <w:r>
        <w:rPr>
          <w:spacing w:val="-11"/>
          <w:vertAlign w:val="baseline"/>
        </w:rPr>
        <w:t xml:space="preserve">，温度为 </w:t>
      </w:r>
      <w:r>
        <w:rPr>
          <w:rFonts w:ascii="Times New Roman" w:hAnsi="Times New Roman" w:eastAsia="Times New Roman"/>
          <w:i/>
          <w:vertAlign w:val="baseline"/>
        </w:rPr>
        <w:t>T</w:t>
      </w:r>
      <w:r>
        <w:rPr>
          <w:vertAlign w:val="baseline"/>
        </w:rPr>
        <w:t>＝</w:t>
      </w:r>
      <w:r>
        <w:rPr>
          <w:position w:val="2"/>
          <w:vertAlign w:val="baseline"/>
        </w:rPr>
        <w:t xml:space="preserve"> </w:t>
      </w:r>
      <w:r>
        <w:rPr>
          <w:rFonts w:ascii="Times New Roman" w:hAnsi="Times New Roman" w:eastAsia="Times New Roman"/>
          <w:position w:val="2"/>
          <w:vertAlign w:val="baseline"/>
        </w:rPr>
        <w:t>303K</w:t>
      </w:r>
      <w:r>
        <w:rPr>
          <w:spacing w:val="-7"/>
          <w:position w:val="2"/>
          <w:vertAlign w:val="baseline"/>
        </w:rPr>
        <w:t xml:space="preserve">。初始时大活塞与大圆筒底部相距 </w:t>
      </w:r>
      <w:r>
        <w:rPr>
          <w:rFonts w:ascii="Times New Roman" w:hAnsi="Times New Roman" w:eastAsia="Times New Roman"/>
          <w:i/>
          <w:position w:val="2"/>
          <w:vertAlign w:val="baseline"/>
        </w:rPr>
        <w:t>l</w:t>
      </w:r>
      <w:r>
        <w:rPr>
          <w:rFonts w:ascii="Times New Roman" w:hAnsi="Times New Roman" w:eastAsia="Times New Roman"/>
          <w:position w:val="2"/>
          <w:vertAlign w:val="baseline"/>
        </w:rPr>
        <w:t>/2</w:t>
      </w:r>
      <w:r>
        <w:rPr>
          <w:spacing w:val="-7"/>
          <w:position w:val="2"/>
          <w:vertAlign w:val="baseline"/>
        </w:rPr>
        <w:t xml:space="preserve">，两活塞间封闭气体的温度为 </w:t>
      </w:r>
      <w:r>
        <w:rPr>
          <w:rFonts w:ascii="Times New Roman" w:hAnsi="Times New Roman" w:eastAsia="Times New Roman"/>
          <w:i/>
          <w:position w:val="2"/>
          <w:vertAlign w:val="baseline"/>
        </w:rPr>
        <w:t>T</w:t>
      </w:r>
      <w:r>
        <w:rPr>
          <w:rFonts w:ascii="Times New Roman" w:hAnsi="Times New Roman" w:eastAsia="Times New Roman"/>
          <w:sz w:val="14"/>
          <w:vertAlign w:val="baseline"/>
        </w:rPr>
        <w:t>1</w:t>
      </w:r>
      <w:r>
        <w:rPr>
          <w:position w:val="2"/>
          <w:vertAlign w:val="baseline"/>
        </w:rPr>
        <w:t>＝</w:t>
      </w:r>
      <w:r>
        <w:rPr>
          <w:rFonts w:ascii="Times New Roman" w:hAnsi="Times New Roman" w:eastAsia="Times New Roman"/>
          <w:position w:val="2"/>
          <w:vertAlign w:val="baseline"/>
        </w:rPr>
        <w:t>495K</w:t>
      </w:r>
      <w:r>
        <w:rPr>
          <w:position w:val="2"/>
          <w:vertAlign w:val="baseline"/>
        </w:rPr>
        <w:t>。</w:t>
      </w:r>
    </w:p>
    <w:p>
      <w:pPr>
        <w:pStyle w:val="6"/>
        <w:spacing w:before="2" w:line="321" w:lineRule="auto"/>
        <w:ind w:left="218" w:right="1603"/>
      </w:pPr>
      <w:r>
        <w:rPr>
          <w:spacing w:val="-7"/>
        </w:rPr>
        <w:t>现汽缸内气体温度缓慢下降，活塞缓慢下移。忽略两活塞与汽缸之间的摩擦，重力加</w:t>
      </w:r>
      <w:r>
        <w:rPr>
          <w:spacing w:val="-15"/>
        </w:rPr>
        <w:t xml:space="preserve">速度大小 </w:t>
      </w:r>
      <w:r>
        <w:rPr>
          <w:rFonts w:ascii="Times New Roman" w:eastAsia="Times New Roman"/>
          <w:i/>
        </w:rPr>
        <w:t xml:space="preserve">g </w:t>
      </w:r>
      <w:r>
        <w:rPr>
          <w:spacing w:val="-27"/>
        </w:rPr>
        <w:t xml:space="preserve">取 </w:t>
      </w:r>
      <w:r>
        <w:rPr>
          <w:rFonts w:ascii="Times New Roman" w:eastAsia="Times New Roman"/>
        </w:rPr>
        <w:t>10m/s</w:t>
      </w:r>
      <w:r>
        <w:rPr>
          <w:rFonts w:ascii="Times New Roman" w:eastAsia="Times New Roman"/>
          <w:position w:val="7"/>
          <w:sz w:val="14"/>
        </w:rPr>
        <w:t>2</w:t>
      </w:r>
      <w:r>
        <w:t>。求</w:t>
      </w:r>
    </w:p>
    <w:p>
      <w:pPr>
        <w:pStyle w:val="10"/>
        <w:numPr>
          <w:ilvl w:val="0"/>
          <w:numId w:val="52"/>
        </w:numPr>
        <w:tabs>
          <w:tab w:val="left" w:pos="1120"/>
        </w:tabs>
        <w:spacing w:before="0" w:after="0" w:line="268" w:lineRule="exact"/>
        <w:ind w:left="1119" w:right="0" w:hanging="482"/>
        <w:jc w:val="left"/>
        <w:rPr>
          <w:sz w:val="21"/>
        </w:rPr>
      </w:pPr>
      <w:r>
        <w:rPr>
          <w:spacing w:val="-3"/>
          <w:sz w:val="21"/>
        </w:rPr>
        <w:t>在大活塞与大圆筒底部接触前的瞬间，缸内封闭气体的温度；</w:t>
      </w:r>
    </w:p>
    <w:p>
      <w:pPr>
        <w:pStyle w:val="10"/>
        <w:numPr>
          <w:ilvl w:val="0"/>
          <w:numId w:val="52"/>
        </w:numPr>
        <w:tabs>
          <w:tab w:val="left" w:pos="1178"/>
        </w:tabs>
        <w:spacing w:before="91" w:after="0" w:line="240" w:lineRule="auto"/>
        <w:ind w:left="1177" w:right="0" w:hanging="540"/>
        <w:jc w:val="left"/>
        <w:rPr>
          <w:sz w:val="21"/>
        </w:rPr>
      </w:pPr>
      <w:r>
        <w:rPr>
          <w:spacing w:val="-3"/>
          <w:sz w:val="21"/>
        </w:rPr>
        <w:t>缸内封闭的气体与缸外大气达到热平衡时，缸内封闭气体的压强。</w:t>
      </w:r>
    </w:p>
    <w:p>
      <w:pPr>
        <w:pStyle w:val="6"/>
        <w:spacing w:before="91"/>
        <w:rPr>
          <w:rFonts w:ascii="Times New Roman" w:hAnsi="Times New Roman" w:eastAsia="Times New Roman"/>
        </w:rPr>
      </w:pPr>
      <w:r>
        <w:rPr>
          <w:spacing w:val="-1"/>
          <w:w w:val="100"/>
        </w:rPr>
        <w:t>【答案】</w:t>
      </w:r>
      <w:r>
        <w:rPr>
          <w:w w:val="100"/>
        </w:rPr>
        <w:t>（</w:t>
      </w:r>
      <w:r>
        <w:rPr>
          <w:rFonts w:ascii="Times New Roman" w:hAnsi="Times New Roman" w:eastAsia="Times New Roman"/>
          <w:spacing w:val="-4"/>
          <w:w w:val="100"/>
        </w:rPr>
        <w:t>i</w:t>
      </w:r>
      <w:r>
        <w:rPr>
          <w:w w:val="100"/>
        </w:rPr>
        <w:t>）</w:t>
      </w:r>
      <w:r>
        <w:rPr>
          <w:rFonts w:ascii="Times New Roman" w:hAnsi="Times New Roman" w:eastAsia="Times New Roman"/>
          <w:w w:val="100"/>
        </w:rPr>
        <w:t>330</w:t>
      </w:r>
      <w:r>
        <w:rPr>
          <w:rFonts w:ascii="Times New Roman" w:hAnsi="Times New Roman" w:eastAsia="Times New Roman"/>
          <w:spacing w:val="-4"/>
          <w:w w:val="100"/>
        </w:rPr>
        <w:t>K</w:t>
      </w:r>
      <w:r>
        <w:rPr>
          <w:spacing w:val="-106"/>
          <w:w w:val="100"/>
        </w:rPr>
        <w:t>；</w:t>
      </w:r>
      <w:r>
        <w:rPr>
          <w:w w:val="100"/>
        </w:rPr>
        <w:t>（</w:t>
      </w:r>
      <w:r>
        <w:rPr>
          <w:rFonts w:ascii="Times New Roman" w:hAnsi="Times New Roman" w:eastAsia="Times New Roman"/>
          <w:spacing w:val="-2"/>
          <w:w w:val="100"/>
        </w:rPr>
        <w:t>ii</w:t>
      </w:r>
      <w:r>
        <w:rPr>
          <w:spacing w:val="-3"/>
          <w:w w:val="100"/>
        </w:rPr>
        <w:t>）</w:t>
      </w:r>
      <w:r>
        <w:rPr>
          <w:rFonts w:ascii="Times New Roman" w:hAnsi="Times New Roman" w:eastAsia="Times New Roman"/>
          <w:w w:val="100"/>
        </w:rPr>
        <w:t>1.0</w:t>
      </w:r>
      <w:r>
        <w:rPr>
          <w:rFonts w:ascii="Times New Roman" w:hAnsi="Times New Roman" w:eastAsia="Times New Roman"/>
          <w:spacing w:val="-1"/>
          <w:w w:val="100"/>
        </w:rPr>
        <w:t>1</w:t>
      </w:r>
      <w:r>
        <w:rPr>
          <w:rFonts w:ascii="Times New Roman" w:hAnsi="Times New Roman" w:eastAsia="Times New Roman"/>
          <w:spacing w:val="-24"/>
          <w:w w:val="100"/>
        </w:rPr>
        <w:t>×</w:t>
      </w:r>
      <w:r>
        <w:rPr>
          <w:rFonts w:ascii="Times New Roman" w:hAnsi="Times New Roman" w:eastAsia="Times New Roman"/>
          <w:w w:val="100"/>
        </w:rPr>
        <w:t>10</w:t>
      </w:r>
      <w:r>
        <w:rPr>
          <w:rFonts w:ascii="Times New Roman" w:hAnsi="Times New Roman" w:eastAsia="Times New Roman"/>
          <w:spacing w:val="-30"/>
        </w:rPr>
        <w:t xml:space="preserve"> </w:t>
      </w:r>
      <w:r>
        <w:rPr>
          <w:rFonts w:ascii="Times New Roman" w:hAnsi="Times New Roman" w:eastAsia="Times New Roman"/>
          <w:spacing w:val="-3"/>
          <w:w w:val="99"/>
          <w:position w:val="7"/>
          <w:sz w:val="14"/>
        </w:rPr>
        <w:t>5</w:t>
      </w:r>
      <w:r>
        <w:rPr>
          <w:rFonts w:ascii="Times New Roman" w:hAnsi="Times New Roman" w:eastAsia="Times New Roman"/>
          <w:spacing w:val="2"/>
          <w:w w:val="100"/>
        </w:rPr>
        <w:t>Pa</w:t>
      </w:r>
    </w:p>
    <w:p>
      <w:pPr>
        <w:pStyle w:val="6"/>
        <w:spacing w:before="92" w:line="321" w:lineRule="auto"/>
        <w:ind w:right="4597"/>
      </w:pPr>
      <w:r>
        <w:rPr>
          <w:rFonts w:ascii="Times New Roman" w:eastAsia="Times New Roman"/>
          <w:color w:val="FF0000"/>
        </w:rPr>
        <w:t>2016-33</w:t>
      </w:r>
      <w:r>
        <w:rPr>
          <w:rFonts w:ascii="Times New Roman" w:eastAsia="Times New Roman"/>
        </w:rPr>
        <w:t>(1)</w:t>
      </w:r>
      <w:r>
        <w:t>关于热力学定律，下列说法正确的是</w:t>
      </w:r>
      <w:r>
        <w:rPr>
          <w:rFonts w:ascii="Times New Roman" w:eastAsia="Times New Roman"/>
        </w:rPr>
        <w:t>A</w:t>
      </w:r>
      <w:r>
        <w:t>．气体吸热后温度一定升高</w:t>
      </w:r>
    </w:p>
    <w:p>
      <w:pPr>
        <w:pStyle w:val="6"/>
        <w:spacing w:line="321" w:lineRule="auto"/>
        <w:ind w:right="5559"/>
      </w:pPr>
      <w:r>
        <w:rPr>
          <w:rFonts w:ascii="Times New Roman" w:eastAsia="Times New Roman"/>
        </w:rPr>
        <w:t>B</w:t>
      </w:r>
      <w:r>
        <w:t xml:space="preserve">．对气体做功可以改变其内能 </w:t>
      </w:r>
      <w:r>
        <w:rPr>
          <w:rFonts w:ascii="Times New Roman" w:eastAsia="Times New Roman"/>
        </w:rPr>
        <w:t>C</w:t>
      </w:r>
      <w:r>
        <w:t>．理想气体等压膨胀过程一定放热</w:t>
      </w:r>
    </w:p>
    <w:p>
      <w:pPr>
        <w:pStyle w:val="10"/>
        <w:numPr>
          <w:ilvl w:val="0"/>
          <w:numId w:val="53"/>
        </w:numPr>
        <w:tabs>
          <w:tab w:val="left" w:pos="1005"/>
        </w:tabs>
        <w:spacing w:before="0" w:after="0" w:line="268" w:lineRule="exact"/>
        <w:ind w:left="1004" w:right="0" w:hanging="367"/>
        <w:jc w:val="left"/>
        <w:rPr>
          <w:sz w:val="21"/>
        </w:rPr>
      </w:pPr>
      <w:r>
        <w:rPr>
          <w:spacing w:val="-3"/>
          <w:sz w:val="21"/>
        </w:rPr>
        <w:t>热量不可能自发地从低温物体传到高温物体</w:t>
      </w:r>
    </w:p>
    <w:p>
      <w:pPr>
        <w:pStyle w:val="10"/>
        <w:numPr>
          <w:ilvl w:val="0"/>
          <w:numId w:val="53"/>
        </w:numPr>
        <w:tabs>
          <w:tab w:val="left" w:pos="981"/>
        </w:tabs>
        <w:spacing w:before="90" w:after="0" w:line="321" w:lineRule="auto"/>
        <w:ind w:left="218" w:right="249" w:firstLine="420"/>
        <w:jc w:val="left"/>
        <w:rPr>
          <w:sz w:val="21"/>
        </w:rPr>
      </w:pPr>
      <w:r>
        <w:rPr>
          <w:spacing w:val="-5"/>
          <w:sz w:val="21"/>
        </w:rPr>
        <w:t xml:space="preserve">如果两个系统分别与状态确定的第三个系统达到热平衡，那么这两个系统彼此之间也必定 </w:t>
      </w:r>
      <w:r>
        <w:rPr>
          <w:spacing w:val="-1"/>
          <w:sz w:val="21"/>
        </w:rPr>
        <w:t>达到热平衡</w:t>
      </w:r>
    </w:p>
    <w:p>
      <w:pPr>
        <w:pStyle w:val="6"/>
        <w:spacing w:line="268" w:lineRule="exact"/>
        <w:ind w:left="533"/>
        <w:rPr>
          <w:rFonts w:ascii="Times New Roman" w:eastAsia="Times New Roman"/>
        </w:rPr>
      </w:pPr>
      <w:r>
        <w:t>【答案】</w:t>
      </w:r>
      <w:r>
        <w:rPr>
          <w:rFonts w:ascii="Times New Roman" w:eastAsia="Times New Roman"/>
        </w:rPr>
        <w:t>BDE</w:t>
      </w:r>
    </w:p>
    <w:p>
      <w:pPr>
        <w:pStyle w:val="6"/>
        <w:spacing w:before="90" w:line="264" w:lineRule="exact"/>
      </w:pPr>
      <w:r>
        <w:rPr>
          <w:rFonts w:ascii="Times New Roman" w:hAnsi="Times New Roman" w:eastAsia="Times New Roman"/>
        </w:rPr>
        <w:t>(2)</w:t>
      </w:r>
      <w:r>
        <w:t xml:space="preserve">在水下气泡内空气的压强大于气泡表面外侧水的压强，两压强差 </w:t>
      </w:r>
      <w:r>
        <w:rPr>
          <w:rFonts w:ascii="Times New Roman" w:hAnsi="Times New Roman" w:eastAsia="Times New Roman"/>
        </w:rPr>
        <w:t>Δ</w:t>
      </w:r>
      <w:r>
        <w:rPr>
          <w:rFonts w:ascii="Times New Roman" w:hAnsi="Times New Roman" w:eastAsia="Times New Roman"/>
          <w:i/>
        </w:rPr>
        <w:t xml:space="preserve">p </w:t>
      </w:r>
      <w:r>
        <w:t xml:space="preserve">与气泡半径 </w:t>
      </w:r>
      <w:r>
        <w:rPr>
          <w:rFonts w:ascii="Times New Roman" w:hAnsi="Times New Roman" w:eastAsia="Times New Roman"/>
          <w:i/>
        </w:rPr>
        <w:t xml:space="preserve">r </w:t>
      </w:r>
      <w:r>
        <w:t>之间的关</w:t>
      </w:r>
    </w:p>
    <w:p>
      <w:pPr>
        <w:spacing w:before="0" w:line="179" w:lineRule="exact"/>
        <w:ind w:left="1049" w:right="0" w:firstLine="0"/>
        <w:jc w:val="left"/>
        <w:rPr>
          <w:rFonts w:ascii="Times New Roman" w:hAnsi="Times New Roman"/>
          <w:i/>
          <w:sz w:val="21"/>
        </w:rPr>
      </w:pPr>
      <w:r>
        <w:rPr>
          <w:rFonts w:ascii="Times New Roman" w:hAnsi="Times New Roman"/>
          <w:sz w:val="21"/>
          <w:u w:val="single"/>
        </w:rPr>
        <w:t>2</w:t>
      </w:r>
      <w:r>
        <w:rPr>
          <w:rFonts w:ascii="Times New Roman" w:hAnsi="Times New Roman"/>
          <w:i/>
          <w:sz w:val="21"/>
          <w:u w:val="single"/>
        </w:rPr>
        <w:t>σ</w:t>
      </w:r>
    </w:p>
    <w:p>
      <w:pPr>
        <w:pStyle w:val="6"/>
        <w:spacing w:line="175" w:lineRule="auto"/>
        <w:ind w:left="218"/>
      </w:pPr>
      <w:r>
        <w:t>系为</w:t>
      </w:r>
      <w:r>
        <w:rPr>
          <w:rFonts w:ascii="Times New Roman" w:hAnsi="Times New Roman" w:eastAsia="Times New Roman"/>
        </w:rPr>
        <w:t>Δ</w:t>
      </w:r>
      <w:r>
        <w:rPr>
          <w:rFonts w:ascii="Times New Roman" w:hAnsi="Times New Roman" w:eastAsia="Times New Roman"/>
          <w:i/>
        </w:rPr>
        <w:t>p</w:t>
      </w:r>
      <w:r>
        <w:rPr>
          <w:rFonts w:ascii="Times New Roman" w:hAnsi="Times New Roman" w:eastAsia="Times New Roman"/>
        </w:rPr>
        <w:t xml:space="preserve">= </w:t>
      </w:r>
      <w:r>
        <w:rPr>
          <w:rFonts w:ascii="Times New Roman" w:hAnsi="Times New Roman" w:eastAsia="Times New Roman"/>
          <w:i/>
          <w:position w:val="-10"/>
        </w:rPr>
        <w:t xml:space="preserve">r </w:t>
      </w:r>
      <w:r>
        <w:t xml:space="preserve">，其中 </w:t>
      </w:r>
      <w:r>
        <w:rPr>
          <w:rFonts w:ascii="Times New Roman" w:hAnsi="Times New Roman" w:eastAsia="Times New Roman"/>
          <w:i/>
        </w:rPr>
        <w:t>σ</w:t>
      </w:r>
      <w:r>
        <w:rPr>
          <w:rFonts w:ascii="Times New Roman" w:hAnsi="Times New Roman" w:eastAsia="Times New Roman"/>
        </w:rPr>
        <w:t>=0.070 N/m</w:t>
      </w:r>
      <w:r>
        <w:t xml:space="preserve">．现让水下 </w:t>
      </w:r>
      <w:r>
        <w:rPr>
          <w:rFonts w:ascii="Times New Roman" w:hAnsi="Times New Roman" w:eastAsia="Times New Roman"/>
        </w:rPr>
        <w:t xml:space="preserve">10m </w:t>
      </w:r>
      <w:r>
        <w:t xml:space="preserve">处一半径为 </w:t>
      </w:r>
      <w:r>
        <w:rPr>
          <w:rFonts w:ascii="Times New Roman" w:hAnsi="Times New Roman" w:eastAsia="Times New Roman"/>
        </w:rPr>
        <w:t xml:space="preserve">0.50 cm </w:t>
      </w:r>
      <w:r>
        <w:t>的气泡缓慢上升，已知大气压强</w:t>
      </w:r>
    </w:p>
    <w:p>
      <w:pPr>
        <w:pStyle w:val="6"/>
        <w:spacing w:before="126" w:line="316" w:lineRule="auto"/>
        <w:ind w:right="2760" w:hanging="420"/>
      </w:pPr>
      <w:r>
        <w:rPr>
          <w:rFonts w:ascii="Times New Roman" w:hAnsi="Times New Roman" w:eastAsia="Times New Roman"/>
          <w:i/>
          <w:spacing w:val="-3"/>
          <w:position w:val="2"/>
        </w:rPr>
        <w:t>p</w:t>
      </w:r>
      <w:r>
        <w:rPr>
          <w:rFonts w:ascii="Times New Roman" w:hAnsi="Times New Roman" w:eastAsia="Times New Roman"/>
          <w:spacing w:val="-3"/>
          <w:sz w:val="14"/>
        </w:rPr>
        <w:t>0</w:t>
      </w:r>
      <w:r>
        <w:rPr>
          <w:rFonts w:ascii="Times New Roman" w:hAnsi="Times New Roman" w:eastAsia="Times New Roman"/>
          <w:spacing w:val="-3"/>
          <w:position w:val="2"/>
        </w:rPr>
        <w:t xml:space="preserve">=1.0×10 </w:t>
      </w:r>
      <w:r>
        <w:rPr>
          <w:rFonts w:ascii="Times New Roman" w:hAnsi="Times New Roman" w:eastAsia="Times New Roman"/>
          <w:position w:val="2"/>
          <w:vertAlign w:val="superscript"/>
        </w:rPr>
        <w:t>5</w:t>
      </w:r>
      <w:r>
        <w:rPr>
          <w:rFonts w:ascii="Times New Roman" w:hAnsi="Times New Roman" w:eastAsia="Times New Roman"/>
          <w:position w:val="2"/>
          <w:vertAlign w:val="baseline"/>
        </w:rPr>
        <w:t xml:space="preserve"> Pa</w:t>
      </w:r>
      <w:r>
        <w:rPr>
          <w:spacing w:val="-10"/>
          <w:position w:val="2"/>
          <w:vertAlign w:val="baseline"/>
        </w:rPr>
        <w:t xml:space="preserve">，水的密度 </w:t>
      </w:r>
      <w:r>
        <w:rPr>
          <w:rFonts w:ascii="Times New Roman" w:hAnsi="Times New Roman" w:eastAsia="Times New Roman"/>
          <w:i/>
          <w:spacing w:val="-4"/>
          <w:position w:val="2"/>
          <w:vertAlign w:val="baseline"/>
        </w:rPr>
        <w:t>ρ</w:t>
      </w:r>
      <w:r>
        <w:rPr>
          <w:rFonts w:ascii="Times New Roman" w:hAnsi="Times New Roman" w:eastAsia="Times New Roman"/>
          <w:spacing w:val="-4"/>
          <w:position w:val="2"/>
          <w:vertAlign w:val="baseline"/>
        </w:rPr>
        <w:t xml:space="preserve">=1.0×10 </w:t>
      </w:r>
      <w:r>
        <w:rPr>
          <w:rFonts w:ascii="Times New Roman" w:hAnsi="Times New Roman" w:eastAsia="Times New Roman"/>
          <w:position w:val="2"/>
          <w:vertAlign w:val="superscript"/>
        </w:rPr>
        <w:t>3</w:t>
      </w:r>
      <w:r>
        <w:rPr>
          <w:rFonts w:ascii="Times New Roman" w:hAnsi="Times New Roman" w:eastAsia="Times New Roman"/>
          <w:position w:val="2"/>
          <w:vertAlign w:val="baseline"/>
        </w:rPr>
        <w:t xml:space="preserve"> kg/m</w:t>
      </w:r>
      <w:r>
        <w:rPr>
          <w:rFonts w:ascii="Times New Roman" w:hAnsi="Times New Roman" w:eastAsia="Times New Roman"/>
          <w:position w:val="2"/>
          <w:vertAlign w:val="superscript"/>
        </w:rPr>
        <w:t>3</w:t>
      </w:r>
      <w:r>
        <w:rPr>
          <w:spacing w:val="-9"/>
          <w:position w:val="2"/>
          <w:vertAlign w:val="baseline"/>
        </w:rPr>
        <w:t xml:space="preserve">，重力加速度大小 </w:t>
      </w:r>
      <w:r>
        <w:rPr>
          <w:rFonts w:ascii="Times New Roman" w:hAnsi="Times New Roman" w:eastAsia="Times New Roman"/>
          <w:i/>
          <w:position w:val="2"/>
          <w:vertAlign w:val="baseline"/>
        </w:rPr>
        <w:t>g</w:t>
      </w:r>
      <w:r>
        <w:rPr>
          <w:rFonts w:ascii="Times New Roman" w:hAnsi="Times New Roman" w:eastAsia="Times New Roman"/>
          <w:position w:val="2"/>
          <w:vertAlign w:val="baseline"/>
        </w:rPr>
        <w:t>=10 m/s</w:t>
      </w:r>
      <w:r>
        <w:rPr>
          <w:rFonts w:ascii="Times New Roman" w:hAnsi="Times New Roman" w:eastAsia="Times New Roman"/>
          <w:position w:val="2"/>
          <w:vertAlign w:val="superscript"/>
        </w:rPr>
        <w:t>2</w:t>
      </w:r>
      <w:r>
        <w:rPr>
          <w:position w:val="2"/>
          <w:vertAlign w:val="baseline"/>
        </w:rPr>
        <w:t xml:space="preserve">． </w:t>
      </w:r>
      <w:r>
        <w:rPr>
          <w:rFonts w:ascii="Times New Roman" w:hAnsi="Times New Roman" w:eastAsia="Times New Roman"/>
          <w:vertAlign w:val="baseline"/>
        </w:rPr>
        <w:t>(i)</w:t>
      </w:r>
      <w:r>
        <w:rPr>
          <w:spacing w:val="-12"/>
          <w:vertAlign w:val="baseline"/>
        </w:rPr>
        <w:t xml:space="preserve">求在水下 </w:t>
      </w:r>
      <w:r>
        <w:rPr>
          <w:rFonts w:ascii="Times New Roman" w:hAnsi="Times New Roman" w:eastAsia="Times New Roman"/>
          <w:vertAlign w:val="baseline"/>
        </w:rPr>
        <w:t xml:space="preserve">10 m </w:t>
      </w:r>
      <w:r>
        <w:rPr>
          <w:spacing w:val="-3"/>
          <w:vertAlign w:val="baseline"/>
        </w:rPr>
        <w:t>处气泡内外的压强差；</w:t>
      </w:r>
    </w:p>
    <w:p>
      <w:pPr>
        <w:pStyle w:val="6"/>
        <w:spacing w:before="4" w:line="321" w:lineRule="auto"/>
        <w:ind w:left="218" w:right="252" w:firstLine="420"/>
      </w:pPr>
      <w:r>
        <w:rPr>
          <w:rFonts w:ascii="Times New Roman" w:eastAsia="Times New Roman"/>
        </w:rPr>
        <w:t>(ii)</w:t>
      </w:r>
      <w:r>
        <w:t>忽略水温随水深的变化，在气泡上升到十分接近水面时，求气泡的半径与其原来半径之比的近似值。</w:t>
      </w:r>
    </w:p>
    <w:p>
      <w:pPr>
        <w:pStyle w:val="6"/>
        <w:tabs>
          <w:tab w:val="left" w:pos="9083"/>
        </w:tabs>
        <w:spacing w:before="30" w:line="244" w:lineRule="exact"/>
      </w:pPr>
      <w:r>
        <w:pict>
          <v:group id="_x0000_s1875" o:spid="_x0000_s1875" o:spt="203" style="position:absolute;left:0pt;margin-left:498.15pt;margin-top:-2.25pt;height:13.95pt;width:13.65pt;mso-position-horizontal-relative:page;z-index:-254637056;mso-width-relative:page;mso-height-relative:page;" coordorigin="9964,-46" coordsize="273,279">
            <o:lock v:ext="edit"/>
            <v:shape id="_x0000_s1876" o:spid="_x0000_s1876" o:spt="75" type="#_x0000_t75" style="position:absolute;left:9979;top:-46;height:223;width:249;" filled="f" stroked="f" coordsize="21600,21600">
              <v:path/>
              <v:fill on="f" focussize="0,0"/>
              <v:stroke on="f"/>
              <v:imagedata r:id="rId142" o:title=""/>
              <o:lock v:ext="edit" aspectratio="t"/>
            </v:shape>
            <v:line id="_x0000_s1877" o:spid="_x0000_s1877" o:spt="20" style="position:absolute;left:9964;top:228;height:0;width:272;" stroked="t" coordsize="21600,21600">
              <v:path arrowok="t"/>
              <v:fill focussize="0,0"/>
              <v:stroke weight="0.509527559055118pt" color="#000000"/>
              <v:imagedata o:title=""/>
              <o:lock v:ext="edit"/>
            </v:line>
            <v:shape id="_x0000_s1878" o:spid="_x0000_s1878" o:spt="202" type="#_x0000_t202" style="position:absolute;left:9963;top:-46;height:279;width:273;" filled="f" stroked="f" coordsize="21600,21600">
              <v:path/>
              <v:fill on="f" focussize="0,0"/>
              <v:stroke on="f" joinstyle="miter"/>
              <v:imagedata o:title=""/>
              <o:lock v:ext="edit"/>
              <v:textbox inset="0mm,0mm,0mm,0mm">
                <w:txbxContent>
                  <w:p>
                    <w:pPr>
                      <w:spacing w:before="11"/>
                      <w:ind w:left="32" w:right="0" w:firstLine="0"/>
                      <w:jc w:val="left"/>
                      <w:rPr>
                        <w:rFonts w:ascii="Times New Roman"/>
                        <w:sz w:val="20"/>
                      </w:rPr>
                    </w:pPr>
                    <w:r>
                      <w:rPr>
                        <w:rFonts w:ascii="Times New Roman"/>
                        <w:sz w:val="11"/>
                      </w:rPr>
                      <w:t xml:space="preserve">3 </w:t>
                    </w:r>
                    <w:r>
                      <w:rPr>
                        <w:rFonts w:ascii="Times New Roman"/>
                        <w:position w:val="-7"/>
                        <w:sz w:val="20"/>
                      </w:rPr>
                      <w:t>2</w:t>
                    </w:r>
                  </w:p>
                </w:txbxContent>
              </v:textbox>
            </v:shape>
          </v:group>
        </w:pict>
      </w:r>
      <w:r>
        <w:t>【答</w:t>
      </w:r>
      <w:r>
        <w:rPr>
          <w:spacing w:val="-3"/>
        </w:rPr>
        <w:t>案</w:t>
      </w:r>
      <w:r>
        <w:t>】</w:t>
      </w:r>
      <w:r>
        <w:rPr>
          <w:spacing w:val="-3"/>
        </w:rPr>
        <w:t>水</w:t>
      </w:r>
      <w:r>
        <w:t>下</w:t>
      </w:r>
      <w:r>
        <w:rPr>
          <w:spacing w:val="-47"/>
        </w:rPr>
        <w:t xml:space="preserve"> </w:t>
      </w:r>
      <w:r>
        <w:rPr>
          <w:rFonts w:ascii="Times New Roman" w:eastAsia="Times New Roman"/>
        </w:rPr>
        <w:t>10m</w:t>
      </w:r>
      <w:r>
        <w:rPr>
          <w:rFonts w:ascii="Times New Roman" w:eastAsia="Times New Roman"/>
          <w:spacing w:val="1"/>
        </w:rPr>
        <w:t xml:space="preserve"> </w:t>
      </w:r>
      <w:r>
        <w:t>处气</w:t>
      </w:r>
      <w:r>
        <w:rPr>
          <w:spacing w:val="-3"/>
        </w:rPr>
        <w:t>泡</w:t>
      </w:r>
      <w:r>
        <w:t>的压</w:t>
      </w:r>
      <w:r>
        <w:rPr>
          <w:spacing w:val="-3"/>
        </w:rPr>
        <w:t>强差</w:t>
      </w:r>
      <w:r>
        <w:t>是</w:t>
      </w:r>
      <w:r>
        <w:rPr>
          <w:spacing w:val="-47"/>
        </w:rPr>
        <w:t xml:space="preserve"> </w:t>
      </w:r>
      <w:r>
        <w:rPr>
          <w:rFonts w:ascii="Times New Roman" w:eastAsia="Times New Roman"/>
        </w:rPr>
        <w:t>28Pa</w:t>
      </w:r>
      <w:r>
        <w:t>，气</w:t>
      </w:r>
      <w:r>
        <w:rPr>
          <w:spacing w:val="-3"/>
        </w:rPr>
        <w:t>泡在</w:t>
      </w:r>
      <w:r>
        <w:t>接近</w:t>
      </w:r>
      <w:r>
        <w:rPr>
          <w:spacing w:val="-3"/>
        </w:rPr>
        <w:t>水</w:t>
      </w:r>
      <w:r>
        <w:t>面</w:t>
      </w:r>
      <w:r>
        <w:rPr>
          <w:spacing w:val="-3"/>
        </w:rPr>
        <w:t>时</w:t>
      </w:r>
      <w:r>
        <w:t>的</w:t>
      </w:r>
      <w:r>
        <w:rPr>
          <w:spacing w:val="-3"/>
        </w:rPr>
        <w:t>半</w:t>
      </w:r>
      <w:r>
        <w:t>径</w:t>
      </w:r>
      <w:r>
        <w:rPr>
          <w:spacing w:val="-3"/>
        </w:rPr>
        <w:t>与</w:t>
      </w:r>
      <w:r>
        <w:t>原</w:t>
      </w:r>
      <w:r>
        <w:rPr>
          <w:spacing w:val="-3"/>
        </w:rPr>
        <w:t>来</w:t>
      </w:r>
      <w:r>
        <w:t>半径</w:t>
      </w:r>
      <w:r>
        <w:rPr>
          <w:spacing w:val="-3"/>
        </w:rPr>
        <w:t>之</w:t>
      </w:r>
      <w:r>
        <w:t>比为</w:t>
      </w:r>
      <w:r>
        <w:tab/>
      </w:r>
      <w:r>
        <w:t>。</w:t>
      </w:r>
    </w:p>
    <w:p>
      <w:pPr>
        <w:spacing w:before="0" w:line="205" w:lineRule="exact"/>
        <w:ind w:left="0" w:right="595" w:firstLine="0"/>
        <w:jc w:val="right"/>
        <w:rPr>
          <w:rFonts w:ascii="Times New Roman"/>
          <w:sz w:val="20"/>
        </w:rPr>
      </w:pPr>
      <w:r>
        <w:rPr>
          <w:rFonts w:ascii="Times New Roman"/>
          <w:w w:val="99"/>
          <w:sz w:val="20"/>
        </w:rPr>
        <w:t>1</w:t>
      </w:r>
    </w:p>
    <w:p>
      <w:pPr>
        <w:pStyle w:val="6"/>
        <w:spacing w:before="133" w:line="355" w:lineRule="auto"/>
        <w:ind w:left="218" w:right="183" w:firstLine="420"/>
      </w:pPr>
      <w:r>
        <w:rPr>
          <w:rFonts w:ascii="Times New Roman" w:hAnsi="Times New Roman" w:eastAsia="Times New Roman"/>
          <w:color w:val="FF0000"/>
          <w:position w:val="1"/>
        </w:rPr>
        <w:t>2017-33</w:t>
      </w:r>
      <w:r>
        <w:rPr>
          <w:rFonts w:ascii="Times New Roman" w:hAnsi="Times New Roman" w:eastAsia="Times New Roman"/>
          <w:position w:val="1"/>
        </w:rPr>
        <w:t>(1)</w:t>
      </w:r>
      <w:r>
        <w:t xml:space="preserve">氧气分子在 </w:t>
      </w:r>
      <w:r>
        <w:rPr>
          <w:rFonts w:ascii="Times New Roman" w:hAnsi="Times New Roman" w:eastAsia="Times New Roman"/>
          <w:position w:val="1"/>
        </w:rPr>
        <w:t>0</w:t>
      </w:r>
      <w:r>
        <w:t xml:space="preserve">℃和 </w:t>
      </w:r>
      <w:r>
        <w:rPr>
          <w:rFonts w:ascii="Times New Roman" w:hAnsi="Times New Roman" w:eastAsia="Times New Roman"/>
          <w:position w:val="1"/>
        </w:rPr>
        <w:t>100</w:t>
      </w:r>
      <w:r>
        <w:t>℃温度下单位速率间隔的分子数占总分子数的百分比随气体分子速率的变化分别如图中两条曲线所示。下列说法正确的是</w:t>
      </w:r>
    </w:p>
    <w:p>
      <w:pPr>
        <w:pStyle w:val="10"/>
        <w:numPr>
          <w:ilvl w:val="0"/>
          <w:numId w:val="54"/>
        </w:numPr>
        <w:tabs>
          <w:tab w:val="left" w:pos="1005"/>
        </w:tabs>
        <w:spacing w:before="2" w:after="0" w:line="240" w:lineRule="auto"/>
        <w:ind w:left="1004" w:right="0" w:hanging="367"/>
        <w:jc w:val="left"/>
        <w:rPr>
          <w:sz w:val="21"/>
        </w:rPr>
      </w:pPr>
      <w:r>
        <w:drawing>
          <wp:anchor distT="0" distB="0" distL="0" distR="0" simplePos="0" relativeHeight="251949056" behindDoc="0" locked="0" layoutInCell="1" allowOverlap="1">
            <wp:simplePos x="0" y="0"/>
            <wp:positionH relativeFrom="page">
              <wp:posOffset>4697095</wp:posOffset>
            </wp:positionH>
            <wp:positionV relativeFrom="paragraph">
              <wp:posOffset>27940</wp:posOffset>
            </wp:positionV>
            <wp:extent cx="1896110" cy="1217930"/>
            <wp:effectExtent l="0" t="0" r="0" b="0"/>
            <wp:wrapNone/>
            <wp:docPr id="153" name="image1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image135.jpeg"/>
                    <pic:cNvPicPr>
                      <a:picLocks noChangeAspect="1"/>
                    </pic:cNvPicPr>
                  </pic:nvPicPr>
                  <pic:blipFill>
                    <a:blip r:embed="rId143" cstate="print"/>
                    <a:stretch>
                      <a:fillRect/>
                    </a:stretch>
                  </pic:blipFill>
                  <pic:spPr>
                    <a:xfrm>
                      <a:off x="0" y="0"/>
                      <a:ext cx="1896280" cy="1217930"/>
                    </a:xfrm>
                    <a:prstGeom prst="rect">
                      <a:avLst/>
                    </a:prstGeom>
                  </pic:spPr>
                </pic:pic>
              </a:graphicData>
            </a:graphic>
          </wp:anchor>
        </w:drawing>
      </w:r>
      <w:r>
        <w:rPr>
          <w:spacing w:val="-3"/>
          <w:sz w:val="21"/>
        </w:rPr>
        <w:t>图中两条曲线下面积相等</w:t>
      </w:r>
    </w:p>
    <w:p>
      <w:pPr>
        <w:pStyle w:val="10"/>
        <w:numPr>
          <w:ilvl w:val="0"/>
          <w:numId w:val="54"/>
        </w:numPr>
        <w:tabs>
          <w:tab w:val="left" w:pos="993"/>
        </w:tabs>
        <w:spacing w:before="133" w:after="0" w:line="357" w:lineRule="auto"/>
        <w:ind w:left="638" w:right="4339" w:firstLine="0"/>
        <w:jc w:val="left"/>
        <w:rPr>
          <w:sz w:val="21"/>
        </w:rPr>
      </w:pPr>
      <w:r>
        <w:rPr>
          <w:spacing w:val="-3"/>
          <w:sz w:val="21"/>
        </w:rPr>
        <w:t>图中虚线对应于氧气分子平均动能较小的情形</w:t>
      </w:r>
      <w:r>
        <w:rPr>
          <w:rFonts w:ascii="Times New Roman" w:hAnsi="Times New Roman" w:eastAsia="Times New Roman"/>
          <w:spacing w:val="-3"/>
          <w:position w:val="1"/>
          <w:sz w:val="21"/>
        </w:rPr>
        <w:t>C</w:t>
      </w:r>
      <w:r>
        <w:rPr>
          <w:spacing w:val="-7"/>
          <w:sz w:val="21"/>
        </w:rPr>
        <w:t xml:space="preserve">．图中实线对应于氧气分子在 </w:t>
      </w:r>
      <w:r>
        <w:rPr>
          <w:rFonts w:ascii="Times New Roman" w:hAnsi="Times New Roman" w:eastAsia="Times New Roman"/>
          <w:position w:val="1"/>
          <w:sz w:val="21"/>
        </w:rPr>
        <w:t>100</w:t>
      </w:r>
      <w:r>
        <w:rPr>
          <w:spacing w:val="-1"/>
          <w:sz w:val="21"/>
        </w:rPr>
        <w:t>℃时的情形</w:t>
      </w:r>
      <w:r>
        <w:rPr>
          <w:rFonts w:ascii="Times New Roman" w:hAnsi="Times New Roman" w:eastAsia="Times New Roman"/>
          <w:spacing w:val="-1"/>
          <w:position w:val="1"/>
          <w:sz w:val="21"/>
        </w:rPr>
        <w:t>D</w:t>
      </w:r>
      <w:r>
        <w:rPr>
          <w:spacing w:val="-3"/>
          <w:sz w:val="21"/>
        </w:rPr>
        <w:t>．图中曲线给出了任意速率区间的氧气分子数目</w:t>
      </w:r>
    </w:p>
    <w:p>
      <w:pPr>
        <w:pStyle w:val="6"/>
        <w:spacing w:line="266" w:lineRule="exact"/>
        <w:rPr>
          <w:rFonts w:ascii="Times New Roman" w:hAnsi="Times New Roman" w:eastAsia="Times New Roman"/>
        </w:rPr>
      </w:pPr>
      <w:r>
        <w:rPr>
          <w:rFonts w:ascii="Times New Roman" w:hAnsi="Times New Roman" w:eastAsia="Times New Roman"/>
          <w:position w:val="1"/>
        </w:rPr>
        <w:t>E</w:t>
      </w:r>
      <w:r>
        <w:t xml:space="preserve">．与 </w:t>
      </w:r>
      <w:r>
        <w:rPr>
          <w:rFonts w:ascii="Times New Roman" w:hAnsi="Times New Roman" w:eastAsia="Times New Roman"/>
          <w:position w:val="1"/>
        </w:rPr>
        <w:t>0</w:t>
      </w:r>
      <w:r>
        <w:t>℃时相比，</w:t>
      </w:r>
      <w:r>
        <w:rPr>
          <w:rFonts w:ascii="Times New Roman" w:hAnsi="Times New Roman" w:eastAsia="Times New Roman"/>
          <w:position w:val="1"/>
        </w:rPr>
        <w:t>100</w:t>
      </w:r>
      <w:r>
        <w:t xml:space="preserve">℃时氧气分子速率出现在 </w:t>
      </w:r>
      <w:r>
        <w:rPr>
          <w:rFonts w:ascii="Times New Roman" w:hAnsi="Times New Roman" w:eastAsia="Times New Roman"/>
          <w:position w:val="1"/>
        </w:rPr>
        <w:t>0~400 m/s</w:t>
      </w:r>
    </w:p>
    <w:p>
      <w:pPr>
        <w:pStyle w:val="6"/>
        <w:spacing w:before="129"/>
        <w:ind w:left="218"/>
      </w:pPr>
      <w:r>
        <w:t>区间内的分子数占总分子数的百分比较大</w:t>
      </w:r>
    </w:p>
    <w:p>
      <w:pPr>
        <w:pStyle w:val="6"/>
        <w:spacing w:before="132"/>
        <w:rPr>
          <w:rFonts w:ascii="Times New Roman" w:eastAsia="Times New Roman"/>
        </w:rPr>
      </w:pPr>
      <w:r>
        <w:t>【答案】</w:t>
      </w:r>
      <w:r>
        <w:rPr>
          <w:rFonts w:ascii="Times New Roman" w:eastAsia="Times New Roman"/>
          <w:position w:val="1"/>
        </w:rPr>
        <w:t>ABC</w:t>
      </w:r>
    </w:p>
    <w:p>
      <w:pPr>
        <w:pStyle w:val="6"/>
        <w:spacing w:before="134"/>
        <w:ind w:left="0" w:right="189"/>
        <w:jc w:val="right"/>
      </w:pPr>
      <w:r>
        <w:rPr>
          <w:rFonts w:ascii="Times New Roman" w:eastAsia="Times New Roman"/>
          <w:position w:val="2"/>
        </w:rPr>
        <w:t>(2)</w:t>
      </w:r>
      <w:r>
        <w:rPr>
          <w:position w:val="1"/>
        </w:rPr>
        <w:t xml:space="preserve">如图，容积均为 </w:t>
      </w:r>
      <w:r>
        <w:rPr>
          <w:rFonts w:ascii="Times New Roman" w:eastAsia="Times New Roman"/>
          <w:i/>
          <w:position w:val="2"/>
        </w:rPr>
        <w:t xml:space="preserve">V </w:t>
      </w:r>
      <w:r>
        <w:rPr>
          <w:position w:val="1"/>
        </w:rPr>
        <w:t xml:space="preserve">的汽缸 </w:t>
      </w:r>
      <w:r>
        <w:rPr>
          <w:rFonts w:ascii="Times New Roman" w:eastAsia="Times New Roman"/>
          <w:i/>
          <w:position w:val="2"/>
        </w:rPr>
        <w:t>A</w:t>
      </w:r>
      <w:r>
        <w:rPr>
          <w:position w:val="1"/>
        </w:rPr>
        <w:t>、</w:t>
      </w:r>
      <w:r>
        <w:rPr>
          <w:rFonts w:ascii="Times New Roman" w:eastAsia="Times New Roman"/>
          <w:i/>
          <w:position w:val="2"/>
        </w:rPr>
        <w:t xml:space="preserve">B </w:t>
      </w:r>
      <w:r>
        <w:rPr>
          <w:position w:val="1"/>
        </w:rPr>
        <w:t xml:space="preserve">下端有细管（容积可忽略）连通，阀门 </w:t>
      </w:r>
      <w:r>
        <w:rPr>
          <w:rFonts w:ascii="Times New Roman" w:eastAsia="Times New Roman"/>
          <w:position w:val="2"/>
        </w:rPr>
        <w:t>K</w:t>
      </w:r>
      <w:r>
        <w:rPr>
          <w:rFonts w:ascii="Times New Roman" w:eastAsia="Times New Roman"/>
          <w:sz w:val="14"/>
        </w:rPr>
        <w:t xml:space="preserve">2 </w:t>
      </w:r>
      <w:r>
        <w:rPr>
          <w:position w:val="1"/>
        </w:rPr>
        <w:t>位于细管的中部，</w:t>
      </w:r>
    </w:p>
    <w:p>
      <w:pPr>
        <w:pStyle w:val="6"/>
        <w:spacing w:before="129"/>
        <w:ind w:left="0" w:right="249"/>
        <w:jc w:val="right"/>
      </w:pPr>
      <w:r>
        <w:rPr>
          <w:rFonts w:ascii="Times New Roman" w:eastAsia="Times New Roman"/>
          <w:i/>
          <w:position w:val="2"/>
        </w:rPr>
        <w:t>A</w:t>
      </w:r>
      <w:r>
        <w:rPr>
          <w:position w:val="1"/>
        </w:rPr>
        <w:t>、</w:t>
      </w:r>
      <w:r>
        <w:rPr>
          <w:rFonts w:ascii="Times New Roman" w:eastAsia="Times New Roman"/>
          <w:i/>
          <w:position w:val="2"/>
        </w:rPr>
        <w:t xml:space="preserve">B </w:t>
      </w:r>
      <w:r>
        <w:rPr>
          <w:spacing w:val="-4"/>
          <w:position w:val="1"/>
        </w:rPr>
        <w:t xml:space="preserve">的顶部各有一阀门 </w:t>
      </w:r>
      <w:r>
        <w:rPr>
          <w:rFonts w:ascii="Times New Roman" w:eastAsia="Times New Roman"/>
          <w:position w:val="2"/>
        </w:rPr>
        <w:t>K</w:t>
      </w:r>
      <w:r>
        <w:rPr>
          <w:rFonts w:ascii="Times New Roman" w:eastAsia="Times New Roman"/>
          <w:sz w:val="14"/>
        </w:rPr>
        <w:t>1</w:t>
      </w:r>
      <w:r>
        <w:rPr>
          <w:position w:val="1"/>
        </w:rPr>
        <w:t>、</w:t>
      </w:r>
      <w:r>
        <w:rPr>
          <w:rFonts w:ascii="Times New Roman" w:eastAsia="Times New Roman"/>
          <w:position w:val="2"/>
        </w:rPr>
        <w:t>K</w:t>
      </w:r>
      <w:r>
        <w:rPr>
          <w:rFonts w:ascii="Times New Roman" w:eastAsia="Times New Roman"/>
          <w:sz w:val="14"/>
        </w:rPr>
        <w:t>3</w:t>
      </w:r>
      <w:r>
        <w:rPr>
          <w:position w:val="1"/>
        </w:rPr>
        <w:t>，</w:t>
      </w:r>
      <w:r>
        <w:rPr>
          <w:rFonts w:ascii="Times New Roman" w:eastAsia="Times New Roman"/>
          <w:i/>
          <w:position w:val="2"/>
        </w:rPr>
        <w:t xml:space="preserve">B </w:t>
      </w:r>
      <w:r>
        <w:rPr>
          <w:spacing w:val="-3"/>
          <w:position w:val="1"/>
        </w:rPr>
        <w:t>中有一可自由滑动的活塞</w:t>
      </w:r>
      <w:r>
        <w:rPr>
          <w:position w:val="1"/>
        </w:rPr>
        <w:t>（</w:t>
      </w:r>
      <w:r>
        <w:rPr>
          <w:spacing w:val="-3"/>
          <w:position w:val="1"/>
        </w:rPr>
        <w:t>质量、体积均可忽略）。初始时，</w:t>
      </w:r>
    </w:p>
    <w:p>
      <w:pPr>
        <w:spacing w:after="0"/>
        <w:jc w:val="right"/>
        <w:sectPr>
          <w:pgSz w:w="11910" w:h="16840"/>
          <w:pgMar w:top="1440" w:right="1160" w:bottom="1100" w:left="1200" w:header="0" w:footer="908" w:gutter="0"/>
        </w:sectPr>
      </w:pPr>
    </w:p>
    <w:p>
      <w:pPr>
        <w:pStyle w:val="6"/>
        <w:spacing w:before="70"/>
        <w:ind w:left="218"/>
        <w:rPr>
          <w:rFonts w:ascii="Times New Roman" w:eastAsia="Times New Roman"/>
          <w:i/>
        </w:rPr>
      </w:pPr>
      <w:r>
        <w:drawing>
          <wp:anchor distT="0" distB="0" distL="0" distR="0" simplePos="0" relativeHeight="251952128" behindDoc="0" locked="0" layoutInCell="1" allowOverlap="1">
            <wp:simplePos x="0" y="0"/>
            <wp:positionH relativeFrom="page">
              <wp:posOffset>5583555</wp:posOffset>
            </wp:positionH>
            <wp:positionV relativeFrom="paragraph">
              <wp:posOffset>175895</wp:posOffset>
            </wp:positionV>
            <wp:extent cx="807085" cy="690880"/>
            <wp:effectExtent l="0" t="0" r="0" b="0"/>
            <wp:wrapNone/>
            <wp:docPr id="155" name="image1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image136.jpeg"/>
                    <pic:cNvPicPr>
                      <a:picLocks noChangeAspect="1"/>
                    </pic:cNvPicPr>
                  </pic:nvPicPr>
                  <pic:blipFill>
                    <a:blip r:embed="rId144" cstate="print"/>
                    <a:stretch>
                      <a:fillRect/>
                    </a:stretch>
                  </pic:blipFill>
                  <pic:spPr>
                    <a:xfrm>
                      <a:off x="0" y="0"/>
                      <a:ext cx="807212" cy="690916"/>
                    </a:xfrm>
                    <a:prstGeom prst="rect">
                      <a:avLst/>
                    </a:prstGeom>
                  </pic:spPr>
                </pic:pic>
              </a:graphicData>
            </a:graphic>
          </wp:anchor>
        </w:drawing>
      </w:r>
      <w:r>
        <w:rPr>
          <w:position w:val="1"/>
        </w:rPr>
        <w:t xml:space="preserve">三个阀门均打开，活塞在 </w:t>
      </w:r>
      <w:r>
        <w:rPr>
          <w:rFonts w:ascii="Times New Roman" w:eastAsia="Times New Roman"/>
          <w:i/>
          <w:position w:val="2"/>
        </w:rPr>
        <w:t xml:space="preserve">B </w:t>
      </w:r>
      <w:r>
        <w:rPr>
          <w:position w:val="1"/>
        </w:rPr>
        <w:t xml:space="preserve">的底部；关闭 </w:t>
      </w:r>
      <w:r>
        <w:rPr>
          <w:rFonts w:ascii="Times New Roman" w:eastAsia="Times New Roman"/>
          <w:position w:val="2"/>
        </w:rPr>
        <w:t>K</w:t>
      </w:r>
      <w:r>
        <w:rPr>
          <w:rFonts w:ascii="Times New Roman" w:eastAsia="Times New Roman"/>
          <w:sz w:val="14"/>
        </w:rPr>
        <w:t>2</w:t>
      </w:r>
      <w:r>
        <w:rPr>
          <w:position w:val="1"/>
        </w:rPr>
        <w:t>、</w:t>
      </w:r>
      <w:r>
        <w:rPr>
          <w:rFonts w:ascii="Times New Roman" w:eastAsia="Times New Roman"/>
          <w:position w:val="2"/>
        </w:rPr>
        <w:t>K</w:t>
      </w:r>
      <w:r>
        <w:rPr>
          <w:rFonts w:ascii="Times New Roman" w:eastAsia="Times New Roman"/>
          <w:sz w:val="14"/>
        </w:rPr>
        <w:t>3</w:t>
      </w:r>
      <w:r>
        <w:rPr>
          <w:position w:val="1"/>
        </w:rPr>
        <w:t xml:space="preserve">，通过 </w:t>
      </w:r>
      <w:r>
        <w:rPr>
          <w:rFonts w:ascii="Times New Roman" w:eastAsia="Times New Roman"/>
          <w:position w:val="2"/>
        </w:rPr>
        <w:t>K</w:t>
      </w:r>
      <w:r>
        <w:rPr>
          <w:rFonts w:ascii="Times New Roman" w:eastAsia="Times New Roman"/>
          <w:sz w:val="14"/>
        </w:rPr>
        <w:t xml:space="preserve">1 </w:t>
      </w:r>
      <w:r>
        <w:rPr>
          <w:position w:val="1"/>
        </w:rPr>
        <w:t xml:space="preserve">给汽缸充气，使 </w:t>
      </w:r>
      <w:r>
        <w:rPr>
          <w:rFonts w:ascii="Times New Roman" w:eastAsia="Times New Roman"/>
          <w:i/>
          <w:position w:val="2"/>
        </w:rPr>
        <w:t>A</w:t>
      </w:r>
    </w:p>
    <w:p>
      <w:pPr>
        <w:pStyle w:val="6"/>
        <w:spacing w:before="130"/>
        <w:ind w:left="218"/>
      </w:pPr>
      <w:r>
        <w:rPr>
          <w:position w:val="1"/>
        </w:rPr>
        <w:t xml:space="preserve">中气体的压强达到大气压 </w:t>
      </w:r>
      <w:r>
        <w:rPr>
          <w:rFonts w:ascii="Times New Roman" w:hAnsi="Times New Roman" w:eastAsia="Times New Roman"/>
          <w:i/>
          <w:position w:val="2"/>
        </w:rPr>
        <w:t>p</w:t>
      </w:r>
      <w:r>
        <w:rPr>
          <w:rFonts w:ascii="Times New Roman" w:hAnsi="Times New Roman" w:eastAsia="Times New Roman"/>
          <w:sz w:val="14"/>
        </w:rPr>
        <w:t xml:space="preserve">0 </w:t>
      </w:r>
      <w:r>
        <w:rPr>
          <w:position w:val="1"/>
        </w:rPr>
        <w:t xml:space="preserve">的 </w:t>
      </w:r>
      <w:r>
        <w:rPr>
          <w:rFonts w:ascii="Times New Roman" w:hAnsi="Times New Roman" w:eastAsia="Times New Roman"/>
          <w:position w:val="2"/>
        </w:rPr>
        <w:t xml:space="preserve">3 </w:t>
      </w:r>
      <w:r>
        <w:rPr>
          <w:position w:val="1"/>
        </w:rPr>
        <w:t xml:space="preserve">倍后关闭 </w:t>
      </w:r>
      <w:r>
        <w:rPr>
          <w:rFonts w:ascii="Times New Roman" w:hAnsi="Times New Roman" w:eastAsia="Times New Roman"/>
          <w:position w:val="2"/>
        </w:rPr>
        <w:t>K</w:t>
      </w:r>
      <w:r>
        <w:rPr>
          <w:rFonts w:ascii="Times New Roman" w:hAnsi="Times New Roman" w:eastAsia="Times New Roman"/>
          <w:sz w:val="14"/>
        </w:rPr>
        <w:t>1</w:t>
      </w:r>
      <w:r>
        <w:rPr>
          <w:position w:val="1"/>
        </w:rPr>
        <w:t xml:space="preserve">。已知室温为 </w:t>
      </w:r>
      <w:r>
        <w:rPr>
          <w:rFonts w:ascii="Times New Roman" w:hAnsi="Times New Roman" w:eastAsia="Times New Roman"/>
          <w:position w:val="2"/>
        </w:rPr>
        <w:t>27</w:t>
      </w:r>
      <w:r>
        <w:rPr>
          <w:position w:val="1"/>
        </w:rPr>
        <w:t>℃，汽缸导热。</w:t>
      </w:r>
    </w:p>
    <w:p>
      <w:pPr>
        <w:pStyle w:val="10"/>
        <w:numPr>
          <w:ilvl w:val="0"/>
          <w:numId w:val="55"/>
        </w:numPr>
        <w:tabs>
          <w:tab w:val="left" w:pos="1120"/>
        </w:tabs>
        <w:spacing w:before="132" w:after="0" w:line="240" w:lineRule="auto"/>
        <w:ind w:left="1119" w:right="0" w:hanging="482"/>
        <w:jc w:val="left"/>
        <w:rPr>
          <w:sz w:val="21"/>
        </w:rPr>
      </w:pPr>
      <w:r>
        <w:rPr>
          <w:spacing w:val="-19"/>
          <w:position w:val="1"/>
          <w:sz w:val="21"/>
        </w:rPr>
        <w:t xml:space="preserve">打开 </w:t>
      </w:r>
      <w:r>
        <w:rPr>
          <w:rFonts w:ascii="Times New Roman" w:eastAsia="Times New Roman"/>
          <w:position w:val="2"/>
          <w:sz w:val="21"/>
        </w:rPr>
        <w:t>K</w:t>
      </w:r>
      <w:r>
        <w:rPr>
          <w:rFonts w:ascii="Times New Roman" w:eastAsia="Times New Roman"/>
          <w:sz w:val="14"/>
        </w:rPr>
        <w:t>2</w:t>
      </w:r>
      <w:r>
        <w:rPr>
          <w:spacing w:val="-3"/>
          <w:position w:val="1"/>
          <w:sz w:val="21"/>
        </w:rPr>
        <w:t>，求稳定时活塞上方气体的体积和压强；</w:t>
      </w:r>
    </w:p>
    <w:p>
      <w:pPr>
        <w:pStyle w:val="10"/>
        <w:numPr>
          <w:ilvl w:val="0"/>
          <w:numId w:val="55"/>
        </w:numPr>
        <w:tabs>
          <w:tab w:val="left" w:pos="1178"/>
        </w:tabs>
        <w:spacing w:before="131" w:after="0" w:line="240" w:lineRule="auto"/>
        <w:ind w:left="1177" w:right="0" w:hanging="540"/>
        <w:jc w:val="left"/>
        <w:rPr>
          <w:sz w:val="21"/>
        </w:rPr>
      </w:pPr>
      <w:r>
        <w:rPr>
          <w:spacing w:val="-13"/>
          <w:position w:val="1"/>
          <w:sz w:val="21"/>
        </w:rPr>
        <w:t xml:space="preserve">接着打开 </w:t>
      </w:r>
      <w:r>
        <w:rPr>
          <w:rFonts w:ascii="Times New Roman" w:eastAsia="Times New Roman"/>
          <w:position w:val="2"/>
          <w:sz w:val="21"/>
        </w:rPr>
        <w:t>K</w:t>
      </w:r>
      <w:r>
        <w:rPr>
          <w:rFonts w:ascii="Times New Roman" w:eastAsia="Times New Roman"/>
          <w:sz w:val="14"/>
        </w:rPr>
        <w:t>3</w:t>
      </w:r>
      <w:r>
        <w:rPr>
          <w:spacing w:val="-3"/>
          <w:position w:val="1"/>
          <w:sz w:val="21"/>
        </w:rPr>
        <w:t>，求稳定时活塞的位置；</w:t>
      </w:r>
    </w:p>
    <w:p>
      <w:pPr>
        <w:pStyle w:val="10"/>
        <w:numPr>
          <w:ilvl w:val="0"/>
          <w:numId w:val="55"/>
        </w:numPr>
        <w:tabs>
          <w:tab w:val="left" w:pos="1235"/>
        </w:tabs>
        <w:spacing w:before="128" w:after="0" w:line="240" w:lineRule="auto"/>
        <w:ind w:left="1235" w:right="0" w:hanging="597"/>
        <w:jc w:val="left"/>
        <w:rPr>
          <w:sz w:val="21"/>
        </w:rPr>
      </w:pPr>
      <w:r>
        <w:rPr>
          <w:spacing w:val="-6"/>
          <w:sz w:val="21"/>
        </w:rPr>
        <w:t xml:space="preserve">再缓慢加热汽缸内气体使其温度升高 </w:t>
      </w:r>
      <w:r>
        <w:rPr>
          <w:rFonts w:ascii="Times New Roman" w:hAnsi="Times New Roman" w:eastAsia="Times New Roman"/>
          <w:spacing w:val="-3"/>
          <w:position w:val="1"/>
          <w:sz w:val="21"/>
        </w:rPr>
        <w:t>20</w:t>
      </w:r>
      <w:r>
        <w:rPr>
          <w:spacing w:val="-3"/>
          <w:sz w:val="21"/>
        </w:rPr>
        <w:t>℃，求此时活塞下方气体的压强。</w:t>
      </w:r>
    </w:p>
    <w:p>
      <w:pPr>
        <w:pStyle w:val="6"/>
        <w:tabs>
          <w:tab w:val="left" w:pos="2460"/>
          <w:tab w:val="left" w:pos="3089"/>
          <w:tab w:val="left" w:pos="4503"/>
        </w:tabs>
        <w:spacing w:before="131"/>
        <w:rPr>
          <w:rFonts w:ascii="Times New Roman" w:eastAsia="Times New Roman"/>
          <w:sz w:val="14"/>
        </w:rPr>
      </w:pPr>
      <w:r>
        <w:rPr>
          <w:position w:val="2"/>
        </w:rPr>
        <w:t>【答</w:t>
      </w:r>
      <w:r>
        <w:rPr>
          <w:spacing w:val="-3"/>
          <w:position w:val="2"/>
        </w:rPr>
        <w:t>案</w:t>
      </w:r>
      <w:r>
        <w:rPr>
          <w:position w:val="2"/>
        </w:rPr>
        <w:t>】（</w:t>
      </w:r>
      <w:r>
        <w:rPr>
          <w:rFonts w:ascii="Times New Roman" w:eastAsia="Times New Roman"/>
          <w:position w:val="2"/>
        </w:rPr>
        <w:t>i</w:t>
      </w:r>
      <w:r>
        <w:rPr>
          <w:position w:val="2"/>
        </w:rPr>
        <w:t>）</w:t>
      </w:r>
      <w:r>
        <w:rPr>
          <w:rFonts w:ascii="Times New Roman" w:eastAsia="Times New Roman"/>
          <w:i/>
          <w:position w:val="2"/>
        </w:rPr>
        <w:t>V</w:t>
      </w:r>
      <w:r>
        <w:rPr>
          <w:rFonts w:ascii="Times New Roman" w:eastAsia="Times New Roman"/>
          <w:position w:val="2"/>
        </w:rPr>
        <w:t>/2</w:t>
      </w:r>
      <w:r>
        <w:rPr>
          <w:rFonts w:ascii="Times New Roman" w:eastAsia="Times New Roman"/>
          <w:position w:val="2"/>
        </w:rPr>
        <w:tab/>
      </w:r>
      <w:r>
        <w:rPr>
          <w:rFonts w:ascii="Times New Roman" w:eastAsia="Times New Roman"/>
          <w:position w:val="2"/>
        </w:rPr>
        <w:t>2</w:t>
      </w:r>
      <w:r>
        <w:rPr>
          <w:rFonts w:ascii="Times New Roman" w:eastAsia="Times New Roman"/>
          <w:i/>
          <w:position w:val="2"/>
        </w:rPr>
        <w:t>p</w:t>
      </w:r>
      <w:r>
        <w:rPr>
          <w:rFonts w:ascii="Times New Roman" w:eastAsia="Times New Roman"/>
          <w:sz w:val="14"/>
        </w:rPr>
        <w:t>0</w:t>
      </w:r>
      <w:r>
        <w:rPr>
          <w:rFonts w:ascii="Times New Roman" w:eastAsia="Times New Roman"/>
          <w:sz w:val="14"/>
        </w:rPr>
        <w:tab/>
      </w:r>
      <w:r>
        <w:rPr>
          <w:position w:val="2"/>
        </w:rPr>
        <w:t>（</w:t>
      </w:r>
      <w:r>
        <w:rPr>
          <w:rFonts w:ascii="Times New Roman" w:eastAsia="Times New Roman"/>
          <w:position w:val="2"/>
        </w:rPr>
        <w:t>i</w:t>
      </w:r>
      <w:r>
        <w:rPr>
          <w:rFonts w:ascii="Times New Roman" w:eastAsia="Times New Roman"/>
          <w:spacing w:val="-18"/>
          <w:position w:val="2"/>
        </w:rPr>
        <w:t xml:space="preserve"> </w:t>
      </w:r>
      <w:r>
        <w:rPr>
          <w:rFonts w:ascii="Times New Roman" w:eastAsia="Times New Roman"/>
          <w:position w:val="2"/>
        </w:rPr>
        <w:t xml:space="preserve">i </w:t>
      </w:r>
      <w:r>
        <w:rPr>
          <w:rFonts w:ascii="Times New Roman" w:eastAsia="Times New Roman"/>
          <w:spacing w:val="1"/>
          <w:position w:val="2"/>
        </w:rPr>
        <w:t xml:space="preserve"> </w:t>
      </w:r>
      <w:r>
        <w:rPr>
          <w:spacing w:val="-3"/>
          <w:position w:val="2"/>
        </w:rPr>
        <w:t>）</w:t>
      </w:r>
      <w:r>
        <w:rPr>
          <w:position w:val="2"/>
        </w:rPr>
        <w:t>顶部</w:t>
      </w:r>
      <w:r>
        <w:rPr>
          <w:position w:val="2"/>
        </w:rPr>
        <w:tab/>
      </w:r>
      <w:r>
        <w:rPr>
          <w:position w:val="2"/>
        </w:rPr>
        <w:t>（</w:t>
      </w:r>
      <w:r>
        <w:rPr>
          <w:rFonts w:ascii="Times New Roman" w:eastAsia="Times New Roman"/>
          <w:position w:val="2"/>
        </w:rPr>
        <w:t>i i i</w:t>
      </w:r>
      <w:r>
        <w:rPr>
          <w:position w:val="2"/>
        </w:rPr>
        <w:t>）</w:t>
      </w:r>
      <w:r>
        <w:rPr>
          <w:rFonts w:ascii="Times New Roman" w:eastAsia="Times New Roman"/>
          <w:position w:val="2"/>
        </w:rPr>
        <w:t>1.6</w:t>
      </w:r>
      <w:r>
        <w:rPr>
          <w:rFonts w:ascii="Times New Roman" w:eastAsia="Times New Roman"/>
          <w:spacing w:val="-5"/>
          <w:position w:val="2"/>
        </w:rPr>
        <w:t xml:space="preserve"> </w:t>
      </w:r>
      <w:r>
        <w:rPr>
          <w:rFonts w:ascii="Times New Roman" w:eastAsia="Times New Roman"/>
          <w:i/>
          <w:position w:val="2"/>
        </w:rPr>
        <w:t>p</w:t>
      </w:r>
      <w:r>
        <w:rPr>
          <w:rFonts w:ascii="Times New Roman" w:eastAsia="Times New Roman"/>
          <w:sz w:val="14"/>
        </w:rPr>
        <w:t>0</w:t>
      </w:r>
    </w:p>
    <w:p>
      <w:pPr>
        <w:pStyle w:val="6"/>
        <w:spacing w:before="132"/>
      </w:pPr>
      <w:r>
        <w:rPr>
          <w:rFonts w:ascii="Times New Roman" w:hAnsi="Times New Roman" w:eastAsia="Times New Roman"/>
          <w:color w:val="FF0000"/>
        </w:rPr>
        <w:t xml:space="preserve">2018-33. </w:t>
      </w:r>
      <w:r>
        <w:rPr>
          <w:rFonts w:ascii="Times New Roman" w:hAnsi="Times New Roman" w:eastAsia="Times New Roman"/>
        </w:rPr>
        <w:t>(1)</w:t>
      </w:r>
      <w:r>
        <w:t xml:space="preserve">如图所示，一定质量的理想气体从状态 </w:t>
      </w:r>
      <w:r>
        <w:rPr>
          <w:rFonts w:ascii="Times New Roman" w:hAnsi="Times New Roman" w:eastAsia="Times New Roman"/>
          <w:i/>
        </w:rPr>
        <w:t xml:space="preserve">a </w:t>
      </w:r>
      <w:r>
        <w:t>开始，经历过程①、②、③、④到达状态</w:t>
      </w:r>
    </w:p>
    <w:p>
      <w:pPr>
        <w:pStyle w:val="10"/>
        <w:numPr>
          <w:ilvl w:val="0"/>
          <w:numId w:val="56"/>
        </w:numPr>
        <w:tabs>
          <w:tab w:val="left" w:pos="471"/>
        </w:tabs>
        <w:spacing w:before="129" w:after="0" w:line="240" w:lineRule="auto"/>
        <w:ind w:left="470" w:right="0" w:hanging="253"/>
        <w:jc w:val="left"/>
        <w:rPr>
          <w:sz w:val="21"/>
        </w:rPr>
      </w:pPr>
      <w:r>
        <w:drawing>
          <wp:anchor distT="0" distB="0" distL="0" distR="0" simplePos="0" relativeHeight="251950080" behindDoc="0" locked="0" layoutInCell="1" allowOverlap="1">
            <wp:simplePos x="0" y="0"/>
            <wp:positionH relativeFrom="page">
              <wp:posOffset>5124450</wp:posOffset>
            </wp:positionH>
            <wp:positionV relativeFrom="paragraph">
              <wp:posOffset>252730</wp:posOffset>
            </wp:positionV>
            <wp:extent cx="1177290" cy="998220"/>
            <wp:effectExtent l="0" t="0" r="0" b="0"/>
            <wp:wrapNone/>
            <wp:docPr id="157" name="image1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image137.jpeg"/>
                    <pic:cNvPicPr>
                      <a:picLocks noChangeAspect="1"/>
                    </pic:cNvPicPr>
                  </pic:nvPicPr>
                  <pic:blipFill>
                    <a:blip r:embed="rId145" cstate="print"/>
                    <a:stretch>
                      <a:fillRect/>
                    </a:stretch>
                  </pic:blipFill>
                  <pic:spPr>
                    <a:xfrm>
                      <a:off x="0" y="0"/>
                      <a:ext cx="1177289" cy="998220"/>
                    </a:xfrm>
                    <a:prstGeom prst="rect">
                      <a:avLst/>
                    </a:prstGeom>
                  </pic:spPr>
                </pic:pic>
              </a:graphicData>
            </a:graphic>
          </wp:anchor>
        </w:drawing>
      </w:r>
      <w:r>
        <w:rPr>
          <w:spacing w:val="-3"/>
          <w:sz w:val="21"/>
        </w:rPr>
        <w:t>对此气体，下列说法正确的是</w:t>
      </w:r>
    </w:p>
    <w:p>
      <w:pPr>
        <w:pStyle w:val="6"/>
        <w:spacing w:before="132" w:line="357" w:lineRule="auto"/>
        <w:ind w:right="5967"/>
      </w:pPr>
      <w:r>
        <w:rPr>
          <w:rFonts w:ascii="Times New Roman" w:hAnsi="Times New Roman" w:eastAsia="Times New Roman"/>
        </w:rPr>
        <w:t>A</w:t>
      </w:r>
      <w:r>
        <w:rPr>
          <w:rFonts w:ascii="Times New Roman" w:hAnsi="Times New Roman" w:eastAsia="Times New Roman"/>
          <w:i/>
        </w:rPr>
        <w:t>.</w:t>
      </w:r>
      <w:r>
        <w:t>过程①中气体的压强逐渐减小</w:t>
      </w:r>
      <w:r>
        <w:rPr>
          <w:rFonts w:ascii="Times New Roman" w:hAnsi="Times New Roman" w:eastAsia="Times New Roman"/>
        </w:rPr>
        <w:t>B</w:t>
      </w:r>
      <w:r>
        <w:rPr>
          <w:rFonts w:ascii="Times New Roman" w:hAnsi="Times New Roman" w:eastAsia="Times New Roman"/>
          <w:i/>
        </w:rPr>
        <w:t>.</w:t>
      </w:r>
      <w:r>
        <w:t>过程②中气体对外界做正功</w:t>
      </w:r>
    </w:p>
    <w:p>
      <w:pPr>
        <w:pStyle w:val="6"/>
        <w:spacing w:line="357" w:lineRule="auto"/>
        <w:ind w:right="5770"/>
      </w:pPr>
      <w:r>
        <w:rPr>
          <w:rFonts w:ascii="Times New Roman" w:hAnsi="Times New Roman" w:eastAsia="Times New Roman"/>
        </w:rPr>
        <w:t>C</w:t>
      </w:r>
      <w:r>
        <w:rPr>
          <w:rFonts w:ascii="Times New Roman" w:hAnsi="Times New Roman" w:eastAsia="Times New Roman"/>
          <w:i/>
        </w:rPr>
        <w:t>.</w:t>
      </w:r>
      <w:r>
        <w:t>过程④中气体从外界吸收了热量</w:t>
      </w:r>
      <w:r>
        <w:rPr>
          <w:rFonts w:ascii="Times New Roman" w:hAnsi="Times New Roman" w:eastAsia="Times New Roman"/>
        </w:rPr>
        <w:t>D</w:t>
      </w:r>
      <w:r>
        <w:rPr>
          <w:rFonts w:ascii="Times New Roman" w:hAnsi="Times New Roman" w:eastAsia="Times New Roman"/>
          <w:i/>
        </w:rPr>
        <w:t>.</w:t>
      </w:r>
      <w:r>
        <w:t xml:space="preserve">状态 </w:t>
      </w:r>
      <w:r>
        <w:rPr>
          <w:rFonts w:ascii="Times New Roman" w:hAnsi="Times New Roman" w:eastAsia="Times New Roman"/>
          <w:i/>
        </w:rPr>
        <w:t>c</w:t>
      </w:r>
      <w:r>
        <w:t>、</w:t>
      </w:r>
      <w:r>
        <w:rPr>
          <w:rFonts w:ascii="Times New Roman" w:hAnsi="Times New Roman" w:eastAsia="Times New Roman"/>
          <w:i/>
        </w:rPr>
        <w:t xml:space="preserve">d </w:t>
      </w:r>
      <w:r>
        <w:t>的内能相等</w:t>
      </w:r>
    </w:p>
    <w:p>
      <w:pPr>
        <w:spacing w:before="0" w:line="269" w:lineRule="exact"/>
        <w:ind w:left="638" w:right="0" w:firstLine="0"/>
        <w:jc w:val="left"/>
        <w:rPr>
          <w:sz w:val="21"/>
        </w:rPr>
      </w:pPr>
      <w:r>
        <w:rPr>
          <w:rFonts w:ascii="Times New Roman" w:eastAsia="Times New Roman"/>
          <w:sz w:val="21"/>
        </w:rPr>
        <w:t>E</w:t>
      </w:r>
      <w:r>
        <w:rPr>
          <w:rFonts w:ascii="Times New Roman" w:eastAsia="Times New Roman"/>
          <w:i/>
          <w:sz w:val="21"/>
        </w:rPr>
        <w:t>.</w:t>
      </w:r>
      <w:r>
        <w:rPr>
          <w:sz w:val="21"/>
        </w:rPr>
        <w:t xml:space="preserve">状态 </w:t>
      </w:r>
      <w:r>
        <w:rPr>
          <w:rFonts w:ascii="Times New Roman" w:eastAsia="Times New Roman"/>
          <w:i/>
          <w:sz w:val="21"/>
        </w:rPr>
        <w:t xml:space="preserve">d </w:t>
      </w:r>
      <w:r>
        <w:rPr>
          <w:sz w:val="21"/>
        </w:rPr>
        <w:t xml:space="preserve">的压强比状态 </w:t>
      </w:r>
      <w:r>
        <w:rPr>
          <w:rFonts w:ascii="Times New Roman" w:eastAsia="Times New Roman"/>
          <w:i/>
          <w:sz w:val="21"/>
        </w:rPr>
        <w:t xml:space="preserve">b </w:t>
      </w:r>
      <w:r>
        <w:rPr>
          <w:sz w:val="21"/>
        </w:rPr>
        <w:t>的压强小</w:t>
      </w:r>
    </w:p>
    <w:p>
      <w:pPr>
        <w:pStyle w:val="6"/>
        <w:spacing w:before="128" w:line="357" w:lineRule="auto"/>
        <w:ind w:left="218" w:right="249" w:firstLine="420"/>
        <w:jc w:val="both"/>
      </w:pPr>
      <w:r>
        <w:drawing>
          <wp:anchor distT="0" distB="0" distL="0" distR="0" simplePos="0" relativeHeight="248685568" behindDoc="1" locked="0" layoutInCell="1" allowOverlap="1">
            <wp:simplePos x="0" y="0"/>
            <wp:positionH relativeFrom="page">
              <wp:posOffset>5647690</wp:posOffset>
            </wp:positionH>
            <wp:positionV relativeFrom="paragraph">
              <wp:posOffset>559435</wp:posOffset>
            </wp:positionV>
            <wp:extent cx="913765" cy="1169035"/>
            <wp:effectExtent l="0" t="0" r="0" b="0"/>
            <wp:wrapNone/>
            <wp:docPr id="159" name="image1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image138.jpeg"/>
                    <pic:cNvPicPr>
                      <a:picLocks noChangeAspect="1"/>
                    </pic:cNvPicPr>
                  </pic:nvPicPr>
                  <pic:blipFill>
                    <a:blip r:embed="rId146" cstate="print"/>
                    <a:stretch>
                      <a:fillRect/>
                    </a:stretch>
                  </pic:blipFill>
                  <pic:spPr>
                    <a:xfrm>
                      <a:off x="0" y="0"/>
                      <a:ext cx="913764" cy="1169035"/>
                    </a:xfrm>
                    <a:prstGeom prst="rect">
                      <a:avLst/>
                    </a:prstGeom>
                  </pic:spPr>
                </pic:pic>
              </a:graphicData>
            </a:graphic>
          </wp:anchor>
        </w:drawing>
      </w:r>
      <w:r>
        <w:rPr>
          <w:rFonts w:ascii="Times New Roman" w:eastAsia="Times New Roman"/>
        </w:rPr>
        <w:t>(2)</w:t>
      </w:r>
      <w:r>
        <w:rPr>
          <w:spacing w:val="-9"/>
        </w:rPr>
        <w:t xml:space="preserve">如图所示，容积为 </w:t>
      </w:r>
      <w:r>
        <w:rPr>
          <w:rFonts w:ascii="Times New Roman" w:eastAsia="Times New Roman"/>
          <w:i/>
        </w:rPr>
        <w:t xml:space="preserve">V </w:t>
      </w:r>
      <w:r>
        <w:rPr>
          <w:spacing w:val="-7"/>
        </w:rPr>
        <w:t xml:space="preserve">的气缸由导热材料制成，面积为 </w:t>
      </w:r>
      <w:r>
        <w:rPr>
          <w:rFonts w:ascii="Times New Roman" w:eastAsia="Times New Roman"/>
          <w:i/>
        </w:rPr>
        <w:t xml:space="preserve">S </w:t>
      </w:r>
      <w:r>
        <w:rPr>
          <w:spacing w:val="-3"/>
        </w:rPr>
        <w:t xml:space="preserve">的活塞将气缸分成容积相等的上下两部分，气缸上部通过细管与装有某种液体的容器相连，细管上有一阀门 </w:t>
      </w:r>
      <w:r>
        <w:rPr>
          <w:rFonts w:ascii="Times New Roman" w:eastAsia="Times New Roman"/>
        </w:rPr>
        <w:t>K</w:t>
      </w:r>
      <w:r>
        <w:rPr>
          <w:rFonts w:ascii="Times New Roman" w:eastAsia="Times New Roman"/>
          <w:i/>
          <w:spacing w:val="7"/>
        </w:rPr>
        <w:t xml:space="preserve">. </w:t>
      </w:r>
      <w:r>
        <w:rPr>
          <w:spacing w:val="-1"/>
        </w:rPr>
        <w:t>开始时，</w:t>
      </w:r>
      <w:r>
        <w:rPr>
          <w:rFonts w:ascii="Times New Roman" w:eastAsia="Times New Roman"/>
        </w:rPr>
        <w:t xml:space="preserve">K </w:t>
      </w:r>
      <w:r>
        <w:rPr>
          <w:spacing w:val="-3"/>
        </w:rPr>
        <w:t>关闭，气缸</w:t>
      </w:r>
      <w:r>
        <w:rPr>
          <w:spacing w:val="-7"/>
          <w:position w:val="2"/>
        </w:rPr>
        <w:t xml:space="preserve">内上下两部分气体的压强均为 </w:t>
      </w:r>
      <w:r>
        <w:rPr>
          <w:rFonts w:ascii="Times New Roman" w:eastAsia="Times New Roman"/>
          <w:i/>
          <w:position w:val="2"/>
        </w:rPr>
        <w:t>p</w:t>
      </w:r>
      <w:r>
        <w:rPr>
          <w:rFonts w:ascii="Times New Roman" w:eastAsia="Times New Roman"/>
          <w:sz w:val="14"/>
        </w:rPr>
        <w:t>0</w:t>
      </w:r>
      <w:r>
        <w:rPr>
          <w:spacing w:val="-17"/>
          <w:position w:val="2"/>
        </w:rPr>
        <w:t xml:space="preserve">。现将 </w:t>
      </w:r>
      <w:r>
        <w:rPr>
          <w:rFonts w:ascii="Times New Roman" w:eastAsia="Times New Roman"/>
          <w:position w:val="2"/>
        </w:rPr>
        <w:t xml:space="preserve">K </w:t>
      </w:r>
      <w:r>
        <w:rPr>
          <w:spacing w:val="-3"/>
          <w:position w:val="2"/>
        </w:rPr>
        <w:t>打开，容器内的液体缓慢地流入气缸，</w:t>
      </w:r>
    </w:p>
    <w:p>
      <w:pPr>
        <w:pStyle w:val="6"/>
        <w:spacing w:before="21"/>
        <w:ind w:left="218"/>
      </w:pPr>
      <w:r>
        <w:t>当流</w:t>
      </w:r>
      <w:r>
        <w:rPr>
          <w:spacing w:val="-3"/>
        </w:rPr>
        <w:t>入</w:t>
      </w:r>
      <w:r>
        <w:t>的</w:t>
      </w:r>
      <w:r>
        <w:rPr>
          <w:spacing w:val="-3"/>
        </w:rPr>
        <w:t>液</w:t>
      </w:r>
      <w:r>
        <w:t>体</w:t>
      </w:r>
      <w:r>
        <w:rPr>
          <w:spacing w:val="-3"/>
        </w:rPr>
        <w:t>体</w:t>
      </w:r>
      <w:r>
        <w:t>积</w:t>
      </w:r>
      <w:r>
        <w:rPr>
          <w:spacing w:val="-3"/>
        </w:rPr>
        <w:t>为</w:t>
      </w:r>
      <w:r>
        <w:rPr>
          <w:spacing w:val="-95"/>
        </w:rPr>
        <w:t xml:space="preserve"> </w:t>
      </w:r>
      <w:r>
        <w:rPr>
          <w:spacing w:val="-3"/>
          <w:w w:val="100"/>
          <w:position w:val="-9"/>
        </w:rPr>
        <w:drawing>
          <wp:inline distT="0" distB="0" distL="0" distR="0">
            <wp:extent cx="68580" cy="212725"/>
            <wp:effectExtent l="0" t="0" r="0" b="0"/>
            <wp:docPr id="161" name="image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image139.png"/>
                    <pic:cNvPicPr>
                      <a:picLocks noChangeAspect="1"/>
                    </pic:cNvPicPr>
                  </pic:nvPicPr>
                  <pic:blipFill>
                    <a:blip r:embed="rId147" cstate="print"/>
                    <a:stretch>
                      <a:fillRect/>
                    </a:stretch>
                  </pic:blipFill>
                  <pic:spPr>
                    <a:xfrm>
                      <a:off x="0" y="0"/>
                      <a:ext cx="68580" cy="213359"/>
                    </a:xfrm>
                    <a:prstGeom prst="rect">
                      <a:avLst/>
                    </a:prstGeom>
                  </pic:spPr>
                </pic:pic>
              </a:graphicData>
            </a:graphic>
          </wp:inline>
        </w:drawing>
      </w:r>
      <w:r>
        <w:t>时</w:t>
      </w:r>
      <w:r>
        <w:rPr>
          <w:spacing w:val="-3"/>
        </w:rPr>
        <w:t>，</w:t>
      </w:r>
      <w:r>
        <w:t>将</w:t>
      </w:r>
      <w:r>
        <w:rPr>
          <w:spacing w:val="14"/>
        </w:rPr>
        <w:t xml:space="preserve"> </w:t>
      </w:r>
      <w:r>
        <w:rPr>
          <w:rFonts w:ascii="Times New Roman" w:eastAsia="Times New Roman"/>
        </w:rPr>
        <w:t xml:space="preserve">K </w:t>
      </w:r>
      <w:r>
        <w:rPr>
          <w:rFonts w:ascii="Times New Roman" w:eastAsia="Times New Roman"/>
          <w:spacing w:val="8"/>
        </w:rPr>
        <w:t xml:space="preserve"> </w:t>
      </w:r>
      <w:r>
        <w:t>关闭，</w:t>
      </w:r>
      <w:r>
        <w:rPr>
          <w:spacing w:val="-3"/>
        </w:rPr>
        <w:t>活</w:t>
      </w:r>
      <w:r>
        <w:t>塞</w:t>
      </w:r>
      <w:r>
        <w:rPr>
          <w:spacing w:val="-3"/>
        </w:rPr>
        <w:t>平</w:t>
      </w:r>
      <w:r>
        <w:t>衡</w:t>
      </w:r>
      <w:r>
        <w:rPr>
          <w:spacing w:val="-3"/>
        </w:rPr>
        <w:t>时</w:t>
      </w:r>
      <w:r>
        <w:t>其下</w:t>
      </w:r>
      <w:r>
        <w:rPr>
          <w:spacing w:val="-3"/>
        </w:rPr>
        <w:t>方</w:t>
      </w:r>
      <w:r>
        <w:t>气</w:t>
      </w:r>
      <w:r>
        <w:rPr>
          <w:spacing w:val="-3"/>
        </w:rPr>
        <w:t>体</w:t>
      </w:r>
      <w:r>
        <w:t>的</w:t>
      </w:r>
      <w:r>
        <w:rPr>
          <w:spacing w:val="-3"/>
        </w:rPr>
        <w:t>体</w:t>
      </w:r>
      <w:r>
        <w:t>积</w:t>
      </w:r>
      <w:r>
        <w:rPr>
          <w:spacing w:val="-3"/>
        </w:rPr>
        <w:t>减小</w:t>
      </w:r>
      <w:r>
        <w:rPr>
          <w:spacing w:val="-4"/>
        </w:rPr>
        <w:t>了</w:t>
      </w:r>
      <w:r>
        <w:rPr>
          <w:spacing w:val="-4"/>
          <w:w w:val="100"/>
          <w:position w:val="-9"/>
        </w:rPr>
        <w:drawing>
          <wp:inline distT="0" distB="0" distL="0" distR="0">
            <wp:extent cx="67945" cy="212725"/>
            <wp:effectExtent l="0" t="0" r="0" b="0"/>
            <wp:docPr id="163" name="image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image140.png"/>
                    <pic:cNvPicPr>
                      <a:picLocks noChangeAspect="1"/>
                    </pic:cNvPicPr>
                  </pic:nvPicPr>
                  <pic:blipFill>
                    <a:blip r:embed="rId148" cstate="print"/>
                    <a:stretch>
                      <a:fillRect/>
                    </a:stretch>
                  </pic:blipFill>
                  <pic:spPr>
                    <a:xfrm>
                      <a:off x="0" y="0"/>
                      <a:ext cx="68579" cy="213359"/>
                    </a:xfrm>
                    <a:prstGeom prst="rect">
                      <a:avLst/>
                    </a:prstGeom>
                  </pic:spPr>
                </pic:pic>
              </a:graphicData>
            </a:graphic>
          </wp:inline>
        </w:drawing>
      </w:r>
      <w:r>
        <w:t>。</w:t>
      </w:r>
    </w:p>
    <w:p>
      <w:pPr>
        <w:pStyle w:val="6"/>
        <w:spacing w:before="264" w:line="357" w:lineRule="auto"/>
        <w:ind w:left="218" w:right="2023"/>
      </w:pPr>
      <w:r>
        <w:drawing>
          <wp:anchor distT="0" distB="0" distL="0" distR="0" simplePos="0" relativeHeight="251951104" behindDoc="0" locked="0" layoutInCell="1" allowOverlap="1">
            <wp:simplePos x="0" y="0"/>
            <wp:positionH relativeFrom="page">
              <wp:posOffset>2411730</wp:posOffset>
            </wp:positionH>
            <wp:positionV relativeFrom="paragraph">
              <wp:posOffset>676275</wp:posOffset>
            </wp:positionV>
            <wp:extent cx="274320" cy="236220"/>
            <wp:effectExtent l="0" t="0" r="0" b="0"/>
            <wp:wrapNone/>
            <wp:docPr id="165" name="image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image141.png"/>
                    <pic:cNvPicPr>
                      <a:picLocks noChangeAspect="1"/>
                    </pic:cNvPicPr>
                  </pic:nvPicPr>
                  <pic:blipFill>
                    <a:blip r:embed="rId149" cstate="print"/>
                    <a:stretch>
                      <a:fillRect/>
                    </a:stretch>
                  </pic:blipFill>
                  <pic:spPr>
                    <a:xfrm>
                      <a:off x="0" y="0"/>
                      <a:ext cx="274319" cy="236219"/>
                    </a:xfrm>
                    <a:prstGeom prst="rect">
                      <a:avLst/>
                    </a:prstGeom>
                  </pic:spPr>
                </pic:pic>
              </a:graphicData>
            </a:graphic>
          </wp:anchor>
        </w:drawing>
      </w:r>
      <w:r>
        <w:t xml:space="preserve">不计活塞的质量和体积，外界温度保持不变，重力加速度大小为 </w:t>
      </w:r>
      <w:r>
        <w:rPr>
          <w:rFonts w:ascii="Times New Roman" w:eastAsia="Times New Roman"/>
          <w:i/>
        </w:rPr>
        <w:t xml:space="preserve">g. </w:t>
      </w:r>
      <w:r>
        <w:t>求流入气缸内液体的质量。</w:t>
      </w:r>
    </w:p>
    <w:p>
      <w:pPr>
        <w:pStyle w:val="6"/>
        <w:tabs>
          <w:tab w:val="left" w:pos="2357"/>
        </w:tabs>
        <w:spacing w:before="24"/>
        <w:rPr>
          <w:rFonts w:ascii="Times New Roman" w:eastAsia="Times New Roman"/>
        </w:rPr>
      </w:pPr>
      <w:r>
        <w:t>【答</w:t>
      </w:r>
      <w:r>
        <w:rPr>
          <w:spacing w:val="-3"/>
        </w:rPr>
        <w:t>案</w:t>
      </w:r>
      <w:r>
        <w:t>】</w:t>
      </w:r>
      <w:r>
        <w:rPr>
          <w:rFonts w:ascii="Times New Roman" w:eastAsia="Times New Roman"/>
        </w:rPr>
        <w:t>(1)BDE</w:t>
      </w:r>
      <w:r>
        <w:rPr>
          <w:rFonts w:ascii="Times New Roman" w:eastAsia="Times New Roman"/>
        </w:rPr>
        <w:tab/>
      </w:r>
      <w:r>
        <w:rPr>
          <w:rFonts w:ascii="Times New Roman" w:eastAsia="Times New Roman"/>
        </w:rPr>
        <w:t>(2)</w:t>
      </w:r>
    </w:p>
    <w:p>
      <w:pPr>
        <w:pStyle w:val="6"/>
        <w:spacing w:before="5"/>
        <w:ind w:left="0"/>
        <w:rPr>
          <w:rFonts w:ascii="Times New Roman"/>
          <w:sz w:val="25"/>
        </w:rPr>
      </w:pPr>
    </w:p>
    <w:p>
      <w:pPr>
        <w:pStyle w:val="6"/>
        <w:tabs>
          <w:tab w:val="left" w:pos="2110"/>
          <w:tab w:val="left" w:pos="4782"/>
        </w:tabs>
        <w:spacing w:line="321" w:lineRule="auto"/>
        <w:ind w:left="218" w:right="146" w:firstLine="420"/>
      </w:pPr>
      <w:r>
        <w:rPr>
          <w:rFonts w:ascii="Times New Roman" w:hAnsi="Times New Roman" w:eastAsia="Times New Roman"/>
          <w:color w:val="FF0000"/>
          <w:position w:val="1"/>
        </w:rPr>
        <w:t>2019-33.</w:t>
      </w:r>
      <w:r>
        <w:rPr>
          <w:rFonts w:ascii="Times New Roman" w:hAnsi="Times New Roman" w:eastAsia="Times New Roman"/>
          <w:color w:val="FF0000"/>
          <w:spacing w:val="29"/>
          <w:position w:val="1"/>
        </w:rPr>
        <w:t xml:space="preserve"> </w:t>
      </w:r>
      <w:r>
        <w:rPr>
          <w:rFonts w:ascii="Times New Roman" w:hAnsi="Times New Roman" w:eastAsia="Times New Roman"/>
          <w:position w:val="1"/>
        </w:rPr>
        <w:t>(1)</w:t>
      </w:r>
      <w:r>
        <w:rPr>
          <w:spacing w:val="-3"/>
        </w:rPr>
        <w:t>某</w:t>
      </w:r>
      <w:r>
        <w:t>容</w:t>
      </w:r>
      <w:r>
        <w:rPr>
          <w:spacing w:val="-3"/>
        </w:rPr>
        <w:t>器</w:t>
      </w:r>
      <w:r>
        <w:t>中</w:t>
      </w:r>
      <w:r>
        <w:rPr>
          <w:spacing w:val="-3"/>
        </w:rPr>
        <w:t>的空</w:t>
      </w:r>
      <w:r>
        <w:t>气被</w:t>
      </w:r>
      <w:r>
        <w:rPr>
          <w:spacing w:val="-3"/>
        </w:rPr>
        <w:t>光</w:t>
      </w:r>
      <w:r>
        <w:t>滑</w:t>
      </w:r>
      <w:r>
        <w:rPr>
          <w:spacing w:val="-3"/>
        </w:rPr>
        <w:t>活</w:t>
      </w:r>
      <w:r>
        <w:t>塞</w:t>
      </w:r>
      <w:r>
        <w:rPr>
          <w:spacing w:val="-3"/>
        </w:rPr>
        <w:t>封住</w:t>
      </w:r>
      <w:r>
        <w:rPr>
          <w:spacing w:val="-32"/>
        </w:rPr>
        <w:t>，</w:t>
      </w:r>
      <w:r>
        <w:rPr>
          <w:spacing w:val="-3"/>
        </w:rPr>
        <w:t>容器</w:t>
      </w:r>
      <w:r>
        <w:t>和活</w:t>
      </w:r>
      <w:r>
        <w:rPr>
          <w:spacing w:val="-3"/>
        </w:rPr>
        <w:t>塞</w:t>
      </w:r>
      <w:r>
        <w:t>绝</w:t>
      </w:r>
      <w:r>
        <w:rPr>
          <w:spacing w:val="-3"/>
        </w:rPr>
        <w:t>热</w:t>
      </w:r>
      <w:r>
        <w:t>性</w:t>
      </w:r>
      <w:r>
        <w:rPr>
          <w:spacing w:val="-3"/>
        </w:rPr>
        <w:t>能</w:t>
      </w:r>
      <w:r>
        <w:t>良</w:t>
      </w:r>
      <w:r>
        <w:rPr>
          <w:spacing w:val="-3"/>
        </w:rPr>
        <w:t>好</w:t>
      </w:r>
      <w:r>
        <w:rPr>
          <w:spacing w:val="-34"/>
        </w:rPr>
        <w:t>，</w:t>
      </w:r>
      <w:r>
        <w:rPr>
          <w:spacing w:val="-3"/>
        </w:rPr>
        <w:t>空</w:t>
      </w:r>
      <w:r>
        <w:t>气可</w:t>
      </w:r>
      <w:r>
        <w:rPr>
          <w:spacing w:val="-3"/>
        </w:rPr>
        <w:t>视</w:t>
      </w:r>
      <w:r>
        <w:t>为</w:t>
      </w:r>
      <w:r>
        <w:rPr>
          <w:spacing w:val="-3"/>
        </w:rPr>
        <w:t>理</w:t>
      </w:r>
      <w:r>
        <w:t>想</w:t>
      </w:r>
      <w:r>
        <w:rPr>
          <w:spacing w:val="-3"/>
        </w:rPr>
        <w:t>气</w:t>
      </w:r>
      <w:r>
        <w:t>体。初始时容器中空气的温</w:t>
      </w:r>
      <w:r>
        <w:rPr>
          <w:spacing w:val="-3"/>
        </w:rPr>
        <w:t>度</w:t>
      </w:r>
      <w:r>
        <w:t>与外界相同，压强大于</w:t>
      </w:r>
      <w:r>
        <w:rPr>
          <w:spacing w:val="-3"/>
        </w:rPr>
        <w:t>外</w:t>
      </w:r>
      <w:r>
        <w:t>界。现使活塞缓慢移动</w:t>
      </w:r>
      <w:r>
        <w:rPr>
          <w:spacing w:val="-3"/>
        </w:rPr>
        <w:t>，</w:t>
      </w:r>
      <w:r>
        <w:t>直至容器中的空气压强与外</w:t>
      </w:r>
      <w:r>
        <w:rPr>
          <w:spacing w:val="-3"/>
        </w:rPr>
        <w:t>界</w:t>
      </w:r>
      <w:r>
        <w:t>相</w:t>
      </w:r>
      <w:r>
        <w:rPr>
          <w:spacing w:val="-3"/>
        </w:rPr>
        <w:t>同</w:t>
      </w:r>
      <w:r>
        <w:rPr>
          <w:spacing w:val="-22"/>
        </w:rPr>
        <w:t>。</w:t>
      </w:r>
      <w:r>
        <w:t>此</w:t>
      </w:r>
      <w:r>
        <w:rPr>
          <w:spacing w:val="-3"/>
        </w:rPr>
        <w:t>时</w:t>
      </w:r>
      <w:r>
        <w:rPr>
          <w:spacing w:val="-20"/>
        </w:rPr>
        <w:t>，</w:t>
      </w:r>
      <w:r>
        <w:rPr>
          <w:spacing w:val="-3"/>
        </w:rPr>
        <w:t>容器</w:t>
      </w:r>
      <w:r>
        <w:t>中空</w:t>
      </w:r>
      <w:r>
        <w:rPr>
          <w:spacing w:val="-3"/>
        </w:rPr>
        <w:t>气</w:t>
      </w:r>
      <w:r>
        <w:t>的</w:t>
      </w:r>
      <w:r>
        <w:rPr>
          <w:spacing w:val="-3"/>
        </w:rPr>
        <w:t>温</w:t>
      </w:r>
      <w:r>
        <w:t>度</w:t>
      </w:r>
      <w:r>
        <w:rPr>
          <w:u w:val="single"/>
        </w:rPr>
        <w:t xml:space="preserve"> </w:t>
      </w:r>
      <w:r>
        <w:rPr>
          <w:u w:val="single"/>
        </w:rPr>
        <w:tab/>
      </w:r>
      <w:r>
        <w:t>（填</w:t>
      </w:r>
      <w:r>
        <w:rPr>
          <w:rFonts w:ascii="Times New Roman" w:hAnsi="Times New Roman" w:eastAsia="Times New Roman"/>
          <w:spacing w:val="-3"/>
          <w:position w:val="1"/>
        </w:rPr>
        <w:t>“</w:t>
      </w:r>
      <w:r>
        <w:t>高</w:t>
      </w:r>
      <w:r>
        <w:rPr>
          <w:spacing w:val="-3"/>
        </w:rPr>
        <w:t>于</w:t>
      </w:r>
      <w:r>
        <w:rPr>
          <w:rFonts w:ascii="Times New Roman" w:hAnsi="Times New Roman" w:eastAsia="Times New Roman"/>
          <w:position w:val="1"/>
        </w:rPr>
        <w:t>”“</w:t>
      </w:r>
      <w:r>
        <w:rPr>
          <w:spacing w:val="-3"/>
        </w:rPr>
        <w:t>低</w:t>
      </w:r>
      <w:r>
        <w:t>于</w:t>
      </w:r>
      <w:r>
        <w:rPr>
          <w:rFonts w:ascii="Times New Roman" w:hAnsi="Times New Roman" w:eastAsia="Times New Roman"/>
          <w:position w:val="1"/>
        </w:rPr>
        <w:t>”</w:t>
      </w:r>
      <w:r>
        <w:t>或</w:t>
      </w:r>
      <w:r>
        <w:rPr>
          <w:rFonts w:ascii="Times New Roman" w:hAnsi="Times New Roman" w:eastAsia="Times New Roman"/>
          <w:position w:val="1"/>
        </w:rPr>
        <w:t>“</w:t>
      </w:r>
      <w:r>
        <w:rPr>
          <w:spacing w:val="-3"/>
        </w:rPr>
        <w:t>等</w:t>
      </w:r>
      <w:r>
        <w:t>于</w:t>
      </w:r>
      <w:r>
        <w:rPr>
          <w:rFonts w:ascii="Times New Roman" w:hAnsi="Times New Roman" w:eastAsia="Times New Roman"/>
          <w:spacing w:val="-12"/>
          <w:position w:val="1"/>
        </w:rPr>
        <w:t>”</w:t>
      </w:r>
      <w:r>
        <w:rPr>
          <w:spacing w:val="-12"/>
        </w:rPr>
        <w:t>）</w:t>
      </w:r>
      <w:r>
        <w:rPr>
          <w:spacing w:val="-3"/>
        </w:rPr>
        <w:t>外</w:t>
      </w:r>
      <w:r>
        <w:t>界</w:t>
      </w:r>
      <w:r>
        <w:rPr>
          <w:spacing w:val="-3"/>
        </w:rPr>
        <w:t>温度</w:t>
      </w:r>
      <w:r>
        <w:rPr>
          <w:spacing w:val="-20"/>
        </w:rPr>
        <w:t>，</w:t>
      </w:r>
      <w:r>
        <w:t>容</w:t>
      </w:r>
      <w:r>
        <w:rPr>
          <w:spacing w:val="-3"/>
        </w:rPr>
        <w:t>器</w:t>
      </w:r>
      <w:r>
        <w:t>中空气的</w:t>
      </w:r>
      <w:r>
        <w:rPr>
          <w:spacing w:val="-3"/>
        </w:rPr>
        <w:t>密</w:t>
      </w:r>
      <w:r>
        <w:t>度</w:t>
      </w:r>
      <w:r>
        <w:rPr>
          <w:u w:val="single"/>
        </w:rPr>
        <w:t xml:space="preserve"> </w:t>
      </w:r>
      <w:r>
        <w:rPr>
          <w:u w:val="single"/>
        </w:rPr>
        <w:tab/>
      </w:r>
      <w:r>
        <w:t>（</w:t>
      </w:r>
      <w:r>
        <w:rPr>
          <w:spacing w:val="-3"/>
        </w:rPr>
        <w:t>填</w:t>
      </w:r>
      <w:r>
        <w:rPr>
          <w:rFonts w:ascii="Times New Roman" w:hAnsi="Times New Roman" w:eastAsia="Times New Roman"/>
          <w:spacing w:val="-3"/>
          <w:position w:val="1"/>
        </w:rPr>
        <w:t>“</w:t>
      </w:r>
      <w:r>
        <w:t>大于</w:t>
      </w:r>
      <w:r>
        <w:rPr>
          <w:rFonts w:ascii="Times New Roman" w:hAnsi="Times New Roman" w:eastAsia="Times New Roman"/>
          <w:position w:val="1"/>
        </w:rPr>
        <w:t>”“</w:t>
      </w:r>
      <w:r>
        <w:t>小于</w:t>
      </w:r>
      <w:r>
        <w:rPr>
          <w:rFonts w:ascii="Times New Roman" w:hAnsi="Times New Roman" w:eastAsia="Times New Roman"/>
          <w:spacing w:val="-3"/>
          <w:position w:val="1"/>
        </w:rPr>
        <w:t>”</w:t>
      </w:r>
      <w:r>
        <w:t>或</w:t>
      </w:r>
      <w:r>
        <w:rPr>
          <w:rFonts w:ascii="Times New Roman" w:hAnsi="Times New Roman" w:eastAsia="Times New Roman"/>
          <w:spacing w:val="-3"/>
          <w:position w:val="1"/>
        </w:rPr>
        <w:t>“</w:t>
      </w:r>
      <w:r>
        <w:t>等于</w:t>
      </w:r>
      <w:r>
        <w:rPr>
          <w:rFonts w:ascii="Times New Roman" w:hAnsi="Times New Roman" w:eastAsia="Times New Roman"/>
          <w:position w:val="1"/>
        </w:rPr>
        <w:t>”</w:t>
      </w:r>
      <w:r>
        <w:t>）</w:t>
      </w:r>
      <w:r>
        <w:rPr>
          <w:spacing w:val="-3"/>
        </w:rPr>
        <w:t>外</w:t>
      </w:r>
      <w:r>
        <w:t>界空</w:t>
      </w:r>
      <w:r>
        <w:rPr>
          <w:spacing w:val="-3"/>
        </w:rPr>
        <w:t>气</w:t>
      </w:r>
      <w:r>
        <w:t>的</w:t>
      </w:r>
      <w:r>
        <w:rPr>
          <w:spacing w:val="-3"/>
        </w:rPr>
        <w:t>密</w:t>
      </w:r>
      <w:r>
        <w:t>度。</w:t>
      </w:r>
    </w:p>
    <w:p>
      <w:pPr>
        <w:pStyle w:val="6"/>
        <w:spacing w:line="267" w:lineRule="exact"/>
        <w:ind w:left="698"/>
      </w:pPr>
      <w:r>
        <w:t>【答案】低于；大于</w:t>
      </w:r>
    </w:p>
    <w:p>
      <w:pPr>
        <w:pStyle w:val="6"/>
        <w:spacing w:before="91" w:line="321" w:lineRule="auto"/>
        <w:ind w:left="218" w:right="249" w:firstLine="480"/>
        <w:jc w:val="both"/>
      </w:pPr>
      <w:r>
        <w:rPr>
          <w:rFonts w:ascii="Times New Roman" w:hAnsi="Times New Roman" w:eastAsia="Times New Roman"/>
          <w:position w:val="1"/>
        </w:rPr>
        <w:t>(2)</w:t>
      </w:r>
      <w:r>
        <w:rPr>
          <w:spacing w:val="-7"/>
        </w:rPr>
        <w:t>热等静压设备广泛用于材料加工中。该设备工作时，先在室温下把惰性气体用压缩机压入到</w:t>
      </w:r>
      <w:r>
        <w:rPr>
          <w:spacing w:val="-8"/>
        </w:rPr>
        <w:t>一个预抽真空的炉腔中，然后炉腔升温，利用高温高气压环境对放入炉腔中的材料加工处理，改善</w:t>
      </w:r>
      <w:r>
        <w:rPr>
          <w:spacing w:val="-3"/>
        </w:rPr>
        <w:t>其性能。一台热等静压设备的炉腔中某次放入固体材料后剩余的容积为</w:t>
      </w:r>
      <w:r>
        <w:rPr>
          <w:rFonts w:ascii="Times New Roman" w:hAnsi="Times New Roman" w:eastAsia="Times New Roman"/>
          <w:position w:val="1"/>
        </w:rPr>
        <w:t>0.13 m</w:t>
      </w:r>
      <w:r>
        <w:rPr>
          <w:rFonts w:ascii="Times New Roman" w:hAnsi="Times New Roman" w:eastAsia="Times New Roman"/>
          <w:position w:val="8"/>
          <w:sz w:val="14"/>
        </w:rPr>
        <w:t>3</w:t>
      </w:r>
      <w:r>
        <w:rPr>
          <w:spacing w:val="-3"/>
        </w:rPr>
        <w:t>，炉腔抽真空后，在室温下用压缩机将</w:t>
      </w:r>
      <w:r>
        <w:rPr>
          <w:rFonts w:ascii="Times New Roman" w:hAnsi="Times New Roman" w:eastAsia="Times New Roman"/>
          <w:position w:val="1"/>
        </w:rPr>
        <w:t>10</w:t>
      </w:r>
      <w:r>
        <w:rPr>
          <w:spacing w:val="-8"/>
        </w:rPr>
        <w:t>瓶氩气压入到炉腔中。已知每瓶氩气的容积为</w:t>
      </w:r>
      <w:r>
        <w:rPr>
          <w:rFonts w:ascii="Times New Roman" w:hAnsi="Times New Roman" w:eastAsia="Times New Roman"/>
          <w:spacing w:val="-5"/>
          <w:position w:val="1"/>
        </w:rPr>
        <w:t xml:space="preserve">3.2×10 </w:t>
      </w:r>
      <w:r>
        <w:rPr>
          <w:rFonts w:ascii="Times New Roman" w:hAnsi="Times New Roman" w:eastAsia="Times New Roman"/>
          <w:position w:val="8"/>
          <w:sz w:val="14"/>
        </w:rPr>
        <w:t xml:space="preserve">-2 </w:t>
      </w:r>
      <w:r>
        <w:rPr>
          <w:rFonts w:ascii="Times New Roman" w:hAnsi="Times New Roman" w:eastAsia="Times New Roman"/>
          <w:spacing w:val="-18"/>
          <w:position w:val="1"/>
        </w:rPr>
        <w:t>m</w:t>
      </w:r>
      <w:r>
        <w:rPr>
          <w:rFonts w:ascii="Times New Roman" w:hAnsi="Times New Roman" w:eastAsia="Times New Roman"/>
          <w:spacing w:val="-18"/>
          <w:position w:val="8"/>
          <w:sz w:val="14"/>
        </w:rPr>
        <w:t>3</w:t>
      </w:r>
      <w:r>
        <w:rPr>
          <w:spacing w:val="-5"/>
        </w:rPr>
        <w:t>，使用前瓶中气体压强</w:t>
      </w:r>
    </w:p>
    <w:p>
      <w:pPr>
        <w:pStyle w:val="6"/>
        <w:spacing w:line="266" w:lineRule="exact"/>
        <w:ind w:left="218"/>
        <w:jc w:val="both"/>
      </w:pPr>
      <w:r>
        <w:t>为</w:t>
      </w:r>
      <w:r>
        <w:rPr>
          <w:rFonts w:ascii="Times New Roman" w:hAnsi="Times New Roman" w:eastAsia="Times New Roman"/>
          <w:position w:val="1"/>
        </w:rPr>
        <w:t xml:space="preserve">1.5×10 </w:t>
      </w:r>
      <w:r>
        <w:rPr>
          <w:rFonts w:ascii="Times New Roman" w:hAnsi="Times New Roman" w:eastAsia="Times New Roman"/>
          <w:position w:val="8"/>
          <w:sz w:val="14"/>
        </w:rPr>
        <w:t xml:space="preserve">7 </w:t>
      </w:r>
      <w:r>
        <w:rPr>
          <w:rFonts w:ascii="Times New Roman" w:hAnsi="Times New Roman" w:eastAsia="Times New Roman"/>
          <w:position w:val="1"/>
        </w:rPr>
        <w:t>Pa</w:t>
      </w:r>
      <w:r>
        <w:t>，使用后瓶中剩余气体压强为</w:t>
      </w:r>
      <w:r>
        <w:rPr>
          <w:rFonts w:ascii="Times New Roman" w:hAnsi="Times New Roman" w:eastAsia="Times New Roman"/>
          <w:position w:val="1"/>
        </w:rPr>
        <w:t xml:space="preserve">2.0×10 </w:t>
      </w:r>
      <w:r>
        <w:rPr>
          <w:rFonts w:ascii="Times New Roman" w:hAnsi="Times New Roman" w:eastAsia="Times New Roman"/>
          <w:position w:val="8"/>
          <w:sz w:val="14"/>
        </w:rPr>
        <w:t xml:space="preserve">6 </w:t>
      </w:r>
      <w:r>
        <w:rPr>
          <w:rFonts w:ascii="Times New Roman" w:hAnsi="Times New Roman" w:eastAsia="Times New Roman"/>
          <w:position w:val="1"/>
        </w:rPr>
        <w:t>Pa</w:t>
      </w:r>
      <w:r>
        <w:t>；室温温度为</w:t>
      </w:r>
      <w:r>
        <w:rPr>
          <w:rFonts w:ascii="Times New Roman" w:hAnsi="Times New Roman" w:eastAsia="Times New Roman"/>
          <w:position w:val="1"/>
        </w:rPr>
        <w:t xml:space="preserve">27 ºC </w:t>
      </w:r>
      <w:r>
        <w:t>。氩气可视为理想气体。</w:t>
      </w:r>
    </w:p>
    <w:p>
      <w:pPr>
        <w:pStyle w:val="6"/>
        <w:spacing w:before="91"/>
        <w:ind w:left="698"/>
      </w:pPr>
      <w:r>
        <w:t>（</w:t>
      </w:r>
      <w:r>
        <w:rPr>
          <w:rFonts w:ascii="Times New Roman" w:eastAsia="Times New Roman"/>
          <w:position w:val="1"/>
        </w:rPr>
        <w:t>i</w:t>
      </w:r>
      <w:r>
        <w:t>）求压入氩气后炉腔中气体在室温下的压强；</w:t>
      </w:r>
    </w:p>
    <w:p>
      <w:pPr>
        <w:pStyle w:val="6"/>
        <w:spacing w:before="91"/>
        <w:ind w:left="698"/>
      </w:pPr>
      <w:r>
        <w:t>（</w:t>
      </w:r>
      <w:r>
        <w:rPr>
          <w:rFonts w:ascii="Times New Roman" w:hAnsi="Times New Roman" w:eastAsia="Times New Roman"/>
          <w:position w:val="1"/>
        </w:rPr>
        <w:t>i i</w:t>
      </w:r>
      <w:r>
        <w:t>）将压入氩气后的炉腔加热到</w:t>
      </w:r>
      <w:r>
        <w:rPr>
          <w:rFonts w:ascii="Times New Roman" w:hAnsi="Times New Roman" w:eastAsia="Times New Roman"/>
          <w:position w:val="1"/>
        </w:rPr>
        <w:t xml:space="preserve">1 227 ºC </w:t>
      </w:r>
      <w:r>
        <w:t>，求此时炉腔中气体的压强。</w:t>
      </w:r>
    </w:p>
    <w:p>
      <w:pPr>
        <w:pStyle w:val="6"/>
        <w:spacing w:before="93"/>
        <w:ind w:left="698"/>
        <w:rPr>
          <w:rFonts w:ascii="Times New Roman" w:hAnsi="Times New Roman" w:eastAsia="Times New Roman"/>
        </w:rPr>
      </w:pPr>
      <w:r>
        <w:rPr>
          <w:position w:val="1"/>
        </w:rPr>
        <w:t>【答案】</w:t>
      </w:r>
      <w:r>
        <w:rPr>
          <w:rFonts w:ascii="Times New Roman" w:hAnsi="Times New Roman" w:eastAsia="Times New Roman"/>
          <w:position w:val="2"/>
        </w:rPr>
        <w:t xml:space="preserve">(i) </w:t>
      </w:r>
      <w:r>
        <w:rPr>
          <w:rFonts w:ascii="Times New Roman" w:hAnsi="Times New Roman" w:eastAsia="Times New Roman"/>
          <w:i/>
          <w:position w:val="2"/>
        </w:rPr>
        <w:t>p</w:t>
      </w:r>
      <w:r>
        <w:rPr>
          <w:rFonts w:ascii="Times New Roman" w:hAnsi="Times New Roman" w:eastAsia="Times New Roman"/>
          <w:sz w:val="14"/>
        </w:rPr>
        <w:t>2</w:t>
      </w:r>
      <w:r>
        <w:rPr>
          <w:rFonts w:ascii="Times New Roman" w:hAnsi="Times New Roman" w:eastAsia="Times New Roman"/>
          <w:position w:val="2"/>
        </w:rPr>
        <w:t xml:space="preserve">=3.2×10 </w:t>
      </w:r>
      <w:r>
        <w:rPr>
          <w:rFonts w:ascii="Times New Roman" w:hAnsi="Times New Roman" w:eastAsia="Times New Roman"/>
          <w:position w:val="2"/>
          <w:vertAlign w:val="superscript"/>
        </w:rPr>
        <w:t>7</w:t>
      </w:r>
      <w:r>
        <w:rPr>
          <w:rFonts w:ascii="Times New Roman" w:hAnsi="Times New Roman" w:eastAsia="Times New Roman"/>
          <w:position w:val="2"/>
          <w:vertAlign w:val="baseline"/>
        </w:rPr>
        <w:t xml:space="preserve"> Pa</w:t>
      </w:r>
      <w:r>
        <w:rPr>
          <w:position w:val="1"/>
          <w:vertAlign w:val="baseline"/>
        </w:rPr>
        <w:t>；</w:t>
      </w:r>
      <w:r>
        <w:rPr>
          <w:rFonts w:ascii="Times New Roman" w:hAnsi="Times New Roman" w:eastAsia="Times New Roman"/>
          <w:position w:val="2"/>
          <w:vertAlign w:val="baseline"/>
        </w:rPr>
        <w:t xml:space="preserve">(ii) </w:t>
      </w:r>
      <w:r>
        <w:rPr>
          <w:rFonts w:ascii="Times New Roman" w:hAnsi="Times New Roman" w:eastAsia="Times New Roman"/>
          <w:i/>
          <w:position w:val="2"/>
          <w:vertAlign w:val="baseline"/>
        </w:rPr>
        <w:t>p</w:t>
      </w:r>
      <w:r>
        <w:rPr>
          <w:rFonts w:ascii="Times New Roman" w:hAnsi="Times New Roman" w:eastAsia="Times New Roman"/>
          <w:sz w:val="14"/>
          <w:vertAlign w:val="baseline"/>
        </w:rPr>
        <w:t>3</w:t>
      </w:r>
      <w:r>
        <w:rPr>
          <w:rFonts w:ascii="Times New Roman" w:hAnsi="Times New Roman" w:eastAsia="Times New Roman"/>
          <w:position w:val="2"/>
          <w:vertAlign w:val="baseline"/>
        </w:rPr>
        <w:t xml:space="preserve">=1.6×10 </w:t>
      </w:r>
      <w:r>
        <w:rPr>
          <w:rFonts w:ascii="Times New Roman" w:hAnsi="Times New Roman" w:eastAsia="Times New Roman"/>
          <w:position w:val="2"/>
          <w:vertAlign w:val="superscript"/>
        </w:rPr>
        <w:t>8</w:t>
      </w:r>
      <w:r>
        <w:rPr>
          <w:rFonts w:ascii="Times New Roman" w:hAnsi="Times New Roman" w:eastAsia="Times New Roman"/>
          <w:position w:val="2"/>
          <w:vertAlign w:val="baseline"/>
        </w:rPr>
        <w:t xml:space="preserve"> Pa</w:t>
      </w:r>
    </w:p>
    <w:p>
      <w:pPr>
        <w:pStyle w:val="6"/>
        <w:ind w:left="0"/>
        <w:rPr>
          <w:rFonts w:ascii="Times New Roman"/>
          <w:sz w:val="24"/>
        </w:rPr>
      </w:pPr>
    </w:p>
    <w:p>
      <w:pPr>
        <w:pStyle w:val="6"/>
        <w:spacing w:before="173"/>
        <w:rPr>
          <w:rFonts w:ascii="Times New Roman" w:eastAsia="Times New Roman"/>
        </w:rPr>
      </w:pPr>
      <w:r>
        <w:rPr>
          <w:rFonts w:ascii="Times New Roman" w:eastAsia="Times New Roman"/>
          <w:color w:val="FF0000"/>
        </w:rPr>
        <w:t xml:space="preserve">2012-34 </w:t>
      </w:r>
      <w:r>
        <w:rPr>
          <w:rFonts w:ascii="Times New Roman" w:eastAsia="Times New Roman"/>
        </w:rPr>
        <w:t>(</w:t>
      </w:r>
      <w:r>
        <w:rPr>
          <w:rFonts w:ascii="Times New Roman" w:eastAsia="Times New Roman"/>
          <w:b/>
          <w:color w:val="FF0000"/>
        </w:rPr>
        <w:t>0.40</w:t>
      </w:r>
      <w:r>
        <w:t>，</w:t>
      </w:r>
      <w:r>
        <w:rPr>
          <w:rFonts w:ascii="Times New Roman" w:eastAsia="Times New Roman"/>
        </w:rPr>
        <w:t>0.42) (1)</w:t>
      </w:r>
      <w:r>
        <w:t xml:space="preserve">一简谐横波沿 </w:t>
      </w:r>
      <w:r>
        <w:rPr>
          <w:rFonts w:ascii="Times New Roman" w:eastAsia="Times New Roman"/>
          <w:i/>
        </w:rPr>
        <w:t xml:space="preserve">x </w:t>
      </w:r>
      <w:r>
        <w:t>轴正向传播，</w:t>
      </w:r>
      <w:r>
        <w:rPr>
          <w:rFonts w:ascii="Times New Roman" w:eastAsia="Times New Roman"/>
          <w:i/>
        </w:rPr>
        <w:t>t</w:t>
      </w:r>
      <w:r>
        <w:t>＝</w:t>
      </w:r>
      <w:r>
        <w:rPr>
          <w:rFonts w:ascii="Times New Roman" w:eastAsia="Times New Roman"/>
        </w:rPr>
        <w:t xml:space="preserve">0 </w:t>
      </w:r>
      <w:r>
        <w:t>时刻的波形如图</w:t>
      </w:r>
      <w:r>
        <w:rPr>
          <w:rFonts w:ascii="Times New Roman" w:eastAsia="Times New Roman"/>
        </w:rPr>
        <w:t>(a)</w:t>
      </w:r>
      <w:r>
        <w:t>所示，</w:t>
      </w:r>
      <w:r>
        <w:rPr>
          <w:rFonts w:ascii="Times New Roman" w:eastAsia="Times New Roman"/>
          <w:i/>
        </w:rPr>
        <w:t>x</w:t>
      </w:r>
      <w:r>
        <w:t>＝</w:t>
      </w:r>
      <w:r>
        <w:rPr>
          <w:rFonts w:ascii="Times New Roman" w:eastAsia="Times New Roman"/>
        </w:rPr>
        <w:t>0.30 m</w:t>
      </w:r>
    </w:p>
    <w:p>
      <w:pPr>
        <w:spacing w:after="0"/>
        <w:rPr>
          <w:rFonts w:ascii="Times New Roman" w:eastAsia="Times New Roman"/>
        </w:rPr>
        <w:sectPr>
          <w:pgSz w:w="11910" w:h="16840"/>
          <w:pgMar w:top="1460" w:right="1160" w:bottom="1100" w:left="1200" w:header="0" w:footer="908" w:gutter="0"/>
        </w:sectPr>
      </w:pPr>
    </w:p>
    <w:p>
      <w:pPr>
        <w:pStyle w:val="6"/>
        <w:tabs>
          <w:tab w:val="left" w:pos="5900"/>
          <w:tab w:val="left" w:pos="7847"/>
        </w:tabs>
        <w:spacing w:before="50" w:line="321" w:lineRule="auto"/>
        <w:ind w:left="218" w:right="251"/>
        <w:rPr>
          <w:rFonts w:ascii="Times New Roman" w:hAnsi="Times New Roman" w:eastAsia="Times New Roman"/>
        </w:rPr>
      </w:pPr>
      <w:r>
        <w:drawing>
          <wp:anchor distT="0" distB="0" distL="0" distR="0" simplePos="0" relativeHeight="248686592" behindDoc="1" locked="0" layoutInCell="1" allowOverlap="1">
            <wp:simplePos x="0" y="0"/>
            <wp:positionH relativeFrom="page">
              <wp:posOffset>2655570</wp:posOffset>
            </wp:positionH>
            <wp:positionV relativeFrom="paragraph">
              <wp:posOffset>431165</wp:posOffset>
            </wp:positionV>
            <wp:extent cx="2526665" cy="818515"/>
            <wp:effectExtent l="0" t="0" r="0" b="0"/>
            <wp:wrapNone/>
            <wp:docPr id="167" name="image1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image142.jpeg"/>
                    <pic:cNvPicPr>
                      <a:picLocks noChangeAspect="1"/>
                    </pic:cNvPicPr>
                  </pic:nvPicPr>
                  <pic:blipFill>
                    <a:blip r:embed="rId150" cstate="print"/>
                    <a:stretch>
                      <a:fillRect/>
                    </a:stretch>
                  </pic:blipFill>
                  <pic:spPr>
                    <a:xfrm>
                      <a:off x="0" y="0"/>
                      <a:ext cx="2526958" cy="818515"/>
                    </a:xfrm>
                    <a:prstGeom prst="rect">
                      <a:avLst/>
                    </a:prstGeom>
                  </pic:spPr>
                </pic:pic>
              </a:graphicData>
            </a:graphic>
          </wp:anchor>
        </w:drawing>
      </w:r>
      <w:r>
        <w:rPr>
          <w:spacing w:val="4"/>
        </w:rPr>
        <w:t>处的质点的振动图线如</w:t>
      </w:r>
      <w:r>
        <w:rPr>
          <w:spacing w:val="5"/>
        </w:rPr>
        <w:t>图</w:t>
      </w:r>
      <w:r>
        <w:rPr>
          <w:rFonts w:ascii="Times New Roman" w:hAnsi="Times New Roman" w:eastAsia="Times New Roman"/>
        </w:rPr>
        <w:t>(b)</w:t>
      </w:r>
      <w:r>
        <w:rPr>
          <w:spacing w:val="4"/>
        </w:rPr>
        <w:t>所示，该质点</w:t>
      </w:r>
      <w:r>
        <w:t>在</w:t>
      </w:r>
      <w:r>
        <w:rPr>
          <w:spacing w:val="14"/>
        </w:rPr>
        <w:t xml:space="preserve"> </w:t>
      </w:r>
      <w:r>
        <w:rPr>
          <w:rFonts w:ascii="Times New Roman" w:hAnsi="Times New Roman" w:eastAsia="Times New Roman"/>
          <w:i/>
          <w:spacing w:val="2"/>
        </w:rPr>
        <w:t>t</w:t>
      </w:r>
      <w:r>
        <w:rPr>
          <w:spacing w:val="2"/>
        </w:rPr>
        <w:t>＝</w:t>
      </w:r>
      <w:r>
        <w:rPr>
          <w:rFonts w:ascii="Times New Roman" w:hAnsi="Times New Roman" w:eastAsia="Times New Roman"/>
          <w:spacing w:val="2"/>
        </w:rPr>
        <w:t xml:space="preserve">0 </w:t>
      </w:r>
      <w:r>
        <w:rPr>
          <w:rFonts w:ascii="Times New Roman" w:hAnsi="Times New Roman" w:eastAsia="Times New Roman"/>
          <w:spacing w:val="15"/>
        </w:rPr>
        <w:t xml:space="preserve"> </w:t>
      </w:r>
      <w:r>
        <w:rPr>
          <w:spacing w:val="4"/>
        </w:rPr>
        <w:t>时刻的运动方向</w:t>
      </w:r>
      <w:r>
        <w:t>沿</w:t>
      </w:r>
      <w:r>
        <w:rPr>
          <w:spacing w:val="16"/>
        </w:rPr>
        <w:t xml:space="preserve"> </w:t>
      </w:r>
      <w:r>
        <w:rPr>
          <w:rFonts w:ascii="Times New Roman" w:hAnsi="Times New Roman" w:eastAsia="Times New Roman"/>
          <w:i/>
        </w:rPr>
        <w:t xml:space="preserve">y </w:t>
      </w:r>
      <w:r>
        <w:rPr>
          <w:rFonts w:ascii="Times New Roman" w:hAnsi="Times New Roman" w:eastAsia="Times New Roman"/>
          <w:i/>
          <w:spacing w:val="14"/>
        </w:rPr>
        <w:t xml:space="preserve"> </w:t>
      </w:r>
      <w:r>
        <w:rPr>
          <w:spacing w:val="4"/>
        </w:rPr>
        <w:t>轴</w:t>
      </w:r>
      <w:r>
        <w:rPr>
          <w:spacing w:val="4"/>
          <w:u w:val="single"/>
        </w:rPr>
        <w:t xml:space="preserve"> </w:t>
      </w:r>
      <w:r>
        <w:rPr>
          <w:spacing w:val="4"/>
          <w:u w:val="single"/>
        </w:rPr>
        <w:tab/>
      </w:r>
      <w:r>
        <w:rPr>
          <w:rFonts w:ascii="Times New Roman" w:hAnsi="Times New Roman" w:eastAsia="Times New Roman"/>
          <w:spacing w:val="4"/>
        </w:rPr>
        <w:t>(</w:t>
      </w:r>
      <w:r>
        <w:rPr>
          <w:spacing w:val="4"/>
        </w:rPr>
        <w:t>填</w:t>
      </w:r>
      <w:r>
        <w:rPr>
          <w:rFonts w:ascii="Times New Roman" w:hAnsi="Times New Roman" w:eastAsia="Times New Roman"/>
          <w:spacing w:val="4"/>
        </w:rPr>
        <w:t>“</w:t>
      </w:r>
      <w:r>
        <w:rPr>
          <w:spacing w:val="4"/>
        </w:rPr>
        <w:t>正向</w:t>
      </w:r>
      <w:r>
        <w:rPr>
          <w:rFonts w:ascii="Times New Roman" w:hAnsi="Times New Roman" w:eastAsia="Times New Roman"/>
          <w:spacing w:val="5"/>
        </w:rPr>
        <w:t>”</w:t>
      </w:r>
      <w:r>
        <w:rPr>
          <w:spacing w:val="4"/>
        </w:rPr>
        <w:t>或</w:t>
      </w:r>
      <w:r>
        <w:rPr>
          <w:rFonts w:ascii="Times New Roman" w:hAnsi="Times New Roman" w:eastAsia="Times New Roman"/>
          <w:spacing w:val="4"/>
        </w:rPr>
        <w:t>“</w:t>
      </w:r>
      <w:r>
        <w:rPr>
          <w:spacing w:val="-13"/>
        </w:rPr>
        <w:t>负</w:t>
      </w:r>
      <w:r>
        <w:t>向</w:t>
      </w:r>
      <w:r>
        <w:rPr>
          <w:rFonts w:ascii="Times New Roman" w:hAnsi="Times New Roman" w:eastAsia="Times New Roman"/>
        </w:rPr>
        <w:t>”)</w:t>
      </w:r>
      <w:r>
        <w:t>．</w:t>
      </w:r>
      <w:r>
        <w:rPr>
          <w:spacing w:val="-3"/>
        </w:rPr>
        <w:t>已</w:t>
      </w:r>
      <w:r>
        <w:t>知</w:t>
      </w:r>
      <w:r>
        <w:rPr>
          <w:spacing w:val="-3"/>
        </w:rPr>
        <w:t>该</w:t>
      </w:r>
      <w:r>
        <w:t>波</w:t>
      </w:r>
      <w:r>
        <w:rPr>
          <w:spacing w:val="-3"/>
        </w:rPr>
        <w:t>的</w:t>
      </w:r>
      <w:r>
        <w:t>波</w:t>
      </w:r>
      <w:r>
        <w:rPr>
          <w:spacing w:val="-3"/>
        </w:rPr>
        <w:t>长大</w:t>
      </w:r>
      <w:r>
        <w:t>于</w:t>
      </w:r>
      <w:r>
        <w:rPr>
          <w:spacing w:val="-49"/>
        </w:rPr>
        <w:t xml:space="preserve"> </w:t>
      </w:r>
      <w:r>
        <w:rPr>
          <w:rFonts w:ascii="Times New Roman" w:hAnsi="Times New Roman" w:eastAsia="Times New Roman"/>
        </w:rPr>
        <w:t>0.30</w:t>
      </w:r>
      <w:r>
        <w:rPr>
          <w:rFonts w:ascii="Times New Roman" w:hAnsi="Times New Roman" w:eastAsia="Times New Roman"/>
          <w:spacing w:val="1"/>
        </w:rPr>
        <w:t xml:space="preserve"> </w:t>
      </w:r>
      <w:r>
        <w:rPr>
          <w:rFonts w:ascii="Times New Roman" w:hAnsi="Times New Roman" w:eastAsia="Times New Roman"/>
        </w:rPr>
        <w:t>m</w:t>
      </w:r>
      <w:r>
        <w:t>，则</w:t>
      </w:r>
      <w:r>
        <w:rPr>
          <w:spacing w:val="-3"/>
        </w:rPr>
        <w:t>该</w:t>
      </w:r>
      <w:r>
        <w:t>波的</w:t>
      </w:r>
      <w:r>
        <w:rPr>
          <w:spacing w:val="-3"/>
        </w:rPr>
        <w:t>波长</w:t>
      </w:r>
      <w:r>
        <w:t>为</w:t>
      </w:r>
      <w:r>
        <w:rPr>
          <w:u w:val="single"/>
        </w:rPr>
        <w:t xml:space="preserve"> </w:t>
      </w:r>
      <w:r>
        <w:rPr>
          <w:u w:val="single"/>
        </w:rPr>
        <w:tab/>
      </w:r>
      <w:r>
        <w:rPr>
          <w:rFonts w:ascii="Times New Roman" w:hAnsi="Times New Roman" w:eastAsia="Times New Roman"/>
        </w:rPr>
        <w:t>m.</w:t>
      </w:r>
    </w:p>
    <w:p>
      <w:pPr>
        <w:pStyle w:val="6"/>
        <w:ind w:left="0"/>
        <w:rPr>
          <w:rFonts w:ascii="Times New Roman"/>
          <w:sz w:val="22"/>
        </w:rPr>
      </w:pPr>
    </w:p>
    <w:p>
      <w:pPr>
        <w:pStyle w:val="6"/>
        <w:ind w:left="0"/>
        <w:rPr>
          <w:rFonts w:ascii="Times New Roman"/>
          <w:sz w:val="22"/>
        </w:rPr>
      </w:pPr>
    </w:p>
    <w:p>
      <w:pPr>
        <w:pStyle w:val="6"/>
        <w:ind w:left="0"/>
        <w:rPr>
          <w:rFonts w:ascii="Times New Roman"/>
          <w:sz w:val="22"/>
        </w:rPr>
      </w:pPr>
    </w:p>
    <w:p>
      <w:pPr>
        <w:pStyle w:val="6"/>
        <w:ind w:left="0"/>
        <w:rPr>
          <w:rFonts w:ascii="Times New Roman"/>
          <w:sz w:val="22"/>
        </w:rPr>
      </w:pPr>
    </w:p>
    <w:p>
      <w:pPr>
        <w:pStyle w:val="6"/>
        <w:ind w:left="0"/>
        <w:rPr>
          <w:rFonts w:ascii="Times New Roman"/>
          <w:sz w:val="24"/>
        </w:rPr>
      </w:pPr>
    </w:p>
    <w:p>
      <w:pPr>
        <w:pStyle w:val="6"/>
        <w:jc w:val="both"/>
        <w:rPr>
          <w:rFonts w:ascii="Times New Roman" w:eastAsia="Times New Roman"/>
        </w:rPr>
      </w:pPr>
      <w:r>
        <w:t>【答案】 正向；</w:t>
      </w:r>
      <w:r>
        <w:rPr>
          <w:rFonts w:ascii="Times New Roman" w:eastAsia="Times New Roman"/>
        </w:rPr>
        <w:t>0.8</w:t>
      </w:r>
    </w:p>
    <w:p>
      <w:pPr>
        <w:pStyle w:val="6"/>
        <w:spacing w:line="360" w:lineRule="atLeast"/>
        <w:ind w:left="218" w:right="252" w:firstLine="420"/>
        <w:jc w:val="both"/>
      </w:pPr>
      <w:r>
        <w:pict>
          <v:shape id="_x0000_s1879" o:spid="_x0000_s1879" style="position:absolute;left:0pt;margin-left:371.8pt;margin-top:23.3pt;height:12pt;width:11.9pt;mso-position-horizontal-relative:page;z-index:-254628864;mso-width-relative:page;mso-height-relative:page;" filled="f" stroked="t" coordorigin="7437,467" coordsize="238,240" path="m7437,587l7463,572,7528,707,7569,467m7569,467l7674,467e">
            <v:path arrowok="t"/>
            <v:fill on="f" focussize="0,0"/>
            <v:stroke weight="0.72pt" color="#000000"/>
            <v:imagedata o:title=""/>
            <o:lock v:ext="edit"/>
          </v:shape>
        </w:pict>
      </w:r>
      <w:r>
        <w:rPr>
          <w:rFonts w:ascii="Times New Roman" w:eastAsia="Times New Roman"/>
        </w:rPr>
        <w:t>(2)</w:t>
      </w:r>
      <w:r>
        <w:t xml:space="preserve">一玻璃立方体中心有一点状光源．今在立方体的部分表面镀上不透明薄膜，以致从光源发出的光线只经过一次折射不能透出立方体．已知该玻璃的折射率为 </w:t>
      </w:r>
      <w:r>
        <w:rPr>
          <w:rFonts w:ascii="Times New Roman" w:eastAsia="Times New Roman"/>
        </w:rPr>
        <w:t>2</w:t>
      </w:r>
      <w:r>
        <w:t>，求镀膜的面积与立方体表面积之比的最小值．</w:t>
      </w:r>
    </w:p>
    <w:p>
      <w:pPr>
        <w:tabs>
          <w:tab w:val="left" w:pos="1841"/>
        </w:tabs>
        <w:spacing w:before="0" w:line="146" w:lineRule="exact"/>
        <w:ind w:left="1478" w:right="0" w:firstLine="0"/>
        <w:jc w:val="left"/>
        <w:rPr>
          <w:rFonts w:ascii="Times New Roman" w:hAnsi="Times New Roman"/>
          <w:sz w:val="21"/>
        </w:rPr>
      </w:pPr>
      <w:r>
        <w:rPr>
          <w:rFonts w:ascii="Times New Roman" w:hAnsi="Times New Roman"/>
          <w:i/>
          <w:sz w:val="21"/>
          <w:u w:val="single"/>
        </w:rPr>
        <w:t>S′</w:t>
      </w:r>
      <w:r>
        <w:rPr>
          <w:rFonts w:ascii="Times New Roman" w:hAnsi="Times New Roman"/>
          <w:i/>
          <w:sz w:val="21"/>
        </w:rPr>
        <w:tab/>
      </w:r>
      <w:r>
        <w:rPr>
          <w:rFonts w:ascii="Times New Roman" w:hAnsi="Times New Roman"/>
          <w:sz w:val="21"/>
          <w:u w:val="single"/>
        </w:rPr>
        <w:t>π</w:t>
      </w:r>
    </w:p>
    <w:p>
      <w:pPr>
        <w:spacing w:before="0" w:line="206" w:lineRule="auto"/>
        <w:ind w:left="638" w:right="0" w:firstLine="0"/>
        <w:jc w:val="both"/>
        <w:rPr>
          <w:rFonts w:ascii="Times New Roman" w:eastAsia="Times New Roman"/>
          <w:sz w:val="21"/>
        </w:rPr>
      </w:pPr>
      <w:r>
        <w:rPr>
          <w:spacing w:val="3"/>
          <w:sz w:val="21"/>
        </w:rPr>
        <w:t>【答案】</w:t>
      </w:r>
      <w:r>
        <w:rPr>
          <w:rFonts w:ascii="Times New Roman" w:eastAsia="Times New Roman"/>
          <w:i/>
          <w:position w:val="-10"/>
          <w:sz w:val="21"/>
        </w:rPr>
        <w:t>S</w:t>
      </w:r>
      <w:r>
        <w:rPr>
          <w:rFonts w:ascii="Times New Roman" w:eastAsia="Times New Roman"/>
          <w:i/>
          <w:spacing w:val="-25"/>
          <w:position w:val="-10"/>
          <w:sz w:val="21"/>
        </w:rPr>
        <w:t xml:space="preserve"> </w:t>
      </w:r>
      <w:r>
        <w:rPr>
          <w:sz w:val="21"/>
        </w:rPr>
        <w:t>＝</w:t>
      </w:r>
      <w:r>
        <w:rPr>
          <w:rFonts w:ascii="Times New Roman" w:eastAsia="Times New Roman"/>
          <w:position w:val="-10"/>
          <w:sz w:val="21"/>
        </w:rPr>
        <w:t>4</w:t>
      </w:r>
    </w:p>
    <w:p>
      <w:pPr>
        <w:pStyle w:val="6"/>
        <w:spacing w:before="119" w:line="321" w:lineRule="auto"/>
        <w:ind w:left="218" w:right="249" w:firstLine="420"/>
        <w:jc w:val="both"/>
      </w:pPr>
      <w:r>
        <w:rPr>
          <w:rFonts w:ascii="Times New Roman" w:eastAsia="Times New Roman"/>
          <w:color w:val="FF0000"/>
        </w:rPr>
        <w:t xml:space="preserve">2013-34 </w:t>
      </w:r>
      <w:r>
        <w:rPr>
          <w:rFonts w:ascii="Times New Roman" w:eastAsia="Times New Roman"/>
        </w:rPr>
        <w:t>(</w:t>
      </w:r>
      <w:r>
        <w:rPr>
          <w:rFonts w:ascii="Times New Roman" w:eastAsia="Times New Roman"/>
          <w:b/>
          <w:color w:val="FF0000"/>
        </w:rPr>
        <w:t>0.49</w:t>
      </w:r>
      <w:r>
        <w:t>，</w:t>
      </w:r>
      <w:r>
        <w:rPr>
          <w:rFonts w:ascii="Times New Roman" w:eastAsia="Times New Roman"/>
        </w:rPr>
        <w:t>0.34)</w:t>
      </w:r>
      <w:r>
        <w:rPr>
          <w:rFonts w:ascii="Times New Roman" w:eastAsia="Times New Roman"/>
          <w:spacing w:val="1"/>
        </w:rPr>
        <w:t xml:space="preserve"> (</w:t>
      </w:r>
      <w:r>
        <w:rPr>
          <w:rFonts w:ascii="Times New Roman" w:eastAsia="Times New Roman"/>
        </w:rPr>
        <w:t>1)</w:t>
      </w:r>
      <w:r>
        <w:rPr>
          <w:spacing w:val="-4"/>
        </w:rPr>
        <w:t>如图，</w:t>
      </w:r>
      <w:r>
        <w:rPr>
          <w:rFonts w:ascii="Times New Roman" w:eastAsia="Times New Roman"/>
          <w:spacing w:val="-8"/>
        </w:rPr>
        <w:t>a</w:t>
      </w:r>
      <w:r>
        <w:rPr>
          <w:spacing w:val="-15"/>
        </w:rPr>
        <w:t>、</w:t>
      </w:r>
      <w:r>
        <w:rPr>
          <w:rFonts w:ascii="Times New Roman" w:eastAsia="Times New Roman"/>
        </w:rPr>
        <w:t>b</w:t>
      </w:r>
      <w:r>
        <w:rPr>
          <w:spacing w:val="-15"/>
        </w:rPr>
        <w:t>、</w:t>
      </w:r>
      <w:r>
        <w:rPr>
          <w:rFonts w:ascii="Times New Roman" w:eastAsia="Times New Roman"/>
        </w:rPr>
        <w:t>c</w:t>
      </w:r>
      <w:r>
        <w:rPr>
          <w:spacing w:val="-15"/>
        </w:rPr>
        <w:t>、</w:t>
      </w:r>
      <w:r>
        <w:rPr>
          <w:rFonts w:ascii="Times New Roman" w:eastAsia="Times New Roman"/>
        </w:rPr>
        <w:t xml:space="preserve">d </w:t>
      </w:r>
      <w:r>
        <w:rPr>
          <w:spacing w:val="-10"/>
        </w:rPr>
        <w:t xml:space="preserve">是均匀媒质中 </w:t>
      </w:r>
      <w:r>
        <w:rPr>
          <w:rFonts w:ascii="Times New Roman" w:eastAsia="Times New Roman"/>
          <w:i/>
        </w:rPr>
        <w:t xml:space="preserve">x </w:t>
      </w:r>
      <w:r>
        <w:rPr>
          <w:spacing w:val="-3"/>
        </w:rPr>
        <w:t>轴上的四个质点</w:t>
      </w:r>
      <w:r>
        <w:rPr>
          <w:rFonts w:ascii="Times New Roman" w:eastAsia="Times New Roman"/>
        </w:rPr>
        <w:t>.</w:t>
      </w:r>
      <w:r>
        <w:rPr>
          <w:spacing w:val="-3"/>
        </w:rPr>
        <w:t>相邻两点的间距依次</w:t>
      </w:r>
      <w:r>
        <w:rPr>
          <w:spacing w:val="-23"/>
        </w:rPr>
        <w:t xml:space="preserve">为 </w:t>
      </w:r>
      <w:r>
        <w:rPr>
          <w:rFonts w:ascii="Times New Roman" w:eastAsia="Times New Roman"/>
        </w:rPr>
        <w:t>2m</w:t>
      </w:r>
      <w:r>
        <w:t>、</w:t>
      </w:r>
      <w:r>
        <w:rPr>
          <w:rFonts w:ascii="Times New Roman" w:eastAsia="Times New Roman"/>
        </w:rPr>
        <w:t xml:space="preserve">4m </w:t>
      </w:r>
      <w:r>
        <w:rPr>
          <w:spacing w:val="-22"/>
        </w:rPr>
        <w:t xml:space="preserve">和 </w:t>
      </w:r>
      <w:r>
        <w:rPr>
          <w:rFonts w:ascii="Times New Roman" w:eastAsia="Times New Roman"/>
        </w:rPr>
        <w:t xml:space="preserve">6m </w:t>
      </w:r>
      <w:r>
        <w:rPr>
          <w:spacing w:val="-7"/>
        </w:rPr>
        <w:t xml:space="preserve">一列简谐横波以 </w:t>
      </w:r>
      <w:r>
        <w:rPr>
          <w:rFonts w:ascii="Times New Roman" w:eastAsia="Times New Roman"/>
        </w:rPr>
        <w:t xml:space="preserve">2m/s </w:t>
      </w:r>
      <w:r>
        <w:rPr>
          <w:spacing w:val="-9"/>
        </w:rPr>
        <w:t xml:space="preserve">的波速沿 </w:t>
      </w:r>
      <w:r>
        <w:rPr>
          <w:rFonts w:ascii="Times New Roman" w:eastAsia="Times New Roman"/>
          <w:i/>
        </w:rPr>
        <w:t xml:space="preserve">x </w:t>
      </w:r>
      <w:r>
        <w:rPr>
          <w:spacing w:val="-8"/>
        </w:rPr>
        <w:t xml:space="preserve">轴正向传播，在 </w:t>
      </w:r>
      <w:r>
        <w:rPr>
          <w:rFonts w:ascii="Times New Roman" w:eastAsia="Times New Roman"/>
          <w:i/>
        </w:rPr>
        <w:t>t</w:t>
      </w:r>
      <w:r>
        <w:rPr>
          <w:rFonts w:ascii="Times New Roman" w:eastAsia="Times New Roman"/>
        </w:rPr>
        <w:t xml:space="preserve">=0 </w:t>
      </w:r>
      <w:r>
        <w:rPr>
          <w:spacing w:val="-9"/>
        </w:rPr>
        <w:t xml:space="preserve">时刻到达质点 </w:t>
      </w:r>
      <w:r>
        <w:rPr>
          <w:rFonts w:ascii="Times New Roman" w:eastAsia="Times New Roman"/>
        </w:rPr>
        <w:t xml:space="preserve">a </w:t>
      </w:r>
      <w:r>
        <w:rPr>
          <w:spacing w:val="-11"/>
        </w:rPr>
        <w:t xml:space="preserve">处，质点 </w:t>
      </w:r>
      <w:r>
        <w:rPr>
          <w:rFonts w:ascii="Times New Roman" w:eastAsia="Times New Roman"/>
        </w:rPr>
        <w:t xml:space="preserve">a </w:t>
      </w:r>
      <w:r>
        <w:rPr>
          <w:spacing w:val="-3"/>
        </w:rPr>
        <w:t>由平衡位置开始竖直向下运动，</w:t>
      </w:r>
      <w:r>
        <w:rPr>
          <w:rFonts w:ascii="Times New Roman" w:eastAsia="Times New Roman"/>
          <w:i/>
        </w:rPr>
        <w:t>t</w:t>
      </w:r>
      <w:r>
        <w:rPr>
          <w:rFonts w:ascii="Times New Roman" w:eastAsia="Times New Roman"/>
        </w:rPr>
        <w:t xml:space="preserve">=3s </w:t>
      </w:r>
      <w:r>
        <w:rPr>
          <w:spacing w:val="-26"/>
        </w:rPr>
        <w:t xml:space="preserve">时 </w:t>
      </w:r>
      <w:r>
        <w:rPr>
          <w:rFonts w:ascii="Times New Roman" w:eastAsia="Times New Roman"/>
        </w:rPr>
        <w:t xml:space="preserve">a </w:t>
      </w:r>
      <w:r>
        <w:rPr>
          <w:spacing w:val="-3"/>
        </w:rPr>
        <w:t>第一次到达最高点。下列说法正确的是</w:t>
      </w:r>
    </w:p>
    <w:p>
      <w:pPr>
        <w:pStyle w:val="10"/>
        <w:numPr>
          <w:ilvl w:val="0"/>
          <w:numId w:val="57"/>
        </w:numPr>
        <w:tabs>
          <w:tab w:val="left" w:pos="1005"/>
        </w:tabs>
        <w:spacing w:before="0" w:after="0" w:line="267" w:lineRule="exact"/>
        <w:ind w:left="1004" w:right="0" w:hanging="367"/>
        <w:jc w:val="both"/>
        <w:rPr>
          <w:sz w:val="21"/>
        </w:rPr>
      </w:pPr>
      <w:r>
        <w:rPr>
          <w:spacing w:val="-27"/>
          <w:sz w:val="21"/>
        </w:rPr>
        <w:t xml:space="preserve">在 </w:t>
      </w:r>
      <w:r>
        <w:rPr>
          <w:rFonts w:ascii="Times New Roman" w:eastAsia="Times New Roman"/>
          <w:i/>
          <w:sz w:val="21"/>
        </w:rPr>
        <w:t>t</w:t>
      </w:r>
      <w:r>
        <w:rPr>
          <w:rFonts w:ascii="Times New Roman" w:eastAsia="Times New Roman"/>
          <w:sz w:val="21"/>
        </w:rPr>
        <w:t>=6s</w:t>
      </w:r>
      <w:r>
        <w:rPr>
          <w:rFonts w:ascii="Times New Roman" w:eastAsia="Times New Roman"/>
          <w:spacing w:val="-1"/>
          <w:sz w:val="21"/>
        </w:rPr>
        <w:t xml:space="preserve"> </w:t>
      </w:r>
      <w:r>
        <w:rPr>
          <w:spacing w:val="-8"/>
          <w:sz w:val="21"/>
        </w:rPr>
        <w:t xml:space="preserve">时刻波恰好传到质点 </w:t>
      </w:r>
      <w:r>
        <w:rPr>
          <w:rFonts w:ascii="Times New Roman" w:eastAsia="Times New Roman"/>
          <w:sz w:val="21"/>
        </w:rPr>
        <w:t xml:space="preserve">d </w:t>
      </w:r>
      <w:r>
        <w:rPr>
          <w:sz w:val="21"/>
        </w:rPr>
        <w:t>处</w:t>
      </w:r>
    </w:p>
    <w:p>
      <w:pPr>
        <w:pStyle w:val="10"/>
        <w:numPr>
          <w:ilvl w:val="0"/>
          <w:numId w:val="57"/>
        </w:numPr>
        <w:tabs>
          <w:tab w:val="left" w:pos="993"/>
        </w:tabs>
        <w:spacing w:before="91" w:after="0" w:line="240" w:lineRule="auto"/>
        <w:ind w:left="992" w:right="0" w:hanging="355"/>
        <w:jc w:val="both"/>
        <w:rPr>
          <w:sz w:val="21"/>
        </w:rPr>
      </w:pPr>
      <w:r>
        <w:drawing>
          <wp:anchor distT="0" distB="0" distL="0" distR="0" simplePos="0" relativeHeight="251960320" behindDoc="0" locked="0" layoutInCell="1" allowOverlap="1">
            <wp:simplePos x="0" y="0"/>
            <wp:positionH relativeFrom="page">
              <wp:posOffset>4413250</wp:posOffset>
            </wp:positionH>
            <wp:positionV relativeFrom="paragraph">
              <wp:posOffset>106680</wp:posOffset>
            </wp:positionV>
            <wp:extent cx="1765935" cy="340995"/>
            <wp:effectExtent l="0" t="0" r="0" b="0"/>
            <wp:wrapNone/>
            <wp:docPr id="169" name="image1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image143.jpeg"/>
                    <pic:cNvPicPr>
                      <a:picLocks noChangeAspect="1"/>
                    </pic:cNvPicPr>
                  </pic:nvPicPr>
                  <pic:blipFill>
                    <a:blip r:embed="rId151" cstate="print"/>
                    <a:stretch>
                      <a:fillRect/>
                    </a:stretch>
                  </pic:blipFill>
                  <pic:spPr>
                    <a:xfrm>
                      <a:off x="0" y="0"/>
                      <a:ext cx="1766209" cy="341156"/>
                    </a:xfrm>
                    <a:prstGeom prst="rect">
                      <a:avLst/>
                    </a:prstGeom>
                  </pic:spPr>
                </pic:pic>
              </a:graphicData>
            </a:graphic>
          </wp:anchor>
        </w:drawing>
      </w:r>
      <w:r>
        <w:rPr>
          <w:spacing w:val="-27"/>
          <w:sz w:val="21"/>
        </w:rPr>
        <w:t xml:space="preserve">在 </w:t>
      </w:r>
      <w:r>
        <w:rPr>
          <w:rFonts w:ascii="Times New Roman" w:eastAsia="Times New Roman"/>
          <w:i/>
          <w:sz w:val="21"/>
        </w:rPr>
        <w:t>t</w:t>
      </w:r>
      <w:r>
        <w:rPr>
          <w:rFonts w:ascii="Times New Roman" w:eastAsia="Times New Roman"/>
          <w:sz w:val="21"/>
        </w:rPr>
        <w:t>=5s</w:t>
      </w:r>
      <w:r>
        <w:rPr>
          <w:rFonts w:ascii="Times New Roman" w:eastAsia="Times New Roman"/>
          <w:spacing w:val="-3"/>
          <w:sz w:val="21"/>
        </w:rPr>
        <w:t xml:space="preserve"> </w:t>
      </w:r>
      <w:r>
        <w:rPr>
          <w:spacing w:val="11"/>
          <w:sz w:val="21"/>
        </w:rPr>
        <w:t>时刻质点</w:t>
      </w:r>
      <w:r>
        <w:rPr>
          <w:rFonts w:ascii="Times New Roman" w:eastAsia="Times New Roman"/>
          <w:sz w:val="21"/>
        </w:rPr>
        <w:t xml:space="preserve">c </w:t>
      </w:r>
      <w:r>
        <w:rPr>
          <w:spacing w:val="-3"/>
          <w:sz w:val="21"/>
        </w:rPr>
        <w:t>恰好到达最高点</w:t>
      </w:r>
    </w:p>
    <w:p>
      <w:pPr>
        <w:pStyle w:val="10"/>
        <w:numPr>
          <w:ilvl w:val="0"/>
          <w:numId w:val="57"/>
        </w:numPr>
        <w:tabs>
          <w:tab w:val="left" w:pos="939"/>
        </w:tabs>
        <w:spacing w:before="91" w:after="0" w:line="240" w:lineRule="auto"/>
        <w:ind w:left="938" w:right="0" w:hanging="301"/>
        <w:jc w:val="left"/>
        <w:rPr>
          <w:rFonts w:ascii="Times New Roman" w:eastAsia="Times New Roman"/>
          <w:sz w:val="21"/>
        </w:rPr>
      </w:pPr>
      <w:r>
        <w:rPr>
          <w:spacing w:val="-19"/>
          <w:sz w:val="21"/>
        </w:rPr>
        <w:t xml:space="preserve">质点 </w:t>
      </w:r>
      <w:r>
        <w:rPr>
          <w:rFonts w:ascii="Times New Roman" w:eastAsia="Times New Roman"/>
          <w:sz w:val="21"/>
        </w:rPr>
        <w:t>b</w:t>
      </w:r>
      <w:r>
        <w:rPr>
          <w:rFonts w:ascii="Times New Roman" w:eastAsia="Times New Roman"/>
          <w:spacing w:val="-3"/>
          <w:sz w:val="21"/>
        </w:rPr>
        <w:t xml:space="preserve"> </w:t>
      </w:r>
      <w:r>
        <w:rPr>
          <w:spacing w:val="-7"/>
          <w:sz w:val="21"/>
        </w:rPr>
        <w:t xml:space="preserve">开始振动后，其振动周期为 </w:t>
      </w:r>
      <w:r>
        <w:rPr>
          <w:rFonts w:ascii="Times New Roman" w:eastAsia="Times New Roman"/>
          <w:sz w:val="21"/>
        </w:rPr>
        <w:t>4s</w:t>
      </w:r>
    </w:p>
    <w:p>
      <w:pPr>
        <w:pStyle w:val="10"/>
        <w:numPr>
          <w:ilvl w:val="0"/>
          <w:numId w:val="57"/>
        </w:numPr>
        <w:tabs>
          <w:tab w:val="left" w:pos="949"/>
        </w:tabs>
        <w:spacing w:before="91" w:after="0" w:line="240" w:lineRule="auto"/>
        <w:ind w:left="948" w:right="0" w:hanging="311"/>
        <w:jc w:val="left"/>
        <w:rPr>
          <w:sz w:val="21"/>
        </w:rPr>
      </w:pPr>
      <w:r>
        <w:rPr>
          <w:spacing w:val="-27"/>
          <w:sz w:val="21"/>
        </w:rPr>
        <w:t xml:space="preserve">在 </w:t>
      </w:r>
      <w:r>
        <w:rPr>
          <w:rFonts w:ascii="Times New Roman" w:eastAsia="Times New Roman"/>
          <w:sz w:val="21"/>
        </w:rPr>
        <w:t>4s&lt;</w:t>
      </w:r>
      <w:r>
        <w:rPr>
          <w:rFonts w:ascii="Times New Roman" w:eastAsia="Times New Roman"/>
          <w:i/>
          <w:sz w:val="21"/>
        </w:rPr>
        <w:t>t</w:t>
      </w:r>
      <w:r>
        <w:rPr>
          <w:rFonts w:ascii="Times New Roman" w:eastAsia="Times New Roman"/>
          <w:sz w:val="21"/>
        </w:rPr>
        <w:t>&lt;6s</w:t>
      </w:r>
      <w:r>
        <w:rPr>
          <w:rFonts w:ascii="Times New Roman" w:eastAsia="Times New Roman"/>
          <w:spacing w:val="-3"/>
          <w:sz w:val="21"/>
        </w:rPr>
        <w:t xml:space="preserve"> </w:t>
      </w:r>
      <w:r>
        <w:rPr>
          <w:spacing w:val="-9"/>
          <w:sz w:val="21"/>
        </w:rPr>
        <w:t xml:space="preserve">的时间间隔内质点 </w:t>
      </w:r>
      <w:r>
        <w:rPr>
          <w:rFonts w:ascii="Times New Roman" w:eastAsia="Times New Roman"/>
          <w:sz w:val="21"/>
        </w:rPr>
        <w:t xml:space="preserve">c </w:t>
      </w:r>
      <w:r>
        <w:rPr>
          <w:spacing w:val="-3"/>
          <w:sz w:val="21"/>
        </w:rPr>
        <w:t>向上运动</w:t>
      </w:r>
    </w:p>
    <w:p>
      <w:pPr>
        <w:pStyle w:val="10"/>
        <w:numPr>
          <w:ilvl w:val="0"/>
          <w:numId w:val="57"/>
        </w:numPr>
        <w:tabs>
          <w:tab w:val="left" w:pos="927"/>
        </w:tabs>
        <w:spacing w:before="91" w:after="0" w:line="240" w:lineRule="auto"/>
        <w:ind w:left="926" w:right="0" w:hanging="289"/>
        <w:jc w:val="left"/>
        <w:rPr>
          <w:sz w:val="21"/>
        </w:rPr>
      </w:pPr>
      <w:r>
        <w:rPr>
          <w:spacing w:val="-15"/>
          <w:sz w:val="21"/>
        </w:rPr>
        <w:t xml:space="preserve">当质点 </w:t>
      </w:r>
      <w:r>
        <w:rPr>
          <w:rFonts w:ascii="Times New Roman" w:eastAsia="Times New Roman"/>
          <w:sz w:val="21"/>
        </w:rPr>
        <w:t xml:space="preserve">d </w:t>
      </w:r>
      <w:r>
        <w:rPr>
          <w:spacing w:val="-9"/>
          <w:sz w:val="21"/>
        </w:rPr>
        <w:t xml:space="preserve">向下运动时，质点 </w:t>
      </w:r>
      <w:r>
        <w:rPr>
          <w:rFonts w:ascii="Times New Roman" w:eastAsia="Times New Roman"/>
          <w:sz w:val="21"/>
        </w:rPr>
        <w:t>b</w:t>
      </w:r>
      <w:r>
        <w:rPr>
          <w:rFonts w:ascii="Times New Roman" w:eastAsia="Times New Roman"/>
          <w:spacing w:val="-3"/>
          <w:sz w:val="21"/>
        </w:rPr>
        <w:t xml:space="preserve"> </w:t>
      </w:r>
      <w:r>
        <w:rPr>
          <w:spacing w:val="-3"/>
          <w:sz w:val="21"/>
        </w:rPr>
        <w:t>一定向上运动</w:t>
      </w:r>
    </w:p>
    <w:p>
      <w:pPr>
        <w:pStyle w:val="6"/>
        <w:spacing w:before="91"/>
        <w:rPr>
          <w:rFonts w:ascii="Times New Roman" w:eastAsia="Times New Roman"/>
        </w:rPr>
      </w:pPr>
      <w:r>
        <w:t>【答案】</w:t>
      </w:r>
      <w:r>
        <w:rPr>
          <w:rFonts w:ascii="Times New Roman" w:eastAsia="Times New Roman"/>
        </w:rPr>
        <w:t>ACD</w:t>
      </w:r>
    </w:p>
    <w:p>
      <w:pPr>
        <w:pStyle w:val="6"/>
        <w:spacing w:before="91" w:line="321" w:lineRule="auto"/>
        <w:ind w:left="218" w:right="181" w:firstLine="420"/>
        <w:rPr>
          <w:rFonts w:ascii="Times New Roman" w:eastAsia="Times New Roman"/>
        </w:rPr>
      </w:pPr>
      <w:r>
        <w:rPr>
          <w:rFonts w:ascii="Times New Roman" w:eastAsia="Times New Roman"/>
        </w:rPr>
        <w:t>(2)</w:t>
      </w:r>
      <w:r>
        <w:t>图示为一光导纤维</w:t>
      </w:r>
      <w:r>
        <w:rPr>
          <w:rFonts w:ascii="Times New Roman" w:eastAsia="Times New Roman"/>
        </w:rPr>
        <w:t>(</w:t>
      </w:r>
      <w:r>
        <w:t>可简化为一长玻璃丝</w:t>
      </w:r>
      <w:r>
        <w:rPr>
          <w:rFonts w:ascii="Times New Roman" w:eastAsia="Times New Roman"/>
        </w:rPr>
        <w:t>)</w:t>
      </w:r>
      <w:r>
        <w:t xml:space="preserve">的示意图，玻璃丝长为 </w:t>
      </w:r>
      <w:r>
        <w:rPr>
          <w:rFonts w:ascii="Times New Roman" w:eastAsia="Times New Roman"/>
          <w:i/>
        </w:rPr>
        <w:t>L</w:t>
      </w:r>
      <w:r>
        <w:t xml:space="preserve">，折射率为 </w:t>
      </w:r>
      <w:r>
        <w:rPr>
          <w:rFonts w:ascii="Times New Roman" w:eastAsia="Times New Roman"/>
          <w:i/>
        </w:rPr>
        <w:t>n</w:t>
      </w:r>
      <w:r>
        <w:t>，</w:t>
      </w:r>
      <w:r>
        <w:rPr>
          <w:rFonts w:ascii="Times New Roman" w:eastAsia="Times New Roman"/>
        </w:rPr>
        <w:t xml:space="preserve">AB </w:t>
      </w:r>
      <w:r>
        <w:t xml:space="preserve">代表端面。已知光在真空中的传播速度为 </w:t>
      </w:r>
      <w:r>
        <w:rPr>
          <w:rFonts w:ascii="Times New Roman" w:eastAsia="Times New Roman"/>
          <w:i/>
        </w:rPr>
        <w:t>c</w:t>
      </w:r>
      <w:r>
        <w:rPr>
          <w:rFonts w:ascii="Times New Roman" w:eastAsia="Times New Roman"/>
        </w:rPr>
        <w:t>.</w:t>
      </w:r>
    </w:p>
    <w:p>
      <w:pPr>
        <w:pStyle w:val="6"/>
        <w:spacing w:line="321" w:lineRule="auto"/>
        <w:ind w:left="218" w:right="3134" w:firstLine="420"/>
      </w:pPr>
      <w:r>
        <w:drawing>
          <wp:anchor distT="0" distB="0" distL="0" distR="0" simplePos="0" relativeHeight="251961344" behindDoc="0" locked="0" layoutInCell="1" allowOverlap="1">
            <wp:simplePos x="0" y="0"/>
            <wp:positionH relativeFrom="page">
              <wp:posOffset>4982210</wp:posOffset>
            </wp:positionH>
            <wp:positionV relativeFrom="paragraph">
              <wp:posOffset>1905</wp:posOffset>
            </wp:positionV>
            <wp:extent cx="1461770" cy="518795"/>
            <wp:effectExtent l="0" t="0" r="0" b="0"/>
            <wp:wrapNone/>
            <wp:docPr id="171" name="image1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image144.jpeg"/>
                    <pic:cNvPicPr>
                      <a:picLocks noChangeAspect="1"/>
                    </pic:cNvPicPr>
                  </pic:nvPicPr>
                  <pic:blipFill>
                    <a:blip r:embed="rId152" cstate="print"/>
                    <a:stretch>
                      <a:fillRect/>
                    </a:stretch>
                  </pic:blipFill>
                  <pic:spPr>
                    <a:xfrm>
                      <a:off x="0" y="0"/>
                      <a:ext cx="1461587" cy="518682"/>
                    </a:xfrm>
                    <a:prstGeom prst="rect">
                      <a:avLst/>
                    </a:prstGeom>
                  </pic:spPr>
                </pic:pic>
              </a:graphicData>
            </a:graphic>
          </wp:anchor>
        </w:drawing>
      </w:r>
      <w:r>
        <w:rPr>
          <w:spacing w:val="-7"/>
        </w:rPr>
        <w:t xml:space="preserve">①为使光线能从玻璃丝的 </w:t>
      </w:r>
      <w:r>
        <w:rPr>
          <w:rFonts w:ascii="Times New Roman" w:hAnsi="Times New Roman" w:eastAsia="Times New Roman"/>
        </w:rPr>
        <w:t xml:space="preserve">AB </w:t>
      </w:r>
      <w:r>
        <w:rPr>
          <w:spacing w:val="-11"/>
        </w:rPr>
        <w:t>端面传播到另一端面，求光线在端</w:t>
      </w:r>
      <w:r>
        <w:rPr>
          <w:spacing w:val="-32"/>
        </w:rPr>
        <w:t xml:space="preserve">面 </w:t>
      </w:r>
      <w:r>
        <w:rPr>
          <w:rFonts w:ascii="Times New Roman" w:hAnsi="Times New Roman" w:eastAsia="Times New Roman"/>
        </w:rPr>
        <w:t xml:space="preserve">AB </w:t>
      </w:r>
      <w:r>
        <w:rPr>
          <w:spacing w:val="-3"/>
        </w:rPr>
        <w:t>上的入射角应满足的条件；</w:t>
      </w:r>
    </w:p>
    <w:p>
      <w:pPr>
        <w:pStyle w:val="6"/>
        <w:spacing w:line="268" w:lineRule="exact"/>
      </w:pPr>
      <w:r>
        <w:pict>
          <v:group id="_x0000_s1880" o:spid="_x0000_s1880" o:spt="203" style="position:absolute;left:0pt;margin-left:172.6pt;margin-top:19.05pt;height:13.1pt;width:29.25pt;mso-position-horizontal-relative:page;z-index:-254627840;mso-width-relative:page;mso-height-relative:page;" coordorigin="3452,381" coordsize="585,262">
            <o:lock v:ext="edit"/>
            <v:shape id="_x0000_s1881" o:spid="_x0000_s1881" style="position:absolute;left:679;top:6350;height:297;width:684;" filled="f" stroked="t" coordorigin="680,6350" coordsize="684,297" path="m3462,562l3483,548m3483,548l3533,642m3533,642l3587,395m3587,395l4037,395e">
              <v:path arrowok="t"/>
              <v:fill on="f" focussize="0,0"/>
              <v:stroke weight="0.117165354330709pt" color="#000000"/>
              <v:imagedata o:title=""/>
              <o:lock v:ext="edit"/>
            </v:shape>
            <v:shape id="_x0000_s1882" o:spid="_x0000_s1882" style="position:absolute;left:3452;top:381;height:253;width:577;" fillcolor="#000000" filled="t" stroked="f" coordorigin="3452,381" coordsize="577,253" path="m3488,547l3470,547,3520,634,3530,634,3534,612,3524,612,3488,547xm4029,381l3575,381,3524,612,3534,612,3582,392,4029,392,4029,381xm3480,533l3452,551,3456,557,3470,547,3488,547,3480,533xe">
              <v:path arrowok="t"/>
              <v:fill on="t" focussize="0,0"/>
              <v:stroke on="f"/>
              <v:imagedata o:title=""/>
              <o:lock v:ext="edit"/>
            </v:shape>
          </v:group>
        </w:pict>
      </w:r>
      <w:r>
        <w:pict>
          <v:line id="_x0000_s1883" o:spid="_x0000_s1883" o:spt="20" style="position:absolute;left:0pt;margin-left:252.9pt;margin-top:29.15pt;height:0pt;width:17pt;mso-position-horizontal-relative:page;z-index:-254626816;mso-width-relative:page;mso-height-relative:page;" stroked="t" coordsize="21600,21600">
            <v:path arrowok="t"/>
            <v:fill focussize="0,0"/>
            <v:stroke weight="0.507952755905512pt" color="#000000"/>
            <v:imagedata o:title=""/>
            <o:lock v:ext="edit"/>
          </v:line>
        </w:pict>
      </w:r>
      <w:r>
        <w:t xml:space="preserve">②求光线从玻璃丝的 </w:t>
      </w:r>
      <w:r>
        <w:rPr>
          <w:rFonts w:ascii="Times New Roman" w:hAnsi="Times New Roman" w:eastAsia="Times New Roman"/>
        </w:rPr>
        <w:t xml:space="preserve">AB </w:t>
      </w:r>
      <w:r>
        <w:t>端面传播到另一端面所需的最长时间。</w:t>
      </w:r>
    </w:p>
    <w:p>
      <w:pPr>
        <w:spacing w:after="0" w:line="268" w:lineRule="exact"/>
        <w:sectPr>
          <w:pgSz w:w="11910" w:h="16840"/>
          <w:pgMar w:top="1440" w:right="1160" w:bottom="1100" w:left="1200" w:header="0" w:footer="908" w:gutter="0"/>
        </w:sectPr>
      </w:pPr>
    </w:p>
    <w:p>
      <w:pPr>
        <w:pStyle w:val="6"/>
        <w:spacing w:before="126"/>
        <w:rPr>
          <w:rFonts w:ascii="Symbol" w:hAnsi="Symbol"/>
        </w:rPr>
      </w:pPr>
      <w:r>
        <w:rPr>
          <w:position w:val="1"/>
        </w:rPr>
        <w:t>【答案】①</w:t>
      </w:r>
      <w:r>
        <w:rPr>
          <w:rFonts w:ascii="Times New Roman" w:hAnsi="Times New Roman"/>
          <w:spacing w:val="4"/>
        </w:rPr>
        <w:t>sin</w:t>
      </w:r>
      <w:r>
        <w:rPr>
          <w:rFonts w:ascii="Times New Roman" w:hAnsi="Times New Roman"/>
          <w:spacing w:val="-26"/>
        </w:rPr>
        <w:t xml:space="preserve"> </w:t>
      </w:r>
      <w:r>
        <w:rPr>
          <w:rFonts w:ascii="Times New Roman" w:hAnsi="Times New Roman"/>
          <w:i/>
        </w:rPr>
        <w:t xml:space="preserve">i </w:t>
      </w:r>
      <w:r>
        <w:rPr>
          <w:rFonts w:ascii="Symbol" w:hAnsi="Symbol"/>
          <w:spacing w:val="-16"/>
        </w:rPr>
        <w:t></w:t>
      </w:r>
    </w:p>
    <w:p>
      <w:pPr>
        <w:spacing w:before="126"/>
        <w:ind w:left="141" w:right="0" w:firstLine="0"/>
        <w:jc w:val="left"/>
        <w:rPr>
          <w:rFonts w:ascii="Times New Roman" w:hAnsi="Times New Roman" w:eastAsia="Times New Roman"/>
          <w:i/>
          <w:sz w:val="21"/>
        </w:rPr>
      </w:pPr>
      <w:r>
        <w:br w:type="column"/>
      </w:r>
      <w:r>
        <w:rPr>
          <w:rFonts w:ascii="Times New Roman" w:hAnsi="Times New Roman" w:eastAsia="Times New Roman"/>
          <w:i/>
          <w:sz w:val="21"/>
        </w:rPr>
        <w:t>n</w:t>
      </w:r>
      <w:r>
        <w:rPr>
          <w:rFonts w:ascii="Times New Roman" w:hAnsi="Times New Roman" w:eastAsia="Times New Roman"/>
          <w:position w:val="9"/>
          <w:sz w:val="12"/>
        </w:rPr>
        <w:t xml:space="preserve">2 </w:t>
      </w:r>
      <w:r>
        <w:rPr>
          <w:rFonts w:ascii="Symbol" w:hAnsi="Symbol" w:eastAsia="Symbol"/>
          <w:sz w:val="21"/>
        </w:rPr>
        <w:t></w:t>
      </w:r>
      <w:r>
        <w:rPr>
          <w:rFonts w:ascii="Times New Roman" w:hAnsi="Times New Roman" w:eastAsia="Times New Roman"/>
          <w:sz w:val="21"/>
        </w:rPr>
        <w:t xml:space="preserve">1 </w:t>
      </w:r>
      <w:r>
        <w:rPr>
          <w:position w:val="1"/>
          <w:sz w:val="21"/>
        </w:rPr>
        <w:t>；②</w:t>
      </w:r>
      <w:r>
        <w:rPr>
          <w:rFonts w:ascii="Times New Roman" w:hAnsi="Times New Roman" w:eastAsia="Times New Roman"/>
          <w:i/>
          <w:position w:val="-1"/>
          <w:sz w:val="21"/>
        </w:rPr>
        <w:t>T</w:t>
      </w:r>
    </w:p>
    <w:p>
      <w:pPr>
        <w:spacing w:before="50" w:line="189" w:lineRule="auto"/>
        <w:ind w:left="517" w:right="5336" w:hanging="290"/>
        <w:jc w:val="left"/>
        <w:rPr>
          <w:rFonts w:ascii="Times New Roman" w:hAnsi="Times New Roman"/>
          <w:i/>
          <w:sz w:val="21"/>
        </w:rPr>
      </w:pPr>
      <w:r>
        <w:br w:type="column"/>
      </w:r>
      <w:r>
        <w:rPr>
          <w:rFonts w:ascii="Symbol" w:hAnsi="Symbol"/>
          <w:position w:val="-12"/>
          <w:sz w:val="21"/>
        </w:rPr>
        <w:t></w:t>
      </w:r>
      <w:r>
        <w:rPr>
          <w:rFonts w:ascii="Times New Roman" w:hAnsi="Times New Roman"/>
          <w:position w:val="-12"/>
          <w:sz w:val="21"/>
        </w:rPr>
        <w:t xml:space="preserve"> </w:t>
      </w:r>
      <w:r>
        <w:rPr>
          <w:rFonts w:ascii="Times New Roman" w:hAnsi="Times New Roman"/>
          <w:i/>
          <w:sz w:val="21"/>
        </w:rPr>
        <w:t>Ln</w:t>
      </w:r>
      <w:r>
        <w:rPr>
          <w:rFonts w:ascii="Times New Roman" w:hAnsi="Times New Roman"/>
          <w:position w:val="9"/>
          <w:sz w:val="12"/>
        </w:rPr>
        <w:t xml:space="preserve">2 </w:t>
      </w:r>
      <w:r>
        <w:rPr>
          <w:rFonts w:ascii="Times New Roman" w:hAnsi="Times New Roman"/>
          <w:i/>
          <w:sz w:val="21"/>
        </w:rPr>
        <w:t>c</w:t>
      </w:r>
    </w:p>
    <w:p>
      <w:pPr>
        <w:spacing w:after="0" w:line="189" w:lineRule="auto"/>
        <w:jc w:val="left"/>
        <w:rPr>
          <w:rFonts w:ascii="Times New Roman" w:hAnsi="Times New Roman"/>
          <w:sz w:val="21"/>
        </w:rPr>
        <w:sectPr>
          <w:type w:val="continuous"/>
          <w:pgSz w:w="11910" w:h="16840"/>
          <w:pgMar w:top="1400" w:right="1160" w:bottom="1100" w:left="1200" w:header="720" w:footer="720" w:gutter="0"/>
          <w:cols w:equalWidth="0" w:num="3">
            <w:col w:w="2206" w:space="40"/>
            <w:col w:w="1179" w:space="39"/>
            <w:col w:w="6086"/>
          </w:cols>
        </w:sectPr>
      </w:pPr>
    </w:p>
    <w:p>
      <w:pPr>
        <w:pStyle w:val="6"/>
        <w:spacing w:before="101" w:line="321" w:lineRule="auto"/>
        <w:ind w:left="218" w:right="173" w:firstLine="420"/>
      </w:pPr>
      <w:r>
        <w:pict>
          <v:shape id="_x0000_s1884" o:spid="_x0000_s1884" o:spt="202" type="#_x0000_t202" style="position:absolute;left:0pt;margin-left:230.5pt;margin-top:-12.6pt;height:6.75pt;width:10.35pt;mso-position-horizontal-relative:page;z-index:251963392;mso-width-relative:page;mso-height-relative:page;" filled="f" stroked="f" coordsize="21600,21600">
            <v:path/>
            <v:fill on="f" focussize="0,0"/>
            <v:stroke on="f" joinstyle="miter"/>
            <v:imagedata o:title=""/>
            <o:lock v:ext="edit"/>
            <v:textbox inset="0mm,0mm,0mm,0mm">
              <w:txbxContent>
                <w:p>
                  <w:pPr>
                    <w:spacing w:before="0" w:line="134" w:lineRule="exact"/>
                    <w:ind w:left="0" w:right="0" w:firstLine="0"/>
                    <w:jc w:val="left"/>
                    <w:rPr>
                      <w:rFonts w:ascii="Times New Roman"/>
                      <w:sz w:val="12"/>
                    </w:rPr>
                  </w:pPr>
                  <w:r>
                    <w:rPr>
                      <w:rFonts w:ascii="Times New Roman"/>
                      <w:sz w:val="12"/>
                    </w:rPr>
                    <w:t>max</w:t>
                  </w:r>
                </w:p>
              </w:txbxContent>
            </v:textbox>
          </v:shape>
        </w:pict>
      </w:r>
      <w:r>
        <w:rPr>
          <w:rFonts w:ascii="Times New Roman" w:eastAsia="Times New Roman"/>
          <w:color w:val="FF0000"/>
        </w:rPr>
        <w:t xml:space="preserve">2014-34 </w:t>
      </w:r>
      <w:r>
        <w:rPr>
          <w:rFonts w:ascii="Times New Roman" w:eastAsia="Times New Roman"/>
        </w:rPr>
        <w:t>(</w:t>
      </w:r>
      <w:r>
        <w:rPr>
          <w:rFonts w:ascii="Times New Roman" w:eastAsia="Times New Roman"/>
          <w:b/>
          <w:color w:val="FF0000"/>
        </w:rPr>
        <w:t>0.58</w:t>
      </w:r>
      <w:r>
        <w:t>，</w:t>
      </w:r>
      <w:r>
        <w:rPr>
          <w:rFonts w:ascii="Times New Roman" w:eastAsia="Times New Roman"/>
        </w:rPr>
        <w:t>0.27) (1)</w:t>
      </w:r>
      <w:r>
        <w:t>图（</w:t>
      </w:r>
      <w:r>
        <w:rPr>
          <w:rFonts w:ascii="Times New Roman" w:eastAsia="Times New Roman"/>
        </w:rPr>
        <w:t>a</w:t>
      </w:r>
      <w:r>
        <w:t xml:space="preserve">）为一列简谐横波在 </w:t>
      </w:r>
      <w:r>
        <w:rPr>
          <w:rFonts w:ascii="Times New Roman" w:eastAsia="Times New Roman"/>
          <w:i/>
        </w:rPr>
        <w:t>t</w:t>
      </w:r>
      <w:r>
        <w:rPr>
          <w:rFonts w:ascii="Times New Roman" w:eastAsia="Times New Roman"/>
        </w:rPr>
        <w:t xml:space="preserve">=2s </w:t>
      </w:r>
      <w:r>
        <w:t>时的波形图，图（</w:t>
      </w:r>
      <w:r>
        <w:rPr>
          <w:rFonts w:ascii="Times New Roman" w:eastAsia="Times New Roman"/>
        </w:rPr>
        <w:t>b</w:t>
      </w:r>
      <w:r>
        <w:t xml:space="preserve">）为媒质中平衡位置在 </w:t>
      </w:r>
      <w:r>
        <w:rPr>
          <w:rFonts w:ascii="Times New Roman" w:eastAsia="Times New Roman"/>
          <w:i/>
        </w:rPr>
        <w:t>x</w:t>
      </w:r>
      <w:r>
        <w:rPr>
          <w:rFonts w:ascii="Times New Roman" w:eastAsia="Times New Roman"/>
        </w:rPr>
        <w:t xml:space="preserve">=1.5m </w:t>
      </w:r>
      <w:r>
        <w:t>处的质点的振动图像，</w:t>
      </w:r>
      <w:r>
        <w:rPr>
          <w:rFonts w:ascii="Times New Roman" w:eastAsia="Times New Roman"/>
        </w:rPr>
        <w:t xml:space="preserve">P </w:t>
      </w:r>
      <w:r>
        <w:t xml:space="preserve">是平衡位置为 </w:t>
      </w:r>
      <w:r>
        <w:rPr>
          <w:rFonts w:ascii="Times New Roman" w:eastAsia="Times New Roman"/>
          <w:i/>
        </w:rPr>
        <w:t>x</w:t>
      </w:r>
      <w:r>
        <w:rPr>
          <w:rFonts w:ascii="Times New Roman" w:eastAsia="Times New Roman"/>
        </w:rPr>
        <w:t xml:space="preserve">=2m </w:t>
      </w:r>
      <w:r>
        <w:t>的质点。下列说法正确的是</w:t>
      </w:r>
    </w:p>
    <w:p>
      <w:pPr>
        <w:pStyle w:val="10"/>
        <w:numPr>
          <w:ilvl w:val="0"/>
          <w:numId w:val="58"/>
        </w:numPr>
        <w:tabs>
          <w:tab w:val="left" w:pos="1005"/>
        </w:tabs>
        <w:spacing w:before="0" w:after="0" w:line="268" w:lineRule="exact"/>
        <w:ind w:left="1004" w:right="0" w:hanging="367"/>
        <w:jc w:val="left"/>
        <w:rPr>
          <w:rFonts w:ascii="Times New Roman" w:eastAsia="Times New Roman"/>
          <w:sz w:val="21"/>
        </w:rPr>
      </w:pPr>
      <w:r>
        <w:drawing>
          <wp:anchor distT="0" distB="0" distL="0" distR="0" simplePos="0" relativeHeight="251962368" behindDoc="0" locked="0" layoutInCell="1" allowOverlap="1">
            <wp:simplePos x="0" y="0"/>
            <wp:positionH relativeFrom="page">
              <wp:posOffset>3613785</wp:posOffset>
            </wp:positionH>
            <wp:positionV relativeFrom="paragraph">
              <wp:posOffset>88265</wp:posOffset>
            </wp:positionV>
            <wp:extent cx="3141345" cy="992505"/>
            <wp:effectExtent l="0" t="0" r="0" b="0"/>
            <wp:wrapNone/>
            <wp:docPr id="173" name="image1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image145.jpeg"/>
                    <pic:cNvPicPr>
                      <a:picLocks noChangeAspect="1"/>
                    </pic:cNvPicPr>
                  </pic:nvPicPr>
                  <pic:blipFill>
                    <a:blip r:embed="rId153" cstate="print"/>
                    <a:stretch>
                      <a:fillRect/>
                    </a:stretch>
                  </pic:blipFill>
                  <pic:spPr>
                    <a:xfrm>
                      <a:off x="0" y="0"/>
                      <a:ext cx="3141488" cy="992548"/>
                    </a:xfrm>
                    <a:prstGeom prst="rect">
                      <a:avLst/>
                    </a:prstGeom>
                  </pic:spPr>
                </pic:pic>
              </a:graphicData>
            </a:graphic>
          </wp:anchor>
        </w:drawing>
      </w:r>
      <w:r>
        <w:rPr>
          <w:spacing w:val="-15"/>
          <w:sz w:val="21"/>
        </w:rPr>
        <w:t xml:space="preserve">波速为 </w:t>
      </w:r>
      <w:r>
        <w:rPr>
          <w:rFonts w:ascii="Times New Roman" w:eastAsia="Times New Roman"/>
          <w:sz w:val="21"/>
        </w:rPr>
        <w:t>0.5m/s</w:t>
      </w:r>
    </w:p>
    <w:p>
      <w:pPr>
        <w:pStyle w:val="10"/>
        <w:numPr>
          <w:ilvl w:val="0"/>
          <w:numId w:val="58"/>
        </w:numPr>
        <w:tabs>
          <w:tab w:val="left" w:pos="993"/>
        </w:tabs>
        <w:spacing w:before="92" w:after="0" w:line="240" w:lineRule="auto"/>
        <w:ind w:left="992" w:right="0" w:hanging="355"/>
        <w:jc w:val="left"/>
        <w:rPr>
          <w:sz w:val="21"/>
        </w:rPr>
      </w:pPr>
      <w:r>
        <w:rPr>
          <w:spacing w:val="-3"/>
          <w:sz w:val="21"/>
        </w:rPr>
        <w:t>波的传播方向向右</w:t>
      </w:r>
    </w:p>
    <w:p>
      <w:pPr>
        <w:pStyle w:val="10"/>
        <w:numPr>
          <w:ilvl w:val="0"/>
          <w:numId w:val="58"/>
        </w:numPr>
        <w:tabs>
          <w:tab w:val="left" w:pos="993"/>
        </w:tabs>
        <w:spacing w:before="91" w:after="0" w:line="240" w:lineRule="auto"/>
        <w:ind w:left="992" w:right="0" w:hanging="355"/>
        <w:jc w:val="left"/>
        <w:rPr>
          <w:rFonts w:ascii="Times New Roman" w:eastAsia="Times New Roman"/>
          <w:sz w:val="21"/>
        </w:rPr>
      </w:pPr>
      <w:r>
        <w:rPr>
          <w:rFonts w:ascii="Times New Roman" w:eastAsia="Times New Roman"/>
          <w:sz w:val="21"/>
        </w:rPr>
        <w:t xml:space="preserve">0~2s </w:t>
      </w:r>
      <w:r>
        <w:rPr>
          <w:spacing w:val="-2"/>
          <w:sz w:val="21"/>
        </w:rPr>
        <w:t>时间内，</w:t>
      </w:r>
      <w:r>
        <w:rPr>
          <w:rFonts w:ascii="Times New Roman" w:eastAsia="Times New Roman"/>
          <w:sz w:val="21"/>
        </w:rPr>
        <w:t>P</w:t>
      </w:r>
      <w:r>
        <w:rPr>
          <w:rFonts w:ascii="Times New Roman" w:eastAsia="Times New Roman"/>
          <w:spacing w:val="4"/>
          <w:sz w:val="21"/>
        </w:rPr>
        <w:t xml:space="preserve"> </w:t>
      </w:r>
      <w:r>
        <w:rPr>
          <w:spacing w:val="-10"/>
          <w:sz w:val="21"/>
        </w:rPr>
        <w:t xml:space="preserve">运动的路程为 </w:t>
      </w:r>
      <w:r>
        <w:rPr>
          <w:rFonts w:ascii="Times New Roman" w:eastAsia="Times New Roman"/>
          <w:sz w:val="21"/>
        </w:rPr>
        <w:t>8cm</w:t>
      </w:r>
    </w:p>
    <w:p>
      <w:pPr>
        <w:pStyle w:val="10"/>
        <w:numPr>
          <w:ilvl w:val="0"/>
          <w:numId w:val="58"/>
        </w:numPr>
        <w:tabs>
          <w:tab w:val="left" w:pos="1005"/>
        </w:tabs>
        <w:spacing w:before="91" w:after="0" w:line="240" w:lineRule="auto"/>
        <w:ind w:left="1004" w:right="0" w:hanging="367"/>
        <w:jc w:val="left"/>
        <w:rPr>
          <w:sz w:val="21"/>
        </w:rPr>
      </w:pPr>
      <w:r>
        <w:rPr>
          <w:rFonts w:ascii="Times New Roman" w:eastAsia="Times New Roman"/>
          <w:sz w:val="21"/>
        </w:rPr>
        <w:t>0~2s</w:t>
      </w:r>
      <w:r>
        <w:rPr>
          <w:rFonts w:ascii="Times New Roman" w:eastAsia="Times New Roman"/>
          <w:spacing w:val="1"/>
          <w:sz w:val="21"/>
        </w:rPr>
        <w:t xml:space="preserve"> </w:t>
      </w:r>
      <w:r>
        <w:rPr>
          <w:spacing w:val="-2"/>
          <w:sz w:val="21"/>
        </w:rPr>
        <w:t>时间内，</w:t>
      </w:r>
      <w:r>
        <w:rPr>
          <w:rFonts w:ascii="Times New Roman" w:eastAsia="Times New Roman"/>
          <w:sz w:val="21"/>
        </w:rPr>
        <w:t>P</w:t>
      </w:r>
      <w:r>
        <w:rPr>
          <w:rFonts w:ascii="Times New Roman" w:eastAsia="Times New Roman"/>
          <w:spacing w:val="3"/>
          <w:sz w:val="21"/>
        </w:rPr>
        <w:t xml:space="preserve"> </w:t>
      </w:r>
      <w:r>
        <w:rPr>
          <w:spacing w:val="-26"/>
          <w:sz w:val="21"/>
        </w:rPr>
        <w:t xml:space="preserve">向 </w:t>
      </w:r>
      <w:r>
        <w:rPr>
          <w:rFonts w:ascii="Times New Roman" w:eastAsia="Times New Roman"/>
          <w:i/>
          <w:sz w:val="21"/>
        </w:rPr>
        <w:t>y</w:t>
      </w:r>
      <w:r>
        <w:rPr>
          <w:rFonts w:ascii="Times New Roman" w:eastAsia="Times New Roman"/>
          <w:i/>
          <w:spacing w:val="3"/>
          <w:sz w:val="21"/>
        </w:rPr>
        <w:t xml:space="preserve"> </w:t>
      </w:r>
      <w:r>
        <w:rPr>
          <w:spacing w:val="-3"/>
          <w:sz w:val="21"/>
        </w:rPr>
        <w:t>轴正方向运动</w:t>
      </w:r>
    </w:p>
    <w:p>
      <w:pPr>
        <w:pStyle w:val="10"/>
        <w:numPr>
          <w:ilvl w:val="0"/>
          <w:numId w:val="58"/>
        </w:numPr>
        <w:tabs>
          <w:tab w:val="left" w:pos="981"/>
        </w:tabs>
        <w:spacing w:before="91" w:after="0" w:line="240" w:lineRule="auto"/>
        <w:ind w:left="980" w:right="0" w:hanging="343"/>
        <w:jc w:val="left"/>
        <w:rPr>
          <w:rFonts w:ascii="Times New Roman" w:eastAsia="Times New Roman"/>
          <w:sz w:val="21"/>
        </w:rPr>
      </w:pPr>
      <w:r>
        <w:rPr>
          <w:spacing w:val="-27"/>
          <w:sz w:val="21"/>
        </w:rPr>
        <w:t xml:space="preserve">当 </w:t>
      </w:r>
      <w:r>
        <w:rPr>
          <w:rFonts w:ascii="Times New Roman" w:eastAsia="Times New Roman"/>
          <w:i/>
          <w:sz w:val="21"/>
        </w:rPr>
        <w:t>t</w:t>
      </w:r>
      <w:r>
        <w:rPr>
          <w:rFonts w:ascii="Times New Roman" w:eastAsia="Times New Roman"/>
          <w:sz w:val="21"/>
        </w:rPr>
        <w:t>=7s</w:t>
      </w:r>
      <w:r>
        <w:rPr>
          <w:rFonts w:ascii="Times New Roman" w:eastAsia="Times New Roman"/>
          <w:spacing w:val="-3"/>
          <w:sz w:val="21"/>
        </w:rPr>
        <w:t xml:space="preserve"> </w:t>
      </w:r>
      <w:r>
        <w:rPr>
          <w:sz w:val="21"/>
        </w:rPr>
        <w:t>时，</w:t>
      </w:r>
      <w:r>
        <w:rPr>
          <w:rFonts w:ascii="Times New Roman" w:eastAsia="Times New Roman"/>
          <w:sz w:val="21"/>
        </w:rPr>
        <w:t>P</w:t>
      </w:r>
      <w:r>
        <w:rPr>
          <w:rFonts w:ascii="Times New Roman" w:eastAsia="Times New Roman"/>
          <w:spacing w:val="1"/>
          <w:sz w:val="21"/>
        </w:rPr>
        <w:t xml:space="preserve"> </w:t>
      </w:r>
      <w:r>
        <w:rPr>
          <w:spacing w:val="-3"/>
          <w:sz w:val="21"/>
        </w:rPr>
        <w:t>恰好回到平衡位置</w:t>
      </w:r>
      <w:r>
        <w:rPr>
          <w:rFonts w:ascii="Times New Roman" w:eastAsia="Times New Roman"/>
          <w:sz w:val="21"/>
        </w:rPr>
        <w:t>.</w:t>
      </w:r>
    </w:p>
    <w:p>
      <w:pPr>
        <w:pStyle w:val="6"/>
        <w:spacing w:before="90"/>
        <w:rPr>
          <w:rFonts w:ascii="Times New Roman" w:eastAsia="Times New Roman"/>
        </w:rPr>
      </w:pPr>
      <w:r>
        <w:t>【答案】</w:t>
      </w:r>
      <w:r>
        <w:rPr>
          <w:rFonts w:ascii="Times New Roman" w:eastAsia="Times New Roman"/>
        </w:rPr>
        <w:t>ACE</w:t>
      </w:r>
    </w:p>
    <w:p>
      <w:pPr>
        <w:pStyle w:val="6"/>
        <w:spacing w:before="91"/>
      </w:pPr>
      <w:r>
        <w:drawing>
          <wp:anchor distT="0" distB="0" distL="0" distR="0" simplePos="0" relativeHeight="251959296" behindDoc="0" locked="0" layoutInCell="1" allowOverlap="1">
            <wp:simplePos x="0" y="0"/>
            <wp:positionH relativeFrom="page">
              <wp:posOffset>5540375</wp:posOffset>
            </wp:positionH>
            <wp:positionV relativeFrom="paragraph">
              <wp:posOffset>121285</wp:posOffset>
            </wp:positionV>
            <wp:extent cx="1091565" cy="670560"/>
            <wp:effectExtent l="0" t="0" r="0" b="0"/>
            <wp:wrapNone/>
            <wp:docPr id="175" name="image1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image146.jpeg"/>
                    <pic:cNvPicPr>
                      <a:picLocks noChangeAspect="1"/>
                    </pic:cNvPicPr>
                  </pic:nvPicPr>
                  <pic:blipFill>
                    <a:blip r:embed="rId154" cstate="print"/>
                    <a:stretch>
                      <a:fillRect/>
                    </a:stretch>
                  </pic:blipFill>
                  <pic:spPr>
                    <a:xfrm>
                      <a:off x="0" y="0"/>
                      <a:ext cx="1091609" cy="670868"/>
                    </a:xfrm>
                    <a:prstGeom prst="rect">
                      <a:avLst/>
                    </a:prstGeom>
                  </pic:spPr>
                </pic:pic>
              </a:graphicData>
            </a:graphic>
          </wp:anchor>
        </w:drawing>
      </w:r>
      <w:r>
        <w:rPr>
          <w:rFonts w:ascii="Times New Roman" w:eastAsia="Times New Roman"/>
        </w:rPr>
        <w:t>(2)</w:t>
      </w:r>
      <w:r>
        <w:t xml:space="preserve">一个半圆柱形玻璃砖，其横截面是半径为 </w:t>
      </w:r>
      <w:r>
        <w:rPr>
          <w:rFonts w:ascii="Times New Roman" w:eastAsia="Times New Roman"/>
          <w:i/>
        </w:rPr>
        <w:t xml:space="preserve">R </w:t>
      </w:r>
      <w:r>
        <w:t>的半圆，</w:t>
      </w:r>
      <w:r>
        <w:rPr>
          <w:rFonts w:ascii="Times New Roman" w:eastAsia="Times New Roman"/>
        </w:rPr>
        <w:t xml:space="preserve">AB </w:t>
      </w:r>
      <w:r>
        <w:t>为半圆的直径，</w:t>
      </w:r>
    </w:p>
    <w:p>
      <w:pPr>
        <w:pStyle w:val="6"/>
        <w:spacing w:before="92"/>
        <w:ind w:left="218"/>
      </w:pPr>
      <w:r>
        <w:pict>
          <v:group id="_x0000_s1885" o:spid="_x0000_s1885" o:spt="203" style="position:absolute;left:0pt;margin-left:264.6pt;margin-top:6.05pt;height:10.35pt;width:11.8pt;mso-position-horizontal-relative:page;z-index:-254625792;mso-width-relative:page;mso-height-relative:page;" coordorigin="5292,122" coordsize="236,207">
            <o:lock v:ext="edit"/>
            <v:line id="_x0000_s1886" o:spid="_x0000_s1886" o:spt="20" style="position:absolute;left:5296;top:251;flip:y;height:14;width:25;" stroked="t" coordsize="21600,21600">
              <v:path arrowok="t"/>
              <v:fill focussize="0,0"/>
              <v:stroke weight="0.404094488188976pt" color="#000000"/>
              <v:imagedata o:title=""/>
              <o:lock v:ext="edit"/>
            </v:line>
            <v:line id="_x0000_s1887" o:spid="_x0000_s1887" o:spt="20" style="position:absolute;left:5321;top:255;height:65;width:37;" stroked="t" coordsize="21600,21600">
              <v:path arrowok="t"/>
              <v:fill focussize="0,0"/>
              <v:stroke weight="0.815590551181102pt" color="#000000"/>
              <v:imagedata o:title=""/>
              <o:lock v:ext="edit"/>
            </v:line>
            <v:shape id="_x0000_s1888" o:spid="_x0000_s1888" style="position:absolute;left:131;top:2307;height:253;width:213;" filled="f" stroked="t" coordorigin="131,2307" coordsize="213,253" path="m5362,320l5410,126m5410,126l5528,126e">
              <v:path arrowok="t"/>
              <v:fill on="f" focussize="0,0"/>
              <v:stroke weight="0.405905511811024pt" color="#000000"/>
              <v:imagedata o:title=""/>
              <o:lock v:ext="edit"/>
            </v:shape>
          </v:group>
        </w:pict>
      </w:r>
      <w:r>
        <w:rPr>
          <w:rFonts w:ascii="Times New Roman" w:eastAsia="Times New Roman"/>
          <w:position w:val="1"/>
        </w:rPr>
        <w:t xml:space="preserve">O </w:t>
      </w:r>
      <w:r>
        <w:rPr>
          <w:position w:val="1"/>
        </w:rPr>
        <w:t xml:space="preserve">为圆心，如图所示。玻璃的折射率为 </w:t>
      </w:r>
      <w:r>
        <w:rPr>
          <w:rFonts w:ascii="Times New Roman" w:eastAsia="Times New Roman"/>
          <w:i/>
          <w:position w:val="1"/>
        </w:rPr>
        <w:t>n</w:t>
      </w:r>
      <w:r>
        <w:rPr>
          <w:rFonts w:ascii="Times New Roman" w:eastAsia="Times New Roman"/>
          <w:position w:val="1"/>
        </w:rPr>
        <w:t xml:space="preserve">= </w:t>
      </w:r>
      <w:r>
        <w:rPr>
          <w:rFonts w:ascii="Times New Roman" w:eastAsia="Times New Roman"/>
          <w:sz w:val="19"/>
        </w:rPr>
        <w:t xml:space="preserve">2 </w:t>
      </w:r>
      <w:r>
        <w:rPr>
          <w:position w:val="1"/>
        </w:rPr>
        <w:t>。</w:t>
      </w:r>
    </w:p>
    <w:p>
      <w:pPr>
        <w:pStyle w:val="10"/>
        <w:numPr>
          <w:ilvl w:val="0"/>
          <w:numId w:val="59"/>
        </w:numPr>
        <w:tabs>
          <w:tab w:val="left" w:pos="1120"/>
        </w:tabs>
        <w:spacing w:before="90" w:after="0" w:line="321" w:lineRule="auto"/>
        <w:ind w:left="218" w:right="2203" w:firstLine="420"/>
        <w:jc w:val="left"/>
        <w:rPr>
          <w:sz w:val="21"/>
        </w:rPr>
      </w:pPr>
      <w:r>
        <w:rPr>
          <w:spacing w:val="-6"/>
          <w:sz w:val="21"/>
        </w:rPr>
        <w:t xml:space="preserve">一束平行光垂射向玻璃砖的下表面，若光线到达上表面后，都能从 </w:t>
      </w:r>
      <w:r>
        <w:rPr>
          <w:spacing w:val="-9"/>
          <w:sz w:val="21"/>
        </w:rPr>
        <w:t xml:space="preserve">该表面射出，则入射光束在 </w:t>
      </w:r>
      <w:r>
        <w:rPr>
          <w:rFonts w:ascii="Times New Roman" w:eastAsia="Times New Roman"/>
          <w:sz w:val="21"/>
        </w:rPr>
        <w:t>AB</w:t>
      </w:r>
      <w:r>
        <w:rPr>
          <w:rFonts w:ascii="Times New Roman" w:eastAsia="Times New Roman"/>
          <w:spacing w:val="2"/>
          <w:sz w:val="21"/>
        </w:rPr>
        <w:t xml:space="preserve"> </w:t>
      </w:r>
      <w:r>
        <w:rPr>
          <w:spacing w:val="-3"/>
          <w:sz w:val="21"/>
        </w:rPr>
        <w:t>上的最大宽宽为多少？</w:t>
      </w:r>
    </w:p>
    <w:p>
      <w:pPr>
        <w:spacing w:after="0" w:line="321" w:lineRule="auto"/>
        <w:jc w:val="left"/>
        <w:rPr>
          <w:sz w:val="21"/>
        </w:rPr>
        <w:sectPr>
          <w:type w:val="continuous"/>
          <w:pgSz w:w="11910" w:h="16840"/>
          <w:pgMar w:top="1400" w:right="1160" w:bottom="1100" w:left="1200" w:header="720" w:footer="720" w:gutter="0"/>
        </w:sectPr>
      </w:pPr>
    </w:p>
    <w:p>
      <w:pPr>
        <w:pStyle w:val="10"/>
        <w:numPr>
          <w:ilvl w:val="0"/>
          <w:numId w:val="59"/>
        </w:numPr>
        <w:tabs>
          <w:tab w:val="left" w:pos="1178"/>
        </w:tabs>
        <w:spacing w:before="192" w:after="0" w:line="240" w:lineRule="auto"/>
        <w:ind w:left="1177" w:right="0" w:hanging="540"/>
        <w:jc w:val="left"/>
        <w:rPr>
          <w:sz w:val="21"/>
        </w:rPr>
      </w:pPr>
      <w:r>
        <w:rPr>
          <w:spacing w:val="-10"/>
          <w:sz w:val="21"/>
        </w:rPr>
        <w:t xml:space="preserve">一细束光线在 </w:t>
      </w:r>
      <w:r>
        <w:rPr>
          <w:rFonts w:ascii="Times New Roman" w:eastAsia="Times New Roman"/>
          <w:sz w:val="21"/>
        </w:rPr>
        <w:t>O</w:t>
      </w:r>
      <w:r>
        <w:rPr>
          <w:rFonts w:ascii="Times New Roman" w:eastAsia="Times New Roman"/>
          <w:spacing w:val="1"/>
          <w:sz w:val="21"/>
        </w:rPr>
        <w:t xml:space="preserve"> </w:t>
      </w:r>
      <w:r>
        <w:rPr>
          <w:spacing w:val="11"/>
          <w:sz w:val="21"/>
        </w:rPr>
        <w:t>点左侧与</w:t>
      </w:r>
      <w:r>
        <w:rPr>
          <w:rFonts w:ascii="Times New Roman" w:eastAsia="Times New Roman"/>
          <w:sz w:val="21"/>
        </w:rPr>
        <w:t>O</w:t>
      </w:r>
      <w:r>
        <w:rPr>
          <w:rFonts w:ascii="Times New Roman" w:eastAsia="Times New Roman"/>
          <w:spacing w:val="1"/>
          <w:sz w:val="21"/>
        </w:rPr>
        <w:t xml:space="preserve"> </w:t>
      </w:r>
      <w:r>
        <w:rPr>
          <w:sz w:val="21"/>
        </w:rPr>
        <w:t>相</w:t>
      </w:r>
      <w:r>
        <w:rPr>
          <w:spacing w:val="-13"/>
          <w:sz w:val="21"/>
        </w:rPr>
        <w:t>距</w:t>
      </w:r>
    </w:p>
    <w:p>
      <w:pPr>
        <w:pStyle w:val="6"/>
        <w:spacing w:before="1"/>
        <w:ind w:left="0"/>
      </w:pPr>
    </w:p>
    <w:p>
      <w:pPr>
        <w:pStyle w:val="6"/>
        <w:spacing w:before="1"/>
        <w:ind w:left="218"/>
      </w:pPr>
      <w:r>
        <w:t>点的位置。</w:t>
      </w:r>
    </w:p>
    <w:p>
      <w:pPr>
        <w:pStyle w:val="6"/>
        <w:spacing w:before="76" w:line="349" w:lineRule="exact"/>
        <w:ind w:left="150"/>
      </w:pPr>
      <w:r>
        <w:br w:type="column"/>
      </w:r>
      <w:r>
        <w:rPr>
          <w:rFonts w:ascii="Times New Roman" w:eastAsia="Times New Roman"/>
          <w:position w:val="12"/>
          <w:sz w:val="22"/>
        </w:rPr>
        <w:t xml:space="preserve">3 </w:t>
      </w:r>
      <w:r>
        <w:rPr>
          <w:rFonts w:ascii="Times New Roman" w:eastAsia="Times New Roman"/>
          <w:i/>
        </w:rPr>
        <w:t xml:space="preserve">R </w:t>
      </w:r>
      <w:r>
        <w:t xml:space="preserve">处垂直于 </w:t>
      </w:r>
      <w:r>
        <w:rPr>
          <w:rFonts w:ascii="Times New Roman" w:eastAsia="Times New Roman"/>
        </w:rPr>
        <w:t xml:space="preserve">AB </w:t>
      </w:r>
      <w:r>
        <w:t>从下方入射，求此光线从玻璃砖射出</w:t>
      </w:r>
    </w:p>
    <w:p>
      <w:pPr>
        <w:pStyle w:val="5"/>
        <w:spacing w:line="217" w:lineRule="exact"/>
        <w:ind w:left="85"/>
      </w:pPr>
      <w:r>
        <w:pict>
          <v:group id="_x0000_s1889" o:spid="_x0000_s1889" o:spt="203" style="position:absolute;left:0pt;margin-left:270.75pt;margin-top:-17.65pt;height:15.15pt;width:14.3pt;mso-position-horizontal-relative:page;z-index:-254619648;mso-width-relative:page;mso-height-relative:page;" coordorigin="5416,-354" coordsize="286,303">
            <o:lock v:ext="edit"/>
            <v:line id="_x0000_s1890" o:spid="_x0000_s1890" o:spt="20" style="position:absolute;left:5439;top:-207;flip:y;height:16;width:28;" stroked="t" coordsize="21600,21600">
              <v:path arrowok="t"/>
              <v:fill focussize="0,0"/>
              <v:stroke weight="0.463779527559055pt" color="#000000"/>
              <v:imagedata o:title=""/>
              <o:lock v:ext="edit"/>
            </v:line>
            <v:line id="_x0000_s1891" o:spid="_x0000_s1891" o:spt="20" style="position:absolute;left:5467;top:-202;height:74;width:40;" stroked="t" coordsize="21600,21600">
              <v:path arrowok="t"/>
              <v:fill focussize="0,0"/>
              <v:stroke weight="0.917086614173228pt" color="#000000"/>
              <v:imagedata o:title=""/>
              <o:lock v:ext="edit"/>
            </v:line>
            <v:shape id="_x0000_s1892" o:spid="_x0000_s1892" style="position:absolute;left:41;top:14376;height:330;width:328;" filled="f" stroked="t" coordorigin="42,14377" coordsize="328,330" path="m5512,-128l5565,-349m5565,-349l5682,-349m5416,-57l5701,-57e">
              <v:path arrowok="t"/>
              <v:fill on="f" focussize="0,0"/>
              <v:stroke weight="0.461259842519685pt" color="#000000"/>
              <v:imagedata o:title=""/>
              <o:lock v:ext="edit"/>
            </v:shape>
          </v:group>
        </w:pict>
      </w:r>
      <w:r>
        <w:rPr>
          <w:w w:val="97"/>
        </w:rPr>
        <w:t>2</w:t>
      </w:r>
    </w:p>
    <w:p>
      <w:pPr>
        <w:spacing w:after="0" w:line="217" w:lineRule="exact"/>
        <w:sectPr>
          <w:pgSz w:w="11910" w:h="16840"/>
          <w:pgMar w:top="1380" w:right="1160" w:bottom="1100" w:left="1200" w:header="0" w:footer="908" w:gutter="0"/>
          <w:cols w:equalWidth="0" w:num="2">
            <w:col w:w="4182" w:space="40"/>
            <w:col w:w="5328"/>
          </w:cols>
        </w:sectPr>
      </w:pPr>
    </w:p>
    <w:p>
      <w:pPr>
        <w:pStyle w:val="6"/>
        <w:spacing w:before="167"/>
      </w:pPr>
      <w:r>
        <w:drawing>
          <wp:anchor distT="0" distB="0" distL="0" distR="0" simplePos="0" relativeHeight="248697856" behindDoc="1" locked="0" layoutInCell="1" allowOverlap="1">
            <wp:simplePos x="0" y="0"/>
            <wp:positionH relativeFrom="page">
              <wp:posOffset>1849755</wp:posOffset>
            </wp:positionH>
            <wp:positionV relativeFrom="paragraph">
              <wp:posOffset>115570</wp:posOffset>
            </wp:positionV>
            <wp:extent cx="160020" cy="146050"/>
            <wp:effectExtent l="0" t="0" r="0" b="0"/>
            <wp:wrapNone/>
            <wp:docPr id="177" name="image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image147.png"/>
                    <pic:cNvPicPr>
                      <a:picLocks noChangeAspect="1"/>
                    </pic:cNvPicPr>
                  </pic:nvPicPr>
                  <pic:blipFill>
                    <a:blip r:embed="rId155" cstate="print"/>
                    <a:stretch>
                      <a:fillRect/>
                    </a:stretch>
                  </pic:blipFill>
                  <pic:spPr>
                    <a:xfrm>
                      <a:off x="0" y="0"/>
                      <a:ext cx="160282" cy="146167"/>
                    </a:xfrm>
                    <a:prstGeom prst="rect">
                      <a:avLst/>
                    </a:prstGeom>
                  </pic:spPr>
                </pic:pic>
              </a:graphicData>
            </a:graphic>
          </wp:anchor>
        </w:drawing>
      </w:r>
      <w:r>
        <w:rPr>
          <w:spacing w:val="-1"/>
          <w:w w:val="100"/>
          <w:position w:val="1"/>
        </w:rPr>
        <w:t>【答案】</w:t>
      </w:r>
      <w:r>
        <w:rPr>
          <w:rFonts w:ascii="Times New Roman" w:eastAsia="Times New Roman"/>
          <w:spacing w:val="-1"/>
          <w:w w:val="100"/>
          <w:position w:val="1"/>
        </w:rPr>
        <w:t>(</w:t>
      </w:r>
      <w:r>
        <w:rPr>
          <w:rFonts w:ascii="Times New Roman" w:eastAsia="Times New Roman"/>
          <w:spacing w:val="-2"/>
          <w:w w:val="100"/>
          <w:position w:val="1"/>
        </w:rPr>
        <w:t>i</w:t>
      </w:r>
      <w:r>
        <w:rPr>
          <w:rFonts w:ascii="Times New Roman" w:eastAsia="Times New Roman"/>
          <w:w w:val="100"/>
          <w:position w:val="1"/>
        </w:rPr>
        <w:t>)</w:t>
      </w:r>
      <w:r>
        <w:rPr>
          <w:rFonts w:ascii="Times New Roman" w:eastAsia="Times New Roman"/>
          <w:spacing w:val="3"/>
          <w:position w:val="1"/>
        </w:rPr>
        <w:t xml:space="preserve">   </w:t>
      </w:r>
      <w:r>
        <w:rPr>
          <w:rFonts w:ascii="Times New Roman" w:eastAsia="Times New Roman"/>
          <w:spacing w:val="9"/>
          <w:w w:val="99"/>
        </w:rPr>
        <w:t>2</w:t>
      </w:r>
      <w:r>
        <w:rPr>
          <w:rFonts w:ascii="Times New Roman" w:eastAsia="Times New Roman"/>
          <w:i/>
          <w:w w:val="99"/>
        </w:rPr>
        <w:t>R</w:t>
      </w:r>
      <w:r>
        <w:rPr>
          <w:rFonts w:ascii="Times New Roman" w:eastAsia="Times New Roman"/>
          <w:i/>
          <w:spacing w:val="-19"/>
        </w:rPr>
        <w:t xml:space="preserve"> </w:t>
      </w:r>
      <w:r>
        <w:rPr>
          <w:spacing w:val="-106"/>
          <w:w w:val="100"/>
          <w:position w:val="1"/>
        </w:rPr>
        <w:t>；</w:t>
      </w:r>
      <w:r>
        <w:rPr>
          <w:w w:val="100"/>
          <w:position w:val="1"/>
        </w:rPr>
        <w:t>（</w:t>
      </w:r>
      <w:r>
        <w:rPr>
          <w:rFonts w:ascii="Times New Roman" w:eastAsia="Times New Roman"/>
          <w:spacing w:val="-2"/>
          <w:w w:val="100"/>
          <w:position w:val="1"/>
        </w:rPr>
        <w:t>ii</w:t>
      </w:r>
      <w:r>
        <w:rPr>
          <w:spacing w:val="-3"/>
          <w:w w:val="100"/>
          <w:position w:val="1"/>
        </w:rPr>
        <w:t>）</w:t>
      </w:r>
      <w:r>
        <w:rPr>
          <w:w w:val="100"/>
          <w:position w:val="1"/>
        </w:rPr>
        <w:t>在</w:t>
      </w:r>
      <w:r>
        <w:rPr>
          <w:spacing w:val="-55"/>
          <w:position w:val="1"/>
        </w:rPr>
        <w:t xml:space="preserve"> </w:t>
      </w:r>
      <w:r>
        <w:rPr>
          <w:rFonts w:ascii="Times New Roman" w:eastAsia="Times New Roman"/>
          <w:w w:val="100"/>
          <w:position w:val="1"/>
        </w:rPr>
        <w:t>O</w:t>
      </w:r>
      <w:r>
        <w:rPr>
          <w:rFonts w:ascii="Times New Roman" w:eastAsia="Times New Roman"/>
          <w:spacing w:val="1"/>
          <w:position w:val="1"/>
        </w:rPr>
        <w:t xml:space="preserve"> </w:t>
      </w:r>
      <w:r>
        <w:rPr>
          <w:spacing w:val="10"/>
          <w:w w:val="100"/>
          <w:position w:val="1"/>
        </w:rPr>
        <w:t>点右侧与</w:t>
      </w:r>
      <w:r>
        <w:rPr>
          <w:rFonts w:ascii="Times New Roman" w:eastAsia="Times New Roman"/>
          <w:w w:val="100"/>
          <w:position w:val="1"/>
        </w:rPr>
        <w:t>O</w:t>
      </w:r>
      <w:r>
        <w:rPr>
          <w:rFonts w:ascii="Times New Roman" w:eastAsia="Times New Roman"/>
          <w:spacing w:val="1"/>
          <w:position w:val="1"/>
        </w:rPr>
        <w:t xml:space="preserve"> </w:t>
      </w:r>
      <w:r>
        <w:rPr>
          <w:spacing w:val="-3"/>
          <w:w w:val="100"/>
          <w:position w:val="1"/>
        </w:rPr>
        <w:t>相距</w:t>
      </w:r>
    </w:p>
    <w:p>
      <w:pPr>
        <w:spacing w:before="71" w:line="337" w:lineRule="exact"/>
        <w:ind w:left="154" w:right="0" w:firstLine="0"/>
        <w:jc w:val="left"/>
        <w:rPr>
          <w:sz w:val="21"/>
        </w:rPr>
      </w:pPr>
      <w:r>
        <w:br w:type="column"/>
      </w:r>
      <w:r>
        <w:rPr>
          <w:rFonts w:ascii="Times New Roman" w:eastAsia="Times New Roman"/>
          <w:w w:val="105"/>
          <w:position w:val="11"/>
          <w:sz w:val="21"/>
        </w:rPr>
        <w:t xml:space="preserve">3 </w:t>
      </w:r>
      <w:r>
        <w:rPr>
          <w:rFonts w:ascii="Times New Roman" w:eastAsia="Times New Roman"/>
          <w:i/>
          <w:w w:val="105"/>
          <w:position w:val="-1"/>
          <w:sz w:val="21"/>
        </w:rPr>
        <w:t xml:space="preserve">R </w:t>
      </w:r>
      <w:r>
        <w:rPr>
          <w:w w:val="105"/>
          <w:sz w:val="21"/>
        </w:rPr>
        <w:t>处。</w:t>
      </w:r>
    </w:p>
    <w:p>
      <w:pPr>
        <w:pStyle w:val="6"/>
        <w:spacing w:line="207" w:lineRule="exact"/>
        <w:ind w:left="89"/>
        <w:rPr>
          <w:rFonts w:ascii="Times New Roman"/>
        </w:rPr>
      </w:pPr>
      <w:r>
        <w:pict>
          <v:group id="_x0000_s1893" o:spid="_x0000_s1893" o:spt="203" style="position:absolute;left:0pt;margin-left:299.15pt;margin-top:-17.85pt;height:15pt;width:14.45pt;mso-position-horizontal-relative:page;z-index:-254617600;mso-width-relative:page;mso-height-relative:page;" coordorigin="5983,-357" coordsize="289,300">
            <o:lock v:ext="edit"/>
            <v:line id="_x0000_s1894" o:spid="_x0000_s1894" o:spt="20" style="position:absolute;left:6006;top:-211;flip:y;height:16;width:28;" stroked="t" coordsize="21600,21600">
              <v:path arrowok="t"/>
              <v:fill focussize="0,0"/>
              <v:stroke weight="0.464094488188976pt" color="#000000"/>
              <v:imagedata o:title=""/>
              <o:lock v:ext="edit"/>
            </v:line>
            <v:line id="_x0000_s1895" o:spid="_x0000_s1895" o:spt="20" style="position:absolute;left:6034;top:-206;height:73;width:41;" stroked="t" coordsize="21600,21600">
              <v:path arrowok="t"/>
              <v:fill focussize="0,0"/>
              <v:stroke weight="0.912834645669291pt" color="#000000"/>
              <v:imagedata o:title=""/>
              <o:lock v:ext="edit"/>
            </v:line>
            <v:shape id="_x0000_s1896" o:spid="_x0000_s1896" style="position:absolute;left:41;top:13391;height:329;width:323;" filled="f" stroked="t" coordorigin="41,13392" coordsize="323,329" path="m6080,-133l6134,-353m6134,-353l6253,-353m5983,-63l6271,-63e">
              <v:path arrowok="t"/>
              <v:fill on="f" focussize="0,0"/>
              <v:stroke weight="0.465826771653543pt" color="#000000"/>
              <v:imagedata o:title=""/>
              <o:lock v:ext="edit"/>
            </v:shape>
          </v:group>
        </w:pict>
      </w:r>
      <w:r>
        <w:rPr>
          <w:rFonts w:ascii="Times New Roman"/>
          <w:w w:val="104"/>
        </w:rPr>
        <w:t>2</w:t>
      </w:r>
    </w:p>
    <w:p>
      <w:pPr>
        <w:spacing w:after="0" w:line="207" w:lineRule="exact"/>
        <w:rPr>
          <w:rFonts w:ascii="Times New Roman"/>
        </w:rPr>
        <w:sectPr>
          <w:type w:val="continuous"/>
          <w:pgSz w:w="11910" w:h="16840"/>
          <w:pgMar w:top="1400" w:right="1160" w:bottom="1100" w:left="1200" w:header="720" w:footer="720" w:gutter="0"/>
          <w:cols w:equalWidth="0" w:num="2">
            <w:col w:w="4747" w:space="40"/>
            <w:col w:w="4763"/>
          </w:cols>
        </w:sectPr>
      </w:pPr>
    </w:p>
    <w:p>
      <w:pPr>
        <w:pStyle w:val="6"/>
        <w:tabs>
          <w:tab w:val="left" w:pos="3855"/>
        </w:tabs>
        <w:spacing w:before="92" w:line="321" w:lineRule="auto"/>
        <w:ind w:left="218" w:right="249" w:firstLine="420"/>
        <w:jc w:val="both"/>
      </w:pPr>
      <w:r>
        <w:rPr>
          <w:rFonts w:ascii="Times New Roman" w:hAnsi="Times New Roman" w:eastAsia="Times New Roman"/>
          <w:color w:val="FF0000"/>
        </w:rPr>
        <w:t>2015-34</w:t>
      </w:r>
      <w:r>
        <w:rPr>
          <w:rFonts w:ascii="Times New Roman" w:hAnsi="Times New Roman" w:eastAsia="Times New Roman"/>
        </w:rPr>
        <w:t>(1)</w:t>
      </w:r>
      <w:r>
        <w:t>在</w:t>
      </w:r>
      <w:r>
        <w:rPr>
          <w:spacing w:val="-3"/>
        </w:rPr>
        <w:t>双</w:t>
      </w:r>
      <w:r>
        <w:t>缝</w:t>
      </w:r>
      <w:r>
        <w:rPr>
          <w:spacing w:val="-3"/>
        </w:rPr>
        <w:t>干</w:t>
      </w:r>
      <w:r>
        <w:t>涉</w:t>
      </w:r>
      <w:r>
        <w:rPr>
          <w:spacing w:val="-3"/>
        </w:rPr>
        <w:t>实验</w:t>
      </w:r>
      <w:r>
        <w:t>中</w:t>
      </w:r>
      <w:r>
        <w:rPr>
          <w:spacing w:val="-22"/>
        </w:rPr>
        <w:t>，</w:t>
      </w:r>
      <w:r>
        <w:rPr>
          <w:spacing w:val="-3"/>
        </w:rPr>
        <w:t>分</w:t>
      </w:r>
      <w:r>
        <w:t>别</w:t>
      </w:r>
      <w:r>
        <w:rPr>
          <w:spacing w:val="-3"/>
        </w:rPr>
        <w:t>用</w:t>
      </w:r>
      <w:r>
        <w:t>红</w:t>
      </w:r>
      <w:r>
        <w:rPr>
          <w:spacing w:val="-3"/>
        </w:rPr>
        <w:t>色</w:t>
      </w:r>
      <w:r>
        <w:t>和</w:t>
      </w:r>
      <w:r>
        <w:rPr>
          <w:spacing w:val="-3"/>
        </w:rPr>
        <w:t>绿</w:t>
      </w:r>
      <w:r>
        <w:t>色</w:t>
      </w:r>
      <w:r>
        <w:rPr>
          <w:spacing w:val="-3"/>
        </w:rPr>
        <w:t>的</w:t>
      </w:r>
      <w:r>
        <w:t>激光</w:t>
      </w:r>
      <w:r>
        <w:rPr>
          <w:spacing w:val="-3"/>
        </w:rPr>
        <w:t>照</w:t>
      </w:r>
      <w:r>
        <w:t>射</w:t>
      </w:r>
      <w:r>
        <w:rPr>
          <w:spacing w:val="-3"/>
        </w:rPr>
        <w:t>同</w:t>
      </w:r>
      <w:r>
        <w:t>一</w:t>
      </w:r>
      <w:r>
        <w:rPr>
          <w:spacing w:val="-3"/>
        </w:rPr>
        <w:t>双</w:t>
      </w:r>
      <w:r>
        <w:t>缝</w:t>
      </w:r>
      <w:r>
        <w:rPr>
          <w:spacing w:val="-25"/>
        </w:rPr>
        <w:t>，</w:t>
      </w:r>
      <w:r>
        <w:t>在</w:t>
      </w:r>
      <w:r>
        <w:rPr>
          <w:spacing w:val="-3"/>
        </w:rPr>
        <w:t>双</w:t>
      </w:r>
      <w:r>
        <w:t>缝后</w:t>
      </w:r>
      <w:r>
        <w:rPr>
          <w:spacing w:val="-3"/>
        </w:rPr>
        <w:t>的</w:t>
      </w:r>
      <w:r>
        <w:t>屏</w:t>
      </w:r>
      <w:r>
        <w:rPr>
          <w:spacing w:val="-3"/>
        </w:rPr>
        <w:t>幕</w:t>
      </w:r>
      <w:r>
        <w:t>上</w:t>
      </w:r>
      <w:r>
        <w:rPr>
          <w:spacing w:val="-25"/>
        </w:rPr>
        <w:t>，</w:t>
      </w:r>
      <w:r>
        <w:t>红</w:t>
      </w:r>
      <w:r>
        <w:rPr>
          <w:w w:val="100"/>
          <w:position w:val="2"/>
        </w:rPr>
        <w:t>光的</w:t>
      </w:r>
      <w:r>
        <w:rPr>
          <w:spacing w:val="-3"/>
          <w:w w:val="100"/>
          <w:position w:val="2"/>
        </w:rPr>
        <w:t>干</w:t>
      </w:r>
      <w:r>
        <w:rPr>
          <w:w w:val="100"/>
          <w:position w:val="2"/>
        </w:rPr>
        <w:t>涉</w:t>
      </w:r>
      <w:r>
        <w:rPr>
          <w:spacing w:val="-3"/>
          <w:w w:val="100"/>
          <w:position w:val="2"/>
        </w:rPr>
        <w:t>条</w:t>
      </w:r>
      <w:r>
        <w:rPr>
          <w:w w:val="100"/>
          <w:position w:val="2"/>
        </w:rPr>
        <w:t>纹</w:t>
      </w:r>
      <w:r>
        <w:rPr>
          <w:spacing w:val="-3"/>
          <w:w w:val="100"/>
          <w:position w:val="2"/>
        </w:rPr>
        <w:t>间</w:t>
      </w:r>
      <w:r>
        <w:rPr>
          <w:w w:val="100"/>
          <w:position w:val="2"/>
        </w:rPr>
        <w:t>距</w:t>
      </w:r>
      <w:r>
        <w:rPr>
          <w:spacing w:val="-43"/>
          <w:position w:val="2"/>
        </w:rPr>
        <w:t xml:space="preserve"> </w:t>
      </w:r>
      <w:r>
        <w:rPr>
          <w:rFonts w:ascii="Times New Roman" w:hAnsi="Times New Roman" w:eastAsia="Times New Roman"/>
          <w:w w:val="100"/>
          <w:position w:val="2"/>
        </w:rPr>
        <w:t>Δ</w:t>
      </w:r>
      <w:r>
        <w:rPr>
          <w:rFonts w:ascii="Times New Roman" w:hAnsi="Times New Roman" w:eastAsia="Times New Roman"/>
          <w:i/>
          <w:spacing w:val="-2"/>
          <w:w w:val="100"/>
          <w:position w:val="2"/>
        </w:rPr>
        <w:t>x</w:t>
      </w:r>
      <w:r>
        <w:rPr>
          <w:rFonts w:ascii="Times New Roman" w:hAnsi="Times New Roman" w:eastAsia="Times New Roman"/>
          <w:w w:val="99"/>
          <w:sz w:val="14"/>
        </w:rPr>
        <w:t>1</w:t>
      </w:r>
      <w:r>
        <w:rPr>
          <w:rFonts w:ascii="Times New Roman" w:hAnsi="Times New Roman" w:eastAsia="Times New Roman"/>
          <w:spacing w:val="1"/>
          <w:sz w:val="14"/>
        </w:rPr>
        <w:t xml:space="preserve"> </w:t>
      </w:r>
      <w:r>
        <w:rPr>
          <w:spacing w:val="-3"/>
          <w:w w:val="100"/>
          <w:position w:val="2"/>
        </w:rPr>
        <w:t>与</w:t>
      </w:r>
      <w:r>
        <w:rPr>
          <w:w w:val="100"/>
          <w:position w:val="2"/>
        </w:rPr>
        <w:t>绿光</w:t>
      </w:r>
      <w:r>
        <w:rPr>
          <w:spacing w:val="-3"/>
          <w:w w:val="100"/>
          <w:position w:val="2"/>
        </w:rPr>
        <w:t>的</w:t>
      </w:r>
      <w:r>
        <w:rPr>
          <w:w w:val="100"/>
          <w:position w:val="2"/>
        </w:rPr>
        <w:t>干</w:t>
      </w:r>
      <w:r>
        <w:rPr>
          <w:spacing w:val="-3"/>
          <w:w w:val="100"/>
          <w:position w:val="2"/>
        </w:rPr>
        <w:t>涉</w:t>
      </w:r>
      <w:r>
        <w:rPr>
          <w:w w:val="100"/>
          <w:position w:val="2"/>
        </w:rPr>
        <w:t>条</w:t>
      </w:r>
      <w:r>
        <w:rPr>
          <w:spacing w:val="-3"/>
          <w:w w:val="100"/>
          <w:position w:val="2"/>
        </w:rPr>
        <w:t>纹间</w:t>
      </w:r>
      <w:r>
        <w:rPr>
          <w:w w:val="100"/>
          <w:position w:val="2"/>
        </w:rPr>
        <w:t>距</w:t>
      </w:r>
      <w:r>
        <w:rPr>
          <w:spacing w:val="-43"/>
          <w:position w:val="2"/>
        </w:rPr>
        <w:t xml:space="preserve"> </w:t>
      </w:r>
      <w:r>
        <w:rPr>
          <w:rFonts w:ascii="Times New Roman" w:hAnsi="Times New Roman" w:eastAsia="Times New Roman"/>
          <w:w w:val="100"/>
          <w:position w:val="2"/>
        </w:rPr>
        <w:t>Δ</w:t>
      </w:r>
      <w:r>
        <w:rPr>
          <w:rFonts w:ascii="Times New Roman" w:hAnsi="Times New Roman" w:eastAsia="Times New Roman"/>
          <w:i/>
          <w:spacing w:val="-1"/>
          <w:w w:val="100"/>
          <w:position w:val="2"/>
        </w:rPr>
        <w:t>x</w:t>
      </w:r>
      <w:r>
        <w:rPr>
          <w:rFonts w:ascii="Times New Roman" w:hAnsi="Times New Roman" w:eastAsia="Times New Roman"/>
          <w:w w:val="99"/>
          <w:sz w:val="14"/>
        </w:rPr>
        <w:t>2</w:t>
      </w:r>
      <w:r>
        <w:rPr>
          <w:rFonts w:ascii="Times New Roman" w:hAnsi="Times New Roman" w:eastAsia="Times New Roman"/>
          <w:spacing w:val="-2"/>
          <w:sz w:val="14"/>
        </w:rPr>
        <w:t xml:space="preserve"> </w:t>
      </w:r>
      <w:r>
        <w:rPr>
          <w:w w:val="100"/>
          <w:position w:val="2"/>
        </w:rPr>
        <w:t>相比</w:t>
      </w:r>
      <w:r>
        <w:rPr>
          <w:spacing w:val="-3"/>
          <w:w w:val="100"/>
          <w:position w:val="2"/>
        </w:rPr>
        <w:t>，</w:t>
      </w:r>
      <w:r>
        <w:rPr>
          <w:rFonts w:ascii="Times New Roman" w:hAnsi="Times New Roman" w:eastAsia="Times New Roman"/>
          <w:w w:val="100"/>
          <w:position w:val="2"/>
        </w:rPr>
        <w:t>Δ</w:t>
      </w:r>
      <w:r>
        <w:rPr>
          <w:rFonts w:ascii="Times New Roman" w:hAnsi="Times New Roman" w:eastAsia="Times New Roman"/>
          <w:i/>
          <w:spacing w:val="-1"/>
          <w:w w:val="100"/>
          <w:position w:val="2"/>
        </w:rPr>
        <w:t>x</w:t>
      </w:r>
      <w:r>
        <w:rPr>
          <w:rFonts w:ascii="Times New Roman" w:hAnsi="Times New Roman" w:eastAsia="Times New Roman"/>
          <w:w w:val="99"/>
          <w:sz w:val="14"/>
        </w:rPr>
        <w:t>1</w:t>
      </w:r>
      <w:r>
        <w:rPr>
          <w:rFonts w:ascii="Times New Roman" w:hAnsi="Times New Roman" w:eastAsia="Times New Roman"/>
          <w:w w:val="100"/>
          <w:position w:val="2"/>
          <w:u w:val="single"/>
        </w:rPr>
        <w:t xml:space="preserve"> </w:t>
      </w:r>
      <w:r>
        <w:rPr>
          <w:rFonts w:ascii="Times New Roman" w:hAnsi="Times New Roman" w:eastAsia="Times New Roman"/>
          <w:position w:val="2"/>
          <w:u w:val="single"/>
        </w:rPr>
        <w:t xml:space="preserve">        </w:t>
      </w:r>
      <w:r>
        <w:rPr>
          <w:rFonts w:ascii="Times New Roman" w:hAnsi="Times New Roman" w:eastAsia="Times New Roman"/>
          <w:spacing w:val="-3"/>
          <w:position w:val="2"/>
          <w:u w:val="single"/>
        </w:rPr>
        <w:t xml:space="preserve"> </w:t>
      </w:r>
      <w:r>
        <w:rPr>
          <w:rFonts w:ascii="Times New Roman" w:hAnsi="Times New Roman" w:eastAsia="Times New Roman"/>
          <w:w w:val="100"/>
          <w:position w:val="2"/>
        </w:rPr>
        <w:t>Δ</w:t>
      </w:r>
      <w:r>
        <w:rPr>
          <w:rFonts w:ascii="Times New Roman" w:hAnsi="Times New Roman" w:eastAsia="Times New Roman"/>
          <w:i/>
          <w:spacing w:val="-1"/>
          <w:w w:val="100"/>
          <w:position w:val="2"/>
        </w:rPr>
        <w:t>x</w:t>
      </w:r>
      <w:r>
        <w:rPr>
          <w:rFonts w:ascii="Times New Roman" w:hAnsi="Times New Roman" w:eastAsia="Times New Roman"/>
          <w:spacing w:val="-2"/>
          <w:w w:val="99"/>
          <w:sz w:val="14"/>
        </w:rPr>
        <w:t>2</w:t>
      </w:r>
      <w:r>
        <w:rPr>
          <w:w w:val="100"/>
          <w:position w:val="2"/>
        </w:rPr>
        <w:t>（</w:t>
      </w:r>
      <w:r>
        <w:rPr>
          <w:spacing w:val="-3"/>
          <w:w w:val="100"/>
          <w:position w:val="2"/>
        </w:rPr>
        <w:t>填“</w:t>
      </w:r>
      <w:r>
        <w:rPr>
          <w:rFonts w:ascii="Times New Roman" w:hAnsi="Times New Roman" w:eastAsia="Times New Roman"/>
          <w:w w:val="100"/>
          <w:position w:val="2"/>
        </w:rPr>
        <w:t>&gt;</w:t>
      </w:r>
      <w:r>
        <w:rPr>
          <w:spacing w:val="-106"/>
          <w:w w:val="100"/>
          <w:position w:val="2"/>
        </w:rPr>
        <w:t>”</w:t>
      </w:r>
      <w:r>
        <w:rPr>
          <w:spacing w:val="-3"/>
          <w:w w:val="100"/>
          <w:position w:val="2"/>
        </w:rPr>
        <w:t>“</w:t>
      </w:r>
      <w:r>
        <w:rPr>
          <w:w w:val="100"/>
          <w:position w:val="2"/>
        </w:rPr>
        <w:t>＝</w:t>
      </w:r>
      <w:r>
        <w:rPr>
          <w:spacing w:val="-108"/>
          <w:w w:val="100"/>
          <w:position w:val="2"/>
        </w:rPr>
        <w:t>”</w:t>
      </w:r>
      <w:r>
        <w:rPr>
          <w:spacing w:val="-3"/>
          <w:w w:val="100"/>
          <w:position w:val="2"/>
        </w:rPr>
        <w:t>“</w:t>
      </w:r>
      <w:r>
        <w:rPr>
          <w:rFonts w:ascii="Times New Roman" w:hAnsi="Times New Roman" w:eastAsia="Times New Roman"/>
          <w:spacing w:val="-2"/>
          <w:w w:val="100"/>
          <w:position w:val="2"/>
        </w:rPr>
        <w:t>&lt;</w:t>
      </w:r>
      <w:r>
        <w:rPr>
          <w:spacing w:val="-108"/>
          <w:w w:val="100"/>
          <w:position w:val="2"/>
        </w:rPr>
        <w:t>”）</w:t>
      </w:r>
      <w:r>
        <w:rPr>
          <w:spacing w:val="-3"/>
          <w:w w:val="100"/>
          <w:position w:val="2"/>
        </w:rPr>
        <w:t>。若实</w:t>
      </w:r>
      <w:r>
        <w:rPr>
          <w:w w:val="100"/>
          <w:position w:val="2"/>
        </w:rPr>
        <w:t>验</w:t>
      </w:r>
      <w:r>
        <w:t>中红</w:t>
      </w:r>
      <w:r>
        <w:rPr>
          <w:spacing w:val="-3"/>
        </w:rPr>
        <w:t>光</w:t>
      </w:r>
      <w:r>
        <w:t>的</w:t>
      </w:r>
      <w:r>
        <w:rPr>
          <w:spacing w:val="-3"/>
        </w:rPr>
        <w:t>波</w:t>
      </w:r>
      <w:r>
        <w:t>长为</w:t>
      </w:r>
      <w:r>
        <w:rPr>
          <w:spacing w:val="-36"/>
        </w:rPr>
        <w:t xml:space="preserve"> </w:t>
      </w:r>
      <w:r>
        <w:rPr>
          <w:rFonts w:ascii="Times New Roman" w:hAnsi="Times New Roman" w:eastAsia="Times New Roman"/>
        </w:rPr>
        <w:t>630nm</w:t>
      </w:r>
      <w:r>
        <w:t>，双缝</w:t>
      </w:r>
      <w:r>
        <w:rPr>
          <w:spacing w:val="-3"/>
        </w:rPr>
        <w:t>与</w:t>
      </w:r>
      <w:r>
        <w:t>屏</w:t>
      </w:r>
      <w:r>
        <w:rPr>
          <w:spacing w:val="-3"/>
        </w:rPr>
        <w:t>幕</w:t>
      </w:r>
      <w:r>
        <w:t>的</w:t>
      </w:r>
      <w:r>
        <w:rPr>
          <w:spacing w:val="-3"/>
        </w:rPr>
        <w:t>距</w:t>
      </w:r>
      <w:r>
        <w:t>离为</w:t>
      </w:r>
      <w:r>
        <w:rPr>
          <w:spacing w:val="-36"/>
        </w:rPr>
        <w:t xml:space="preserve"> </w:t>
      </w:r>
      <w:r>
        <w:rPr>
          <w:rFonts w:ascii="Times New Roman" w:hAnsi="Times New Roman" w:eastAsia="Times New Roman"/>
        </w:rPr>
        <w:t>1.00m</w:t>
      </w:r>
      <w:r>
        <w:t>，测得第</w:t>
      </w:r>
      <w:r>
        <w:rPr>
          <w:spacing w:val="-36"/>
        </w:rPr>
        <w:t xml:space="preserve"> </w:t>
      </w:r>
      <w:r>
        <w:rPr>
          <w:rFonts w:ascii="Times New Roman" w:hAnsi="Times New Roman" w:eastAsia="Times New Roman"/>
        </w:rPr>
        <w:t>1</w:t>
      </w:r>
      <w:r>
        <w:rPr>
          <w:rFonts w:ascii="Times New Roman" w:hAnsi="Times New Roman" w:eastAsia="Times New Roman"/>
          <w:spacing w:val="18"/>
        </w:rPr>
        <w:t xml:space="preserve"> </w:t>
      </w:r>
      <w:r>
        <w:t>条到第</w:t>
      </w:r>
      <w:r>
        <w:rPr>
          <w:spacing w:val="-35"/>
        </w:rPr>
        <w:t xml:space="preserve"> </w:t>
      </w:r>
      <w:r>
        <w:rPr>
          <w:rFonts w:ascii="Times New Roman" w:hAnsi="Times New Roman" w:eastAsia="Times New Roman"/>
        </w:rPr>
        <w:t>6</w:t>
      </w:r>
      <w:r>
        <w:rPr>
          <w:rFonts w:ascii="Times New Roman" w:hAnsi="Times New Roman" w:eastAsia="Times New Roman"/>
          <w:spacing w:val="17"/>
        </w:rPr>
        <w:t xml:space="preserve"> </w:t>
      </w:r>
      <w:r>
        <w:rPr>
          <w:spacing w:val="-3"/>
        </w:rPr>
        <w:t>条</w:t>
      </w:r>
      <w:r>
        <w:t>亮条</w:t>
      </w:r>
      <w:r>
        <w:rPr>
          <w:spacing w:val="-3"/>
        </w:rPr>
        <w:t>纹</w:t>
      </w:r>
      <w:r>
        <w:t>中</w:t>
      </w:r>
      <w:r>
        <w:rPr>
          <w:spacing w:val="-3"/>
        </w:rPr>
        <w:t>心</w:t>
      </w:r>
      <w:r>
        <w:t>间</w:t>
      </w:r>
      <w:r>
        <w:rPr>
          <w:spacing w:val="-3"/>
        </w:rPr>
        <w:t>的</w:t>
      </w:r>
      <w:r>
        <w:t>距</w:t>
      </w:r>
      <w:r>
        <w:rPr>
          <w:spacing w:val="-3"/>
        </w:rPr>
        <w:t>离</w:t>
      </w:r>
      <w:r>
        <w:t>为</w:t>
      </w:r>
      <w:r>
        <w:rPr>
          <w:rFonts w:ascii="Times New Roman" w:hAnsi="Times New Roman" w:eastAsia="Times New Roman"/>
        </w:rPr>
        <w:t>10.5mm</w:t>
      </w:r>
      <w:r>
        <w:t>，则双缝</w:t>
      </w:r>
      <w:r>
        <w:rPr>
          <w:spacing w:val="-3"/>
        </w:rPr>
        <w:t>之</w:t>
      </w:r>
      <w:r>
        <w:t>间</w:t>
      </w:r>
      <w:r>
        <w:rPr>
          <w:spacing w:val="-3"/>
        </w:rPr>
        <w:t>的距</w:t>
      </w:r>
      <w:r>
        <w:t>离为</w:t>
      </w:r>
      <w:r>
        <w:rPr>
          <w:u w:val="single"/>
        </w:rPr>
        <w:t xml:space="preserve"> </w:t>
      </w:r>
      <w:r>
        <w:rPr>
          <w:u w:val="single"/>
        </w:rPr>
        <w:tab/>
      </w:r>
      <w:r>
        <w:rPr>
          <w:rFonts w:ascii="Times New Roman" w:hAnsi="Times New Roman" w:eastAsia="Times New Roman"/>
          <w:spacing w:val="-4"/>
        </w:rPr>
        <w:t>mm</w:t>
      </w:r>
      <w:r>
        <w:t>。</w:t>
      </w:r>
    </w:p>
    <w:p>
      <w:pPr>
        <w:pStyle w:val="6"/>
        <w:spacing w:line="267" w:lineRule="exact"/>
        <w:rPr>
          <w:rFonts w:ascii="Times New Roman" w:eastAsia="Times New Roman"/>
        </w:rPr>
      </w:pPr>
      <w:r>
        <w:t>【答案】</w:t>
      </w:r>
      <w:r>
        <w:rPr>
          <w:rFonts w:ascii="Times New Roman" w:eastAsia="Times New Roman"/>
        </w:rPr>
        <w:t>&gt;</w:t>
      </w:r>
      <w:r>
        <w:t>；</w:t>
      </w:r>
      <w:r>
        <w:rPr>
          <w:rFonts w:ascii="Times New Roman" w:eastAsia="Times New Roman"/>
        </w:rPr>
        <w:t>0.3</w:t>
      </w:r>
    </w:p>
    <w:p>
      <w:pPr>
        <w:pStyle w:val="6"/>
        <w:spacing w:before="91"/>
      </w:pPr>
      <w:r>
        <w:rPr>
          <w:rFonts w:ascii="Times New Roman" w:eastAsia="Times New Roman"/>
        </w:rPr>
        <w:t>(2)</w:t>
      </w:r>
      <w:r>
        <w:t xml:space="preserve">甲、乙两列简谐横波在同一介质分别沿 </w:t>
      </w:r>
      <w:r>
        <w:rPr>
          <w:rFonts w:ascii="Times New Roman" w:eastAsia="Times New Roman"/>
          <w:i/>
        </w:rPr>
        <w:t xml:space="preserve">x </w:t>
      </w:r>
      <w:r>
        <w:t xml:space="preserve">轴正向和负向传播，波速均为 </w:t>
      </w:r>
      <w:r>
        <w:rPr>
          <w:rFonts w:ascii="Book Antiqua" w:eastAsia="Book Antiqua"/>
          <w:i/>
        </w:rPr>
        <w:t>v</w:t>
      </w:r>
      <w:r>
        <w:t>＝</w:t>
      </w:r>
      <w:r>
        <w:rPr>
          <w:rFonts w:ascii="Times New Roman" w:eastAsia="Times New Roman"/>
        </w:rPr>
        <w:t>25m/s</w:t>
      </w:r>
      <w:r>
        <w:t>。两列波在</w:t>
      </w:r>
    </w:p>
    <w:p>
      <w:pPr>
        <w:pStyle w:val="6"/>
        <w:spacing w:before="92"/>
        <w:ind w:left="218"/>
      </w:pPr>
      <w:r>
        <w:drawing>
          <wp:anchor distT="0" distB="0" distL="0" distR="0" simplePos="0" relativeHeight="251967488" behindDoc="0" locked="0" layoutInCell="1" allowOverlap="1">
            <wp:simplePos x="0" y="0"/>
            <wp:positionH relativeFrom="page">
              <wp:posOffset>4806950</wp:posOffset>
            </wp:positionH>
            <wp:positionV relativeFrom="paragraph">
              <wp:posOffset>81280</wp:posOffset>
            </wp:positionV>
            <wp:extent cx="1868805" cy="993140"/>
            <wp:effectExtent l="0" t="0" r="0" b="0"/>
            <wp:wrapNone/>
            <wp:docPr id="179" name="image1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image148.jpeg"/>
                    <pic:cNvPicPr>
                      <a:picLocks noChangeAspect="1"/>
                    </pic:cNvPicPr>
                  </pic:nvPicPr>
                  <pic:blipFill>
                    <a:blip r:embed="rId156" cstate="print"/>
                    <a:stretch>
                      <a:fillRect/>
                    </a:stretch>
                  </pic:blipFill>
                  <pic:spPr>
                    <a:xfrm>
                      <a:off x="0" y="0"/>
                      <a:ext cx="1868805" cy="993140"/>
                    </a:xfrm>
                    <a:prstGeom prst="rect">
                      <a:avLst/>
                    </a:prstGeom>
                  </pic:spPr>
                </pic:pic>
              </a:graphicData>
            </a:graphic>
          </wp:anchor>
        </w:drawing>
      </w:r>
      <w:r>
        <w:rPr>
          <w:rFonts w:ascii="Times New Roman" w:eastAsia="Times New Roman"/>
          <w:i/>
        </w:rPr>
        <w:t>t</w:t>
      </w:r>
      <w:r>
        <w:rPr>
          <w:rFonts w:ascii="Times New Roman" w:eastAsia="Times New Roman"/>
        </w:rPr>
        <w:t xml:space="preserve">=0 </w:t>
      </w:r>
      <w:r>
        <w:t>时刻的波形曲线如图所示。求</w:t>
      </w:r>
    </w:p>
    <w:p>
      <w:pPr>
        <w:pStyle w:val="10"/>
        <w:numPr>
          <w:ilvl w:val="0"/>
          <w:numId w:val="60"/>
        </w:numPr>
        <w:tabs>
          <w:tab w:val="left" w:pos="1120"/>
        </w:tabs>
        <w:spacing w:before="91" w:after="0" w:line="240" w:lineRule="auto"/>
        <w:ind w:left="1119" w:right="0" w:hanging="482"/>
        <w:jc w:val="left"/>
        <w:rPr>
          <w:sz w:val="21"/>
        </w:rPr>
      </w:pPr>
      <w:r>
        <w:rPr>
          <w:rFonts w:ascii="Times New Roman" w:hAnsi="Times New Roman" w:eastAsia="Times New Roman"/>
          <w:i/>
          <w:sz w:val="21"/>
        </w:rPr>
        <w:t>t</w:t>
      </w:r>
      <w:r>
        <w:rPr>
          <w:rFonts w:ascii="Times New Roman" w:hAnsi="Times New Roman" w:eastAsia="Times New Roman"/>
          <w:sz w:val="21"/>
        </w:rPr>
        <w:t xml:space="preserve">=0 </w:t>
      </w:r>
      <w:r>
        <w:rPr>
          <w:spacing w:val="-8"/>
          <w:sz w:val="21"/>
        </w:rPr>
        <w:t>时，介质中偏离平衡位置位移为</w:t>
      </w:r>
      <w:r>
        <w:rPr>
          <w:rFonts w:ascii="Times New Roman" w:hAnsi="Times New Roman" w:eastAsia="Times New Roman"/>
          <w:sz w:val="21"/>
        </w:rPr>
        <w:t>‒16cm</w:t>
      </w:r>
      <w:r>
        <w:rPr>
          <w:rFonts w:ascii="Times New Roman" w:hAnsi="Times New Roman" w:eastAsia="Times New Roman"/>
          <w:spacing w:val="-4"/>
          <w:sz w:val="21"/>
        </w:rPr>
        <w:t xml:space="preserve"> </w:t>
      </w:r>
      <w:r>
        <w:rPr>
          <w:spacing w:val="-3"/>
          <w:sz w:val="21"/>
        </w:rPr>
        <w:t>的所有质点的</w:t>
      </w:r>
    </w:p>
    <w:p>
      <w:pPr>
        <w:spacing w:before="91"/>
        <w:ind w:left="218" w:right="0" w:firstLine="0"/>
        <w:jc w:val="left"/>
        <w:rPr>
          <w:sz w:val="21"/>
        </w:rPr>
      </w:pPr>
      <w:r>
        <w:rPr>
          <w:rFonts w:ascii="Times New Roman" w:eastAsia="Times New Roman"/>
          <w:i/>
          <w:sz w:val="21"/>
        </w:rPr>
        <w:t xml:space="preserve">x </w:t>
      </w:r>
      <w:r>
        <w:rPr>
          <w:sz w:val="21"/>
        </w:rPr>
        <w:t>坐标；</w:t>
      </w:r>
    </w:p>
    <w:p>
      <w:pPr>
        <w:pStyle w:val="10"/>
        <w:numPr>
          <w:ilvl w:val="0"/>
          <w:numId w:val="60"/>
        </w:numPr>
        <w:tabs>
          <w:tab w:val="left" w:pos="1178"/>
        </w:tabs>
        <w:spacing w:before="91" w:after="0" w:line="321" w:lineRule="auto"/>
        <w:ind w:left="218" w:right="3347" w:firstLine="420"/>
        <w:jc w:val="left"/>
        <w:rPr>
          <w:sz w:val="21"/>
        </w:rPr>
      </w:pPr>
      <w:r>
        <w:rPr>
          <w:spacing w:val="-32"/>
          <w:sz w:val="21"/>
        </w:rPr>
        <w:t xml:space="preserve">从 </w:t>
      </w:r>
      <w:r>
        <w:rPr>
          <w:rFonts w:ascii="Times New Roman" w:hAnsi="Times New Roman" w:eastAsia="Times New Roman"/>
          <w:i/>
          <w:sz w:val="21"/>
        </w:rPr>
        <w:t>t</w:t>
      </w:r>
      <w:r>
        <w:rPr>
          <w:sz w:val="21"/>
        </w:rPr>
        <w:t>＝</w:t>
      </w:r>
      <w:r>
        <w:rPr>
          <w:rFonts w:ascii="Times New Roman" w:hAnsi="Times New Roman" w:eastAsia="Times New Roman"/>
          <w:sz w:val="21"/>
        </w:rPr>
        <w:t>0</w:t>
      </w:r>
      <w:r>
        <w:rPr>
          <w:rFonts w:ascii="Times New Roman" w:hAnsi="Times New Roman" w:eastAsia="Times New Roman"/>
          <w:spacing w:val="-13"/>
          <w:sz w:val="21"/>
        </w:rPr>
        <w:t xml:space="preserve"> </w:t>
      </w:r>
      <w:r>
        <w:rPr>
          <w:spacing w:val="-12"/>
          <w:sz w:val="21"/>
        </w:rPr>
        <w:t>开始，介质中最早出现偏离平衡位置位移为</w:t>
      </w:r>
      <w:r>
        <w:rPr>
          <w:rFonts w:ascii="Times New Roman" w:hAnsi="Times New Roman" w:eastAsia="Times New Roman"/>
          <w:spacing w:val="-12"/>
          <w:sz w:val="21"/>
        </w:rPr>
        <w:t>‒16cm</w:t>
      </w:r>
      <w:r>
        <w:rPr>
          <w:spacing w:val="-6"/>
          <w:sz w:val="21"/>
        </w:rPr>
        <w:t>的质点的时间。</w:t>
      </w:r>
    </w:p>
    <w:p>
      <w:pPr>
        <w:pStyle w:val="6"/>
        <w:spacing w:line="267" w:lineRule="exact"/>
        <w:rPr>
          <w:rFonts w:ascii="Times New Roman" w:hAnsi="Times New Roman" w:eastAsia="Times New Roman"/>
        </w:rPr>
      </w:pPr>
      <w:r>
        <w:rPr>
          <w:spacing w:val="-1"/>
          <w:w w:val="100"/>
          <w:position w:val="2"/>
        </w:rPr>
        <w:t>【答案】</w:t>
      </w:r>
      <w:r>
        <w:rPr>
          <w:w w:val="100"/>
          <w:position w:val="2"/>
        </w:rPr>
        <w:t>（</w:t>
      </w:r>
      <w:r>
        <w:rPr>
          <w:rFonts w:ascii="Times New Roman" w:hAnsi="Times New Roman" w:eastAsia="Times New Roman"/>
          <w:spacing w:val="-4"/>
          <w:w w:val="100"/>
          <w:position w:val="2"/>
        </w:rPr>
        <w:t>i</w:t>
      </w:r>
      <w:r>
        <w:rPr>
          <w:w w:val="100"/>
          <w:position w:val="2"/>
        </w:rPr>
        <w:t>）</w:t>
      </w:r>
      <w:r>
        <w:rPr>
          <w:rFonts w:ascii="Times New Roman" w:hAnsi="Times New Roman" w:eastAsia="Times New Roman"/>
          <w:i/>
          <w:spacing w:val="-1"/>
          <w:w w:val="100"/>
          <w:position w:val="2"/>
        </w:rPr>
        <w:t>x</w:t>
      </w:r>
      <w:r>
        <w:rPr>
          <w:rFonts w:ascii="Times New Roman" w:hAnsi="Times New Roman" w:eastAsia="Times New Roman"/>
          <w:w w:val="99"/>
          <w:sz w:val="14"/>
        </w:rPr>
        <w:t>1</w:t>
      </w:r>
      <w:r>
        <w:rPr>
          <w:rFonts w:ascii="Times New Roman" w:hAnsi="Times New Roman" w:eastAsia="Times New Roman"/>
          <w:spacing w:val="-2"/>
          <w:w w:val="100"/>
          <w:position w:val="2"/>
        </w:rPr>
        <w:t>=</w:t>
      </w:r>
      <w:r>
        <w:rPr>
          <w:w w:val="100"/>
          <w:position w:val="2"/>
        </w:rPr>
        <w:t>（</w:t>
      </w:r>
      <w:r>
        <w:rPr>
          <w:rFonts w:ascii="Times New Roman" w:hAnsi="Times New Roman" w:eastAsia="Times New Roman"/>
          <w:w w:val="100"/>
          <w:position w:val="2"/>
        </w:rPr>
        <w:t>5</w:t>
      </w:r>
      <w:r>
        <w:rPr>
          <w:rFonts w:ascii="Times New Roman" w:hAnsi="Times New Roman" w:eastAsia="Times New Roman"/>
          <w:spacing w:val="-3"/>
          <w:w w:val="100"/>
          <w:position w:val="2"/>
        </w:rPr>
        <w:t>0</w:t>
      </w:r>
      <w:r>
        <w:rPr>
          <w:rFonts w:ascii="Times New Roman" w:hAnsi="Times New Roman" w:eastAsia="Times New Roman"/>
          <w:w w:val="100"/>
          <w:position w:val="2"/>
        </w:rPr>
        <w:t>+3</w:t>
      </w:r>
      <w:r>
        <w:rPr>
          <w:rFonts w:ascii="Times New Roman" w:hAnsi="Times New Roman" w:eastAsia="Times New Roman"/>
          <w:spacing w:val="-3"/>
          <w:w w:val="100"/>
          <w:position w:val="2"/>
        </w:rPr>
        <w:t>00</w:t>
      </w:r>
      <w:r>
        <w:rPr>
          <w:rFonts w:ascii="Times New Roman" w:hAnsi="Times New Roman" w:eastAsia="Times New Roman"/>
          <w:spacing w:val="-1"/>
          <w:w w:val="100"/>
          <w:position w:val="2"/>
        </w:rPr>
        <w:t>n</w:t>
      </w:r>
      <w:r>
        <w:rPr>
          <w:w w:val="100"/>
          <w:position w:val="2"/>
        </w:rPr>
        <w:t>）</w:t>
      </w:r>
      <w:r>
        <w:rPr>
          <w:rFonts w:ascii="Times New Roman" w:hAnsi="Times New Roman" w:eastAsia="Times New Roman"/>
          <w:spacing w:val="-1"/>
          <w:w w:val="100"/>
          <w:position w:val="2"/>
        </w:rPr>
        <w:t>c</w:t>
      </w:r>
      <w:r>
        <w:rPr>
          <w:rFonts w:ascii="Times New Roman" w:hAnsi="Times New Roman" w:eastAsia="Times New Roman"/>
          <w:spacing w:val="-4"/>
          <w:w w:val="100"/>
          <w:position w:val="2"/>
        </w:rPr>
        <w:t>m</w:t>
      </w:r>
      <w:r>
        <w:rPr>
          <w:w w:val="100"/>
          <w:position w:val="2"/>
        </w:rPr>
        <w:t>，</w:t>
      </w:r>
      <w:r>
        <w:rPr>
          <w:rFonts w:ascii="Times New Roman" w:hAnsi="Times New Roman" w:eastAsia="Times New Roman"/>
          <w:i/>
          <w:w w:val="100"/>
          <w:position w:val="2"/>
        </w:rPr>
        <w:t>n</w:t>
      </w:r>
      <w:r>
        <w:rPr>
          <w:rFonts w:ascii="Times New Roman" w:hAnsi="Times New Roman" w:eastAsia="Times New Roman"/>
          <w:spacing w:val="-13"/>
          <w:w w:val="100"/>
          <w:position w:val="2"/>
        </w:rPr>
        <w:t>=±</w:t>
      </w:r>
      <w:r>
        <w:rPr>
          <w:rFonts w:ascii="Times New Roman" w:hAnsi="Times New Roman" w:eastAsia="Times New Roman"/>
          <w:w w:val="100"/>
          <w:position w:val="2"/>
        </w:rPr>
        <w:t>1</w:t>
      </w:r>
      <w:r>
        <w:rPr>
          <w:rFonts w:ascii="Times New Roman" w:hAnsi="Times New Roman" w:eastAsia="Times New Roman"/>
          <w:spacing w:val="-30"/>
          <w:position w:val="2"/>
        </w:rPr>
        <w:t xml:space="preserve"> </w:t>
      </w:r>
      <w:r>
        <w:rPr>
          <w:spacing w:val="2"/>
          <w:w w:val="100"/>
          <w:position w:val="2"/>
        </w:rPr>
        <w:t>，</w:t>
      </w:r>
      <w:r>
        <w:rPr>
          <w:rFonts w:ascii="Times New Roman" w:hAnsi="Times New Roman" w:eastAsia="Times New Roman"/>
          <w:spacing w:val="-25"/>
          <w:w w:val="100"/>
          <w:position w:val="2"/>
        </w:rPr>
        <w:t>±</w:t>
      </w:r>
      <w:r>
        <w:rPr>
          <w:rFonts w:ascii="Times New Roman" w:hAnsi="Times New Roman" w:eastAsia="Times New Roman"/>
          <w:w w:val="100"/>
          <w:position w:val="2"/>
        </w:rPr>
        <w:t>2</w:t>
      </w:r>
      <w:r>
        <w:rPr>
          <w:rFonts w:ascii="Times New Roman" w:hAnsi="Times New Roman" w:eastAsia="Times New Roman"/>
          <w:spacing w:val="-33"/>
          <w:position w:val="2"/>
        </w:rPr>
        <w:t xml:space="preserve"> </w:t>
      </w:r>
      <w:r>
        <w:rPr>
          <w:spacing w:val="2"/>
          <w:w w:val="100"/>
          <w:position w:val="2"/>
        </w:rPr>
        <w:t>，</w:t>
      </w:r>
      <w:r>
        <w:rPr>
          <w:rFonts w:ascii="Times New Roman" w:hAnsi="Times New Roman" w:eastAsia="Times New Roman"/>
          <w:spacing w:val="-25"/>
          <w:w w:val="100"/>
          <w:position w:val="2"/>
        </w:rPr>
        <w:t>±</w:t>
      </w:r>
      <w:r>
        <w:rPr>
          <w:rFonts w:ascii="Times New Roman" w:hAnsi="Times New Roman" w:eastAsia="Times New Roman"/>
          <w:w w:val="100"/>
          <w:position w:val="2"/>
        </w:rPr>
        <w:t>3</w:t>
      </w:r>
      <w:r>
        <w:rPr>
          <w:rFonts w:ascii="Times New Roman" w:hAnsi="Times New Roman" w:eastAsia="Times New Roman"/>
          <w:spacing w:val="-31"/>
          <w:position w:val="2"/>
        </w:rPr>
        <w:t xml:space="preserve"> </w:t>
      </w:r>
      <w:r>
        <w:rPr>
          <w:spacing w:val="-3"/>
          <w:w w:val="100"/>
          <w:position w:val="2"/>
        </w:rPr>
        <w:t>，</w:t>
      </w:r>
      <w:r>
        <w:rPr>
          <w:rFonts w:ascii="Times New Roman" w:hAnsi="Times New Roman" w:eastAsia="Times New Roman"/>
          <w:w w:val="100"/>
          <w:position w:val="2"/>
        </w:rPr>
        <w:t>……</w:t>
      </w:r>
      <w:r>
        <w:rPr>
          <w:spacing w:val="-108"/>
          <w:w w:val="100"/>
          <w:position w:val="2"/>
        </w:rPr>
        <w:t>；</w:t>
      </w:r>
      <w:r>
        <w:rPr>
          <w:w w:val="100"/>
          <w:position w:val="2"/>
        </w:rPr>
        <w:t>（</w:t>
      </w:r>
      <w:r>
        <w:rPr>
          <w:rFonts w:ascii="Times New Roman" w:hAnsi="Times New Roman" w:eastAsia="Times New Roman"/>
          <w:spacing w:val="-2"/>
          <w:w w:val="100"/>
          <w:position w:val="2"/>
        </w:rPr>
        <w:t>ii</w:t>
      </w:r>
      <w:r>
        <w:rPr>
          <w:w w:val="100"/>
          <w:position w:val="2"/>
        </w:rPr>
        <w:t>）</w:t>
      </w:r>
      <w:r>
        <w:rPr>
          <w:rFonts w:ascii="Times New Roman" w:hAnsi="Times New Roman" w:eastAsia="Times New Roman"/>
          <w:w w:val="100"/>
          <w:position w:val="2"/>
        </w:rPr>
        <w:t>0.1s</w:t>
      </w:r>
    </w:p>
    <w:p>
      <w:pPr>
        <w:pStyle w:val="6"/>
        <w:spacing w:before="91" w:line="321" w:lineRule="auto"/>
        <w:ind w:left="218" w:right="249" w:firstLine="420"/>
        <w:jc w:val="both"/>
      </w:pPr>
      <w:r>
        <w:rPr>
          <w:rFonts w:ascii="Times New Roman" w:eastAsia="Times New Roman"/>
          <w:color w:val="FF0000"/>
        </w:rPr>
        <w:t>2016-34</w:t>
      </w:r>
      <w:r>
        <w:rPr>
          <w:rFonts w:ascii="Times New Roman" w:eastAsia="Times New Roman"/>
        </w:rPr>
        <w:t>(1)</w:t>
      </w:r>
      <w:r>
        <w:rPr>
          <w:spacing w:val="-5"/>
        </w:rPr>
        <w:t xml:space="preserve">某同学漂浮在海面上，虽然水面波正平稳地以 </w:t>
      </w:r>
      <w:r>
        <w:rPr>
          <w:rFonts w:ascii="Times New Roman" w:eastAsia="Times New Roman"/>
        </w:rPr>
        <w:t xml:space="preserve">1.8 m./s </w:t>
      </w:r>
      <w:r>
        <w:rPr>
          <w:spacing w:val="-3"/>
        </w:rPr>
        <w:t>的速率向着海滩传播，但他并</w:t>
      </w:r>
      <w:r>
        <w:rPr>
          <w:spacing w:val="-10"/>
        </w:rPr>
        <w:t xml:space="preserve">不向海滩靠近。该同学发现从第 </w:t>
      </w:r>
      <w:r>
        <w:rPr>
          <w:rFonts w:ascii="Times New Roman" w:eastAsia="Times New Roman"/>
        </w:rPr>
        <w:t xml:space="preserve">1 </w:t>
      </w:r>
      <w:r>
        <w:rPr>
          <w:spacing w:val="-10"/>
        </w:rPr>
        <w:t xml:space="preserve">个波峰到第 </w:t>
      </w:r>
      <w:r>
        <w:rPr>
          <w:rFonts w:ascii="Times New Roman" w:eastAsia="Times New Roman"/>
        </w:rPr>
        <w:t xml:space="preserve">10 </w:t>
      </w:r>
      <w:r>
        <w:rPr>
          <w:spacing w:val="-6"/>
        </w:rPr>
        <w:t xml:space="preserve">个波峰通过身下的时间间隔为 </w:t>
      </w:r>
      <w:r>
        <w:rPr>
          <w:rFonts w:ascii="Times New Roman" w:eastAsia="Times New Roman"/>
        </w:rPr>
        <w:t>15 s</w:t>
      </w:r>
      <w:r>
        <w:rPr>
          <w:spacing w:val="-6"/>
        </w:rPr>
        <w:t>。下列说法正确的是</w:t>
      </w:r>
    </w:p>
    <w:p>
      <w:pPr>
        <w:pStyle w:val="6"/>
        <w:spacing w:line="321" w:lineRule="auto"/>
        <w:ind w:right="6362"/>
        <w:rPr>
          <w:rFonts w:ascii="Times New Roman" w:eastAsia="Times New Roman"/>
        </w:rPr>
      </w:pPr>
      <w:r>
        <w:rPr>
          <w:rFonts w:ascii="Times New Roman" w:eastAsia="Times New Roman"/>
        </w:rPr>
        <w:t>A</w:t>
      </w:r>
      <w:r>
        <w:t>．水面波是一种机械波</w:t>
      </w:r>
      <w:r>
        <w:rPr>
          <w:rFonts w:ascii="Times New Roman" w:eastAsia="Times New Roman"/>
        </w:rPr>
        <w:t>B</w:t>
      </w:r>
      <w:r>
        <w:t xml:space="preserve">．该水面波的频率为 </w:t>
      </w:r>
      <w:r>
        <w:rPr>
          <w:rFonts w:ascii="Times New Roman" w:eastAsia="Times New Roman"/>
        </w:rPr>
        <w:t>6 Hz</w:t>
      </w:r>
    </w:p>
    <w:p>
      <w:pPr>
        <w:pStyle w:val="10"/>
        <w:numPr>
          <w:ilvl w:val="0"/>
          <w:numId w:val="61"/>
        </w:numPr>
        <w:tabs>
          <w:tab w:val="left" w:pos="993"/>
        </w:tabs>
        <w:spacing w:before="0" w:after="0" w:line="268" w:lineRule="exact"/>
        <w:ind w:left="992" w:right="0" w:hanging="355"/>
        <w:jc w:val="left"/>
        <w:rPr>
          <w:rFonts w:ascii="Times New Roman" w:eastAsia="Times New Roman"/>
          <w:sz w:val="21"/>
        </w:rPr>
      </w:pPr>
      <w:r>
        <w:rPr>
          <w:spacing w:val="-9"/>
          <w:sz w:val="21"/>
        </w:rPr>
        <w:t xml:space="preserve">该水面波的波长为 </w:t>
      </w:r>
      <w:r>
        <w:rPr>
          <w:rFonts w:ascii="Times New Roman" w:eastAsia="Times New Roman"/>
          <w:sz w:val="21"/>
        </w:rPr>
        <w:t>3</w:t>
      </w:r>
      <w:r>
        <w:rPr>
          <w:rFonts w:ascii="Times New Roman" w:eastAsia="Times New Roman"/>
          <w:spacing w:val="-3"/>
          <w:sz w:val="21"/>
        </w:rPr>
        <w:t xml:space="preserve"> </w:t>
      </w:r>
      <w:r>
        <w:rPr>
          <w:rFonts w:ascii="Times New Roman" w:eastAsia="Times New Roman"/>
          <w:sz w:val="21"/>
        </w:rPr>
        <w:t>m</w:t>
      </w:r>
    </w:p>
    <w:p>
      <w:pPr>
        <w:pStyle w:val="10"/>
        <w:numPr>
          <w:ilvl w:val="0"/>
          <w:numId w:val="61"/>
        </w:numPr>
        <w:tabs>
          <w:tab w:val="left" w:pos="1005"/>
        </w:tabs>
        <w:spacing w:before="90" w:after="0" w:line="240" w:lineRule="auto"/>
        <w:ind w:left="1004" w:right="0" w:hanging="367"/>
        <w:jc w:val="left"/>
        <w:rPr>
          <w:sz w:val="21"/>
        </w:rPr>
      </w:pPr>
      <w:r>
        <w:rPr>
          <w:spacing w:val="-3"/>
          <w:sz w:val="21"/>
        </w:rPr>
        <w:t>水面波没有将该同学推向岸边，是因为波传播时能量不会传递出去</w:t>
      </w:r>
    </w:p>
    <w:p>
      <w:pPr>
        <w:pStyle w:val="10"/>
        <w:numPr>
          <w:ilvl w:val="0"/>
          <w:numId w:val="61"/>
        </w:numPr>
        <w:tabs>
          <w:tab w:val="left" w:pos="981"/>
        </w:tabs>
        <w:spacing w:before="91" w:after="0" w:line="240" w:lineRule="auto"/>
        <w:ind w:left="980" w:right="0" w:hanging="343"/>
        <w:jc w:val="left"/>
        <w:rPr>
          <w:sz w:val="21"/>
        </w:rPr>
      </w:pPr>
      <w:r>
        <w:rPr>
          <w:spacing w:val="-3"/>
          <w:sz w:val="21"/>
        </w:rPr>
        <w:t>水面波没有将该同学推向岸边，是因为波传播时振动的质点并不随波迁移</w:t>
      </w:r>
    </w:p>
    <w:p>
      <w:pPr>
        <w:pStyle w:val="6"/>
        <w:spacing w:before="91"/>
        <w:ind w:left="533"/>
        <w:rPr>
          <w:rFonts w:ascii="Times New Roman" w:eastAsia="Times New Roman"/>
        </w:rPr>
      </w:pPr>
      <w:r>
        <w:t>【答案】</w:t>
      </w:r>
      <w:r>
        <w:rPr>
          <w:rFonts w:ascii="Times New Roman" w:eastAsia="Times New Roman"/>
        </w:rPr>
        <w:t>ACE</w:t>
      </w:r>
    </w:p>
    <w:p>
      <w:pPr>
        <w:pStyle w:val="6"/>
        <w:spacing w:before="90" w:line="321" w:lineRule="auto"/>
        <w:ind w:left="218" w:right="2640" w:firstLine="314"/>
        <w:jc w:val="both"/>
      </w:pPr>
      <w:r>
        <w:drawing>
          <wp:anchor distT="0" distB="0" distL="0" distR="0" simplePos="0" relativeHeight="251968512" behindDoc="0" locked="0" layoutInCell="1" allowOverlap="1">
            <wp:simplePos x="0" y="0"/>
            <wp:positionH relativeFrom="page">
              <wp:posOffset>5259070</wp:posOffset>
            </wp:positionH>
            <wp:positionV relativeFrom="paragraph">
              <wp:posOffset>151765</wp:posOffset>
            </wp:positionV>
            <wp:extent cx="1348105" cy="1219835"/>
            <wp:effectExtent l="0" t="0" r="0" b="0"/>
            <wp:wrapNone/>
            <wp:docPr id="181" name="image1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image149.jpeg"/>
                    <pic:cNvPicPr>
                      <a:picLocks noChangeAspect="1"/>
                    </pic:cNvPicPr>
                  </pic:nvPicPr>
                  <pic:blipFill>
                    <a:blip r:embed="rId157" cstate="print"/>
                    <a:stretch>
                      <a:fillRect/>
                    </a:stretch>
                  </pic:blipFill>
                  <pic:spPr>
                    <a:xfrm>
                      <a:off x="0" y="0"/>
                      <a:ext cx="1348104" cy="1219666"/>
                    </a:xfrm>
                    <a:prstGeom prst="rect">
                      <a:avLst/>
                    </a:prstGeom>
                  </pic:spPr>
                </pic:pic>
              </a:graphicData>
            </a:graphic>
          </wp:anchor>
        </w:drawing>
      </w:r>
      <w:r>
        <w:rPr>
          <w:rFonts w:ascii="Times New Roman" w:eastAsia="Times New Roman"/>
        </w:rPr>
        <w:t>(2)</w:t>
      </w:r>
      <w:r>
        <w:rPr>
          <w:spacing w:val="-3"/>
        </w:rPr>
        <w:t xml:space="preserve">如图，在注满水的游泳池的池底有一点光源 </w:t>
      </w:r>
      <w:r>
        <w:rPr>
          <w:rFonts w:ascii="Times New Roman" w:eastAsia="Times New Roman"/>
        </w:rPr>
        <w:t>A</w:t>
      </w:r>
      <w:r>
        <w:rPr>
          <w:spacing w:val="-3"/>
        </w:rPr>
        <w:t>，它到池边的水平距</w:t>
      </w:r>
      <w:r>
        <w:rPr>
          <w:spacing w:val="-18"/>
        </w:rPr>
        <w:t xml:space="preserve">离为 </w:t>
      </w:r>
      <w:r>
        <w:rPr>
          <w:rFonts w:ascii="Times New Roman" w:eastAsia="Times New Roman"/>
        </w:rPr>
        <w:t xml:space="preserve">3.0 </w:t>
      </w:r>
      <w:r>
        <w:rPr>
          <w:rFonts w:ascii="Times New Roman" w:eastAsia="Times New Roman"/>
          <w:spacing w:val="-4"/>
        </w:rPr>
        <w:t>m</w:t>
      </w:r>
      <w:r>
        <w:rPr>
          <w:spacing w:val="7"/>
        </w:rPr>
        <w:t>。从点光源</w:t>
      </w:r>
      <w:r>
        <w:rPr>
          <w:rFonts w:ascii="Times New Roman" w:eastAsia="Times New Roman"/>
        </w:rPr>
        <w:t xml:space="preserve">A </w:t>
      </w:r>
      <w:r>
        <w:rPr>
          <w:spacing w:val="-9"/>
        </w:rPr>
        <w:t xml:space="preserve">射向池边的光线 </w:t>
      </w:r>
      <w:r>
        <w:rPr>
          <w:rFonts w:ascii="Times New Roman" w:eastAsia="Times New Roman"/>
        </w:rPr>
        <w:t xml:space="preserve">AB </w:t>
      </w:r>
      <w:r>
        <w:rPr>
          <w:spacing w:val="-3"/>
        </w:rPr>
        <w:t>与竖直方向的夹角恰好等于</w:t>
      </w:r>
      <w:r>
        <w:rPr>
          <w:spacing w:val="-7"/>
        </w:rPr>
        <w:t xml:space="preserve">全反射的临界角，水的折射率为 </w:t>
      </w:r>
      <w:r>
        <w:rPr>
          <w:rFonts w:ascii="Times New Roman" w:eastAsia="Times New Roman"/>
        </w:rPr>
        <w:t>4/3</w:t>
      </w:r>
      <w:r>
        <w:t>。</w:t>
      </w:r>
    </w:p>
    <w:p>
      <w:pPr>
        <w:pStyle w:val="10"/>
        <w:numPr>
          <w:ilvl w:val="0"/>
          <w:numId w:val="62"/>
        </w:numPr>
        <w:tabs>
          <w:tab w:val="left" w:pos="1015"/>
        </w:tabs>
        <w:spacing w:before="0" w:after="0" w:line="267" w:lineRule="exact"/>
        <w:ind w:left="1014" w:right="0" w:hanging="482"/>
        <w:jc w:val="left"/>
        <w:rPr>
          <w:sz w:val="21"/>
        </w:rPr>
      </w:pPr>
      <w:r>
        <w:rPr>
          <w:spacing w:val="-3"/>
          <w:sz w:val="21"/>
        </w:rPr>
        <w:t>求池内的水深；</w:t>
      </w:r>
    </w:p>
    <w:p>
      <w:pPr>
        <w:pStyle w:val="10"/>
        <w:numPr>
          <w:ilvl w:val="0"/>
          <w:numId w:val="62"/>
        </w:numPr>
        <w:tabs>
          <w:tab w:val="left" w:pos="1072"/>
        </w:tabs>
        <w:spacing w:before="92" w:after="0" w:line="240" w:lineRule="auto"/>
        <w:ind w:left="1071" w:right="0" w:hanging="539"/>
        <w:jc w:val="left"/>
        <w:rPr>
          <w:sz w:val="21"/>
        </w:rPr>
      </w:pPr>
      <w:r>
        <w:rPr>
          <w:spacing w:val="-5"/>
          <w:sz w:val="21"/>
        </w:rPr>
        <w:t>一救生员坐在离池边不远处的高凳上，他的眼睛到地面的高度为</w:t>
      </w:r>
    </w:p>
    <w:p>
      <w:pPr>
        <w:pStyle w:val="6"/>
        <w:spacing w:before="91" w:line="321" w:lineRule="auto"/>
        <w:ind w:left="218" w:right="2637"/>
        <w:jc w:val="both"/>
      </w:pPr>
      <w:r>
        <w:rPr>
          <w:rFonts w:ascii="Times New Roman" w:hAnsi="Times New Roman" w:eastAsia="Times New Roman"/>
        </w:rPr>
        <w:t xml:space="preserve">2.0 </w:t>
      </w:r>
      <w:r>
        <w:rPr>
          <w:rFonts w:ascii="Times New Roman" w:hAnsi="Times New Roman" w:eastAsia="Times New Roman"/>
          <w:spacing w:val="-4"/>
        </w:rPr>
        <w:t>m</w:t>
      </w:r>
      <w:r>
        <w:rPr>
          <w:spacing w:val="-6"/>
        </w:rPr>
        <w:t xml:space="preserve">。当他看到正前下方的点光源 </w:t>
      </w:r>
      <w:r>
        <w:rPr>
          <w:rFonts w:ascii="Times New Roman" w:hAnsi="Times New Roman" w:eastAsia="Times New Roman"/>
        </w:rPr>
        <w:t xml:space="preserve">A </w:t>
      </w:r>
      <w:r>
        <w:rPr>
          <w:spacing w:val="-3"/>
        </w:rPr>
        <w:t xml:space="preserve">时，他的眼睛所接受的光线与竖直方向的夹角恰好为 </w:t>
      </w:r>
      <w:r>
        <w:rPr>
          <w:rFonts w:ascii="Times New Roman" w:hAnsi="Times New Roman" w:eastAsia="Times New Roman"/>
        </w:rPr>
        <w:t>45°</w:t>
      </w:r>
      <w:r>
        <w:rPr>
          <w:spacing w:val="-3"/>
        </w:rPr>
        <w:t>。求救生员的眼睛到池边的水平距离（</w:t>
      </w:r>
      <w:r>
        <w:rPr>
          <w:spacing w:val="-1"/>
        </w:rPr>
        <w:t xml:space="preserve">结果保留 </w:t>
      </w:r>
      <w:r>
        <w:rPr>
          <w:rFonts w:ascii="Times New Roman" w:hAnsi="Times New Roman" w:eastAsia="Times New Roman"/>
        </w:rPr>
        <w:t xml:space="preserve">1 </w:t>
      </w:r>
      <w:r>
        <w:rPr>
          <w:spacing w:val="-2"/>
        </w:rPr>
        <w:t>位有效数字</w:t>
      </w:r>
      <w:r>
        <w:rPr>
          <w:spacing w:val="-106"/>
        </w:rPr>
        <w:t>）</w:t>
      </w:r>
      <w:r>
        <w:t>。</w:t>
      </w:r>
    </w:p>
    <w:p>
      <w:pPr>
        <w:pStyle w:val="6"/>
        <w:tabs>
          <w:tab w:val="left" w:pos="2595"/>
        </w:tabs>
        <w:spacing w:line="267" w:lineRule="exact"/>
        <w:rPr>
          <w:rFonts w:ascii="Times New Roman" w:eastAsia="Times New Roman"/>
        </w:rPr>
      </w:pPr>
      <w:r>
        <w:t>【答</w:t>
      </w:r>
      <w:r>
        <w:rPr>
          <w:spacing w:val="-3"/>
        </w:rPr>
        <w:t>案</w:t>
      </w:r>
      <w:r>
        <w:rPr>
          <w:spacing w:val="-106"/>
        </w:rPr>
        <w:t>】</w:t>
      </w:r>
      <w:r>
        <w:t>（</w:t>
      </w:r>
      <w:r>
        <w:rPr>
          <w:rFonts w:ascii="Times New Roman" w:eastAsia="Times New Roman"/>
        </w:rPr>
        <w:t>i</w:t>
      </w:r>
      <w:r>
        <w:t>）</w:t>
      </w:r>
      <w:r>
        <w:rPr>
          <w:rFonts w:ascii="Times New Roman" w:eastAsia="Times New Roman"/>
        </w:rPr>
        <w:t>2.6m</w:t>
      </w:r>
      <w:r>
        <w:rPr>
          <w:rFonts w:ascii="Times New Roman" w:eastAsia="Times New Roman"/>
        </w:rPr>
        <w:tab/>
      </w:r>
      <w:r>
        <w:t>（</w:t>
      </w:r>
      <w:r>
        <w:rPr>
          <w:rFonts w:ascii="Times New Roman" w:eastAsia="Times New Roman"/>
        </w:rPr>
        <w:t>ii</w:t>
      </w:r>
      <w:r>
        <w:t>）</w:t>
      </w:r>
      <w:r>
        <w:rPr>
          <w:rFonts w:ascii="Times New Roman" w:eastAsia="Times New Roman"/>
        </w:rPr>
        <w:t>0.7m</w:t>
      </w:r>
    </w:p>
    <w:p>
      <w:pPr>
        <w:pStyle w:val="6"/>
        <w:tabs>
          <w:tab w:val="left" w:pos="2931"/>
          <w:tab w:val="left" w:pos="4479"/>
        </w:tabs>
        <w:spacing w:before="128" w:line="357" w:lineRule="auto"/>
        <w:ind w:left="218" w:right="244" w:firstLine="420"/>
        <w:jc w:val="both"/>
      </w:pPr>
      <w:r>
        <w:rPr>
          <w:rFonts w:ascii="Times New Roman" w:hAnsi="Times New Roman" w:eastAsia="Times New Roman"/>
          <w:color w:val="FF0000"/>
          <w:position w:val="2"/>
        </w:rPr>
        <w:t>2017-34</w:t>
      </w:r>
      <w:r>
        <w:rPr>
          <w:rFonts w:ascii="Times New Roman" w:hAnsi="Times New Roman" w:eastAsia="Times New Roman"/>
          <w:position w:val="2"/>
        </w:rPr>
        <w:t>(1)</w:t>
      </w:r>
      <w:r>
        <w:rPr>
          <w:position w:val="2"/>
        </w:rPr>
        <w:t>如</w:t>
      </w:r>
      <w:r>
        <w:rPr>
          <w:spacing w:val="-3"/>
          <w:position w:val="2"/>
        </w:rPr>
        <w:t>图</w:t>
      </w:r>
      <w:r>
        <w:rPr>
          <w:position w:val="2"/>
        </w:rPr>
        <w:t>（</w:t>
      </w:r>
      <w:r>
        <w:rPr>
          <w:rFonts w:ascii="Times New Roman" w:hAnsi="Times New Roman" w:eastAsia="Times New Roman"/>
          <w:position w:val="2"/>
        </w:rPr>
        <w:t>a</w:t>
      </w:r>
      <w:r>
        <w:rPr>
          <w:position w:val="2"/>
        </w:rPr>
        <w:t>），在</w:t>
      </w:r>
      <w:r>
        <w:rPr>
          <w:spacing w:val="-51"/>
          <w:position w:val="2"/>
        </w:rPr>
        <w:t xml:space="preserve"> </w:t>
      </w:r>
      <w:r>
        <w:rPr>
          <w:rFonts w:ascii="Times New Roman" w:hAnsi="Times New Roman" w:eastAsia="Times New Roman"/>
          <w:i/>
          <w:position w:val="2"/>
        </w:rPr>
        <w:t>xy</w:t>
      </w:r>
      <w:r>
        <w:rPr>
          <w:rFonts w:ascii="Times New Roman" w:hAnsi="Times New Roman" w:eastAsia="Times New Roman"/>
          <w:i/>
          <w:spacing w:val="2"/>
          <w:position w:val="2"/>
        </w:rPr>
        <w:t xml:space="preserve"> </w:t>
      </w:r>
      <w:r>
        <w:rPr>
          <w:position w:val="2"/>
        </w:rPr>
        <w:t>平</w:t>
      </w:r>
      <w:r>
        <w:rPr>
          <w:spacing w:val="-3"/>
          <w:position w:val="2"/>
        </w:rPr>
        <w:t>面</w:t>
      </w:r>
      <w:r>
        <w:rPr>
          <w:position w:val="2"/>
        </w:rPr>
        <w:t>内</w:t>
      </w:r>
      <w:r>
        <w:rPr>
          <w:spacing w:val="-3"/>
          <w:position w:val="2"/>
        </w:rPr>
        <w:t>有</w:t>
      </w:r>
      <w:r>
        <w:rPr>
          <w:position w:val="2"/>
        </w:rPr>
        <w:t>两</w:t>
      </w:r>
      <w:r>
        <w:rPr>
          <w:spacing w:val="-3"/>
          <w:position w:val="2"/>
        </w:rPr>
        <w:t>个</w:t>
      </w:r>
      <w:r>
        <w:rPr>
          <w:position w:val="2"/>
        </w:rPr>
        <w:t>沿</w:t>
      </w:r>
      <w:r>
        <w:rPr>
          <w:spacing w:val="-50"/>
          <w:position w:val="2"/>
        </w:rPr>
        <w:t xml:space="preserve"> </w:t>
      </w:r>
      <w:r>
        <w:rPr>
          <w:rFonts w:ascii="Times New Roman" w:hAnsi="Times New Roman" w:eastAsia="Times New Roman"/>
          <w:i/>
          <w:position w:val="2"/>
        </w:rPr>
        <w:t>z</w:t>
      </w:r>
      <w:r>
        <w:rPr>
          <w:rFonts w:ascii="Times New Roman" w:hAnsi="Times New Roman" w:eastAsia="Times New Roman"/>
          <w:i/>
          <w:spacing w:val="1"/>
          <w:position w:val="2"/>
        </w:rPr>
        <w:t xml:space="preserve"> </w:t>
      </w:r>
      <w:r>
        <w:rPr>
          <w:spacing w:val="-3"/>
          <w:position w:val="2"/>
        </w:rPr>
        <w:t>方</w:t>
      </w:r>
      <w:r>
        <w:rPr>
          <w:position w:val="2"/>
        </w:rPr>
        <w:t>向</w:t>
      </w:r>
      <w:r>
        <w:rPr>
          <w:spacing w:val="-3"/>
          <w:position w:val="2"/>
        </w:rPr>
        <w:t>做</w:t>
      </w:r>
      <w:r>
        <w:rPr>
          <w:position w:val="2"/>
        </w:rPr>
        <w:t>简谐</w:t>
      </w:r>
      <w:r>
        <w:rPr>
          <w:spacing w:val="-3"/>
          <w:position w:val="2"/>
        </w:rPr>
        <w:t>振</w:t>
      </w:r>
      <w:r>
        <w:rPr>
          <w:position w:val="2"/>
        </w:rPr>
        <w:t>动</w:t>
      </w:r>
      <w:r>
        <w:rPr>
          <w:spacing w:val="-3"/>
          <w:position w:val="2"/>
        </w:rPr>
        <w:t>的</w:t>
      </w:r>
      <w:r>
        <w:rPr>
          <w:position w:val="2"/>
        </w:rPr>
        <w:t>点</w:t>
      </w:r>
      <w:r>
        <w:rPr>
          <w:spacing w:val="-3"/>
          <w:position w:val="2"/>
        </w:rPr>
        <w:t>波</w:t>
      </w:r>
      <w:r>
        <w:rPr>
          <w:position w:val="2"/>
        </w:rPr>
        <w:t>源</w:t>
      </w:r>
      <w:r>
        <w:rPr>
          <w:spacing w:val="-49"/>
          <w:position w:val="2"/>
        </w:rPr>
        <w:t xml:space="preserve"> </w:t>
      </w:r>
      <w:r>
        <w:rPr>
          <w:rFonts w:ascii="Times New Roman" w:hAnsi="Times New Roman" w:eastAsia="Times New Roman"/>
          <w:i/>
          <w:position w:val="2"/>
        </w:rPr>
        <w:t>S</w:t>
      </w:r>
      <w:r>
        <w:rPr>
          <w:rFonts w:ascii="Times New Roman" w:hAnsi="Times New Roman" w:eastAsia="Times New Roman"/>
          <w:sz w:val="14"/>
        </w:rPr>
        <w:t>1</w:t>
      </w:r>
      <w:r>
        <w:rPr>
          <w:rFonts w:ascii="Times New Roman" w:hAnsi="Times New Roman" w:eastAsia="Times New Roman"/>
          <w:position w:val="2"/>
        </w:rPr>
        <w:t>(0</w:t>
      </w:r>
      <w:r>
        <w:rPr>
          <w:position w:val="2"/>
        </w:rPr>
        <w:t>，</w:t>
      </w:r>
      <w:r>
        <w:rPr>
          <w:rFonts w:ascii="Times New Roman" w:hAnsi="Times New Roman" w:eastAsia="Times New Roman"/>
          <w:position w:val="2"/>
        </w:rPr>
        <w:t>4)</w:t>
      </w:r>
      <w:r>
        <w:rPr>
          <w:position w:val="2"/>
        </w:rPr>
        <w:t>和</w:t>
      </w:r>
      <w:r>
        <w:rPr>
          <w:spacing w:val="-51"/>
          <w:position w:val="2"/>
        </w:rPr>
        <w:t xml:space="preserve"> </w:t>
      </w:r>
      <w:r>
        <w:rPr>
          <w:rFonts w:ascii="Times New Roman" w:hAnsi="Times New Roman" w:eastAsia="Times New Roman"/>
          <w:i/>
          <w:position w:val="2"/>
        </w:rPr>
        <w:t>S</w:t>
      </w:r>
      <w:r>
        <w:rPr>
          <w:rFonts w:ascii="Times New Roman" w:hAnsi="Times New Roman" w:eastAsia="Times New Roman"/>
          <w:sz w:val="14"/>
        </w:rPr>
        <w:t>2</w:t>
      </w:r>
      <w:r>
        <w:rPr>
          <w:rFonts w:ascii="Times New Roman" w:hAnsi="Times New Roman" w:eastAsia="Times New Roman"/>
          <w:position w:val="2"/>
        </w:rPr>
        <w:t>(0</w:t>
      </w:r>
      <w:r>
        <w:rPr>
          <w:position w:val="2"/>
        </w:rPr>
        <w:t>，</w:t>
      </w:r>
      <w:r>
        <w:rPr>
          <w:rFonts w:ascii="Times New Roman" w:hAnsi="Times New Roman" w:eastAsia="Times New Roman"/>
          <w:position w:val="2"/>
        </w:rPr>
        <w:t>–2)</w:t>
      </w:r>
      <w:r>
        <w:rPr>
          <w:position w:val="2"/>
        </w:rPr>
        <w:t>。</w:t>
      </w:r>
      <w:r>
        <w:t>两波</w:t>
      </w:r>
      <w:r>
        <w:rPr>
          <w:spacing w:val="-3"/>
        </w:rPr>
        <w:t>源</w:t>
      </w:r>
      <w:r>
        <w:t>的</w:t>
      </w:r>
      <w:r>
        <w:rPr>
          <w:spacing w:val="-3"/>
        </w:rPr>
        <w:t>振</w:t>
      </w:r>
      <w:r>
        <w:t>动</w:t>
      </w:r>
      <w:r>
        <w:rPr>
          <w:spacing w:val="-3"/>
        </w:rPr>
        <w:t>图</w:t>
      </w:r>
      <w:r>
        <w:t>线</w:t>
      </w:r>
      <w:r>
        <w:rPr>
          <w:spacing w:val="-3"/>
        </w:rPr>
        <w:t>分</w:t>
      </w:r>
      <w:r>
        <w:t>别</w:t>
      </w:r>
      <w:r>
        <w:rPr>
          <w:spacing w:val="-3"/>
        </w:rPr>
        <w:t>如</w:t>
      </w:r>
      <w:r>
        <w:rPr>
          <w:spacing w:val="-17"/>
        </w:rPr>
        <w:t>图</w:t>
      </w:r>
      <w:r>
        <w:rPr>
          <w:spacing w:val="-6"/>
        </w:rPr>
        <w:t>（</w:t>
      </w:r>
      <w:r>
        <w:rPr>
          <w:rFonts w:ascii="Times New Roman" w:hAnsi="Times New Roman" w:eastAsia="Times New Roman"/>
          <w:spacing w:val="-6"/>
        </w:rPr>
        <w:t>b</w:t>
      </w:r>
      <w:r>
        <w:rPr>
          <w:spacing w:val="-6"/>
        </w:rPr>
        <w:t>）</w:t>
      </w:r>
      <w:r>
        <w:rPr>
          <w:spacing w:val="-3"/>
        </w:rPr>
        <w:t>和</w:t>
      </w:r>
      <w:r>
        <w:rPr>
          <w:spacing w:val="-17"/>
        </w:rPr>
        <w:t>图</w:t>
      </w:r>
      <w:r>
        <w:rPr>
          <w:spacing w:val="-7"/>
        </w:rPr>
        <w:t>（</w:t>
      </w:r>
      <w:r>
        <w:rPr>
          <w:rFonts w:ascii="Times New Roman" w:hAnsi="Times New Roman" w:eastAsia="Times New Roman"/>
          <w:spacing w:val="-7"/>
        </w:rPr>
        <w:t>c</w:t>
      </w:r>
      <w:r>
        <w:rPr>
          <w:spacing w:val="-7"/>
        </w:rPr>
        <w:t>）</w:t>
      </w:r>
      <w:r>
        <w:t>所示</w:t>
      </w:r>
      <w:r>
        <w:rPr>
          <w:spacing w:val="-20"/>
        </w:rPr>
        <w:t>，</w:t>
      </w:r>
      <w:r>
        <w:rPr>
          <w:spacing w:val="-3"/>
        </w:rPr>
        <w:t>两</w:t>
      </w:r>
      <w:r>
        <w:t>列波</w:t>
      </w:r>
      <w:r>
        <w:rPr>
          <w:spacing w:val="-3"/>
        </w:rPr>
        <w:t>的</w:t>
      </w:r>
      <w:r>
        <w:t>波</w:t>
      </w:r>
      <w:r>
        <w:rPr>
          <w:spacing w:val="-3"/>
        </w:rPr>
        <w:t>速均</w:t>
      </w:r>
      <w:r>
        <w:t>为</w:t>
      </w:r>
      <w:r>
        <w:rPr>
          <w:spacing w:val="-32"/>
        </w:rPr>
        <w:t xml:space="preserve"> </w:t>
      </w:r>
      <w:r>
        <w:rPr>
          <w:rFonts w:ascii="Times New Roman" w:hAnsi="Times New Roman" w:eastAsia="Times New Roman"/>
        </w:rPr>
        <w:t>1.00</w:t>
      </w:r>
      <w:r>
        <w:rPr>
          <w:rFonts w:ascii="Times New Roman" w:hAnsi="Times New Roman" w:eastAsia="Times New Roman"/>
          <w:spacing w:val="17"/>
        </w:rPr>
        <w:t xml:space="preserve"> </w:t>
      </w:r>
      <w:r>
        <w:rPr>
          <w:rFonts w:ascii="Times New Roman" w:hAnsi="Times New Roman" w:eastAsia="Times New Roman"/>
          <w:spacing w:val="-2"/>
        </w:rPr>
        <w:t>m/s</w:t>
      </w:r>
      <w:r>
        <w:rPr>
          <w:spacing w:val="-15"/>
        </w:rPr>
        <w:t>。</w:t>
      </w:r>
      <w:r>
        <w:t>两列</w:t>
      </w:r>
      <w:r>
        <w:rPr>
          <w:spacing w:val="-3"/>
        </w:rPr>
        <w:t>波</w:t>
      </w:r>
      <w:r>
        <w:t>从</w:t>
      </w:r>
      <w:r>
        <w:rPr>
          <w:spacing w:val="-3"/>
        </w:rPr>
        <w:t>波</w:t>
      </w:r>
      <w:r>
        <w:t>源</w:t>
      </w:r>
      <w:r>
        <w:rPr>
          <w:spacing w:val="-3"/>
        </w:rPr>
        <w:t>传</w:t>
      </w:r>
      <w:r>
        <w:t>播到点</w:t>
      </w:r>
      <w:r>
        <w:rPr>
          <w:spacing w:val="-50"/>
        </w:rPr>
        <w:t xml:space="preserve"> </w:t>
      </w:r>
      <w:r>
        <w:rPr>
          <w:rFonts w:ascii="Times New Roman" w:hAnsi="Times New Roman" w:eastAsia="Times New Roman"/>
          <w:i/>
          <w:spacing w:val="-5"/>
        </w:rPr>
        <w:t>A</w:t>
      </w:r>
      <w:r>
        <w:rPr>
          <w:rFonts w:ascii="Times New Roman" w:hAnsi="Times New Roman" w:eastAsia="Times New Roman"/>
          <w:spacing w:val="-5"/>
        </w:rPr>
        <w:t>(8</w:t>
      </w:r>
      <w:r>
        <w:rPr>
          <w:spacing w:val="-5"/>
        </w:rPr>
        <w:t>，</w:t>
      </w:r>
      <w:r>
        <w:rPr>
          <w:rFonts w:ascii="Times New Roman" w:hAnsi="Times New Roman" w:eastAsia="Times New Roman"/>
          <w:spacing w:val="-5"/>
        </w:rPr>
        <w:t>–2)</w:t>
      </w:r>
      <w:r>
        <w:t>的</w:t>
      </w:r>
      <w:r>
        <w:rPr>
          <w:spacing w:val="-3"/>
        </w:rPr>
        <w:t>路</w:t>
      </w:r>
      <w:r>
        <w:t>程</w:t>
      </w:r>
      <w:r>
        <w:rPr>
          <w:spacing w:val="-3"/>
        </w:rPr>
        <w:t>差</w:t>
      </w:r>
      <w:r>
        <w:t>为</w:t>
      </w:r>
      <w:r>
        <w:rPr>
          <w:u w:val="single"/>
        </w:rPr>
        <w:t xml:space="preserve"> </w:t>
      </w:r>
      <w:r>
        <w:rPr>
          <w:u w:val="single"/>
        </w:rPr>
        <w:tab/>
      </w:r>
      <w:r>
        <w:rPr>
          <w:rFonts w:ascii="Times New Roman" w:hAnsi="Times New Roman" w:eastAsia="Times New Roman"/>
          <w:spacing w:val="-15"/>
        </w:rPr>
        <w:t>m</w:t>
      </w:r>
      <w:r>
        <w:rPr>
          <w:spacing w:val="-15"/>
        </w:rPr>
        <w:t>，</w:t>
      </w:r>
      <w:r>
        <w:t>两</w:t>
      </w:r>
      <w:r>
        <w:rPr>
          <w:spacing w:val="-3"/>
        </w:rPr>
        <w:t>列</w:t>
      </w:r>
      <w:r>
        <w:t>波</w:t>
      </w:r>
      <w:r>
        <w:rPr>
          <w:spacing w:val="-3"/>
        </w:rPr>
        <w:t>引</w:t>
      </w:r>
      <w:r>
        <w:t>起</w:t>
      </w:r>
      <w:r>
        <w:rPr>
          <w:spacing w:val="-3"/>
        </w:rPr>
        <w:t>的</w:t>
      </w:r>
      <w:r>
        <w:t>点</w:t>
      </w:r>
      <w:r>
        <w:rPr>
          <w:spacing w:val="-52"/>
        </w:rPr>
        <w:t xml:space="preserve"> </w:t>
      </w:r>
      <w:r>
        <w:rPr>
          <w:rFonts w:ascii="Times New Roman" w:hAnsi="Times New Roman" w:eastAsia="Times New Roman"/>
          <w:i/>
          <w:spacing w:val="-5"/>
        </w:rPr>
        <w:t>B</w:t>
      </w:r>
      <w:r>
        <w:rPr>
          <w:rFonts w:ascii="Times New Roman" w:hAnsi="Times New Roman" w:eastAsia="Times New Roman"/>
          <w:spacing w:val="-5"/>
        </w:rPr>
        <w:t>(4</w:t>
      </w:r>
      <w:r>
        <w:rPr>
          <w:spacing w:val="-5"/>
        </w:rPr>
        <w:t>，</w:t>
      </w:r>
      <w:r>
        <w:rPr>
          <w:rFonts w:ascii="Times New Roman" w:hAnsi="Times New Roman" w:eastAsia="Times New Roman"/>
          <w:spacing w:val="-5"/>
        </w:rPr>
        <w:t>1)</w:t>
      </w:r>
      <w:r>
        <w:t>处</w:t>
      </w:r>
      <w:r>
        <w:rPr>
          <w:spacing w:val="-3"/>
        </w:rPr>
        <w:t>质</w:t>
      </w:r>
      <w:r>
        <w:t>点</w:t>
      </w:r>
      <w:r>
        <w:rPr>
          <w:spacing w:val="-3"/>
        </w:rPr>
        <w:t>的</w:t>
      </w:r>
      <w:r>
        <w:t>振</w:t>
      </w:r>
      <w:r>
        <w:rPr>
          <w:spacing w:val="-3"/>
        </w:rPr>
        <w:t>动</w:t>
      </w:r>
      <w:r>
        <w:t>相互</w:t>
      </w:r>
      <w:r>
        <w:rPr>
          <w:u w:val="single"/>
        </w:rPr>
        <w:t xml:space="preserve">    </w:t>
      </w:r>
      <w:r>
        <w:rPr>
          <w:spacing w:val="3"/>
          <w:u w:val="single"/>
        </w:rPr>
        <w:t xml:space="preserve"> </w:t>
      </w:r>
      <w:r>
        <w:t>（填</w:t>
      </w:r>
      <w:r>
        <w:rPr>
          <w:rFonts w:ascii="Times New Roman" w:hAnsi="Times New Roman" w:eastAsia="Times New Roman"/>
          <w:spacing w:val="-3"/>
        </w:rPr>
        <w:t>“</w:t>
      </w:r>
      <w:r>
        <w:t>加</w:t>
      </w:r>
      <w:r>
        <w:rPr>
          <w:spacing w:val="-3"/>
        </w:rPr>
        <w:t>强</w:t>
      </w:r>
      <w:r>
        <w:rPr>
          <w:rFonts w:ascii="Times New Roman" w:hAnsi="Times New Roman" w:eastAsia="Times New Roman"/>
        </w:rPr>
        <w:t>”</w:t>
      </w:r>
      <w:r>
        <w:t>或</w:t>
      </w:r>
      <w:r>
        <w:rPr>
          <w:rFonts w:ascii="Times New Roman" w:hAnsi="Times New Roman" w:eastAsia="Times New Roman"/>
          <w:spacing w:val="-3"/>
        </w:rPr>
        <w:t>“</w:t>
      </w:r>
      <w:r>
        <w:t>减弱</w:t>
      </w:r>
      <w:r>
        <w:rPr>
          <w:rFonts w:ascii="Times New Roman" w:hAnsi="Times New Roman" w:eastAsia="Times New Roman"/>
        </w:rPr>
        <w:t>”</w:t>
      </w:r>
      <w:r>
        <w:t>），点</w:t>
      </w:r>
      <w:r>
        <w:rPr>
          <w:spacing w:val="-51"/>
        </w:rPr>
        <w:t xml:space="preserve"> </w:t>
      </w:r>
      <w:r>
        <w:rPr>
          <w:rFonts w:ascii="Times New Roman" w:hAnsi="Times New Roman" w:eastAsia="Times New Roman"/>
          <w:i/>
        </w:rPr>
        <w:t>C</w:t>
      </w:r>
      <w:r>
        <w:rPr>
          <w:rFonts w:ascii="Times New Roman" w:hAnsi="Times New Roman" w:eastAsia="Times New Roman"/>
        </w:rPr>
        <w:t>(0</w:t>
      </w:r>
      <w:r>
        <w:t>，</w:t>
      </w:r>
      <w:r>
        <w:rPr>
          <w:rFonts w:ascii="Times New Roman" w:hAnsi="Times New Roman" w:eastAsia="Times New Roman"/>
        </w:rPr>
        <w:t>0.5)</w:t>
      </w:r>
      <w:r>
        <w:t>处</w:t>
      </w:r>
      <w:r>
        <w:rPr>
          <w:spacing w:val="-3"/>
        </w:rPr>
        <w:t>质</w:t>
      </w:r>
      <w:r>
        <w:t>点的</w:t>
      </w:r>
      <w:r>
        <w:rPr>
          <w:spacing w:val="-3"/>
        </w:rPr>
        <w:t>振</w:t>
      </w:r>
      <w:r>
        <w:t>动</w:t>
      </w:r>
      <w:r>
        <w:rPr>
          <w:spacing w:val="-3"/>
        </w:rPr>
        <w:t>相</w:t>
      </w:r>
      <w:r>
        <w:t>互</w:t>
      </w:r>
      <w:r>
        <w:rPr>
          <w:u w:val="single"/>
        </w:rPr>
        <w:t xml:space="preserve"> </w:t>
      </w:r>
      <w:r>
        <w:rPr>
          <w:u w:val="single"/>
        </w:rPr>
        <w:tab/>
      </w:r>
      <w:r>
        <w:rPr>
          <w:spacing w:val="-3"/>
        </w:rPr>
        <w:t>（填</w:t>
      </w:r>
      <w:r>
        <w:rPr>
          <w:rFonts w:ascii="Times New Roman" w:hAnsi="Times New Roman" w:eastAsia="Times New Roman"/>
        </w:rPr>
        <w:t>“</w:t>
      </w:r>
      <w:r>
        <w:t>加强</w:t>
      </w:r>
      <w:r>
        <w:rPr>
          <w:rFonts w:ascii="Times New Roman" w:hAnsi="Times New Roman" w:eastAsia="Times New Roman"/>
          <w:spacing w:val="-3"/>
        </w:rPr>
        <w:t>”</w:t>
      </w:r>
      <w:r>
        <w:t>或</w:t>
      </w:r>
      <w:r>
        <w:rPr>
          <w:rFonts w:ascii="Times New Roman" w:hAnsi="Times New Roman" w:eastAsia="Times New Roman"/>
        </w:rPr>
        <w:t>“</w:t>
      </w:r>
      <w:r>
        <w:rPr>
          <w:spacing w:val="-3"/>
        </w:rPr>
        <w:t>减</w:t>
      </w:r>
      <w:r>
        <w:t>弱</w:t>
      </w:r>
      <w:r>
        <w:rPr>
          <w:rFonts w:ascii="Times New Roman" w:hAnsi="Times New Roman" w:eastAsia="Times New Roman"/>
        </w:rPr>
        <w:t>”</w:t>
      </w:r>
      <w:r>
        <w:t>）。</w:t>
      </w:r>
    </w:p>
    <w:p>
      <w:pPr>
        <w:spacing w:after="0" w:line="357" w:lineRule="auto"/>
        <w:jc w:val="both"/>
        <w:sectPr>
          <w:type w:val="continuous"/>
          <w:pgSz w:w="11910" w:h="16840"/>
          <w:pgMar w:top="1400" w:right="1160" w:bottom="1100" w:left="1200" w:header="720" w:footer="720" w:gutter="0"/>
        </w:sectPr>
      </w:pPr>
    </w:p>
    <w:p>
      <w:pPr>
        <w:pStyle w:val="6"/>
        <w:ind w:left="1668"/>
        <w:rPr>
          <w:sz w:val="20"/>
        </w:rPr>
      </w:pPr>
      <w:r>
        <w:rPr>
          <w:sz w:val="20"/>
        </w:rPr>
        <w:drawing>
          <wp:inline distT="0" distB="0" distL="0" distR="0">
            <wp:extent cx="3903345" cy="1292860"/>
            <wp:effectExtent l="0" t="0" r="0" b="0"/>
            <wp:docPr id="183" name="image1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image150.jpeg"/>
                    <pic:cNvPicPr>
                      <a:picLocks noChangeAspect="1"/>
                    </pic:cNvPicPr>
                  </pic:nvPicPr>
                  <pic:blipFill>
                    <a:blip r:embed="rId158" cstate="print"/>
                    <a:stretch>
                      <a:fillRect/>
                    </a:stretch>
                  </pic:blipFill>
                  <pic:spPr>
                    <a:xfrm>
                      <a:off x="0" y="0"/>
                      <a:ext cx="3903786" cy="1293304"/>
                    </a:xfrm>
                    <a:prstGeom prst="rect">
                      <a:avLst/>
                    </a:prstGeom>
                  </pic:spPr>
                </pic:pic>
              </a:graphicData>
            </a:graphic>
          </wp:inline>
        </w:drawing>
      </w:r>
    </w:p>
    <w:p>
      <w:pPr>
        <w:pStyle w:val="6"/>
        <w:spacing w:before="117"/>
        <w:jc w:val="both"/>
      </w:pPr>
      <w:r>
        <w:drawing>
          <wp:anchor distT="0" distB="0" distL="0" distR="0" simplePos="0" relativeHeight="251975680" behindDoc="0" locked="0" layoutInCell="1" allowOverlap="1">
            <wp:simplePos x="0" y="0"/>
            <wp:positionH relativeFrom="page">
              <wp:posOffset>5975350</wp:posOffset>
            </wp:positionH>
            <wp:positionV relativeFrom="paragraph">
              <wp:posOffset>269875</wp:posOffset>
            </wp:positionV>
            <wp:extent cx="663575" cy="1094740"/>
            <wp:effectExtent l="0" t="0" r="0" b="0"/>
            <wp:wrapNone/>
            <wp:docPr id="185" name="image1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image151.jpeg"/>
                    <pic:cNvPicPr>
                      <a:picLocks noChangeAspect="1"/>
                    </pic:cNvPicPr>
                  </pic:nvPicPr>
                  <pic:blipFill>
                    <a:blip r:embed="rId159" cstate="print"/>
                    <a:stretch>
                      <a:fillRect/>
                    </a:stretch>
                  </pic:blipFill>
                  <pic:spPr>
                    <a:xfrm>
                      <a:off x="0" y="0"/>
                      <a:ext cx="663884" cy="1095008"/>
                    </a:xfrm>
                    <a:prstGeom prst="rect">
                      <a:avLst/>
                    </a:prstGeom>
                  </pic:spPr>
                </pic:pic>
              </a:graphicData>
            </a:graphic>
          </wp:anchor>
        </w:drawing>
      </w:r>
      <w:r>
        <w:rPr>
          <w:spacing w:val="-1"/>
        </w:rPr>
        <w:t>【答案】</w:t>
      </w:r>
      <w:r>
        <w:rPr>
          <w:rFonts w:ascii="Times New Roman" w:eastAsia="Times New Roman"/>
        </w:rPr>
        <w:t xml:space="preserve">2m </w:t>
      </w:r>
      <w:r>
        <w:rPr>
          <w:spacing w:val="-2"/>
        </w:rPr>
        <w:t>减弱  加强</w:t>
      </w:r>
    </w:p>
    <w:p>
      <w:pPr>
        <w:pStyle w:val="6"/>
        <w:spacing w:before="129" w:line="357" w:lineRule="auto"/>
        <w:ind w:left="218" w:right="1552" w:firstLine="420"/>
        <w:jc w:val="both"/>
      </w:pPr>
      <w:r>
        <w:pict>
          <v:group id="_x0000_s1897" o:spid="_x0000_s1897" o:spt="203" style="position:absolute;left:0pt;margin-left:154.2pt;margin-top:84.2pt;height:14.45pt;width:29.75pt;mso-position-horizontal-relative:page;z-index:-254611456;mso-width-relative:page;mso-height-relative:page;" coordorigin="3085,1685" coordsize="595,289">
            <o:lock v:ext="edit"/>
            <v:shape id="_x0000_s1898" o:spid="_x0000_s1898" style="position:absolute;left:420;top:12678;height:269;width:587;" filled="f" stroked="t" coordorigin="420,12678" coordsize="587,269" path="m3097,1872l3121,1858m3121,1858l3180,1954m3180,1954l3244,1701m3244,1700l3679,1700e">
              <v:path arrowok="t"/>
              <v:fill on="f" focussize="0,0"/>
              <v:stroke weight="0.135826771653543pt" color="#000000"/>
              <v:imagedata o:title=""/>
              <o:lock v:ext="edit"/>
            </v:shape>
            <v:shape id="_x0000_s1899" o:spid="_x0000_s1899" style="position:absolute;left:3084;top:1684;height:261;width:585;" fillcolor="#000000" filled="t" stroked="f" coordorigin="3085,1685" coordsize="585,261" path="m3128,1857l3105,1857,3164,1945,3176,1945,3182,1920,3170,1920,3128,1857xm3670,1685l3229,1685,3170,1920,3182,1920,3238,1696,3670,1696,3670,1685xm3118,1841l3085,1859,3088,1866,3105,1857,3128,1857,3118,1841xe">
              <v:path arrowok="t"/>
              <v:fill on="t" focussize="0,0"/>
              <v:stroke on="f"/>
              <v:imagedata o:title=""/>
              <o:lock v:ext="edit"/>
            </v:shape>
            <v:shape id="_x0000_s1900" o:spid="_x0000_s1900" o:spt="202" type="#_x0000_t202" style="position:absolute;left:3084;top:1684;height:289;width:595;" filled="f" stroked="f" coordsize="21600,21600">
              <v:path/>
              <v:fill on="f" focussize="0,0"/>
              <v:stroke on="f" joinstyle="miter"/>
              <v:imagedata o:title=""/>
              <o:lock v:ext="edit"/>
              <v:textbox inset="0mm,0mm,0mm,0mm">
                <w:txbxContent>
                  <w:p>
                    <w:pPr>
                      <w:spacing w:before="12"/>
                      <w:ind w:left="159" w:right="0" w:firstLine="0"/>
                      <w:jc w:val="left"/>
                      <w:rPr>
                        <w:rFonts w:ascii="Times New Roman"/>
                        <w:sz w:val="24"/>
                      </w:rPr>
                    </w:pPr>
                    <w:r>
                      <w:rPr>
                        <w:rFonts w:ascii="Times New Roman"/>
                        <w:spacing w:val="-4"/>
                        <w:w w:val="105"/>
                        <w:sz w:val="24"/>
                      </w:rPr>
                      <w:t>2.05</w:t>
                    </w:r>
                  </w:p>
                </w:txbxContent>
              </v:textbox>
            </v:shape>
          </v:group>
        </w:pict>
      </w:r>
      <w:r>
        <w:rPr>
          <w:rFonts w:ascii="Times New Roman" w:eastAsia="Times New Roman"/>
          <w:position w:val="1"/>
        </w:rPr>
        <w:t>(2)</w:t>
      </w:r>
      <w:r>
        <w:rPr>
          <w:spacing w:val="-8"/>
        </w:rPr>
        <w:t xml:space="preserve">如图，一玻璃工件的上半部是半径为 </w:t>
      </w:r>
      <w:r>
        <w:rPr>
          <w:rFonts w:ascii="Times New Roman" w:eastAsia="Times New Roman"/>
          <w:i/>
          <w:position w:val="1"/>
        </w:rPr>
        <w:t xml:space="preserve">R </w:t>
      </w:r>
      <w:r>
        <w:rPr>
          <w:spacing w:val="-5"/>
        </w:rPr>
        <w:t>的半球体，</w:t>
      </w:r>
      <w:r>
        <w:rPr>
          <w:rFonts w:ascii="Times New Roman" w:eastAsia="Times New Roman"/>
          <w:i/>
          <w:spacing w:val="-10"/>
          <w:position w:val="1"/>
        </w:rPr>
        <w:t xml:space="preserve">O </w:t>
      </w:r>
      <w:r>
        <w:rPr>
          <w:spacing w:val="-5"/>
        </w:rPr>
        <w:t>点为球心；下半部是半径</w:t>
      </w:r>
      <w:r>
        <w:rPr>
          <w:spacing w:val="-26"/>
        </w:rPr>
        <w:t xml:space="preserve">为 </w:t>
      </w:r>
      <w:r>
        <w:rPr>
          <w:rFonts w:ascii="Times New Roman" w:eastAsia="Times New Roman"/>
          <w:i/>
          <w:position w:val="1"/>
        </w:rPr>
        <w:t>R</w:t>
      </w:r>
      <w:r>
        <w:rPr>
          <w:spacing w:val="-19"/>
        </w:rPr>
        <w:t xml:space="preserve">、高位 </w:t>
      </w:r>
      <w:r>
        <w:rPr>
          <w:rFonts w:ascii="Times New Roman" w:eastAsia="Times New Roman"/>
          <w:position w:val="1"/>
        </w:rPr>
        <w:t>2</w:t>
      </w:r>
      <w:r>
        <w:rPr>
          <w:rFonts w:ascii="Times New Roman" w:eastAsia="Times New Roman"/>
          <w:i/>
          <w:position w:val="1"/>
        </w:rPr>
        <w:t xml:space="preserve">R </w:t>
      </w:r>
      <w:r>
        <w:rPr>
          <w:spacing w:val="-11"/>
        </w:rPr>
        <w:t xml:space="preserve">的圆柱体，圆柱体底面镀有反射膜。有一平行于中心轴 </w:t>
      </w:r>
      <w:r>
        <w:rPr>
          <w:rFonts w:ascii="Times New Roman" w:eastAsia="Times New Roman"/>
          <w:i/>
          <w:position w:val="1"/>
        </w:rPr>
        <w:t xml:space="preserve">OC </w:t>
      </w:r>
      <w:r>
        <w:rPr>
          <w:spacing w:val="-3"/>
        </w:rPr>
        <w:t>的光线从半</w:t>
      </w:r>
      <w:r>
        <w:rPr>
          <w:spacing w:val="-9"/>
        </w:rPr>
        <w:t xml:space="preserve">球面射入，该光线与 </w:t>
      </w:r>
      <w:r>
        <w:rPr>
          <w:rFonts w:ascii="Times New Roman" w:eastAsia="Times New Roman"/>
          <w:i/>
          <w:position w:val="1"/>
        </w:rPr>
        <w:t xml:space="preserve">OC </w:t>
      </w:r>
      <w:r>
        <w:rPr>
          <w:spacing w:val="-8"/>
        </w:rPr>
        <w:t xml:space="preserve">之间的距离为 </w:t>
      </w:r>
      <w:r>
        <w:rPr>
          <w:rFonts w:ascii="Times New Roman" w:eastAsia="Times New Roman"/>
          <w:position w:val="1"/>
        </w:rPr>
        <w:t>0.6</w:t>
      </w:r>
      <w:r>
        <w:rPr>
          <w:rFonts w:ascii="Times New Roman" w:eastAsia="Times New Roman"/>
          <w:i/>
          <w:position w:val="1"/>
        </w:rPr>
        <w:t>R</w:t>
      </w:r>
      <w:r>
        <w:rPr>
          <w:spacing w:val="-3"/>
        </w:rPr>
        <w:t>。已知最后从半球面射出的光线恰好与入射光线平行</w:t>
      </w:r>
      <w:r>
        <w:t>（</w:t>
      </w:r>
      <w:r>
        <w:rPr>
          <w:spacing w:val="-3"/>
        </w:rPr>
        <w:t>不考虑多次反射）。求该玻璃的折射率。</w:t>
      </w:r>
    </w:p>
    <w:p>
      <w:pPr>
        <w:tabs>
          <w:tab w:val="left" w:pos="2533"/>
        </w:tabs>
        <w:spacing w:before="0" w:line="248" w:lineRule="exact"/>
        <w:ind w:left="638" w:right="0" w:firstLine="0"/>
        <w:jc w:val="both"/>
        <w:rPr>
          <w:rFonts w:ascii="Times New Roman" w:hAnsi="Times New Roman"/>
          <w:sz w:val="24"/>
        </w:rPr>
      </w:pPr>
      <w:r>
        <w:rPr>
          <w:w w:val="105"/>
          <w:sz w:val="21"/>
        </w:rPr>
        <w:t>【答</w:t>
      </w:r>
      <w:r>
        <w:rPr>
          <w:spacing w:val="-3"/>
          <w:w w:val="105"/>
          <w:sz w:val="21"/>
        </w:rPr>
        <w:t>案</w:t>
      </w:r>
      <w:r>
        <w:rPr>
          <w:spacing w:val="34"/>
          <w:w w:val="105"/>
          <w:sz w:val="21"/>
        </w:rPr>
        <w:t>】</w:t>
      </w:r>
      <w:r>
        <w:rPr>
          <w:rFonts w:ascii="Times New Roman" w:hAnsi="Times New Roman"/>
          <w:i/>
          <w:w w:val="105"/>
          <w:sz w:val="24"/>
        </w:rPr>
        <w:t>n</w:t>
      </w:r>
      <w:r>
        <w:rPr>
          <w:rFonts w:ascii="Times New Roman" w:hAnsi="Times New Roman"/>
          <w:i/>
          <w:spacing w:val="-22"/>
          <w:w w:val="105"/>
          <w:sz w:val="24"/>
        </w:rPr>
        <w:t xml:space="preserve"> </w:t>
      </w:r>
      <w:r>
        <w:rPr>
          <w:rFonts w:ascii="Symbol" w:hAnsi="Symbol"/>
          <w:w w:val="105"/>
          <w:sz w:val="24"/>
        </w:rPr>
        <w:t></w:t>
      </w:r>
      <w:r>
        <w:rPr>
          <w:rFonts w:ascii="Times New Roman" w:hAnsi="Times New Roman"/>
          <w:w w:val="105"/>
          <w:sz w:val="24"/>
        </w:rPr>
        <w:tab/>
      </w:r>
      <w:r>
        <w:rPr>
          <w:rFonts w:ascii="Symbol" w:hAnsi="Symbol"/>
          <w:w w:val="105"/>
          <w:sz w:val="24"/>
        </w:rPr>
        <w:t></w:t>
      </w:r>
      <w:r>
        <w:rPr>
          <w:rFonts w:ascii="Times New Roman" w:hAnsi="Times New Roman"/>
          <w:spacing w:val="-39"/>
          <w:w w:val="105"/>
          <w:sz w:val="24"/>
        </w:rPr>
        <w:t xml:space="preserve"> </w:t>
      </w:r>
      <w:r>
        <w:rPr>
          <w:rFonts w:ascii="Times New Roman" w:hAnsi="Times New Roman"/>
          <w:spacing w:val="-4"/>
          <w:w w:val="105"/>
          <w:sz w:val="24"/>
        </w:rPr>
        <w:t>1.43</w:t>
      </w:r>
    </w:p>
    <w:p>
      <w:pPr>
        <w:pStyle w:val="6"/>
        <w:tabs>
          <w:tab w:val="left" w:pos="2112"/>
        </w:tabs>
        <w:spacing w:before="151" w:line="357" w:lineRule="auto"/>
        <w:ind w:left="218" w:right="2532" w:firstLine="420"/>
        <w:jc w:val="both"/>
      </w:pPr>
      <w:r>
        <w:drawing>
          <wp:anchor distT="0" distB="0" distL="0" distR="0" simplePos="0" relativeHeight="251976704" behindDoc="0" locked="0" layoutInCell="1" allowOverlap="1">
            <wp:simplePos x="0" y="0"/>
            <wp:positionH relativeFrom="page">
              <wp:posOffset>5324475</wp:posOffset>
            </wp:positionH>
            <wp:positionV relativeFrom="paragraph">
              <wp:posOffset>149225</wp:posOffset>
            </wp:positionV>
            <wp:extent cx="1235710" cy="789305"/>
            <wp:effectExtent l="0" t="0" r="0" b="0"/>
            <wp:wrapNone/>
            <wp:docPr id="187" name="image1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image152.jpeg"/>
                    <pic:cNvPicPr>
                      <a:picLocks noChangeAspect="1"/>
                    </pic:cNvPicPr>
                  </pic:nvPicPr>
                  <pic:blipFill>
                    <a:blip r:embed="rId160" cstate="print"/>
                    <a:stretch>
                      <a:fillRect/>
                    </a:stretch>
                  </pic:blipFill>
                  <pic:spPr>
                    <a:xfrm>
                      <a:off x="0" y="0"/>
                      <a:ext cx="1235709" cy="789304"/>
                    </a:xfrm>
                    <a:prstGeom prst="rect">
                      <a:avLst/>
                    </a:prstGeom>
                  </pic:spPr>
                </pic:pic>
              </a:graphicData>
            </a:graphic>
          </wp:anchor>
        </w:drawing>
      </w:r>
      <w:r>
        <w:rPr>
          <w:rFonts w:ascii="Times New Roman" w:hAnsi="Times New Roman" w:eastAsia="Times New Roman"/>
          <w:color w:val="FF0000"/>
        </w:rPr>
        <w:t>2018-34.</w:t>
      </w:r>
      <w:r>
        <w:rPr>
          <w:rFonts w:ascii="Times New Roman" w:hAnsi="Times New Roman" w:eastAsia="Times New Roman"/>
          <w:color w:val="FF0000"/>
          <w:spacing w:val="5"/>
        </w:rPr>
        <w:t xml:space="preserve"> </w:t>
      </w:r>
      <w:r>
        <w:rPr>
          <w:rFonts w:ascii="Times New Roman" w:hAnsi="Times New Roman" w:eastAsia="Times New Roman"/>
        </w:rPr>
        <w:t>(1)</w:t>
      </w:r>
      <w:r>
        <w:rPr>
          <w:spacing w:val="-3"/>
        </w:rPr>
        <w:t>如</w:t>
      </w:r>
      <w:r>
        <w:t>图</w:t>
      </w:r>
      <w:r>
        <w:rPr>
          <w:spacing w:val="-3"/>
        </w:rPr>
        <w:t>所</w:t>
      </w:r>
      <w:r>
        <w:t>示，△</w:t>
      </w:r>
      <w:r>
        <w:rPr>
          <w:rFonts w:ascii="Times New Roman" w:hAnsi="Times New Roman" w:eastAsia="Times New Roman"/>
          <w:i/>
        </w:rPr>
        <w:t xml:space="preserve">ABC </w:t>
      </w:r>
      <w:r>
        <w:t>为</w:t>
      </w:r>
      <w:r>
        <w:rPr>
          <w:spacing w:val="-3"/>
        </w:rPr>
        <w:t>一</w:t>
      </w:r>
      <w:r>
        <w:t>玻</w:t>
      </w:r>
      <w:r>
        <w:rPr>
          <w:spacing w:val="-3"/>
        </w:rPr>
        <w:t>璃</w:t>
      </w:r>
      <w:r>
        <w:t>三</w:t>
      </w:r>
      <w:r>
        <w:rPr>
          <w:spacing w:val="-3"/>
        </w:rPr>
        <w:t>棱</w:t>
      </w:r>
      <w:r>
        <w:t>镜</w:t>
      </w:r>
      <w:r>
        <w:rPr>
          <w:spacing w:val="-3"/>
        </w:rPr>
        <w:t>的横</w:t>
      </w:r>
      <w:r>
        <w:t>截面，∠</w:t>
      </w:r>
      <w:r>
        <w:rPr>
          <w:rFonts w:ascii="Times New Roman" w:hAnsi="Times New Roman" w:eastAsia="Times New Roman"/>
          <w:i/>
        </w:rPr>
        <w:t>A=</w:t>
      </w:r>
      <w:r>
        <w:rPr>
          <w:rFonts w:ascii="Times New Roman" w:hAnsi="Times New Roman" w:eastAsia="Times New Roman"/>
        </w:rPr>
        <w:t>30°</w:t>
      </w:r>
      <w:r>
        <w:t>。一束</w:t>
      </w:r>
      <w:r>
        <w:rPr>
          <w:spacing w:val="-3"/>
        </w:rPr>
        <w:t>红</w:t>
      </w:r>
      <w:r>
        <w:t>光</w:t>
      </w:r>
      <w:r>
        <w:rPr>
          <w:spacing w:val="-3"/>
        </w:rPr>
        <w:t>垂</w:t>
      </w:r>
      <w:r>
        <w:t>直</w:t>
      </w:r>
      <w:r>
        <w:rPr>
          <w:spacing w:val="-51"/>
        </w:rPr>
        <w:t xml:space="preserve"> </w:t>
      </w:r>
      <w:r>
        <w:rPr>
          <w:rFonts w:ascii="Times New Roman" w:hAnsi="Times New Roman" w:eastAsia="Times New Roman"/>
          <w:i/>
        </w:rPr>
        <w:t>AB</w:t>
      </w:r>
      <w:r>
        <w:rPr>
          <w:rFonts w:ascii="Times New Roman" w:hAnsi="Times New Roman" w:eastAsia="Times New Roman"/>
          <w:i/>
          <w:spacing w:val="3"/>
        </w:rPr>
        <w:t xml:space="preserve"> </w:t>
      </w:r>
      <w:r>
        <w:t>边</w:t>
      </w:r>
      <w:r>
        <w:rPr>
          <w:spacing w:val="-3"/>
        </w:rPr>
        <w:t>射</w:t>
      </w:r>
      <w:r>
        <w:t>入</w:t>
      </w:r>
      <w:r>
        <w:rPr>
          <w:spacing w:val="-5"/>
        </w:rPr>
        <w:t>，</w:t>
      </w:r>
      <w:r>
        <w:t>从</w:t>
      </w:r>
      <w:r>
        <w:rPr>
          <w:spacing w:val="-48"/>
        </w:rPr>
        <w:t xml:space="preserve"> </w:t>
      </w:r>
      <w:r>
        <w:rPr>
          <w:rFonts w:ascii="Times New Roman" w:hAnsi="Times New Roman" w:eastAsia="Times New Roman"/>
          <w:i/>
        </w:rPr>
        <w:t>AC</w:t>
      </w:r>
      <w:r>
        <w:rPr>
          <w:rFonts w:ascii="Times New Roman" w:hAnsi="Times New Roman" w:eastAsia="Times New Roman"/>
          <w:i/>
          <w:spacing w:val="6"/>
        </w:rPr>
        <w:t xml:space="preserve"> </w:t>
      </w:r>
      <w:r>
        <w:rPr>
          <w:spacing w:val="-3"/>
        </w:rPr>
        <w:t>边上</w:t>
      </w:r>
      <w:r>
        <w:t>的</w:t>
      </w:r>
      <w:r>
        <w:rPr>
          <w:spacing w:val="-48"/>
        </w:rPr>
        <w:t xml:space="preserve"> </w:t>
      </w:r>
      <w:r>
        <w:rPr>
          <w:rFonts w:ascii="Times New Roman" w:hAnsi="Times New Roman" w:eastAsia="Times New Roman"/>
          <w:i/>
        </w:rPr>
        <w:t>D</w:t>
      </w:r>
      <w:r>
        <w:rPr>
          <w:rFonts w:ascii="Times New Roman" w:hAnsi="Times New Roman" w:eastAsia="Times New Roman"/>
          <w:i/>
          <w:spacing w:val="3"/>
        </w:rPr>
        <w:t xml:space="preserve"> </w:t>
      </w:r>
      <w:r>
        <w:t>点</w:t>
      </w:r>
      <w:r>
        <w:rPr>
          <w:spacing w:val="-3"/>
        </w:rPr>
        <w:t>射出</w:t>
      </w:r>
      <w:r>
        <w:rPr>
          <w:spacing w:val="-5"/>
        </w:rPr>
        <w:t>，</w:t>
      </w:r>
      <w:r>
        <w:t>其</w:t>
      </w:r>
      <w:r>
        <w:rPr>
          <w:spacing w:val="-3"/>
        </w:rPr>
        <w:t>折</w:t>
      </w:r>
      <w:r>
        <w:t>射</w:t>
      </w:r>
      <w:r>
        <w:rPr>
          <w:spacing w:val="-3"/>
        </w:rPr>
        <w:t>角</w:t>
      </w:r>
      <w:r>
        <w:t>为</w:t>
      </w:r>
      <w:r>
        <w:rPr>
          <w:spacing w:val="-48"/>
        </w:rPr>
        <w:t xml:space="preserve"> </w:t>
      </w:r>
      <w:r>
        <w:rPr>
          <w:rFonts w:ascii="Times New Roman" w:hAnsi="Times New Roman" w:eastAsia="Times New Roman"/>
          <w:spacing w:val="-3"/>
        </w:rPr>
        <w:t>60°</w:t>
      </w:r>
      <w:r>
        <w:rPr>
          <w:spacing w:val="-3"/>
        </w:rPr>
        <w:t>，</w:t>
      </w:r>
      <w:r>
        <w:t>则玻璃对</w:t>
      </w:r>
      <w:r>
        <w:rPr>
          <w:spacing w:val="-3"/>
        </w:rPr>
        <w:t>红</w:t>
      </w:r>
      <w:r>
        <w:t>光</w:t>
      </w:r>
      <w:r>
        <w:rPr>
          <w:spacing w:val="-3"/>
        </w:rPr>
        <w:t>的</w:t>
      </w:r>
      <w:r>
        <w:t>折</w:t>
      </w:r>
      <w:r>
        <w:rPr>
          <w:spacing w:val="-3"/>
        </w:rPr>
        <w:t>射</w:t>
      </w:r>
      <w:r>
        <w:t>率</w:t>
      </w:r>
      <w:r>
        <w:rPr>
          <w:spacing w:val="-3"/>
        </w:rPr>
        <w:t>为</w:t>
      </w:r>
      <w:r>
        <w:rPr>
          <w:spacing w:val="-3"/>
          <w:u w:val="single"/>
        </w:rPr>
        <w:t xml:space="preserve">  </w:t>
      </w:r>
      <w:r>
        <w:rPr>
          <w:spacing w:val="35"/>
          <w:u w:val="single"/>
        </w:rPr>
        <w:t xml:space="preserve"> </w:t>
      </w:r>
      <w:r>
        <w:t>。若</w:t>
      </w:r>
      <w:r>
        <w:rPr>
          <w:spacing w:val="-3"/>
        </w:rPr>
        <w:t>改</w:t>
      </w:r>
      <w:r>
        <w:t>用</w:t>
      </w:r>
      <w:r>
        <w:rPr>
          <w:spacing w:val="-3"/>
        </w:rPr>
        <w:t>蓝</w:t>
      </w:r>
      <w:r>
        <w:t>光</w:t>
      </w:r>
      <w:r>
        <w:rPr>
          <w:spacing w:val="-3"/>
        </w:rPr>
        <w:t>沿</w:t>
      </w:r>
      <w:r>
        <w:t>同</w:t>
      </w:r>
      <w:r>
        <w:rPr>
          <w:spacing w:val="-3"/>
        </w:rPr>
        <w:t>一</w:t>
      </w:r>
      <w:r>
        <w:t>路</w:t>
      </w:r>
      <w:r>
        <w:rPr>
          <w:spacing w:val="-3"/>
        </w:rPr>
        <w:t>径</w:t>
      </w:r>
      <w:r>
        <w:t>入射</w:t>
      </w:r>
      <w:r>
        <w:rPr>
          <w:spacing w:val="-3"/>
        </w:rPr>
        <w:t>，</w:t>
      </w:r>
      <w:r>
        <w:t>则</w:t>
      </w:r>
      <w:r>
        <w:rPr>
          <w:spacing w:val="-3"/>
        </w:rPr>
        <w:t>光</w:t>
      </w:r>
      <w:r>
        <w:t>线在</w:t>
      </w:r>
      <w:r>
        <w:rPr>
          <w:spacing w:val="-43"/>
        </w:rPr>
        <w:t xml:space="preserve"> </w:t>
      </w:r>
      <w:r>
        <w:rPr>
          <w:rFonts w:ascii="Times New Roman" w:hAnsi="Times New Roman" w:eastAsia="Times New Roman"/>
          <w:i/>
        </w:rPr>
        <w:t>D</w:t>
      </w:r>
      <w:r>
        <w:rPr>
          <w:rFonts w:ascii="Times New Roman" w:hAnsi="Times New Roman" w:eastAsia="Times New Roman"/>
          <w:i/>
          <w:spacing w:val="13"/>
        </w:rPr>
        <w:t xml:space="preserve"> </w:t>
      </w:r>
      <w:r>
        <w:t>点射出时</w:t>
      </w:r>
      <w:r>
        <w:rPr>
          <w:spacing w:val="-3"/>
        </w:rPr>
        <w:t>的</w:t>
      </w:r>
      <w:r>
        <w:t>折</w:t>
      </w:r>
      <w:r>
        <w:rPr>
          <w:spacing w:val="-3"/>
        </w:rPr>
        <w:t>射</w:t>
      </w:r>
      <w:r>
        <w:t>角</w:t>
      </w:r>
      <w:r>
        <w:rPr>
          <w:u w:val="single"/>
        </w:rPr>
        <w:t xml:space="preserve"> </w:t>
      </w:r>
      <w:r>
        <w:rPr>
          <w:u w:val="single"/>
        </w:rPr>
        <w:tab/>
      </w:r>
      <w:r>
        <w:rPr>
          <w:rFonts w:ascii="Times New Roman" w:hAnsi="Times New Roman" w:eastAsia="Times New Roman"/>
          <w:spacing w:val="-4"/>
        </w:rPr>
        <w:t>(</w:t>
      </w:r>
      <w:r>
        <w:t>选</w:t>
      </w:r>
      <w:r>
        <w:rPr>
          <w:spacing w:val="-3"/>
        </w:rPr>
        <w:t>填</w:t>
      </w:r>
      <w:r>
        <w:rPr>
          <w:rFonts w:ascii="Times New Roman" w:hAnsi="Times New Roman" w:eastAsia="Times New Roman"/>
        </w:rPr>
        <w:t>“</w:t>
      </w:r>
      <w:r>
        <w:t>小于</w:t>
      </w:r>
      <w:r>
        <w:rPr>
          <w:rFonts w:ascii="Times New Roman" w:hAnsi="Times New Roman" w:eastAsia="Times New Roman"/>
        </w:rPr>
        <w:t>”“</w:t>
      </w:r>
      <w:r>
        <w:t>等</w:t>
      </w:r>
      <w:r>
        <w:rPr>
          <w:spacing w:val="-3"/>
        </w:rPr>
        <w:t>于</w:t>
      </w:r>
      <w:r>
        <w:rPr>
          <w:rFonts w:ascii="Times New Roman" w:hAnsi="Times New Roman" w:eastAsia="Times New Roman"/>
        </w:rPr>
        <w:t>”</w:t>
      </w:r>
      <w:r>
        <w:t>或</w:t>
      </w:r>
      <w:r>
        <w:rPr>
          <w:rFonts w:ascii="Times New Roman" w:hAnsi="Times New Roman" w:eastAsia="Times New Roman"/>
          <w:spacing w:val="-3"/>
        </w:rPr>
        <w:t>“</w:t>
      </w:r>
      <w:r>
        <w:t>大于</w:t>
      </w:r>
      <w:r>
        <w:rPr>
          <w:rFonts w:ascii="Times New Roman" w:hAnsi="Times New Roman" w:eastAsia="Times New Roman"/>
        </w:rPr>
        <w:t>”)60°</w:t>
      </w:r>
      <w:r>
        <w:t>。</w:t>
      </w:r>
    </w:p>
    <w:p>
      <w:pPr>
        <w:pStyle w:val="10"/>
        <w:numPr>
          <w:ilvl w:val="0"/>
          <w:numId w:val="63"/>
        </w:numPr>
        <w:tabs>
          <w:tab w:val="left" w:pos="886"/>
        </w:tabs>
        <w:spacing w:before="19" w:after="0" w:line="240" w:lineRule="auto"/>
        <w:ind w:left="885" w:right="0" w:hanging="248"/>
        <w:jc w:val="left"/>
        <w:rPr>
          <w:rFonts w:ascii="Times New Roman" w:eastAsia="Times New Roman"/>
          <w:i/>
          <w:sz w:val="21"/>
        </w:rPr>
      </w:pPr>
      <w:r>
        <w:drawing>
          <wp:anchor distT="0" distB="0" distL="0" distR="0" simplePos="0" relativeHeight="248701952" behindDoc="1" locked="0" layoutInCell="1" allowOverlap="1">
            <wp:simplePos x="0" y="0"/>
            <wp:positionH relativeFrom="page">
              <wp:posOffset>4182745</wp:posOffset>
            </wp:positionH>
            <wp:positionV relativeFrom="paragraph">
              <wp:posOffset>242570</wp:posOffset>
            </wp:positionV>
            <wp:extent cx="1220470" cy="935990"/>
            <wp:effectExtent l="0" t="0" r="0" b="0"/>
            <wp:wrapNone/>
            <wp:docPr id="189" name="image1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image153.jpeg"/>
                    <pic:cNvPicPr>
                      <a:picLocks noChangeAspect="1"/>
                    </pic:cNvPicPr>
                  </pic:nvPicPr>
                  <pic:blipFill>
                    <a:blip r:embed="rId161" cstate="print"/>
                    <a:stretch>
                      <a:fillRect/>
                    </a:stretch>
                  </pic:blipFill>
                  <pic:spPr>
                    <a:xfrm>
                      <a:off x="0" y="0"/>
                      <a:ext cx="1220470" cy="935989"/>
                    </a:xfrm>
                    <a:prstGeom prst="rect">
                      <a:avLst/>
                    </a:prstGeom>
                  </pic:spPr>
                </pic:pic>
              </a:graphicData>
            </a:graphic>
          </wp:anchor>
        </w:drawing>
      </w:r>
      <w:r>
        <w:drawing>
          <wp:anchor distT="0" distB="0" distL="0" distR="0" simplePos="0" relativeHeight="251970560" behindDoc="0" locked="0" layoutInCell="1" allowOverlap="1">
            <wp:simplePos x="0" y="0"/>
            <wp:positionH relativeFrom="page">
              <wp:posOffset>5518150</wp:posOffset>
            </wp:positionH>
            <wp:positionV relativeFrom="paragraph">
              <wp:posOffset>234950</wp:posOffset>
            </wp:positionV>
            <wp:extent cx="1065530" cy="935990"/>
            <wp:effectExtent l="0" t="0" r="0" b="0"/>
            <wp:wrapNone/>
            <wp:docPr id="191" name="image1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image154.jpeg"/>
                    <pic:cNvPicPr>
                      <a:picLocks noChangeAspect="1"/>
                    </pic:cNvPicPr>
                  </pic:nvPicPr>
                  <pic:blipFill>
                    <a:blip r:embed="rId162" cstate="print"/>
                    <a:stretch>
                      <a:fillRect/>
                    </a:stretch>
                  </pic:blipFill>
                  <pic:spPr>
                    <a:xfrm>
                      <a:off x="0" y="0"/>
                      <a:ext cx="1065530" cy="935989"/>
                    </a:xfrm>
                    <a:prstGeom prst="rect">
                      <a:avLst/>
                    </a:prstGeom>
                  </pic:spPr>
                </pic:pic>
              </a:graphicData>
            </a:graphic>
          </wp:anchor>
        </w:drawing>
      </w:r>
      <w:r>
        <w:rPr>
          <w:sz w:val="21"/>
        </w:rPr>
        <w:t>一列</w:t>
      </w:r>
      <w:r>
        <w:rPr>
          <w:spacing w:val="-3"/>
          <w:sz w:val="21"/>
        </w:rPr>
        <w:t>简</w:t>
      </w:r>
      <w:r>
        <w:rPr>
          <w:sz w:val="21"/>
        </w:rPr>
        <w:t>谐</w:t>
      </w:r>
      <w:r>
        <w:rPr>
          <w:spacing w:val="-3"/>
          <w:sz w:val="21"/>
        </w:rPr>
        <w:t>横波</w:t>
      </w:r>
      <w:r>
        <w:rPr>
          <w:sz w:val="21"/>
        </w:rPr>
        <w:t>在</w:t>
      </w:r>
      <w:r>
        <w:rPr>
          <w:spacing w:val="-18"/>
          <w:sz w:val="21"/>
        </w:rPr>
        <w:t xml:space="preserve"> </w:t>
      </w:r>
      <w:r>
        <w:rPr>
          <w:rFonts w:ascii="Times New Roman" w:eastAsia="Times New Roman"/>
          <w:i/>
          <w:spacing w:val="-3"/>
          <w:sz w:val="21"/>
        </w:rPr>
        <w:t>t=</w:t>
      </w:r>
      <w:r>
        <w:rPr>
          <w:rFonts w:ascii="Times New Roman" w:eastAsia="Times New Roman"/>
          <w:i/>
          <w:spacing w:val="-3"/>
          <w:w w:val="100"/>
          <w:position w:val="-9"/>
          <w:sz w:val="21"/>
        </w:rPr>
        <w:drawing>
          <wp:inline distT="0" distB="0" distL="0" distR="0">
            <wp:extent cx="52705" cy="212725"/>
            <wp:effectExtent l="0" t="0" r="0" b="0"/>
            <wp:docPr id="193" name="image1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age155.png"/>
                    <pic:cNvPicPr>
                      <a:picLocks noChangeAspect="1"/>
                    </pic:cNvPicPr>
                  </pic:nvPicPr>
                  <pic:blipFill>
                    <a:blip r:embed="rId163" cstate="print"/>
                    <a:stretch>
                      <a:fillRect/>
                    </a:stretch>
                  </pic:blipFill>
                  <pic:spPr>
                    <a:xfrm>
                      <a:off x="0" y="0"/>
                      <a:ext cx="53339" cy="213359"/>
                    </a:xfrm>
                    <a:prstGeom prst="rect">
                      <a:avLst/>
                    </a:prstGeom>
                  </pic:spPr>
                </pic:pic>
              </a:graphicData>
            </a:graphic>
          </wp:inline>
        </w:drawing>
      </w:r>
      <w:r>
        <w:rPr>
          <w:rFonts w:ascii="Times New Roman" w:eastAsia="Times New Roman"/>
          <w:spacing w:val="-3"/>
          <w:w w:val="100"/>
          <w:sz w:val="21"/>
        </w:rPr>
        <w:t xml:space="preserve"> </w:t>
      </w:r>
      <w:r>
        <w:rPr>
          <w:rFonts w:ascii="Times New Roman" w:eastAsia="Times New Roman"/>
          <w:spacing w:val="7"/>
          <w:w w:val="100"/>
          <w:sz w:val="21"/>
        </w:rPr>
        <w:t xml:space="preserve"> </w:t>
      </w:r>
      <w:r>
        <w:rPr>
          <w:rFonts w:ascii="Times New Roman" w:eastAsia="Times New Roman"/>
          <w:sz w:val="21"/>
        </w:rPr>
        <w:t>s</w:t>
      </w:r>
      <w:r>
        <w:rPr>
          <w:rFonts w:ascii="Times New Roman" w:eastAsia="Times New Roman"/>
          <w:spacing w:val="25"/>
          <w:sz w:val="21"/>
        </w:rPr>
        <w:t xml:space="preserve"> </w:t>
      </w:r>
      <w:r>
        <w:rPr>
          <w:sz w:val="21"/>
        </w:rPr>
        <w:t>时的</w:t>
      </w:r>
      <w:r>
        <w:rPr>
          <w:spacing w:val="-3"/>
          <w:sz w:val="21"/>
        </w:rPr>
        <w:t>波</w:t>
      </w:r>
      <w:r>
        <w:rPr>
          <w:sz w:val="21"/>
        </w:rPr>
        <w:t>形</w:t>
      </w:r>
      <w:r>
        <w:rPr>
          <w:spacing w:val="-3"/>
          <w:sz w:val="21"/>
        </w:rPr>
        <w:t>图</w:t>
      </w:r>
      <w:r>
        <w:rPr>
          <w:sz w:val="21"/>
        </w:rPr>
        <w:t>如图</w:t>
      </w:r>
      <w:r>
        <w:rPr>
          <w:rFonts w:ascii="Times New Roman" w:eastAsia="Times New Roman"/>
          <w:sz w:val="21"/>
        </w:rPr>
        <w:t>(a)</w:t>
      </w:r>
      <w:r>
        <w:rPr>
          <w:sz w:val="21"/>
        </w:rPr>
        <w:t>所</w:t>
      </w:r>
      <w:r>
        <w:rPr>
          <w:spacing w:val="-3"/>
          <w:sz w:val="21"/>
        </w:rPr>
        <w:t>示</w:t>
      </w:r>
      <w:r>
        <w:rPr>
          <w:sz w:val="21"/>
        </w:rPr>
        <w:t>，</w:t>
      </w:r>
      <w:r>
        <w:rPr>
          <w:rFonts w:ascii="Times New Roman" w:eastAsia="Times New Roman"/>
          <w:i/>
          <w:sz w:val="21"/>
        </w:rPr>
        <w:t>P</w:t>
      </w:r>
      <w:r>
        <w:rPr>
          <w:spacing w:val="-3"/>
          <w:sz w:val="21"/>
        </w:rPr>
        <w:t>、</w:t>
      </w:r>
      <w:r>
        <w:rPr>
          <w:rFonts w:ascii="Times New Roman" w:eastAsia="Times New Roman"/>
          <w:i/>
          <w:sz w:val="21"/>
        </w:rPr>
        <w:t>Q</w:t>
      </w:r>
      <w:r>
        <w:rPr>
          <w:rFonts w:ascii="Times New Roman" w:eastAsia="Times New Roman"/>
          <w:i/>
          <w:spacing w:val="27"/>
          <w:sz w:val="21"/>
        </w:rPr>
        <w:t xml:space="preserve"> </w:t>
      </w:r>
      <w:r>
        <w:rPr>
          <w:sz w:val="21"/>
        </w:rPr>
        <w:t>是</w:t>
      </w:r>
      <w:r>
        <w:rPr>
          <w:spacing w:val="-3"/>
          <w:sz w:val="21"/>
        </w:rPr>
        <w:t>介</w:t>
      </w:r>
      <w:r>
        <w:rPr>
          <w:sz w:val="21"/>
        </w:rPr>
        <w:t>质</w:t>
      </w:r>
      <w:r>
        <w:rPr>
          <w:spacing w:val="-3"/>
          <w:sz w:val="21"/>
        </w:rPr>
        <w:t>中</w:t>
      </w:r>
      <w:r>
        <w:rPr>
          <w:sz w:val="21"/>
        </w:rPr>
        <w:t>的</w:t>
      </w:r>
      <w:r>
        <w:rPr>
          <w:spacing w:val="-3"/>
          <w:sz w:val="21"/>
        </w:rPr>
        <w:t>两</w:t>
      </w:r>
      <w:r>
        <w:rPr>
          <w:sz w:val="21"/>
        </w:rPr>
        <w:t>个</w:t>
      </w:r>
      <w:r>
        <w:rPr>
          <w:spacing w:val="-3"/>
          <w:sz w:val="21"/>
        </w:rPr>
        <w:t>质点</w:t>
      </w:r>
      <w:r>
        <w:rPr>
          <w:sz w:val="21"/>
        </w:rPr>
        <w:t>，图</w:t>
      </w:r>
      <w:r>
        <w:rPr>
          <w:rFonts w:ascii="Times New Roman" w:eastAsia="Times New Roman"/>
          <w:sz w:val="21"/>
        </w:rPr>
        <w:t>(b)</w:t>
      </w:r>
      <w:r>
        <w:rPr>
          <w:spacing w:val="-3"/>
          <w:sz w:val="21"/>
        </w:rPr>
        <w:t>是</w:t>
      </w:r>
      <w:r>
        <w:rPr>
          <w:color w:val="FF0000"/>
          <w:spacing w:val="-3"/>
          <w:sz w:val="21"/>
        </w:rPr>
        <w:t>质</w:t>
      </w:r>
      <w:r>
        <w:rPr>
          <w:color w:val="FF0000"/>
          <w:sz w:val="21"/>
        </w:rPr>
        <w:t>点</w:t>
      </w:r>
      <w:r>
        <w:rPr>
          <w:color w:val="FF0000"/>
          <w:spacing w:val="-24"/>
          <w:sz w:val="21"/>
        </w:rPr>
        <w:t xml:space="preserve"> </w:t>
      </w:r>
      <w:r>
        <w:rPr>
          <w:rFonts w:ascii="Times New Roman" w:eastAsia="Times New Roman"/>
          <w:i/>
          <w:color w:val="FF0000"/>
          <w:sz w:val="21"/>
        </w:rPr>
        <w:t>Q</w:t>
      </w:r>
    </w:p>
    <w:p>
      <w:pPr>
        <w:pStyle w:val="6"/>
        <w:spacing w:before="264"/>
        <w:ind w:left="218"/>
      </w:pPr>
      <w:r>
        <w:t>的振动图像。求</w:t>
      </w:r>
    </w:p>
    <w:p>
      <w:pPr>
        <w:pStyle w:val="10"/>
        <w:numPr>
          <w:ilvl w:val="1"/>
          <w:numId w:val="63"/>
        </w:numPr>
        <w:tabs>
          <w:tab w:val="left" w:pos="838"/>
        </w:tabs>
        <w:spacing w:before="132" w:after="0" w:line="240" w:lineRule="auto"/>
        <w:ind w:left="837" w:right="0" w:hanging="200"/>
        <w:jc w:val="left"/>
        <w:rPr>
          <w:sz w:val="21"/>
        </w:rPr>
      </w:pPr>
      <w:r>
        <w:rPr>
          <w:spacing w:val="-3"/>
          <w:sz w:val="21"/>
        </w:rPr>
        <w:t>波速及波的传播方向；</w:t>
      </w:r>
    </w:p>
    <w:p>
      <w:pPr>
        <w:pStyle w:val="10"/>
        <w:numPr>
          <w:ilvl w:val="1"/>
          <w:numId w:val="63"/>
        </w:numPr>
        <w:tabs>
          <w:tab w:val="left" w:pos="896"/>
        </w:tabs>
        <w:spacing w:before="132" w:after="0" w:line="240" w:lineRule="auto"/>
        <w:ind w:left="895" w:right="0" w:hanging="258"/>
        <w:jc w:val="left"/>
        <w:rPr>
          <w:sz w:val="21"/>
        </w:rPr>
      </w:pPr>
      <w:r>
        <w:rPr>
          <w:spacing w:val="-18"/>
          <w:sz w:val="21"/>
        </w:rPr>
        <w:t xml:space="preserve">质点 </w:t>
      </w:r>
      <w:r>
        <w:rPr>
          <w:rFonts w:ascii="Times New Roman" w:eastAsia="Times New Roman"/>
          <w:i/>
          <w:sz w:val="21"/>
        </w:rPr>
        <w:t>Q</w:t>
      </w:r>
      <w:r>
        <w:rPr>
          <w:rFonts w:ascii="Times New Roman" w:eastAsia="Times New Roman"/>
          <w:i/>
          <w:spacing w:val="-1"/>
          <w:sz w:val="21"/>
        </w:rPr>
        <w:t xml:space="preserve"> </w:t>
      </w:r>
      <w:r>
        <w:rPr>
          <w:spacing w:val="-10"/>
          <w:sz w:val="21"/>
        </w:rPr>
        <w:t xml:space="preserve">的平衡位置的 </w:t>
      </w:r>
      <w:r>
        <w:rPr>
          <w:rFonts w:ascii="Times New Roman" w:eastAsia="Times New Roman"/>
          <w:i/>
          <w:sz w:val="21"/>
        </w:rPr>
        <w:t>x</w:t>
      </w:r>
      <w:r>
        <w:rPr>
          <w:rFonts w:ascii="Times New Roman" w:eastAsia="Times New Roman"/>
          <w:i/>
          <w:spacing w:val="-3"/>
          <w:sz w:val="21"/>
        </w:rPr>
        <w:t xml:space="preserve"> </w:t>
      </w:r>
      <w:r>
        <w:rPr>
          <w:sz w:val="21"/>
        </w:rPr>
        <w:t>坐标。</w:t>
      </w:r>
    </w:p>
    <w:p>
      <w:pPr>
        <w:pStyle w:val="6"/>
        <w:spacing w:before="94"/>
        <w:rPr>
          <w:rFonts w:ascii="Times New Roman" w:eastAsia="Times New Roman"/>
        </w:rPr>
      </w:pPr>
      <w:r>
        <w:rPr>
          <w:spacing w:val="-1"/>
          <w:position w:val="1"/>
        </w:rPr>
        <w:t>【答</w:t>
      </w:r>
      <w:r>
        <w:rPr>
          <w:spacing w:val="-3"/>
          <w:position w:val="1"/>
        </w:rPr>
        <w:t>案</w:t>
      </w:r>
      <w:r>
        <w:rPr>
          <w:spacing w:val="-1"/>
          <w:position w:val="1"/>
        </w:rPr>
        <w:t>】</w:t>
      </w:r>
      <w:r>
        <w:rPr>
          <w:rFonts w:ascii="Times New Roman" w:eastAsia="Times New Roman"/>
          <w:spacing w:val="-1"/>
          <w:position w:val="1"/>
        </w:rPr>
        <w:t>(1)</w:t>
      </w:r>
      <w:r>
        <w:rPr>
          <w:rFonts w:ascii="Times New Roman" w:eastAsia="Times New Roman"/>
          <w:spacing w:val="-47"/>
          <w:position w:val="1"/>
        </w:rPr>
        <w:t xml:space="preserve"> </w:t>
      </w:r>
      <w:r>
        <w:rPr>
          <w:rFonts w:ascii="Times New Roman" w:eastAsia="Times New Roman"/>
          <w:spacing w:val="-4"/>
          <w:w w:val="100"/>
        </w:rPr>
        <w:drawing>
          <wp:inline distT="0" distB="0" distL="0" distR="0">
            <wp:extent cx="159385" cy="137160"/>
            <wp:effectExtent l="0" t="0" r="0" b="0"/>
            <wp:docPr id="195" name="image1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image156.png"/>
                    <pic:cNvPicPr>
                      <a:picLocks noChangeAspect="1"/>
                    </pic:cNvPicPr>
                  </pic:nvPicPr>
                  <pic:blipFill>
                    <a:blip r:embed="rId164" cstate="print"/>
                    <a:stretch>
                      <a:fillRect/>
                    </a:stretch>
                  </pic:blipFill>
                  <pic:spPr>
                    <a:xfrm>
                      <a:off x="0" y="0"/>
                      <a:ext cx="160019" cy="137160"/>
                    </a:xfrm>
                    <a:prstGeom prst="rect">
                      <a:avLst/>
                    </a:prstGeom>
                  </pic:spPr>
                </pic:pic>
              </a:graphicData>
            </a:graphic>
          </wp:inline>
        </w:drawing>
      </w:r>
      <w:r>
        <w:rPr>
          <w:position w:val="1"/>
        </w:rPr>
        <w:t>，大</w:t>
      </w:r>
      <w:r>
        <w:rPr>
          <w:spacing w:val="-3"/>
          <w:position w:val="1"/>
        </w:rPr>
        <w:t>于</w:t>
      </w:r>
      <w:r>
        <w:rPr>
          <w:position w:val="1"/>
        </w:rPr>
        <w:t>；</w:t>
      </w:r>
      <w:r>
        <w:rPr>
          <w:rFonts w:ascii="Times New Roman" w:eastAsia="Times New Roman"/>
          <w:position w:val="1"/>
        </w:rPr>
        <w:t>(2)(i)18 cm/s</w:t>
      </w:r>
      <w:r>
        <w:rPr>
          <w:position w:val="1"/>
        </w:rPr>
        <w:t>，</w:t>
      </w:r>
      <w:r>
        <w:rPr>
          <w:rFonts w:ascii="Times New Roman" w:eastAsia="Times New Roman"/>
          <w:i/>
          <w:position w:val="1"/>
        </w:rPr>
        <w:t xml:space="preserve">x </w:t>
      </w:r>
      <w:r>
        <w:rPr>
          <w:position w:val="1"/>
        </w:rPr>
        <w:t>轴</w:t>
      </w:r>
      <w:r>
        <w:rPr>
          <w:spacing w:val="-3"/>
          <w:position w:val="1"/>
        </w:rPr>
        <w:t>负</w:t>
      </w:r>
      <w:r>
        <w:rPr>
          <w:position w:val="1"/>
        </w:rPr>
        <w:t>方</w:t>
      </w:r>
      <w:r>
        <w:rPr>
          <w:spacing w:val="-3"/>
          <w:position w:val="1"/>
        </w:rPr>
        <w:t>向</w:t>
      </w:r>
      <w:r>
        <w:rPr>
          <w:position w:val="1"/>
        </w:rPr>
        <w:t>；</w:t>
      </w:r>
      <w:r>
        <w:rPr>
          <w:rFonts w:ascii="Times New Roman" w:eastAsia="Times New Roman"/>
          <w:position w:val="1"/>
        </w:rPr>
        <w:t>(ii)9 cm</w:t>
      </w:r>
    </w:p>
    <w:p>
      <w:pPr>
        <w:pStyle w:val="6"/>
        <w:spacing w:before="2" w:line="346" w:lineRule="exact"/>
        <w:rPr>
          <w:rFonts w:ascii="Times New Roman" w:eastAsia="Times New Roman"/>
          <w:i/>
        </w:rPr>
      </w:pPr>
      <w:r>
        <w:pict>
          <v:line id="_x0000_s1901" o:spid="_x0000_s1901" o:spt="20" style="position:absolute;left:0pt;margin-left:317.35pt;margin-top:13.5pt;height:0pt;width:7.65pt;mso-position-horizontal-relative:page;z-index:-254610432;mso-width-relative:page;mso-height-relative:page;" stroked="t" coordsize="21600,21600">
            <v:path arrowok="t"/>
            <v:fill focussize="0,0"/>
            <v:stroke weight="0.543070866141732pt" color="#000000"/>
            <v:imagedata o:title=""/>
            <o:lock v:ext="edit"/>
          </v:line>
        </w:pict>
      </w:r>
      <w:r>
        <w:rPr>
          <w:rFonts w:ascii="Times New Roman" w:eastAsia="Times New Roman"/>
          <w:color w:val="FF0000"/>
          <w:position w:val="1"/>
        </w:rPr>
        <w:t xml:space="preserve">2019-34. </w:t>
      </w:r>
      <w:r>
        <w:rPr>
          <w:rFonts w:ascii="Times New Roman" w:eastAsia="Times New Roman"/>
          <w:position w:val="1"/>
        </w:rPr>
        <w:t>(1)</w:t>
      </w:r>
      <w:r>
        <w:t xml:space="preserve">一简谐横波沿 </w:t>
      </w:r>
      <w:r>
        <w:rPr>
          <w:rFonts w:ascii="Times New Roman" w:eastAsia="Times New Roman"/>
          <w:i/>
          <w:position w:val="1"/>
        </w:rPr>
        <w:t xml:space="preserve">x </w:t>
      </w:r>
      <w:r>
        <w:t xml:space="preserve">轴正方向传播，在 </w:t>
      </w:r>
      <w:r>
        <w:rPr>
          <w:rFonts w:ascii="Times New Roman" w:eastAsia="Times New Roman"/>
          <w:i/>
          <w:position w:val="1"/>
        </w:rPr>
        <w:t>t</w:t>
      </w:r>
      <w:r>
        <w:rPr>
          <w:rFonts w:ascii="Times New Roman" w:eastAsia="Times New Roman"/>
          <w:position w:val="1"/>
        </w:rPr>
        <w:t xml:space="preserve">= </w:t>
      </w:r>
      <w:r>
        <w:rPr>
          <w:rFonts w:ascii="Times New Roman" w:eastAsia="Times New Roman"/>
          <w:i/>
          <w:position w:val="15"/>
          <w:sz w:val="20"/>
        </w:rPr>
        <w:t xml:space="preserve">T </w:t>
      </w:r>
      <w:r>
        <w:t>时刻，该波的波形图如图（</w:t>
      </w:r>
      <w:r>
        <w:rPr>
          <w:rFonts w:ascii="Times New Roman" w:eastAsia="Times New Roman"/>
          <w:i/>
          <w:position w:val="1"/>
        </w:rPr>
        <w:t>a</w:t>
      </w:r>
      <w:r>
        <w:t>）所示，</w:t>
      </w:r>
      <w:r>
        <w:rPr>
          <w:rFonts w:ascii="Times New Roman" w:eastAsia="Times New Roman"/>
          <w:i/>
          <w:position w:val="1"/>
        </w:rPr>
        <w:t>P</w:t>
      </w:r>
      <w:r>
        <w:rPr>
          <w:i/>
          <w:sz w:val="22"/>
        </w:rPr>
        <w:t>、</w:t>
      </w:r>
      <w:r>
        <w:rPr>
          <w:rFonts w:ascii="Times New Roman" w:eastAsia="Times New Roman"/>
          <w:i/>
          <w:position w:val="1"/>
        </w:rPr>
        <w:t>Q</w:t>
      </w:r>
    </w:p>
    <w:p>
      <w:pPr>
        <w:spacing w:before="0" w:line="178" w:lineRule="exact"/>
        <w:ind w:left="899" w:right="0" w:firstLine="0"/>
        <w:jc w:val="center"/>
        <w:rPr>
          <w:rFonts w:ascii="Times New Roman"/>
          <w:sz w:val="20"/>
        </w:rPr>
      </w:pPr>
      <w:r>
        <w:rPr>
          <w:rFonts w:ascii="Times New Roman"/>
          <w:w w:val="98"/>
          <w:sz w:val="20"/>
        </w:rPr>
        <w:t>2</w:t>
      </w:r>
    </w:p>
    <w:p>
      <w:pPr>
        <w:pStyle w:val="6"/>
        <w:spacing w:before="97" w:line="321" w:lineRule="auto"/>
        <w:ind w:left="218" w:right="146"/>
      </w:pPr>
      <w:r>
        <w:rPr>
          <w:spacing w:val="-10"/>
        </w:rPr>
        <w:t>是介质中的两个质点。图</w:t>
      </w:r>
      <w:r>
        <w:rPr>
          <w:spacing w:val="-13"/>
        </w:rPr>
        <w:t>（</w:t>
      </w:r>
      <w:r>
        <w:rPr>
          <w:rFonts w:ascii="Times New Roman" w:eastAsia="Times New Roman"/>
          <w:i/>
          <w:spacing w:val="-13"/>
          <w:position w:val="1"/>
        </w:rPr>
        <w:t>b</w:t>
      </w:r>
      <w:r>
        <w:rPr>
          <w:spacing w:val="-13"/>
        </w:rPr>
        <w:t>）</w:t>
      </w:r>
      <w:r>
        <w:rPr>
          <w:spacing w:val="-8"/>
        </w:rPr>
        <w:t>表示介质中某质点的振动图像。下列说法正确的是</w:t>
      </w:r>
      <w:r>
        <w:rPr>
          <w:spacing w:val="-3"/>
        </w:rPr>
        <w:t>（填正确答案标号。</w:t>
      </w:r>
      <w:r>
        <w:rPr>
          <w:spacing w:val="-20"/>
        </w:rPr>
        <w:t xml:space="preserve">选对 </w:t>
      </w:r>
      <w:r>
        <w:rPr>
          <w:rFonts w:ascii="Times New Roman" w:eastAsia="Times New Roman"/>
          <w:position w:val="1"/>
        </w:rPr>
        <w:t xml:space="preserve">1 </w:t>
      </w:r>
      <w:r>
        <w:rPr>
          <w:spacing w:val="-19"/>
        </w:rPr>
        <w:t xml:space="preserve">个得 </w:t>
      </w:r>
      <w:r>
        <w:rPr>
          <w:rFonts w:ascii="Times New Roman" w:eastAsia="Times New Roman"/>
          <w:position w:val="1"/>
        </w:rPr>
        <w:t xml:space="preserve">2 </w:t>
      </w:r>
      <w:r>
        <w:rPr>
          <w:spacing w:val="-13"/>
        </w:rPr>
        <w:t xml:space="preserve">分，选对 </w:t>
      </w:r>
      <w:r>
        <w:rPr>
          <w:rFonts w:ascii="Times New Roman" w:eastAsia="Times New Roman"/>
          <w:position w:val="1"/>
        </w:rPr>
        <w:t xml:space="preserve">2 </w:t>
      </w:r>
      <w:r>
        <w:rPr>
          <w:spacing w:val="-17"/>
        </w:rPr>
        <w:t xml:space="preserve">个得 </w:t>
      </w:r>
      <w:r>
        <w:rPr>
          <w:rFonts w:ascii="Times New Roman" w:eastAsia="Times New Roman"/>
          <w:position w:val="1"/>
        </w:rPr>
        <w:t xml:space="preserve">4 </w:t>
      </w:r>
      <w:r>
        <w:rPr>
          <w:spacing w:val="-13"/>
        </w:rPr>
        <w:t xml:space="preserve">分，选对 </w:t>
      </w:r>
      <w:r>
        <w:rPr>
          <w:rFonts w:ascii="Times New Roman" w:eastAsia="Times New Roman"/>
          <w:position w:val="1"/>
        </w:rPr>
        <w:t xml:space="preserve">3 </w:t>
      </w:r>
      <w:r>
        <w:rPr>
          <w:spacing w:val="-18"/>
        </w:rPr>
        <w:t xml:space="preserve">个得 </w:t>
      </w:r>
      <w:r>
        <w:rPr>
          <w:rFonts w:ascii="Times New Roman" w:eastAsia="Times New Roman"/>
          <w:position w:val="1"/>
        </w:rPr>
        <w:t xml:space="preserve">5 </w:t>
      </w:r>
      <w:r>
        <w:rPr>
          <w:spacing w:val="-11"/>
        </w:rPr>
        <w:t xml:space="preserve">分。每选错 </w:t>
      </w:r>
      <w:r>
        <w:rPr>
          <w:rFonts w:ascii="Times New Roman" w:eastAsia="Times New Roman"/>
          <w:position w:val="1"/>
        </w:rPr>
        <w:t xml:space="preserve">1 </w:t>
      </w:r>
      <w:r>
        <w:rPr>
          <w:spacing w:val="-18"/>
        </w:rPr>
        <w:t xml:space="preserve">个扣 </w:t>
      </w:r>
      <w:r>
        <w:rPr>
          <w:rFonts w:ascii="Times New Roman" w:eastAsia="Times New Roman"/>
          <w:position w:val="1"/>
        </w:rPr>
        <w:t xml:space="preserve">3 </w:t>
      </w:r>
      <w:r>
        <w:rPr>
          <w:spacing w:val="-9"/>
        </w:rPr>
        <w:t xml:space="preserve">分，最低得分为 </w:t>
      </w:r>
      <w:r>
        <w:rPr>
          <w:rFonts w:ascii="Times New Roman" w:eastAsia="Times New Roman"/>
          <w:position w:val="1"/>
        </w:rPr>
        <w:t xml:space="preserve">0 </w:t>
      </w:r>
      <w:r>
        <w:rPr>
          <w:spacing w:val="-3"/>
        </w:rPr>
        <w:t>分）</w:t>
      </w:r>
    </w:p>
    <w:p>
      <w:pPr>
        <w:pStyle w:val="10"/>
        <w:numPr>
          <w:ilvl w:val="0"/>
          <w:numId w:val="64"/>
        </w:numPr>
        <w:tabs>
          <w:tab w:val="left" w:pos="1065"/>
        </w:tabs>
        <w:spacing w:before="0" w:after="0" w:line="268" w:lineRule="exact"/>
        <w:ind w:left="1064" w:right="0" w:hanging="367"/>
        <w:jc w:val="left"/>
        <w:rPr>
          <w:sz w:val="21"/>
        </w:rPr>
      </w:pPr>
      <w:r>
        <w:drawing>
          <wp:anchor distT="0" distB="0" distL="0" distR="0" simplePos="0" relativeHeight="251977728" behindDoc="0" locked="0" layoutInCell="1" allowOverlap="1">
            <wp:simplePos x="0" y="0"/>
            <wp:positionH relativeFrom="page">
              <wp:posOffset>4786630</wp:posOffset>
            </wp:positionH>
            <wp:positionV relativeFrom="paragraph">
              <wp:posOffset>143510</wp:posOffset>
            </wp:positionV>
            <wp:extent cx="1747520" cy="672465"/>
            <wp:effectExtent l="0" t="0" r="0" b="0"/>
            <wp:wrapNone/>
            <wp:docPr id="197" name="image1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image157.png"/>
                    <pic:cNvPicPr>
                      <a:picLocks noChangeAspect="1"/>
                    </pic:cNvPicPr>
                  </pic:nvPicPr>
                  <pic:blipFill>
                    <a:blip r:embed="rId165" cstate="print"/>
                    <a:stretch>
                      <a:fillRect/>
                    </a:stretch>
                  </pic:blipFill>
                  <pic:spPr>
                    <a:xfrm>
                      <a:off x="0" y="0"/>
                      <a:ext cx="1747472" cy="672243"/>
                    </a:xfrm>
                    <a:prstGeom prst="rect">
                      <a:avLst/>
                    </a:prstGeom>
                  </pic:spPr>
                </pic:pic>
              </a:graphicData>
            </a:graphic>
          </wp:anchor>
        </w:drawing>
      </w:r>
      <w:r>
        <w:rPr>
          <w:spacing w:val="-2"/>
          <w:sz w:val="21"/>
        </w:rPr>
        <w:t>质点</w:t>
      </w:r>
      <w:r>
        <w:rPr>
          <w:rFonts w:ascii="Times New Roman" w:eastAsia="Times New Roman"/>
          <w:i/>
          <w:position w:val="1"/>
          <w:sz w:val="21"/>
        </w:rPr>
        <w:t>Q</w:t>
      </w:r>
      <w:r>
        <w:rPr>
          <w:spacing w:val="-3"/>
          <w:sz w:val="21"/>
        </w:rPr>
        <w:t>的振动图像与图</w:t>
      </w:r>
      <w:r>
        <w:rPr>
          <w:sz w:val="21"/>
        </w:rPr>
        <w:t>（</w:t>
      </w:r>
      <w:r>
        <w:rPr>
          <w:rFonts w:ascii="Times New Roman" w:eastAsia="Times New Roman"/>
          <w:i/>
          <w:position w:val="1"/>
          <w:sz w:val="21"/>
        </w:rPr>
        <w:t>b</w:t>
      </w:r>
      <w:r>
        <w:rPr>
          <w:sz w:val="21"/>
        </w:rPr>
        <w:t>）相同</w:t>
      </w:r>
    </w:p>
    <w:p>
      <w:pPr>
        <w:pStyle w:val="10"/>
        <w:numPr>
          <w:ilvl w:val="0"/>
          <w:numId w:val="64"/>
        </w:numPr>
        <w:tabs>
          <w:tab w:val="left" w:pos="1053"/>
        </w:tabs>
        <w:spacing w:before="91" w:after="0" w:line="240" w:lineRule="auto"/>
        <w:ind w:left="1052" w:right="0" w:hanging="355"/>
        <w:jc w:val="left"/>
        <w:rPr>
          <w:sz w:val="21"/>
        </w:rPr>
      </w:pPr>
      <w:r>
        <w:rPr>
          <w:sz w:val="21"/>
        </w:rPr>
        <w:t>在</w:t>
      </w:r>
      <w:r>
        <w:rPr>
          <w:rFonts w:ascii="Times New Roman" w:eastAsia="Times New Roman"/>
          <w:i/>
          <w:position w:val="1"/>
          <w:sz w:val="21"/>
        </w:rPr>
        <w:t>t</w:t>
      </w:r>
      <w:r>
        <w:rPr>
          <w:rFonts w:ascii="Times New Roman" w:eastAsia="Times New Roman"/>
          <w:position w:val="1"/>
          <w:sz w:val="21"/>
        </w:rPr>
        <w:t>=0</w:t>
      </w:r>
      <w:r>
        <w:rPr>
          <w:spacing w:val="-3"/>
          <w:sz w:val="21"/>
        </w:rPr>
        <w:t>时刻，质点</w:t>
      </w:r>
      <w:r>
        <w:rPr>
          <w:rFonts w:ascii="Times New Roman" w:eastAsia="Times New Roman"/>
          <w:i/>
          <w:position w:val="1"/>
          <w:sz w:val="21"/>
        </w:rPr>
        <w:t>P</w:t>
      </w:r>
      <w:r>
        <w:rPr>
          <w:spacing w:val="-3"/>
          <w:sz w:val="21"/>
        </w:rPr>
        <w:t>的速率比质点</w:t>
      </w:r>
      <w:r>
        <w:rPr>
          <w:rFonts w:ascii="Times New Roman" w:eastAsia="Times New Roman"/>
          <w:i/>
          <w:position w:val="1"/>
          <w:sz w:val="21"/>
        </w:rPr>
        <w:t>Q</w:t>
      </w:r>
      <w:r>
        <w:rPr>
          <w:spacing w:val="-3"/>
          <w:sz w:val="21"/>
        </w:rPr>
        <w:t>的大</w:t>
      </w:r>
    </w:p>
    <w:p>
      <w:pPr>
        <w:pStyle w:val="10"/>
        <w:numPr>
          <w:ilvl w:val="0"/>
          <w:numId w:val="64"/>
        </w:numPr>
        <w:tabs>
          <w:tab w:val="left" w:pos="1053"/>
        </w:tabs>
        <w:spacing w:before="91" w:after="0" w:line="240" w:lineRule="auto"/>
        <w:ind w:left="1052" w:right="0" w:hanging="355"/>
        <w:jc w:val="left"/>
        <w:rPr>
          <w:sz w:val="21"/>
        </w:rPr>
      </w:pPr>
      <w:r>
        <w:rPr>
          <w:sz w:val="21"/>
        </w:rPr>
        <w:t>在</w:t>
      </w:r>
      <w:r>
        <w:rPr>
          <w:rFonts w:ascii="Times New Roman" w:eastAsia="Times New Roman"/>
          <w:i/>
          <w:position w:val="1"/>
          <w:sz w:val="21"/>
        </w:rPr>
        <w:t>t</w:t>
      </w:r>
      <w:r>
        <w:rPr>
          <w:rFonts w:ascii="Times New Roman" w:eastAsia="Times New Roman"/>
          <w:position w:val="1"/>
          <w:sz w:val="21"/>
        </w:rPr>
        <w:t>=0</w:t>
      </w:r>
      <w:r>
        <w:rPr>
          <w:spacing w:val="-3"/>
          <w:sz w:val="21"/>
        </w:rPr>
        <w:t>时刻，质点</w:t>
      </w:r>
      <w:r>
        <w:rPr>
          <w:rFonts w:ascii="Times New Roman" w:eastAsia="Times New Roman"/>
          <w:i/>
          <w:position w:val="1"/>
          <w:sz w:val="21"/>
        </w:rPr>
        <w:t>P</w:t>
      </w:r>
      <w:r>
        <w:rPr>
          <w:spacing w:val="-3"/>
          <w:sz w:val="21"/>
        </w:rPr>
        <w:t>的加速度的大小比质点</w:t>
      </w:r>
      <w:r>
        <w:rPr>
          <w:rFonts w:ascii="Times New Roman" w:eastAsia="Times New Roman"/>
          <w:i/>
          <w:position w:val="1"/>
          <w:sz w:val="21"/>
        </w:rPr>
        <w:t>Q</w:t>
      </w:r>
      <w:r>
        <w:rPr>
          <w:spacing w:val="-3"/>
          <w:sz w:val="21"/>
        </w:rPr>
        <w:t>的大</w:t>
      </w:r>
    </w:p>
    <w:p>
      <w:pPr>
        <w:pStyle w:val="10"/>
        <w:numPr>
          <w:ilvl w:val="0"/>
          <w:numId w:val="64"/>
        </w:numPr>
        <w:tabs>
          <w:tab w:val="left" w:pos="1065"/>
        </w:tabs>
        <w:spacing w:before="92" w:after="0" w:line="321" w:lineRule="auto"/>
        <w:ind w:left="698" w:right="3545" w:firstLine="0"/>
        <w:jc w:val="left"/>
        <w:rPr>
          <w:sz w:val="21"/>
        </w:rPr>
      </w:pPr>
      <w:r>
        <w:rPr>
          <w:spacing w:val="-3"/>
          <w:sz w:val="21"/>
        </w:rPr>
        <w:t>平衡位置在坐标原点的质点的振动图像如图</w:t>
      </w:r>
      <w:r>
        <w:rPr>
          <w:sz w:val="21"/>
        </w:rPr>
        <w:t>（</w:t>
      </w:r>
      <w:r>
        <w:rPr>
          <w:rFonts w:ascii="Times New Roman" w:eastAsia="Times New Roman"/>
          <w:i/>
          <w:position w:val="1"/>
          <w:sz w:val="21"/>
        </w:rPr>
        <w:t>b</w:t>
      </w:r>
      <w:r>
        <w:rPr>
          <w:sz w:val="21"/>
        </w:rPr>
        <w:t>）所示</w:t>
      </w:r>
      <w:r>
        <w:rPr>
          <w:rFonts w:ascii="Times New Roman" w:eastAsia="Times New Roman"/>
          <w:position w:val="1"/>
          <w:sz w:val="21"/>
        </w:rPr>
        <w:t>E</w:t>
      </w:r>
      <w:r>
        <w:rPr>
          <w:sz w:val="21"/>
        </w:rPr>
        <w:t>．在</w:t>
      </w:r>
      <w:r>
        <w:rPr>
          <w:rFonts w:ascii="Times New Roman" w:eastAsia="Times New Roman"/>
          <w:i/>
          <w:position w:val="1"/>
          <w:sz w:val="21"/>
        </w:rPr>
        <w:t>t</w:t>
      </w:r>
      <w:r>
        <w:rPr>
          <w:rFonts w:ascii="Times New Roman" w:eastAsia="Times New Roman"/>
          <w:position w:val="1"/>
          <w:sz w:val="21"/>
        </w:rPr>
        <w:t>=0</w:t>
      </w:r>
      <w:r>
        <w:rPr>
          <w:spacing w:val="-3"/>
          <w:sz w:val="21"/>
        </w:rPr>
        <w:t>时刻，质点</w:t>
      </w:r>
      <w:r>
        <w:rPr>
          <w:rFonts w:ascii="Times New Roman" w:eastAsia="Times New Roman"/>
          <w:i/>
          <w:position w:val="1"/>
          <w:sz w:val="21"/>
        </w:rPr>
        <w:t>P</w:t>
      </w:r>
      <w:r>
        <w:rPr>
          <w:spacing w:val="-3"/>
          <w:sz w:val="21"/>
        </w:rPr>
        <w:t>与其平衡位置的距离比质点</w:t>
      </w:r>
      <w:r>
        <w:rPr>
          <w:rFonts w:ascii="Times New Roman" w:eastAsia="Times New Roman"/>
          <w:i/>
          <w:position w:val="1"/>
          <w:sz w:val="21"/>
        </w:rPr>
        <w:t>Q</w:t>
      </w:r>
      <w:r>
        <w:rPr>
          <w:sz w:val="21"/>
        </w:rPr>
        <w:t>的大</w:t>
      </w:r>
    </w:p>
    <w:p>
      <w:pPr>
        <w:pStyle w:val="6"/>
        <w:spacing w:line="268" w:lineRule="exact"/>
        <w:ind w:left="698"/>
        <w:rPr>
          <w:rFonts w:ascii="Times New Roman" w:eastAsia="Times New Roman"/>
        </w:rPr>
      </w:pPr>
      <w:r>
        <w:t>【答案】</w:t>
      </w:r>
      <w:r>
        <w:rPr>
          <w:rFonts w:ascii="Times New Roman" w:eastAsia="Times New Roman"/>
          <w:position w:val="1"/>
        </w:rPr>
        <w:t>CDE</w:t>
      </w:r>
    </w:p>
    <w:p>
      <w:pPr>
        <w:pStyle w:val="6"/>
        <w:spacing w:before="90" w:line="321" w:lineRule="auto"/>
        <w:ind w:left="218" w:right="249" w:firstLine="480"/>
      </w:pPr>
      <w:r>
        <w:drawing>
          <wp:anchor distT="0" distB="0" distL="0" distR="0" simplePos="0" relativeHeight="248711168" behindDoc="1" locked="0" layoutInCell="1" allowOverlap="1">
            <wp:simplePos x="0" y="0"/>
            <wp:positionH relativeFrom="page">
              <wp:posOffset>5106670</wp:posOffset>
            </wp:positionH>
            <wp:positionV relativeFrom="paragraph">
              <wp:posOffset>306070</wp:posOffset>
            </wp:positionV>
            <wp:extent cx="1489075" cy="637540"/>
            <wp:effectExtent l="0" t="0" r="0" b="0"/>
            <wp:wrapNone/>
            <wp:docPr id="199" name="image1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image158.png"/>
                    <pic:cNvPicPr>
                      <a:picLocks noChangeAspect="1"/>
                    </pic:cNvPicPr>
                  </pic:nvPicPr>
                  <pic:blipFill>
                    <a:blip r:embed="rId166" cstate="print"/>
                    <a:stretch>
                      <a:fillRect/>
                    </a:stretch>
                  </pic:blipFill>
                  <pic:spPr>
                    <a:xfrm>
                      <a:off x="0" y="0"/>
                      <a:ext cx="1489167" cy="637843"/>
                    </a:xfrm>
                    <a:prstGeom prst="rect">
                      <a:avLst/>
                    </a:prstGeom>
                  </pic:spPr>
                </pic:pic>
              </a:graphicData>
            </a:graphic>
          </wp:anchor>
        </w:drawing>
      </w:r>
      <w:r>
        <w:rPr>
          <w:rFonts w:ascii="Times New Roman" w:eastAsia="Times New Roman"/>
          <w:position w:val="1"/>
        </w:rPr>
        <w:t>(2)</w:t>
      </w:r>
      <w:r>
        <w:t>如图，一般帆船静止在湖面上，帆船的竖直桅杆顶端高出水面</w:t>
      </w:r>
      <w:r>
        <w:rPr>
          <w:rFonts w:ascii="Times New Roman" w:eastAsia="Times New Roman"/>
          <w:position w:val="1"/>
        </w:rPr>
        <w:t>3 m</w:t>
      </w:r>
      <w:r>
        <w:t>。距水面</w:t>
      </w:r>
      <w:r>
        <w:rPr>
          <w:rFonts w:ascii="Times New Roman" w:eastAsia="Times New Roman"/>
          <w:position w:val="1"/>
        </w:rPr>
        <w:t>4 m</w:t>
      </w:r>
      <w:r>
        <w:t>的湖底</w:t>
      </w:r>
      <w:r>
        <w:rPr>
          <w:rFonts w:ascii="Times New Roman" w:eastAsia="Times New Roman"/>
          <w:i/>
          <w:position w:val="1"/>
        </w:rPr>
        <w:t>P</w:t>
      </w:r>
      <w:r>
        <w:t>点发出的激光束，从水面出射后恰好照射到桅杆顶端，该出射光束与竖直方</w:t>
      </w:r>
    </w:p>
    <w:p>
      <w:pPr>
        <w:pStyle w:val="6"/>
        <w:spacing w:line="238" w:lineRule="exact"/>
        <w:ind w:left="218"/>
        <w:rPr>
          <w:rFonts w:ascii="Times New Roman" w:hAnsi="Times New Roman" w:eastAsia="Times New Roman"/>
          <w:sz w:val="18"/>
        </w:rPr>
      </w:pPr>
      <w:r>
        <w:pict>
          <v:line id="_x0000_s1902" o:spid="_x0000_s1902" o:spt="20" style="position:absolute;left:0pt;margin-left:312.1pt;margin-top:8.1pt;height:0pt;width:5.25pt;mso-position-horizontal-relative:page;z-index:-254609408;mso-width-relative:page;mso-height-relative:page;" stroked="t" coordsize="21600,21600">
            <v:path arrowok="t"/>
            <v:fill focussize="0,0"/>
            <v:stroke weight="0.458346456692913pt" color="#000000"/>
            <v:imagedata o:title=""/>
            <o:lock v:ext="edit"/>
          </v:line>
        </w:pict>
      </w:r>
      <w:r>
        <w:t>向的夹角为</w:t>
      </w:r>
      <w:r>
        <w:rPr>
          <w:rFonts w:ascii="Times New Roman" w:hAnsi="Times New Roman" w:eastAsia="Times New Roman"/>
          <w:position w:val="1"/>
        </w:rPr>
        <w:t>53°</w:t>
      </w:r>
      <w:r>
        <w:t>（取</w:t>
      </w:r>
      <w:r>
        <w:rPr>
          <w:rFonts w:ascii="Times New Roman" w:hAnsi="Times New Roman" w:eastAsia="Times New Roman"/>
          <w:position w:val="1"/>
        </w:rPr>
        <w:t xml:space="preserve">sin53°=0.8 </w:t>
      </w:r>
      <w:r>
        <w:t xml:space="preserve">）。已知水的折射率为 </w:t>
      </w:r>
      <w:r>
        <w:rPr>
          <w:rFonts w:ascii="Times New Roman" w:hAnsi="Times New Roman" w:eastAsia="Times New Roman"/>
          <w:position w:val="14"/>
          <w:sz w:val="18"/>
        </w:rPr>
        <w:t>4</w:t>
      </w:r>
    </w:p>
    <w:p>
      <w:pPr>
        <w:spacing w:before="0" w:line="151" w:lineRule="exact"/>
        <w:ind w:left="645" w:right="0" w:firstLine="0"/>
        <w:jc w:val="center"/>
        <w:rPr>
          <w:rFonts w:ascii="Times New Roman"/>
          <w:sz w:val="18"/>
        </w:rPr>
      </w:pPr>
      <w:r>
        <w:rPr>
          <w:rFonts w:ascii="Times New Roman"/>
          <w:w w:val="92"/>
          <w:sz w:val="18"/>
        </w:rPr>
        <w:t>3</w:t>
      </w:r>
    </w:p>
    <w:p>
      <w:pPr>
        <w:pStyle w:val="10"/>
        <w:numPr>
          <w:ilvl w:val="0"/>
          <w:numId w:val="65"/>
        </w:numPr>
        <w:tabs>
          <w:tab w:val="left" w:pos="1180"/>
        </w:tabs>
        <w:spacing w:before="114" w:after="0" w:line="240" w:lineRule="auto"/>
        <w:ind w:left="1179" w:right="0" w:hanging="482"/>
        <w:jc w:val="left"/>
        <w:rPr>
          <w:sz w:val="21"/>
        </w:rPr>
      </w:pPr>
      <w:r>
        <w:rPr>
          <w:spacing w:val="-3"/>
          <w:sz w:val="21"/>
        </w:rPr>
        <w:t>求桅杆到</w:t>
      </w:r>
      <w:r>
        <w:rPr>
          <w:rFonts w:ascii="Times New Roman" w:eastAsia="Times New Roman"/>
          <w:spacing w:val="3"/>
          <w:position w:val="1"/>
          <w:sz w:val="21"/>
        </w:rPr>
        <w:t>P</w:t>
      </w:r>
      <w:r>
        <w:rPr>
          <w:spacing w:val="-3"/>
          <w:sz w:val="21"/>
        </w:rPr>
        <w:t>点的水平距离；</w:t>
      </w:r>
    </w:p>
    <w:p>
      <w:pPr>
        <w:pStyle w:val="10"/>
        <w:numPr>
          <w:ilvl w:val="0"/>
          <w:numId w:val="65"/>
        </w:numPr>
        <w:tabs>
          <w:tab w:val="left" w:pos="1243"/>
        </w:tabs>
        <w:spacing w:before="91" w:after="0" w:line="321" w:lineRule="auto"/>
        <w:ind w:left="218" w:right="244" w:firstLine="480"/>
        <w:jc w:val="left"/>
        <w:rPr>
          <w:sz w:val="21"/>
        </w:rPr>
      </w:pPr>
      <w:r>
        <w:rPr>
          <w:sz w:val="21"/>
        </w:rPr>
        <w:t>船向左行驶一段距离后停止，调整由</w:t>
      </w:r>
      <w:r>
        <w:rPr>
          <w:rFonts w:ascii="Times New Roman" w:hAnsi="Times New Roman" w:eastAsia="Times New Roman"/>
          <w:i/>
          <w:position w:val="1"/>
          <w:sz w:val="21"/>
        </w:rPr>
        <w:t>P</w:t>
      </w:r>
      <w:r>
        <w:rPr>
          <w:sz w:val="21"/>
        </w:rPr>
        <w:t>点发出的激光束方向，当其与竖直方向夹角为</w:t>
      </w:r>
      <w:r>
        <w:rPr>
          <w:rFonts w:ascii="Times New Roman" w:hAnsi="Times New Roman" w:eastAsia="Times New Roman"/>
          <w:spacing w:val="-3"/>
          <w:position w:val="1"/>
          <w:sz w:val="21"/>
        </w:rPr>
        <w:t xml:space="preserve">45° </w:t>
      </w:r>
      <w:r>
        <w:rPr>
          <w:spacing w:val="-3"/>
          <w:sz w:val="21"/>
        </w:rPr>
        <w:t>时，从水面射出后仍然照射在桅杆顶端，求船行驶的距离。</w:t>
      </w:r>
    </w:p>
    <w:p>
      <w:pPr>
        <w:spacing w:after="0" w:line="321" w:lineRule="auto"/>
        <w:jc w:val="left"/>
        <w:rPr>
          <w:sz w:val="21"/>
        </w:rPr>
        <w:sectPr>
          <w:pgSz w:w="11910" w:h="16840"/>
          <w:pgMar w:top="1400" w:right="1160" w:bottom="1100" w:left="1200" w:header="0" w:footer="908" w:gutter="0"/>
        </w:sectPr>
      </w:pPr>
    </w:p>
    <w:p>
      <w:pPr>
        <w:spacing w:before="85"/>
        <w:ind w:left="698" w:right="0" w:firstLine="0"/>
        <w:jc w:val="left"/>
        <w:rPr>
          <w:rFonts w:ascii="Times New Roman" w:hAnsi="Times New Roman" w:eastAsia="Times New Roman"/>
          <w:sz w:val="20"/>
        </w:rPr>
      </w:pPr>
      <w:r>
        <w:drawing>
          <wp:anchor distT="0" distB="0" distL="0" distR="0" simplePos="0" relativeHeight="248712192" behindDoc="1" locked="0" layoutInCell="1" allowOverlap="1">
            <wp:simplePos x="0" y="0"/>
            <wp:positionH relativeFrom="page">
              <wp:posOffset>2834005</wp:posOffset>
            </wp:positionH>
            <wp:positionV relativeFrom="paragraph">
              <wp:posOffset>55880</wp:posOffset>
            </wp:positionV>
            <wp:extent cx="160020" cy="148590"/>
            <wp:effectExtent l="0" t="0" r="0" b="0"/>
            <wp:wrapNone/>
            <wp:docPr id="201" name="image1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image159.png"/>
                    <pic:cNvPicPr>
                      <a:picLocks noChangeAspect="1"/>
                    </pic:cNvPicPr>
                  </pic:nvPicPr>
                  <pic:blipFill>
                    <a:blip r:embed="rId167" cstate="print"/>
                    <a:stretch>
                      <a:fillRect/>
                    </a:stretch>
                  </pic:blipFill>
                  <pic:spPr>
                    <a:xfrm>
                      <a:off x="0" y="0"/>
                      <a:ext cx="160185" cy="148372"/>
                    </a:xfrm>
                    <a:prstGeom prst="rect">
                      <a:avLst/>
                    </a:prstGeom>
                  </pic:spPr>
                </pic:pic>
              </a:graphicData>
            </a:graphic>
          </wp:anchor>
        </w:drawing>
      </w:r>
      <w:r>
        <w:rPr>
          <w:w w:val="105"/>
          <w:sz w:val="21"/>
        </w:rPr>
        <w:t>【答案】</w:t>
      </w:r>
      <w:r>
        <w:rPr>
          <w:rFonts w:ascii="Times New Roman" w:hAnsi="Times New Roman" w:eastAsia="Times New Roman"/>
          <w:w w:val="105"/>
          <w:position w:val="1"/>
          <w:sz w:val="21"/>
        </w:rPr>
        <w:t xml:space="preserve">(i) </w:t>
      </w:r>
      <w:r>
        <w:rPr>
          <w:rFonts w:ascii="Times New Roman" w:hAnsi="Times New Roman" w:eastAsia="Times New Roman"/>
          <w:i/>
          <w:w w:val="105"/>
          <w:position w:val="1"/>
          <w:sz w:val="21"/>
        </w:rPr>
        <w:t>x</w:t>
      </w:r>
      <w:r>
        <w:rPr>
          <w:rFonts w:ascii="Times New Roman" w:hAnsi="Times New Roman" w:eastAsia="Times New Roman"/>
          <w:w w:val="105"/>
          <w:position w:val="1"/>
          <w:sz w:val="21"/>
        </w:rPr>
        <w:t>=7m</w:t>
      </w:r>
      <w:r>
        <w:rPr>
          <w:w w:val="105"/>
          <w:sz w:val="21"/>
        </w:rPr>
        <w:t>；</w:t>
      </w:r>
      <w:r>
        <w:rPr>
          <w:rFonts w:ascii="Times New Roman" w:hAnsi="Times New Roman" w:eastAsia="Times New Roman"/>
          <w:w w:val="105"/>
          <w:position w:val="1"/>
          <w:sz w:val="21"/>
        </w:rPr>
        <w:t xml:space="preserve">(ii) </w:t>
      </w:r>
      <w:r>
        <w:rPr>
          <w:rFonts w:ascii="Times New Roman" w:hAnsi="Times New Roman" w:eastAsia="Times New Roman"/>
          <w:i/>
          <w:w w:val="105"/>
          <w:position w:val="1"/>
          <w:sz w:val="21"/>
        </w:rPr>
        <w:t>x'</w:t>
      </w:r>
      <w:r>
        <w:rPr>
          <w:rFonts w:ascii="Times New Roman" w:hAnsi="Times New Roman" w:eastAsia="Times New Roman"/>
          <w:w w:val="105"/>
          <w:position w:val="1"/>
          <w:sz w:val="21"/>
        </w:rPr>
        <w:t>=</w:t>
      </w:r>
      <w:r>
        <w:rPr>
          <w:w w:val="105"/>
          <w:position w:val="1"/>
          <w:sz w:val="20"/>
        </w:rPr>
        <w:t>（</w:t>
      </w:r>
      <w:r>
        <w:rPr>
          <w:rFonts w:ascii="Times New Roman" w:hAnsi="Times New Roman" w:eastAsia="Times New Roman"/>
          <w:w w:val="105"/>
          <w:position w:val="1"/>
          <w:sz w:val="20"/>
        </w:rPr>
        <w:t xml:space="preserve">6 2 </w:t>
      </w:r>
      <w:r>
        <w:rPr>
          <w:rFonts w:ascii="Symbol" w:hAnsi="Symbol" w:eastAsia="Symbol"/>
          <w:w w:val="105"/>
          <w:position w:val="1"/>
          <w:sz w:val="20"/>
        </w:rPr>
        <w:t></w:t>
      </w:r>
      <w:r>
        <w:rPr>
          <w:rFonts w:ascii="Times New Roman" w:hAnsi="Times New Roman" w:eastAsia="Times New Roman"/>
          <w:w w:val="105"/>
          <w:position w:val="1"/>
          <w:sz w:val="20"/>
        </w:rPr>
        <w:t xml:space="preserve"> 3</w:t>
      </w:r>
      <w:r>
        <w:rPr>
          <w:w w:val="105"/>
          <w:position w:val="1"/>
          <w:sz w:val="20"/>
        </w:rPr>
        <w:t>）</w:t>
      </w:r>
      <w:r>
        <w:rPr>
          <w:rFonts w:ascii="Times New Roman" w:hAnsi="Times New Roman" w:eastAsia="Times New Roman"/>
          <w:w w:val="105"/>
          <w:position w:val="1"/>
          <w:sz w:val="20"/>
        </w:rPr>
        <w:t>m=5.5 m</w:t>
      </w:r>
    </w:p>
    <w:p>
      <w:pPr>
        <w:pStyle w:val="6"/>
        <w:ind w:left="0"/>
        <w:rPr>
          <w:rFonts w:ascii="Times New Roman"/>
          <w:sz w:val="20"/>
        </w:rPr>
      </w:pPr>
    </w:p>
    <w:p>
      <w:pPr>
        <w:pStyle w:val="6"/>
        <w:spacing w:before="5"/>
        <w:ind w:left="0"/>
        <w:rPr>
          <w:rFonts w:ascii="Times New Roman"/>
          <w:sz w:val="16"/>
        </w:rPr>
      </w:pPr>
    </w:p>
    <w:p>
      <w:pPr>
        <w:pStyle w:val="6"/>
        <w:spacing w:before="78"/>
        <w:ind w:left="0" w:right="255"/>
        <w:jc w:val="right"/>
      </w:pPr>
      <w:r>
        <w:rPr>
          <w:rFonts w:ascii="Times New Roman" w:eastAsia="Times New Roman"/>
          <w:color w:val="FF0000"/>
        </w:rPr>
        <w:t>2012-35</w:t>
      </w:r>
      <w:r>
        <w:rPr>
          <w:rFonts w:ascii="Times New Roman" w:eastAsia="Times New Roman"/>
          <w:color w:val="FF0000"/>
          <w:spacing w:val="3"/>
        </w:rPr>
        <w:t xml:space="preserve">   </w:t>
      </w:r>
      <w:r>
        <w:rPr>
          <w:rFonts w:ascii="Times New Roman" w:eastAsia="Times New Roman"/>
        </w:rPr>
        <w:t>(</w:t>
      </w:r>
      <w:r>
        <w:rPr>
          <w:rFonts w:ascii="Times New Roman" w:eastAsia="Times New Roman"/>
          <w:b/>
          <w:color w:val="FF0000"/>
        </w:rPr>
        <w:t>0.58</w:t>
      </w:r>
      <w:r>
        <w:t>，</w:t>
      </w:r>
      <w:r>
        <w:rPr>
          <w:rFonts w:ascii="Times New Roman" w:eastAsia="Times New Roman"/>
        </w:rPr>
        <w:t>0.44)</w:t>
      </w:r>
      <w:r>
        <w:t>．</w:t>
      </w:r>
      <w:r>
        <w:rPr>
          <w:rFonts w:ascii="Times New Roman" w:eastAsia="Times New Roman"/>
        </w:rPr>
        <w:t>(1)</w:t>
      </w:r>
      <w:r>
        <w:rPr>
          <w:spacing w:val="3"/>
        </w:rPr>
        <w:t>氘核和氚核可发生热核聚变而释放出巨大的能量，该反应方程为：</w:t>
      </w:r>
    </w:p>
    <w:p>
      <w:pPr>
        <w:pStyle w:val="6"/>
        <w:spacing w:before="91"/>
        <w:ind w:left="0" w:right="251"/>
        <w:jc w:val="right"/>
      </w:pPr>
      <w:r>
        <w:pict>
          <v:shape id="_x0000_s1903" o:spid="_x0000_s1903" o:spt="202" type="#_x0000_t202" style="position:absolute;left:0pt;margin-left:70.9pt;margin-top:9.8pt;height:7.75pt;width:277.5pt;mso-position-horizontal-relative:page;z-index:-254593024;mso-width-relative:page;mso-height-relative:page;" filled="f" stroked="f" coordsize="21600,21600">
            <v:path/>
            <v:fill on="f" focussize="0,0"/>
            <v:stroke on="f" joinstyle="miter"/>
            <v:imagedata o:title=""/>
            <o:lock v:ext="edit"/>
            <v:textbox inset="0mm,0mm,0mm,0mm">
              <w:txbxContent>
                <w:p>
                  <w:pPr>
                    <w:tabs>
                      <w:tab w:val="left" w:pos="503"/>
                      <w:tab w:val="left" w:pos="1005"/>
                      <w:tab w:val="left" w:pos="4474"/>
                      <w:tab w:val="left" w:pos="4976"/>
                      <w:tab w:val="left" w:pos="5480"/>
                    </w:tabs>
                    <w:spacing w:before="0" w:line="154" w:lineRule="exact"/>
                    <w:ind w:left="0" w:right="0" w:firstLine="0"/>
                    <w:jc w:val="left"/>
                    <w:rPr>
                      <w:rFonts w:ascii="Times New Roman"/>
                      <w:sz w:val="14"/>
                    </w:rPr>
                  </w:pPr>
                  <w:r>
                    <w:rPr>
                      <w:rFonts w:ascii="Times New Roman"/>
                      <w:sz w:val="14"/>
                    </w:rPr>
                    <w:t>1</w:t>
                  </w:r>
                  <w:r>
                    <w:rPr>
                      <w:rFonts w:ascii="Times New Roman"/>
                      <w:sz w:val="14"/>
                    </w:rPr>
                    <w:tab/>
                  </w:r>
                  <w:r>
                    <w:rPr>
                      <w:rFonts w:ascii="Times New Roman"/>
                      <w:sz w:val="14"/>
                    </w:rPr>
                    <w:t>1</w:t>
                  </w:r>
                  <w:r>
                    <w:rPr>
                      <w:rFonts w:ascii="Times New Roman"/>
                      <w:sz w:val="14"/>
                    </w:rPr>
                    <w:tab/>
                  </w:r>
                  <w:r>
                    <w:rPr>
                      <w:rFonts w:ascii="Times New Roman"/>
                      <w:sz w:val="14"/>
                    </w:rPr>
                    <w:t>2</w:t>
                  </w:r>
                  <w:r>
                    <w:rPr>
                      <w:rFonts w:ascii="Times New Roman"/>
                      <w:sz w:val="14"/>
                    </w:rPr>
                    <w:tab/>
                  </w:r>
                  <w:r>
                    <w:rPr>
                      <w:rFonts w:ascii="Times New Roman"/>
                      <w:sz w:val="14"/>
                    </w:rPr>
                    <w:t>1</w:t>
                  </w:r>
                  <w:r>
                    <w:rPr>
                      <w:rFonts w:ascii="Times New Roman"/>
                      <w:sz w:val="14"/>
                    </w:rPr>
                    <w:tab/>
                  </w:r>
                  <w:r>
                    <w:rPr>
                      <w:rFonts w:ascii="Times New Roman"/>
                      <w:sz w:val="14"/>
                    </w:rPr>
                    <w:t>1</w:t>
                  </w:r>
                  <w:r>
                    <w:rPr>
                      <w:rFonts w:ascii="Times New Roman"/>
                      <w:sz w:val="14"/>
                    </w:rPr>
                    <w:tab/>
                  </w:r>
                  <w:r>
                    <w:rPr>
                      <w:rFonts w:ascii="Times New Roman"/>
                      <w:spacing w:val="-20"/>
                      <w:sz w:val="14"/>
                    </w:rPr>
                    <w:t>2</w:t>
                  </w:r>
                </w:p>
              </w:txbxContent>
            </v:textbox>
          </v:shape>
        </w:pict>
      </w:r>
      <w:r>
        <w:rPr>
          <w:rFonts w:ascii="Times New Roman" w:hAnsi="Times New Roman" w:eastAsia="Times New Roman"/>
          <w:position w:val="7"/>
          <w:sz w:val="14"/>
        </w:rPr>
        <w:t>2</w:t>
      </w:r>
      <w:r>
        <w:rPr>
          <w:rFonts w:ascii="Times New Roman" w:hAnsi="Times New Roman" w:eastAsia="Times New Roman"/>
        </w:rPr>
        <w:t>H</w:t>
      </w:r>
      <w:r>
        <w:rPr>
          <w:spacing w:val="-17"/>
        </w:rPr>
        <w:t xml:space="preserve">＋ </w:t>
      </w:r>
      <w:r>
        <w:rPr>
          <w:rFonts w:ascii="Times New Roman" w:hAnsi="Times New Roman" w:eastAsia="Times New Roman"/>
          <w:position w:val="7"/>
          <w:sz w:val="14"/>
        </w:rPr>
        <w:t>3</w:t>
      </w:r>
      <w:r>
        <w:rPr>
          <w:rFonts w:ascii="Times New Roman" w:hAnsi="Times New Roman" w:eastAsia="Times New Roman"/>
        </w:rPr>
        <w:t>H</w:t>
      </w:r>
      <w:r>
        <w:rPr>
          <w:rFonts w:ascii="Times New Roman" w:hAnsi="Times New Roman" w:eastAsia="Times New Roman"/>
          <w:spacing w:val="9"/>
        </w:rPr>
        <w:t xml:space="preserve">→ </w:t>
      </w:r>
      <w:r>
        <w:rPr>
          <w:rFonts w:ascii="Times New Roman" w:hAnsi="Times New Roman" w:eastAsia="Times New Roman"/>
          <w:position w:val="7"/>
          <w:sz w:val="14"/>
        </w:rPr>
        <w:t>4</w:t>
      </w:r>
      <w:r>
        <w:rPr>
          <w:rFonts w:ascii="Times New Roman" w:hAnsi="Times New Roman" w:eastAsia="Times New Roman"/>
        </w:rPr>
        <w:t>He</w:t>
      </w:r>
      <w:r>
        <w:t>＋</w:t>
      </w:r>
      <w:r>
        <w:rPr>
          <w:rFonts w:ascii="Times New Roman" w:hAnsi="Times New Roman" w:eastAsia="Times New Roman"/>
          <w:i/>
        </w:rPr>
        <w:t>x</w:t>
      </w:r>
      <w:r>
        <w:rPr>
          <w:spacing w:val="-7"/>
        </w:rPr>
        <w:t xml:space="preserve">，式中 </w:t>
      </w:r>
      <w:r>
        <w:rPr>
          <w:rFonts w:ascii="Times New Roman" w:hAnsi="Times New Roman" w:eastAsia="Times New Roman"/>
          <w:i/>
        </w:rPr>
        <w:t>x</w:t>
      </w:r>
      <w:r>
        <w:rPr>
          <w:rFonts w:ascii="Times New Roman" w:hAnsi="Times New Roman" w:eastAsia="Times New Roman"/>
          <w:i/>
          <w:spacing w:val="33"/>
        </w:rPr>
        <w:t xml:space="preserve"> </w:t>
      </w:r>
      <w:r>
        <w:rPr>
          <w:spacing w:val="-7"/>
        </w:rPr>
        <w:t xml:space="preserve">是某种粒子．已知： </w:t>
      </w:r>
      <w:r>
        <w:rPr>
          <w:rFonts w:ascii="Times New Roman" w:hAnsi="Times New Roman" w:eastAsia="Times New Roman"/>
          <w:position w:val="7"/>
          <w:sz w:val="14"/>
        </w:rPr>
        <w:t>2</w:t>
      </w:r>
      <w:r>
        <w:rPr>
          <w:rFonts w:ascii="Times New Roman" w:hAnsi="Times New Roman" w:eastAsia="Times New Roman"/>
        </w:rPr>
        <w:t>H</w:t>
      </w:r>
      <w:r>
        <w:rPr>
          <w:spacing w:val="-17"/>
        </w:rPr>
        <w:t xml:space="preserve">、 </w:t>
      </w:r>
      <w:r>
        <w:rPr>
          <w:rFonts w:ascii="Times New Roman" w:hAnsi="Times New Roman" w:eastAsia="Times New Roman"/>
          <w:position w:val="7"/>
          <w:sz w:val="14"/>
        </w:rPr>
        <w:t>3</w:t>
      </w:r>
      <w:r>
        <w:rPr>
          <w:rFonts w:ascii="Times New Roman" w:hAnsi="Times New Roman" w:eastAsia="Times New Roman"/>
        </w:rPr>
        <w:t>H</w:t>
      </w:r>
      <w:r>
        <w:rPr>
          <w:spacing w:val="-17"/>
        </w:rPr>
        <w:t xml:space="preserve">、 </w:t>
      </w:r>
      <w:r>
        <w:rPr>
          <w:rFonts w:ascii="Times New Roman" w:hAnsi="Times New Roman" w:eastAsia="Times New Roman"/>
          <w:position w:val="7"/>
          <w:sz w:val="14"/>
        </w:rPr>
        <w:t>4</w:t>
      </w:r>
      <w:r>
        <w:rPr>
          <w:rFonts w:ascii="Times New Roman" w:hAnsi="Times New Roman" w:eastAsia="Times New Roman"/>
        </w:rPr>
        <w:t>He</w:t>
      </w:r>
      <w:r>
        <w:rPr>
          <w:rFonts w:ascii="Times New Roman" w:hAnsi="Times New Roman" w:eastAsia="Times New Roman"/>
          <w:spacing w:val="31"/>
        </w:rPr>
        <w:t xml:space="preserve"> </w:t>
      </w:r>
      <w:r>
        <w:rPr>
          <w:spacing w:val="-7"/>
        </w:rPr>
        <w:t xml:space="preserve">和粒子 </w:t>
      </w:r>
      <w:r>
        <w:rPr>
          <w:rFonts w:ascii="Times New Roman" w:hAnsi="Times New Roman" w:eastAsia="Times New Roman"/>
          <w:i/>
        </w:rPr>
        <w:t>x</w:t>
      </w:r>
      <w:r>
        <w:rPr>
          <w:rFonts w:ascii="Times New Roman" w:hAnsi="Times New Roman" w:eastAsia="Times New Roman"/>
          <w:i/>
          <w:spacing w:val="31"/>
        </w:rPr>
        <w:t xml:space="preserve"> </w:t>
      </w:r>
      <w:r>
        <w:rPr>
          <w:spacing w:val="-6"/>
        </w:rPr>
        <w:t xml:space="preserve">的质量分别为 </w:t>
      </w:r>
      <w:r>
        <w:rPr>
          <w:rFonts w:ascii="Times New Roman" w:hAnsi="Times New Roman" w:eastAsia="Times New Roman"/>
        </w:rPr>
        <w:t>2.0141u</w:t>
      </w:r>
      <w:r>
        <w:t>、</w:t>
      </w:r>
    </w:p>
    <w:p>
      <w:pPr>
        <w:pStyle w:val="6"/>
        <w:tabs>
          <w:tab w:val="left" w:pos="1677"/>
          <w:tab w:val="left" w:pos="4829"/>
        </w:tabs>
        <w:spacing w:before="91" w:line="321" w:lineRule="auto"/>
        <w:ind w:left="218" w:right="249"/>
      </w:pPr>
      <w:r>
        <w:rPr>
          <w:rFonts w:ascii="Times New Roman" w:eastAsia="Times New Roman"/>
        </w:rPr>
        <w:t>3.0161u</w:t>
      </w:r>
      <w:r>
        <w:t>、</w:t>
      </w:r>
      <w:r>
        <w:rPr>
          <w:rFonts w:ascii="Times New Roman" w:eastAsia="Times New Roman"/>
          <w:spacing w:val="2"/>
        </w:rPr>
        <w:t>4.0026u</w:t>
      </w:r>
      <w:r>
        <w:rPr>
          <w:spacing w:val="26"/>
        </w:rPr>
        <w:t>和</w:t>
      </w:r>
      <w:r>
        <w:rPr>
          <w:rFonts w:ascii="Times New Roman" w:eastAsia="Times New Roman"/>
        </w:rPr>
        <w:t>1.0087u</w:t>
      </w:r>
      <w:r>
        <w:t>；</w:t>
      </w:r>
      <w:r>
        <w:rPr>
          <w:rFonts w:ascii="Times New Roman" w:eastAsia="Times New Roman"/>
        </w:rPr>
        <w:t>1u</w:t>
      </w:r>
      <w:r>
        <w:t>＝</w:t>
      </w:r>
      <w:r>
        <w:rPr>
          <w:rFonts w:ascii="Times New Roman" w:eastAsia="Times New Roman"/>
        </w:rPr>
        <w:t>931.5</w:t>
      </w:r>
      <w:r>
        <w:rPr>
          <w:rFonts w:ascii="Times New Roman" w:eastAsia="Times New Roman"/>
          <w:spacing w:val="18"/>
        </w:rPr>
        <w:t xml:space="preserve"> </w:t>
      </w:r>
      <w:r>
        <w:rPr>
          <w:rFonts w:ascii="Times New Roman" w:eastAsia="Times New Roman"/>
        </w:rPr>
        <w:t>MeV/</w:t>
      </w:r>
      <w:r>
        <w:rPr>
          <w:rFonts w:ascii="Times New Roman" w:eastAsia="Times New Roman"/>
          <w:i/>
        </w:rPr>
        <w:t>c</w:t>
      </w:r>
      <w:r>
        <w:rPr>
          <w:rFonts w:ascii="Times New Roman" w:eastAsia="Times New Roman"/>
          <w:position w:val="7"/>
          <w:sz w:val="14"/>
        </w:rPr>
        <w:t>2</w:t>
      </w:r>
      <w:r>
        <w:t>，</w:t>
      </w:r>
      <w:r>
        <w:rPr>
          <w:rFonts w:ascii="Times New Roman" w:eastAsia="Times New Roman"/>
          <w:i/>
        </w:rPr>
        <w:t>c</w:t>
      </w:r>
      <w:r>
        <w:rPr>
          <w:rFonts w:ascii="Times New Roman" w:eastAsia="Times New Roman"/>
          <w:i/>
          <w:spacing w:val="-21"/>
        </w:rPr>
        <w:t xml:space="preserve"> </w:t>
      </w:r>
      <w:r>
        <w:rPr>
          <w:spacing w:val="-3"/>
        </w:rPr>
        <w:t>是</w:t>
      </w:r>
      <w:r>
        <w:t>真空</w:t>
      </w:r>
      <w:r>
        <w:rPr>
          <w:spacing w:val="-3"/>
        </w:rPr>
        <w:t>中</w:t>
      </w:r>
      <w:r>
        <w:t>的</w:t>
      </w:r>
      <w:r>
        <w:rPr>
          <w:spacing w:val="-3"/>
        </w:rPr>
        <w:t>光</w:t>
      </w:r>
      <w:r>
        <w:t>速</w:t>
      </w:r>
      <w:r>
        <w:rPr>
          <w:spacing w:val="-3"/>
        </w:rPr>
        <w:t>．</w:t>
      </w:r>
      <w:r>
        <w:t>由</w:t>
      </w:r>
      <w:r>
        <w:rPr>
          <w:spacing w:val="-3"/>
        </w:rPr>
        <w:t>上</w:t>
      </w:r>
      <w:r>
        <w:t>述</w:t>
      </w:r>
      <w:r>
        <w:rPr>
          <w:spacing w:val="-3"/>
        </w:rPr>
        <w:t>反</w:t>
      </w:r>
      <w:r>
        <w:t>应方</w:t>
      </w:r>
      <w:r>
        <w:rPr>
          <w:spacing w:val="-3"/>
        </w:rPr>
        <w:t>程</w:t>
      </w:r>
      <w:r>
        <w:t>和</w:t>
      </w:r>
      <w:r>
        <w:rPr>
          <w:spacing w:val="-3"/>
        </w:rPr>
        <w:t>数</w:t>
      </w:r>
      <w:r>
        <w:t>据</w:t>
      </w:r>
      <w:r>
        <w:rPr>
          <w:spacing w:val="-3"/>
        </w:rPr>
        <w:t>可</w:t>
      </w:r>
      <w:r>
        <w:t>知， 粒子</w:t>
      </w:r>
      <w:r>
        <w:rPr>
          <w:spacing w:val="-53"/>
        </w:rPr>
        <w:t xml:space="preserve"> </w:t>
      </w:r>
      <w:r>
        <w:rPr>
          <w:rFonts w:ascii="Times New Roman" w:eastAsia="Times New Roman"/>
          <w:i/>
        </w:rPr>
        <w:t>x</w:t>
      </w:r>
      <w:r>
        <w:rPr>
          <w:rFonts w:ascii="Times New Roman" w:eastAsia="Times New Roman"/>
          <w:i/>
          <w:spacing w:val="-2"/>
        </w:rPr>
        <w:t xml:space="preserve"> </w:t>
      </w:r>
      <w:r>
        <w:t>是</w:t>
      </w:r>
      <w:r>
        <w:rPr>
          <w:u w:val="single"/>
        </w:rPr>
        <w:t xml:space="preserve"> </w:t>
      </w:r>
      <w:r>
        <w:rPr>
          <w:u w:val="single"/>
        </w:rPr>
        <w:tab/>
      </w:r>
      <w:r>
        <w:t>，</w:t>
      </w:r>
      <w:r>
        <w:rPr>
          <w:spacing w:val="-3"/>
        </w:rPr>
        <w:t>该</w:t>
      </w:r>
      <w:r>
        <w:t>反</w:t>
      </w:r>
      <w:r>
        <w:rPr>
          <w:spacing w:val="-3"/>
        </w:rPr>
        <w:t>应</w:t>
      </w:r>
      <w:r>
        <w:t>释放</w:t>
      </w:r>
      <w:r>
        <w:rPr>
          <w:spacing w:val="-3"/>
        </w:rPr>
        <w:t>出</w:t>
      </w:r>
      <w:r>
        <w:t>的</w:t>
      </w:r>
      <w:r>
        <w:rPr>
          <w:spacing w:val="-3"/>
        </w:rPr>
        <w:t>能</w:t>
      </w:r>
      <w:r>
        <w:t>量</w:t>
      </w:r>
      <w:r>
        <w:rPr>
          <w:spacing w:val="-3"/>
        </w:rPr>
        <w:t>为</w:t>
      </w:r>
      <w:r>
        <w:rPr>
          <w:spacing w:val="-3"/>
          <w:u w:val="single"/>
        </w:rPr>
        <w:t xml:space="preserve"> </w:t>
      </w:r>
      <w:r>
        <w:rPr>
          <w:spacing w:val="-3"/>
          <w:u w:val="single"/>
        </w:rPr>
        <w:tab/>
      </w:r>
      <w:r>
        <w:rPr>
          <w:rFonts w:ascii="Times New Roman" w:eastAsia="Times New Roman"/>
        </w:rPr>
        <w:t>MeV(</w:t>
      </w:r>
      <w:r>
        <w:t>保留</w:t>
      </w:r>
      <w:r>
        <w:rPr>
          <w:spacing w:val="-53"/>
        </w:rPr>
        <w:t xml:space="preserve"> </w:t>
      </w:r>
      <w:r>
        <w:rPr>
          <w:rFonts w:ascii="Times New Roman" w:eastAsia="Times New Roman"/>
        </w:rPr>
        <w:t>3</w:t>
      </w:r>
      <w:r>
        <w:rPr>
          <w:rFonts w:ascii="Times New Roman" w:eastAsia="Times New Roman"/>
          <w:spacing w:val="-3"/>
        </w:rPr>
        <w:t xml:space="preserve"> </w:t>
      </w:r>
      <w:r>
        <w:t>位</w:t>
      </w:r>
      <w:r>
        <w:rPr>
          <w:spacing w:val="-3"/>
        </w:rPr>
        <w:t>有</w:t>
      </w:r>
      <w:r>
        <w:t>效</w:t>
      </w:r>
      <w:r>
        <w:rPr>
          <w:spacing w:val="-3"/>
        </w:rPr>
        <w:t>数</w:t>
      </w:r>
      <w:r>
        <w:t>字</w:t>
      </w:r>
      <w:r>
        <w:rPr>
          <w:rFonts w:ascii="Times New Roman" w:eastAsia="Times New Roman"/>
        </w:rPr>
        <w:t>)</w:t>
      </w:r>
      <w:r>
        <w:t>．</w:t>
      </w:r>
    </w:p>
    <w:p>
      <w:pPr>
        <w:pStyle w:val="6"/>
        <w:spacing w:line="268" w:lineRule="exact"/>
        <w:jc w:val="both"/>
        <w:rPr>
          <w:rFonts w:ascii="Times New Roman" w:eastAsia="Times New Roman"/>
        </w:rPr>
      </w:pPr>
      <w:r>
        <w:pict>
          <v:shape id="_x0000_s1904" o:spid="_x0000_s1904" o:spt="202" type="#_x0000_t202" style="position:absolute;left:0pt;margin-left:139.3pt;margin-top:5.2pt;height:7.75pt;width:3.5pt;mso-position-horizontal-relative:page;z-index:-254594048;mso-width-relative:page;mso-height-relative:page;" filled="f" stroked="f" coordsize="21600,21600">
            <v:path/>
            <v:fill on="f" focussize="0,0"/>
            <v:stroke on="f" joinstyle="miter"/>
            <v:imagedata o:title=""/>
            <o:lock v:ext="edit"/>
            <v:textbox inset="0mm,0mm,0mm,0mm">
              <w:txbxContent>
                <w:p>
                  <w:pPr>
                    <w:spacing w:before="0" w:line="154" w:lineRule="exact"/>
                    <w:ind w:left="0" w:right="0" w:firstLine="0"/>
                    <w:jc w:val="left"/>
                    <w:rPr>
                      <w:rFonts w:ascii="Times New Roman"/>
                      <w:sz w:val="14"/>
                    </w:rPr>
                  </w:pPr>
                  <w:r>
                    <w:rPr>
                      <w:rFonts w:ascii="Times New Roman"/>
                      <w:w w:val="99"/>
                      <w:sz w:val="14"/>
                    </w:rPr>
                    <w:t>0</w:t>
                  </w:r>
                </w:p>
              </w:txbxContent>
            </v:textbox>
          </v:shape>
        </w:pict>
      </w:r>
      <w:r>
        <w:t xml:space="preserve">【答案】 </w:t>
      </w:r>
      <w:r>
        <w:rPr>
          <w:rFonts w:ascii="Times New Roman" w:eastAsia="Times New Roman"/>
          <w:position w:val="7"/>
          <w:sz w:val="14"/>
        </w:rPr>
        <w:t>1</w:t>
      </w:r>
      <w:r>
        <w:rPr>
          <w:rFonts w:ascii="Times New Roman" w:eastAsia="Times New Roman"/>
        </w:rPr>
        <w:t>n(</w:t>
      </w:r>
      <w:r>
        <w:t>或中子</w:t>
      </w:r>
      <w:r>
        <w:rPr>
          <w:rFonts w:ascii="Times New Roman" w:eastAsia="Times New Roman"/>
        </w:rPr>
        <w:t>) 17.6</w:t>
      </w:r>
    </w:p>
    <w:p>
      <w:pPr>
        <w:pStyle w:val="6"/>
        <w:spacing w:before="91" w:line="321" w:lineRule="auto"/>
        <w:ind w:left="218" w:right="249" w:firstLine="525"/>
        <w:jc w:val="both"/>
      </w:pPr>
      <w:r>
        <w:pict>
          <v:group id="_x0000_s1905" o:spid="_x0000_s1905" o:spt="203" style="position:absolute;left:0pt;margin-left:421.7pt;margin-top:38.75pt;height:76.05pt;width:83.65pt;mso-position-horizontal-relative:page;z-index:-254597120;mso-width-relative:page;mso-height-relative:page;" coordorigin="8435,776" coordsize="1673,1521">
            <o:lock v:ext="edit"/>
            <v:shape id="_x0000_s1906" o:spid="_x0000_s1906" style="position:absolute;left:229;top:11458;height:1258;width:1305;" filled="f" stroked="t" coordorigin="229,11459" coordsize="1305,1258" path="m9940,880l8652,880m8652,880l8652,2121e">
              <v:path arrowok="t"/>
              <v:fill on="f" focussize="0,0"/>
              <v:stroke weight="0.493149606299213pt" color="#000000"/>
              <v:imagedata o:title=""/>
              <o:lock v:ext="edit"/>
            </v:shape>
            <v:shape id="_x0000_s1907" o:spid="_x0000_s1907" o:spt="75" type="#_x0000_t75" style="position:absolute;left:8569;top:2116;height:181;width:180;" filled="f" stroked="f" coordsize="21600,21600">
              <v:path/>
              <v:fill on="f" focussize="0,0"/>
              <v:stroke on="f"/>
              <v:imagedata r:id="rId168" o:title=""/>
              <o:lock v:ext="edit" aspectratio="t"/>
            </v:shape>
            <v:shape id="_x0000_s1908" o:spid="_x0000_s1908" style="position:absolute;left:1631;top:11475;height:65;width:68;" filled="f" stroked="t" coordorigin="1631,11475" coordsize="68,65" path="m10102,896l10100,906m10100,906l10094,919m10094,919l10085,931m10085,931l10074,941m10074,941l10063,950m10063,950l10050,956m10050,956l10035,960e">
              <v:path arrowok="t"/>
              <v:fill on="f" focussize="0,0"/>
              <v:stroke weight="0.493149606299213pt" color="#000000"/>
              <v:imagedata o:title=""/>
              <o:lock v:ext="edit"/>
            </v:shape>
            <v:line id="_x0000_s1909" o:spid="_x0000_s1909" o:spt="20" style="position:absolute;left:10015;top:961;height:0;width:25;" stroked="t" coordsize="21600,21600">
              <v:path arrowok="t"/>
              <v:fill focussize="0,0"/>
              <v:stroke weight="0.567322834645669pt" color="#000000"/>
              <v:imagedata o:title=""/>
              <o:lock v:ext="edit"/>
            </v:line>
            <v:line id="_x0000_s1910" o:spid="_x0000_s1910" o:spt="20" style="position:absolute;left:9999;top:961;height:0;width:26;" stroked="t" coordsize="21600,21600">
              <v:path arrowok="t"/>
              <v:fill focussize="0,0"/>
              <v:stroke weight="0.567322834645669pt" color="#000000"/>
              <v:imagedata o:title=""/>
              <o:lock v:ext="edit"/>
            </v:line>
            <v:shape id="_x0000_s1911" o:spid="_x0000_s1911" style="position:absolute;left:1530;top:11470;height:70;width:69;" filled="f" stroked="t" coordorigin="1531,11470" coordsize="69,70" path="m10004,960l9990,956m9990,956l9977,950m9977,950l9965,941m9965,941l9955,931m9955,931l9947,919m9947,919l9940,906m9940,906l9936,891e">
              <v:path arrowok="t"/>
              <v:fill on="f" focussize="0,0"/>
              <v:stroke weight="0.493149606299213pt" color="#000000"/>
              <v:imagedata o:title=""/>
              <o:lock v:ext="edit"/>
            </v:shape>
            <v:line id="_x0000_s1912" o:spid="_x0000_s1912" o:spt="20" style="position:absolute;left:9936;top:872;height:24;width:0;" stroked="t" coordsize="21600,21600">
              <v:path arrowok="t"/>
              <v:fill focussize="0,0"/>
              <v:stroke weight="0.542362204724409pt" color="#000000"/>
              <v:imagedata o:title=""/>
              <o:lock v:ext="edit"/>
            </v:line>
            <v:line id="_x0000_s1913" o:spid="_x0000_s1913" o:spt="20" style="position:absolute;left:9936;top:856;height:25;width:0;" stroked="t" coordsize="21600,21600">
              <v:path arrowok="t"/>
              <v:fill focussize="0,0"/>
              <v:stroke weight="0.542362204724409pt" color="#000000"/>
              <v:imagedata o:title=""/>
              <o:lock v:ext="edit"/>
            </v:line>
            <v:shape id="_x0000_s1914" o:spid="_x0000_s1914" style="position:absolute;left:1530;top:11370;height:70;width:69;" filled="f" stroked="t" coordorigin="1531,11370" coordsize="69,70" path="m9936,861l9940,846m9940,846l9947,833m9947,833l9955,821m9955,821l9965,811m9965,811l9977,803m9977,803l9990,797m9990,797l10004,793e">
              <v:path arrowok="t"/>
              <v:fill on="f" focussize="0,0"/>
              <v:stroke weight="0.493149606299213pt" color="#000000"/>
              <v:imagedata o:title=""/>
              <o:lock v:ext="edit"/>
            </v:shape>
            <v:line id="_x0000_s1915" o:spid="_x0000_s1915" o:spt="20" style="position:absolute;left:9999;top:792;height:0;width:26;" stroked="t" coordsize="21600,21600">
              <v:path arrowok="t"/>
              <v:fill focussize="0,0"/>
              <v:stroke weight="0.567322834645669pt" color="#000000"/>
              <v:imagedata o:title=""/>
              <o:lock v:ext="edit"/>
            </v:line>
            <v:line id="_x0000_s1916" o:spid="_x0000_s1916" o:spt="20" style="position:absolute;left:10015;top:792;height:0;width:25;" stroked="t" coordsize="21600,21600">
              <v:path arrowok="t"/>
              <v:fill focussize="0,0"/>
              <v:stroke weight="0.567322834645669pt" color="#000000"/>
              <v:imagedata o:title=""/>
              <o:lock v:ext="edit"/>
            </v:line>
            <v:shape id="_x0000_s1917" o:spid="_x0000_s1917" style="position:absolute;left:1631;top:11370;height:65;width:68;" filled="f" stroked="t" coordorigin="1631,11370" coordsize="68,65" path="m10035,793l10050,797m10050,797l10063,803m10063,803l10074,811m10074,811l10085,821m10085,821l10094,833m10094,833l10100,846m10100,846l10102,856e">
              <v:path arrowok="t"/>
              <v:fill on="f" focussize="0,0"/>
              <v:stroke weight="0.493149606299213pt" color="#000000"/>
              <v:imagedata o:title=""/>
              <o:lock v:ext="edit"/>
            </v:shape>
            <v:shape id="_x0000_s1918" o:spid="_x0000_s1918" style="position:absolute;left:8619;top:868;height:100;width:100;" fillcolor="#000000" filled="t" stroked="f" coordorigin="8619,868" coordsize="100,100" path="m8669,868l8621,907,8619,919,8621,930,8669,968,8681,966,8719,919,8717,907,8669,868xe">
              <v:path arrowok="t"/>
              <v:fill on="t" focussize="0,0"/>
              <v:stroke on="f"/>
              <v:imagedata o:title=""/>
              <o:lock v:ext="edit"/>
            </v:shape>
            <v:shape id="_x0000_s1919" o:spid="_x0000_s1919" style="position:absolute;left:8619;top:868;height:100;width:100;" filled="f" stroked="t" coordorigin="8619,868" coordsize="100,100" path="m8669,868l8717,907,8719,919,8717,930,8669,968,8657,966,8619,919,8621,907,8669,868xe">
              <v:path arrowok="t"/>
              <v:fill on="f" focussize="0,0"/>
              <v:stroke weight="0.138188976377953pt" color="#000000"/>
              <v:imagedata o:title=""/>
              <o:lock v:ext="edit"/>
            </v:shape>
            <v:shape id="_x0000_s1920" o:spid="_x0000_s1920" style="position:absolute;left:63;top:11358;height:86;width:425;" filled="f" stroked="t" coordorigin="64,11358" coordsize="425,86" path="m8489,866l8872,866m8525,866l8582,781m8500,866l8556,781m8546,866l8604,781m8569,866l8625,781m8590,866l8647,781m8612,866l8669,781m8634,866l8690,781m8655,866l8712,781m8678,866l8734,781m8699,866l8756,781m8721,866l8777,781m8743,866l8799,781m8764,866l8821,781m8786,866l8842,781m8808,866l8865,781m8830,866l8886,781m8851,866l8908,781e">
              <v:path arrowok="t"/>
              <v:fill on="f" focussize="0,0"/>
              <v:stroke weight="0.493149606299213pt" color="#000000"/>
              <v:imagedata o:title=""/>
              <o:lock v:ext="edit"/>
            </v:shape>
            <v:shape id="_x0000_s1921" o:spid="_x0000_s1921" style="position:absolute;left:8436;top:2207;height:66;width:72;" fillcolor="#000000" filled="t" stroked="f" coordorigin="8436,2207" coordsize="72,66" path="m8474,2207l8465,2209,8456,2214,8448,2221,8442,2229,8438,2239,8436,2248,8436,2251,8437,2256,8439,2262,8442,2266,8445,2270,8450,2272,8457,2273,8462,2272,8467,2270,8467,2270,8456,2270,8454,2269,8452,2268,8451,2266,8449,2263,8448,2258,8449,2251,8449,2249,8451,2241,8454,2232,8457,2225,8460,2220,8464,2215,8469,2211,8474,2210,8483,2210,8480,2208,8474,2207xm8486,2263l8475,2263,8475,2265,8476,2267,8477,2269,8478,2270,8481,2272,8483,2273,8486,2273,8492,2272,8497,2268,8488,2268,8486,2267,8486,2266,8486,2264,8486,2263xm8483,2210l8474,2210,8478,2211,8481,2213,8483,2216,8484,2221,8483,2228,8482,2236,8477,2251,8474,2258,8471,2263,8467,2266,8462,2269,8459,2270,8467,2270,8470,2268,8473,2266,8475,2263,8486,2263,8499,2216,8487,2216,8484,2211,8483,2210xm8505,2248l8503,2255,8499,2261,8494,2266,8489,2268,8497,2268,8497,2268,8501,2263,8505,2257,8508,2249,8505,2248xm8501,2209l8489,2209,8487,2216,8499,2216,8501,2209xe">
              <v:path arrowok="t"/>
              <v:fill on="t" focussize="0,0"/>
              <v:stroke on="f"/>
              <v:imagedata o:title=""/>
              <o:lock v:ext="edit"/>
            </v:shape>
            <v:shape id="_x0000_s1922" o:spid="_x0000_s1922" style="position:absolute;left:10;top:12803;height:67;width:73;" filled="f" stroked="t" coordorigin="10,12803" coordsize="73,67" path="m8474,2210l8469,2211,8464,2215,8460,2220,8457,2225,8454,2232,8451,2241,8449,2250,8448,2258,8449,2263,8451,2266,8452,2268,8454,2269,8456,2270,8459,2270,8462,2269,8467,2266,8471,2263,8474,2258,8477,2251,8482,2236,8483,2228,8484,2221,8483,2216,8481,2213,8478,2211,8474,2210xm8474,2207l8480,2208,8484,2211,8487,2216,8487,2216,8489,2209,8501,2209,8486,2263,8486,2264,8486,2266,8486,2267,8488,2268,8489,2268,8494,2266,8499,2261,8503,2255,8505,2248,8508,2249,8505,2257,8501,2263,8497,2268,8492,2272,8486,2273,8483,2273,8481,2272,8478,2270,8477,2269,8476,2267,8475,2265,8475,2263,8475,2263,8473,2266,8470,2268,8467,2270,8462,2272,8457,2273,8450,2272,8445,2270,8442,2266,8439,2262,8437,2256,8436,2249,8438,2239,8442,2229,8448,2221,8456,2214,8465,2209,8474,2207xe">
              <v:path arrowok="t"/>
              <v:fill on="f" focussize="0,0"/>
              <v:stroke weight="0.138188976377953pt" color="#000000"/>
              <v:imagedata o:title=""/>
              <o:lock v:ext="edit"/>
            </v:shape>
            <v:shape id="_x0000_s1923" o:spid="_x0000_s1923" style="position:absolute;left:8512;top:896;height:111;width:92;" fillcolor="#000000" filled="t" stroked="f" coordorigin="8513,896" coordsize="92,111" path="m8572,896l8560,898,8549,902,8541,909,8533,917,8526,926,8520,937,8517,948,8514,958,8513,969,8514,979,8517,988,8522,996,8529,1001,8537,1005,8547,1007,8557,1006,8563,1004,8547,1004,8542,1003,8537,1001,8533,997,8530,994,8529,989,8528,983,8528,977,8530,969,8531,959,8534,947,8538,935,8543,922,8547,913,8554,906,8561,901,8570,899,8585,899,8580,897,8572,896xm8585,899l8570,899,8577,900,8582,902,8585,906,8588,913,8589,919,8589,927,8588,933,8586,944,8584,957,8580,970,8574,983,8568,994,8561,1000,8555,1003,8547,1004,8563,1004,8566,1003,8573,998,8583,989,8591,977,8597,965,8601,954,8603,947,8604,942,8605,937,8604,926,8602,919,8598,911,8594,906,8588,900,8585,899xe">
              <v:path arrowok="t"/>
              <v:fill on="t" focussize="0,0"/>
              <v:stroke on="f"/>
              <v:imagedata o:title=""/>
              <o:lock v:ext="edit"/>
            </v:shape>
            <v:shape id="_x0000_s1924" o:spid="_x0000_s1924" style="position:absolute;left:87;top:11475;height:112;width:93;" filled="f" stroked="t" coordorigin="88,11475" coordsize="93,112" path="m8570,899l8561,901,8554,906,8547,913,8543,922,8538,935,8534,948,8531,959,8530,969,8528,977,8528,982,8529,989,8530,994,8533,997,8537,1001,8542,1003,8547,1004,8555,1003,8561,1000,8568,994,8574,983,8580,970,8584,957,8586,944,8588,933,8589,927,8589,923,8589,921,8588,913,8585,906,8582,902,8577,900,8570,899xm8572,896l8580,897,8588,900,8594,906,8598,911,8602,919,8604,926,8605,937,8604,942,8603,947,8601,954,8597,965,8591,977,8583,989,8573,998,8566,1003,8557,1006,8547,1007,8537,1005,8529,1001,8522,996,8517,988,8514,979,8513,969,8514,958,8517,948,8520,937,8526,926,8533,917,8541,909,8549,902,8560,898,8572,896xe">
              <v:path arrowok="t"/>
              <v:fill on="f" focussize="0,0"/>
              <v:stroke weight="0.138188976377953pt" color="#000000"/>
              <v:imagedata o:title=""/>
              <o:lock v:ext="edit"/>
            </v:shape>
            <v:shape id="_x0000_s1925" o:spid="_x0000_s1925" style="position:absolute;left:10000;top:991;height:112;width:59;" fillcolor="#000000" filled="t" stroked="f" coordorigin="10001,991" coordsize="59,112" path="m10036,991l10033,991,10030,992,10014,992,10013,996,10024,996,10003,1073,10001,1086,10002,1091,10004,1096,10008,1099,10014,1102,10021,1103,10029,1102,10036,1100,10023,1100,10018,1099,10014,1096,10012,1094,10011,1089,10012,1085,10013,1079,10015,1071,10018,1061,10021,1053,10023,1047,10027,1043,10027,1043,10023,1043,10023,1042,10036,991xm10048,1039l10037,1039,10042,1040,10043,1041,10045,1043,10047,1047,10048,1051,10047,1055,10046,1062,10045,1067,10043,1074,10040,1082,10037,1088,10034,1094,10031,1097,10027,1099,10023,1100,10036,1100,10042,1096,10049,1088,10055,1079,10058,1070,10059,1061,10058,1052,10056,1046,10052,1041,10048,1039xm10038,1036l10030,1038,10023,1043,10027,1043,10032,1040,10037,1039,10048,1039,10045,1038,10038,1036xe">
              <v:path arrowok="t"/>
              <v:fill on="t" focussize="0,0"/>
              <v:stroke on="f"/>
              <v:imagedata o:title=""/>
              <o:lock v:ext="edit"/>
            </v:shape>
            <v:shape id="_x0000_s1926" o:spid="_x0000_s1926" style="position:absolute;left:1596;top:11571;height:113;width:59;" filled="f" stroked="t" coordorigin="1596,11571" coordsize="59,113" path="m10037,1039l10032,1040,10027,1043,10023,1047,10021,1053,10018,1061,10015,1071,10013,1079,10012,1085,10011,1089,10012,1092,10012,1094,10014,1096,10018,1099,10023,1100,10027,1099,10031,1097,10034,1094,10037,1088,10040,1082,10043,1074,10045,1067,10046,1062,10047,1055,10048,1051,10047,1047,10045,1043,10043,1041,10042,1040,10039,1040,10037,1039xm10036,991l10023,1042,10023,1043,10030,1038,10038,1036,10045,1038,10052,1041,10056,1046,10058,1052,10059,1061,10058,1070,10055,1079,10049,1088,10042,1096,10036,1100,10029,1102,10021,1103,10014,1102,10008,1099,10004,1096,10002,1091,10001,1086,10003,1073,10024,996,10013,996,10014,992,10018,992,10025,992,10030,992,10033,991,10036,991xe">
              <v:path arrowok="t"/>
              <v:fill on="f" focussize="0,0"/>
              <v:stroke weight="0.138188976377953pt" color="#000000"/>
              <v:imagedata o:title=""/>
              <o:lock v:ext="edit"/>
            </v:shape>
          </v:group>
        </w:pict>
      </w:r>
      <w:r>
        <w:rPr>
          <w:rFonts w:ascii="Times New Roman" w:hAnsi="Times New Roman" w:eastAsia="Times New Roman"/>
        </w:rPr>
        <w:t>(2)</w:t>
      </w:r>
      <w:r>
        <w:rPr>
          <w:spacing w:val="-9"/>
        </w:rPr>
        <w:t xml:space="preserve">如图，小球 </w:t>
      </w:r>
      <w:r>
        <w:rPr>
          <w:rFonts w:ascii="Times New Roman" w:hAnsi="Times New Roman" w:eastAsia="Times New Roman"/>
          <w:i/>
        </w:rPr>
        <w:t>a</w:t>
      </w:r>
      <w:r>
        <w:t>、</w:t>
      </w:r>
      <w:r>
        <w:rPr>
          <w:rFonts w:ascii="Times New Roman" w:hAnsi="Times New Roman" w:eastAsia="Times New Roman"/>
          <w:i/>
        </w:rPr>
        <w:t xml:space="preserve">b </w:t>
      </w:r>
      <w:r>
        <w:rPr>
          <w:spacing w:val="-6"/>
        </w:rPr>
        <w:t xml:space="preserve">用等长细线悬挂于同一固定点 </w:t>
      </w:r>
      <w:r>
        <w:rPr>
          <w:rFonts w:ascii="Times New Roman" w:hAnsi="Times New Roman" w:eastAsia="Times New Roman"/>
        </w:rPr>
        <w:t>O</w:t>
      </w:r>
      <w:r>
        <w:rPr>
          <w:rFonts w:ascii="Times New Roman" w:hAnsi="Times New Roman" w:eastAsia="Times New Roman"/>
          <w:spacing w:val="3"/>
        </w:rPr>
        <w:t xml:space="preserve">. </w:t>
      </w:r>
      <w:r>
        <w:rPr>
          <w:spacing w:val="-15"/>
        </w:rPr>
        <w:t xml:space="preserve">让球 </w:t>
      </w:r>
      <w:r>
        <w:rPr>
          <w:rFonts w:ascii="Times New Roman" w:hAnsi="Times New Roman" w:eastAsia="Times New Roman"/>
          <w:i/>
        </w:rPr>
        <w:t xml:space="preserve">a </w:t>
      </w:r>
      <w:r>
        <w:rPr>
          <w:spacing w:val="-8"/>
        </w:rPr>
        <w:t xml:space="preserve">静止下垂，将球 </w:t>
      </w:r>
      <w:r>
        <w:rPr>
          <w:rFonts w:ascii="Times New Roman" w:hAnsi="Times New Roman" w:eastAsia="Times New Roman"/>
          <w:i/>
        </w:rPr>
        <w:t xml:space="preserve">b </w:t>
      </w:r>
      <w:r>
        <w:rPr>
          <w:spacing w:val="-3"/>
        </w:rPr>
        <w:t>向右拉起，使</w:t>
      </w:r>
      <w:r>
        <w:t xml:space="preserve">细线水平．从静止释放球 </w:t>
      </w:r>
      <w:r>
        <w:rPr>
          <w:rFonts w:ascii="Times New Roman" w:hAnsi="Times New Roman" w:eastAsia="Times New Roman"/>
          <w:i/>
        </w:rPr>
        <w:t>b</w:t>
      </w:r>
      <w:r>
        <w:rPr>
          <w:spacing w:val="-3"/>
        </w:rPr>
        <w:t>，两球碰后粘在一起向左摆动，此后细线与竖直方向之间的最大偏角为</w:t>
      </w:r>
      <w:r>
        <w:rPr>
          <w:rFonts w:ascii="Times New Roman" w:hAnsi="Times New Roman" w:eastAsia="Times New Roman"/>
        </w:rPr>
        <w:t>60°</w:t>
      </w:r>
      <w:r>
        <w:rPr>
          <w:spacing w:val="-3"/>
        </w:rPr>
        <w:t>。忽略空气阻力，求</w:t>
      </w:r>
    </w:p>
    <w:p>
      <w:pPr>
        <w:pStyle w:val="6"/>
        <w:spacing w:line="268" w:lineRule="exact"/>
        <w:jc w:val="both"/>
      </w:pPr>
      <w:r>
        <w:rPr>
          <w:rFonts w:ascii="Times New Roman" w:hAnsi="Times New Roman" w:eastAsia="Times New Roman"/>
        </w:rPr>
        <w:t>(</w:t>
      </w:r>
      <w:r>
        <w:t>ⅰ</w:t>
      </w:r>
      <w:r>
        <w:rPr>
          <w:rFonts w:ascii="Times New Roman" w:hAnsi="Times New Roman" w:eastAsia="Times New Roman"/>
        </w:rPr>
        <w:t>)</w:t>
      </w:r>
      <w:r>
        <w:t xml:space="preserve">两球 </w:t>
      </w:r>
      <w:r>
        <w:rPr>
          <w:rFonts w:ascii="Times New Roman" w:hAnsi="Times New Roman" w:eastAsia="Times New Roman"/>
          <w:i/>
        </w:rPr>
        <w:t>a</w:t>
      </w:r>
      <w:r>
        <w:t>、</w:t>
      </w:r>
      <w:r>
        <w:rPr>
          <w:rFonts w:ascii="Times New Roman" w:hAnsi="Times New Roman" w:eastAsia="Times New Roman"/>
          <w:i/>
        </w:rPr>
        <w:t xml:space="preserve">b </w:t>
      </w:r>
      <w:r>
        <w:t>的质量之比；</w:t>
      </w:r>
    </w:p>
    <w:p>
      <w:pPr>
        <w:pStyle w:val="6"/>
        <w:spacing w:before="91"/>
        <w:jc w:val="both"/>
      </w:pPr>
      <w:r>
        <w:rPr>
          <w:rFonts w:ascii="Times New Roman" w:hAnsi="Times New Roman" w:eastAsia="Times New Roman"/>
        </w:rPr>
        <w:t>(</w:t>
      </w:r>
      <w:r>
        <w:t>ⅱ</w:t>
      </w:r>
      <w:r>
        <w:rPr>
          <w:rFonts w:ascii="Times New Roman" w:hAnsi="Times New Roman" w:eastAsia="Times New Roman"/>
        </w:rPr>
        <w:t>)</w:t>
      </w:r>
      <w:r>
        <w:t xml:space="preserve">两球在碰撞过程中损失的机械能与球 </w:t>
      </w:r>
      <w:r>
        <w:rPr>
          <w:rFonts w:ascii="Times New Roman" w:hAnsi="Times New Roman" w:eastAsia="Times New Roman"/>
          <w:i/>
        </w:rPr>
        <w:t xml:space="preserve">b </w:t>
      </w:r>
      <w:r>
        <w:t>在碰前的最大动能之比．</w:t>
      </w:r>
    </w:p>
    <w:p>
      <w:pPr>
        <w:pStyle w:val="6"/>
        <w:tabs>
          <w:tab w:val="left" w:pos="4786"/>
        </w:tabs>
        <w:spacing w:before="30" w:line="256" w:lineRule="exact"/>
      </w:pPr>
      <w:r>
        <w:pict>
          <v:shape id="_x0000_s1927" o:spid="_x0000_s1927" style="position:absolute;left:0pt;margin-left:178.25pt;margin-top:8.55pt;height:12pt;width:11.9pt;mso-position-horizontal-relative:page;z-index:-254603264;mso-width-relative:page;mso-height-relative:page;" filled="f" stroked="t" coordorigin="3565,172" coordsize="238,240" path="m3565,292l3591,277,3656,412,3697,172m3697,172l3803,172e">
            <v:path arrowok="t"/>
            <v:fill on="f" focussize="0,0"/>
            <v:stroke weight="0.72pt" color="#000000"/>
            <v:imagedata o:title=""/>
            <o:lock v:ext="edit"/>
          </v:shape>
        </w:pict>
      </w:r>
      <w:r>
        <w:pict>
          <v:shape id="_x0000_s1928" o:spid="_x0000_s1928" style="position:absolute;left:0pt;margin-left:275.95pt;margin-top:1.35pt;height:12pt;width:11.9pt;mso-position-horizontal-relative:page;z-index:-254602240;mso-width-relative:page;mso-height-relative:page;" filled="f" stroked="t" coordorigin="5519,28" coordsize="238,240" path="m5519,148l5545,133,5610,268,5651,28m5651,28l5757,28e">
            <v:path arrowok="t"/>
            <v:fill on="f" focussize="0,0"/>
            <v:stroke weight="0.72pt" color="#000000"/>
            <v:imagedata o:title=""/>
            <o:lock v:ext="edit"/>
          </v:shape>
        </w:pict>
      </w:r>
      <w:r>
        <w:t>【答</w:t>
      </w:r>
      <w:r>
        <w:rPr>
          <w:spacing w:val="-3"/>
        </w:rPr>
        <w:t>案</w:t>
      </w:r>
      <w:r>
        <w:t>】</w:t>
      </w:r>
      <w:r>
        <w:rPr>
          <w:rFonts w:ascii="Times New Roman" w:hAnsi="Times New Roman" w:eastAsia="Times New Roman"/>
        </w:rPr>
        <w:t>(</w:t>
      </w:r>
      <w:r>
        <w:t>ⅰ</w:t>
      </w:r>
      <w:r>
        <w:rPr>
          <w:rFonts w:ascii="Times New Roman" w:hAnsi="Times New Roman" w:eastAsia="Times New Roman"/>
        </w:rPr>
        <w:t>)</w:t>
      </w:r>
      <w:r>
        <w:rPr>
          <w:rFonts w:ascii="Times New Roman" w:hAnsi="Times New Roman" w:eastAsia="Times New Roman"/>
          <w:spacing w:val="51"/>
        </w:rPr>
        <w:t xml:space="preserve"> </w:t>
      </w:r>
      <w:r>
        <w:rPr>
          <w:rFonts w:ascii="Times New Roman" w:hAnsi="Times New Roman" w:eastAsia="Times New Roman"/>
          <w:i/>
          <w:position w:val="14"/>
          <w:u w:val="single"/>
        </w:rPr>
        <w:t>m</w:t>
      </w:r>
      <w:r>
        <w:rPr>
          <w:rFonts w:ascii="Times New Roman" w:hAnsi="Times New Roman" w:eastAsia="Times New Roman"/>
          <w:i/>
          <w:position w:val="12"/>
          <w:sz w:val="14"/>
          <w:u w:val="single"/>
        </w:rPr>
        <w:t>1</w:t>
      </w:r>
      <w:r>
        <w:t>＝</w:t>
      </w:r>
      <w:r>
        <w:rPr>
          <w:spacing w:val="45"/>
        </w:rPr>
        <w:t xml:space="preserve"> </w:t>
      </w:r>
      <w:r>
        <w:rPr>
          <w:rFonts w:ascii="Times New Roman" w:hAnsi="Times New Roman" w:eastAsia="Times New Roman"/>
        </w:rPr>
        <w:t>2</w:t>
      </w:r>
      <w:r>
        <w:t>－</w:t>
      </w:r>
      <w:r>
        <w:rPr>
          <w:rFonts w:ascii="Times New Roman" w:hAnsi="Times New Roman" w:eastAsia="Times New Roman"/>
        </w:rPr>
        <w:t>1</w:t>
      </w:r>
      <w:r>
        <w:t>；</w:t>
      </w:r>
      <w:r>
        <w:rPr>
          <w:rFonts w:ascii="Times New Roman" w:hAnsi="Times New Roman" w:eastAsia="Times New Roman"/>
        </w:rPr>
        <w:t>(</w:t>
      </w:r>
      <w:r>
        <w:t>ⅱ</w:t>
      </w:r>
      <w:r>
        <w:rPr>
          <w:rFonts w:ascii="Times New Roman" w:hAnsi="Times New Roman" w:eastAsia="Times New Roman"/>
        </w:rPr>
        <w:t xml:space="preserve">) </w:t>
      </w:r>
      <w:r>
        <w:rPr>
          <w:rFonts w:ascii="Times New Roman" w:hAnsi="Times New Roman" w:eastAsia="Times New Roman"/>
          <w:spacing w:val="22"/>
        </w:rPr>
        <w:t xml:space="preserve"> </w:t>
      </w:r>
      <w:r>
        <w:rPr>
          <w:rFonts w:ascii="Times New Roman" w:hAnsi="Times New Roman" w:eastAsia="Times New Roman"/>
          <w:i/>
          <w:spacing w:val="4"/>
          <w:position w:val="14"/>
          <w:u w:val="single"/>
        </w:rPr>
        <w:t>Q</w:t>
      </w:r>
      <w:r>
        <w:rPr>
          <w:spacing w:val="4"/>
        </w:rPr>
        <w:t>＝</w:t>
      </w:r>
      <w:r>
        <w:rPr>
          <w:rFonts w:ascii="Times New Roman" w:hAnsi="Times New Roman" w:eastAsia="Times New Roman"/>
          <w:spacing w:val="4"/>
        </w:rPr>
        <w:t>1</w:t>
      </w:r>
      <w:r>
        <w:rPr>
          <w:spacing w:val="4"/>
        </w:rPr>
        <w:t>－</w:t>
      </w:r>
      <w:r>
        <w:rPr>
          <w:spacing w:val="48"/>
          <w:position w:val="14"/>
          <w:u w:val="single"/>
        </w:rPr>
        <w:t xml:space="preserve"> </w:t>
      </w:r>
      <w:r>
        <w:rPr>
          <w:rFonts w:ascii="Times New Roman" w:hAnsi="Times New Roman" w:eastAsia="Times New Roman"/>
          <w:position w:val="14"/>
          <w:u w:val="single"/>
        </w:rPr>
        <w:t>2</w:t>
      </w:r>
      <w:r>
        <w:rPr>
          <w:rFonts w:ascii="Times New Roman" w:hAnsi="Times New Roman" w:eastAsia="Times New Roman"/>
          <w:position w:val="14"/>
        </w:rPr>
        <w:tab/>
      </w:r>
      <w:r>
        <w:t>⑧</w:t>
      </w:r>
    </w:p>
    <w:p>
      <w:pPr>
        <w:tabs>
          <w:tab w:val="left" w:pos="3603"/>
          <w:tab w:val="right" w:pos="4501"/>
        </w:tabs>
        <w:spacing w:before="0" w:line="238" w:lineRule="exact"/>
        <w:ind w:left="1934" w:right="0" w:firstLine="0"/>
        <w:jc w:val="left"/>
        <w:rPr>
          <w:rFonts w:ascii="Times New Roman"/>
          <w:sz w:val="21"/>
        </w:rPr>
      </w:pPr>
      <w:r>
        <w:rPr>
          <w:rFonts w:ascii="Times New Roman"/>
          <w:i/>
          <w:position w:val="2"/>
          <w:sz w:val="21"/>
        </w:rPr>
        <w:t>m</w:t>
      </w:r>
      <w:r>
        <w:rPr>
          <w:rFonts w:ascii="Times New Roman"/>
          <w:i/>
          <w:sz w:val="14"/>
        </w:rPr>
        <w:t>2</w:t>
      </w:r>
      <w:r>
        <w:rPr>
          <w:rFonts w:ascii="Times New Roman"/>
          <w:i/>
          <w:sz w:val="14"/>
        </w:rPr>
        <w:tab/>
      </w:r>
      <w:r>
        <w:rPr>
          <w:rFonts w:ascii="Times New Roman"/>
          <w:i/>
          <w:position w:val="2"/>
          <w:sz w:val="21"/>
        </w:rPr>
        <w:t>E</w:t>
      </w:r>
      <w:r>
        <w:rPr>
          <w:rFonts w:ascii="Times New Roman"/>
          <w:i/>
          <w:sz w:val="14"/>
        </w:rPr>
        <w:t>k</w:t>
      </w:r>
      <w:r>
        <w:rPr>
          <w:rFonts w:ascii="Times New Roman"/>
          <w:i/>
          <w:sz w:val="14"/>
        </w:rPr>
        <w:tab/>
      </w:r>
      <w:r>
        <w:rPr>
          <w:rFonts w:ascii="Times New Roman"/>
          <w:position w:val="2"/>
          <w:sz w:val="21"/>
        </w:rPr>
        <w:t>2</w:t>
      </w:r>
    </w:p>
    <w:p>
      <w:pPr>
        <w:pStyle w:val="6"/>
        <w:spacing w:before="91" w:line="328" w:lineRule="auto"/>
        <w:ind w:left="218" w:right="249" w:firstLine="420"/>
        <w:jc w:val="both"/>
      </w:pPr>
      <w:r>
        <w:rPr>
          <w:rFonts w:ascii="Times New Roman" w:hAnsi="Times New Roman" w:eastAsia="Times New Roman"/>
          <w:color w:val="FF0000"/>
        </w:rPr>
        <w:t>2013-35</w:t>
      </w:r>
      <w:r>
        <w:rPr>
          <w:rFonts w:ascii="Times New Roman" w:hAnsi="Times New Roman" w:eastAsia="Times New Roman"/>
          <w:color w:val="FF0000"/>
          <w:spacing w:val="28"/>
        </w:rPr>
        <w:t xml:space="preserve"> </w:t>
      </w:r>
      <w:r>
        <w:rPr>
          <w:rFonts w:ascii="Times New Roman" w:hAnsi="Times New Roman" w:eastAsia="Times New Roman"/>
        </w:rPr>
        <w:t>(0.59</w:t>
      </w:r>
      <w:r>
        <w:t>，</w:t>
      </w:r>
      <w:r>
        <w:rPr>
          <w:rFonts w:ascii="Times New Roman" w:hAnsi="Times New Roman" w:eastAsia="Times New Roman"/>
        </w:rPr>
        <w:t>0.57)</w:t>
      </w:r>
      <w:r>
        <w:rPr>
          <w:rFonts w:ascii="Times New Roman" w:hAnsi="Times New Roman" w:eastAsia="Times New Roman"/>
          <w:spacing w:val="27"/>
        </w:rPr>
        <w:t xml:space="preserve"> </w:t>
      </w:r>
      <w:r>
        <w:rPr>
          <w:rFonts w:ascii="Times New Roman" w:hAnsi="Times New Roman" w:eastAsia="Times New Roman"/>
        </w:rPr>
        <w:t>(1)</w:t>
      </w:r>
      <w:r>
        <w:rPr>
          <w:spacing w:val="-3"/>
        </w:rPr>
        <w:t>一</w:t>
      </w:r>
      <w:r>
        <w:t>质子</w:t>
      </w:r>
      <w:r>
        <w:rPr>
          <w:spacing w:val="-3"/>
        </w:rPr>
        <w:t>束</w:t>
      </w:r>
      <w:r>
        <w:t>入</w:t>
      </w:r>
      <w:r>
        <w:rPr>
          <w:spacing w:val="-3"/>
        </w:rPr>
        <w:t>射</w:t>
      </w:r>
      <w:r>
        <w:t>到</w:t>
      </w:r>
      <w:r>
        <w:rPr>
          <w:spacing w:val="-3"/>
        </w:rPr>
        <w:t>靶</w:t>
      </w:r>
      <w:r>
        <w:rPr>
          <w:spacing w:val="11"/>
        </w:rPr>
        <w:t>核</w:t>
      </w:r>
      <w:r>
        <w:rPr>
          <w:spacing w:val="11"/>
          <w:w w:val="100"/>
          <w:position w:val="-2"/>
        </w:rPr>
        <w:drawing>
          <wp:inline distT="0" distB="0" distL="0" distR="0">
            <wp:extent cx="227965" cy="132715"/>
            <wp:effectExtent l="0" t="0" r="0" b="0"/>
            <wp:docPr id="203"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image161.png"/>
                    <pic:cNvPicPr>
                      <a:picLocks noChangeAspect="1"/>
                    </pic:cNvPicPr>
                  </pic:nvPicPr>
                  <pic:blipFill>
                    <a:blip r:embed="rId169" cstate="print"/>
                    <a:stretch>
                      <a:fillRect/>
                    </a:stretch>
                  </pic:blipFill>
                  <pic:spPr>
                    <a:xfrm>
                      <a:off x="0" y="0"/>
                      <a:ext cx="227990" cy="132926"/>
                    </a:xfrm>
                    <a:prstGeom prst="rect">
                      <a:avLst/>
                    </a:prstGeom>
                  </pic:spPr>
                </pic:pic>
              </a:graphicData>
            </a:graphic>
          </wp:inline>
        </w:drawing>
      </w:r>
      <w:r>
        <w:t>上，</w:t>
      </w:r>
      <w:r>
        <w:rPr>
          <w:spacing w:val="-3"/>
        </w:rPr>
        <w:t>产</w:t>
      </w:r>
      <w:r>
        <w:t>生如</w:t>
      </w:r>
      <w:r>
        <w:rPr>
          <w:spacing w:val="-3"/>
        </w:rPr>
        <w:t>下</w:t>
      </w:r>
      <w:r>
        <w:t>核</w:t>
      </w:r>
      <w:r>
        <w:rPr>
          <w:spacing w:val="-3"/>
        </w:rPr>
        <w:t>反</w:t>
      </w:r>
      <w:r>
        <w:t>应</w:t>
      </w:r>
      <w:r>
        <w:rPr>
          <w:spacing w:val="2"/>
        </w:rPr>
        <w:t>：</w:t>
      </w:r>
      <w:r>
        <w:rPr>
          <w:rFonts w:ascii="Times New Roman" w:hAnsi="Times New Roman" w:eastAsia="Times New Roman"/>
          <w:spacing w:val="2"/>
        </w:rPr>
        <w:t>P+</w:t>
      </w:r>
      <w:r>
        <w:rPr>
          <w:rFonts w:ascii="Times New Roman" w:hAnsi="Times New Roman" w:eastAsia="Times New Roman"/>
          <w:spacing w:val="-37"/>
        </w:rPr>
        <w:t xml:space="preserve"> </w:t>
      </w:r>
      <w:r>
        <w:rPr>
          <w:rFonts w:ascii="Times New Roman" w:hAnsi="Times New Roman" w:eastAsia="Times New Roman"/>
          <w:spacing w:val="11"/>
          <w:w w:val="100"/>
          <w:position w:val="-2"/>
        </w:rPr>
        <w:drawing>
          <wp:inline distT="0" distB="0" distL="0" distR="0">
            <wp:extent cx="227965" cy="132715"/>
            <wp:effectExtent l="0" t="0" r="0" b="0"/>
            <wp:docPr id="205"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image161.png"/>
                    <pic:cNvPicPr>
                      <a:picLocks noChangeAspect="1"/>
                    </pic:cNvPicPr>
                  </pic:nvPicPr>
                  <pic:blipFill>
                    <a:blip r:embed="rId169" cstate="print"/>
                    <a:stretch>
                      <a:fillRect/>
                    </a:stretch>
                  </pic:blipFill>
                  <pic:spPr>
                    <a:xfrm>
                      <a:off x="0" y="0"/>
                      <a:ext cx="227990" cy="132926"/>
                    </a:xfrm>
                    <a:prstGeom prst="rect">
                      <a:avLst/>
                    </a:prstGeom>
                  </pic:spPr>
                </pic:pic>
              </a:graphicData>
            </a:graphic>
          </wp:inline>
        </w:drawing>
      </w:r>
      <w:r>
        <w:t>→</w:t>
      </w:r>
      <w:r>
        <w:rPr>
          <w:rFonts w:ascii="Times New Roman" w:hAnsi="Times New Roman" w:eastAsia="Times New Roman"/>
        </w:rPr>
        <w:t xml:space="preserve">X+n  </w:t>
      </w:r>
      <w:r>
        <w:t>，</w:t>
      </w:r>
      <w:r>
        <w:rPr>
          <w:spacing w:val="-3"/>
        </w:rPr>
        <w:t>式</w:t>
      </w:r>
      <w:r>
        <w:rPr>
          <w:spacing w:val="50"/>
        </w:rPr>
        <w:t>中</w:t>
      </w:r>
      <w:r>
        <w:rPr>
          <w:rFonts w:ascii="Times New Roman" w:hAnsi="Times New Roman" w:eastAsia="Times New Roman"/>
        </w:rPr>
        <w:t xml:space="preserve">P </w:t>
      </w:r>
      <w:r>
        <w:rPr>
          <w:spacing w:val="-2"/>
        </w:rPr>
        <w:t>代表质子，</w:t>
      </w:r>
      <w:r>
        <w:rPr>
          <w:rFonts w:ascii="Times New Roman" w:hAnsi="Times New Roman" w:eastAsia="Times New Roman"/>
        </w:rPr>
        <w:t>n</w:t>
      </w:r>
      <w:r>
        <w:rPr>
          <w:rFonts w:ascii="Times New Roman" w:hAnsi="Times New Roman" w:eastAsia="Times New Roman"/>
          <w:spacing w:val="3"/>
        </w:rPr>
        <w:t xml:space="preserve"> </w:t>
      </w:r>
      <w:r>
        <w:rPr>
          <w:spacing w:val="-3"/>
        </w:rPr>
        <w:t>代表中子，</w:t>
      </w:r>
      <w:r>
        <w:rPr>
          <w:rFonts w:ascii="Times New Roman" w:hAnsi="Times New Roman" w:eastAsia="Times New Roman"/>
        </w:rPr>
        <w:t>X</w:t>
      </w:r>
      <w:r>
        <w:rPr>
          <w:rFonts w:ascii="Times New Roman" w:hAnsi="Times New Roman" w:eastAsia="Times New Roman"/>
          <w:spacing w:val="5"/>
        </w:rPr>
        <w:t xml:space="preserve"> </w:t>
      </w:r>
      <w:r>
        <w:rPr>
          <w:spacing w:val="-3"/>
        </w:rPr>
        <w:t>代表核反应产生的新核</w:t>
      </w:r>
      <w:r>
        <w:rPr>
          <w:rFonts w:ascii="Times New Roman" w:hAnsi="Times New Roman" w:eastAsia="Times New Roman"/>
          <w:spacing w:val="-3"/>
        </w:rPr>
        <w:t>.</w:t>
      </w:r>
      <w:r>
        <w:rPr>
          <w:spacing w:val="2"/>
        </w:rPr>
        <w:t>由反应式可知，新核</w:t>
      </w:r>
      <w:r>
        <w:rPr>
          <w:rFonts w:ascii="Times New Roman" w:hAnsi="Times New Roman" w:eastAsia="Times New Roman"/>
        </w:rPr>
        <w:t>X</w:t>
      </w:r>
      <w:r>
        <w:rPr>
          <w:rFonts w:ascii="Times New Roman" w:hAnsi="Times New Roman" w:eastAsia="Times New Roman"/>
          <w:spacing w:val="5"/>
        </w:rPr>
        <w:t xml:space="preserve"> </w:t>
      </w:r>
      <w:r>
        <w:rPr>
          <w:spacing w:val="-3"/>
        </w:rPr>
        <w:t>的质子数为</w:t>
      </w:r>
      <w:r>
        <w:rPr>
          <w:spacing w:val="9"/>
          <w:u w:val="single"/>
        </w:rPr>
        <w:t xml:space="preserve">   </w:t>
      </w:r>
      <w:r>
        <w:rPr>
          <w:spacing w:val="-2"/>
        </w:rPr>
        <w:t>，中子数为</w:t>
      </w:r>
      <w:r>
        <w:rPr>
          <w:spacing w:val="104"/>
          <w:u w:val="single"/>
        </w:rPr>
        <w:t xml:space="preserve"> </w:t>
      </w:r>
      <w:r>
        <w:t>。</w:t>
      </w:r>
    </w:p>
    <w:p>
      <w:pPr>
        <w:pStyle w:val="6"/>
        <w:spacing w:line="262" w:lineRule="exact"/>
        <w:rPr>
          <w:rFonts w:ascii="Times New Roman" w:eastAsia="Times New Roman"/>
        </w:rPr>
      </w:pPr>
      <w:r>
        <w:t>【答案】</w:t>
      </w:r>
      <w:r>
        <w:rPr>
          <w:rFonts w:ascii="Times New Roman" w:eastAsia="Times New Roman"/>
        </w:rPr>
        <w:t>14</w:t>
      </w:r>
      <w:r>
        <w:t>，</w:t>
      </w:r>
      <w:r>
        <w:rPr>
          <w:rFonts w:ascii="Times New Roman" w:eastAsia="Times New Roman"/>
        </w:rPr>
        <w:t>13</w:t>
      </w:r>
    </w:p>
    <w:p>
      <w:pPr>
        <w:pStyle w:val="6"/>
        <w:spacing w:before="91" w:line="321" w:lineRule="auto"/>
        <w:ind w:left="218" w:right="249" w:firstLine="420"/>
        <w:jc w:val="both"/>
      </w:pPr>
      <w:r>
        <w:rPr>
          <w:rFonts w:ascii="Times New Roman" w:hAnsi="Times New Roman" w:eastAsia="Times New Roman"/>
        </w:rPr>
        <w:t>(2)</w:t>
      </w:r>
      <w:r>
        <w:t>在粗糙的水平桌面上有两个静止的木块</w:t>
      </w:r>
      <w:r>
        <w:rPr>
          <w:rFonts w:ascii="Times New Roman" w:hAnsi="Times New Roman" w:eastAsia="Times New Roman"/>
        </w:rPr>
        <w:t xml:space="preserve">A </w:t>
      </w:r>
      <w:r>
        <w:rPr>
          <w:spacing w:val="50"/>
        </w:rPr>
        <w:t>和</w:t>
      </w:r>
      <w:r>
        <w:rPr>
          <w:rFonts w:ascii="Times New Roman" w:hAnsi="Times New Roman" w:eastAsia="Times New Roman"/>
          <w:spacing w:val="-3"/>
        </w:rPr>
        <w:t>B</w:t>
      </w:r>
      <w:r>
        <w:rPr>
          <w:spacing w:val="-10"/>
        </w:rPr>
        <w:t xml:space="preserve">，两者相距为 </w:t>
      </w:r>
      <w:r>
        <w:rPr>
          <w:rFonts w:ascii="Times New Roman" w:hAnsi="Times New Roman" w:eastAsia="Times New Roman"/>
          <w:i/>
        </w:rPr>
        <w:t>d</w:t>
      </w:r>
      <w:r>
        <w:rPr>
          <w:rFonts w:ascii="Times New Roman" w:hAnsi="Times New Roman" w:eastAsia="Times New Roman"/>
          <w:spacing w:val="6"/>
        </w:rPr>
        <w:t xml:space="preserve">. </w:t>
      </w:r>
      <w:r>
        <w:rPr>
          <w:spacing w:val="-18"/>
        </w:rPr>
        <w:t xml:space="preserve">现给 </w:t>
      </w:r>
      <w:r>
        <w:rPr>
          <w:rFonts w:ascii="Times New Roman" w:hAnsi="Times New Roman" w:eastAsia="Times New Roman"/>
        </w:rPr>
        <w:t xml:space="preserve">A </w:t>
      </w:r>
      <w:r>
        <w:rPr>
          <w:spacing w:val="5"/>
        </w:rPr>
        <w:t>一初速度，使</w:t>
      </w:r>
      <w:r>
        <w:rPr>
          <w:rFonts w:ascii="Times New Roman" w:hAnsi="Times New Roman" w:eastAsia="Times New Roman"/>
        </w:rPr>
        <w:t xml:space="preserve">A </w:t>
      </w:r>
      <w:r>
        <w:rPr>
          <w:spacing w:val="50"/>
        </w:rPr>
        <w:t>与</w:t>
      </w:r>
      <w:r>
        <w:rPr>
          <w:rFonts w:ascii="Times New Roman" w:hAnsi="Times New Roman" w:eastAsia="Times New Roman"/>
        </w:rPr>
        <w:t xml:space="preserve">B </w:t>
      </w:r>
      <w:r>
        <w:rPr>
          <w:spacing w:val="-10"/>
        </w:rPr>
        <w:t xml:space="preserve">发生弹性正碰，碰撞时间极短，当两木块都停止运动后，相距仍然为 </w:t>
      </w:r>
      <w:r>
        <w:rPr>
          <w:rFonts w:ascii="Times New Roman" w:hAnsi="Times New Roman" w:eastAsia="Times New Roman"/>
          <w:i/>
        </w:rPr>
        <w:t>d</w:t>
      </w:r>
      <w:r>
        <w:rPr>
          <w:rFonts w:ascii="Times New Roman" w:hAnsi="Times New Roman" w:eastAsia="Times New Roman"/>
          <w:spacing w:val="13"/>
        </w:rPr>
        <w:t xml:space="preserve">. </w:t>
      </w:r>
      <w:r>
        <w:rPr>
          <w:spacing w:val="-3"/>
        </w:rPr>
        <w:t>已知两木块与桌面之间的动</w:t>
      </w:r>
      <w:r>
        <w:rPr>
          <w:spacing w:val="-10"/>
        </w:rPr>
        <w:t xml:space="preserve">摩擦因数均为 </w:t>
      </w:r>
      <w:r>
        <w:rPr>
          <w:rFonts w:ascii="Times New Roman" w:hAnsi="Times New Roman" w:eastAsia="Times New Roman"/>
          <w:i/>
        </w:rPr>
        <w:t>μ</w:t>
      </w:r>
      <w:r>
        <w:rPr>
          <w:rFonts w:ascii="Times New Roman" w:hAnsi="Times New Roman" w:eastAsia="Times New Roman"/>
          <w:spacing w:val="-1"/>
        </w:rPr>
        <w:t xml:space="preserve">. </w:t>
      </w:r>
      <w:r>
        <w:rPr>
          <w:rFonts w:ascii="Times New Roman" w:hAnsi="Times New Roman" w:eastAsia="Times New Roman"/>
        </w:rPr>
        <w:t xml:space="preserve">B </w:t>
      </w:r>
      <w:r>
        <w:rPr>
          <w:spacing w:val="10"/>
        </w:rPr>
        <w:t>的质量为</w:t>
      </w:r>
      <w:r>
        <w:rPr>
          <w:rFonts w:ascii="Times New Roman" w:hAnsi="Times New Roman" w:eastAsia="Times New Roman"/>
        </w:rPr>
        <w:t xml:space="preserve">A </w:t>
      </w:r>
      <w:r>
        <w:rPr>
          <w:spacing w:val="-27"/>
        </w:rPr>
        <w:t xml:space="preserve">的 </w:t>
      </w:r>
      <w:r>
        <w:rPr>
          <w:rFonts w:ascii="Times New Roman" w:hAnsi="Times New Roman" w:eastAsia="Times New Roman"/>
        </w:rPr>
        <w:t xml:space="preserve">2 </w:t>
      </w:r>
      <w:r>
        <w:rPr>
          <w:spacing w:val="-8"/>
        </w:rPr>
        <w:t xml:space="preserve">倍，重力加速度大小为 </w:t>
      </w:r>
      <w:r>
        <w:rPr>
          <w:rFonts w:ascii="Times New Roman" w:hAnsi="Times New Roman" w:eastAsia="Times New Roman"/>
          <w:i/>
        </w:rPr>
        <w:t>g</w:t>
      </w:r>
      <w:r>
        <w:rPr>
          <w:rFonts w:ascii="Times New Roman" w:hAnsi="Times New Roman" w:eastAsia="Times New Roman"/>
        </w:rPr>
        <w:t xml:space="preserve">. </w:t>
      </w:r>
      <w:r>
        <w:rPr>
          <w:spacing w:val="50"/>
        </w:rPr>
        <w:t>求</w:t>
      </w:r>
      <w:r>
        <w:rPr>
          <w:rFonts w:ascii="Times New Roman" w:hAnsi="Times New Roman" w:eastAsia="Times New Roman"/>
        </w:rPr>
        <w:t xml:space="preserve">A </w:t>
      </w:r>
      <w:r>
        <w:rPr>
          <w:spacing w:val="-3"/>
        </w:rPr>
        <w:t>的初速度的大小。</w:t>
      </w:r>
    </w:p>
    <w:p>
      <w:pPr>
        <w:spacing w:before="13"/>
        <w:ind w:left="638" w:right="0" w:firstLine="0"/>
        <w:jc w:val="left"/>
        <w:rPr>
          <w:rFonts w:ascii="Symbol" w:hAnsi="Symbol"/>
          <w:sz w:val="19"/>
        </w:rPr>
      </w:pPr>
      <w:r>
        <w:pict>
          <v:group id="_x0000_s1929" o:spid="_x0000_s1929" o:spt="203" style="position:absolute;left:0pt;margin-left:153.4pt;margin-top:-2.4pt;height:25.75pt;width:37.45pt;mso-position-horizontal-relative:page;z-index:-254599168;mso-width-relative:page;mso-height-relative:page;" coordorigin="3068,-49" coordsize="749,515">
            <o:lock v:ext="edit"/>
            <v:line id="_x0000_s1930" o:spid="_x0000_s1930" o:spt="20" style="position:absolute;left:3201;top:220;height:0;width:212;" stroked="t" coordsize="21600,21600">
              <v:path arrowok="t"/>
              <v:fill focussize="0,0"/>
              <v:stroke weight="0.478110236220472pt" color="#000000"/>
              <v:imagedata o:title=""/>
              <o:lock v:ext="edit"/>
            </v:line>
            <v:shape id="_x0000_s1931" o:spid="_x0000_s1931" style="position:absolute;left:494;top:7292;height:609;width:914;" filled="f" stroked="t" coordorigin="495,7292" coordsize="914,609" path="m3079,290l3097,266m3098,265l3145,449m3145,450l3198,-36m3198,-36l3816,-36e">
              <v:path arrowok="t"/>
              <v:fill on="f" focussize="0,0"/>
              <v:stroke weight="0.112283464566929pt" color="#000000"/>
              <v:imagedata o:title=""/>
              <o:lock v:ext="edit"/>
            </v:shape>
            <v:shape id="_x0000_s1932" o:spid="_x0000_s1932" style="position:absolute;left:3068;top:-49;height:491;width:741;" fillcolor="#000000" filled="t" stroked="f" coordorigin="3068,-49" coordsize="741,491" path="m3102,270l3084,270,3132,442,3142,442,3147,399,3137,399,3102,270xm3809,-49l3186,-49,3137,399,3147,399,3194,-39,3809,-39,3809,-49xm3095,245l3068,280,3073,284,3084,270,3102,270,3095,245xe">
              <v:path arrowok="t"/>
              <v:fill on="t" focussize="0,0"/>
              <v:stroke on="f"/>
              <v:imagedata o:title=""/>
              <o:lock v:ext="edit"/>
            </v:shape>
            <v:shape id="_x0000_s1933" o:spid="_x0000_s1933" o:spt="202" type="#_x0000_t202" style="position:absolute;left:3213;top:-31;height:346;width:589;" filled="f" stroked="f" coordsize="21600,21600">
              <v:path/>
              <v:fill on="f" focussize="0,0"/>
              <v:stroke on="f" joinstyle="miter"/>
              <v:imagedata o:title=""/>
              <o:lock v:ext="edit"/>
              <v:textbox inset="0mm,0mm,0mm,0mm">
                <w:txbxContent>
                  <w:p>
                    <w:pPr>
                      <w:spacing w:before="2"/>
                      <w:ind w:left="0" w:right="0" w:firstLine="0"/>
                      <w:jc w:val="left"/>
                      <w:rPr>
                        <w:rFonts w:ascii="Times New Roman" w:hAnsi="Times New Roman"/>
                        <w:i/>
                        <w:sz w:val="19"/>
                      </w:rPr>
                    </w:pPr>
                    <w:r>
                      <w:rPr>
                        <w:rFonts w:ascii="Times New Roman" w:hAnsi="Times New Roman"/>
                        <w:w w:val="105"/>
                        <w:position w:val="12"/>
                        <w:sz w:val="19"/>
                      </w:rPr>
                      <w:t>28</w:t>
                    </w:r>
                    <w:r>
                      <w:rPr>
                        <w:rFonts w:ascii="Times New Roman" w:hAnsi="Times New Roman"/>
                        <w:spacing w:val="-18"/>
                        <w:w w:val="105"/>
                        <w:position w:val="12"/>
                        <w:sz w:val="19"/>
                      </w:rPr>
                      <w:t xml:space="preserve"> </w:t>
                    </w:r>
                    <w:r>
                      <w:rPr>
                        <w:rFonts w:ascii="Symbol" w:hAnsi="Symbol"/>
                        <w:i/>
                        <w:w w:val="105"/>
                        <w:sz w:val="20"/>
                      </w:rPr>
                      <w:t></w:t>
                    </w:r>
                    <w:r>
                      <w:rPr>
                        <w:rFonts w:ascii="Times New Roman" w:hAnsi="Times New Roman"/>
                        <w:i/>
                        <w:spacing w:val="-35"/>
                        <w:w w:val="105"/>
                        <w:sz w:val="20"/>
                      </w:rPr>
                      <w:t xml:space="preserve"> </w:t>
                    </w:r>
                    <w:r>
                      <w:rPr>
                        <w:rFonts w:ascii="Times New Roman" w:hAnsi="Times New Roman"/>
                        <w:i/>
                        <w:w w:val="105"/>
                        <w:sz w:val="19"/>
                      </w:rPr>
                      <w:t>gd</w:t>
                    </w:r>
                  </w:p>
                </w:txbxContent>
              </v:textbox>
            </v:shape>
            <v:shape id="_x0000_s1934" o:spid="_x0000_s1934" o:spt="202" type="#_x0000_t202" style="position:absolute;left:3259;top:247;height:218;width:120;" filled="f" stroked="f" coordsize="21600,21600">
              <v:path/>
              <v:fill on="f" focussize="0,0"/>
              <v:stroke on="f" joinstyle="miter"/>
              <v:imagedata o:title=""/>
              <o:lock v:ext="edit"/>
              <v:textbox inset="0mm,0mm,0mm,0mm">
                <w:txbxContent>
                  <w:p>
                    <w:pPr>
                      <w:spacing w:before="0" w:line="216" w:lineRule="exact"/>
                      <w:ind w:left="0" w:right="0" w:firstLine="0"/>
                      <w:jc w:val="left"/>
                      <w:rPr>
                        <w:rFonts w:ascii="Times New Roman"/>
                        <w:sz w:val="19"/>
                      </w:rPr>
                    </w:pPr>
                    <w:r>
                      <w:rPr>
                        <w:rFonts w:ascii="Times New Roman"/>
                        <w:w w:val="104"/>
                        <w:sz w:val="19"/>
                      </w:rPr>
                      <w:t>5</w:t>
                    </w:r>
                  </w:p>
                </w:txbxContent>
              </v:textbox>
            </v:shape>
          </v:group>
        </w:pict>
      </w:r>
      <w:r>
        <w:rPr>
          <w:sz w:val="21"/>
        </w:rPr>
        <w:t>【答案】</w:t>
      </w:r>
      <w:r>
        <w:rPr>
          <w:rFonts w:ascii="Times New Roman" w:hAnsi="Times New Roman"/>
          <w:i/>
          <w:position w:val="-4"/>
          <w:sz w:val="19"/>
        </w:rPr>
        <w:t>v</w:t>
      </w:r>
      <w:r>
        <w:rPr>
          <w:rFonts w:ascii="Times New Roman" w:hAnsi="Times New Roman"/>
          <w:position w:val="-9"/>
          <w:sz w:val="11"/>
        </w:rPr>
        <w:t xml:space="preserve">0 </w:t>
      </w:r>
      <w:r>
        <w:rPr>
          <w:rFonts w:ascii="Symbol" w:hAnsi="Symbol"/>
          <w:position w:val="-4"/>
          <w:sz w:val="19"/>
        </w:rPr>
        <w:t></w:t>
      </w:r>
    </w:p>
    <w:p>
      <w:pPr>
        <w:pStyle w:val="6"/>
        <w:ind w:left="0"/>
        <w:rPr>
          <w:rFonts w:ascii="Symbol" w:hAnsi="Symbol"/>
          <w:sz w:val="12"/>
        </w:rPr>
      </w:pPr>
    </w:p>
    <w:p>
      <w:pPr>
        <w:pStyle w:val="6"/>
        <w:spacing w:before="78" w:line="321" w:lineRule="auto"/>
        <w:ind w:right="3406"/>
      </w:pPr>
      <w:r>
        <w:rPr>
          <w:rFonts w:ascii="Times New Roman" w:eastAsia="Times New Roman"/>
          <w:color w:val="FF0000"/>
        </w:rPr>
        <w:t xml:space="preserve">2014-35 </w:t>
      </w:r>
      <w:r>
        <w:rPr>
          <w:rFonts w:ascii="Times New Roman" w:eastAsia="Times New Roman"/>
        </w:rPr>
        <w:t>(</w:t>
      </w:r>
      <w:r>
        <w:rPr>
          <w:rFonts w:ascii="Times New Roman" w:eastAsia="Times New Roman"/>
          <w:b/>
          <w:color w:val="FF0000"/>
        </w:rPr>
        <w:t>0.55</w:t>
      </w:r>
      <w:r>
        <w:t>，</w:t>
      </w:r>
      <w:r>
        <w:rPr>
          <w:rFonts w:ascii="Times New Roman" w:eastAsia="Times New Roman"/>
        </w:rPr>
        <w:t>0.68) (1)</w:t>
      </w:r>
      <w:r>
        <w:t>关于天然放射性，下列说法正确的是</w:t>
      </w:r>
      <w:r>
        <w:rPr>
          <w:rFonts w:ascii="Times New Roman" w:eastAsia="Times New Roman"/>
        </w:rPr>
        <w:t>A</w:t>
      </w:r>
      <w:r>
        <w:t>．所有元素都有可能发生衰变</w:t>
      </w:r>
    </w:p>
    <w:p>
      <w:pPr>
        <w:pStyle w:val="10"/>
        <w:numPr>
          <w:ilvl w:val="0"/>
          <w:numId w:val="66"/>
        </w:numPr>
        <w:tabs>
          <w:tab w:val="left" w:pos="993"/>
        </w:tabs>
        <w:spacing w:before="0" w:after="0" w:line="268" w:lineRule="exact"/>
        <w:ind w:left="992" w:right="0" w:hanging="355"/>
        <w:jc w:val="left"/>
        <w:rPr>
          <w:sz w:val="21"/>
        </w:rPr>
      </w:pPr>
      <w:r>
        <w:rPr>
          <w:spacing w:val="-3"/>
          <w:sz w:val="21"/>
        </w:rPr>
        <w:t>放射性元素的半衰期与外界的温度无关</w:t>
      </w:r>
    </w:p>
    <w:p>
      <w:pPr>
        <w:pStyle w:val="10"/>
        <w:numPr>
          <w:ilvl w:val="0"/>
          <w:numId w:val="66"/>
        </w:numPr>
        <w:tabs>
          <w:tab w:val="left" w:pos="993"/>
        </w:tabs>
        <w:spacing w:before="91" w:after="0" w:line="321" w:lineRule="auto"/>
        <w:ind w:left="638" w:right="3931" w:firstLine="0"/>
        <w:jc w:val="left"/>
        <w:rPr>
          <w:sz w:val="21"/>
        </w:rPr>
      </w:pPr>
      <w:r>
        <w:rPr>
          <w:spacing w:val="-3"/>
          <w:sz w:val="21"/>
        </w:rPr>
        <w:t>放射性元素与别的元素形成化合物时仍具有放射性</w:t>
      </w:r>
      <w:r>
        <w:rPr>
          <w:rFonts w:ascii="Times New Roman" w:hAnsi="Times New Roman" w:eastAsia="Times New Roman"/>
          <w:spacing w:val="-3"/>
          <w:sz w:val="21"/>
        </w:rPr>
        <w:t>D</w:t>
      </w:r>
      <w:r>
        <w:rPr>
          <w:spacing w:val="-3"/>
          <w:sz w:val="21"/>
        </w:rPr>
        <w:t>．</w:t>
      </w:r>
      <w:r>
        <w:rPr>
          <w:rFonts w:ascii="Times New Roman" w:hAnsi="Times New Roman" w:eastAsia="Times New Roman"/>
          <w:i/>
          <w:spacing w:val="-3"/>
          <w:sz w:val="21"/>
        </w:rPr>
        <w:t>α</w:t>
      </w:r>
      <w:r>
        <w:rPr>
          <w:spacing w:val="-3"/>
          <w:sz w:val="21"/>
        </w:rPr>
        <w:t>、</w:t>
      </w:r>
      <w:r>
        <w:rPr>
          <w:rFonts w:ascii="Times New Roman" w:hAnsi="Times New Roman" w:eastAsia="Times New Roman"/>
          <w:i/>
          <w:spacing w:val="-3"/>
          <w:sz w:val="21"/>
        </w:rPr>
        <w:t>β</w:t>
      </w:r>
      <w:r>
        <w:rPr>
          <w:rFonts w:ascii="Times New Roman" w:hAnsi="Times New Roman" w:eastAsia="Times New Roman"/>
          <w:i/>
          <w:spacing w:val="-1"/>
          <w:sz w:val="21"/>
        </w:rPr>
        <w:t xml:space="preserve"> </w:t>
      </w:r>
      <w:r>
        <w:rPr>
          <w:spacing w:val="-27"/>
          <w:sz w:val="21"/>
        </w:rPr>
        <w:t xml:space="preserve">和 </w:t>
      </w:r>
      <w:r>
        <w:rPr>
          <w:rFonts w:ascii="Times New Roman" w:hAnsi="Times New Roman" w:eastAsia="Times New Roman"/>
          <w:i/>
          <w:sz w:val="21"/>
        </w:rPr>
        <w:t>γ</w:t>
      </w:r>
      <w:r>
        <w:rPr>
          <w:rFonts w:ascii="Times New Roman" w:hAnsi="Times New Roman" w:eastAsia="Times New Roman"/>
          <w:i/>
          <w:spacing w:val="2"/>
          <w:sz w:val="21"/>
        </w:rPr>
        <w:t xml:space="preserve"> </w:t>
      </w:r>
      <w:r>
        <w:rPr>
          <w:spacing w:val="-3"/>
          <w:sz w:val="21"/>
        </w:rPr>
        <w:t>三种射线中，</w:t>
      </w:r>
      <w:r>
        <w:rPr>
          <w:rFonts w:ascii="Times New Roman" w:hAnsi="Times New Roman" w:eastAsia="Times New Roman"/>
          <w:i/>
          <w:sz w:val="21"/>
        </w:rPr>
        <w:t xml:space="preserve">γ </w:t>
      </w:r>
      <w:r>
        <w:rPr>
          <w:spacing w:val="-3"/>
          <w:sz w:val="21"/>
        </w:rPr>
        <w:t>射线的穿透能力最强</w:t>
      </w:r>
    </w:p>
    <w:p>
      <w:pPr>
        <w:pStyle w:val="6"/>
        <w:spacing w:line="268" w:lineRule="exact"/>
      </w:pPr>
      <w:r>
        <w:rPr>
          <w:rFonts w:ascii="Times New Roman" w:hAnsi="Times New Roman" w:eastAsia="Times New Roman"/>
        </w:rPr>
        <w:t>E</w:t>
      </w:r>
      <w:r>
        <w:t xml:space="preserve">．一个原子核在一次衰变中可同时放出 </w:t>
      </w:r>
      <w:r>
        <w:rPr>
          <w:rFonts w:ascii="Times New Roman" w:hAnsi="Times New Roman" w:eastAsia="Times New Roman"/>
          <w:i/>
        </w:rPr>
        <w:t>α</w:t>
      </w:r>
      <w:r>
        <w:t>、</w:t>
      </w:r>
      <w:r>
        <w:rPr>
          <w:rFonts w:ascii="Times New Roman" w:hAnsi="Times New Roman" w:eastAsia="Times New Roman"/>
          <w:i/>
        </w:rPr>
        <w:t xml:space="preserve">β </w:t>
      </w:r>
      <w:r>
        <w:t xml:space="preserve">和 </w:t>
      </w:r>
      <w:r>
        <w:rPr>
          <w:rFonts w:ascii="Times New Roman" w:hAnsi="Times New Roman" w:eastAsia="Times New Roman"/>
          <w:i/>
        </w:rPr>
        <w:t xml:space="preserve">γ </w:t>
      </w:r>
      <w:r>
        <w:t>三种射线</w:t>
      </w:r>
    </w:p>
    <w:p>
      <w:pPr>
        <w:pStyle w:val="6"/>
        <w:spacing w:before="91"/>
        <w:rPr>
          <w:rFonts w:ascii="Times New Roman" w:eastAsia="Times New Roman"/>
        </w:rPr>
      </w:pPr>
      <w:r>
        <w:t>【答案】</w:t>
      </w:r>
      <w:r>
        <w:rPr>
          <w:rFonts w:ascii="Times New Roman" w:eastAsia="Times New Roman"/>
        </w:rPr>
        <w:t>BCD</w:t>
      </w:r>
    </w:p>
    <w:p>
      <w:pPr>
        <w:pStyle w:val="10"/>
        <w:numPr>
          <w:ilvl w:val="0"/>
          <w:numId w:val="67"/>
        </w:numPr>
        <w:tabs>
          <w:tab w:val="left" w:pos="886"/>
        </w:tabs>
        <w:spacing w:before="90" w:after="0" w:line="240" w:lineRule="auto"/>
        <w:ind w:left="885" w:right="0" w:hanging="248"/>
        <w:jc w:val="both"/>
        <w:rPr>
          <w:sz w:val="21"/>
        </w:rPr>
      </w:pPr>
      <w:r>
        <w:rPr>
          <w:spacing w:val="-12"/>
          <w:w w:val="100"/>
          <w:position w:val="2"/>
          <w:sz w:val="21"/>
        </w:rPr>
        <w:t>如图，质量分别为</w:t>
      </w:r>
      <w:r>
        <w:rPr>
          <w:rFonts w:ascii="Times New Roman" w:eastAsia="Times New Roman"/>
          <w:i/>
          <w:spacing w:val="1"/>
          <w:w w:val="100"/>
          <w:position w:val="2"/>
          <w:sz w:val="21"/>
        </w:rPr>
        <w:t>m</w:t>
      </w:r>
      <w:r>
        <w:rPr>
          <w:rFonts w:ascii="Times New Roman" w:eastAsia="Times New Roman"/>
          <w:spacing w:val="-3"/>
          <w:w w:val="99"/>
          <w:sz w:val="14"/>
        </w:rPr>
        <w:t>A</w:t>
      </w:r>
      <w:r>
        <w:rPr>
          <w:spacing w:val="-106"/>
          <w:w w:val="100"/>
          <w:position w:val="2"/>
          <w:sz w:val="21"/>
        </w:rPr>
        <w:t>、</w:t>
      </w:r>
      <w:r>
        <w:rPr>
          <w:rFonts w:ascii="Times New Roman" w:eastAsia="Times New Roman"/>
          <w:i/>
          <w:spacing w:val="-2"/>
          <w:w w:val="100"/>
          <w:position w:val="2"/>
          <w:sz w:val="21"/>
        </w:rPr>
        <w:t>m</w:t>
      </w:r>
      <w:r>
        <w:rPr>
          <w:rFonts w:ascii="Times New Roman" w:eastAsia="Times New Roman"/>
          <w:w w:val="99"/>
          <w:sz w:val="14"/>
        </w:rPr>
        <w:t>B</w:t>
      </w:r>
      <w:r>
        <w:rPr>
          <w:rFonts w:ascii="Times New Roman" w:eastAsia="Times New Roman"/>
          <w:spacing w:val="-8"/>
          <w:sz w:val="14"/>
        </w:rPr>
        <w:t xml:space="preserve"> </w:t>
      </w:r>
      <w:r>
        <w:rPr>
          <w:spacing w:val="3"/>
          <w:w w:val="100"/>
          <w:position w:val="2"/>
          <w:sz w:val="21"/>
        </w:rPr>
        <w:t>的两个弹性小球</w:t>
      </w:r>
      <w:r>
        <w:rPr>
          <w:rFonts w:ascii="Times New Roman" w:eastAsia="Times New Roman"/>
          <w:spacing w:val="-2"/>
          <w:w w:val="100"/>
          <w:position w:val="2"/>
          <w:sz w:val="21"/>
        </w:rPr>
        <w:t>A</w:t>
      </w:r>
      <w:r>
        <w:rPr>
          <w:spacing w:val="-106"/>
          <w:w w:val="100"/>
          <w:position w:val="2"/>
          <w:sz w:val="21"/>
        </w:rPr>
        <w:t>、</w:t>
      </w:r>
      <w:r>
        <w:rPr>
          <w:rFonts w:ascii="Times New Roman" w:eastAsia="Times New Roman"/>
          <w:w w:val="100"/>
          <w:position w:val="2"/>
          <w:sz w:val="21"/>
        </w:rPr>
        <w:t>B</w:t>
      </w:r>
      <w:r>
        <w:rPr>
          <w:rFonts w:ascii="Times New Roman" w:eastAsia="Times New Roman"/>
          <w:spacing w:val="-19"/>
          <w:position w:val="2"/>
          <w:sz w:val="21"/>
        </w:rPr>
        <w:t xml:space="preserve"> </w:t>
      </w:r>
      <w:r>
        <w:rPr>
          <w:spacing w:val="-17"/>
          <w:w w:val="100"/>
          <w:position w:val="2"/>
          <w:sz w:val="21"/>
        </w:rPr>
        <w:t>静止在地面上方，</w:t>
      </w:r>
      <w:r>
        <w:rPr>
          <w:rFonts w:ascii="Times New Roman" w:eastAsia="Times New Roman"/>
          <w:w w:val="100"/>
          <w:position w:val="2"/>
          <w:sz w:val="21"/>
        </w:rPr>
        <w:t>B</w:t>
      </w:r>
      <w:r>
        <w:rPr>
          <w:rFonts w:ascii="Times New Roman" w:eastAsia="Times New Roman"/>
          <w:spacing w:val="-16"/>
          <w:position w:val="2"/>
          <w:sz w:val="21"/>
        </w:rPr>
        <w:t xml:space="preserve"> </w:t>
      </w:r>
      <w:r>
        <w:rPr>
          <w:spacing w:val="1"/>
          <w:w w:val="100"/>
          <w:position w:val="2"/>
          <w:sz w:val="21"/>
        </w:rPr>
        <w:t>球距离地面的高度</w:t>
      </w:r>
      <w:r>
        <w:rPr>
          <w:rFonts w:ascii="Times New Roman" w:eastAsia="Times New Roman"/>
          <w:i/>
          <w:spacing w:val="-3"/>
          <w:w w:val="100"/>
          <w:position w:val="2"/>
          <w:sz w:val="21"/>
        </w:rPr>
        <w:t>h</w:t>
      </w:r>
      <w:r>
        <w:rPr>
          <w:rFonts w:ascii="Times New Roman" w:eastAsia="Times New Roman"/>
          <w:w w:val="100"/>
          <w:position w:val="2"/>
          <w:sz w:val="21"/>
        </w:rPr>
        <w:t>=0.8</w:t>
      </w:r>
      <w:r>
        <w:rPr>
          <w:rFonts w:ascii="Times New Roman" w:eastAsia="Times New Roman"/>
          <w:spacing w:val="-3"/>
          <w:w w:val="100"/>
          <w:position w:val="2"/>
          <w:sz w:val="21"/>
        </w:rPr>
        <w:t>m</w:t>
      </w:r>
      <w:r>
        <w:rPr>
          <w:w w:val="100"/>
          <w:position w:val="2"/>
          <w:sz w:val="21"/>
        </w:rPr>
        <w:t>，</w:t>
      </w:r>
    </w:p>
    <w:p>
      <w:pPr>
        <w:pStyle w:val="6"/>
        <w:spacing w:before="92" w:line="319" w:lineRule="auto"/>
        <w:ind w:left="218" w:right="1968"/>
        <w:jc w:val="both"/>
      </w:pPr>
      <w:r>
        <w:drawing>
          <wp:anchor distT="0" distB="0" distL="0" distR="0" simplePos="0" relativeHeight="251985920" behindDoc="0" locked="0" layoutInCell="1" allowOverlap="1">
            <wp:simplePos x="0" y="0"/>
            <wp:positionH relativeFrom="page">
              <wp:posOffset>5684520</wp:posOffset>
            </wp:positionH>
            <wp:positionV relativeFrom="paragraph">
              <wp:posOffset>74930</wp:posOffset>
            </wp:positionV>
            <wp:extent cx="873760" cy="1297305"/>
            <wp:effectExtent l="0" t="0" r="0" b="0"/>
            <wp:wrapNone/>
            <wp:docPr id="207" name="image16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age162.jpeg"/>
                    <pic:cNvPicPr>
                      <a:picLocks noChangeAspect="1"/>
                    </pic:cNvPicPr>
                  </pic:nvPicPr>
                  <pic:blipFill>
                    <a:blip r:embed="rId170" cstate="print"/>
                    <a:stretch>
                      <a:fillRect/>
                    </a:stretch>
                  </pic:blipFill>
                  <pic:spPr>
                    <a:xfrm>
                      <a:off x="0" y="0"/>
                      <a:ext cx="873759" cy="1297305"/>
                    </a:xfrm>
                    <a:prstGeom prst="rect">
                      <a:avLst/>
                    </a:prstGeom>
                  </pic:spPr>
                </pic:pic>
              </a:graphicData>
            </a:graphic>
          </wp:anchor>
        </w:drawing>
      </w:r>
      <w:r>
        <w:rPr>
          <w:rFonts w:ascii="Times New Roman" w:eastAsia="Times New Roman"/>
        </w:rPr>
        <w:t xml:space="preserve">A </w:t>
      </w:r>
      <w:r>
        <w:rPr>
          <w:spacing w:val="-18"/>
        </w:rPr>
        <w:t xml:space="preserve">球在 </w:t>
      </w:r>
      <w:r>
        <w:rPr>
          <w:rFonts w:ascii="Times New Roman" w:eastAsia="Times New Roman"/>
        </w:rPr>
        <w:t xml:space="preserve">B </w:t>
      </w:r>
      <w:r>
        <w:rPr>
          <w:spacing w:val="-8"/>
        </w:rPr>
        <w:t xml:space="preserve">球的正上方。先将 </w:t>
      </w:r>
      <w:r>
        <w:rPr>
          <w:rFonts w:ascii="Times New Roman" w:eastAsia="Times New Roman"/>
        </w:rPr>
        <w:t xml:space="preserve">B </w:t>
      </w:r>
      <w:r>
        <w:rPr>
          <w:spacing w:val="1"/>
        </w:rPr>
        <w:t>球释放，经过一段时间后再将</w:t>
      </w:r>
      <w:r>
        <w:rPr>
          <w:rFonts w:ascii="Times New Roman" w:eastAsia="Times New Roman"/>
        </w:rPr>
        <w:t xml:space="preserve">A </w:t>
      </w:r>
      <w:r>
        <w:rPr>
          <w:spacing w:val="7"/>
        </w:rPr>
        <w:t>球释放。当</w:t>
      </w:r>
      <w:r>
        <w:rPr>
          <w:rFonts w:ascii="Times New Roman" w:eastAsia="Times New Roman"/>
        </w:rPr>
        <w:t xml:space="preserve">A </w:t>
      </w:r>
      <w:r>
        <w:t>球</w:t>
      </w:r>
      <w:r>
        <w:rPr>
          <w:spacing w:val="-15"/>
        </w:rPr>
        <w:t xml:space="preserve">下落 </w:t>
      </w:r>
      <w:r>
        <w:rPr>
          <w:rFonts w:ascii="Times New Roman" w:eastAsia="Times New Roman"/>
          <w:i/>
        </w:rPr>
        <w:t>t</w:t>
      </w:r>
      <w:r>
        <w:rPr>
          <w:rFonts w:ascii="Times New Roman" w:eastAsia="Times New Roman"/>
        </w:rPr>
        <w:t xml:space="preserve">=0.3s </w:t>
      </w:r>
      <w:r>
        <w:rPr>
          <w:spacing w:val="5"/>
        </w:rPr>
        <w:t>时，刚好与</w:t>
      </w:r>
      <w:r>
        <w:rPr>
          <w:rFonts w:ascii="Times New Roman" w:eastAsia="Times New Roman"/>
        </w:rPr>
        <w:t xml:space="preserve">B </w:t>
      </w:r>
      <w:r>
        <w:rPr>
          <w:spacing w:val="4"/>
        </w:rPr>
        <w:t>球在地面上方的</w:t>
      </w:r>
      <w:r>
        <w:rPr>
          <w:rFonts w:ascii="Times New Roman" w:eastAsia="Times New Roman"/>
        </w:rPr>
        <w:t xml:space="preserve">P </w:t>
      </w:r>
      <w:r>
        <w:rPr>
          <w:spacing w:val="-6"/>
        </w:rPr>
        <w:t>点处相碰，碰撞时间极短，碰后瞬间</w:t>
      </w:r>
      <w:r>
        <w:rPr>
          <w:rFonts w:ascii="Times New Roman" w:eastAsia="Times New Roman"/>
          <w:spacing w:val="-6"/>
          <w:position w:val="2"/>
        </w:rPr>
        <w:t xml:space="preserve">A </w:t>
      </w:r>
      <w:r>
        <w:rPr>
          <w:spacing w:val="-7"/>
          <w:position w:val="2"/>
        </w:rPr>
        <w:t xml:space="preserve">球的速度恰好为零。已知 </w:t>
      </w:r>
      <w:r>
        <w:rPr>
          <w:rFonts w:ascii="Times New Roman" w:eastAsia="Times New Roman"/>
          <w:i/>
          <w:position w:val="2"/>
        </w:rPr>
        <w:t>m</w:t>
      </w:r>
      <w:r>
        <w:rPr>
          <w:rFonts w:ascii="Times New Roman" w:eastAsia="Times New Roman"/>
          <w:sz w:val="14"/>
        </w:rPr>
        <w:t>B</w:t>
      </w:r>
      <w:r>
        <w:rPr>
          <w:rFonts w:ascii="Times New Roman" w:eastAsia="Times New Roman"/>
          <w:position w:val="2"/>
        </w:rPr>
        <w:t>=3</w:t>
      </w:r>
      <w:r>
        <w:rPr>
          <w:rFonts w:ascii="Times New Roman" w:eastAsia="Times New Roman"/>
          <w:i/>
          <w:position w:val="2"/>
        </w:rPr>
        <w:t>m</w:t>
      </w:r>
      <w:r>
        <w:rPr>
          <w:rFonts w:ascii="Times New Roman" w:eastAsia="Times New Roman"/>
          <w:sz w:val="14"/>
        </w:rPr>
        <w:t>A</w:t>
      </w:r>
      <w:r>
        <w:rPr>
          <w:spacing w:val="-8"/>
          <w:position w:val="2"/>
        </w:rPr>
        <w:t xml:space="preserve">，重力加速度大小 </w:t>
      </w:r>
      <w:r>
        <w:rPr>
          <w:rFonts w:ascii="Times New Roman" w:eastAsia="Times New Roman"/>
          <w:i/>
          <w:position w:val="2"/>
        </w:rPr>
        <w:t>g</w:t>
      </w:r>
      <w:r>
        <w:rPr>
          <w:rFonts w:ascii="Times New Roman" w:eastAsia="Times New Roman"/>
          <w:position w:val="2"/>
        </w:rPr>
        <w:t>=10m/s</w:t>
      </w:r>
      <w:r>
        <w:rPr>
          <w:rFonts w:ascii="Times New Roman" w:eastAsia="Times New Roman"/>
          <w:position w:val="2"/>
          <w:vertAlign w:val="superscript"/>
        </w:rPr>
        <w:t>2</w:t>
      </w:r>
      <w:r>
        <w:rPr>
          <w:spacing w:val="-2"/>
          <w:position w:val="2"/>
          <w:vertAlign w:val="baseline"/>
        </w:rPr>
        <w:t>，忽略空气阻力</w:t>
      </w:r>
      <w:r>
        <w:rPr>
          <w:spacing w:val="-3"/>
          <w:vertAlign w:val="baseline"/>
        </w:rPr>
        <w:t>及碰撞中的动能损失。求</w:t>
      </w:r>
    </w:p>
    <w:p>
      <w:pPr>
        <w:pStyle w:val="10"/>
        <w:numPr>
          <w:ilvl w:val="1"/>
          <w:numId w:val="67"/>
        </w:numPr>
        <w:tabs>
          <w:tab w:val="left" w:pos="838"/>
        </w:tabs>
        <w:spacing w:before="3" w:after="0" w:line="240" w:lineRule="auto"/>
        <w:ind w:left="837" w:right="0" w:hanging="200"/>
        <w:jc w:val="both"/>
        <w:rPr>
          <w:sz w:val="21"/>
        </w:rPr>
      </w:pPr>
      <w:r>
        <w:rPr>
          <w:rFonts w:ascii="Times New Roman" w:eastAsia="Times New Roman"/>
          <w:sz w:val="21"/>
        </w:rPr>
        <w:t>B</w:t>
      </w:r>
      <w:r>
        <w:rPr>
          <w:rFonts w:ascii="Times New Roman" w:eastAsia="Times New Roman"/>
          <w:spacing w:val="1"/>
          <w:sz w:val="21"/>
        </w:rPr>
        <w:t xml:space="preserve"> </w:t>
      </w:r>
      <w:r>
        <w:rPr>
          <w:spacing w:val="-3"/>
          <w:sz w:val="21"/>
        </w:rPr>
        <w:t>球第一次到达地面时的速度；</w:t>
      </w:r>
    </w:p>
    <w:p>
      <w:pPr>
        <w:pStyle w:val="10"/>
        <w:numPr>
          <w:ilvl w:val="1"/>
          <w:numId w:val="67"/>
        </w:numPr>
        <w:tabs>
          <w:tab w:val="left" w:pos="895"/>
        </w:tabs>
        <w:spacing w:before="91" w:after="0" w:line="240" w:lineRule="auto"/>
        <w:ind w:left="894" w:right="0" w:hanging="257"/>
        <w:jc w:val="both"/>
        <w:rPr>
          <w:sz w:val="21"/>
        </w:rPr>
      </w:pPr>
      <w:r>
        <w:rPr>
          <w:rFonts w:ascii="Times New Roman" w:eastAsia="Times New Roman"/>
          <w:sz w:val="21"/>
        </w:rPr>
        <w:t>P</w:t>
      </w:r>
      <w:r>
        <w:rPr>
          <w:rFonts w:ascii="Times New Roman" w:eastAsia="Times New Roman"/>
          <w:spacing w:val="2"/>
          <w:sz w:val="21"/>
        </w:rPr>
        <w:t xml:space="preserve"> </w:t>
      </w:r>
      <w:r>
        <w:rPr>
          <w:spacing w:val="-3"/>
          <w:sz w:val="21"/>
        </w:rPr>
        <w:t>点距离地面的高度。</w:t>
      </w:r>
    </w:p>
    <w:p>
      <w:pPr>
        <w:pStyle w:val="6"/>
        <w:spacing w:before="91"/>
        <w:rPr>
          <w:rFonts w:ascii="Times New Roman" w:eastAsia="Times New Roman"/>
        </w:rPr>
      </w:pPr>
      <w:r>
        <w:pict>
          <v:group id="_x0000_s1935" o:spid="_x0000_s1935" o:spt="203" style="position:absolute;left:0pt;margin-left:449.25pt;margin-top:15.7pt;height:59.85pt;width:65.7pt;mso-position-horizontal-relative:page;z-index:251988992;mso-width-relative:page;mso-height-relative:page;" coordorigin="8986,314" coordsize="1314,1197">
            <o:lock v:ext="edit"/>
            <v:shape id="_x0000_s1936" o:spid="_x0000_s1936" style="position:absolute;left:8986;top:368;height:1143;width:1314;" fillcolor="#000000" filled="t" stroked="f" coordorigin="8986,368" coordsize="1314,1143" path="m10300,1451l10280,1441,10180,1391,10180,1441,9056,1441,9056,488,9106,488,9096,468,9046,368,8986,488,9036,488,9036,1457,9046,1457,9046,1461,10180,1461,10180,1511,10280,1461,10300,1451e">
              <v:path arrowok="t"/>
              <v:fill on="t" focussize="0,0"/>
              <v:stroke on="f"/>
              <v:imagedata o:title=""/>
              <o:lock v:ext="edit"/>
            </v:shape>
            <v:line id="_x0000_s1937" o:spid="_x0000_s1937" o:spt="20" style="position:absolute;left:9520;top:626;flip:y;height:831;width:482;" stroked="t" coordsize="21600,21600">
              <v:path arrowok="t"/>
              <v:fill focussize="0,0"/>
              <v:stroke color="#000000"/>
              <v:imagedata o:title=""/>
              <o:lock v:ext="edit"/>
            </v:line>
            <v:shape id="_x0000_s1938" o:spid="_x0000_s1938" o:spt="202" type="#_x0000_t202" style="position:absolute;left:9124;top:314;height:238;width:188;" filled="f" stroked="f" coordsize="21600,21600">
              <v:path/>
              <v:fill on="f" focussize="0,0"/>
              <v:stroke on="f" joinstyle="miter"/>
              <v:imagedata o:title=""/>
              <o:lock v:ext="edit"/>
              <v:textbox inset="0mm,0mm,0mm,0mm">
                <w:txbxContent>
                  <w:p>
                    <w:pPr>
                      <w:spacing w:before="0" w:line="238" w:lineRule="exact"/>
                      <w:ind w:left="0" w:right="0" w:firstLine="0"/>
                      <w:jc w:val="left"/>
                      <w:rPr>
                        <w:rFonts w:ascii="Times New Roman"/>
                        <w:sz w:val="14"/>
                      </w:rPr>
                    </w:pPr>
                    <w:r>
                      <w:rPr>
                        <w:rFonts w:ascii="Times New Roman"/>
                        <w:i/>
                        <w:position w:val="2"/>
                        <w:sz w:val="21"/>
                      </w:rPr>
                      <w:t>u</w:t>
                    </w:r>
                    <w:r>
                      <w:rPr>
                        <w:rFonts w:ascii="Times New Roman"/>
                        <w:sz w:val="14"/>
                      </w:rPr>
                      <w:t>c</w:t>
                    </w:r>
                  </w:p>
                </w:txbxContent>
              </v:textbox>
            </v:shape>
          </v:group>
        </w:pict>
      </w:r>
      <w:r>
        <w:t>【答案】</w:t>
      </w:r>
      <w:r>
        <w:rPr>
          <w:rFonts w:ascii="Times New Roman" w:eastAsia="Times New Roman"/>
        </w:rPr>
        <w:t>(i)4m/s</w:t>
      </w:r>
      <w:r>
        <w:t>；</w:t>
      </w:r>
      <w:r>
        <w:rPr>
          <w:rFonts w:ascii="Times New Roman" w:eastAsia="Times New Roman"/>
        </w:rPr>
        <w:t>(ii)0.75m</w:t>
      </w:r>
    </w:p>
    <w:p>
      <w:pPr>
        <w:spacing w:after="0"/>
        <w:rPr>
          <w:rFonts w:ascii="Times New Roman" w:eastAsia="Times New Roman"/>
        </w:rPr>
        <w:sectPr>
          <w:footerReference r:id="rId6" w:type="default"/>
          <w:pgSz w:w="11910" w:h="16840"/>
          <w:pgMar w:top="1360" w:right="1160" w:bottom="280" w:left="1200" w:header="0" w:footer="0" w:gutter="0"/>
        </w:sectPr>
      </w:pPr>
    </w:p>
    <w:p>
      <w:pPr>
        <w:pStyle w:val="6"/>
        <w:spacing w:before="90"/>
        <w:rPr>
          <w:rFonts w:ascii="Times New Roman" w:eastAsia="Times New Roman"/>
          <w:sz w:val="14"/>
        </w:rPr>
      </w:pPr>
      <w:r>
        <w:rPr>
          <w:rFonts w:ascii="Times New Roman" w:eastAsia="Times New Roman"/>
          <w:color w:val="FF0000"/>
          <w:position w:val="2"/>
        </w:rPr>
        <w:t>2015-35</w:t>
      </w:r>
      <w:r>
        <w:rPr>
          <w:rFonts w:ascii="Times New Roman" w:eastAsia="Times New Roman"/>
          <w:position w:val="2"/>
        </w:rPr>
        <w:t>(1)</w:t>
      </w:r>
      <w:r>
        <w:rPr>
          <w:spacing w:val="-4"/>
          <w:position w:val="2"/>
        </w:rPr>
        <w:t xml:space="preserve">在某次光电效应实验中，得到的遏止电压 </w:t>
      </w:r>
      <w:r>
        <w:rPr>
          <w:rFonts w:ascii="Times New Roman" w:eastAsia="Times New Roman"/>
          <w:i/>
          <w:spacing w:val="-6"/>
          <w:position w:val="2"/>
        </w:rPr>
        <w:t>U</w:t>
      </w:r>
      <w:r>
        <w:rPr>
          <w:rFonts w:ascii="Times New Roman" w:eastAsia="Times New Roman"/>
          <w:spacing w:val="-6"/>
          <w:sz w:val="14"/>
        </w:rPr>
        <w:t>e</w:t>
      </w:r>
    </w:p>
    <w:p>
      <w:pPr>
        <w:spacing w:before="49"/>
        <w:ind w:left="1" w:right="0" w:firstLine="0"/>
        <w:jc w:val="left"/>
        <w:rPr>
          <w:sz w:val="21"/>
        </w:rPr>
      </w:pPr>
      <w:r>
        <w:br w:type="column"/>
      </w:r>
      <w:r>
        <w:rPr>
          <w:sz w:val="21"/>
        </w:rPr>
        <w:t>与入射光的频率</w:t>
      </w:r>
      <w:r>
        <w:rPr>
          <w:rFonts w:ascii="Symbol" w:hAnsi="Symbol" w:eastAsia="Symbol"/>
          <w:i/>
          <w:sz w:val="25"/>
        </w:rPr>
        <w:t></w:t>
      </w:r>
      <w:r>
        <w:rPr>
          <w:rFonts w:ascii="Times New Roman" w:hAnsi="Times New Roman" w:eastAsia="Times New Roman"/>
          <w:i/>
          <w:sz w:val="25"/>
        </w:rPr>
        <w:t xml:space="preserve"> </w:t>
      </w:r>
      <w:r>
        <w:rPr>
          <w:sz w:val="21"/>
        </w:rPr>
        <w:t>的</w:t>
      </w:r>
    </w:p>
    <w:p>
      <w:pPr>
        <w:spacing w:after="0"/>
        <w:jc w:val="left"/>
        <w:rPr>
          <w:sz w:val="21"/>
        </w:rPr>
        <w:sectPr>
          <w:type w:val="continuous"/>
          <w:pgSz w:w="11910" w:h="16840"/>
          <w:pgMar w:top="1400" w:right="1160" w:bottom="1100" w:left="1200" w:header="720" w:footer="720" w:gutter="0"/>
          <w:cols w:equalWidth="0" w:num="2">
            <w:col w:w="5658" w:space="40"/>
            <w:col w:w="3852"/>
          </w:cols>
        </w:sectPr>
      </w:pPr>
    </w:p>
    <w:p>
      <w:pPr>
        <w:pStyle w:val="6"/>
        <w:ind w:left="0"/>
        <w:rPr>
          <w:sz w:val="20"/>
        </w:rPr>
      </w:pPr>
    </w:p>
    <w:p>
      <w:pPr>
        <w:pStyle w:val="6"/>
        <w:spacing w:before="5"/>
        <w:ind w:left="0"/>
        <w:rPr>
          <w:sz w:val="18"/>
        </w:rPr>
      </w:pPr>
    </w:p>
    <w:p>
      <w:pPr>
        <w:spacing w:before="93" w:line="182" w:lineRule="exact"/>
        <w:ind w:left="3193" w:right="3225" w:firstLine="0"/>
        <w:jc w:val="center"/>
        <w:rPr>
          <w:rFonts w:ascii="Times New Roman"/>
          <w:sz w:val="18"/>
        </w:rPr>
      </w:pPr>
      <w:r>
        <w:rPr>
          <w:rFonts w:ascii="Times New Roman"/>
          <w:sz w:val="18"/>
        </w:rPr>
        <w:t>32</w:t>
      </w:r>
    </w:p>
    <w:p>
      <w:pPr>
        <w:spacing w:before="0" w:line="216" w:lineRule="exact"/>
        <w:ind w:left="8537" w:right="0" w:firstLine="0"/>
        <w:jc w:val="center"/>
        <w:rPr>
          <w:rFonts w:ascii="Times New Roman"/>
          <w:i/>
          <w:sz w:val="21"/>
        </w:rPr>
      </w:pPr>
      <w:r>
        <w:rPr>
          <w:rFonts w:ascii="Times New Roman"/>
          <w:i/>
          <w:w w:val="100"/>
          <w:sz w:val="21"/>
        </w:rPr>
        <w:t>v</w:t>
      </w:r>
    </w:p>
    <w:p>
      <w:pPr>
        <w:spacing w:after="0" w:line="216" w:lineRule="exact"/>
        <w:jc w:val="center"/>
        <w:rPr>
          <w:rFonts w:ascii="Times New Roman"/>
          <w:sz w:val="21"/>
        </w:rPr>
        <w:sectPr>
          <w:type w:val="continuous"/>
          <w:pgSz w:w="11910" w:h="16840"/>
          <w:pgMar w:top="1400" w:right="1160" w:bottom="1100" w:left="1200" w:header="720" w:footer="720" w:gutter="0"/>
        </w:sectPr>
      </w:pPr>
    </w:p>
    <w:p>
      <w:pPr>
        <w:pStyle w:val="6"/>
        <w:tabs>
          <w:tab w:val="left" w:pos="1061"/>
          <w:tab w:val="left" w:pos="4527"/>
        </w:tabs>
        <w:spacing w:before="50" w:line="321" w:lineRule="auto"/>
        <w:ind w:left="218" w:right="249"/>
      </w:pPr>
      <w:r>
        <w:t>关系</w:t>
      </w:r>
      <w:r>
        <w:rPr>
          <w:spacing w:val="-3"/>
        </w:rPr>
        <w:t>如</w:t>
      </w:r>
      <w:r>
        <w:t>图</w:t>
      </w:r>
      <w:r>
        <w:rPr>
          <w:spacing w:val="-3"/>
        </w:rPr>
        <w:t>所</w:t>
      </w:r>
      <w:r>
        <w:t>示</w:t>
      </w:r>
      <w:r>
        <w:rPr>
          <w:spacing w:val="-17"/>
        </w:rPr>
        <w:t>。</w:t>
      </w:r>
      <w:r>
        <w:t>若</w:t>
      </w:r>
      <w:r>
        <w:rPr>
          <w:spacing w:val="-3"/>
        </w:rPr>
        <w:t>该</w:t>
      </w:r>
      <w:r>
        <w:t>直</w:t>
      </w:r>
      <w:r>
        <w:rPr>
          <w:spacing w:val="-3"/>
        </w:rPr>
        <w:t>线</w:t>
      </w:r>
      <w:r>
        <w:t>的斜</w:t>
      </w:r>
      <w:r>
        <w:rPr>
          <w:spacing w:val="-3"/>
        </w:rPr>
        <w:t>率</w:t>
      </w:r>
      <w:r>
        <w:t>和</w:t>
      </w:r>
      <w:r>
        <w:rPr>
          <w:spacing w:val="-3"/>
        </w:rPr>
        <w:t>截</w:t>
      </w:r>
      <w:r>
        <w:t>距</w:t>
      </w:r>
      <w:r>
        <w:rPr>
          <w:spacing w:val="-3"/>
        </w:rPr>
        <w:t>分别</w:t>
      </w:r>
      <w:r>
        <w:t>为</w:t>
      </w:r>
      <w:r>
        <w:rPr>
          <w:spacing w:val="-41"/>
        </w:rPr>
        <w:t xml:space="preserve"> </w:t>
      </w:r>
      <w:r>
        <w:rPr>
          <w:rFonts w:ascii="Times New Roman" w:eastAsia="Times New Roman"/>
          <w:i/>
        </w:rPr>
        <w:t>k</w:t>
      </w:r>
      <w:r>
        <w:rPr>
          <w:rFonts w:ascii="Times New Roman" w:eastAsia="Times New Roman"/>
          <w:i/>
          <w:spacing w:val="12"/>
        </w:rPr>
        <w:t xml:space="preserve"> </w:t>
      </w:r>
      <w:r>
        <w:t>和</w:t>
      </w:r>
      <w:r>
        <w:rPr>
          <w:spacing w:val="-44"/>
        </w:rPr>
        <w:t xml:space="preserve"> </w:t>
      </w:r>
      <w:r>
        <w:rPr>
          <w:rFonts w:ascii="Times New Roman" w:eastAsia="Times New Roman"/>
          <w:i/>
          <w:spacing w:val="-9"/>
        </w:rPr>
        <w:t>b</w:t>
      </w:r>
      <w:r>
        <w:rPr>
          <w:spacing w:val="-9"/>
        </w:rPr>
        <w:t>，</w:t>
      </w:r>
      <w:r>
        <w:t>电</w:t>
      </w:r>
      <w:r>
        <w:rPr>
          <w:spacing w:val="-3"/>
        </w:rPr>
        <w:t>子</w:t>
      </w:r>
      <w:r>
        <w:t>电</w:t>
      </w:r>
      <w:r>
        <w:rPr>
          <w:spacing w:val="-3"/>
        </w:rPr>
        <w:t>荷</w:t>
      </w:r>
      <w:r>
        <w:t>量</w:t>
      </w:r>
      <w:r>
        <w:rPr>
          <w:spacing w:val="-3"/>
        </w:rPr>
        <w:t>的</w:t>
      </w:r>
      <w:r>
        <w:t>绝</w:t>
      </w:r>
      <w:r>
        <w:rPr>
          <w:spacing w:val="-3"/>
        </w:rPr>
        <w:t>对</w:t>
      </w:r>
      <w:r>
        <w:t>值为</w:t>
      </w:r>
      <w:r>
        <w:rPr>
          <w:spacing w:val="-40"/>
        </w:rPr>
        <w:t xml:space="preserve"> </w:t>
      </w:r>
      <w:r>
        <w:rPr>
          <w:rFonts w:ascii="Times New Roman" w:eastAsia="Times New Roman"/>
          <w:i/>
          <w:spacing w:val="-9"/>
        </w:rPr>
        <w:t>e</w:t>
      </w:r>
      <w:r>
        <w:rPr>
          <w:spacing w:val="-9"/>
        </w:rPr>
        <w:t>，</w:t>
      </w:r>
      <w:r>
        <w:t>则</w:t>
      </w:r>
      <w:r>
        <w:rPr>
          <w:spacing w:val="-3"/>
        </w:rPr>
        <w:t>普</w:t>
      </w:r>
      <w:r>
        <w:t>朗</w:t>
      </w:r>
      <w:r>
        <w:rPr>
          <w:spacing w:val="-3"/>
        </w:rPr>
        <w:t>克</w:t>
      </w:r>
      <w:r>
        <w:t>常</w:t>
      </w:r>
      <w:r>
        <w:rPr>
          <w:spacing w:val="-3"/>
        </w:rPr>
        <w:t>量</w:t>
      </w:r>
      <w:r>
        <w:t>可表示为</w:t>
      </w:r>
      <w:r>
        <w:rPr>
          <w:u w:val="single"/>
        </w:rPr>
        <w:t xml:space="preserve"> </w:t>
      </w:r>
      <w:r>
        <w:rPr>
          <w:u w:val="single"/>
        </w:rPr>
        <w:tab/>
      </w:r>
      <w:r>
        <w:rPr>
          <w:spacing w:val="-3"/>
        </w:rPr>
        <w:t>，</w:t>
      </w:r>
      <w:r>
        <w:t>所</w:t>
      </w:r>
      <w:r>
        <w:rPr>
          <w:spacing w:val="-3"/>
        </w:rPr>
        <w:t>用</w:t>
      </w:r>
      <w:r>
        <w:t>材</w:t>
      </w:r>
      <w:r>
        <w:rPr>
          <w:spacing w:val="-3"/>
        </w:rPr>
        <w:t>料</w:t>
      </w:r>
      <w:r>
        <w:t>的</w:t>
      </w:r>
      <w:r>
        <w:rPr>
          <w:spacing w:val="-3"/>
        </w:rPr>
        <w:t>逸</w:t>
      </w:r>
      <w:r>
        <w:t>出功</w:t>
      </w:r>
      <w:r>
        <w:rPr>
          <w:spacing w:val="-3"/>
        </w:rPr>
        <w:t>可</w:t>
      </w:r>
      <w:r>
        <w:t>表</w:t>
      </w:r>
      <w:r>
        <w:rPr>
          <w:spacing w:val="-3"/>
        </w:rPr>
        <w:t>示</w:t>
      </w:r>
      <w:r>
        <w:t>为</w:t>
      </w:r>
      <w:r>
        <w:rPr>
          <w:u w:val="single"/>
        </w:rPr>
        <w:t xml:space="preserve"> </w:t>
      </w:r>
      <w:r>
        <w:rPr>
          <w:u w:val="single"/>
        </w:rPr>
        <w:tab/>
      </w:r>
      <w:r>
        <w:t>。</w:t>
      </w:r>
    </w:p>
    <w:p>
      <w:pPr>
        <w:spacing w:before="0" w:line="268" w:lineRule="exact"/>
        <w:ind w:left="638" w:right="0" w:firstLine="0"/>
        <w:jc w:val="left"/>
        <w:rPr>
          <w:rFonts w:ascii="Times New Roman" w:hAnsi="Times New Roman" w:eastAsia="Times New Roman"/>
          <w:i/>
          <w:sz w:val="21"/>
        </w:rPr>
      </w:pPr>
      <w:r>
        <w:rPr>
          <w:sz w:val="21"/>
        </w:rPr>
        <w:t>【答案】</w:t>
      </w:r>
      <w:r>
        <w:rPr>
          <w:rFonts w:ascii="Times New Roman" w:hAnsi="Times New Roman" w:eastAsia="Times New Roman"/>
          <w:i/>
          <w:sz w:val="21"/>
        </w:rPr>
        <w:t>h</w:t>
      </w:r>
      <w:r>
        <w:rPr>
          <w:rFonts w:ascii="Times New Roman" w:hAnsi="Times New Roman" w:eastAsia="Times New Roman"/>
          <w:sz w:val="21"/>
        </w:rPr>
        <w:t>=</w:t>
      </w:r>
      <w:r>
        <w:rPr>
          <w:rFonts w:ascii="Times New Roman" w:hAnsi="Times New Roman" w:eastAsia="Times New Roman"/>
          <w:i/>
          <w:sz w:val="21"/>
        </w:rPr>
        <w:t>ek</w:t>
      </w:r>
      <w:r>
        <w:rPr>
          <w:sz w:val="21"/>
        </w:rPr>
        <w:t>；</w:t>
      </w:r>
      <w:r>
        <w:rPr>
          <w:rFonts w:ascii="Times New Roman" w:hAnsi="Times New Roman" w:eastAsia="Times New Roman"/>
          <w:i/>
          <w:sz w:val="21"/>
        </w:rPr>
        <w:t>w</w:t>
      </w:r>
      <w:r>
        <w:rPr>
          <w:rFonts w:ascii="Times New Roman" w:hAnsi="Times New Roman" w:eastAsia="Times New Roman"/>
          <w:sz w:val="21"/>
        </w:rPr>
        <w:t>=‒</w:t>
      </w:r>
      <w:r>
        <w:rPr>
          <w:rFonts w:ascii="Times New Roman" w:hAnsi="Times New Roman" w:eastAsia="Times New Roman"/>
          <w:i/>
          <w:sz w:val="21"/>
        </w:rPr>
        <w:t>eb</w:t>
      </w:r>
    </w:p>
    <w:p>
      <w:pPr>
        <w:pStyle w:val="6"/>
        <w:spacing w:before="91" w:line="321" w:lineRule="auto"/>
        <w:ind w:left="218" w:right="251" w:firstLine="420"/>
        <w:jc w:val="both"/>
      </w:pPr>
      <w:r>
        <w:pict>
          <v:group id="_x0000_s1939" o:spid="_x0000_s1939" o:spt="203" style="position:absolute;left:0pt;margin-left:340.1pt;margin-top:49.4pt;height:16pt;width:176.25pt;mso-position-horizontal-relative:page;z-index:-254585856;mso-width-relative:page;mso-height-relative:page;" coordorigin="6803,989" coordsize="3525,320">
            <o:lock v:ext="edit"/>
            <v:shape id="_x0000_s1940" o:spid="_x0000_s1940" o:spt="75" type="#_x0000_t75" style="position:absolute;left:6803;top:1228;height:80;width:3525;" filled="f" stroked="f" coordsize="21600,21600">
              <v:path/>
              <v:fill on="f" focussize="0,0"/>
              <v:stroke on="f"/>
              <v:imagedata r:id="rId171" o:title=""/>
              <o:lock v:ext="edit" aspectratio="t"/>
            </v:shape>
            <v:shape id="_x0000_s1941" o:spid="_x0000_s1941" style="position:absolute;left:6971;top:996;height:244;width:3021;" filled="f" stroked="t" coordorigin="6971,996" coordsize="3021,244" path="m6971,1240l7307,1240,7307,996,6971,996,6971,1240xm8314,1240l8649,1240,8649,996,8314,996,8314,1240xm9657,1240l9992,1240,9992,996,9657,996,9657,1240xe">
              <v:path arrowok="t"/>
              <v:fill on="f" focussize="0,0"/>
              <v:stroke color="#000000"/>
              <v:imagedata o:title=""/>
              <o:lock v:ext="edit"/>
            </v:shape>
            <v:line id="_x0000_s1942" o:spid="_x0000_s1942" o:spt="20" style="position:absolute;left:6803;top:1252;height:0;width:3525;" stroked="t" coordsize="21600,21600">
              <v:path arrowok="t"/>
              <v:fill focussize="0,0"/>
              <v:stroke color="#000000"/>
              <v:imagedata o:title=""/>
              <o:lock v:ext="edit"/>
            </v:line>
            <v:shape id="_x0000_s1943" o:spid="_x0000_s1943" o:spt="202" type="#_x0000_t202" style="position:absolute;left:9664;top:1003;height:225;width:320;" filled="f" stroked="f" coordsize="21600,21600">
              <v:path/>
              <v:fill on="f" focussize="0,0"/>
              <v:stroke on="f" joinstyle="miter"/>
              <v:imagedata o:title=""/>
              <o:lock v:ext="edit"/>
              <v:textbox inset="0mm,0mm,0mm,0mm">
                <w:txbxContent>
                  <w:p>
                    <w:pPr>
                      <w:spacing w:before="14"/>
                      <w:ind w:left="92" w:right="0" w:firstLine="0"/>
                      <w:jc w:val="left"/>
                      <w:rPr>
                        <w:rFonts w:ascii="Times New Roman"/>
                        <w:sz w:val="18"/>
                      </w:rPr>
                    </w:pPr>
                    <w:r>
                      <w:rPr>
                        <w:rFonts w:ascii="Times New Roman"/>
                        <w:w w:val="121"/>
                        <w:sz w:val="18"/>
                      </w:rPr>
                      <w:t>C</w:t>
                    </w:r>
                  </w:p>
                </w:txbxContent>
              </v:textbox>
            </v:shape>
            <v:shape id="_x0000_s1944" o:spid="_x0000_s1944" o:spt="202" type="#_x0000_t202" style="position:absolute;left:8321;top:1003;height:225;width:320;" filled="f" stroked="f" coordsize="21600,21600">
              <v:path/>
              <v:fill on="f" focussize="0,0"/>
              <v:stroke on="f" joinstyle="miter"/>
              <v:imagedata o:title=""/>
              <o:lock v:ext="edit"/>
              <v:textbox inset="0mm,0mm,0mm,0mm">
                <w:txbxContent>
                  <w:p>
                    <w:pPr>
                      <w:spacing w:before="9"/>
                      <w:ind w:left="82" w:right="0" w:firstLine="0"/>
                      <w:jc w:val="left"/>
                      <w:rPr>
                        <w:rFonts w:ascii="Times New Roman"/>
                        <w:sz w:val="18"/>
                      </w:rPr>
                    </w:pPr>
                    <w:r>
                      <w:rPr>
                        <w:rFonts w:ascii="Times New Roman"/>
                        <w:w w:val="122"/>
                        <w:sz w:val="18"/>
                      </w:rPr>
                      <w:t>A</w:t>
                    </w:r>
                  </w:p>
                </w:txbxContent>
              </v:textbox>
            </v:shape>
            <v:shape id="_x0000_s1945" o:spid="_x0000_s1945" o:spt="202" type="#_x0000_t202" style="position:absolute;left:6978;top:1003;height:225;width:321;" filled="f" stroked="f" coordsize="21600,21600">
              <v:path/>
              <v:fill on="f" focussize="0,0"/>
              <v:stroke on="f" joinstyle="miter"/>
              <v:imagedata o:title=""/>
              <o:lock v:ext="edit"/>
              <v:textbox inset="0mm,0mm,0mm,0mm">
                <w:txbxContent>
                  <w:p>
                    <w:pPr>
                      <w:spacing w:before="9"/>
                      <w:ind w:left="97" w:right="0" w:firstLine="0"/>
                      <w:jc w:val="left"/>
                      <w:rPr>
                        <w:rFonts w:ascii="Times New Roman"/>
                        <w:sz w:val="18"/>
                      </w:rPr>
                    </w:pPr>
                    <w:r>
                      <w:rPr>
                        <w:rFonts w:ascii="Times New Roman"/>
                        <w:w w:val="121"/>
                        <w:sz w:val="18"/>
                      </w:rPr>
                      <w:t>B</w:t>
                    </w:r>
                  </w:p>
                </w:txbxContent>
              </v:textbox>
            </v:shape>
          </v:group>
        </w:pict>
      </w:r>
      <w:r>
        <w:rPr>
          <w:rFonts w:ascii="Times New Roman" w:eastAsia="Times New Roman"/>
        </w:rPr>
        <w:t>(2)</w:t>
      </w:r>
      <w:r>
        <w:rPr>
          <w:spacing w:val="-2"/>
        </w:rPr>
        <w:t>如图，在足够长的光滑水平面上，物体</w:t>
      </w:r>
      <w:r>
        <w:rPr>
          <w:rFonts w:ascii="Times New Roman" w:eastAsia="Times New Roman"/>
        </w:rPr>
        <w:t>A</w:t>
      </w:r>
      <w:r>
        <w:rPr>
          <w:spacing w:val="-10"/>
        </w:rPr>
        <w:t>、</w:t>
      </w:r>
      <w:r>
        <w:rPr>
          <w:rFonts w:ascii="Times New Roman" w:eastAsia="Times New Roman"/>
        </w:rPr>
        <w:t>B</w:t>
      </w:r>
      <w:r>
        <w:rPr>
          <w:spacing w:val="-10"/>
        </w:rPr>
        <w:t>、</w:t>
      </w:r>
      <w:r>
        <w:rPr>
          <w:rFonts w:ascii="Times New Roman" w:eastAsia="Times New Roman"/>
        </w:rPr>
        <w:t xml:space="preserve">C </w:t>
      </w:r>
      <w:r>
        <w:rPr>
          <w:spacing w:val="-4"/>
        </w:rPr>
        <w:t>位于同一直线上，</w:t>
      </w:r>
      <w:r>
        <w:rPr>
          <w:rFonts w:ascii="Times New Roman" w:eastAsia="Times New Roman"/>
          <w:spacing w:val="-6"/>
        </w:rPr>
        <w:t xml:space="preserve">A </w:t>
      </w:r>
      <w:r>
        <w:rPr>
          <w:spacing w:val="-18"/>
        </w:rPr>
        <w:t xml:space="preserve">位于 </w:t>
      </w:r>
      <w:r>
        <w:rPr>
          <w:rFonts w:ascii="Times New Roman" w:eastAsia="Times New Roman"/>
        </w:rPr>
        <w:t>B</w:t>
      </w:r>
      <w:r>
        <w:rPr>
          <w:spacing w:val="-12"/>
        </w:rPr>
        <w:t>、</w:t>
      </w:r>
      <w:r>
        <w:rPr>
          <w:rFonts w:ascii="Times New Roman" w:eastAsia="Times New Roman"/>
        </w:rPr>
        <w:t xml:space="preserve">C </w:t>
      </w:r>
      <w:r>
        <w:rPr>
          <w:spacing w:val="-4"/>
        </w:rPr>
        <w:t>之间，</w:t>
      </w:r>
      <w:r>
        <w:rPr>
          <w:rFonts w:ascii="Times New Roman" w:eastAsia="Times New Roman"/>
          <w:spacing w:val="-6"/>
        </w:rPr>
        <w:t xml:space="preserve">A </w:t>
      </w:r>
      <w:r>
        <w:t>的</w:t>
      </w:r>
      <w:r>
        <w:rPr>
          <w:spacing w:val="-14"/>
        </w:rPr>
        <w:t xml:space="preserve">质量为 </w:t>
      </w:r>
      <w:r>
        <w:rPr>
          <w:rFonts w:ascii="Times New Roman" w:eastAsia="Times New Roman"/>
          <w:i/>
          <w:spacing w:val="-5"/>
        </w:rPr>
        <w:t>m</w:t>
      </w:r>
      <w:r>
        <w:rPr>
          <w:spacing w:val="-5"/>
        </w:rPr>
        <w:t>，</w:t>
      </w:r>
      <w:r>
        <w:rPr>
          <w:rFonts w:ascii="Times New Roman" w:eastAsia="Times New Roman"/>
          <w:spacing w:val="-5"/>
        </w:rPr>
        <w:t>B</w:t>
      </w:r>
      <w:r>
        <w:rPr>
          <w:spacing w:val="-12"/>
        </w:rPr>
        <w:t>、</w:t>
      </w:r>
      <w:r>
        <w:rPr>
          <w:rFonts w:ascii="Times New Roman" w:eastAsia="Times New Roman"/>
        </w:rPr>
        <w:t xml:space="preserve">C </w:t>
      </w:r>
      <w:r>
        <w:rPr>
          <w:spacing w:val="-11"/>
        </w:rPr>
        <w:t xml:space="preserve">的质量都为 </w:t>
      </w:r>
      <w:r>
        <w:rPr>
          <w:rFonts w:ascii="Times New Roman" w:eastAsia="Times New Roman"/>
          <w:i/>
          <w:spacing w:val="-7"/>
        </w:rPr>
        <w:t>M</w:t>
      </w:r>
      <w:r>
        <w:t>，三者均处于静止状态。现使</w:t>
      </w:r>
      <w:r>
        <w:rPr>
          <w:rFonts w:ascii="Times New Roman" w:eastAsia="Times New Roman"/>
        </w:rPr>
        <w:t xml:space="preserve">A </w:t>
      </w:r>
      <w:r>
        <w:rPr>
          <w:spacing w:val="-8"/>
        </w:rPr>
        <w:t xml:space="preserve">以某一速度向右运动，求 </w:t>
      </w:r>
      <w:r>
        <w:rPr>
          <w:rFonts w:ascii="Times New Roman" w:eastAsia="Times New Roman"/>
          <w:i/>
        </w:rPr>
        <w:t xml:space="preserve">m </w:t>
      </w:r>
      <w:r>
        <w:rPr>
          <w:spacing w:val="-23"/>
        </w:rPr>
        <w:t xml:space="preserve">和 </w:t>
      </w:r>
      <w:r>
        <w:rPr>
          <w:rFonts w:ascii="Times New Roman" w:eastAsia="Times New Roman"/>
          <w:i/>
        </w:rPr>
        <w:t xml:space="preserve">M </w:t>
      </w:r>
      <w:r>
        <w:t>之</w:t>
      </w:r>
      <w:r>
        <w:rPr>
          <w:spacing w:val="-15"/>
        </w:rPr>
        <w:t xml:space="preserve">间应满足什么条件，才能使 </w:t>
      </w:r>
      <w:r>
        <w:rPr>
          <w:rFonts w:ascii="Times New Roman" w:eastAsia="Times New Roman"/>
        </w:rPr>
        <w:t xml:space="preserve">A </w:t>
      </w:r>
      <w:r>
        <w:rPr>
          <w:spacing w:val="-19"/>
        </w:rPr>
        <w:t xml:space="preserve">只与 </w:t>
      </w:r>
      <w:r>
        <w:rPr>
          <w:rFonts w:ascii="Times New Roman" w:eastAsia="Times New Roman"/>
        </w:rPr>
        <w:t>B</w:t>
      </w:r>
      <w:r>
        <w:rPr>
          <w:spacing w:val="-87"/>
        </w:rPr>
        <w:t>、</w:t>
      </w:r>
      <w:r>
        <w:rPr>
          <w:rFonts w:ascii="Times New Roman" w:eastAsia="Times New Roman"/>
        </w:rPr>
        <w:t xml:space="preserve">C </w:t>
      </w:r>
      <w:r>
        <w:rPr>
          <w:spacing w:val="-3"/>
        </w:rPr>
        <w:t>各发生一次碰撞。</w:t>
      </w:r>
    </w:p>
    <w:p>
      <w:pPr>
        <w:pStyle w:val="6"/>
        <w:spacing w:line="188" w:lineRule="exact"/>
        <w:ind w:left="218"/>
      </w:pPr>
      <w:r>
        <w:t>设物体间的碰撞都是弹性的。</w:t>
      </w:r>
    </w:p>
    <w:p>
      <w:pPr>
        <w:tabs>
          <w:tab w:val="left" w:pos="2292"/>
        </w:tabs>
        <w:spacing w:before="3"/>
        <w:ind w:left="638" w:right="0" w:firstLine="0"/>
        <w:jc w:val="left"/>
        <w:rPr>
          <w:rFonts w:ascii="Times New Roman" w:hAnsi="Times New Roman"/>
          <w:i/>
          <w:sz w:val="22"/>
        </w:rPr>
      </w:pPr>
      <w:r>
        <w:pict>
          <v:group id="_x0000_s1946" o:spid="_x0000_s1946" o:spt="203" style="position:absolute;left:0pt;margin-left:159.55pt;margin-top:6.85pt;height:13.3pt;width:13pt;mso-position-horizontal-relative:page;z-index:-254589952;mso-width-relative:page;mso-height-relative:page;" coordorigin="3191,137" coordsize="260,266">
            <o:lock v:ext="edit"/>
            <v:shape id="_x0000_s1947" o:spid="_x0000_s1947" o:spt="75" type="#_x0000_t75" style="position:absolute;left:3191;top:137;height:249;width:260;" filled="f" stroked="f" coordsize="21600,21600">
              <v:path/>
              <v:fill on="f" focussize="0,0"/>
              <v:stroke on="f"/>
              <v:imagedata r:id="rId172" o:title=""/>
              <o:lock v:ext="edit" aspectratio="t"/>
            </v:shape>
            <v:shape id="_x0000_s1948" o:spid="_x0000_s1948" o:spt="202" type="#_x0000_t202" style="position:absolute;left:3191;top:137;height:266;width:260;" filled="f" stroked="f" coordsize="21600,21600">
              <v:path/>
              <v:fill on="f" focussize="0,0"/>
              <v:stroke on="f" joinstyle="miter"/>
              <v:imagedata o:title=""/>
              <o:lock v:ext="edit"/>
              <v:textbox inset="0mm,0mm,0mm,0mm">
                <w:txbxContent>
                  <w:p>
                    <w:pPr>
                      <w:spacing w:before="12"/>
                      <w:ind w:left="139" w:right="0" w:firstLine="0"/>
                      <w:jc w:val="left"/>
                      <w:rPr>
                        <w:rFonts w:ascii="Times New Roman"/>
                        <w:sz w:val="22"/>
                      </w:rPr>
                    </w:pPr>
                    <w:r>
                      <w:rPr>
                        <w:rFonts w:ascii="Times New Roman"/>
                        <w:w w:val="103"/>
                        <w:sz w:val="22"/>
                      </w:rPr>
                      <w:t>5</w:t>
                    </w:r>
                  </w:p>
                </w:txbxContent>
              </v:textbox>
            </v:shape>
          </v:group>
        </w:pict>
      </w:r>
      <w:r>
        <w:rPr>
          <w:position w:val="1"/>
          <w:sz w:val="21"/>
        </w:rPr>
        <w:t>【答</w:t>
      </w:r>
      <w:r>
        <w:rPr>
          <w:spacing w:val="-3"/>
          <w:position w:val="1"/>
          <w:sz w:val="21"/>
        </w:rPr>
        <w:t>案</w:t>
      </w:r>
      <w:r>
        <w:rPr>
          <w:spacing w:val="28"/>
          <w:position w:val="1"/>
          <w:sz w:val="21"/>
        </w:rPr>
        <w:t>】</w:t>
      </w:r>
      <w:r>
        <w:rPr>
          <w:rFonts w:ascii="Times New Roman" w:hAnsi="Times New Roman"/>
          <w:i/>
          <w:sz w:val="22"/>
        </w:rPr>
        <w:t>m</w:t>
      </w:r>
      <w:r>
        <w:rPr>
          <w:rFonts w:ascii="Times New Roman" w:hAnsi="Times New Roman"/>
          <w:i/>
          <w:spacing w:val="-11"/>
          <w:sz w:val="22"/>
        </w:rPr>
        <w:t xml:space="preserve"> </w:t>
      </w:r>
      <w:r>
        <w:rPr>
          <w:rFonts w:ascii="Symbol" w:hAnsi="Symbol"/>
          <w:sz w:val="22"/>
        </w:rPr>
        <w:t></w:t>
      </w:r>
      <w:r>
        <w:rPr>
          <w:rFonts w:ascii="Times New Roman" w:hAnsi="Times New Roman"/>
          <w:spacing w:val="-12"/>
          <w:sz w:val="22"/>
        </w:rPr>
        <w:t xml:space="preserve"> </w:t>
      </w:r>
      <w:r>
        <w:rPr>
          <w:rFonts w:ascii="Symbol" w:hAnsi="Symbol"/>
          <w:w w:val="90"/>
          <w:position w:val="-3"/>
          <w:sz w:val="39"/>
        </w:rPr>
        <w:t></w:t>
      </w:r>
      <w:r>
        <w:rPr>
          <w:rFonts w:ascii="Times New Roman" w:hAnsi="Times New Roman"/>
          <w:w w:val="90"/>
          <w:position w:val="-3"/>
          <w:sz w:val="39"/>
        </w:rPr>
        <w:tab/>
      </w:r>
      <w:r>
        <w:rPr>
          <w:rFonts w:ascii="Symbol" w:hAnsi="Symbol"/>
          <w:sz w:val="22"/>
        </w:rPr>
        <w:t></w:t>
      </w:r>
      <w:r>
        <w:rPr>
          <w:rFonts w:ascii="Times New Roman" w:hAnsi="Times New Roman"/>
          <w:sz w:val="22"/>
        </w:rPr>
        <w:t xml:space="preserve"> </w:t>
      </w:r>
      <w:r>
        <w:rPr>
          <w:rFonts w:ascii="Times New Roman" w:hAnsi="Times New Roman"/>
          <w:spacing w:val="3"/>
          <w:sz w:val="22"/>
        </w:rPr>
        <w:t>2</w:t>
      </w:r>
      <w:r>
        <w:rPr>
          <w:rFonts w:ascii="Symbol" w:hAnsi="Symbol"/>
          <w:spacing w:val="3"/>
          <w:position w:val="-3"/>
          <w:sz w:val="39"/>
        </w:rPr>
        <w:t></w:t>
      </w:r>
      <w:r>
        <w:rPr>
          <w:rFonts w:ascii="Times New Roman" w:hAnsi="Times New Roman"/>
          <w:spacing w:val="-82"/>
          <w:position w:val="-3"/>
          <w:sz w:val="39"/>
        </w:rPr>
        <w:t xml:space="preserve"> </w:t>
      </w:r>
      <w:r>
        <w:rPr>
          <w:rFonts w:ascii="Times New Roman" w:hAnsi="Times New Roman"/>
          <w:i/>
          <w:sz w:val="22"/>
        </w:rPr>
        <w:t>M</w:t>
      </w:r>
    </w:p>
    <w:p>
      <w:pPr>
        <w:pStyle w:val="6"/>
        <w:spacing w:before="133" w:line="321" w:lineRule="auto"/>
        <w:ind w:left="218" w:right="249" w:firstLine="420"/>
      </w:pPr>
      <w:r>
        <w:rPr>
          <w:rFonts w:ascii="Times New Roman" w:eastAsia="Times New Roman"/>
          <w:color w:val="FF0000"/>
        </w:rPr>
        <w:t>2016-35</w:t>
      </w:r>
      <w:r>
        <w:rPr>
          <w:rFonts w:ascii="Times New Roman" w:eastAsia="Times New Roman"/>
        </w:rPr>
        <w:t>(1)</w:t>
      </w:r>
      <w:r>
        <w:rPr>
          <w:spacing w:val="-7"/>
        </w:rPr>
        <w:t>现用一光电管进行光电效应的实验，当用某一频率的光入射时，有光电流产生。下列</w:t>
      </w:r>
      <w:r>
        <w:rPr>
          <w:spacing w:val="-5"/>
        </w:rPr>
        <w:t>说法正确的是。</w:t>
      </w:r>
    </w:p>
    <w:p>
      <w:pPr>
        <w:pStyle w:val="6"/>
        <w:spacing w:line="321" w:lineRule="auto"/>
        <w:ind w:right="2868"/>
      </w:pPr>
      <w:r>
        <w:rPr>
          <w:rFonts w:ascii="Times New Roman" w:eastAsia="Times New Roman"/>
        </w:rPr>
        <w:t>A</w:t>
      </w:r>
      <w:r>
        <w:t>．保持入射光的频率不变，入射光的光强变大，饱和光电流变大</w:t>
      </w:r>
      <w:r>
        <w:rPr>
          <w:rFonts w:ascii="Times New Roman" w:eastAsia="Times New Roman"/>
        </w:rPr>
        <w:t>B</w:t>
      </w:r>
      <w:r>
        <w:t>．入射光的频率变高，饱和光电流变大</w:t>
      </w:r>
    </w:p>
    <w:p>
      <w:pPr>
        <w:pStyle w:val="10"/>
        <w:numPr>
          <w:ilvl w:val="0"/>
          <w:numId w:val="68"/>
        </w:numPr>
        <w:tabs>
          <w:tab w:val="left" w:pos="993"/>
        </w:tabs>
        <w:spacing w:before="0" w:after="0" w:line="268" w:lineRule="exact"/>
        <w:ind w:left="992" w:right="0" w:hanging="355"/>
        <w:jc w:val="left"/>
        <w:rPr>
          <w:sz w:val="21"/>
        </w:rPr>
      </w:pPr>
      <w:r>
        <w:rPr>
          <w:spacing w:val="-3"/>
          <w:sz w:val="21"/>
        </w:rPr>
        <w:t>入射光的频率变高，光电子的最大初动能变大</w:t>
      </w:r>
    </w:p>
    <w:p>
      <w:pPr>
        <w:pStyle w:val="10"/>
        <w:numPr>
          <w:ilvl w:val="0"/>
          <w:numId w:val="68"/>
        </w:numPr>
        <w:tabs>
          <w:tab w:val="left" w:pos="1005"/>
        </w:tabs>
        <w:spacing w:before="90" w:after="0" w:line="321" w:lineRule="auto"/>
        <w:ind w:left="638" w:right="2239" w:firstLine="0"/>
        <w:jc w:val="left"/>
        <w:rPr>
          <w:sz w:val="21"/>
        </w:rPr>
      </w:pPr>
      <w:r>
        <w:rPr>
          <w:spacing w:val="-3"/>
          <w:sz w:val="21"/>
        </w:rPr>
        <w:t>保持入射光的光强不变，不断减小入射光的频率，始终有光电流产生</w:t>
      </w:r>
      <w:r>
        <w:rPr>
          <w:rFonts w:ascii="Times New Roman" w:eastAsia="Times New Roman"/>
          <w:spacing w:val="-3"/>
          <w:sz w:val="21"/>
        </w:rPr>
        <w:t>E</w:t>
      </w:r>
      <w:r>
        <w:rPr>
          <w:spacing w:val="-3"/>
          <w:sz w:val="21"/>
        </w:rPr>
        <w:t>．遏止电压的大小与入射光的频率有关，与入射光的光强无关</w:t>
      </w:r>
    </w:p>
    <w:p>
      <w:pPr>
        <w:pStyle w:val="6"/>
        <w:spacing w:line="268" w:lineRule="exact"/>
        <w:rPr>
          <w:rFonts w:ascii="Times New Roman" w:eastAsia="Times New Roman"/>
        </w:rPr>
      </w:pPr>
      <w:r>
        <w:t>【答案】</w:t>
      </w:r>
      <w:r>
        <w:rPr>
          <w:rFonts w:ascii="Times New Roman" w:eastAsia="Times New Roman"/>
        </w:rPr>
        <w:t>ACE</w:t>
      </w:r>
    </w:p>
    <w:p>
      <w:pPr>
        <w:pStyle w:val="6"/>
        <w:spacing w:before="91" w:line="321" w:lineRule="auto"/>
        <w:ind w:left="218" w:right="249" w:firstLine="420"/>
        <w:jc w:val="both"/>
      </w:pPr>
      <w:r>
        <w:rPr>
          <w:rFonts w:ascii="Times New Roman" w:hAnsi="Times New Roman" w:eastAsia="Times New Roman"/>
        </w:rPr>
        <w:t>(2)</w:t>
      </w:r>
      <w:r>
        <w:rPr>
          <w:spacing w:val="-8"/>
        </w:rPr>
        <w:t xml:space="preserve">某游乐园入口旁有一喷泉，喷出的水柱将一质量为 </w:t>
      </w:r>
      <w:r>
        <w:rPr>
          <w:rFonts w:ascii="Times New Roman" w:hAnsi="Times New Roman" w:eastAsia="Times New Roman"/>
          <w:i/>
        </w:rPr>
        <w:t xml:space="preserve">M </w:t>
      </w:r>
      <w:r>
        <w:rPr>
          <w:spacing w:val="-6"/>
        </w:rPr>
        <w:t>的卡通玩具稳定地悬停在空中。为计算</w:t>
      </w:r>
      <w:r>
        <w:rPr>
          <w:spacing w:val="-8"/>
          <w:position w:val="2"/>
        </w:rPr>
        <w:t xml:space="preserve">方便起见，假设水柱从横截面积为 </w:t>
      </w:r>
      <w:r>
        <w:rPr>
          <w:rFonts w:ascii="Times New Roman" w:hAnsi="Times New Roman" w:eastAsia="Times New Roman"/>
          <w:i/>
          <w:position w:val="2"/>
        </w:rPr>
        <w:t xml:space="preserve">S </w:t>
      </w:r>
      <w:r>
        <w:rPr>
          <w:spacing w:val="-8"/>
          <w:position w:val="2"/>
        </w:rPr>
        <w:t xml:space="preserve">的喷口持续以速度 </w:t>
      </w:r>
      <w:r>
        <w:rPr>
          <w:rFonts w:ascii="Book Antiqua" w:hAnsi="Book Antiqua" w:eastAsia="Book Antiqua"/>
          <w:i/>
          <w:position w:val="2"/>
        </w:rPr>
        <w:t>v</w:t>
      </w:r>
      <w:r>
        <w:rPr>
          <w:rFonts w:ascii="Times New Roman" w:hAnsi="Times New Roman" w:eastAsia="Times New Roman"/>
          <w:sz w:val="14"/>
        </w:rPr>
        <w:t xml:space="preserve">0 </w:t>
      </w:r>
      <w:r>
        <w:rPr>
          <w:spacing w:val="-5"/>
          <w:position w:val="2"/>
        </w:rPr>
        <w:t>竖直向上喷出；玩具底部为平板</w:t>
      </w:r>
      <w:r>
        <w:rPr>
          <w:spacing w:val="-3"/>
          <w:position w:val="2"/>
        </w:rPr>
        <w:t>（</w:t>
      </w:r>
      <w:r>
        <w:rPr>
          <w:spacing w:val="-2"/>
          <w:position w:val="2"/>
        </w:rPr>
        <w:t>面积略</w:t>
      </w:r>
      <w:r>
        <w:rPr>
          <w:spacing w:val="-2"/>
          <w:w w:val="100"/>
        </w:rPr>
        <w:t>大于</w:t>
      </w:r>
      <w:r>
        <w:rPr>
          <w:spacing w:val="-53"/>
        </w:rPr>
        <w:t xml:space="preserve"> </w:t>
      </w:r>
      <w:r>
        <w:rPr>
          <w:rFonts w:ascii="Times New Roman" w:hAnsi="Times New Roman" w:eastAsia="Times New Roman"/>
          <w:i/>
          <w:spacing w:val="-3"/>
          <w:w w:val="100"/>
        </w:rPr>
        <w:t>S</w:t>
      </w:r>
      <w:r>
        <w:rPr>
          <w:spacing w:val="-106"/>
          <w:w w:val="100"/>
        </w:rPr>
        <w:t>）</w:t>
      </w:r>
      <w:r>
        <w:rPr>
          <w:spacing w:val="-5"/>
          <w:w w:val="100"/>
        </w:rPr>
        <w:t>；水柱冲击到玩具底板后，在竖直方向水的速度变为零，在水平方向朝四周均匀散开。忽略</w:t>
      </w:r>
      <w:r>
        <w:rPr>
          <w:spacing w:val="-8"/>
        </w:rPr>
        <w:t xml:space="preserve">空气阻力。已知水的密度为 </w:t>
      </w:r>
      <w:r>
        <w:rPr>
          <w:rFonts w:ascii="Times New Roman" w:hAnsi="Times New Roman" w:eastAsia="Times New Roman"/>
          <w:i/>
        </w:rPr>
        <w:t>ρ</w:t>
      </w:r>
      <w:r>
        <w:rPr>
          <w:spacing w:val="-8"/>
        </w:rPr>
        <w:t xml:space="preserve">，重力加速度大小为 </w:t>
      </w:r>
      <w:r>
        <w:rPr>
          <w:rFonts w:ascii="Times New Roman" w:hAnsi="Times New Roman" w:eastAsia="Times New Roman"/>
          <w:i/>
        </w:rPr>
        <w:t>g</w:t>
      </w:r>
      <w:r>
        <w:t>．求</w:t>
      </w:r>
    </w:p>
    <w:p>
      <w:pPr>
        <w:pStyle w:val="10"/>
        <w:numPr>
          <w:ilvl w:val="0"/>
          <w:numId w:val="69"/>
        </w:numPr>
        <w:tabs>
          <w:tab w:val="left" w:pos="838"/>
        </w:tabs>
        <w:spacing w:before="0" w:after="0" w:line="267" w:lineRule="exact"/>
        <w:ind w:left="837" w:right="0" w:hanging="200"/>
        <w:jc w:val="left"/>
        <w:rPr>
          <w:sz w:val="21"/>
        </w:rPr>
      </w:pPr>
      <w:r>
        <w:rPr>
          <w:spacing w:val="-3"/>
          <w:sz w:val="21"/>
        </w:rPr>
        <w:t>喷泉单位时间内喷出的水的质量；</w:t>
      </w:r>
    </w:p>
    <w:p>
      <w:pPr>
        <w:pStyle w:val="10"/>
        <w:numPr>
          <w:ilvl w:val="0"/>
          <w:numId w:val="69"/>
        </w:numPr>
        <w:tabs>
          <w:tab w:val="left" w:pos="895"/>
        </w:tabs>
        <w:spacing w:before="91" w:after="0" w:line="240" w:lineRule="auto"/>
        <w:ind w:left="894" w:right="0" w:hanging="257"/>
        <w:jc w:val="left"/>
        <w:rPr>
          <w:sz w:val="21"/>
        </w:rPr>
      </w:pPr>
      <w:r>
        <w:rPr>
          <w:spacing w:val="-3"/>
          <w:sz w:val="21"/>
        </w:rPr>
        <w:t>玩具在空中悬停时，其底面相对于喷口的高度。</w:t>
      </w:r>
    </w:p>
    <w:p>
      <w:pPr>
        <w:spacing w:after="0" w:line="240" w:lineRule="auto"/>
        <w:jc w:val="left"/>
        <w:rPr>
          <w:sz w:val="21"/>
        </w:rPr>
        <w:sectPr>
          <w:footerReference r:id="rId7" w:type="default"/>
          <w:pgSz w:w="11910" w:h="16840"/>
          <w:pgMar w:top="1440" w:right="1160" w:bottom="280" w:left="1200" w:header="0" w:footer="0" w:gutter="0"/>
        </w:sectPr>
      </w:pPr>
    </w:p>
    <w:p>
      <w:pPr>
        <w:spacing w:before="32" w:line="154" w:lineRule="exact"/>
        <w:ind w:left="0" w:right="244" w:firstLine="0"/>
        <w:jc w:val="right"/>
        <w:rPr>
          <w:rFonts w:ascii="Times New Roman"/>
          <w:sz w:val="14"/>
        </w:rPr>
      </w:pPr>
      <w:r>
        <w:pict>
          <v:shape id="_x0000_s1949" o:spid="_x0000_s1949" o:spt="202" type="#_x0000_t202" style="position:absolute;left:0pt;margin-left:190.4pt;margin-top:2.8pt;height:13.3pt;width:5.4pt;mso-position-horizontal-relative:page;z-index:-254584832;mso-width-relative:page;mso-height-relative:page;" filled="f" stroked="f" coordsize="21600,21600">
            <v:path/>
            <v:fill on="f" focussize="0,0"/>
            <v:stroke on="f" joinstyle="miter"/>
            <v:imagedata o:title=""/>
            <o:lock v:ext="edit"/>
            <v:textbox inset="0mm,0mm,0mm,0mm">
              <w:txbxContent>
                <w:p>
                  <w:pPr>
                    <w:spacing w:before="0" w:line="265" w:lineRule="exact"/>
                    <w:ind w:left="0" w:right="0" w:firstLine="0"/>
                    <w:jc w:val="left"/>
                    <w:rPr>
                      <w:rFonts w:ascii="Times New Roman"/>
                      <w:i/>
                      <w:sz w:val="24"/>
                    </w:rPr>
                  </w:pPr>
                  <w:r>
                    <w:rPr>
                      <w:rFonts w:ascii="Times New Roman"/>
                      <w:i/>
                      <w:w w:val="101"/>
                      <w:sz w:val="24"/>
                    </w:rPr>
                    <w:t>v</w:t>
                  </w:r>
                </w:p>
              </w:txbxContent>
            </v:textbox>
          </v:shape>
        </w:pict>
      </w:r>
      <w:r>
        <w:rPr>
          <w:rFonts w:ascii="Times New Roman"/>
          <w:w w:val="100"/>
          <w:sz w:val="14"/>
        </w:rPr>
        <w:t>2</w:t>
      </w:r>
    </w:p>
    <w:p>
      <w:pPr>
        <w:spacing w:before="0" w:line="248" w:lineRule="exact"/>
        <w:ind w:left="638" w:right="0" w:firstLine="0"/>
        <w:jc w:val="left"/>
        <w:rPr>
          <w:rFonts w:ascii="Symbol" w:hAnsi="Symbol"/>
          <w:sz w:val="24"/>
        </w:rPr>
      </w:pPr>
      <w:r>
        <w:rPr>
          <w:position w:val="2"/>
          <w:sz w:val="21"/>
        </w:rPr>
        <w:t>【答案】</w:t>
      </w:r>
      <w:r>
        <w:rPr>
          <w:rFonts w:ascii="Times New Roman" w:hAnsi="Times New Roman"/>
          <w:position w:val="2"/>
          <w:sz w:val="21"/>
        </w:rPr>
        <w:t>(i)</w:t>
      </w:r>
      <w:r>
        <w:rPr>
          <w:rFonts w:ascii="Times New Roman" w:hAnsi="Times New Roman"/>
          <w:i/>
          <w:position w:val="2"/>
          <w:sz w:val="21"/>
        </w:rPr>
        <w:t>ρ</w:t>
      </w:r>
      <w:r>
        <w:rPr>
          <w:rFonts w:ascii="Book Antiqua" w:hAnsi="Book Antiqua"/>
          <w:i/>
          <w:position w:val="2"/>
          <w:sz w:val="21"/>
        </w:rPr>
        <w:t>v</w:t>
      </w:r>
      <w:r>
        <w:rPr>
          <w:rFonts w:ascii="Times New Roman" w:hAnsi="Times New Roman"/>
          <w:sz w:val="14"/>
        </w:rPr>
        <w:t>0</w:t>
      </w:r>
      <w:r>
        <w:rPr>
          <w:rFonts w:ascii="Times New Roman" w:hAnsi="Times New Roman"/>
          <w:i/>
          <w:position w:val="2"/>
          <w:sz w:val="21"/>
        </w:rPr>
        <w:t>S</w:t>
      </w:r>
      <w:r>
        <w:rPr>
          <w:position w:val="2"/>
          <w:sz w:val="21"/>
        </w:rPr>
        <w:t>；</w:t>
      </w:r>
      <w:r>
        <w:rPr>
          <w:rFonts w:ascii="Times New Roman" w:hAnsi="Times New Roman"/>
          <w:position w:val="2"/>
          <w:sz w:val="21"/>
        </w:rPr>
        <w:t>(ii)</w:t>
      </w:r>
      <w:r>
        <w:rPr>
          <w:rFonts w:ascii="Times New Roman" w:hAnsi="Times New Roman"/>
          <w:position w:val="2"/>
          <w:sz w:val="21"/>
          <w:u w:val="single"/>
          <w:vertAlign w:val="superscript"/>
        </w:rPr>
        <w:t xml:space="preserve"> 0</w:t>
      </w:r>
      <w:r>
        <w:rPr>
          <w:rFonts w:ascii="Times New Roman" w:hAnsi="Times New Roman"/>
          <w:position w:val="2"/>
          <w:sz w:val="21"/>
          <w:vertAlign w:val="baseline"/>
        </w:rPr>
        <w:t xml:space="preserve"> </w:t>
      </w:r>
      <w:r>
        <w:rPr>
          <w:rFonts w:ascii="Symbol" w:hAnsi="Symbol"/>
          <w:position w:val="2"/>
          <w:sz w:val="24"/>
          <w:vertAlign w:val="baseline"/>
        </w:rPr>
        <w:t></w:t>
      </w:r>
    </w:p>
    <w:p>
      <w:pPr>
        <w:spacing w:before="0" w:line="224" w:lineRule="exact"/>
        <w:ind w:left="2578" w:right="0" w:firstLine="0"/>
        <w:jc w:val="left"/>
        <w:rPr>
          <w:rFonts w:ascii="Times New Roman"/>
          <w:i/>
          <w:sz w:val="24"/>
        </w:rPr>
      </w:pPr>
      <w:r>
        <w:rPr>
          <w:rFonts w:ascii="Times New Roman"/>
          <w:sz w:val="24"/>
        </w:rPr>
        <w:t>2</w:t>
      </w:r>
      <w:r>
        <w:rPr>
          <w:rFonts w:ascii="Times New Roman"/>
          <w:i/>
          <w:sz w:val="24"/>
        </w:rPr>
        <w:t>g</w:t>
      </w:r>
    </w:p>
    <w:p>
      <w:pPr>
        <w:spacing w:before="30"/>
        <w:ind w:left="6" w:right="5618" w:firstLine="0"/>
        <w:jc w:val="center"/>
        <w:rPr>
          <w:rFonts w:ascii="Times New Roman"/>
          <w:i/>
          <w:sz w:val="24"/>
        </w:rPr>
      </w:pPr>
      <w:r>
        <w:br w:type="column"/>
      </w:r>
      <w:r>
        <w:rPr>
          <w:rFonts w:ascii="Times New Roman"/>
          <w:i/>
          <w:sz w:val="24"/>
        </w:rPr>
        <w:t xml:space="preserve">M </w:t>
      </w:r>
      <w:r>
        <w:rPr>
          <w:rFonts w:ascii="Times New Roman"/>
          <w:position w:val="11"/>
          <w:sz w:val="14"/>
        </w:rPr>
        <w:t xml:space="preserve">2 </w:t>
      </w:r>
      <w:r>
        <w:rPr>
          <w:rFonts w:ascii="Times New Roman"/>
          <w:i/>
          <w:sz w:val="24"/>
        </w:rPr>
        <w:t>g</w:t>
      </w:r>
    </w:p>
    <w:p>
      <w:pPr>
        <w:pStyle w:val="6"/>
        <w:spacing w:before="9"/>
        <w:ind w:left="0"/>
        <w:rPr>
          <w:rFonts w:ascii="Times New Roman"/>
          <w:i/>
          <w:sz w:val="2"/>
        </w:rPr>
      </w:pPr>
    </w:p>
    <w:p>
      <w:pPr>
        <w:pStyle w:val="6"/>
        <w:spacing w:line="20" w:lineRule="exact"/>
        <w:ind w:left="3"/>
        <w:rPr>
          <w:rFonts w:ascii="Times New Roman"/>
          <w:sz w:val="2"/>
        </w:rPr>
      </w:pPr>
      <w:r>
        <w:rPr>
          <w:rFonts w:ascii="Times New Roman"/>
          <w:sz w:val="2"/>
        </w:rPr>
        <w:pict>
          <v:group id="_x0000_s1950" o:spid="_x0000_s1950" o:spt="203" style="height:0.6pt;width:41.5pt;" coordsize="830,12">
            <o:lock v:ext="edit"/>
            <v:line id="_x0000_s1951" o:spid="_x0000_s1951" o:spt="20" style="position:absolute;left:0;top:6;height:0;width:829;" stroked="t" coordsize="21600,21600">
              <v:path arrowok="t"/>
              <v:fill focussize="0,0"/>
              <v:stroke weight="0.583464566929134pt" color="#000000"/>
              <v:imagedata o:title=""/>
              <o:lock v:ext="edit"/>
            </v:line>
            <w10:wrap type="none"/>
            <w10:anchorlock/>
          </v:group>
        </w:pict>
      </w:r>
    </w:p>
    <w:p>
      <w:pPr>
        <w:spacing w:before="0"/>
        <w:ind w:left="6" w:right="5635" w:firstLine="0"/>
        <w:jc w:val="center"/>
        <w:rPr>
          <w:rFonts w:ascii="Times New Roman" w:hAnsi="Times New Roman"/>
          <w:sz w:val="14"/>
        </w:rPr>
      </w:pPr>
      <w:r>
        <w:pict>
          <v:shape id="_x0000_s1952" o:spid="_x0000_s1952" o:spt="202" type="#_x0000_t202" style="position:absolute;left:0pt;margin-left:239.1pt;margin-top:9.45pt;height:7.7pt;width:3.55pt;mso-position-horizontal-relative:page;z-index:-254583808;mso-width-relative:page;mso-height-relative:page;" filled="f" stroked="f" coordsize="21600,21600">
            <v:path/>
            <v:fill on="f" focussize="0,0"/>
            <v:stroke on="f" joinstyle="miter"/>
            <v:imagedata o:title=""/>
            <o:lock v:ext="edit"/>
            <v:textbox inset="0mm,0mm,0mm,0mm">
              <w:txbxContent>
                <w:p>
                  <w:pPr>
                    <w:spacing w:before="0" w:line="153" w:lineRule="exact"/>
                    <w:ind w:left="0" w:right="0" w:firstLine="0"/>
                    <w:jc w:val="left"/>
                    <w:rPr>
                      <w:rFonts w:ascii="Times New Roman"/>
                      <w:sz w:val="14"/>
                    </w:rPr>
                  </w:pPr>
                  <w:r>
                    <w:rPr>
                      <w:rFonts w:ascii="Times New Roman"/>
                      <w:w w:val="100"/>
                      <w:sz w:val="14"/>
                    </w:rPr>
                    <w:t>0</w:t>
                  </w:r>
                </w:p>
              </w:txbxContent>
            </v:textbox>
          </v:shape>
        </w:pict>
      </w:r>
      <w:r>
        <w:rPr>
          <w:rFonts w:ascii="Times New Roman" w:hAnsi="Times New Roman"/>
          <w:spacing w:val="4"/>
          <w:sz w:val="24"/>
        </w:rPr>
        <w:t>2</w:t>
      </w:r>
      <w:r>
        <w:rPr>
          <w:rFonts w:ascii="Symbol" w:hAnsi="Symbol"/>
          <w:i/>
          <w:spacing w:val="4"/>
          <w:sz w:val="25"/>
        </w:rPr>
        <w:t></w:t>
      </w:r>
      <w:r>
        <w:rPr>
          <w:rFonts w:ascii="Times New Roman" w:hAnsi="Times New Roman"/>
          <w:i/>
          <w:spacing w:val="-33"/>
          <w:sz w:val="25"/>
        </w:rPr>
        <w:t xml:space="preserve"> </w:t>
      </w:r>
      <w:r>
        <w:rPr>
          <w:rFonts w:ascii="Times New Roman" w:hAnsi="Times New Roman"/>
          <w:spacing w:val="5"/>
          <w:position w:val="11"/>
          <w:sz w:val="14"/>
        </w:rPr>
        <w:t>2</w:t>
      </w:r>
      <w:r>
        <w:rPr>
          <w:rFonts w:ascii="Times New Roman" w:hAnsi="Times New Roman"/>
          <w:i/>
          <w:spacing w:val="5"/>
          <w:sz w:val="24"/>
        </w:rPr>
        <w:t>v</w:t>
      </w:r>
      <w:r>
        <w:rPr>
          <w:rFonts w:ascii="Times New Roman" w:hAnsi="Times New Roman"/>
          <w:spacing w:val="5"/>
          <w:position w:val="11"/>
          <w:sz w:val="14"/>
        </w:rPr>
        <w:t>2</w:t>
      </w:r>
      <w:r>
        <w:rPr>
          <w:rFonts w:ascii="Times New Roman" w:hAnsi="Times New Roman"/>
          <w:spacing w:val="-23"/>
          <w:position w:val="11"/>
          <w:sz w:val="14"/>
        </w:rPr>
        <w:t xml:space="preserve"> </w:t>
      </w:r>
      <w:r>
        <w:rPr>
          <w:rFonts w:ascii="Times New Roman" w:hAnsi="Times New Roman"/>
          <w:i/>
          <w:sz w:val="24"/>
        </w:rPr>
        <w:t>S</w:t>
      </w:r>
      <w:r>
        <w:rPr>
          <w:rFonts w:ascii="Times New Roman" w:hAnsi="Times New Roman"/>
          <w:i/>
          <w:spacing w:val="-37"/>
          <w:sz w:val="24"/>
        </w:rPr>
        <w:t xml:space="preserve"> </w:t>
      </w:r>
      <w:r>
        <w:rPr>
          <w:rFonts w:ascii="Times New Roman" w:hAnsi="Times New Roman"/>
          <w:position w:val="11"/>
          <w:sz w:val="14"/>
        </w:rPr>
        <w:t>2</w:t>
      </w:r>
    </w:p>
    <w:p>
      <w:pPr>
        <w:spacing w:after="0"/>
        <w:jc w:val="center"/>
        <w:rPr>
          <w:rFonts w:ascii="Times New Roman" w:hAnsi="Times New Roman"/>
          <w:sz w:val="14"/>
        </w:rPr>
        <w:sectPr>
          <w:type w:val="continuous"/>
          <w:pgSz w:w="11910" w:h="16840"/>
          <w:pgMar w:top="1400" w:right="1160" w:bottom="1100" w:left="1200" w:header="720" w:footer="720" w:gutter="0"/>
          <w:cols w:equalWidth="0" w:num="2">
            <w:col w:w="3047" w:space="40"/>
            <w:col w:w="6463"/>
          </w:cols>
        </w:sect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ind w:left="0"/>
        <w:rPr>
          <w:rFonts w:ascii="Times New Roman"/>
          <w:sz w:val="20"/>
        </w:rPr>
      </w:pPr>
    </w:p>
    <w:p>
      <w:pPr>
        <w:pStyle w:val="6"/>
        <w:spacing w:before="3"/>
        <w:ind w:left="0"/>
        <w:rPr>
          <w:rFonts w:ascii="Times New Roman"/>
          <w:sz w:val="22"/>
        </w:rPr>
      </w:pPr>
    </w:p>
    <w:p>
      <w:pPr>
        <w:spacing w:before="92"/>
        <w:ind w:left="3193" w:right="3225" w:firstLine="0"/>
        <w:jc w:val="center"/>
        <w:rPr>
          <w:rFonts w:ascii="Times New Roman"/>
          <w:sz w:val="18"/>
        </w:rPr>
      </w:pPr>
      <w:r>
        <w:rPr>
          <w:rFonts w:ascii="Times New Roman"/>
          <w:sz w:val="18"/>
        </w:rPr>
        <w:t>33</w:t>
      </w:r>
    </w:p>
    <w:sectPr>
      <w:type w:val="continuous"/>
      <w:pgSz w:w="11910" w:h="16840"/>
      <w:pgMar w:top="1400" w:right="1160" w:bottom="1100" w:left="1200" w:header="720" w:footer="720" w:gutter="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86"/>
    <w:family w:val="swiss"/>
    <w:pitch w:val="default"/>
    <w:sig w:usb0="E00002FF" w:usb1="4000ACFF" w:usb2="00000001" w:usb3="00000000" w:csb0="2000019F" w:csb1="00000000"/>
  </w:font>
  <w:font w:name="Calibri">
    <w:panose1 w:val="020F0502020204030204"/>
    <w:charset w:val="00"/>
    <w:family w:val="auto"/>
    <w:pitch w:val="default"/>
    <w:sig w:usb0="E00002FF" w:usb1="4000ACFF" w:usb2="00000001" w:usb3="00000000" w:csb0="2000019F" w:csb1="00000000"/>
  </w:font>
  <w:font w:name="Book Antiqua">
    <w:panose1 w:val="02040602050305030304"/>
    <w:charset w:val="00"/>
    <w:family w:val="roman"/>
    <w:pitch w:val="default"/>
    <w:sig w:usb0="00000287" w:usb1="00000000" w:usb2="00000000" w:usb3="00000000" w:csb0="2000009F" w:csb1="DFD7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spacing w:line="14" w:lineRule="auto"/>
      <w:ind w:left="0"/>
      <w:rPr>
        <w:sz w:val="20"/>
      </w:rPr>
    </w:pPr>
    <w:r>
      <w:pict>
        <v:shape id="_x0000_s2049" o:spid="_x0000_s2049" o:spt="202" type="#_x0000_t202" style="position:absolute;left:0pt;margin-left:291.2pt;margin-top:785.45pt;height:12pt;width:13.15pt;mso-position-horizontal-relative:page;mso-position-vertical-relative:page;z-index:-254925824;mso-width-relative:page;mso-height-relative:page;" filled="f" stroked="f" coordsize="21600,21600">
          <v:path/>
          <v:fill on="f" focussize="0,0"/>
          <v:stroke on="f" joinstyle="miter"/>
          <v:imagedata o:title=""/>
          <o:lock v:ext="edit"/>
          <v:textbox inset="0mm,0mm,0mm,0mm">
            <w:txbxContent>
              <w:p>
                <w:pPr>
                  <w:spacing w:before="12"/>
                  <w:ind w:left="40" w:right="0" w:firstLine="0"/>
                  <w:jc w:val="left"/>
                  <w:rPr>
                    <w:rFonts w:ascii="Times New Roman"/>
                    <w:sz w:val="18"/>
                  </w:rPr>
                </w:pPr>
                <w:r>
                  <w:fldChar w:fldCharType="begin"/>
                </w:r>
                <w:r>
                  <w:rPr>
                    <w:rFonts w:ascii="Times New Roman"/>
                    <w:sz w:val="18"/>
                  </w:rPr>
                  <w:instrText xml:space="preserve"> PAGE </w:instrText>
                </w:r>
                <w:r>
                  <w:fldChar w:fldCharType="separate"/>
                </w:r>
                <w:r>
                  <w:t>10</w:t>
                </w:r>
                <w:r>
                  <w:fldChar w:fldCharType="end"/>
                </w:r>
              </w:p>
            </w:txbxContent>
          </v:textbox>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spacing w:line="14" w:lineRule="auto"/>
      <w:ind w:left="0"/>
      <w:rPr>
        <w:sz w:val="20"/>
      </w:rPr>
    </w:pPr>
    <w:r>
      <w:pict>
        <v:shape id="_x0000_s2050" o:spid="_x0000_s2050" o:spt="202" type="#_x0000_t202" style="position:absolute;left:0pt;margin-left:186.35pt;margin-top:785.1pt;height:12pt;width:21.55pt;mso-position-horizontal-relative:page;mso-position-vertical-relative:page;z-index:-254924800;mso-width-relative:page;mso-height-relative:page;" filled="f" stroked="f" coordsize="21600,21600">
          <v:path/>
          <v:fill on="f" focussize="0,0"/>
          <v:stroke on="f" joinstyle="miter"/>
          <v:imagedata o:title=""/>
          <o:lock v:ext="edit"/>
          <v:textbox inset="0mm,0mm,0mm,0mm">
            <w:txbxContent>
              <w:p>
                <w:pPr>
                  <w:spacing w:before="0"/>
                  <w:ind w:left="20" w:right="0" w:firstLine="0"/>
                  <w:jc w:val="left"/>
                  <w:rPr>
                    <w:rFonts w:ascii="Times New Roman" w:eastAsia="Times New Roman"/>
                    <w:sz w:val="18"/>
                  </w:rPr>
                </w:pPr>
                <w:r>
                  <w:rPr>
                    <w:sz w:val="18"/>
                  </w:rPr>
                  <w:t>图</w:t>
                </w:r>
                <w:r>
                  <w:rPr>
                    <w:rFonts w:ascii="Times New Roman" w:eastAsia="Times New Roman"/>
                    <w:sz w:val="18"/>
                  </w:rPr>
                  <w:t>(b)</w:t>
                </w:r>
              </w:p>
            </w:txbxContent>
          </v:textbox>
        </v:shape>
      </w:pict>
    </w:r>
    <w:r>
      <w:pict>
        <v:shape id="_x0000_s2051" o:spid="_x0000_s2051" o:spt="202" type="#_x0000_t202" style="position:absolute;left:0pt;margin-left:291.2pt;margin-top:785.45pt;height:12pt;width:13.15pt;mso-position-horizontal-relative:page;mso-position-vertical-relative:page;z-index:-254923776;mso-width-relative:page;mso-height-relative:page;" filled="f" stroked="f" coordsize="21600,21600">
          <v:path/>
          <v:fill on="f" focussize="0,0"/>
          <v:stroke on="f" joinstyle="miter"/>
          <v:imagedata o:title=""/>
          <o:lock v:ext="edit"/>
          <v:textbox inset="0mm,0mm,0mm,0mm">
            <w:txbxContent>
              <w:p>
                <w:pPr>
                  <w:spacing w:before="12"/>
                  <w:ind w:left="40" w:right="0" w:firstLine="0"/>
                  <w:jc w:val="left"/>
                  <w:rPr>
                    <w:rFonts w:ascii="Times New Roman"/>
                    <w:sz w:val="18"/>
                  </w:rPr>
                </w:pPr>
                <w:r>
                  <w:fldChar w:fldCharType="begin"/>
                </w:r>
                <w:r>
                  <w:rPr>
                    <w:rFonts w:ascii="Times New Roman"/>
                    <w:sz w:val="18"/>
                  </w:rPr>
                  <w:instrText xml:space="preserve"> PAGE </w:instrText>
                </w:r>
                <w:r>
                  <w:fldChar w:fldCharType="separate"/>
                </w:r>
                <w:r>
                  <w:t>17</w:t>
                </w:r>
                <w:r>
                  <w:fldChar w:fldCharType="end"/>
                </w:r>
              </w:p>
            </w:txbxContent>
          </v:textbox>
        </v:shape>
      </w:pict>
    </w:r>
    <w:r>
      <w:pict>
        <v:shape id="_x0000_s2052" o:spid="_x0000_s2052" o:spt="202" type="#_x0000_t202" style="position:absolute;left:0pt;margin-left:401.3pt;margin-top:785.7pt;height:12pt;width:21pt;mso-position-horizontal-relative:page;mso-position-vertical-relative:page;z-index:-254922752;mso-width-relative:page;mso-height-relative:page;" filled="f" stroked="f" coordsize="21600,21600">
          <v:path/>
          <v:fill on="f" focussize="0,0"/>
          <v:stroke on="f" joinstyle="miter"/>
          <v:imagedata o:title=""/>
          <o:lock v:ext="edit"/>
          <v:textbox inset="0mm,0mm,0mm,0mm">
            <w:txbxContent>
              <w:p>
                <w:pPr>
                  <w:spacing w:before="0"/>
                  <w:ind w:left="20" w:right="0" w:firstLine="0"/>
                  <w:jc w:val="left"/>
                  <w:rPr>
                    <w:rFonts w:ascii="Times New Roman" w:eastAsia="Times New Roman"/>
                    <w:sz w:val="18"/>
                  </w:rPr>
                </w:pPr>
                <w:r>
                  <w:rPr>
                    <w:sz w:val="18"/>
                  </w:rPr>
                  <w:t>图</w:t>
                </w:r>
                <w:r>
                  <w:rPr>
                    <w:rFonts w:ascii="Times New Roman" w:eastAsia="Times New Roman"/>
                    <w:sz w:val="18"/>
                  </w:rPr>
                  <w:t>(c)</w:t>
                </w:r>
              </w:p>
            </w:txbxContent>
          </v:textbox>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spacing w:line="14" w:lineRule="auto"/>
      <w:ind w:left="0"/>
      <w:rPr>
        <w:sz w:val="20"/>
      </w:rPr>
    </w:pPr>
    <w:r>
      <w:pict>
        <v:shape id="_x0000_s2053" o:spid="_x0000_s2053" o:spt="202" type="#_x0000_t202" style="position:absolute;left:0pt;margin-left:291.2pt;margin-top:785.45pt;height:12pt;width:13.15pt;mso-position-horizontal-relative:page;mso-position-vertical-relative:page;z-index:-254921728;mso-width-relative:page;mso-height-relative:page;" filled="f" stroked="f" coordsize="21600,21600">
          <v:path/>
          <v:fill on="f" focussize="0,0"/>
          <v:stroke on="f" joinstyle="miter"/>
          <v:imagedata o:title=""/>
          <o:lock v:ext="edit"/>
          <v:textbox inset="0mm,0mm,0mm,0mm">
            <w:txbxContent>
              <w:p>
                <w:pPr>
                  <w:spacing w:before="12"/>
                  <w:ind w:left="40" w:right="0" w:firstLine="0"/>
                  <w:jc w:val="left"/>
                  <w:rPr>
                    <w:rFonts w:ascii="Times New Roman"/>
                    <w:sz w:val="18"/>
                  </w:rPr>
                </w:pPr>
                <w:r>
                  <w:fldChar w:fldCharType="begin"/>
                </w:r>
                <w:r>
                  <w:rPr>
                    <w:rFonts w:ascii="Times New Roman"/>
                    <w:sz w:val="18"/>
                  </w:rPr>
                  <w:instrText xml:space="preserve"> PAGE </w:instrText>
                </w:r>
                <w:r>
                  <w:fldChar w:fldCharType="separate"/>
                </w:r>
                <w:r>
                  <w:t>18</w:t>
                </w:r>
                <w:r>
                  <w:fldChar w:fldCharType="end"/>
                </w:r>
              </w:p>
            </w:txbxContent>
          </v:textbox>
        </v:shap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spacing w:line="14" w:lineRule="auto"/>
      <w:ind w:left="0"/>
      <w:rPr>
        <w:sz w:val="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spacing w:line="14" w:lineRule="auto"/>
      <w:ind w:left="0"/>
      <w:rPr>
        <w:sz w:val="2"/>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13A4B87"/>
    <w:multiLevelType w:val="multilevel"/>
    <w:tmpl w:val="813A4B87"/>
    <w:lvl w:ilvl="0" w:tentative="0">
      <w:start w:val="1"/>
      <w:numFmt w:val="decimal"/>
      <w:lvlText w:val="（%1）"/>
      <w:lvlJc w:val="left"/>
      <w:pPr>
        <w:ind w:left="1167" w:hanging="529"/>
        <w:jc w:val="left"/>
      </w:pPr>
      <w:rPr>
        <w:rFonts w:hint="default" w:ascii="宋体" w:hAnsi="宋体" w:eastAsia="宋体" w:cs="宋体"/>
        <w:spacing w:val="-3"/>
        <w:w w:val="100"/>
        <w:position w:val="2"/>
        <w:sz w:val="19"/>
        <w:szCs w:val="19"/>
        <w:lang w:val="zh-CN" w:eastAsia="zh-CN" w:bidi="zh-CN"/>
      </w:rPr>
    </w:lvl>
    <w:lvl w:ilvl="1" w:tentative="0">
      <w:start w:val="0"/>
      <w:numFmt w:val="bullet"/>
      <w:lvlText w:val="•"/>
      <w:lvlJc w:val="left"/>
      <w:pPr>
        <w:ind w:left="1998" w:hanging="529"/>
      </w:pPr>
      <w:rPr>
        <w:rFonts w:hint="default"/>
        <w:lang w:val="zh-CN" w:eastAsia="zh-CN" w:bidi="zh-CN"/>
      </w:rPr>
    </w:lvl>
    <w:lvl w:ilvl="2" w:tentative="0">
      <w:start w:val="0"/>
      <w:numFmt w:val="bullet"/>
      <w:lvlText w:val="•"/>
      <w:lvlJc w:val="left"/>
      <w:pPr>
        <w:ind w:left="2837" w:hanging="529"/>
      </w:pPr>
      <w:rPr>
        <w:rFonts w:hint="default"/>
        <w:lang w:val="zh-CN" w:eastAsia="zh-CN" w:bidi="zh-CN"/>
      </w:rPr>
    </w:lvl>
    <w:lvl w:ilvl="3" w:tentative="0">
      <w:start w:val="0"/>
      <w:numFmt w:val="bullet"/>
      <w:lvlText w:val="•"/>
      <w:lvlJc w:val="left"/>
      <w:pPr>
        <w:ind w:left="3675" w:hanging="529"/>
      </w:pPr>
      <w:rPr>
        <w:rFonts w:hint="default"/>
        <w:lang w:val="zh-CN" w:eastAsia="zh-CN" w:bidi="zh-CN"/>
      </w:rPr>
    </w:lvl>
    <w:lvl w:ilvl="4" w:tentative="0">
      <w:start w:val="0"/>
      <w:numFmt w:val="bullet"/>
      <w:lvlText w:val="•"/>
      <w:lvlJc w:val="left"/>
      <w:pPr>
        <w:ind w:left="4514" w:hanging="529"/>
      </w:pPr>
      <w:rPr>
        <w:rFonts w:hint="default"/>
        <w:lang w:val="zh-CN" w:eastAsia="zh-CN" w:bidi="zh-CN"/>
      </w:rPr>
    </w:lvl>
    <w:lvl w:ilvl="5" w:tentative="0">
      <w:start w:val="0"/>
      <w:numFmt w:val="bullet"/>
      <w:lvlText w:val="•"/>
      <w:lvlJc w:val="left"/>
      <w:pPr>
        <w:ind w:left="5353" w:hanging="529"/>
      </w:pPr>
      <w:rPr>
        <w:rFonts w:hint="default"/>
        <w:lang w:val="zh-CN" w:eastAsia="zh-CN" w:bidi="zh-CN"/>
      </w:rPr>
    </w:lvl>
    <w:lvl w:ilvl="6" w:tentative="0">
      <w:start w:val="0"/>
      <w:numFmt w:val="bullet"/>
      <w:lvlText w:val="•"/>
      <w:lvlJc w:val="left"/>
      <w:pPr>
        <w:ind w:left="6191" w:hanging="529"/>
      </w:pPr>
      <w:rPr>
        <w:rFonts w:hint="default"/>
        <w:lang w:val="zh-CN" w:eastAsia="zh-CN" w:bidi="zh-CN"/>
      </w:rPr>
    </w:lvl>
    <w:lvl w:ilvl="7" w:tentative="0">
      <w:start w:val="0"/>
      <w:numFmt w:val="bullet"/>
      <w:lvlText w:val="•"/>
      <w:lvlJc w:val="left"/>
      <w:pPr>
        <w:ind w:left="7030" w:hanging="529"/>
      </w:pPr>
      <w:rPr>
        <w:rFonts w:hint="default"/>
        <w:lang w:val="zh-CN" w:eastAsia="zh-CN" w:bidi="zh-CN"/>
      </w:rPr>
    </w:lvl>
    <w:lvl w:ilvl="8" w:tentative="0">
      <w:start w:val="0"/>
      <w:numFmt w:val="bullet"/>
      <w:lvlText w:val="•"/>
      <w:lvlJc w:val="left"/>
      <w:pPr>
        <w:ind w:left="7869" w:hanging="529"/>
      </w:pPr>
      <w:rPr>
        <w:rFonts w:hint="default"/>
        <w:lang w:val="zh-CN" w:eastAsia="zh-CN" w:bidi="zh-CN"/>
      </w:rPr>
    </w:lvl>
  </w:abstractNum>
  <w:abstractNum w:abstractNumId="1">
    <w:nsid w:val="845B5372"/>
    <w:multiLevelType w:val="multilevel"/>
    <w:tmpl w:val="845B5372"/>
    <w:lvl w:ilvl="0" w:tentative="0">
      <w:start w:val="1"/>
      <w:numFmt w:val="decimal"/>
      <w:lvlText w:val="（%1）"/>
      <w:lvlJc w:val="left"/>
      <w:pPr>
        <w:ind w:left="218" w:hanging="529"/>
        <w:jc w:val="left"/>
      </w:pPr>
      <w:rPr>
        <w:rFonts w:hint="default" w:ascii="宋体" w:hAnsi="宋体" w:eastAsia="宋体" w:cs="宋体"/>
        <w:spacing w:val="-3"/>
        <w:w w:val="100"/>
        <w:position w:val="2"/>
        <w:sz w:val="19"/>
        <w:szCs w:val="19"/>
        <w:lang w:val="zh-CN" w:eastAsia="zh-CN" w:bidi="zh-CN"/>
      </w:rPr>
    </w:lvl>
    <w:lvl w:ilvl="1" w:tentative="0">
      <w:start w:val="0"/>
      <w:numFmt w:val="bullet"/>
      <w:lvlText w:val="•"/>
      <w:lvlJc w:val="left"/>
      <w:pPr>
        <w:ind w:left="622" w:hanging="529"/>
      </w:pPr>
      <w:rPr>
        <w:rFonts w:hint="default"/>
        <w:lang w:val="zh-CN" w:eastAsia="zh-CN" w:bidi="zh-CN"/>
      </w:rPr>
    </w:lvl>
    <w:lvl w:ilvl="2" w:tentative="0">
      <w:start w:val="0"/>
      <w:numFmt w:val="bullet"/>
      <w:lvlText w:val="•"/>
      <w:lvlJc w:val="left"/>
      <w:pPr>
        <w:ind w:left="1024" w:hanging="529"/>
      </w:pPr>
      <w:rPr>
        <w:rFonts w:hint="default"/>
        <w:lang w:val="zh-CN" w:eastAsia="zh-CN" w:bidi="zh-CN"/>
      </w:rPr>
    </w:lvl>
    <w:lvl w:ilvl="3" w:tentative="0">
      <w:start w:val="0"/>
      <w:numFmt w:val="bullet"/>
      <w:lvlText w:val="•"/>
      <w:lvlJc w:val="left"/>
      <w:pPr>
        <w:ind w:left="1427" w:hanging="529"/>
      </w:pPr>
      <w:rPr>
        <w:rFonts w:hint="default"/>
        <w:lang w:val="zh-CN" w:eastAsia="zh-CN" w:bidi="zh-CN"/>
      </w:rPr>
    </w:lvl>
    <w:lvl w:ilvl="4" w:tentative="0">
      <w:start w:val="0"/>
      <w:numFmt w:val="bullet"/>
      <w:lvlText w:val="•"/>
      <w:lvlJc w:val="left"/>
      <w:pPr>
        <w:ind w:left="1829" w:hanging="529"/>
      </w:pPr>
      <w:rPr>
        <w:rFonts w:hint="default"/>
        <w:lang w:val="zh-CN" w:eastAsia="zh-CN" w:bidi="zh-CN"/>
      </w:rPr>
    </w:lvl>
    <w:lvl w:ilvl="5" w:tentative="0">
      <w:start w:val="0"/>
      <w:numFmt w:val="bullet"/>
      <w:lvlText w:val="•"/>
      <w:lvlJc w:val="left"/>
      <w:pPr>
        <w:ind w:left="2231" w:hanging="529"/>
      </w:pPr>
      <w:rPr>
        <w:rFonts w:hint="default"/>
        <w:lang w:val="zh-CN" w:eastAsia="zh-CN" w:bidi="zh-CN"/>
      </w:rPr>
    </w:lvl>
    <w:lvl w:ilvl="6" w:tentative="0">
      <w:start w:val="0"/>
      <w:numFmt w:val="bullet"/>
      <w:lvlText w:val="•"/>
      <w:lvlJc w:val="left"/>
      <w:pPr>
        <w:ind w:left="2634" w:hanging="529"/>
      </w:pPr>
      <w:rPr>
        <w:rFonts w:hint="default"/>
        <w:lang w:val="zh-CN" w:eastAsia="zh-CN" w:bidi="zh-CN"/>
      </w:rPr>
    </w:lvl>
    <w:lvl w:ilvl="7" w:tentative="0">
      <w:start w:val="0"/>
      <w:numFmt w:val="bullet"/>
      <w:lvlText w:val="•"/>
      <w:lvlJc w:val="left"/>
      <w:pPr>
        <w:ind w:left="3036" w:hanging="529"/>
      </w:pPr>
      <w:rPr>
        <w:rFonts w:hint="default"/>
        <w:lang w:val="zh-CN" w:eastAsia="zh-CN" w:bidi="zh-CN"/>
      </w:rPr>
    </w:lvl>
    <w:lvl w:ilvl="8" w:tentative="0">
      <w:start w:val="0"/>
      <w:numFmt w:val="bullet"/>
      <w:lvlText w:val="•"/>
      <w:lvlJc w:val="left"/>
      <w:pPr>
        <w:ind w:left="3438" w:hanging="529"/>
      </w:pPr>
      <w:rPr>
        <w:rFonts w:hint="default"/>
        <w:lang w:val="zh-CN" w:eastAsia="zh-CN" w:bidi="zh-CN"/>
      </w:rPr>
    </w:lvl>
  </w:abstractNum>
  <w:abstractNum w:abstractNumId="2">
    <w:nsid w:val="8461FADE"/>
    <w:multiLevelType w:val="multilevel"/>
    <w:tmpl w:val="8461FADE"/>
    <w:lvl w:ilvl="0" w:tentative="0">
      <w:start w:val="3"/>
      <w:numFmt w:val="decimal"/>
      <w:lvlText w:val="(%1)"/>
      <w:lvlJc w:val="left"/>
      <w:pPr>
        <w:ind w:left="885" w:hanging="247"/>
        <w:jc w:val="left"/>
      </w:pPr>
      <w:rPr>
        <w:rFonts w:hint="default" w:ascii="Times New Roman" w:hAnsi="Times New Roman" w:eastAsia="Times New Roman" w:cs="Times New Roman"/>
        <w:spacing w:val="-1"/>
        <w:w w:val="100"/>
        <w:sz w:val="19"/>
        <w:szCs w:val="19"/>
        <w:lang w:val="zh-CN" w:eastAsia="zh-CN" w:bidi="zh-CN"/>
      </w:rPr>
    </w:lvl>
    <w:lvl w:ilvl="1" w:tentative="0">
      <w:start w:val="0"/>
      <w:numFmt w:val="bullet"/>
      <w:lvlText w:val="•"/>
      <w:lvlJc w:val="left"/>
      <w:pPr>
        <w:ind w:left="1746" w:hanging="247"/>
      </w:pPr>
      <w:rPr>
        <w:rFonts w:hint="default"/>
        <w:lang w:val="zh-CN" w:eastAsia="zh-CN" w:bidi="zh-CN"/>
      </w:rPr>
    </w:lvl>
    <w:lvl w:ilvl="2" w:tentative="0">
      <w:start w:val="0"/>
      <w:numFmt w:val="bullet"/>
      <w:lvlText w:val="•"/>
      <w:lvlJc w:val="left"/>
      <w:pPr>
        <w:ind w:left="2613" w:hanging="247"/>
      </w:pPr>
      <w:rPr>
        <w:rFonts w:hint="default"/>
        <w:lang w:val="zh-CN" w:eastAsia="zh-CN" w:bidi="zh-CN"/>
      </w:rPr>
    </w:lvl>
    <w:lvl w:ilvl="3" w:tentative="0">
      <w:start w:val="0"/>
      <w:numFmt w:val="bullet"/>
      <w:lvlText w:val="•"/>
      <w:lvlJc w:val="left"/>
      <w:pPr>
        <w:ind w:left="3479" w:hanging="247"/>
      </w:pPr>
      <w:rPr>
        <w:rFonts w:hint="default"/>
        <w:lang w:val="zh-CN" w:eastAsia="zh-CN" w:bidi="zh-CN"/>
      </w:rPr>
    </w:lvl>
    <w:lvl w:ilvl="4" w:tentative="0">
      <w:start w:val="0"/>
      <w:numFmt w:val="bullet"/>
      <w:lvlText w:val="•"/>
      <w:lvlJc w:val="left"/>
      <w:pPr>
        <w:ind w:left="4346" w:hanging="247"/>
      </w:pPr>
      <w:rPr>
        <w:rFonts w:hint="default"/>
        <w:lang w:val="zh-CN" w:eastAsia="zh-CN" w:bidi="zh-CN"/>
      </w:rPr>
    </w:lvl>
    <w:lvl w:ilvl="5" w:tentative="0">
      <w:start w:val="0"/>
      <w:numFmt w:val="bullet"/>
      <w:lvlText w:val="•"/>
      <w:lvlJc w:val="left"/>
      <w:pPr>
        <w:ind w:left="5213" w:hanging="247"/>
      </w:pPr>
      <w:rPr>
        <w:rFonts w:hint="default"/>
        <w:lang w:val="zh-CN" w:eastAsia="zh-CN" w:bidi="zh-CN"/>
      </w:rPr>
    </w:lvl>
    <w:lvl w:ilvl="6" w:tentative="0">
      <w:start w:val="0"/>
      <w:numFmt w:val="bullet"/>
      <w:lvlText w:val="•"/>
      <w:lvlJc w:val="left"/>
      <w:pPr>
        <w:ind w:left="6079" w:hanging="247"/>
      </w:pPr>
      <w:rPr>
        <w:rFonts w:hint="default"/>
        <w:lang w:val="zh-CN" w:eastAsia="zh-CN" w:bidi="zh-CN"/>
      </w:rPr>
    </w:lvl>
    <w:lvl w:ilvl="7" w:tentative="0">
      <w:start w:val="0"/>
      <w:numFmt w:val="bullet"/>
      <w:lvlText w:val="•"/>
      <w:lvlJc w:val="left"/>
      <w:pPr>
        <w:ind w:left="6946" w:hanging="247"/>
      </w:pPr>
      <w:rPr>
        <w:rFonts w:hint="default"/>
        <w:lang w:val="zh-CN" w:eastAsia="zh-CN" w:bidi="zh-CN"/>
      </w:rPr>
    </w:lvl>
    <w:lvl w:ilvl="8" w:tentative="0">
      <w:start w:val="0"/>
      <w:numFmt w:val="bullet"/>
      <w:lvlText w:val="•"/>
      <w:lvlJc w:val="left"/>
      <w:pPr>
        <w:ind w:left="7813" w:hanging="247"/>
      </w:pPr>
      <w:rPr>
        <w:rFonts w:hint="default"/>
        <w:lang w:val="zh-CN" w:eastAsia="zh-CN" w:bidi="zh-CN"/>
      </w:rPr>
    </w:lvl>
  </w:abstractNum>
  <w:abstractNum w:abstractNumId="3">
    <w:nsid w:val="8CAEB125"/>
    <w:multiLevelType w:val="multilevel"/>
    <w:tmpl w:val="8CAEB125"/>
    <w:lvl w:ilvl="0" w:tentative="0">
      <w:start w:val="1"/>
      <w:numFmt w:val="decimal"/>
      <w:lvlText w:val="(%1)"/>
      <w:lvlJc w:val="left"/>
      <w:pPr>
        <w:ind w:left="1014" w:hanging="376"/>
        <w:jc w:val="left"/>
      </w:pPr>
      <w:rPr>
        <w:rFonts w:hint="default" w:ascii="Times New Roman" w:hAnsi="Times New Roman" w:eastAsia="Times New Roman" w:cs="Times New Roman"/>
        <w:spacing w:val="-1"/>
        <w:w w:val="100"/>
        <w:sz w:val="21"/>
        <w:szCs w:val="21"/>
        <w:lang w:val="zh-CN" w:eastAsia="zh-CN" w:bidi="zh-CN"/>
      </w:rPr>
    </w:lvl>
    <w:lvl w:ilvl="1" w:tentative="0">
      <w:start w:val="0"/>
      <w:numFmt w:val="bullet"/>
      <w:lvlText w:val="•"/>
      <w:lvlJc w:val="left"/>
      <w:pPr>
        <w:ind w:left="1020" w:hanging="376"/>
      </w:pPr>
      <w:rPr>
        <w:rFonts w:hint="default"/>
        <w:lang w:val="zh-CN" w:eastAsia="zh-CN" w:bidi="zh-CN"/>
      </w:rPr>
    </w:lvl>
    <w:lvl w:ilvl="2" w:tentative="0">
      <w:start w:val="0"/>
      <w:numFmt w:val="bullet"/>
      <w:lvlText w:val="•"/>
      <w:lvlJc w:val="left"/>
      <w:pPr>
        <w:ind w:left="1967" w:hanging="376"/>
      </w:pPr>
      <w:rPr>
        <w:rFonts w:hint="default"/>
        <w:lang w:val="zh-CN" w:eastAsia="zh-CN" w:bidi="zh-CN"/>
      </w:rPr>
    </w:lvl>
    <w:lvl w:ilvl="3" w:tentative="0">
      <w:start w:val="0"/>
      <w:numFmt w:val="bullet"/>
      <w:lvlText w:val="•"/>
      <w:lvlJc w:val="left"/>
      <w:pPr>
        <w:ind w:left="2914" w:hanging="376"/>
      </w:pPr>
      <w:rPr>
        <w:rFonts w:hint="default"/>
        <w:lang w:val="zh-CN" w:eastAsia="zh-CN" w:bidi="zh-CN"/>
      </w:rPr>
    </w:lvl>
    <w:lvl w:ilvl="4" w:tentative="0">
      <w:start w:val="0"/>
      <w:numFmt w:val="bullet"/>
      <w:lvlText w:val="•"/>
      <w:lvlJc w:val="left"/>
      <w:pPr>
        <w:ind w:left="3862" w:hanging="376"/>
      </w:pPr>
      <w:rPr>
        <w:rFonts w:hint="default"/>
        <w:lang w:val="zh-CN" w:eastAsia="zh-CN" w:bidi="zh-CN"/>
      </w:rPr>
    </w:lvl>
    <w:lvl w:ilvl="5" w:tentative="0">
      <w:start w:val="0"/>
      <w:numFmt w:val="bullet"/>
      <w:lvlText w:val="•"/>
      <w:lvlJc w:val="left"/>
      <w:pPr>
        <w:ind w:left="4809" w:hanging="376"/>
      </w:pPr>
      <w:rPr>
        <w:rFonts w:hint="default"/>
        <w:lang w:val="zh-CN" w:eastAsia="zh-CN" w:bidi="zh-CN"/>
      </w:rPr>
    </w:lvl>
    <w:lvl w:ilvl="6" w:tentative="0">
      <w:start w:val="0"/>
      <w:numFmt w:val="bullet"/>
      <w:lvlText w:val="•"/>
      <w:lvlJc w:val="left"/>
      <w:pPr>
        <w:ind w:left="5756" w:hanging="376"/>
      </w:pPr>
      <w:rPr>
        <w:rFonts w:hint="default"/>
        <w:lang w:val="zh-CN" w:eastAsia="zh-CN" w:bidi="zh-CN"/>
      </w:rPr>
    </w:lvl>
    <w:lvl w:ilvl="7" w:tentative="0">
      <w:start w:val="0"/>
      <w:numFmt w:val="bullet"/>
      <w:lvlText w:val="•"/>
      <w:lvlJc w:val="left"/>
      <w:pPr>
        <w:ind w:left="6704" w:hanging="376"/>
      </w:pPr>
      <w:rPr>
        <w:rFonts w:hint="default"/>
        <w:lang w:val="zh-CN" w:eastAsia="zh-CN" w:bidi="zh-CN"/>
      </w:rPr>
    </w:lvl>
    <w:lvl w:ilvl="8" w:tentative="0">
      <w:start w:val="0"/>
      <w:numFmt w:val="bullet"/>
      <w:lvlText w:val="•"/>
      <w:lvlJc w:val="left"/>
      <w:pPr>
        <w:ind w:left="7651" w:hanging="376"/>
      </w:pPr>
      <w:rPr>
        <w:rFonts w:hint="default"/>
        <w:lang w:val="zh-CN" w:eastAsia="zh-CN" w:bidi="zh-CN"/>
      </w:rPr>
    </w:lvl>
  </w:abstractNum>
  <w:abstractNum w:abstractNumId="4">
    <w:nsid w:val="91995D4F"/>
    <w:multiLevelType w:val="multilevel"/>
    <w:tmpl w:val="91995D4F"/>
    <w:lvl w:ilvl="0" w:tentative="0">
      <w:start w:val="1"/>
      <w:numFmt w:val="decimal"/>
      <w:lvlText w:val="（%1）"/>
      <w:lvlJc w:val="left"/>
      <w:pPr>
        <w:ind w:left="1167" w:hanging="529"/>
        <w:jc w:val="left"/>
      </w:pPr>
      <w:rPr>
        <w:rFonts w:hint="default" w:ascii="宋体" w:hAnsi="宋体" w:eastAsia="宋体" w:cs="宋体"/>
        <w:spacing w:val="-3"/>
        <w:w w:val="100"/>
        <w:sz w:val="19"/>
        <w:szCs w:val="19"/>
        <w:lang w:val="zh-CN" w:eastAsia="zh-CN" w:bidi="zh-CN"/>
      </w:rPr>
    </w:lvl>
    <w:lvl w:ilvl="1" w:tentative="0">
      <w:start w:val="0"/>
      <w:numFmt w:val="bullet"/>
      <w:lvlText w:val="•"/>
      <w:lvlJc w:val="left"/>
      <w:pPr>
        <w:ind w:left="1998" w:hanging="529"/>
      </w:pPr>
      <w:rPr>
        <w:rFonts w:hint="default"/>
        <w:lang w:val="zh-CN" w:eastAsia="zh-CN" w:bidi="zh-CN"/>
      </w:rPr>
    </w:lvl>
    <w:lvl w:ilvl="2" w:tentative="0">
      <w:start w:val="0"/>
      <w:numFmt w:val="bullet"/>
      <w:lvlText w:val="•"/>
      <w:lvlJc w:val="left"/>
      <w:pPr>
        <w:ind w:left="2837" w:hanging="529"/>
      </w:pPr>
      <w:rPr>
        <w:rFonts w:hint="default"/>
        <w:lang w:val="zh-CN" w:eastAsia="zh-CN" w:bidi="zh-CN"/>
      </w:rPr>
    </w:lvl>
    <w:lvl w:ilvl="3" w:tentative="0">
      <w:start w:val="0"/>
      <w:numFmt w:val="bullet"/>
      <w:lvlText w:val="•"/>
      <w:lvlJc w:val="left"/>
      <w:pPr>
        <w:ind w:left="3675" w:hanging="529"/>
      </w:pPr>
      <w:rPr>
        <w:rFonts w:hint="default"/>
        <w:lang w:val="zh-CN" w:eastAsia="zh-CN" w:bidi="zh-CN"/>
      </w:rPr>
    </w:lvl>
    <w:lvl w:ilvl="4" w:tentative="0">
      <w:start w:val="0"/>
      <w:numFmt w:val="bullet"/>
      <w:lvlText w:val="•"/>
      <w:lvlJc w:val="left"/>
      <w:pPr>
        <w:ind w:left="4514" w:hanging="529"/>
      </w:pPr>
      <w:rPr>
        <w:rFonts w:hint="default"/>
        <w:lang w:val="zh-CN" w:eastAsia="zh-CN" w:bidi="zh-CN"/>
      </w:rPr>
    </w:lvl>
    <w:lvl w:ilvl="5" w:tentative="0">
      <w:start w:val="0"/>
      <w:numFmt w:val="bullet"/>
      <w:lvlText w:val="•"/>
      <w:lvlJc w:val="left"/>
      <w:pPr>
        <w:ind w:left="5353" w:hanging="529"/>
      </w:pPr>
      <w:rPr>
        <w:rFonts w:hint="default"/>
        <w:lang w:val="zh-CN" w:eastAsia="zh-CN" w:bidi="zh-CN"/>
      </w:rPr>
    </w:lvl>
    <w:lvl w:ilvl="6" w:tentative="0">
      <w:start w:val="0"/>
      <w:numFmt w:val="bullet"/>
      <w:lvlText w:val="•"/>
      <w:lvlJc w:val="left"/>
      <w:pPr>
        <w:ind w:left="6191" w:hanging="529"/>
      </w:pPr>
      <w:rPr>
        <w:rFonts w:hint="default"/>
        <w:lang w:val="zh-CN" w:eastAsia="zh-CN" w:bidi="zh-CN"/>
      </w:rPr>
    </w:lvl>
    <w:lvl w:ilvl="7" w:tentative="0">
      <w:start w:val="0"/>
      <w:numFmt w:val="bullet"/>
      <w:lvlText w:val="•"/>
      <w:lvlJc w:val="left"/>
      <w:pPr>
        <w:ind w:left="7030" w:hanging="529"/>
      </w:pPr>
      <w:rPr>
        <w:rFonts w:hint="default"/>
        <w:lang w:val="zh-CN" w:eastAsia="zh-CN" w:bidi="zh-CN"/>
      </w:rPr>
    </w:lvl>
    <w:lvl w:ilvl="8" w:tentative="0">
      <w:start w:val="0"/>
      <w:numFmt w:val="bullet"/>
      <w:lvlText w:val="•"/>
      <w:lvlJc w:val="left"/>
      <w:pPr>
        <w:ind w:left="7869" w:hanging="529"/>
      </w:pPr>
      <w:rPr>
        <w:rFonts w:hint="default"/>
        <w:lang w:val="zh-CN" w:eastAsia="zh-CN" w:bidi="zh-CN"/>
      </w:rPr>
    </w:lvl>
  </w:abstractNum>
  <w:abstractNum w:abstractNumId="5">
    <w:nsid w:val="9239341B"/>
    <w:multiLevelType w:val="multilevel"/>
    <w:tmpl w:val="9239341B"/>
    <w:lvl w:ilvl="0" w:tentative="0">
      <w:start w:val="1"/>
      <w:numFmt w:val="upperLetter"/>
      <w:lvlText w:val="%1."/>
      <w:lvlJc w:val="left"/>
      <w:pPr>
        <w:ind w:left="1720" w:hanging="1082"/>
        <w:jc w:val="left"/>
      </w:pPr>
      <w:rPr>
        <w:rFonts w:hint="default" w:ascii="Times New Roman" w:hAnsi="Times New Roman" w:eastAsia="Times New Roman" w:cs="Times New Roman"/>
        <w:w w:val="100"/>
        <w:position w:val="2"/>
        <w:sz w:val="21"/>
        <w:szCs w:val="21"/>
        <w:lang w:val="zh-CN" w:eastAsia="zh-CN" w:bidi="zh-CN"/>
      </w:rPr>
    </w:lvl>
    <w:lvl w:ilvl="1" w:tentative="0">
      <w:start w:val="0"/>
      <w:numFmt w:val="bullet"/>
      <w:lvlText w:val="•"/>
      <w:lvlJc w:val="left"/>
      <w:pPr>
        <w:ind w:left="1903" w:hanging="1082"/>
      </w:pPr>
      <w:rPr>
        <w:rFonts w:hint="default"/>
        <w:lang w:val="zh-CN" w:eastAsia="zh-CN" w:bidi="zh-CN"/>
      </w:rPr>
    </w:lvl>
    <w:lvl w:ilvl="2" w:tentative="0">
      <w:start w:val="0"/>
      <w:numFmt w:val="bullet"/>
      <w:lvlText w:val="•"/>
      <w:lvlJc w:val="left"/>
      <w:pPr>
        <w:ind w:left="2087" w:hanging="1082"/>
      </w:pPr>
      <w:rPr>
        <w:rFonts w:hint="default"/>
        <w:lang w:val="zh-CN" w:eastAsia="zh-CN" w:bidi="zh-CN"/>
      </w:rPr>
    </w:lvl>
    <w:lvl w:ilvl="3" w:tentative="0">
      <w:start w:val="0"/>
      <w:numFmt w:val="bullet"/>
      <w:lvlText w:val="•"/>
      <w:lvlJc w:val="left"/>
      <w:pPr>
        <w:ind w:left="2270" w:hanging="1082"/>
      </w:pPr>
      <w:rPr>
        <w:rFonts w:hint="default"/>
        <w:lang w:val="zh-CN" w:eastAsia="zh-CN" w:bidi="zh-CN"/>
      </w:rPr>
    </w:lvl>
    <w:lvl w:ilvl="4" w:tentative="0">
      <w:start w:val="0"/>
      <w:numFmt w:val="bullet"/>
      <w:lvlText w:val="•"/>
      <w:lvlJc w:val="left"/>
      <w:pPr>
        <w:ind w:left="2454" w:hanging="1082"/>
      </w:pPr>
      <w:rPr>
        <w:rFonts w:hint="default"/>
        <w:lang w:val="zh-CN" w:eastAsia="zh-CN" w:bidi="zh-CN"/>
      </w:rPr>
    </w:lvl>
    <w:lvl w:ilvl="5" w:tentative="0">
      <w:start w:val="0"/>
      <w:numFmt w:val="bullet"/>
      <w:lvlText w:val="•"/>
      <w:lvlJc w:val="left"/>
      <w:pPr>
        <w:ind w:left="2637" w:hanging="1082"/>
      </w:pPr>
      <w:rPr>
        <w:rFonts w:hint="default"/>
        <w:lang w:val="zh-CN" w:eastAsia="zh-CN" w:bidi="zh-CN"/>
      </w:rPr>
    </w:lvl>
    <w:lvl w:ilvl="6" w:tentative="0">
      <w:start w:val="0"/>
      <w:numFmt w:val="bullet"/>
      <w:lvlText w:val="•"/>
      <w:lvlJc w:val="left"/>
      <w:pPr>
        <w:ind w:left="2821" w:hanging="1082"/>
      </w:pPr>
      <w:rPr>
        <w:rFonts w:hint="default"/>
        <w:lang w:val="zh-CN" w:eastAsia="zh-CN" w:bidi="zh-CN"/>
      </w:rPr>
    </w:lvl>
    <w:lvl w:ilvl="7" w:tentative="0">
      <w:start w:val="0"/>
      <w:numFmt w:val="bullet"/>
      <w:lvlText w:val="•"/>
      <w:lvlJc w:val="left"/>
      <w:pPr>
        <w:ind w:left="3005" w:hanging="1082"/>
      </w:pPr>
      <w:rPr>
        <w:rFonts w:hint="default"/>
        <w:lang w:val="zh-CN" w:eastAsia="zh-CN" w:bidi="zh-CN"/>
      </w:rPr>
    </w:lvl>
    <w:lvl w:ilvl="8" w:tentative="0">
      <w:start w:val="0"/>
      <w:numFmt w:val="bullet"/>
      <w:lvlText w:val="•"/>
      <w:lvlJc w:val="left"/>
      <w:pPr>
        <w:ind w:left="3188" w:hanging="1082"/>
      </w:pPr>
      <w:rPr>
        <w:rFonts w:hint="default"/>
        <w:lang w:val="zh-CN" w:eastAsia="zh-CN" w:bidi="zh-CN"/>
      </w:rPr>
    </w:lvl>
  </w:abstractNum>
  <w:abstractNum w:abstractNumId="6">
    <w:nsid w:val="9288B902"/>
    <w:multiLevelType w:val="multilevel"/>
    <w:tmpl w:val="9288B902"/>
    <w:lvl w:ilvl="0" w:tentative="0">
      <w:start w:val="1"/>
      <w:numFmt w:val="decimal"/>
      <w:lvlText w:val="（%1）"/>
      <w:lvlJc w:val="left"/>
      <w:pPr>
        <w:ind w:left="218" w:hanging="529"/>
        <w:jc w:val="left"/>
      </w:pPr>
      <w:rPr>
        <w:rFonts w:hint="default" w:ascii="宋体" w:hAnsi="宋体" w:eastAsia="宋体" w:cs="宋体"/>
        <w:w w:val="100"/>
        <w:sz w:val="19"/>
        <w:szCs w:val="19"/>
        <w:lang w:val="zh-CN" w:eastAsia="zh-CN" w:bidi="zh-CN"/>
      </w:rPr>
    </w:lvl>
    <w:lvl w:ilvl="1" w:tentative="0">
      <w:start w:val="1"/>
      <w:numFmt w:val="decimal"/>
      <w:lvlText w:val="（%2）"/>
      <w:lvlJc w:val="left"/>
      <w:pPr>
        <w:ind w:left="1167" w:hanging="529"/>
        <w:jc w:val="left"/>
      </w:pPr>
      <w:rPr>
        <w:rFonts w:hint="default" w:ascii="宋体" w:hAnsi="宋体" w:eastAsia="宋体" w:cs="宋体"/>
        <w:spacing w:val="-3"/>
        <w:w w:val="100"/>
        <w:sz w:val="19"/>
        <w:szCs w:val="19"/>
        <w:lang w:val="zh-CN" w:eastAsia="zh-CN" w:bidi="zh-CN"/>
      </w:rPr>
    </w:lvl>
    <w:lvl w:ilvl="2" w:tentative="0">
      <w:start w:val="0"/>
      <w:numFmt w:val="bullet"/>
      <w:lvlText w:val="•"/>
      <w:lvlJc w:val="left"/>
      <w:pPr>
        <w:ind w:left="3140" w:hanging="529"/>
      </w:pPr>
      <w:rPr>
        <w:rFonts w:hint="default"/>
        <w:lang w:val="zh-CN" w:eastAsia="zh-CN" w:bidi="zh-CN"/>
      </w:rPr>
    </w:lvl>
    <w:lvl w:ilvl="3" w:tentative="0">
      <w:start w:val="0"/>
      <w:numFmt w:val="bullet"/>
      <w:lvlText w:val="•"/>
      <w:lvlJc w:val="left"/>
      <w:pPr>
        <w:ind w:left="3940" w:hanging="529"/>
      </w:pPr>
      <w:rPr>
        <w:rFonts w:hint="default"/>
        <w:lang w:val="zh-CN" w:eastAsia="zh-CN" w:bidi="zh-CN"/>
      </w:rPr>
    </w:lvl>
    <w:lvl w:ilvl="4" w:tentative="0">
      <w:start w:val="0"/>
      <w:numFmt w:val="bullet"/>
      <w:lvlText w:val="•"/>
      <w:lvlJc w:val="left"/>
      <w:pPr>
        <w:ind w:left="4741" w:hanging="529"/>
      </w:pPr>
      <w:rPr>
        <w:rFonts w:hint="default"/>
        <w:lang w:val="zh-CN" w:eastAsia="zh-CN" w:bidi="zh-CN"/>
      </w:rPr>
    </w:lvl>
    <w:lvl w:ilvl="5" w:tentative="0">
      <w:start w:val="0"/>
      <w:numFmt w:val="bullet"/>
      <w:lvlText w:val="•"/>
      <w:lvlJc w:val="left"/>
      <w:pPr>
        <w:ind w:left="5542" w:hanging="529"/>
      </w:pPr>
      <w:rPr>
        <w:rFonts w:hint="default"/>
        <w:lang w:val="zh-CN" w:eastAsia="zh-CN" w:bidi="zh-CN"/>
      </w:rPr>
    </w:lvl>
    <w:lvl w:ilvl="6" w:tentative="0">
      <w:start w:val="0"/>
      <w:numFmt w:val="bullet"/>
      <w:lvlText w:val="•"/>
      <w:lvlJc w:val="left"/>
      <w:pPr>
        <w:ind w:left="6343" w:hanging="529"/>
      </w:pPr>
      <w:rPr>
        <w:rFonts w:hint="default"/>
        <w:lang w:val="zh-CN" w:eastAsia="zh-CN" w:bidi="zh-CN"/>
      </w:rPr>
    </w:lvl>
    <w:lvl w:ilvl="7" w:tentative="0">
      <w:start w:val="0"/>
      <w:numFmt w:val="bullet"/>
      <w:lvlText w:val="•"/>
      <w:lvlJc w:val="left"/>
      <w:pPr>
        <w:ind w:left="7144" w:hanging="529"/>
      </w:pPr>
      <w:rPr>
        <w:rFonts w:hint="default"/>
        <w:lang w:val="zh-CN" w:eastAsia="zh-CN" w:bidi="zh-CN"/>
      </w:rPr>
    </w:lvl>
    <w:lvl w:ilvl="8" w:tentative="0">
      <w:start w:val="0"/>
      <w:numFmt w:val="bullet"/>
      <w:lvlText w:val="•"/>
      <w:lvlJc w:val="left"/>
      <w:pPr>
        <w:ind w:left="7944" w:hanging="529"/>
      </w:pPr>
      <w:rPr>
        <w:rFonts w:hint="default"/>
        <w:lang w:val="zh-CN" w:eastAsia="zh-CN" w:bidi="zh-CN"/>
      </w:rPr>
    </w:lvl>
  </w:abstractNum>
  <w:abstractNum w:abstractNumId="7">
    <w:nsid w:val="9C8AC8EF"/>
    <w:multiLevelType w:val="multilevel"/>
    <w:tmpl w:val="9C8AC8EF"/>
    <w:lvl w:ilvl="0" w:tentative="0">
      <w:start w:val="3"/>
      <w:numFmt w:val="upperLetter"/>
      <w:lvlText w:val="%1."/>
      <w:lvlJc w:val="left"/>
      <w:pPr>
        <w:ind w:left="992" w:hanging="354"/>
        <w:jc w:val="left"/>
      </w:pPr>
      <w:rPr>
        <w:rFonts w:hint="default" w:ascii="Times New Roman" w:hAnsi="Times New Roman" w:eastAsia="Times New Roman" w:cs="Times New Roman"/>
        <w:spacing w:val="-3"/>
        <w:w w:val="100"/>
        <w:position w:val="1"/>
        <w:sz w:val="19"/>
        <w:szCs w:val="19"/>
        <w:lang w:val="zh-CN" w:eastAsia="zh-CN" w:bidi="zh-CN"/>
      </w:rPr>
    </w:lvl>
    <w:lvl w:ilvl="1" w:tentative="0">
      <w:start w:val="0"/>
      <w:numFmt w:val="bullet"/>
      <w:lvlText w:val="•"/>
      <w:lvlJc w:val="left"/>
      <w:pPr>
        <w:ind w:left="1854" w:hanging="354"/>
      </w:pPr>
      <w:rPr>
        <w:rFonts w:hint="default"/>
        <w:lang w:val="zh-CN" w:eastAsia="zh-CN" w:bidi="zh-CN"/>
      </w:rPr>
    </w:lvl>
    <w:lvl w:ilvl="2" w:tentative="0">
      <w:start w:val="0"/>
      <w:numFmt w:val="bullet"/>
      <w:lvlText w:val="•"/>
      <w:lvlJc w:val="left"/>
      <w:pPr>
        <w:ind w:left="2709" w:hanging="354"/>
      </w:pPr>
      <w:rPr>
        <w:rFonts w:hint="default"/>
        <w:lang w:val="zh-CN" w:eastAsia="zh-CN" w:bidi="zh-CN"/>
      </w:rPr>
    </w:lvl>
    <w:lvl w:ilvl="3" w:tentative="0">
      <w:start w:val="0"/>
      <w:numFmt w:val="bullet"/>
      <w:lvlText w:val="•"/>
      <w:lvlJc w:val="left"/>
      <w:pPr>
        <w:ind w:left="3563" w:hanging="354"/>
      </w:pPr>
      <w:rPr>
        <w:rFonts w:hint="default"/>
        <w:lang w:val="zh-CN" w:eastAsia="zh-CN" w:bidi="zh-CN"/>
      </w:rPr>
    </w:lvl>
    <w:lvl w:ilvl="4" w:tentative="0">
      <w:start w:val="0"/>
      <w:numFmt w:val="bullet"/>
      <w:lvlText w:val="•"/>
      <w:lvlJc w:val="left"/>
      <w:pPr>
        <w:ind w:left="4418" w:hanging="354"/>
      </w:pPr>
      <w:rPr>
        <w:rFonts w:hint="default"/>
        <w:lang w:val="zh-CN" w:eastAsia="zh-CN" w:bidi="zh-CN"/>
      </w:rPr>
    </w:lvl>
    <w:lvl w:ilvl="5" w:tentative="0">
      <w:start w:val="0"/>
      <w:numFmt w:val="bullet"/>
      <w:lvlText w:val="•"/>
      <w:lvlJc w:val="left"/>
      <w:pPr>
        <w:ind w:left="5273" w:hanging="354"/>
      </w:pPr>
      <w:rPr>
        <w:rFonts w:hint="default"/>
        <w:lang w:val="zh-CN" w:eastAsia="zh-CN" w:bidi="zh-CN"/>
      </w:rPr>
    </w:lvl>
    <w:lvl w:ilvl="6" w:tentative="0">
      <w:start w:val="0"/>
      <w:numFmt w:val="bullet"/>
      <w:lvlText w:val="•"/>
      <w:lvlJc w:val="left"/>
      <w:pPr>
        <w:ind w:left="6127" w:hanging="354"/>
      </w:pPr>
      <w:rPr>
        <w:rFonts w:hint="default"/>
        <w:lang w:val="zh-CN" w:eastAsia="zh-CN" w:bidi="zh-CN"/>
      </w:rPr>
    </w:lvl>
    <w:lvl w:ilvl="7" w:tentative="0">
      <w:start w:val="0"/>
      <w:numFmt w:val="bullet"/>
      <w:lvlText w:val="•"/>
      <w:lvlJc w:val="left"/>
      <w:pPr>
        <w:ind w:left="6982" w:hanging="354"/>
      </w:pPr>
      <w:rPr>
        <w:rFonts w:hint="default"/>
        <w:lang w:val="zh-CN" w:eastAsia="zh-CN" w:bidi="zh-CN"/>
      </w:rPr>
    </w:lvl>
    <w:lvl w:ilvl="8" w:tentative="0">
      <w:start w:val="0"/>
      <w:numFmt w:val="bullet"/>
      <w:lvlText w:val="•"/>
      <w:lvlJc w:val="left"/>
      <w:pPr>
        <w:ind w:left="7837" w:hanging="354"/>
      </w:pPr>
      <w:rPr>
        <w:rFonts w:hint="default"/>
        <w:lang w:val="zh-CN" w:eastAsia="zh-CN" w:bidi="zh-CN"/>
      </w:rPr>
    </w:lvl>
  </w:abstractNum>
  <w:abstractNum w:abstractNumId="8">
    <w:nsid w:val="A0F05207"/>
    <w:multiLevelType w:val="multilevel"/>
    <w:tmpl w:val="A0F05207"/>
    <w:lvl w:ilvl="0" w:tentative="0">
      <w:start w:val="1"/>
      <w:numFmt w:val="lowerRoman"/>
      <w:lvlText w:val="(%1)"/>
      <w:lvlJc w:val="left"/>
      <w:pPr>
        <w:ind w:left="837" w:hanging="199"/>
        <w:jc w:val="left"/>
      </w:pPr>
      <w:rPr>
        <w:rFonts w:hint="default" w:ascii="Times New Roman" w:hAnsi="Times New Roman" w:eastAsia="Times New Roman" w:cs="Times New Roman"/>
        <w:spacing w:val="-2"/>
        <w:w w:val="100"/>
        <w:sz w:val="19"/>
        <w:szCs w:val="19"/>
        <w:lang w:val="zh-CN" w:eastAsia="zh-CN" w:bidi="zh-CN"/>
      </w:rPr>
    </w:lvl>
    <w:lvl w:ilvl="1" w:tentative="0">
      <w:start w:val="0"/>
      <w:numFmt w:val="bullet"/>
      <w:lvlText w:val="•"/>
      <w:lvlJc w:val="left"/>
      <w:pPr>
        <w:ind w:left="1710" w:hanging="199"/>
      </w:pPr>
      <w:rPr>
        <w:rFonts w:hint="default"/>
        <w:lang w:val="zh-CN" w:eastAsia="zh-CN" w:bidi="zh-CN"/>
      </w:rPr>
    </w:lvl>
    <w:lvl w:ilvl="2" w:tentative="0">
      <w:start w:val="0"/>
      <w:numFmt w:val="bullet"/>
      <w:lvlText w:val="•"/>
      <w:lvlJc w:val="left"/>
      <w:pPr>
        <w:ind w:left="2581" w:hanging="199"/>
      </w:pPr>
      <w:rPr>
        <w:rFonts w:hint="default"/>
        <w:lang w:val="zh-CN" w:eastAsia="zh-CN" w:bidi="zh-CN"/>
      </w:rPr>
    </w:lvl>
    <w:lvl w:ilvl="3" w:tentative="0">
      <w:start w:val="0"/>
      <w:numFmt w:val="bullet"/>
      <w:lvlText w:val="•"/>
      <w:lvlJc w:val="left"/>
      <w:pPr>
        <w:ind w:left="3451" w:hanging="199"/>
      </w:pPr>
      <w:rPr>
        <w:rFonts w:hint="default"/>
        <w:lang w:val="zh-CN" w:eastAsia="zh-CN" w:bidi="zh-CN"/>
      </w:rPr>
    </w:lvl>
    <w:lvl w:ilvl="4" w:tentative="0">
      <w:start w:val="0"/>
      <w:numFmt w:val="bullet"/>
      <w:lvlText w:val="•"/>
      <w:lvlJc w:val="left"/>
      <w:pPr>
        <w:ind w:left="4322" w:hanging="199"/>
      </w:pPr>
      <w:rPr>
        <w:rFonts w:hint="default"/>
        <w:lang w:val="zh-CN" w:eastAsia="zh-CN" w:bidi="zh-CN"/>
      </w:rPr>
    </w:lvl>
    <w:lvl w:ilvl="5" w:tentative="0">
      <w:start w:val="0"/>
      <w:numFmt w:val="bullet"/>
      <w:lvlText w:val="•"/>
      <w:lvlJc w:val="left"/>
      <w:pPr>
        <w:ind w:left="5193" w:hanging="199"/>
      </w:pPr>
      <w:rPr>
        <w:rFonts w:hint="default"/>
        <w:lang w:val="zh-CN" w:eastAsia="zh-CN" w:bidi="zh-CN"/>
      </w:rPr>
    </w:lvl>
    <w:lvl w:ilvl="6" w:tentative="0">
      <w:start w:val="0"/>
      <w:numFmt w:val="bullet"/>
      <w:lvlText w:val="•"/>
      <w:lvlJc w:val="left"/>
      <w:pPr>
        <w:ind w:left="6063" w:hanging="199"/>
      </w:pPr>
      <w:rPr>
        <w:rFonts w:hint="default"/>
        <w:lang w:val="zh-CN" w:eastAsia="zh-CN" w:bidi="zh-CN"/>
      </w:rPr>
    </w:lvl>
    <w:lvl w:ilvl="7" w:tentative="0">
      <w:start w:val="0"/>
      <w:numFmt w:val="bullet"/>
      <w:lvlText w:val="•"/>
      <w:lvlJc w:val="left"/>
      <w:pPr>
        <w:ind w:left="6934" w:hanging="199"/>
      </w:pPr>
      <w:rPr>
        <w:rFonts w:hint="default"/>
        <w:lang w:val="zh-CN" w:eastAsia="zh-CN" w:bidi="zh-CN"/>
      </w:rPr>
    </w:lvl>
    <w:lvl w:ilvl="8" w:tentative="0">
      <w:start w:val="0"/>
      <w:numFmt w:val="bullet"/>
      <w:lvlText w:val="•"/>
      <w:lvlJc w:val="left"/>
      <w:pPr>
        <w:ind w:left="7805" w:hanging="199"/>
      </w:pPr>
      <w:rPr>
        <w:rFonts w:hint="default"/>
        <w:lang w:val="zh-CN" w:eastAsia="zh-CN" w:bidi="zh-CN"/>
      </w:rPr>
    </w:lvl>
  </w:abstractNum>
  <w:abstractNum w:abstractNumId="9">
    <w:nsid w:val="B0F1ACD9"/>
    <w:multiLevelType w:val="multilevel"/>
    <w:tmpl w:val="B0F1ACD9"/>
    <w:lvl w:ilvl="0" w:tentative="0">
      <w:start w:val="1"/>
      <w:numFmt w:val="upperLetter"/>
      <w:lvlText w:val="%1."/>
      <w:lvlJc w:val="left"/>
      <w:pPr>
        <w:ind w:left="1004" w:hanging="366"/>
        <w:jc w:val="left"/>
      </w:pPr>
      <w:rPr>
        <w:rFonts w:hint="default" w:ascii="Times New Roman" w:hAnsi="Times New Roman" w:eastAsia="Times New Roman" w:cs="Times New Roman"/>
        <w:spacing w:val="-3"/>
        <w:w w:val="100"/>
        <w:sz w:val="19"/>
        <w:szCs w:val="19"/>
        <w:lang w:val="zh-CN" w:eastAsia="zh-CN" w:bidi="zh-CN"/>
      </w:rPr>
    </w:lvl>
    <w:lvl w:ilvl="1" w:tentative="0">
      <w:start w:val="0"/>
      <w:numFmt w:val="bullet"/>
      <w:lvlText w:val="•"/>
      <w:lvlJc w:val="left"/>
      <w:pPr>
        <w:ind w:left="1854" w:hanging="366"/>
      </w:pPr>
      <w:rPr>
        <w:rFonts w:hint="default"/>
        <w:lang w:val="zh-CN" w:eastAsia="zh-CN" w:bidi="zh-CN"/>
      </w:rPr>
    </w:lvl>
    <w:lvl w:ilvl="2" w:tentative="0">
      <w:start w:val="0"/>
      <w:numFmt w:val="bullet"/>
      <w:lvlText w:val="•"/>
      <w:lvlJc w:val="left"/>
      <w:pPr>
        <w:ind w:left="2709" w:hanging="366"/>
      </w:pPr>
      <w:rPr>
        <w:rFonts w:hint="default"/>
        <w:lang w:val="zh-CN" w:eastAsia="zh-CN" w:bidi="zh-CN"/>
      </w:rPr>
    </w:lvl>
    <w:lvl w:ilvl="3" w:tentative="0">
      <w:start w:val="0"/>
      <w:numFmt w:val="bullet"/>
      <w:lvlText w:val="•"/>
      <w:lvlJc w:val="left"/>
      <w:pPr>
        <w:ind w:left="3563" w:hanging="366"/>
      </w:pPr>
      <w:rPr>
        <w:rFonts w:hint="default"/>
        <w:lang w:val="zh-CN" w:eastAsia="zh-CN" w:bidi="zh-CN"/>
      </w:rPr>
    </w:lvl>
    <w:lvl w:ilvl="4" w:tentative="0">
      <w:start w:val="0"/>
      <w:numFmt w:val="bullet"/>
      <w:lvlText w:val="•"/>
      <w:lvlJc w:val="left"/>
      <w:pPr>
        <w:ind w:left="4418" w:hanging="366"/>
      </w:pPr>
      <w:rPr>
        <w:rFonts w:hint="default"/>
        <w:lang w:val="zh-CN" w:eastAsia="zh-CN" w:bidi="zh-CN"/>
      </w:rPr>
    </w:lvl>
    <w:lvl w:ilvl="5" w:tentative="0">
      <w:start w:val="0"/>
      <w:numFmt w:val="bullet"/>
      <w:lvlText w:val="•"/>
      <w:lvlJc w:val="left"/>
      <w:pPr>
        <w:ind w:left="5273" w:hanging="366"/>
      </w:pPr>
      <w:rPr>
        <w:rFonts w:hint="default"/>
        <w:lang w:val="zh-CN" w:eastAsia="zh-CN" w:bidi="zh-CN"/>
      </w:rPr>
    </w:lvl>
    <w:lvl w:ilvl="6" w:tentative="0">
      <w:start w:val="0"/>
      <w:numFmt w:val="bullet"/>
      <w:lvlText w:val="•"/>
      <w:lvlJc w:val="left"/>
      <w:pPr>
        <w:ind w:left="6127" w:hanging="366"/>
      </w:pPr>
      <w:rPr>
        <w:rFonts w:hint="default"/>
        <w:lang w:val="zh-CN" w:eastAsia="zh-CN" w:bidi="zh-CN"/>
      </w:rPr>
    </w:lvl>
    <w:lvl w:ilvl="7" w:tentative="0">
      <w:start w:val="0"/>
      <w:numFmt w:val="bullet"/>
      <w:lvlText w:val="•"/>
      <w:lvlJc w:val="left"/>
      <w:pPr>
        <w:ind w:left="6982" w:hanging="366"/>
      </w:pPr>
      <w:rPr>
        <w:rFonts w:hint="default"/>
        <w:lang w:val="zh-CN" w:eastAsia="zh-CN" w:bidi="zh-CN"/>
      </w:rPr>
    </w:lvl>
    <w:lvl w:ilvl="8" w:tentative="0">
      <w:start w:val="0"/>
      <w:numFmt w:val="bullet"/>
      <w:lvlText w:val="•"/>
      <w:lvlJc w:val="left"/>
      <w:pPr>
        <w:ind w:left="7837" w:hanging="366"/>
      </w:pPr>
      <w:rPr>
        <w:rFonts w:hint="default"/>
        <w:lang w:val="zh-CN" w:eastAsia="zh-CN" w:bidi="zh-CN"/>
      </w:rPr>
    </w:lvl>
  </w:abstractNum>
  <w:abstractNum w:abstractNumId="10">
    <w:nsid w:val="B23A94A9"/>
    <w:multiLevelType w:val="multilevel"/>
    <w:tmpl w:val="B23A94A9"/>
    <w:lvl w:ilvl="0" w:tentative="0">
      <w:start w:val="2"/>
      <w:numFmt w:val="decimal"/>
      <w:lvlText w:val="(%1)"/>
      <w:lvlJc w:val="left"/>
      <w:pPr>
        <w:ind w:left="885" w:hanging="247"/>
        <w:jc w:val="left"/>
      </w:pPr>
      <w:rPr>
        <w:rFonts w:hint="default" w:ascii="Times New Roman" w:hAnsi="Times New Roman" w:eastAsia="Times New Roman" w:cs="Times New Roman"/>
        <w:spacing w:val="-1"/>
        <w:w w:val="100"/>
        <w:position w:val="2"/>
        <w:sz w:val="19"/>
        <w:szCs w:val="19"/>
        <w:lang w:val="zh-CN" w:eastAsia="zh-CN" w:bidi="zh-CN"/>
      </w:rPr>
    </w:lvl>
    <w:lvl w:ilvl="1" w:tentative="0">
      <w:start w:val="1"/>
      <w:numFmt w:val="lowerRoman"/>
      <w:lvlText w:val="(%2)"/>
      <w:lvlJc w:val="left"/>
      <w:pPr>
        <w:ind w:left="837" w:hanging="199"/>
        <w:jc w:val="left"/>
      </w:pPr>
      <w:rPr>
        <w:rFonts w:hint="default" w:ascii="Times New Roman" w:hAnsi="Times New Roman" w:eastAsia="Times New Roman" w:cs="Times New Roman"/>
        <w:spacing w:val="-2"/>
        <w:w w:val="100"/>
        <w:sz w:val="19"/>
        <w:szCs w:val="19"/>
        <w:lang w:val="zh-CN" w:eastAsia="zh-CN" w:bidi="zh-CN"/>
      </w:rPr>
    </w:lvl>
    <w:lvl w:ilvl="2" w:tentative="0">
      <w:start w:val="0"/>
      <w:numFmt w:val="bullet"/>
      <w:lvlText w:val="•"/>
      <w:lvlJc w:val="left"/>
      <w:pPr>
        <w:ind w:left="1842" w:hanging="199"/>
      </w:pPr>
      <w:rPr>
        <w:rFonts w:hint="default"/>
        <w:lang w:val="zh-CN" w:eastAsia="zh-CN" w:bidi="zh-CN"/>
      </w:rPr>
    </w:lvl>
    <w:lvl w:ilvl="3" w:tentative="0">
      <w:start w:val="0"/>
      <w:numFmt w:val="bullet"/>
      <w:lvlText w:val="•"/>
      <w:lvlJc w:val="left"/>
      <w:pPr>
        <w:ind w:left="2805" w:hanging="199"/>
      </w:pPr>
      <w:rPr>
        <w:rFonts w:hint="default"/>
        <w:lang w:val="zh-CN" w:eastAsia="zh-CN" w:bidi="zh-CN"/>
      </w:rPr>
    </w:lvl>
    <w:lvl w:ilvl="4" w:tentative="0">
      <w:start w:val="0"/>
      <w:numFmt w:val="bullet"/>
      <w:lvlText w:val="•"/>
      <w:lvlJc w:val="left"/>
      <w:pPr>
        <w:ind w:left="3768" w:hanging="199"/>
      </w:pPr>
      <w:rPr>
        <w:rFonts w:hint="default"/>
        <w:lang w:val="zh-CN" w:eastAsia="zh-CN" w:bidi="zh-CN"/>
      </w:rPr>
    </w:lvl>
    <w:lvl w:ilvl="5" w:tentative="0">
      <w:start w:val="0"/>
      <w:numFmt w:val="bullet"/>
      <w:lvlText w:val="•"/>
      <w:lvlJc w:val="left"/>
      <w:pPr>
        <w:ind w:left="4731" w:hanging="199"/>
      </w:pPr>
      <w:rPr>
        <w:rFonts w:hint="default"/>
        <w:lang w:val="zh-CN" w:eastAsia="zh-CN" w:bidi="zh-CN"/>
      </w:rPr>
    </w:lvl>
    <w:lvl w:ilvl="6" w:tentative="0">
      <w:start w:val="0"/>
      <w:numFmt w:val="bullet"/>
      <w:lvlText w:val="•"/>
      <w:lvlJc w:val="left"/>
      <w:pPr>
        <w:ind w:left="5694" w:hanging="199"/>
      </w:pPr>
      <w:rPr>
        <w:rFonts w:hint="default"/>
        <w:lang w:val="zh-CN" w:eastAsia="zh-CN" w:bidi="zh-CN"/>
      </w:rPr>
    </w:lvl>
    <w:lvl w:ilvl="7" w:tentative="0">
      <w:start w:val="0"/>
      <w:numFmt w:val="bullet"/>
      <w:lvlText w:val="•"/>
      <w:lvlJc w:val="left"/>
      <w:pPr>
        <w:ind w:left="6657" w:hanging="199"/>
      </w:pPr>
      <w:rPr>
        <w:rFonts w:hint="default"/>
        <w:lang w:val="zh-CN" w:eastAsia="zh-CN" w:bidi="zh-CN"/>
      </w:rPr>
    </w:lvl>
    <w:lvl w:ilvl="8" w:tentative="0">
      <w:start w:val="0"/>
      <w:numFmt w:val="bullet"/>
      <w:lvlText w:val="•"/>
      <w:lvlJc w:val="left"/>
      <w:pPr>
        <w:ind w:left="7620" w:hanging="199"/>
      </w:pPr>
      <w:rPr>
        <w:rFonts w:hint="default"/>
        <w:lang w:val="zh-CN" w:eastAsia="zh-CN" w:bidi="zh-CN"/>
      </w:rPr>
    </w:lvl>
  </w:abstractNum>
  <w:abstractNum w:abstractNumId="11">
    <w:nsid w:val="B53F3350"/>
    <w:multiLevelType w:val="multilevel"/>
    <w:tmpl w:val="B53F3350"/>
    <w:lvl w:ilvl="0" w:tentative="0">
      <w:start w:val="1"/>
      <w:numFmt w:val="lowerRoman"/>
      <w:lvlText w:val="（%1）"/>
      <w:lvlJc w:val="left"/>
      <w:pPr>
        <w:ind w:left="1119" w:hanging="481"/>
        <w:jc w:val="left"/>
      </w:pPr>
      <w:rPr>
        <w:rFonts w:hint="default" w:ascii="宋体" w:hAnsi="宋体" w:eastAsia="宋体" w:cs="宋体"/>
        <w:spacing w:val="-41"/>
        <w:w w:val="100"/>
        <w:sz w:val="19"/>
        <w:szCs w:val="19"/>
        <w:lang w:val="zh-CN" w:eastAsia="zh-CN" w:bidi="zh-CN"/>
      </w:rPr>
    </w:lvl>
    <w:lvl w:ilvl="1" w:tentative="0">
      <w:start w:val="0"/>
      <w:numFmt w:val="bullet"/>
      <w:lvlText w:val="•"/>
      <w:lvlJc w:val="left"/>
      <w:pPr>
        <w:ind w:left="1962" w:hanging="481"/>
      </w:pPr>
      <w:rPr>
        <w:rFonts w:hint="default"/>
        <w:lang w:val="zh-CN" w:eastAsia="zh-CN" w:bidi="zh-CN"/>
      </w:rPr>
    </w:lvl>
    <w:lvl w:ilvl="2" w:tentative="0">
      <w:start w:val="0"/>
      <w:numFmt w:val="bullet"/>
      <w:lvlText w:val="•"/>
      <w:lvlJc w:val="left"/>
      <w:pPr>
        <w:ind w:left="2805" w:hanging="481"/>
      </w:pPr>
      <w:rPr>
        <w:rFonts w:hint="default"/>
        <w:lang w:val="zh-CN" w:eastAsia="zh-CN" w:bidi="zh-CN"/>
      </w:rPr>
    </w:lvl>
    <w:lvl w:ilvl="3" w:tentative="0">
      <w:start w:val="0"/>
      <w:numFmt w:val="bullet"/>
      <w:lvlText w:val="•"/>
      <w:lvlJc w:val="left"/>
      <w:pPr>
        <w:ind w:left="3647" w:hanging="481"/>
      </w:pPr>
      <w:rPr>
        <w:rFonts w:hint="default"/>
        <w:lang w:val="zh-CN" w:eastAsia="zh-CN" w:bidi="zh-CN"/>
      </w:rPr>
    </w:lvl>
    <w:lvl w:ilvl="4" w:tentative="0">
      <w:start w:val="0"/>
      <w:numFmt w:val="bullet"/>
      <w:lvlText w:val="•"/>
      <w:lvlJc w:val="left"/>
      <w:pPr>
        <w:ind w:left="4490" w:hanging="481"/>
      </w:pPr>
      <w:rPr>
        <w:rFonts w:hint="default"/>
        <w:lang w:val="zh-CN" w:eastAsia="zh-CN" w:bidi="zh-CN"/>
      </w:rPr>
    </w:lvl>
    <w:lvl w:ilvl="5" w:tentative="0">
      <w:start w:val="0"/>
      <w:numFmt w:val="bullet"/>
      <w:lvlText w:val="•"/>
      <w:lvlJc w:val="left"/>
      <w:pPr>
        <w:ind w:left="5333" w:hanging="481"/>
      </w:pPr>
      <w:rPr>
        <w:rFonts w:hint="default"/>
        <w:lang w:val="zh-CN" w:eastAsia="zh-CN" w:bidi="zh-CN"/>
      </w:rPr>
    </w:lvl>
    <w:lvl w:ilvl="6" w:tentative="0">
      <w:start w:val="0"/>
      <w:numFmt w:val="bullet"/>
      <w:lvlText w:val="•"/>
      <w:lvlJc w:val="left"/>
      <w:pPr>
        <w:ind w:left="6175" w:hanging="481"/>
      </w:pPr>
      <w:rPr>
        <w:rFonts w:hint="default"/>
        <w:lang w:val="zh-CN" w:eastAsia="zh-CN" w:bidi="zh-CN"/>
      </w:rPr>
    </w:lvl>
    <w:lvl w:ilvl="7" w:tentative="0">
      <w:start w:val="0"/>
      <w:numFmt w:val="bullet"/>
      <w:lvlText w:val="•"/>
      <w:lvlJc w:val="left"/>
      <w:pPr>
        <w:ind w:left="7018" w:hanging="481"/>
      </w:pPr>
      <w:rPr>
        <w:rFonts w:hint="default"/>
        <w:lang w:val="zh-CN" w:eastAsia="zh-CN" w:bidi="zh-CN"/>
      </w:rPr>
    </w:lvl>
    <w:lvl w:ilvl="8" w:tentative="0">
      <w:start w:val="0"/>
      <w:numFmt w:val="bullet"/>
      <w:lvlText w:val="•"/>
      <w:lvlJc w:val="left"/>
      <w:pPr>
        <w:ind w:left="7861" w:hanging="481"/>
      </w:pPr>
      <w:rPr>
        <w:rFonts w:hint="default"/>
        <w:lang w:val="zh-CN" w:eastAsia="zh-CN" w:bidi="zh-CN"/>
      </w:rPr>
    </w:lvl>
  </w:abstractNum>
  <w:abstractNum w:abstractNumId="12">
    <w:nsid w:val="B5E306ED"/>
    <w:multiLevelType w:val="multilevel"/>
    <w:tmpl w:val="B5E306ED"/>
    <w:lvl w:ilvl="0" w:tentative="0">
      <w:start w:val="1"/>
      <w:numFmt w:val="upperLetter"/>
      <w:lvlText w:val="%1."/>
      <w:lvlJc w:val="left"/>
      <w:pPr>
        <w:ind w:left="948" w:hanging="310"/>
        <w:jc w:val="left"/>
      </w:pPr>
      <w:rPr>
        <w:rFonts w:hint="default" w:ascii="Times New Roman" w:hAnsi="Times New Roman" w:eastAsia="Times New Roman" w:cs="Times New Roman"/>
        <w:w w:val="100"/>
        <w:position w:val="2"/>
        <w:sz w:val="21"/>
        <w:szCs w:val="21"/>
        <w:lang w:val="zh-CN" w:eastAsia="zh-CN" w:bidi="zh-CN"/>
      </w:rPr>
    </w:lvl>
    <w:lvl w:ilvl="1" w:tentative="0">
      <w:start w:val="0"/>
      <w:numFmt w:val="bullet"/>
      <w:lvlText w:val="•"/>
      <w:lvlJc w:val="left"/>
      <w:pPr>
        <w:ind w:left="1800" w:hanging="310"/>
      </w:pPr>
      <w:rPr>
        <w:rFonts w:hint="default"/>
        <w:lang w:val="zh-CN" w:eastAsia="zh-CN" w:bidi="zh-CN"/>
      </w:rPr>
    </w:lvl>
    <w:lvl w:ilvl="2" w:tentative="0">
      <w:start w:val="0"/>
      <w:numFmt w:val="bullet"/>
      <w:lvlText w:val="•"/>
      <w:lvlJc w:val="left"/>
      <w:pPr>
        <w:ind w:left="2661" w:hanging="310"/>
      </w:pPr>
      <w:rPr>
        <w:rFonts w:hint="default"/>
        <w:lang w:val="zh-CN" w:eastAsia="zh-CN" w:bidi="zh-CN"/>
      </w:rPr>
    </w:lvl>
    <w:lvl w:ilvl="3" w:tentative="0">
      <w:start w:val="0"/>
      <w:numFmt w:val="bullet"/>
      <w:lvlText w:val="•"/>
      <w:lvlJc w:val="left"/>
      <w:pPr>
        <w:ind w:left="3521" w:hanging="310"/>
      </w:pPr>
      <w:rPr>
        <w:rFonts w:hint="default"/>
        <w:lang w:val="zh-CN" w:eastAsia="zh-CN" w:bidi="zh-CN"/>
      </w:rPr>
    </w:lvl>
    <w:lvl w:ilvl="4" w:tentative="0">
      <w:start w:val="0"/>
      <w:numFmt w:val="bullet"/>
      <w:lvlText w:val="•"/>
      <w:lvlJc w:val="left"/>
      <w:pPr>
        <w:ind w:left="4382" w:hanging="310"/>
      </w:pPr>
      <w:rPr>
        <w:rFonts w:hint="default"/>
        <w:lang w:val="zh-CN" w:eastAsia="zh-CN" w:bidi="zh-CN"/>
      </w:rPr>
    </w:lvl>
    <w:lvl w:ilvl="5" w:tentative="0">
      <w:start w:val="0"/>
      <w:numFmt w:val="bullet"/>
      <w:lvlText w:val="•"/>
      <w:lvlJc w:val="left"/>
      <w:pPr>
        <w:ind w:left="5243" w:hanging="310"/>
      </w:pPr>
      <w:rPr>
        <w:rFonts w:hint="default"/>
        <w:lang w:val="zh-CN" w:eastAsia="zh-CN" w:bidi="zh-CN"/>
      </w:rPr>
    </w:lvl>
    <w:lvl w:ilvl="6" w:tentative="0">
      <w:start w:val="0"/>
      <w:numFmt w:val="bullet"/>
      <w:lvlText w:val="•"/>
      <w:lvlJc w:val="left"/>
      <w:pPr>
        <w:ind w:left="6103" w:hanging="310"/>
      </w:pPr>
      <w:rPr>
        <w:rFonts w:hint="default"/>
        <w:lang w:val="zh-CN" w:eastAsia="zh-CN" w:bidi="zh-CN"/>
      </w:rPr>
    </w:lvl>
    <w:lvl w:ilvl="7" w:tentative="0">
      <w:start w:val="0"/>
      <w:numFmt w:val="bullet"/>
      <w:lvlText w:val="•"/>
      <w:lvlJc w:val="left"/>
      <w:pPr>
        <w:ind w:left="6964" w:hanging="310"/>
      </w:pPr>
      <w:rPr>
        <w:rFonts w:hint="default"/>
        <w:lang w:val="zh-CN" w:eastAsia="zh-CN" w:bidi="zh-CN"/>
      </w:rPr>
    </w:lvl>
    <w:lvl w:ilvl="8" w:tentative="0">
      <w:start w:val="0"/>
      <w:numFmt w:val="bullet"/>
      <w:lvlText w:val="•"/>
      <w:lvlJc w:val="left"/>
      <w:pPr>
        <w:ind w:left="7825" w:hanging="310"/>
      </w:pPr>
      <w:rPr>
        <w:rFonts w:hint="default"/>
        <w:lang w:val="zh-CN" w:eastAsia="zh-CN" w:bidi="zh-CN"/>
      </w:rPr>
    </w:lvl>
  </w:abstractNum>
  <w:abstractNum w:abstractNumId="13">
    <w:nsid w:val="B8CEF35B"/>
    <w:multiLevelType w:val="multilevel"/>
    <w:tmpl w:val="B8CEF35B"/>
    <w:lvl w:ilvl="0" w:tentative="0">
      <w:start w:val="1"/>
      <w:numFmt w:val="decimal"/>
      <w:lvlText w:val="（%1）"/>
      <w:lvlJc w:val="left"/>
      <w:pPr>
        <w:ind w:left="1062" w:hanging="529"/>
        <w:jc w:val="left"/>
      </w:pPr>
      <w:rPr>
        <w:rFonts w:hint="default" w:ascii="宋体" w:hAnsi="宋体" w:eastAsia="宋体" w:cs="宋体"/>
        <w:spacing w:val="-3"/>
        <w:w w:val="100"/>
        <w:sz w:val="19"/>
        <w:szCs w:val="19"/>
        <w:lang w:val="zh-CN" w:eastAsia="zh-CN" w:bidi="zh-CN"/>
      </w:rPr>
    </w:lvl>
    <w:lvl w:ilvl="1" w:tentative="0">
      <w:start w:val="1"/>
      <w:numFmt w:val="decimal"/>
      <w:lvlText w:val="(%2)"/>
      <w:lvlJc w:val="left"/>
      <w:pPr>
        <w:ind w:left="638" w:hanging="247"/>
        <w:jc w:val="left"/>
      </w:pPr>
      <w:rPr>
        <w:rFonts w:hint="default" w:ascii="Times New Roman" w:hAnsi="Times New Roman" w:eastAsia="Times New Roman" w:cs="Times New Roman"/>
        <w:spacing w:val="-1"/>
        <w:w w:val="100"/>
        <w:sz w:val="19"/>
        <w:szCs w:val="19"/>
        <w:lang w:val="zh-CN" w:eastAsia="zh-CN" w:bidi="zh-CN"/>
      </w:rPr>
    </w:lvl>
    <w:lvl w:ilvl="2" w:tentative="0">
      <w:start w:val="0"/>
      <w:numFmt w:val="bullet"/>
      <w:lvlText w:val="•"/>
      <w:lvlJc w:val="left"/>
      <w:pPr>
        <w:ind w:left="2920" w:hanging="247"/>
      </w:pPr>
      <w:rPr>
        <w:rFonts w:hint="default"/>
        <w:lang w:val="zh-CN" w:eastAsia="zh-CN" w:bidi="zh-CN"/>
      </w:rPr>
    </w:lvl>
    <w:lvl w:ilvl="3" w:tentative="0">
      <w:start w:val="0"/>
      <w:numFmt w:val="bullet"/>
      <w:lvlText w:val="•"/>
      <w:lvlJc w:val="left"/>
      <w:pPr>
        <w:ind w:left="2972" w:hanging="247"/>
      </w:pPr>
      <w:rPr>
        <w:rFonts w:hint="default"/>
        <w:lang w:val="zh-CN" w:eastAsia="zh-CN" w:bidi="zh-CN"/>
      </w:rPr>
    </w:lvl>
    <w:lvl w:ilvl="4" w:tentative="0">
      <w:start w:val="0"/>
      <w:numFmt w:val="bullet"/>
      <w:lvlText w:val="•"/>
      <w:lvlJc w:val="left"/>
      <w:pPr>
        <w:ind w:left="3024" w:hanging="247"/>
      </w:pPr>
      <w:rPr>
        <w:rFonts w:hint="default"/>
        <w:lang w:val="zh-CN" w:eastAsia="zh-CN" w:bidi="zh-CN"/>
      </w:rPr>
    </w:lvl>
    <w:lvl w:ilvl="5" w:tentative="0">
      <w:start w:val="0"/>
      <w:numFmt w:val="bullet"/>
      <w:lvlText w:val="•"/>
      <w:lvlJc w:val="left"/>
      <w:pPr>
        <w:ind w:left="3076" w:hanging="247"/>
      </w:pPr>
      <w:rPr>
        <w:rFonts w:hint="default"/>
        <w:lang w:val="zh-CN" w:eastAsia="zh-CN" w:bidi="zh-CN"/>
      </w:rPr>
    </w:lvl>
    <w:lvl w:ilvl="6" w:tentative="0">
      <w:start w:val="0"/>
      <w:numFmt w:val="bullet"/>
      <w:lvlText w:val="•"/>
      <w:lvlJc w:val="left"/>
      <w:pPr>
        <w:ind w:left="3128" w:hanging="247"/>
      </w:pPr>
      <w:rPr>
        <w:rFonts w:hint="default"/>
        <w:lang w:val="zh-CN" w:eastAsia="zh-CN" w:bidi="zh-CN"/>
      </w:rPr>
    </w:lvl>
    <w:lvl w:ilvl="7" w:tentative="0">
      <w:start w:val="0"/>
      <w:numFmt w:val="bullet"/>
      <w:lvlText w:val="•"/>
      <w:lvlJc w:val="left"/>
      <w:pPr>
        <w:ind w:left="3180" w:hanging="247"/>
      </w:pPr>
      <w:rPr>
        <w:rFonts w:hint="default"/>
        <w:lang w:val="zh-CN" w:eastAsia="zh-CN" w:bidi="zh-CN"/>
      </w:rPr>
    </w:lvl>
    <w:lvl w:ilvl="8" w:tentative="0">
      <w:start w:val="0"/>
      <w:numFmt w:val="bullet"/>
      <w:lvlText w:val="•"/>
      <w:lvlJc w:val="left"/>
      <w:pPr>
        <w:ind w:left="3232" w:hanging="247"/>
      </w:pPr>
      <w:rPr>
        <w:rFonts w:hint="default"/>
        <w:lang w:val="zh-CN" w:eastAsia="zh-CN" w:bidi="zh-CN"/>
      </w:rPr>
    </w:lvl>
  </w:abstractNum>
  <w:abstractNum w:abstractNumId="14">
    <w:nsid w:val="BB64CFA9"/>
    <w:multiLevelType w:val="multilevel"/>
    <w:tmpl w:val="BB64CFA9"/>
    <w:lvl w:ilvl="0" w:tentative="0">
      <w:start w:val="1"/>
      <w:numFmt w:val="decimal"/>
      <w:lvlText w:val="（%1）"/>
      <w:lvlJc w:val="left"/>
      <w:pPr>
        <w:ind w:left="1167" w:hanging="529"/>
        <w:jc w:val="left"/>
      </w:pPr>
      <w:rPr>
        <w:rFonts w:hint="default" w:ascii="宋体" w:hAnsi="宋体" w:eastAsia="宋体" w:cs="宋体"/>
        <w:spacing w:val="-3"/>
        <w:w w:val="100"/>
        <w:sz w:val="19"/>
        <w:szCs w:val="19"/>
        <w:lang w:val="zh-CN" w:eastAsia="zh-CN" w:bidi="zh-CN"/>
      </w:rPr>
    </w:lvl>
    <w:lvl w:ilvl="1" w:tentative="0">
      <w:start w:val="0"/>
      <w:numFmt w:val="bullet"/>
      <w:lvlText w:val="•"/>
      <w:lvlJc w:val="left"/>
      <w:pPr>
        <w:ind w:left="1998" w:hanging="529"/>
      </w:pPr>
      <w:rPr>
        <w:rFonts w:hint="default"/>
        <w:lang w:val="zh-CN" w:eastAsia="zh-CN" w:bidi="zh-CN"/>
      </w:rPr>
    </w:lvl>
    <w:lvl w:ilvl="2" w:tentative="0">
      <w:start w:val="0"/>
      <w:numFmt w:val="bullet"/>
      <w:lvlText w:val="•"/>
      <w:lvlJc w:val="left"/>
      <w:pPr>
        <w:ind w:left="2837" w:hanging="529"/>
      </w:pPr>
      <w:rPr>
        <w:rFonts w:hint="default"/>
        <w:lang w:val="zh-CN" w:eastAsia="zh-CN" w:bidi="zh-CN"/>
      </w:rPr>
    </w:lvl>
    <w:lvl w:ilvl="3" w:tentative="0">
      <w:start w:val="0"/>
      <w:numFmt w:val="bullet"/>
      <w:lvlText w:val="•"/>
      <w:lvlJc w:val="left"/>
      <w:pPr>
        <w:ind w:left="3675" w:hanging="529"/>
      </w:pPr>
      <w:rPr>
        <w:rFonts w:hint="default"/>
        <w:lang w:val="zh-CN" w:eastAsia="zh-CN" w:bidi="zh-CN"/>
      </w:rPr>
    </w:lvl>
    <w:lvl w:ilvl="4" w:tentative="0">
      <w:start w:val="0"/>
      <w:numFmt w:val="bullet"/>
      <w:lvlText w:val="•"/>
      <w:lvlJc w:val="left"/>
      <w:pPr>
        <w:ind w:left="4514" w:hanging="529"/>
      </w:pPr>
      <w:rPr>
        <w:rFonts w:hint="default"/>
        <w:lang w:val="zh-CN" w:eastAsia="zh-CN" w:bidi="zh-CN"/>
      </w:rPr>
    </w:lvl>
    <w:lvl w:ilvl="5" w:tentative="0">
      <w:start w:val="0"/>
      <w:numFmt w:val="bullet"/>
      <w:lvlText w:val="•"/>
      <w:lvlJc w:val="left"/>
      <w:pPr>
        <w:ind w:left="5353" w:hanging="529"/>
      </w:pPr>
      <w:rPr>
        <w:rFonts w:hint="default"/>
        <w:lang w:val="zh-CN" w:eastAsia="zh-CN" w:bidi="zh-CN"/>
      </w:rPr>
    </w:lvl>
    <w:lvl w:ilvl="6" w:tentative="0">
      <w:start w:val="0"/>
      <w:numFmt w:val="bullet"/>
      <w:lvlText w:val="•"/>
      <w:lvlJc w:val="left"/>
      <w:pPr>
        <w:ind w:left="6191" w:hanging="529"/>
      </w:pPr>
      <w:rPr>
        <w:rFonts w:hint="default"/>
        <w:lang w:val="zh-CN" w:eastAsia="zh-CN" w:bidi="zh-CN"/>
      </w:rPr>
    </w:lvl>
    <w:lvl w:ilvl="7" w:tentative="0">
      <w:start w:val="0"/>
      <w:numFmt w:val="bullet"/>
      <w:lvlText w:val="•"/>
      <w:lvlJc w:val="left"/>
      <w:pPr>
        <w:ind w:left="7030" w:hanging="529"/>
      </w:pPr>
      <w:rPr>
        <w:rFonts w:hint="default"/>
        <w:lang w:val="zh-CN" w:eastAsia="zh-CN" w:bidi="zh-CN"/>
      </w:rPr>
    </w:lvl>
    <w:lvl w:ilvl="8" w:tentative="0">
      <w:start w:val="0"/>
      <w:numFmt w:val="bullet"/>
      <w:lvlText w:val="•"/>
      <w:lvlJc w:val="left"/>
      <w:pPr>
        <w:ind w:left="7869" w:hanging="529"/>
      </w:pPr>
      <w:rPr>
        <w:rFonts w:hint="default"/>
        <w:lang w:val="zh-CN" w:eastAsia="zh-CN" w:bidi="zh-CN"/>
      </w:rPr>
    </w:lvl>
  </w:abstractNum>
  <w:abstractNum w:abstractNumId="15">
    <w:nsid w:val="BE923771"/>
    <w:multiLevelType w:val="multilevel"/>
    <w:tmpl w:val="BE923771"/>
    <w:lvl w:ilvl="0" w:tentative="0">
      <w:start w:val="1"/>
      <w:numFmt w:val="decimal"/>
      <w:lvlText w:val="（%1）"/>
      <w:lvlJc w:val="left"/>
      <w:pPr>
        <w:ind w:left="1167" w:hanging="529"/>
        <w:jc w:val="left"/>
      </w:pPr>
      <w:rPr>
        <w:rFonts w:hint="default" w:ascii="宋体" w:hAnsi="宋体" w:eastAsia="宋体" w:cs="宋体"/>
        <w:spacing w:val="-36"/>
        <w:w w:val="100"/>
        <w:sz w:val="19"/>
        <w:szCs w:val="19"/>
        <w:lang w:val="zh-CN" w:eastAsia="zh-CN" w:bidi="zh-CN"/>
      </w:rPr>
    </w:lvl>
    <w:lvl w:ilvl="1" w:tentative="0">
      <w:start w:val="0"/>
      <w:numFmt w:val="bullet"/>
      <w:lvlText w:val="•"/>
      <w:lvlJc w:val="left"/>
      <w:pPr>
        <w:ind w:left="1998" w:hanging="529"/>
      </w:pPr>
      <w:rPr>
        <w:rFonts w:hint="default"/>
        <w:lang w:val="zh-CN" w:eastAsia="zh-CN" w:bidi="zh-CN"/>
      </w:rPr>
    </w:lvl>
    <w:lvl w:ilvl="2" w:tentative="0">
      <w:start w:val="0"/>
      <w:numFmt w:val="bullet"/>
      <w:lvlText w:val="•"/>
      <w:lvlJc w:val="left"/>
      <w:pPr>
        <w:ind w:left="2837" w:hanging="529"/>
      </w:pPr>
      <w:rPr>
        <w:rFonts w:hint="default"/>
        <w:lang w:val="zh-CN" w:eastAsia="zh-CN" w:bidi="zh-CN"/>
      </w:rPr>
    </w:lvl>
    <w:lvl w:ilvl="3" w:tentative="0">
      <w:start w:val="0"/>
      <w:numFmt w:val="bullet"/>
      <w:lvlText w:val="•"/>
      <w:lvlJc w:val="left"/>
      <w:pPr>
        <w:ind w:left="3675" w:hanging="529"/>
      </w:pPr>
      <w:rPr>
        <w:rFonts w:hint="default"/>
        <w:lang w:val="zh-CN" w:eastAsia="zh-CN" w:bidi="zh-CN"/>
      </w:rPr>
    </w:lvl>
    <w:lvl w:ilvl="4" w:tentative="0">
      <w:start w:val="0"/>
      <w:numFmt w:val="bullet"/>
      <w:lvlText w:val="•"/>
      <w:lvlJc w:val="left"/>
      <w:pPr>
        <w:ind w:left="4514" w:hanging="529"/>
      </w:pPr>
      <w:rPr>
        <w:rFonts w:hint="default"/>
        <w:lang w:val="zh-CN" w:eastAsia="zh-CN" w:bidi="zh-CN"/>
      </w:rPr>
    </w:lvl>
    <w:lvl w:ilvl="5" w:tentative="0">
      <w:start w:val="0"/>
      <w:numFmt w:val="bullet"/>
      <w:lvlText w:val="•"/>
      <w:lvlJc w:val="left"/>
      <w:pPr>
        <w:ind w:left="5353" w:hanging="529"/>
      </w:pPr>
      <w:rPr>
        <w:rFonts w:hint="default"/>
        <w:lang w:val="zh-CN" w:eastAsia="zh-CN" w:bidi="zh-CN"/>
      </w:rPr>
    </w:lvl>
    <w:lvl w:ilvl="6" w:tentative="0">
      <w:start w:val="0"/>
      <w:numFmt w:val="bullet"/>
      <w:lvlText w:val="•"/>
      <w:lvlJc w:val="left"/>
      <w:pPr>
        <w:ind w:left="6191" w:hanging="529"/>
      </w:pPr>
      <w:rPr>
        <w:rFonts w:hint="default"/>
        <w:lang w:val="zh-CN" w:eastAsia="zh-CN" w:bidi="zh-CN"/>
      </w:rPr>
    </w:lvl>
    <w:lvl w:ilvl="7" w:tentative="0">
      <w:start w:val="0"/>
      <w:numFmt w:val="bullet"/>
      <w:lvlText w:val="•"/>
      <w:lvlJc w:val="left"/>
      <w:pPr>
        <w:ind w:left="7030" w:hanging="529"/>
      </w:pPr>
      <w:rPr>
        <w:rFonts w:hint="default"/>
        <w:lang w:val="zh-CN" w:eastAsia="zh-CN" w:bidi="zh-CN"/>
      </w:rPr>
    </w:lvl>
    <w:lvl w:ilvl="8" w:tentative="0">
      <w:start w:val="0"/>
      <w:numFmt w:val="bullet"/>
      <w:lvlText w:val="•"/>
      <w:lvlJc w:val="left"/>
      <w:pPr>
        <w:ind w:left="7869" w:hanging="529"/>
      </w:pPr>
      <w:rPr>
        <w:rFonts w:hint="default"/>
        <w:lang w:val="zh-CN" w:eastAsia="zh-CN" w:bidi="zh-CN"/>
      </w:rPr>
    </w:lvl>
  </w:abstractNum>
  <w:abstractNum w:abstractNumId="16">
    <w:nsid w:val="BF205925"/>
    <w:multiLevelType w:val="multilevel"/>
    <w:tmpl w:val="BF205925"/>
    <w:lvl w:ilvl="0" w:tentative="0">
      <w:start w:val="2"/>
      <w:numFmt w:val="upperLetter"/>
      <w:lvlText w:val="%1."/>
      <w:lvlJc w:val="left"/>
      <w:pPr>
        <w:ind w:left="992" w:hanging="354"/>
        <w:jc w:val="left"/>
      </w:pPr>
      <w:rPr>
        <w:rFonts w:hint="default" w:ascii="Times New Roman" w:hAnsi="Times New Roman" w:eastAsia="Times New Roman" w:cs="Times New Roman"/>
        <w:spacing w:val="-3"/>
        <w:w w:val="100"/>
        <w:sz w:val="19"/>
        <w:szCs w:val="19"/>
        <w:lang w:val="zh-CN" w:eastAsia="zh-CN" w:bidi="zh-CN"/>
      </w:rPr>
    </w:lvl>
    <w:lvl w:ilvl="1" w:tentative="0">
      <w:start w:val="0"/>
      <w:numFmt w:val="bullet"/>
      <w:lvlText w:val="•"/>
      <w:lvlJc w:val="left"/>
      <w:pPr>
        <w:ind w:left="1854" w:hanging="354"/>
      </w:pPr>
      <w:rPr>
        <w:rFonts w:hint="default"/>
        <w:lang w:val="zh-CN" w:eastAsia="zh-CN" w:bidi="zh-CN"/>
      </w:rPr>
    </w:lvl>
    <w:lvl w:ilvl="2" w:tentative="0">
      <w:start w:val="0"/>
      <w:numFmt w:val="bullet"/>
      <w:lvlText w:val="•"/>
      <w:lvlJc w:val="left"/>
      <w:pPr>
        <w:ind w:left="2709" w:hanging="354"/>
      </w:pPr>
      <w:rPr>
        <w:rFonts w:hint="default"/>
        <w:lang w:val="zh-CN" w:eastAsia="zh-CN" w:bidi="zh-CN"/>
      </w:rPr>
    </w:lvl>
    <w:lvl w:ilvl="3" w:tentative="0">
      <w:start w:val="0"/>
      <w:numFmt w:val="bullet"/>
      <w:lvlText w:val="•"/>
      <w:lvlJc w:val="left"/>
      <w:pPr>
        <w:ind w:left="3563" w:hanging="354"/>
      </w:pPr>
      <w:rPr>
        <w:rFonts w:hint="default"/>
        <w:lang w:val="zh-CN" w:eastAsia="zh-CN" w:bidi="zh-CN"/>
      </w:rPr>
    </w:lvl>
    <w:lvl w:ilvl="4" w:tentative="0">
      <w:start w:val="0"/>
      <w:numFmt w:val="bullet"/>
      <w:lvlText w:val="•"/>
      <w:lvlJc w:val="left"/>
      <w:pPr>
        <w:ind w:left="4418" w:hanging="354"/>
      </w:pPr>
      <w:rPr>
        <w:rFonts w:hint="default"/>
        <w:lang w:val="zh-CN" w:eastAsia="zh-CN" w:bidi="zh-CN"/>
      </w:rPr>
    </w:lvl>
    <w:lvl w:ilvl="5" w:tentative="0">
      <w:start w:val="0"/>
      <w:numFmt w:val="bullet"/>
      <w:lvlText w:val="•"/>
      <w:lvlJc w:val="left"/>
      <w:pPr>
        <w:ind w:left="5273" w:hanging="354"/>
      </w:pPr>
      <w:rPr>
        <w:rFonts w:hint="default"/>
        <w:lang w:val="zh-CN" w:eastAsia="zh-CN" w:bidi="zh-CN"/>
      </w:rPr>
    </w:lvl>
    <w:lvl w:ilvl="6" w:tentative="0">
      <w:start w:val="0"/>
      <w:numFmt w:val="bullet"/>
      <w:lvlText w:val="•"/>
      <w:lvlJc w:val="left"/>
      <w:pPr>
        <w:ind w:left="6127" w:hanging="354"/>
      </w:pPr>
      <w:rPr>
        <w:rFonts w:hint="default"/>
        <w:lang w:val="zh-CN" w:eastAsia="zh-CN" w:bidi="zh-CN"/>
      </w:rPr>
    </w:lvl>
    <w:lvl w:ilvl="7" w:tentative="0">
      <w:start w:val="0"/>
      <w:numFmt w:val="bullet"/>
      <w:lvlText w:val="•"/>
      <w:lvlJc w:val="left"/>
      <w:pPr>
        <w:ind w:left="6982" w:hanging="354"/>
      </w:pPr>
      <w:rPr>
        <w:rFonts w:hint="default"/>
        <w:lang w:val="zh-CN" w:eastAsia="zh-CN" w:bidi="zh-CN"/>
      </w:rPr>
    </w:lvl>
    <w:lvl w:ilvl="8" w:tentative="0">
      <w:start w:val="0"/>
      <w:numFmt w:val="bullet"/>
      <w:lvlText w:val="•"/>
      <w:lvlJc w:val="left"/>
      <w:pPr>
        <w:ind w:left="7837" w:hanging="354"/>
      </w:pPr>
      <w:rPr>
        <w:rFonts w:hint="default"/>
        <w:lang w:val="zh-CN" w:eastAsia="zh-CN" w:bidi="zh-CN"/>
      </w:rPr>
    </w:lvl>
  </w:abstractNum>
  <w:abstractNum w:abstractNumId="17">
    <w:nsid w:val="C0915F4F"/>
    <w:multiLevelType w:val="multilevel"/>
    <w:tmpl w:val="C0915F4F"/>
    <w:lvl w:ilvl="0" w:tentative="0">
      <w:start w:val="1"/>
      <w:numFmt w:val="lowerRoman"/>
      <w:lvlText w:val="（%1）"/>
      <w:lvlJc w:val="left"/>
      <w:pPr>
        <w:ind w:left="1179" w:hanging="481"/>
        <w:jc w:val="left"/>
      </w:pPr>
      <w:rPr>
        <w:rFonts w:hint="default" w:ascii="宋体" w:hAnsi="宋体" w:eastAsia="宋体" w:cs="宋体"/>
        <w:spacing w:val="-2"/>
        <w:w w:val="100"/>
        <w:sz w:val="19"/>
        <w:szCs w:val="19"/>
        <w:lang w:val="zh-CN" w:eastAsia="zh-CN" w:bidi="zh-CN"/>
      </w:rPr>
    </w:lvl>
    <w:lvl w:ilvl="1" w:tentative="0">
      <w:start w:val="0"/>
      <w:numFmt w:val="bullet"/>
      <w:lvlText w:val="•"/>
      <w:lvlJc w:val="left"/>
      <w:pPr>
        <w:ind w:left="2016" w:hanging="481"/>
      </w:pPr>
      <w:rPr>
        <w:rFonts w:hint="default"/>
        <w:lang w:val="zh-CN" w:eastAsia="zh-CN" w:bidi="zh-CN"/>
      </w:rPr>
    </w:lvl>
    <w:lvl w:ilvl="2" w:tentative="0">
      <w:start w:val="0"/>
      <w:numFmt w:val="bullet"/>
      <w:lvlText w:val="•"/>
      <w:lvlJc w:val="left"/>
      <w:pPr>
        <w:ind w:left="2853" w:hanging="481"/>
      </w:pPr>
      <w:rPr>
        <w:rFonts w:hint="default"/>
        <w:lang w:val="zh-CN" w:eastAsia="zh-CN" w:bidi="zh-CN"/>
      </w:rPr>
    </w:lvl>
    <w:lvl w:ilvl="3" w:tentative="0">
      <w:start w:val="0"/>
      <w:numFmt w:val="bullet"/>
      <w:lvlText w:val="•"/>
      <w:lvlJc w:val="left"/>
      <w:pPr>
        <w:ind w:left="3689" w:hanging="481"/>
      </w:pPr>
      <w:rPr>
        <w:rFonts w:hint="default"/>
        <w:lang w:val="zh-CN" w:eastAsia="zh-CN" w:bidi="zh-CN"/>
      </w:rPr>
    </w:lvl>
    <w:lvl w:ilvl="4" w:tentative="0">
      <w:start w:val="0"/>
      <w:numFmt w:val="bullet"/>
      <w:lvlText w:val="•"/>
      <w:lvlJc w:val="left"/>
      <w:pPr>
        <w:ind w:left="4526" w:hanging="481"/>
      </w:pPr>
      <w:rPr>
        <w:rFonts w:hint="default"/>
        <w:lang w:val="zh-CN" w:eastAsia="zh-CN" w:bidi="zh-CN"/>
      </w:rPr>
    </w:lvl>
    <w:lvl w:ilvl="5" w:tentative="0">
      <w:start w:val="0"/>
      <w:numFmt w:val="bullet"/>
      <w:lvlText w:val="•"/>
      <w:lvlJc w:val="left"/>
      <w:pPr>
        <w:ind w:left="5363" w:hanging="481"/>
      </w:pPr>
      <w:rPr>
        <w:rFonts w:hint="default"/>
        <w:lang w:val="zh-CN" w:eastAsia="zh-CN" w:bidi="zh-CN"/>
      </w:rPr>
    </w:lvl>
    <w:lvl w:ilvl="6" w:tentative="0">
      <w:start w:val="0"/>
      <w:numFmt w:val="bullet"/>
      <w:lvlText w:val="•"/>
      <w:lvlJc w:val="left"/>
      <w:pPr>
        <w:ind w:left="6199" w:hanging="481"/>
      </w:pPr>
      <w:rPr>
        <w:rFonts w:hint="default"/>
        <w:lang w:val="zh-CN" w:eastAsia="zh-CN" w:bidi="zh-CN"/>
      </w:rPr>
    </w:lvl>
    <w:lvl w:ilvl="7" w:tentative="0">
      <w:start w:val="0"/>
      <w:numFmt w:val="bullet"/>
      <w:lvlText w:val="•"/>
      <w:lvlJc w:val="left"/>
      <w:pPr>
        <w:ind w:left="7036" w:hanging="481"/>
      </w:pPr>
      <w:rPr>
        <w:rFonts w:hint="default"/>
        <w:lang w:val="zh-CN" w:eastAsia="zh-CN" w:bidi="zh-CN"/>
      </w:rPr>
    </w:lvl>
    <w:lvl w:ilvl="8" w:tentative="0">
      <w:start w:val="0"/>
      <w:numFmt w:val="bullet"/>
      <w:lvlText w:val="•"/>
      <w:lvlJc w:val="left"/>
      <w:pPr>
        <w:ind w:left="7873" w:hanging="481"/>
      </w:pPr>
      <w:rPr>
        <w:rFonts w:hint="default"/>
        <w:lang w:val="zh-CN" w:eastAsia="zh-CN" w:bidi="zh-CN"/>
      </w:rPr>
    </w:lvl>
  </w:abstractNum>
  <w:abstractNum w:abstractNumId="18">
    <w:nsid w:val="C8879AEF"/>
    <w:multiLevelType w:val="multilevel"/>
    <w:tmpl w:val="C8879AEF"/>
    <w:lvl w:ilvl="0" w:tentative="0">
      <w:start w:val="1"/>
      <w:numFmt w:val="upperLetter"/>
      <w:lvlText w:val="%1."/>
      <w:lvlJc w:val="left"/>
      <w:pPr>
        <w:ind w:left="1004" w:hanging="366"/>
        <w:jc w:val="left"/>
      </w:pPr>
      <w:rPr>
        <w:rFonts w:hint="default" w:ascii="Times New Roman" w:hAnsi="Times New Roman" w:eastAsia="Times New Roman" w:cs="Times New Roman"/>
        <w:spacing w:val="-3"/>
        <w:w w:val="100"/>
        <w:sz w:val="19"/>
        <w:szCs w:val="19"/>
        <w:lang w:val="zh-CN" w:eastAsia="zh-CN" w:bidi="zh-CN"/>
      </w:rPr>
    </w:lvl>
    <w:lvl w:ilvl="1" w:tentative="0">
      <w:start w:val="0"/>
      <w:numFmt w:val="bullet"/>
      <w:lvlText w:val="•"/>
      <w:lvlJc w:val="left"/>
      <w:pPr>
        <w:ind w:left="1854" w:hanging="366"/>
      </w:pPr>
      <w:rPr>
        <w:rFonts w:hint="default"/>
        <w:lang w:val="zh-CN" w:eastAsia="zh-CN" w:bidi="zh-CN"/>
      </w:rPr>
    </w:lvl>
    <w:lvl w:ilvl="2" w:tentative="0">
      <w:start w:val="0"/>
      <w:numFmt w:val="bullet"/>
      <w:lvlText w:val="•"/>
      <w:lvlJc w:val="left"/>
      <w:pPr>
        <w:ind w:left="2709" w:hanging="366"/>
      </w:pPr>
      <w:rPr>
        <w:rFonts w:hint="default"/>
        <w:lang w:val="zh-CN" w:eastAsia="zh-CN" w:bidi="zh-CN"/>
      </w:rPr>
    </w:lvl>
    <w:lvl w:ilvl="3" w:tentative="0">
      <w:start w:val="0"/>
      <w:numFmt w:val="bullet"/>
      <w:lvlText w:val="•"/>
      <w:lvlJc w:val="left"/>
      <w:pPr>
        <w:ind w:left="3563" w:hanging="366"/>
      </w:pPr>
      <w:rPr>
        <w:rFonts w:hint="default"/>
        <w:lang w:val="zh-CN" w:eastAsia="zh-CN" w:bidi="zh-CN"/>
      </w:rPr>
    </w:lvl>
    <w:lvl w:ilvl="4" w:tentative="0">
      <w:start w:val="0"/>
      <w:numFmt w:val="bullet"/>
      <w:lvlText w:val="•"/>
      <w:lvlJc w:val="left"/>
      <w:pPr>
        <w:ind w:left="4418" w:hanging="366"/>
      </w:pPr>
      <w:rPr>
        <w:rFonts w:hint="default"/>
        <w:lang w:val="zh-CN" w:eastAsia="zh-CN" w:bidi="zh-CN"/>
      </w:rPr>
    </w:lvl>
    <w:lvl w:ilvl="5" w:tentative="0">
      <w:start w:val="0"/>
      <w:numFmt w:val="bullet"/>
      <w:lvlText w:val="•"/>
      <w:lvlJc w:val="left"/>
      <w:pPr>
        <w:ind w:left="5273" w:hanging="366"/>
      </w:pPr>
      <w:rPr>
        <w:rFonts w:hint="default"/>
        <w:lang w:val="zh-CN" w:eastAsia="zh-CN" w:bidi="zh-CN"/>
      </w:rPr>
    </w:lvl>
    <w:lvl w:ilvl="6" w:tentative="0">
      <w:start w:val="0"/>
      <w:numFmt w:val="bullet"/>
      <w:lvlText w:val="•"/>
      <w:lvlJc w:val="left"/>
      <w:pPr>
        <w:ind w:left="6127" w:hanging="366"/>
      </w:pPr>
      <w:rPr>
        <w:rFonts w:hint="default"/>
        <w:lang w:val="zh-CN" w:eastAsia="zh-CN" w:bidi="zh-CN"/>
      </w:rPr>
    </w:lvl>
    <w:lvl w:ilvl="7" w:tentative="0">
      <w:start w:val="0"/>
      <w:numFmt w:val="bullet"/>
      <w:lvlText w:val="•"/>
      <w:lvlJc w:val="left"/>
      <w:pPr>
        <w:ind w:left="6982" w:hanging="366"/>
      </w:pPr>
      <w:rPr>
        <w:rFonts w:hint="default"/>
        <w:lang w:val="zh-CN" w:eastAsia="zh-CN" w:bidi="zh-CN"/>
      </w:rPr>
    </w:lvl>
    <w:lvl w:ilvl="8" w:tentative="0">
      <w:start w:val="0"/>
      <w:numFmt w:val="bullet"/>
      <w:lvlText w:val="•"/>
      <w:lvlJc w:val="left"/>
      <w:pPr>
        <w:ind w:left="7837" w:hanging="366"/>
      </w:pPr>
      <w:rPr>
        <w:rFonts w:hint="default"/>
        <w:lang w:val="zh-CN" w:eastAsia="zh-CN" w:bidi="zh-CN"/>
      </w:rPr>
    </w:lvl>
  </w:abstractNum>
  <w:abstractNum w:abstractNumId="19">
    <w:nsid w:val="CF092B84"/>
    <w:multiLevelType w:val="multilevel"/>
    <w:tmpl w:val="CF092B84"/>
    <w:lvl w:ilvl="0" w:tentative="0">
      <w:start w:val="1"/>
      <w:numFmt w:val="upperLetter"/>
      <w:lvlText w:val="%1."/>
      <w:lvlJc w:val="left"/>
      <w:pPr>
        <w:ind w:left="846" w:hanging="208"/>
        <w:jc w:val="left"/>
      </w:pPr>
      <w:rPr>
        <w:rFonts w:hint="default" w:ascii="Times New Roman" w:hAnsi="Times New Roman" w:eastAsia="Times New Roman" w:cs="Times New Roman"/>
        <w:spacing w:val="-1"/>
        <w:w w:val="100"/>
        <w:sz w:val="19"/>
        <w:szCs w:val="19"/>
        <w:lang w:val="zh-CN" w:eastAsia="zh-CN" w:bidi="zh-CN"/>
      </w:rPr>
    </w:lvl>
    <w:lvl w:ilvl="1" w:tentative="0">
      <w:start w:val="0"/>
      <w:numFmt w:val="bullet"/>
      <w:lvlText w:val="•"/>
      <w:lvlJc w:val="left"/>
      <w:pPr>
        <w:ind w:left="1710" w:hanging="208"/>
      </w:pPr>
      <w:rPr>
        <w:rFonts w:hint="default"/>
        <w:lang w:val="zh-CN" w:eastAsia="zh-CN" w:bidi="zh-CN"/>
      </w:rPr>
    </w:lvl>
    <w:lvl w:ilvl="2" w:tentative="0">
      <w:start w:val="0"/>
      <w:numFmt w:val="bullet"/>
      <w:lvlText w:val="•"/>
      <w:lvlJc w:val="left"/>
      <w:pPr>
        <w:ind w:left="2581" w:hanging="208"/>
      </w:pPr>
      <w:rPr>
        <w:rFonts w:hint="default"/>
        <w:lang w:val="zh-CN" w:eastAsia="zh-CN" w:bidi="zh-CN"/>
      </w:rPr>
    </w:lvl>
    <w:lvl w:ilvl="3" w:tentative="0">
      <w:start w:val="0"/>
      <w:numFmt w:val="bullet"/>
      <w:lvlText w:val="•"/>
      <w:lvlJc w:val="left"/>
      <w:pPr>
        <w:ind w:left="3451" w:hanging="208"/>
      </w:pPr>
      <w:rPr>
        <w:rFonts w:hint="default"/>
        <w:lang w:val="zh-CN" w:eastAsia="zh-CN" w:bidi="zh-CN"/>
      </w:rPr>
    </w:lvl>
    <w:lvl w:ilvl="4" w:tentative="0">
      <w:start w:val="0"/>
      <w:numFmt w:val="bullet"/>
      <w:lvlText w:val="•"/>
      <w:lvlJc w:val="left"/>
      <w:pPr>
        <w:ind w:left="4322" w:hanging="208"/>
      </w:pPr>
      <w:rPr>
        <w:rFonts w:hint="default"/>
        <w:lang w:val="zh-CN" w:eastAsia="zh-CN" w:bidi="zh-CN"/>
      </w:rPr>
    </w:lvl>
    <w:lvl w:ilvl="5" w:tentative="0">
      <w:start w:val="0"/>
      <w:numFmt w:val="bullet"/>
      <w:lvlText w:val="•"/>
      <w:lvlJc w:val="left"/>
      <w:pPr>
        <w:ind w:left="5193" w:hanging="208"/>
      </w:pPr>
      <w:rPr>
        <w:rFonts w:hint="default"/>
        <w:lang w:val="zh-CN" w:eastAsia="zh-CN" w:bidi="zh-CN"/>
      </w:rPr>
    </w:lvl>
    <w:lvl w:ilvl="6" w:tentative="0">
      <w:start w:val="0"/>
      <w:numFmt w:val="bullet"/>
      <w:lvlText w:val="•"/>
      <w:lvlJc w:val="left"/>
      <w:pPr>
        <w:ind w:left="6063" w:hanging="208"/>
      </w:pPr>
      <w:rPr>
        <w:rFonts w:hint="default"/>
        <w:lang w:val="zh-CN" w:eastAsia="zh-CN" w:bidi="zh-CN"/>
      </w:rPr>
    </w:lvl>
    <w:lvl w:ilvl="7" w:tentative="0">
      <w:start w:val="0"/>
      <w:numFmt w:val="bullet"/>
      <w:lvlText w:val="•"/>
      <w:lvlJc w:val="left"/>
      <w:pPr>
        <w:ind w:left="6934" w:hanging="208"/>
      </w:pPr>
      <w:rPr>
        <w:rFonts w:hint="default"/>
        <w:lang w:val="zh-CN" w:eastAsia="zh-CN" w:bidi="zh-CN"/>
      </w:rPr>
    </w:lvl>
    <w:lvl w:ilvl="8" w:tentative="0">
      <w:start w:val="0"/>
      <w:numFmt w:val="bullet"/>
      <w:lvlText w:val="•"/>
      <w:lvlJc w:val="left"/>
      <w:pPr>
        <w:ind w:left="7805" w:hanging="208"/>
      </w:pPr>
      <w:rPr>
        <w:rFonts w:hint="default"/>
        <w:lang w:val="zh-CN" w:eastAsia="zh-CN" w:bidi="zh-CN"/>
      </w:rPr>
    </w:lvl>
  </w:abstractNum>
  <w:abstractNum w:abstractNumId="20">
    <w:nsid w:val="D7D140E4"/>
    <w:multiLevelType w:val="multilevel"/>
    <w:tmpl w:val="D7D140E4"/>
    <w:lvl w:ilvl="0" w:tentative="0">
      <w:start w:val="1"/>
      <w:numFmt w:val="lowerRoman"/>
      <w:lvlText w:val="（%1）"/>
      <w:lvlJc w:val="left"/>
      <w:pPr>
        <w:ind w:left="1119" w:hanging="481"/>
        <w:jc w:val="left"/>
      </w:pPr>
      <w:rPr>
        <w:rFonts w:hint="default" w:ascii="宋体" w:hAnsi="宋体" w:eastAsia="宋体" w:cs="宋体"/>
        <w:spacing w:val="-2"/>
        <w:w w:val="100"/>
        <w:position w:val="1"/>
        <w:sz w:val="19"/>
        <w:szCs w:val="19"/>
        <w:lang w:val="zh-CN" w:eastAsia="zh-CN" w:bidi="zh-CN"/>
      </w:rPr>
    </w:lvl>
    <w:lvl w:ilvl="1" w:tentative="0">
      <w:start w:val="0"/>
      <w:numFmt w:val="bullet"/>
      <w:lvlText w:val="•"/>
      <w:lvlJc w:val="left"/>
      <w:pPr>
        <w:ind w:left="1962" w:hanging="481"/>
      </w:pPr>
      <w:rPr>
        <w:rFonts w:hint="default"/>
        <w:lang w:val="zh-CN" w:eastAsia="zh-CN" w:bidi="zh-CN"/>
      </w:rPr>
    </w:lvl>
    <w:lvl w:ilvl="2" w:tentative="0">
      <w:start w:val="0"/>
      <w:numFmt w:val="bullet"/>
      <w:lvlText w:val="•"/>
      <w:lvlJc w:val="left"/>
      <w:pPr>
        <w:ind w:left="2805" w:hanging="481"/>
      </w:pPr>
      <w:rPr>
        <w:rFonts w:hint="default"/>
        <w:lang w:val="zh-CN" w:eastAsia="zh-CN" w:bidi="zh-CN"/>
      </w:rPr>
    </w:lvl>
    <w:lvl w:ilvl="3" w:tentative="0">
      <w:start w:val="0"/>
      <w:numFmt w:val="bullet"/>
      <w:lvlText w:val="•"/>
      <w:lvlJc w:val="left"/>
      <w:pPr>
        <w:ind w:left="3647" w:hanging="481"/>
      </w:pPr>
      <w:rPr>
        <w:rFonts w:hint="default"/>
        <w:lang w:val="zh-CN" w:eastAsia="zh-CN" w:bidi="zh-CN"/>
      </w:rPr>
    </w:lvl>
    <w:lvl w:ilvl="4" w:tentative="0">
      <w:start w:val="0"/>
      <w:numFmt w:val="bullet"/>
      <w:lvlText w:val="•"/>
      <w:lvlJc w:val="left"/>
      <w:pPr>
        <w:ind w:left="4490" w:hanging="481"/>
      </w:pPr>
      <w:rPr>
        <w:rFonts w:hint="default"/>
        <w:lang w:val="zh-CN" w:eastAsia="zh-CN" w:bidi="zh-CN"/>
      </w:rPr>
    </w:lvl>
    <w:lvl w:ilvl="5" w:tentative="0">
      <w:start w:val="0"/>
      <w:numFmt w:val="bullet"/>
      <w:lvlText w:val="•"/>
      <w:lvlJc w:val="left"/>
      <w:pPr>
        <w:ind w:left="5333" w:hanging="481"/>
      </w:pPr>
      <w:rPr>
        <w:rFonts w:hint="default"/>
        <w:lang w:val="zh-CN" w:eastAsia="zh-CN" w:bidi="zh-CN"/>
      </w:rPr>
    </w:lvl>
    <w:lvl w:ilvl="6" w:tentative="0">
      <w:start w:val="0"/>
      <w:numFmt w:val="bullet"/>
      <w:lvlText w:val="•"/>
      <w:lvlJc w:val="left"/>
      <w:pPr>
        <w:ind w:left="6175" w:hanging="481"/>
      </w:pPr>
      <w:rPr>
        <w:rFonts w:hint="default"/>
        <w:lang w:val="zh-CN" w:eastAsia="zh-CN" w:bidi="zh-CN"/>
      </w:rPr>
    </w:lvl>
    <w:lvl w:ilvl="7" w:tentative="0">
      <w:start w:val="0"/>
      <w:numFmt w:val="bullet"/>
      <w:lvlText w:val="•"/>
      <w:lvlJc w:val="left"/>
      <w:pPr>
        <w:ind w:left="7018" w:hanging="481"/>
      </w:pPr>
      <w:rPr>
        <w:rFonts w:hint="default"/>
        <w:lang w:val="zh-CN" w:eastAsia="zh-CN" w:bidi="zh-CN"/>
      </w:rPr>
    </w:lvl>
    <w:lvl w:ilvl="8" w:tentative="0">
      <w:start w:val="0"/>
      <w:numFmt w:val="bullet"/>
      <w:lvlText w:val="•"/>
      <w:lvlJc w:val="left"/>
      <w:pPr>
        <w:ind w:left="7861" w:hanging="481"/>
      </w:pPr>
      <w:rPr>
        <w:rFonts w:hint="default"/>
        <w:lang w:val="zh-CN" w:eastAsia="zh-CN" w:bidi="zh-CN"/>
      </w:rPr>
    </w:lvl>
  </w:abstractNum>
  <w:abstractNum w:abstractNumId="21">
    <w:nsid w:val="D7F9FE59"/>
    <w:multiLevelType w:val="multilevel"/>
    <w:tmpl w:val="D7F9FE59"/>
    <w:lvl w:ilvl="0" w:tentative="0">
      <w:start w:val="2"/>
      <w:numFmt w:val="upperLetter"/>
      <w:lvlText w:val="%1."/>
      <w:lvlJc w:val="left"/>
      <w:pPr>
        <w:ind w:left="992" w:hanging="354"/>
        <w:jc w:val="left"/>
      </w:pPr>
      <w:rPr>
        <w:rFonts w:hint="default" w:ascii="Times New Roman" w:hAnsi="Times New Roman" w:eastAsia="Times New Roman" w:cs="Times New Roman"/>
        <w:spacing w:val="-3"/>
        <w:w w:val="100"/>
        <w:sz w:val="19"/>
        <w:szCs w:val="19"/>
        <w:lang w:val="zh-CN" w:eastAsia="zh-CN" w:bidi="zh-CN"/>
      </w:rPr>
    </w:lvl>
    <w:lvl w:ilvl="1" w:tentative="0">
      <w:start w:val="0"/>
      <w:numFmt w:val="bullet"/>
      <w:lvlText w:val="•"/>
      <w:lvlJc w:val="left"/>
      <w:pPr>
        <w:ind w:left="1854" w:hanging="354"/>
      </w:pPr>
      <w:rPr>
        <w:rFonts w:hint="default"/>
        <w:lang w:val="zh-CN" w:eastAsia="zh-CN" w:bidi="zh-CN"/>
      </w:rPr>
    </w:lvl>
    <w:lvl w:ilvl="2" w:tentative="0">
      <w:start w:val="0"/>
      <w:numFmt w:val="bullet"/>
      <w:lvlText w:val="•"/>
      <w:lvlJc w:val="left"/>
      <w:pPr>
        <w:ind w:left="2709" w:hanging="354"/>
      </w:pPr>
      <w:rPr>
        <w:rFonts w:hint="default"/>
        <w:lang w:val="zh-CN" w:eastAsia="zh-CN" w:bidi="zh-CN"/>
      </w:rPr>
    </w:lvl>
    <w:lvl w:ilvl="3" w:tentative="0">
      <w:start w:val="0"/>
      <w:numFmt w:val="bullet"/>
      <w:lvlText w:val="•"/>
      <w:lvlJc w:val="left"/>
      <w:pPr>
        <w:ind w:left="3563" w:hanging="354"/>
      </w:pPr>
      <w:rPr>
        <w:rFonts w:hint="default"/>
        <w:lang w:val="zh-CN" w:eastAsia="zh-CN" w:bidi="zh-CN"/>
      </w:rPr>
    </w:lvl>
    <w:lvl w:ilvl="4" w:tentative="0">
      <w:start w:val="0"/>
      <w:numFmt w:val="bullet"/>
      <w:lvlText w:val="•"/>
      <w:lvlJc w:val="left"/>
      <w:pPr>
        <w:ind w:left="4418" w:hanging="354"/>
      </w:pPr>
      <w:rPr>
        <w:rFonts w:hint="default"/>
        <w:lang w:val="zh-CN" w:eastAsia="zh-CN" w:bidi="zh-CN"/>
      </w:rPr>
    </w:lvl>
    <w:lvl w:ilvl="5" w:tentative="0">
      <w:start w:val="0"/>
      <w:numFmt w:val="bullet"/>
      <w:lvlText w:val="•"/>
      <w:lvlJc w:val="left"/>
      <w:pPr>
        <w:ind w:left="5273" w:hanging="354"/>
      </w:pPr>
      <w:rPr>
        <w:rFonts w:hint="default"/>
        <w:lang w:val="zh-CN" w:eastAsia="zh-CN" w:bidi="zh-CN"/>
      </w:rPr>
    </w:lvl>
    <w:lvl w:ilvl="6" w:tentative="0">
      <w:start w:val="0"/>
      <w:numFmt w:val="bullet"/>
      <w:lvlText w:val="•"/>
      <w:lvlJc w:val="left"/>
      <w:pPr>
        <w:ind w:left="6127" w:hanging="354"/>
      </w:pPr>
      <w:rPr>
        <w:rFonts w:hint="default"/>
        <w:lang w:val="zh-CN" w:eastAsia="zh-CN" w:bidi="zh-CN"/>
      </w:rPr>
    </w:lvl>
    <w:lvl w:ilvl="7" w:tentative="0">
      <w:start w:val="0"/>
      <w:numFmt w:val="bullet"/>
      <w:lvlText w:val="•"/>
      <w:lvlJc w:val="left"/>
      <w:pPr>
        <w:ind w:left="6982" w:hanging="354"/>
      </w:pPr>
      <w:rPr>
        <w:rFonts w:hint="default"/>
        <w:lang w:val="zh-CN" w:eastAsia="zh-CN" w:bidi="zh-CN"/>
      </w:rPr>
    </w:lvl>
    <w:lvl w:ilvl="8" w:tentative="0">
      <w:start w:val="0"/>
      <w:numFmt w:val="bullet"/>
      <w:lvlText w:val="•"/>
      <w:lvlJc w:val="left"/>
      <w:pPr>
        <w:ind w:left="7837" w:hanging="354"/>
      </w:pPr>
      <w:rPr>
        <w:rFonts w:hint="default"/>
        <w:lang w:val="zh-CN" w:eastAsia="zh-CN" w:bidi="zh-CN"/>
      </w:rPr>
    </w:lvl>
  </w:abstractNum>
  <w:abstractNum w:abstractNumId="22">
    <w:nsid w:val="DCBA6B53"/>
    <w:multiLevelType w:val="multilevel"/>
    <w:tmpl w:val="DCBA6B53"/>
    <w:lvl w:ilvl="0" w:tentative="0">
      <w:start w:val="1"/>
      <w:numFmt w:val="upperLetter"/>
      <w:lvlText w:val="%1."/>
      <w:lvlJc w:val="left"/>
      <w:pPr>
        <w:ind w:left="948" w:hanging="310"/>
        <w:jc w:val="left"/>
      </w:pPr>
      <w:rPr>
        <w:rFonts w:hint="default" w:ascii="Times New Roman" w:hAnsi="Times New Roman" w:eastAsia="Times New Roman" w:cs="Times New Roman"/>
        <w:w w:val="100"/>
        <w:sz w:val="21"/>
        <w:szCs w:val="21"/>
        <w:lang w:val="zh-CN" w:eastAsia="zh-CN" w:bidi="zh-CN"/>
      </w:rPr>
    </w:lvl>
    <w:lvl w:ilvl="1" w:tentative="0">
      <w:start w:val="0"/>
      <w:numFmt w:val="bullet"/>
      <w:lvlText w:val="•"/>
      <w:lvlJc w:val="left"/>
      <w:pPr>
        <w:ind w:left="1390" w:hanging="310"/>
      </w:pPr>
      <w:rPr>
        <w:rFonts w:hint="default"/>
        <w:lang w:val="zh-CN" w:eastAsia="zh-CN" w:bidi="zh-CN"/>
      </w:rPr>
    </w:lvl>
    <w:lvl w:ilvl="2" w:tentative="0">
      <w:start w:val="0"/>
      <w:numFmt w:val="bullet"/>
      <w:lvlText w:val="•"/>
      <w:lvlJc w:val="left"/>
      <w:pPr>
        <w:ind w:left="1841" w:hanging="310"/>
      </w:pPr>
      <w:rPr>
        <w:rFonts w:hint="default"/>
        <w:lang w:val="zh-CN" w:eastAsia="zh-CN" w:bidi="zh-CN"/>
      </w:rPr>
    </w:lvl>
    <w:lvl w:ilvl="3" w:tentative="0">
      <w:start w:val="0"/>
      <w:numFmt w:val="bullet"/>
      <w:lvlText w:val="•"/>
      <w:lvlJc w:val="left"/>
      <w:pPr>
        <w:ind w:left="2292" w:hanging="310"/>
      </w:pPr>
      <w:rPr>
        <w:rFonts w:hint="default"/>
        <w:lang w:val="zh-CN" w:eastAsia="zh-CN" w:bidi="zh-CN"/>
      </w:rPr>
    </w:lvl>
    <w:lvl w:ilvl="4" w:tentative="0">
      <w:start w:val="0"/>
      <w:numFmt w:val="bullet"/>
      <w:lvlText w:val="•"/>
      <w:lvlJc w:val="left"/>
      <w:pPr>
        <w:ind w:left="2743" w:hanging="310"/>
      </w:pPr>
      <w:rPr>
        <w:rFonts w:hint="default"/>
        <w:lang w:val="zh-CN" w:eastAsia="zh-CN" w:bidi="zh-CN"/>
      </w:rPr>
    </w:lvl>
    <w:lvl w:ilvl="5" w:tentative="0">
      <w:start w:val="0"/>
      <w:numFmt w:val="bullet"/>
      <w:lvlText w:val="•"/>
      <w:lvlJc w:val="left"/>
      <w:pPr>
        <w:ind w:left="3194" w:hanging="310"/>
      </w:pPr>
      <w:rPr>
        <w:rFonts w:hint="default"/>
        <w:lang w:val="zh-CN" w:eastAsia="zh-CN" w:bidi="zh-CN"/>
      </w:rPr>
    </w:lvl>
    <w:lvl w:ilvl="6" w:tentative="0">
      <w:start w:val="0"/>
      <w:numFmt w:val="bullet"/>
      <w:lvlText w:val="•"/>
      <w:lvlJc w:val="left"/>
      <w:pPr>
        <w:ind w:left="3645" w:hanging="310"/>
      </w:pPr>
      <w:rPr>
        <w:rFonts w:hint="default"/>
        <w:lang w:val="zh-CN" w:eastAsia="zh-CN" w:bidi="zh-CN"/>
      </w:rPr>
    </w:lvl>
    <w:lvl w:ilvl="7" w:tentative="0">
      <w:start w:val="0"/>
      <w:numFmt w:val="bullet"/>
      <w:lvlText w:val="•"/>
      <w:lvlJc w:val="left"/>
      <w:pPr>
        <w:ind w:left="4096" w:hanging="310"/>
      </w:pPr>
      <w:rPr>
        <w:rFonts w:hint="default"/>
        <w:lang w:val="zh-CN" w:eastAsia="zh-CN" w:bidi="zh-CN"/>
      </w:rPr>
    </w:lvl>
    <w:lvl w:ilvl="8" w:tentative="0">
      <w:start w:val="0"/>
      <w:numFmt w:val="bullet"/>
      <w:lvlText w:val="•"/>
      <w:lvlJc w:val="left"/>
      <w:pPr>
        <w:ind w:left="4546" w:hanging="310"/>
      </w:pPr>
      <w:rPr>
        <w:rFonts w:hint="default"/>
        <w:lang w:val="zh-CN" w:eastAsia="zh-CN" w:bidi="zh-CN"/>
      </w:rPr>
    </w:lvl>
  </w:abstractNum>
  <w:abstractNum w:abstractNumId="23">
    <w:nsid w:val="E093A4B0"/>
    <w:multiLevelType w:val="multilevel"/>
    <w:tmpl w:val="E093A4B0"/>
    <w:lvl w:ilvl="0" w:tentative="0">
      <w:start w:val="1"/>
      <w:numFmt w:val="decimal"/>
      <w:lvlText w:val="（%1）"/>
      <w:lvlJc w:val="left"/>
      <w:pPr>
        <w:ind w:left="1062" w:hanging="529"/>
        <w:jc w:val="right"/>
      </w:pPr>
      <w:rPr>
        <w:rFonts w:hint="default" w:ascii="宋体" w:hAnsi="宋体" w:eastAsia="宋体" w:cs="宋体"/>
        <w:spacing w:val="-3"/>
        <w:w w:val="100"/>
        <w:sz w:val="19"/>
        <w:szCs w:val="19"/>
        <w:lang w:val="zh-CN" w:eastAsia="zh-CN" w:bidi="zh-CN"/>
      </w:rPr>
    </w:lvl>
    <w:lvl w:ilvl="1" w:tentative="0">
      <w:start w:val="0"/>
      <w:numFmt w:val="bullet"/>
      <w:lvlText w:val="•"/>
      <w:lvlJc w:val="left"/>
      <w:pPr>
        <w:ind w:left="1908" w:hanging="529"/>
      </w:pPr>
      <w:rPr>
        <w:rFonts w:hint="default"/>
        <w:lang w:val="zh-CN" w:eastAsia="zh-CN" w:bidi="zh-CN"/>
      </w:rPr>
    </w:lvl>
    <w:lvl w:ilvl="2" w:tentative="0">
      <w:start w:val="0"/>
      <w:numFmt w:val="bullet"/>
      <w:lvlText w:val="•"/>
      <w:lvlJc w:val="left"/>
      <w:pPr>
        <w:ind w:left="2757" w:hanging="529"/>
      </w:pPr>
      <w:rPr>
        <w:rFonts w:hint="default"/>
        <w:lang w:val="zh-CN" w:eastAsia="zh-CN" w:bidi="zh-CN"/>
      </w:rPr>
    </w:lvl>
    <w:lvl w:ilvl="3" w:tentative="0">
      <w:start w:val="0"/>
      <w:numFmt w:val="bullet"/>
      <w:lvlText w:val="•"/>
      <w:lvlJc w:val="left"/>
      <w:pPr>
        <w:ind w:left="3605" w:hanging="529"/>
      </w:pPr>
      <w:rPr>
        <w:rFonts w:hint="default"/>
        <w:lang w:val="zh-CN" w:eastAsia="zh-CN" w:bidi="zh-CN"/>
      </w:rPr>
    </w:lvl>
    <w:lvl w:ilvl="4" w:tentative="0">
      <w:start w:val="0"/>
      <w:numFmt w:val="bullet"/>
      <w:lvlText w:val="•"/>
      <w:lvlJc w:val="left"/>
      <w:pPr>
        <w:ind w:left="4454" w:hanging="529"/>
      </w:pPr>
      <w:rPr>
        <w:rFonts w:hint="default"/>
        <w:lang w:val="zh-CN" w:eastAsia="zh-CN" w:bidi="zh-CN"/>
      </w:rPr>
    </w:lvl>
    <w:lvl w:ilvl="5" w:tentative="0">
      <w:start w:val="0"/>
      <w:numFmt w:val="bullet"/>
      <w:lvlText w:val="•"/>
      <w:lvlJc w:val="left"/>
      <w:pPr>
        <w:ind w:left="5303" w:hanging="529"/>
      </w:pPr>
      <w:rPr>
        <w:rFonts w:hint="default"/>
        <w:lang w:val="zh-CN" w:eastAsia="zh-CN" w:bidi="zh-CN"/>
      </w:rPr>
    </w:lvl>
    <w:lvl w:ilvl="6" w:tentative="0">
      <w:start w:val="0"/>
      <w:numFmt w:val="bullet"/>
      <w:lvlText w:val="•"/>
      <w:lvlJc w:val="left"/>
      <w:pPr>
        <w:ind w:left="6151" w:hanging="529"/>
      </w:pPr>
      <w:rPr>
        <w:rFonts w:hint="default"/>
        <w:lang w:val="zh-CN" w:eastAsia="zh-CN" w:bidi="zh-CN"/>
      </w:rPr>
    </w:lvl>
    <w:lvl w:ilvl="7" w:tentative="0">
      <w:start w:val="0"/>
      <w:numFmt w:val="bullet"/>
      <w:lvlText w:val="•"/>
      <w:lvlJc w:val="left"/>
      <w:pPr>
        <w:ind w:left="7000" w:hanging="529"/>
      </w:pPr>
      <w:rPr>
        <w:rFonts w:hint="default"/>
        <w:lang w:val="zh-CN" w:eastAsia="zh-CN" w:bidi="zh-CN"/>
      </w:rPr>
    </w:lvl>
    <w:lvl w:ilvl="8" w:tentative="0">
      <w:start w:val="0"/>
      <w:numFmt w:val="bullet"/>
      <w:lvlText w:val="•"/>
      <w:lvlJc w:val="left"/>
      <w:pPr>
        <w:ind w:left="7849" w:hanging="529"/>
      </w:pPr>
      <w:rPr>
        <w:rFonts w:hint="default"/>
        <w:lang w:val="zh-CN" w:eastAsia="zh-CN" w:bidi="zh-CN"/>
      </w:rPr>
    </w:lvl>
  </w:abstractNum>
  <w:abstractNum w:abstractNumId="24">
    <w:nsid w:val="F0E89278"/>
    <w:multiLevelType w:val="multilevel"/>
    <w:tmpl w:val="F0E89278"/>
    <w:lvl w:ilvl="0" w:tentative="0">
      <w:start w:val="1"/>
      <w:numFmt w:val="upperLetter"/>
      <w:lvlText w:val="%1."/>
      <w:lvlJc w:val="left"/>
      <w:pPr>
        <w:ind w:left="1004" w:hanging="366"/>
        <w:jc w:val="left"/>
      </w:pPr>
      <w:rPr>
        <w:rFonts w:hint="default" w:ascii="Times New Roman" w:hAnsi="Times New Roman" w:eastAsia="Times New Roman" w:cs="Times New Roman"/>
        <w:spacing w:val="-3"/>
        <w:w w:val="100"/>
        <w:sz w:val="19"/>
        <w:szCs w:val="19"/>
        <w:lang w:val="zh-CN" w:eastAsia="zh-CN" w:bidi="zh-CN"/>
      </w:rPr>
    </w:lvl>
    <w:lvl w:ilvl="1" w:tentative="0">
      <w:start w:val="0"/>
      <w:numFmt w:val="bullet"/>
      <w:lvlText w:val="•"/>
      <w:lvlJc w:val="left"/>
      <w:pPr>
        <w:ind w:left="1854" w:hanging="366"/>
      </w:pPr>
      <w:rPr>
        <w:rFonts w:hint="default"/>
        <w:lang w:val="zh-CN" w:eastAsia="zh-CN" w:bidi="zh-CN"/>
      </w:rPr>
    </w:lvl>
    <w:lvl w:ilvl="2" w:tentative="0">
      <w:start w:val="0"/>
      <w:numFmt w:val="bullet"/>
      <w:lvlText w:val="•"/>
      <w:lvlJc w:val="left"/>
      <w:pPr>
        <w:ind w:left="2709" w:hanging="366"/>
      </w:pPr>
      <w:rPr>
        <w:rFonts w:hint="default"/>
        <w:lang w:val="zh-CN" w:eastAsia="zh-CN" w:bidi="zh-CN"/>
      </w:rPr>
    </w:lvl>
    <w:lvl w:ilvl="3" w:tentative="0">
      <w:start w:val="0"/>
      <w:numFmt w:val="bullet"/>
      <w:lvlText w:val="•"/>
      <w:lvlJc w:val="left"/>
      <w:pPr>
        <w:ind w:left="3563" w:hanging="366"/>
      </w:pPr>
      <w:rPr>
        <w:rFonts w:hint="default"/>
        <w:lang w:val="zh-CN" w:eastAsia="zh-CN" w:bidi="zh-CN"/>
      </w:rPr>
    </w:lvl>
    <w:lvl w:ilvl="4" w:tentative="0">
      <w:start w:val="0"/>
      <w:numFmt w:val="bullet"/>
      <w:lvlText w:val="•"/>
      <w:lvlJc w:val="left"/>
      <w:pPr>
        <w:ind w:left="4418" w:hanging="366"/>
      </w:pPr>
      <w:rPr>
        <w:rFonts w:hint="default"/>
        <w:lang w:val="zh-CN" w:eastAsia="zh-CN" w:bidi="zh-CN"/>
      </w:rPr>
    </w:lvl>
    <w:lvl w:ilvl="5" w:tentative="0">
      <w:start w:val="0"/>
      <w:numFmt w:val="bullet"/>
      <w:lvlText w:val="•"/>
      <w:lvlJc w:val="left"/>
      <w:pPr>
        <w:ind w:left="5273" w:hanging="366"/>
      </w:pPr>
      <w:rPr>
        <w:rFonts w:hint="default"/>
        <w:lang w:val="zh-CN" w:eastAsia="zh-CN" w:bidi="zh-CN"/>
      </w:rPr>
    </w:lvl>
    <w:lvl w:ilvl="6" w:tentative="0">
      <w:start w:val="0"/>
      <w:numFmt w:val="bullet"/>
      <w:lvlText w:val="•"/>
      <w:lvlJc w:val="left"/>
      <w:pPr>
        <w:ind w:left="6127" w:hanging="366"/>
      </w:pPr>
      <w:rPr>
        <w:rFonts w:hint="default"/>
        <w:lang w:val="zh-CN" w:eastAsia="zh-CN" w:bidi="zh-CN"/>
      </w:rPr>
    </w:lvl>
    <w:lvl w:ilvl="7" w:tentative="0">
      <w:start w:val="0"/>
      <w:numFmt w:val="bullet"/>
      <w:lvlText w:val="•"/>
      <w:lvlJc w:val="left"/>
      <w:pPr>
        <w:ind w:left="6982" w:hanging="366"/>
      </w:pPr>
      <w:rPr>
        <w:rFonts w:hint="default"/>
        <w:lang w:val="zh-CN" w:eastAsia="zh-CN" w:bidi="zh-CN"/>
      </w:rPr>
    </w:lvl>
    <w:lvl w:ilvl="8" w:tentative="0">
      <w:start w:val="0"/>
      <w:numFmt w:val="bullet"/>
      <w:lvlText w:val="•"/>
      <w:lvlJc w:val="left"/>
      <w:pPr>
        <w:ind w:left="7837" w:hanging="366"/>
      </w:pPr>
      <w:rPr>
        <w:rFonts w:hint="default"/>
        <w:lang w:val="zh-CN" w:eastAsia="zh-CN" w:bidi="zh-CN"/>
      </w:rPr>
    </w:lvl>
  </w:abstractNum>
  <w:abstractNum w:abstractNumId="25">
    <w:nsid w:val="F4B5D9F5"/>
    <w:multiLevelType w:val="multilevel"/>
    <w:tmpl w:val="F4B5D9F5"/>
    <w:lvl w:ilvl="0" w:tentative="0">
      <w:start w:val="1"/>
      <w:numFmt w:val="upperLetter"/>
      <w:lvlText w:val="%1."/>
      <w:lvlJc w:val="left"/>
      <w:pPr>
        <w:ind w:left="846" w:hanging="208"/>
        <w:jc w:val="left"/>
      </w:pPr>
      <w:rPr>
        <w:rFonts w:hint="default" w:ascii="Times New Roman" w:hAnsi="Times New Roman" w:eastAsia="Times New Roman" w:cs="Times New Roman"/>
        <w:spacing w:val="-1"/>
        <w:w w:val="100"/>
        <w:sz w:val="19"/>
        <w:szCs w:val="19"/>
        <w:lang w:val="zh-CN" w:eastAsia="zh-CN" w:bidi="zh-CN"/>
      </w:rPr>
    </w:lvl>
    <w:lvl w:ilvl="1" w:tentative="0">
      <w:start w:val="0"/>
      <w:numFmt w:val="bullet"/>
      <w:lvlText w:val="•"/>
      <w:lvlJc w:val="left"/>
      <w:pPr>
        <w:ind w:left="1710" w:hanging="208"/>
      </w:pPr>
      <w:rPr>
        <w:rFonts w:hint="default"/>
        <w:lang w:val="zh-CN" w:eastAsia="zh-CN" w:bidi="zh-CN"/>
      </w:rPr>
    </w:lvl>
    <w:lvl w:ilvl="2" w:tentative="0">
      <w:start w:val="0"/>
      <w:numFmt w:val="bullet"/>
      <w:lvlText w:val="•"/>
      <w:lvlJc w:val="left"/>
      <w:pPr>
        <w:ind w:left="2581" w:hanging="208"/>
      </w:pPr>
      <w:rPr>
        <w:rFonts w:hint="default"/>
        <w:lang w:val="zh-CN" w:eastAsia="zh-CN" w:bidi="zh-CN"/>
      </w:rPr>
    </w:lvl>
    <w:lvl w:ilvl="3" w:tentative="0">
      <w:start w:val="0"/>
      <w:numFmt w:val="bullet"/>
      <w:lvlText w:val="•"/>
      <w:lvlJc w:val="left"/>
      <w:pPr>
        <w:ind w:left="3451" w:hanging="208"/>
      </w:pPr>
      <w:rPr>
        <w:rFonts w:hint="default"/>
        <w:lang w:val="zh-CN" w:eastAsia="zh-CN" w:bidi="zh-CN"/>
      </w:rPr>
    </w:lvl>
    <w:lvl w:ilvl="4" w:tentative="0">
      <w:start w:val="0"/>
      <w:numFmt w:val="bullet"/>
      <w:lvlText w:val="•"/>
      <w:lvlJc w:val="left"/>
      <w:pPr>
        <w:ind w:left="4322" w:hanging="208"/>
      </w:pPr>
      <w:rPr>
        <w:rFonts w:hint="default"/>
        <w:lang w:val="zh-CN" w:eastAsia="zh-CN" w:bidi="zh-CN"/>
      </w:rPr>
    </w:lvl>
    <w:lvl w:ilvl="5" w:tentative="0">
      <w:start w:val="0"/>
      <w:numFmt w:val="bullet"/>
      <w:lvlText w:val="•"/>
      <w:lvlJc w:val="left"/>
      <w:pPr>
        <w:ind w:left="5193" w:hanging="208"/>
      </w:pPr>
      <w:rPr>
        <w:rFonts w:hint="default"/>
        <w:lang w:val="zh-CN" w:eastAsia="zh-CN" w:bidi="zh-CN"/>
      </w:rPr>
    </w:lvl>
    <w:lvl w:ilvl="6" w:tentative="0">
      <w:start w:val="0"/>
      <w:numFmt w:val="bullet"/>
      <w:lvlText w:val="•"/>
      <w:lvlJc w:val="left"/>
      <w:pPr>
        <w:ind w:left="6063" w:hanging="208"/>
      </w:pPr>
      <w:rPr>
        <w:rFonts w:hint="default"/>
        <w:lang w:val="zh-CN" w:eastAsia="zh-CN" w:bidi="zh-CN"/>
      </w:rPr>
    </w:lvl>
    <w:lvl w:ilvl="7" w:tentative="0">
      <w:start w:val="0"/>
      <w:numFmt w:val="bullet"/>
      <w:lvlText w:val="•"/>
      <w:lvlJc w:val="left"/>
      <w:pPr>
        <w:ind w:left="6934" w:hanging="208"/>
      </w:pPr>
      <w:rPr>
        <w:rFonts w:hint="default"/>
        <w:lang w:val="zh-CN" w:eastAsia="zh-CN" w:bidi="zh-CN"/>
      </w:rPr>
    </w:lvl>
    <w:lvl w:ilvl="8" w:tentative="0">
      <w:start w:val="0"/>
      <w:numFmt w:val="bullet"/>
      <w:lvlText w:val="•"/>
      <w:lvlJc w:val="left"/>
      <w:pPr>
        <w:ind w:left="7805" w:hanging="208"/>
      </w:pPr>
      <w:rPr>
        <w:rFonts w:hint="default"/>
        <w:lang w:val="zh-CN" w:eastAsia="zh-CN" w:bidi="zh-CN"/>
      </w:rPr>
    </w:lvl>
  </w:abstractNum>
  <w:abstractNum w:abstractNumId="26">
    <w:nsid w:val="F7735DC9"/>
    <w:multiLevelType w:val="multilevel"/>
    <w:tmpl w:val="F7735DC9"/>
    <w:lvl w:ilvl="0" w:tentative="0">
      <w:start w:val="1"/>
      <w:numFmt w:val="decimal"/>
      <w:lvlText w:val="(%1)"/>
      <w:lvlJc w:val="left"/>
      <w:pPr>
        <w:ind w:left="885" w:hanging="247"/>
        <w:jc w:val="left"/>
      </w:pPr>
      <w:rPr>
        <w:rFonts w:hint="default" w:ascii="Times New Roman" w:hAnsi="Times New Roman" w:eastAsia="Times New Roman" w:cs="Times New Roman"/>
        <w:spacing w:val="-1"/>
        <w:w w:val="100"/>
        <w:position w:val="2"/>
        <w:sz w:val="19"/>
        <w:szCs w:val="19"/>
        <w:lang w:val="zh-CN" w:eastAsia="zh-CN" w:bidi="zh-CN"/>
      </w:rPr>
    </w:lvl>
    <w:lvl w:ilvl="1" w:tentative="0">
      <w:start w:val="0"/>
      <w:numFmt w:val="bullet"/>
      <w:lvlText w:val="•"/>
      <w:lvlJc w:val="left"/>
      <w:pPr>
        <w:ind w:left="1746" w:hanging="247"/>
      </w:pPr>
      <w:rPr>
        <w:rFonts w:hint="default"/>
        <w:lang w:val="zh-CN" w:eastAsia="zh-CN" w:bidi="zh-CN"/>
      </w:rPr>
    </w:lvl>
    <w:lvl w:ilvl="2" w:tentative="0">
      <w:start w:val="0"/>
      <w:numFmt w:val="bullet"/>
      <w:lvlText w:val="•"/>
      <w:lvlJc w:val="left"/>
      <w:pPr>
        <w:ind w:left="2613" w:hanging="247"/>
      </w:pPr>
      <w:rPr>
        <w:rFonts w:hint="default"/>
        <w:lang w:val="zh-CN" w:eastAsia="zh-CN" w:bidi="zh-CN"/>
      </w:rPr>
    </w:lvl>
    <w:lvl w:ilvl="3" w:tentative="0">
      <w:start w:val="0"/>
      <w:numFmt w:val="bullet"/>
      <w:lvlText w:val="•"/>
      <w:lvlJc w:val="left"/>
      <w:pPr>
        <w:ind w:left="3479" w:hanging="247"/>
      </w:pPr>
      <w:rPr>
        <w:rFonts w:hint="default"/>
        <w:lang w:val="zh-CN" w:eastAsia="zh-CN" w:bidi="zh-CN"/>
      </w:rPr>
    </w:lvl>
    <w:lvl w:ilvl="4" w:tentative="0">
      <w:start w:val="0"/>
      <w:numFmt w:val="bullet"/>
      <w:lvlText w:val="•"/>
      <w:lvlJc w:val="left"/>
      <w:pPr>
        <w:ind w:left="4346" w:hanging="247"/>
      </w:pPr>
      <w:rPr>
        <w:rFonts w:hint="default"/>
        <w:lang w:val="zh-CN" w:eastAsia="zh-CN" w:bidi="zh-CN"/>
      </w:rPr>
    </w:lvl>
    <w:lvl w:ilvl="5" w:tentative="0">
      <w:start w:val="0"/>
      <w:numFmt w:val="bullet"/>
      <w:lvlText w:val="•"/>
      <w:lvlJc w:val="left"/>
      <w:pPr>
        <w:ind w:left="5213" w:hanging="247"/>
      </w:pPr>
      <w:rPr>
        <w:rFonts w:hint="default"/>
        <w:lang w:val="zh-CN" w:eastAsia="zh-CN" w:bidi="zh-CN"/>
      </w:rPr>
    </w:lvl>
    <w:lvl w:ilvl="6" w:tentative="0">
      <w:start w:val="0"/>
      <w:numFmt w:val="bullet"/>
      <w:lvlText w:val="•"/>
      <w:lvlJc w:val="left"/>
      <w:pPr>
        <w:ind w:left="6079" w:hanging="247"/>
      </w:pPr>
      <w:rPr>
        <w:rFonts w:hint="default"/>
        <w:lang w:val="zh-CN" w:eastAsia="zh-CN" w:bidi="zh-CN"/>
      </w:rPr>
    </w:lvl>
    <w:lvl w:ilvl="7" w:tentative="0">
      <w:start w:val="0"/>
      <w:numFmt w:val="bullet"/>
      <w:lvlText w:val="•"/>
      <w:lvlJc w:val="left"/>
      <w:pPr>
        <w:ind w:left="6946" w:hanging="247"/>
      </w:pPr>
      <w:rPr>
        <w:rFonts w:hint="default"/>
        <w:lang w:val="zh-CN" w:eastAsia="zh-CN" w:bidi="zh-CN"/>
      </w:rPr>
    </w:lvl>
    <w:lvl w:ilvl="8" w:tentative="0">
      <w:start w:val="0"/>
      <w:numFmt w:val="bullet"/>
      <w:lvlText w:val="•"/>
      <w:lvlJc w:val="left"/>
      <w:pPr>
        <w:ind w:left="7813" w:hanging="247"/>
      </w:pPr>
      <w:rPr>
        <w:rFonts w:hint="default"/>
        <w:lang w:val="zh-CN" w:eastAsia="zh-CN" w:bidi="zh-CN"/>
      </w:rPr>
    </w:lvl>
  </w:abstractNum>
  <w:abstractNum w:abstractNumId="27">
    <w:nsid w:val="0053208E"/>
    <w:multiLevelType w:val="multilevel"/>
    <w:tmpl w:val="0053208E"/>
    <w:lvl w:ilvl="0" w:tentative="0">
      <w:start w:val="3"/>
      <w:numFmt w:val="upperLetter"/>
      <w:lvlText w:val="%1."/>
      <w:lvlJc w:val="left"/>
      <w:pPr>
        <w:ind w:left="992" w:hanging="354"/>
        <w:jc w:val="left"/>
      </w:pPr>
      <w:rPr>
        <w:rFonts w:hint="default" w:ascii="Times New Roman" w:hAnsi="Times New Roman" w:eastAsia="Times New Roman" w:cs="Times New Roman"/>
        <w:spacing w:val="-3"/>
        <w:w w:val="100"/>
        <w:sz w:val="19"/>
        <w:szCs w:val="19"/>
        <w:lang w:val="zh-CN" w:eastAsia="zh-CN" w:bidi="zh-CN"/>
      </w:rPr>
    </w:lvl>
    <w:lvl w:ilvl="1" w:tentative="0">
      <w:start w:val="0"/>
      <w:numFmt w:val="bullet"/>
      <w:lvlText w:val="•"/>
      <w:lvlJc w:val="left"/>
      <w:pPr>
        <w:ind w:left="1854" w:hanging="354"/>
      </w:pPr>
      <w:rPr>
        <w:rFonts w:hint="default"/>
        <w:lang w:val="zh-CN" w:eastAsia="zh-CN" w:bidi="zh-CN"/>
      </w:rPr>
    </w:lvl>
    <w:lvl w:ilvl="2" w:tentative="0">
      <w:start w:val="0"/>
      <w:numFmt w:val="bullet"/>
      <w:lvlText w:val="•"/>
      <w:lvlJc w:val="left"/>
      <w:pPr>
        <w:ind w:left="2709" w:hanging="354"/>
      </w:pPr>
      <w:rPr>
        <w:rFonts w:hint="default"/>
        <w:lang w:val="zh-CN" w:eastAsia="zh-CN" w:bidi="zh-CN"/>
      </w:rPr>
    </w:lvl>
    <w:lvl w:ilvl="3" w:tentative="0">
      <w:start w:val="0"/>
      <w:numFmt w:val="bullet"/>
      <w:lvlText w:val="•"/>
      <w:lvlJc w:val="left"/>
      <w:pPr>
        <w:ind w:left="3563" w:hanging="354"/>
      </w:pPr>
      <w:rPr>
        <w:rFonts w:hint="default"/>
        <w:lang w:val="zh-CN" w:eastAsia="zh-CN" w:bidi="zh-CN"/>
      </w:rPr>
    </w:lvl>
    <w:lvl w:ilvl="4" w:tentative="0">
      <w:start w:val="0"/>
      <w:numFmt w:val="bullet"/>
      <w:lvlText w:val="•"/>
      <w:lvlJc w:val="left"/>
      <w:pPr>
        <w:ind w:left="4418" w:hanging="354"/>
      </w:pPr>
      <w:rPr>
        <w:rFonts w:hint="default"/>
        <w:lang w:val="zh-CN" w:eastAsia="zh-CN" w:bidi="zh-CN"/>
      </w:rPr>
    </w:lvl>
    <w:lvl w:ilvl="5" w:tentative="0">
      <w:start w:val="0"/>
      <w:numFmt w:val="bullet"/>
      <w:lvlText w:val="•"/>
      <w:lvlJc w:val="left"/>
      <w:pPr>
        <w:ind w:left="5273" w:hanging="354"/>
      </w:pPr>
      <w:rPr>
        <w:rFonts w:hint="default"/>
        <w:lang w:val="zh-CN" w:eastAsia="zh-CN" w:bidi="zh-CN"/>
      </w:rPr>
    </w:lvl>
    <w:lvl w:ilvl="6" w:tentative="0">
      <w:start w:val="0"/>
      <w:numFmt w:val="bullet"/>
      <w:lvlText w:val="•"/>
      <w:lvlJc w:val="left"/>
      <w:pPr>
        <w:ind w:left="6127" w:hanging="354"/>
      </w:pPr>
      <w:rPr>
        <w:rFonts w:hint="default"/>
        <w:lang w:val="zh-CN" w:eastAsia="zh-CN" w:bidi="zh-CN"/>
      </w:rPr>
    </w:lvl>
    <w:lvl w:ilvl="7" w:tentative="0">
      <w:start w:val="0"/>
      <w:numFmt w:val="bullet"/>
      <w:lvlText w:val="•"/>
      <w:lvlJc w:val="left"/>
      <w:pPr>
        <w:ind w:left="6982" w:hanging="354"/>
      </w:pPr>
      <w:rPr>
        <w:rFonts w:hint="default"/>
        <w:lang w:val="zh-CN" w:eastAsia="zh-CN" w:bidi="zh-CN"/>
      </w:rPr>
    </w:lvl>
    <w:lvl w:ilvl="8" w:tentative="0">
      <w:start w:val="0"/>
      <w:numFmt w:val="bullet"/>
      <w:lvlText w:val="•"/>
      <w:lvlJc w:val="left"/>
      <w:pPr>
        <w:ind w:left="7837" w:hanging="354"/>
      </w:pPr>
      <w:rPr>
        <w:rFonts w:hint="default"/>
        <w:lang w:val="zh-CN" w:eastAsia="zh-CN" w:bidi="zh-CN"/>
      </w:rPr>
    </w:lvl>
  </w:abstractNum>
  <w:abstractNum w:abstractNumId="28">
    <w:nsid w:val="0248C179"/>
    <w:multiLevelType w:val="multilevel"/>
    <w:tmpl w:val="0248C179"/>
    <w:lvl w:ilvl="0" w:tentative="0">
      <w:start w:val="1"/>
      <w:numFmt w:val="upperLetter"/>
      <w:lvlText w:val="%1."/>
      <w:lvlJc w:val="left"/>
      <w:pPr>
        <w:ind w:left="1056" w:hanging="418"/>
        <w:jc w:val="left"/>
      </w:pPr>
      <w:rPr>
        <w:rFonts w:hint="default" w:ascii="Times New Roman" w:hAnsi="Times New Roman" w:eastAsia="Times New Roman" w:cs="Times New Roman"/>
        <w:spacing w:val="0"/>
        <w:w w:val="100"/>
        <w:position w:val="-14"/>
        <w:sz w:val="21"/>
        <w:szCs w:val="21"/>
        <w:lang w:val="zh-CN" w:eastAsia="zh-CN" w:bidi="zh-CN"/>
      </w:rPr>
    </w:lvl>
    <w:lvl w:ilvl="1" w:tentative="0">
      <w:start w:val="0"/>
      <w:numFmt w:val="bullet"/>
      <w:lvlText w:val="•"/>
      <w:lvlJc w:val="left"/>
      <w:pPr>
        <w:ind w:left="1119" w:hanging="418"/>
      </w:pPr>
      <w:rPr>
        <w:rFonts w:hint="default"/>
        <w:lang w:val="zh-CN" w:eastAsia="zh-CN" w:bidi="zh-CN"/>
      </w:rPr>
    </w:lvl>
    <w:lvl w:ilvl="2" w:tentative="0">
      <w:start w:val="0"/>
      <w:numFmt w:val="bullet"/>
      <w:lvlText w:val="•"/>
      <w:lvlJc w:val="left"/>
      <w:pPr>
        <w:ind w:left="1179" w:hanging="418"/>
      </w:pPr>
      <w:rPr>
        <w:rFonts w:hint="default"/>
        <w:lang w:val="zh-CN" w:eastAsia="zh-CN" w:bidi="zh-CN"/>
      </w:rPr>
    </w:lvl>
    <w:lvl w:ilvl="3" w:tentative="0">
      <w:start w:val="0"/>
      <w:numFmt w:val="bullet"/>
      <w:lvlText w:val="•"/>
      <w:lvlJc w:val="left"/>
      <w:pPr>
        <w:ind w:left="1239" w:hanging="418"/>
      </w:pPr>
      <w:rPr>
        <w:rFonts w:hint="default"/>
        <w:lang w:val="zh-CN" w:eastAsia="zh-CN" w:bidi="zh-CN"/>
      </w:rPr>
    </w:lvl>
    <w:lvl w:ilvl="4" w:tentative="0">
      <w:start w:val="0"/>
      <w:numFmt w:val="bullet"/>
      <w:lvlText w:val="•"/>
      <w:lvlJc w:val="left"/>
      <w:pPr>
        <w:ind w:left="1299" w:hanging="418"/>
      </w:pPr>
      <w:rPr>
        <w:rFonts w:hint="default"/>
        <w:lang w:val="zh-CN" w:eastAsia="zh-CN" w:bidi="zh-CN"/>
      </w:rPr>
    </w:lvl>
    <w:lvl w:ilvl="5" w:tentative="0">
      <w:start w:val="0"/>
      <w:numFmt w:val="bullet"/>
      <w:lvlText w:val="•"/>
      <w:lvlJc w:val="left"/>
      <w:pPr>
        <w:ind w:left="1359" w:hanging="418"/>
      </w:pPr>
      <w:rPr>
        <w:rFonts w:hint="default"/>
        <w:lang w:val="zh-CN" w:eastAsia="zh-CN" w:bidi="zh-CN"/>
      </w:rPr>
    </w:lvl>
    <w:lvl w:ilvl="6" w:tentative="0">
      <w:start w:val="0"/>
      <w:numFmt w:val="bullet"/>
      <w:lvlText w:val="•"/>
      <w:lvlJc w:val="left"/>
      <w:pPr>
        <w:ind w:left="1419" w:hanging="418"/>
      </w:pPr>
      <w:rPr>
        <w:rFonts w:hint="default"/>
        <w:lang w:val="zh-CN" w:eastAsia="zh-CN" w:bidi="zh-CN"/>
      </w:rPr>
    </w:lvl>
    <w:lvl w:ilvl="7" w:tentative="0">
      <w:start w:val="0"/>
      <w:numFmt w:val="bullet"/>
      <w:lvlText w:val="•"/>
      <w:lvlJc w:val="left"/>
      <w:pPr>
        <w:ind w:left="1479" w:hanging="418"/>
      </w:pPr>
      <w:rPr>
        <w:rFonts w:hint="default"/>
        <w:lang w:val="zh-CN" w:eastAsia="zh-CN" w:bidi="zh-CN"/>
      </w:rPr>
    </w:lvl>
    <w:lvl w:ilvl="8" w:tentative="0">
      <w:start w:val="0"/>
      <w:numFmt w:val="bullet"/>
      <w:lvlText w:val="•"/>
      <w:lvlJc w:val="left"/>
      <w:pPr>
        <w:ind w:left="1539" w:hanging="418"/>
      </w:pPr>
      <w:rPr>
        <w:rFonts w:hint="default"/>
        <w:lang w:val="zh-CN" w:eastAsia="zh-CN" w:bidi="zh-CN"/>
      </w:rPr>
    </w:lvl>
  </w:abstractNum>
  <w:abstractNum w:abstractNumId="29">
    <w:nsid w:val="03A63A41"/>
    <w:multiLevelType w:val="multilevel"/>
    <w:tmpl w:val="03A63A41"/>
    <w:lvl w:ilvl="0" w:tentative="0">
      <w:start w:val="1"/>
      <w:numFmt w:val="upperLetter"/>
      <w:lvlText w:val="%1."/>
      <w:lvlJc w:val="left"/>
      <w:pPr>
        <w:ind w:left="1064" w:hanging="366"/>
        <w:jc w:val="left"/>
      </w:pPr>
      <w:rPr>
        <w:rFonts w:hint="default" w:ascii="Times New Roman" w:hAnsi="Times New Roman" w:eastAsia="Times New Roman" w:cs="Times New Roman"/>
        <w:spacing w:val="-3"/>
        <w:w w:val="100"/>
        <w:position w:val="1"/>
        <w:sz w:val="19"/>
        <w:szCs w:val="19"/>
        <w:lang w:val="zh-CN" w:eastAsia="zh-CN" w:bidi="zh-CN"/>
      </w:rPr>
    </w:lvl>
    <w:lvl w:ilvl="1" w:tentative="0">
      <w:start w:val="0"/>
      <w:numFmt w:val="bullet"/>
      <w:lvlText w:val="•"/>
      <w:lvlJc w:val="left"/>
      <w:pPr>
        <w:ind w:left="1908" w:hanging="366"/>
      </w:pPr>
      <w:rPr>
        <w:rFonts w:hint="default"/>
        <w:lang w:val="zh-CN" w:eastAsia="zh-CN" w:bidi="zh-CN"/>
      </w:rPr>
    </w:lvl>
    <w:lvl w:ilvl="2" w:tentative="0">
      <w:start w:val="0"/>
      <w:numFmt w:val="bullet"/>
      <w:lvlText w:val="•"/>
      <w:lvlJc w:val="left"/>
      <w:pPr>
        <w:ind w:left="2757" w:hanging="366"/>
      </w:pPr>
      <w:rPr>
        <w:rFonts w:hint="default"/>
        <w:lang w:val="zh-CN" w:eastAsia="zh-CN" w:bidi="zh-CN"/>
      </w:rPr>
    </w:lvl>
    <w:lvl w:ilvl="3" w:tentative="0">
      <w:start w:val="0"/>
      <w:numFmt w:val="bullet"/>
      <w:lvlText w:val="•"/>
      <w:lvlJc w:val="left"/>
      <w:pPr>
        <w:ind w:left="3605" w:hanging="366"/>
      </w:pPr>
      <w:rPr>
        <w:rFonts w:hint="default"/>
        <w:lang w:val="zh-CN" w:eastAsia="zh-CN" w:bidi="zh-CN"/>
      </w:rPr>
    </w:lvl>
    <w:lvl w:ilvl="4" w:tentative="0">
      <w:start w:val="0"/>
      <w:numFmt w:val="bullet"/>
      <w:lvlText w:val="•"/>
      <w:lvlJc w:val="left"/>
      <w:pPr>
        <w:ind w:left="4454" w:hanging="366"/>
      </w:pPr>
      <w:rPr>
        <w:rFonts w:hint="default"/>
        <w:lang w:val="zh-CN" w:eastAsia="zh-CN" w:bidi="zh-CN"/>
      </w:rPr>
    </w:lvl>
    <w:lvl w:ilvl="5" w:tentative="0">
      <w:start w:val="0"/>
      <w:numFmt w:val="bullet"/>
      <w:lvlText w:val="•"/>
      <w:lvlJc w:val="left"/>
      <w:pPr>
        <w:ind w:left="5303" w:hanging="366"/>
      </w:pPr>
      <w:rPr>
        <w:rFonts w:hint="default"/>
        <w:lang w:val="zh-CN" w:eastAsia="zh-CN" w:bidi="zh-CN"/>
      </w:rPr>
    </w:lvl>
    <w:lvl w:ilvl="6" w:tentative="0">
      <w:start w:val="0"/>
      <w:numFmt w:val="bullet"/>
      <w:lvlText w:val="•"/>
      <w:lvlJc w:val="left"/>
      <w:pPr>
        <w:ind w:left="6151" w:hanging="366"/>
      </w:pPr>
      <w:rPr>
        <w:rFonts w:hint="default"/>
        <w:lang w:val="zh-CN" w:eastAsia="zh-CN" w:bidi="zh-CN"/>
      </w:rPr>
    </w:lvl>
    <w:lvl w:ilvl="7" w:tentative="0">
      <w:start w:val="0"/>
      <w:numFmt w:val="bullet"/>
      <w:lvlText w:val="•"/>
      <w:lvlJc w:val="left"/>
      <w:pPr>
        <w:ind w:left="7000" w:hanging="366"/>
      </w:pPr>
      <w:rPr>
        <w:rFonts w:hint="default"/>
        <w:lang w:val="zh-CN" w:eastAsia="zh-CN" w:bidi="zh-CN"/>
      </w:rPr>
    </w:lvl>
    <w:lvl w:ilvl="8" w:tentative="0">
      <w:start w:val="0"/>
      <w:numFmt w:val="bullet"/>
      <w:lvlText w:val="•"/>
      <w:lvlJc w:val="left"/>
      <w:pPr>
        <w:ind w:left="7849" w:hanging="366"/>
      </w:pPr>
      <w:rPr>
        <w:rFonts w:hint="default"/>
        <w:lang w:val="zh-CN" w:eastAsia="zh-CN" w:bidi="zh-CN"/>
      </w:rPr>
    </w:lvl>
  </w:abstractNum>
  <w:abstractNum w:abstractNumId="30">
    <w:nsid w:val="03D62ECE"/>
    <w:multiLevelType w:val="multilevel"/>
    <w:tmpl w:val="03D62ECE"/>
    <w:lvl w:ilvl="0" w:tentative="0">
      <w:start w:val="1"/>
      <w:numFmt w:val="upperLetter"/>
      <w:lvlText w:val="%1."/>
      <w:lvlJc w:val="left"/>
      <w:pPr>
        <w:ind w:left="1009" w:hanging="366"/>
        <w:jc w:val="left"/>
      </w:pPr>
      <w:rPr>
        <w:rFonts w:hint="default" w:ascii="Times New Roman" w:hAnsi="Times New Roman" w:eastAsia="Times New Roman" w:cs="Times New Roman"/>
        <w:spacing w:val="-3"/>
        <w:w w:val="100"/>
        <w:sz w:val="19"/>
        <w:szCs w:val="19"/>
        <w:lang w:val="zh-CN" w:eastAsia="zh-CN" w:bidi="zh-CN"/>
      </w:rPr>
    </w:lvl>
    <w:lvl w:ilvl="1" w:tentative="0">
      <w:start w:val="0"/>
      <w:numFmt w:val="bullet"/>
      <w:lvlText w:val="•"/>
      <w:lvlJc w:val="left"/>
      <w:pPr>
        <w:ind w:left="1854" w:hanging="366"/>
      </w:pPr>
      <w:rPr>
        <w:rFonts w:hint="default"/>
        <w:lang w:val="zh-CN" w:eastAsia="zh-CN" w:bidi="zh-CN"/>
      </w:rPr>
    </w:lvl>
    <w:lvl w:ilvl="2" w:tentative="0">
      <w:start w:val="0"/>
      <w:numFmt w:val="bullet"/>
      <w:lvlText w:val="•"/>
      <w:lvlJc w:val="left"/>
      <w:pPr>
        <w:ind w:left="2709" w:hanging="366"/>
      </w:pPr>
      <w:rPr>
        <w:rFonts w:hint="default"/>
        <w:lang w:val="zh-CN" w:eastAsia="zh-CN" w:bidi="zh-CN"/>
      </w:rPr>
    </w:lvl>
    <w:lvl w:ilvl="3" w:tentative="0">
      <w:start w:val="0"/>
      <w:numFmt w:val="bullet"/>
      <w:lvlText w:val="•"/>
      <w:lvlJc w:val="left"/>
      <w:pPr>
        <w:ind w:left="3563" w:hanging="366"/>
      </w:pPr>
      <w:rPr>
        <w:rFonts w:hint="default"/>
        <w:lang w:val="zh-CN" w:eastAsia="zh-CN" w:bidi="zh-CN"/>
      </w:rPr>
    </w:lvl>
    <w:lvl w:ilvl="4" w:tentative="0">
      <w:start w:val="0"/>
      <w:numFmt w:val="bullet"/>
      <w:lvlText w:val="•"/>
      <w:lvlJc w:val="left"/>
      <w:pPr>
        <w:ind w:left="4418" w:hanging="366"/>
      </w:pPr>
      <w:rPr>
        <w:rFonts w:hint="default"/>
        <w:lang w:val="zh-CN" w:eastAsia="zh-CN" w:bidi="zh-CN"/>
      </w:rPr>
    </w:lvl>
    <w:lvl w:ilvl="5" w:tentative="0">
      <w:start w:val="0"/>
      <w:numFmt w:val="bullet"/>
      <w:lvlText w:val="•"/>
      <w:lvlJc w:val="left"/>
      <w:pPr>
        <w:ind w:left="5273" w:hanging="366"/>
      </w:pPr>
      <w:rPr>
        <w:rFonts w:hint="default"/>
        <w:lang w:val="zh-CN" w:eastAsia="zh-CN" w:bidi="zh-CN"/>
      </w:rPr>
    </w:lvl>
    <w:lvl w:ilvl="6" w:tentative="0">
      <w:start w:val="0"/>
      <w:numFmt w:val="bullet"/>
      <w:lvlText w:val="•"/>
      <w:lvlJc w:val="left"/>
      <w:pPr>
        <w:ind w:left="6127" w:hanging="366"/>
      </w:pPr>
      <w:rPr>
        <w:rFonts w:hint="default"/>
        <w:lang w:val="zh-CN" w:eastAsia="zh-CN" w:bidi="zh-CN"/>
      </w:rPr>
    </w:lvl>
    <w:lvl w:ilvl="7" w:tentative="0">
      <w:start w:val="0"/>
      <w:numFmt w:val="bullet"/>
      <w:lvlText w:val="•"/>
      <w:lvlJc w:val="left"/>
      <w:pPr>
        <w:ind w:left="6982" w:hanging="366"/>
      </w:pPr>
      <w:rPr>
        <w:rFonts w:hint="default"/>
        <w:lang w:val="zh-CN" w:eastAsia="zh-CN" w:bidi="zh-CN"/>
      </w:rPr>
    </w:lvl>
    <w:lvl w:ilvl="8" w:tentative="0">
      <w:start w:val="0"/>
      <w:numFmt w:val="bullet"/>
      <w:lvlText w:val="•"/>
      <w:lvlJc w:val="left"/>
      <w:pPr>
        <w:ind w:left="7837" w:hanging="366"/>
      </w:pPr>
      <w:rPr>
        <w:rFonts w:hint="default"/>
        <w:lang w:val="zh-CN" w:eastAsia="zh-CN" w:bidi="zh-CN"/>
      </w:rPr>
    </w:lvl>
  </w:abstractNum>
  <w:abstractNum w:abstractNumId="31">
    <w:nsid w:val="0709FD3E"/>
    <w:multiLevelType w:val="multilevel"/>
    <w:tmpl w:val="0709FD3E"/>
    <w:lvl w:ilvl="0" w:tentative="0">
      <w:start w:val="4"/>
      <w:numFmt w:val="upperLetter"/>
      <w:lvlText w:val="%1."/>
      <w:lvlJc w:val="left"/>
      <w:pPr>
        <w:ind w:left="1004" w:hanging="366"/>
        <w:jc w:val="left"/>
      </w:pPr>
      <w:rPr>
        <w:rFonts w:hint="default" w:ascii="Times New Roman" w:hAnsi="Times New Roman" w:eastAsia="Times New Roman" w:cs="Times New Roman"/>
        <w:spacing w:val="-3"/>
        <w:w w:val="100"/>
        <w:sz w:val="19"/>
        <w:szCs w:val="19"/>
        <w:lang w:val="zh-CN" w:eastAsia="zh-CN" w:bidi="zh-CN"/>
      </w:rPr>
    </w:lvl>
    <w:lvl w:ilvl="1" w:tentative="0">
      <w:start w:val="0"/>
      <w:numFmt w:val="bullet"/>
      <w:lvlText w:val="•"/>
      <w:lvlJc w:val="left"/>
      <w:pPr>
        <w:ind w:left="1854" w:hanging="366"/>
      </w:pPr>
      <w:rPr>
        <w:rFonts w:hint="default"/>
        <w:lang w:val="zh-CN" w:eastAsia="zh-CN" w:bidi="zh-CN"/>
      </w:rPr>
    </w:lvl>
    <w:lvl w:ilvl="2" w:tentative="0">
      <w:start w:val="0"/>
      <w:numFmt w:val="bullet"/>
      <w:lvlText w:val="•"/>
      <w:lvlJc w:val="left"/>
      <w:pPr>
        <w:ind w:left="2709" w:hanging="366"/>
      </w:pPr>
      <w:rPr>
        <w:rFonts w:hint="default"/>
        <w:lang w:val="zh-CN" w:eastAsia="zh-CN" w:bidi="zh-CN"/>
      </w:rPr>
    </w:lvl>
    <w:lvl w:ilvl="3" w:tentative="0">
      <w:start w:val="0"/>
      <w:numFmt w:val="bullet"/>
      <w:lvlText w:val="•"/>
      <w:lvlJc w:val="left"/>
      <w:pPr>
        <w:ind w:left="3563" w:hanging="366"/>
      </w:pPr>
      <w:rPr>
        <w:rFonts w:hint="default"/>
        <w:lang w:val="zh-CN" w:eastAsia="zh-CN" w:bidi="zh-CN"/>
      </w:rPr>
    </w:lvl>
    <w:lvl w:ilvl="4" w:tentative="0">
      <w:start w:val="0"/>
      <w:numFmt w:val="bullet"/>
      <w:lvlText w:val="•"/>
      <w:lvlJc w:val="left"/>
      <w:pPr>
        <w:ind w:left="4418" w:hanging="366"/>
      </w:pPr>
      <w:rPr>
        <w:rFonts w:hint="default"/>
        <w:lang w:val="zh-CN" w:eastAsia="zh-CN" w:bidi="zh-CN"/>
      </w:rPr>
    </w:lvl>
    <w:lvl w:ilvl="5" w:tentative="0">
      <w:start w:val="0"/>
      <w:numFmt w:val="bullet"/>
      <w:lvlText w:val="•"/>
      <w:lvlJc w:val="left"/>
      <w:pPr>
        <w:ind w:left="5273" w:hanging="366"/>
      </w:pPr>
      <w:rPr>
        <w:rFonts w:hint="default"/>
        <w:lang w:val="zh-CN" w:eastAsia="zh-CN" w:bidi="zh-CN"/>
      </w:rPr>
    </w:lvl>
    <w:lvl w:ilvl="6" w:tentative="0">
      <w:start w:val="0"/>
      <w:numFmt w:val="bullet"/>
      <w:lvlText w:val="•"/>
      <w:lvlJc w:val="left"/>
      <w:pPr>
        <w:ind w:left="6127" w:hanging="366"/>
      </w:pPr>
      <w:rPr>
        <w:rFonts w:hint="default"/>
        <w:lang w:val="zh-CN" w:eastAsia="zh-CN" w:bidi="zh-CN"/>
      </w:rPr>
    </w:lvl>
    <w:lvl w:ilvl="7" w:tentative="0">
      <w:start w:val="0"/>
      <w:numFmt w:val="bullet"/>
      <w:lvlText w:val="•"/>
      <w:lvlJc w:val="left"/>
      <w:pPr>
        <w:ind w:left="6982" w:hanging="366"/>
      </w:pPr>
      <w:rPr>
        <w:rFonts w:hint="default"/>
        <w:lang w:val="zh-CN" w:eastAsia="zh-CN" w:bidi="zh-CN"/>
      </w:rPr>
    </w:lvl>
    <w:lvl w:ilvl="8" w:tentative="0">
      <w:start w:val="0"/>
      <w:numFmt w:val="bullet"/>
      <w:lvlText w:val="•"/>
      <w:lvlJc w:val="left"/>
      <w:pPr>
        <w:ind w:left="7837" w:hanging="366"/>
      </w:pPr>
      <w:rPr>
        <w:rFonts w:hint="default"/>
        <w:lang w:val="zh-CN" w:eastAsia="zh-CN" w:bidi="zh-CN"/>
      </w:rPr>
    </w:lvl>
  </w:abstractNum>
  <w:abstractNum w:abstractNumId="32">
    <w:nsid w:val="0CEF100B"/>
    <w:multiLevelType w:val="multilevel"/>
    <w:tmpl w:val="0CEF100B"/>
    <w:lvl w:ilvl="0" w:tentative="0">
      <w:start w:val="1"/>
      <w:numFmt w:val="upperLetter"/>
      <w:lvlText w:val="%1."/>
      <w:lvlJc w:val="left"/>
      <w:pPr>
        <w:ind w:left="1004" w:hanging="366"/>
        <w:jc w:val="left"/>
      </w:pPr>
      <w:rPr>
        <w:rFonts w:hint="default" w:ascii="Times New Roman" w:hAnsi="Times New Roman" w:eastAsia="Times New Roman" w:cs="Times New Roman"/>
        <w:spacing w:val="-3"/>
        <w:w w:val="100"/>
        <w:position w:val="1"/>
        <w:sz w:val="19"/>
        <w:szCs w:val="19"/>
        <w:lang w:val="zh-CN" w:eastAsia="zh-CN" w:bidi="zh-CN"/>
      </w:rPr>
    </w:lvl>
    <w:lvl w:ilvl="1" w:tentative="0">
      <w:start w:val="0"/>
      <w:numFmt w:val="bullet"/>
      <w:lvlText w:val="•"/>
      <w:lvlJc w:val="left"/>
      <w:pPr>
        <w:ind w:left="1854" w:hanging="366"/>
      </w:pPr>
      <w:rPr>
        <w:rFonts w:hint="default"/>
        <w:lang w:val="zh-CN" w:eastAsia="zh-CN" w:bidi="zh-CN"/>
      </w:rPr>
    </w:lvl>
    <w:lvl w:ilvl="2" w:tentative="0">
      <w:start w:val="0"/>
      <w:numFmt w:val="bullet"/>
      <w:lvlText w:val="•"/>
      <w:lvlJc w:val="left"/>
      <w:pPr>
        <w:ind w:left="2709" w:hanging="366"/>
      </w:pPr>
      <w:rPr>
        <w:rFonts w:hint="default"/>
        <w:lang w:val="zh-CN" w:eastAsia="zh-CN" w:bidi="zh-CN"/>
      </w:rPr>
    </w:lvl>
    <w:lvl w:ilvl="3" w:tentative="0">
      <w:start w:val="0"/>
      <w:numFmt w:val="bullet"/>
      <w:lvlText w:val="•"/>
      <w:lvlJc w:val="left"/>
      <w:pPr>
        <w:ind w:left="3563" w:hanging="366"/>
      </w:pPr>
      <w:rPr>
        <w:rFonts w:hint="default"/>
        <w:lang w:val="zh-CN" w:eastAsia="zh-CN" w:bidi="zh-CN"/>
      </w:rPr>
    </w:lvl>
    <w:lvl w:ilvl="4" w:tentative="0">
      <w:start w:val="0"/>
      <w:numFmt w:val="bullet"/>
      <w:lvlText w:val="•"/>
      <w:lvlJc w:val="left"/>
      <w:pPr>
        <w:ind w:left="4418" w:hanging="366"/>
      </w:pPr>
      <w:rPr>
        <w:rFonts w:hint="default"/>
        <w:lang w:val="zh-CN" w:eastAsia="zh-CN" w:bidi="zh-CN"/>
      </w:rPr>
    </w:lvl>
    <w:lvl w:ilvl="5" w:tentative="0">
      <w:start w:val="0"/>
      <w:numFmt w:val="bullet"/>
      <w:lvlText w:val="•"/>
      <w:lvlJc w:val="left"/>
      <w:pPr>
        <w:ind w:left="5273" w:hanging="366"/>
      </w:pPr>
      <w:rPr>
        <w:rFonts w:hint="default"/>
        <w:lang w:val="zh-CN" w:eastAsia="zh-CN" w:bidi="zh-CN"/>
      </w:rPr>
    </w:lvl>
    <w:lvl w:ilvl="6" w:tentative="0">
      <w:start w:val="0"/>
      <w:numFmt w:val="bullet"/>
      <w:lvlText w:val="•"/>
      <w:lvlJc w:val="left"/>
      <w:pPr>
        <w:ind w:left="6127" w:hanging="366"/>
      </w:pPr>
      <w:rPr>
        <w:rFonts w:hint="default"/>
        <w:lang w:val="zh-CN" w:eastAsia="zh-CN" w:bidi="zh-CN"/>
      </w:rPr>
    </w:lvl>
    <w:lvl w:ilvl="7" w:tentative="0">
      <w:start w:val="0"/>
      <w:numFmt w:val="bullet"/>
      <w:lvlText w:val="•"/>
      <w:lvlJc w:val="left"/>
      <w:pPr>
        <w:ind w:left="6982" w:hanging="366"/>
      </w:pPr>
      <w:rPr>
        <w:rFonts w:hint="default"/>
        <w:lang w:val="zh-CN" w:eastAsia="zh-CN" w:bidi="zh-CN"/>
      </w:rPr>
    </w:lvl>
    <w:lvl w:ilvl="8" w:tentative="0">
      <w:start w:val="0"/>
      <w:numFmt w:val="bullet"/>
      <w:lvlText w:val="•"/>
      <w:lvlJc w:val="left"/>
      <w:pPr>
        <w:ind w:left="7837" w:hanging="366"/>
      </w:pPr>
      <w:rPr>
        <w:rFonts w:hint="default"/>
        <w:lang w:val="zh-CN" w:eastAsia="zh-CN" w:bidi="zh-CN"/>
      </w:rPr>
    </w:lvl>
  </w:abstractNum>
  <w:abstractNum w:abstractNumId="33">
    <w:nsid w:val="0E640482"/>
    <w:multiLevelType w:val="multilevel"/>
    <w:tmpl w:val="0E640482"/>
    <w:lvl w:ilvl="0" w:tentative="0">
      <w:start w:val="1"/>
      <w:numFmt w:val="upperLetter"/>
      <w:lvlText w:val="%1."/>
      <w:lvlJc w:val="left"/>
      <w:pPr>
        <w:ind w:left="1004" w:hanging="366"/>
        <w:jc w:val="left"/>
      </w:pPr>
      <w:rPr>
        <w:rFonts w:hint="default" w:ascii="Times New Roman" w:hAnsi="Times New Roman" w:eastAsia="Times New Roman" w:cs="Times New Roman"/>
        <w:spacing w:val="-3"/>
        <w:w w:val="100"/>
        <w:sz w:val="19"/>
        <w:szCs w:val="19"/>
        <w:lang w:val="zh-CN" w:eastAsia="zh-CN" w:bidi="zh-CN"/>
      </w:rPr>
    </w:lvl>
    <w:lvl w:ilvl="1" w:tentative="0">
      <w:start w:val="0"/>
      <w:numFmt w:val="bullet"/>
      <w:lvlText w:val="•"/>
      <w:lvlJc w:val="left"/>
      <w:pPr>
        <w:ind w:left="1854" w:hanging="366"/>
      </w:pPr>
      <w:rPr>
        <w:rFonts w:hint="default"/>
        <w:lang w:val="zh-CN" w:eastAsia="zh-CN" w:bidi="zh-CN"/>
      </w:rPr>
    </w:lvl>
    <w:lvl w:ilvl="2" w:tentative="0">
      <w:start w:val="0"/>
      <w:numFmt w:val="bullet"/>
      <w:lvlText w:val="•"/>
      <w:lvlJc w:val="left"/>
      <w:pPr>
        <w:ind w:left="2709" w:hanging="366"/>
      </w:pPr>
      <w:rPr>
        <w:rFonts w:hint="default"/>
        <w:lang w:val="zh-CN" w:eastAsia="zh-CN" w:bidi="zh-CN"/>
      </w:rPr>
    </w:lvl>
    <w:lvl w:ilvl="3" w:tentative="0">
      <w:start w:val="0"/>
      <w:numFmt w:val="bullet"/>
      <w:lvlText w:val="•"/>
      <w:lvlJc w:val="left"/>
      <w:pPr>
        <w:ind w:left="3563" w:hanging="366"/>
      </w:pPr>
      <w:rPr>
        <w:rFonts w:hint="default"/>
        <w:lang w:val="zh-CN" w:eastAsia="zh-CN" w:bidi="zh-CN"/>
      </w:rPr>
    </w:lvl>
    <w:lvl w:ilvl="4" w:tentative="0">
      <w:start w:val="0"/>
      <w:numFmt w:val="bullet"/>
      <w:lvlText w:val="•"/>
      <w:lvlJc w:val="left"/>
      <w:pPr>
        <w:ind w:left="4418" w:hanging="366"/>
      </w:pPr>
      <w:rPr>
        <w:rFonts w:hint="default"/>
        <w:lang w:val="zh-CN" w:eastAsia="zh-CN" w:bidi="zh-CN"/>
      </w:rPr>
    </w:lvl>
    <w:lvl w:ilvl="5" w:tentative="0">
      <w:start w:val="0"/>
      <w:numFmt w:val="bullet"/>
      <w:lvlText w:val="•"/>
      <w:lvlJc w:val="left"/>
      <w:pPr>
        <w:ind w:left="5273" w:hanging="366"/>
      </w:pPr>
      <w:rPr>
        <w:rFonts w:hint="default"/>
        <w:lang w:val="zh-CN" w:eastAsia="zh-CN" w:bidi="zh-CN"/>
      </w:rPr>
    </w:lvl>
    <w:lvl w:ilvl="6" w:tentative="0">
      <w:start w:val="0"/>
      <w:numFmt w:val="bullet"/>
      <w:lvlText w:val="•"/>
      <w:lvlJc w:val="left"/>
      <w:pPr>
        <w:ind w:left="6127" w:hanging="366"/>
      </w:pPr>
      <w:rPr>
        <w:rFonts w:hint="default"/>
        <w:lang w:val="zh-CN" w:eastAsia="zh-CN" w:bidi="zh-CN"/>
      </w:rPr>
    </w:lvl>
    <w:lvl w:ilvl="7" w:tentative="0">
      <w:start w:val="0"/>
      <w:numFmt w:val="bullet"/>
      <w:lvlText w:val="•"/>
      <w:lvlJc w:val="left"/>
      <w:pPr>
        <w:ind w:left="6982" w:hanging="366"/>
      </w:pPr>
      <w:rPr>
        <w:rFonts w:hint="default"/>
        <w:lang w:val="zh-CN" w:eastAsia="zh-CN" w:bidi="zh-CN"/>
      </w:rPr>
    </w:lvl>
    <w:lvl w:ilvl="8" w:tentative="0">
      <w:start w:val="0"/>
      <w:numFmt w:val="bullet"/>
      <w:lvlText w:val="•"/>
      <w:lvlJc w:val="left"/>
      <w:pPr>
        <w:ind w:left="7837" w:hanging="366"/>
      </w:pPr>
      <w:rPr>
        <w:rFonts w:hint="default"/>
        <w:lang w:val="zh-CN" w:eastAsia="zh-CN" w:bidi="zh-CN"/>
      </w:rPr>
    </w:lvl>
  </w:abstractNum>
  <w:abstractNum w:abstractNumId="34">
    <w:nsid w:val="0F9F9CCA"/>
    <w:multiLevelType w:val="multilevel"/>
    <w:tmpl w:val="0F9F9CCA"/>
    <w:lvl w:ilvl="0" w:tentative="0">
      <w:start w:val="1"/>
      <w:numFmt w:val="lowerRoman"/>
      <w:lvlText w:val="（%1）"/>
      <w:lvlJc w:val="left"/>
      <w:pPr>
        <w:ind w:left="1014" w:hanging="481"/>
        <w:jc w:val="left"/>
      </w:pPr>
      <w:rPr>
        <w:rFonts w:hint="default" w:ascii="宋体" w:hAnsi="宋体" w:eastAsia="宋体" w:cs="宋体"/>
        <w:spacing w:val="-2"/>
        <w:w w:val="100"/>
        <w:sz w:val="19"/>
        <w:szCs w:val="19"/>
        <w:lang w:val="zh-CN" w:eastAsia="zh-CN" w:bidi="zh-CN"/>
      </w:rPr>
    </w:lvl>
    <w:lvl w:ilvl="1" w:tentative="0">
      <w:start w:val="0"/>
      <w:numFmt w:val="bullet"/>
      <w:lvlText w:val="•"/>
      <w:lvlJc w:val="left"/>
      <w:pPr>
        <w:ind w:left="1872" w:hanging="481"/>
      </w:pPr>
      <w:rPr>
        <w:rFonts w:hint="default"/>
        <w:lang w:val="zh-CN" w:eastAsia="zh-CN" w:bidi="zh-CN"/>
      </w:rPr>
    </w:lvl>
    <w:lvl w:ilvl="2" w:tentative="0">
      <w:start w:val="0"/>
      <w:numFmt w:val="bullet"/>
      <w:lvlText w:val="•"/>
      <w:lvlJc w:val="left"/>
      <w:pPr>
        <w:ind w:left="2725" w:hanging="481"/>
      </w:pPr>
      <w:rPr>
        <w:rFonts w:hint="default"/>
        <w:lang w:val="zh-CN" w:eastAsia="zh-CN" w:bidi="zh-CN"/>
      </w:rPr>
    </w:lvl>
    <w:lvl w:ilvl="3" w:tentative="0">
      <w:start w:val="0"/>
      <w:numFmt w:val="bullet"/>
      <w:lvlText w:val="•"/>
      <w:lvlJc w:val="left"/>
      <w:pPr>
        <w:ind w:left="3577" w:hanging="481"/>
      </w:pPr>
      <w:rPr>
        <w:rFonts w:hint="default"/>
        <w:lang w:val="zh-CN" w:eastAsia="zh-CN" w:bidi="zh-CN"/>
      </w:rPr>
    </w:lvl>
    <w:lvl w:ilvl="4" w:tentative="0">
      <w:start w:val="0"/>
      <w:numFmt w:val="bullet"/>
      <w:lvlText w:val="•"/>
      <w:lvlJc w:val="left"/>
      <w:pPr>
        <w:ind w:left="4430" w:hanging="481"/>
      </w:pPr>
      <w:rPr>
        <w:rFonts w:hint="default"/>
        <w:lang w:val="zh-CN" w:eastAsia="zh-CN" w:bidi="zh-CN"/>
      </w:rPr>
    </w:lvl>
    <w:lvl w:ilvl="5" w:tentative="0">
      <w:start w:val="0"/>
      <w:numFmt w:val="bullet"/>
      <w:lvlText w:val="•"/>
      <w:lvlJc w:val="left"/>
      <w:pPr>
        <w:ind w:left="5283" w:hanging="481"/>
      </w:pPr>
      <w:rPr>
        <w:rFonts w:hint="default"/>
        <w:lang w:val="zh-CN" w:eastAsia="zh-CN" w:bidi="zh-CN"/>
      </w:rPr>
    </w:lvl>
    <w:lvl w:ilvl="6" w:tentative="0">
      <w:start w:val="0"/>
      <w:numFmt w:val="bullet"/>
      <w:lvlText w:val="•"/>
      <w:lvlJc w:val="left"/>
      <w:pPr>
        <w:ind w:left="6135" w:hanging="481"/>
      </w:pPr>
      <w:rPr>
        <w:rFonts w:hint="default"/>
        <w:lang w:val="zh-CN" w:eastAsia="zh-CN" w:bidi="zh-CN"/>
      </w:rPr>
    </w:lvl>
    <w:lvl w:ilvl="7" w:tentative="0">
      <w:start w:val="0"/>
      <w:numFmt w:val="bullet"/>
      <w:lvlText w:val="•"/>
      <w:lvlJc w:val="left"/>
      <w:pPr>
        <w:ind w:left="6988" w:hanging="481"/>
      </w:pPr>
      <w:rPr>
        <w:rFonts w:hint="default"/>
        <w:lang w:val="zh-CN" w:eastAsia="zh-CN" w:bidi="zh-CN"/>
      </w:rPr>
    </w:lvl>
    <w:lvl w:ilvl="8" w:tentative="0">
      <w:start w:val="0"/>
      <w:numFmt w:val="bullet"/>
      <w:lvlText w:val="•"/>
      <w:lvlJc w:val="left"/>
      <w:pPr>
        <w:ind w:left="7841" w:hanging="481"/>
      </w:pPr>
      <w:rPr>
        <w:rFonts w:hint="default"/>
        <w:lang w:val="zh-CN" w:eastAsia="zh-CN" w:bidi="zh-CN"/>
      </w:rPr>
    </w:lvl>
  </w:abstractNum>
  <w:abstractNum w:abstractNumId="35">
    <w:nsid w:val="12EADF99"/>
    <w:multiLevelType w:val="multilevel"/>
    <w:tmpl w:val="12EADF99"/>
    <w:lvl w:ilvl="0" w:tentative="0">
      <w:start w:val="2"/>
      <w:numFmt w:val="upperLetter"/>
      <w:lvlText w:val="%1."/>
      <w:lvlJc w:val="left"/>
      <w:pPr>
        <w:ind w:left="992" w:hanging="354"/>
        <w:jc w:val="left"/>
      </w:pPr>
      <w:rPr>
        <w:rFonts w:hint="default" w:ascii="Times New Roman" w:hAnsi="Times New Roman" w:eastAsia="Times New Roman" w:cs="Times New Roman"/>
        <w:spacing w:val="-3"/>
        <w:w w:val="100"/>
        <w:sz w:val="19"/>
        <w:szCs w:val="19"/>
        <w:lang w:val="zh-CN" w:eastAsia="zh-CN" w:bidi="zh-CN"/>
      </w:rPr>
    </w:lvl>
    <w:lvl w:ilvl="1" w:tentative="0">
      <w:start w:val="0"/>
      <w:numFmt w:val="bullet"/>
      <w:lvlText w:val="•"/>
      <w:lvlJc w:val="left"/>
      <w:pPr>
        <w:ind w:left="1854" w:hanging="354"/>
      </w:pPr>
      <w:rPr>
        <w:rFonts w:hint="default"/>
        <w:lang w:val="zh-CN" w:eastAsia="zh-CN" w:bidi="zh-CN"/>
      </w:rPr>
    </w:lvl>
    <w:lvl w:ilvl="2" w:tentative="0">
      <w:start w:val="0"/>
      <w:numFmt w:val="bullet"/>
      <w:lvlText w:val="•"/>
      <w:lvlJc w:val="left"/>
      <w:pPr>
        <w:ind w:left="2709" w:hanging="354"/>
      </w:pPr>
      <w:rPr>
        <w:rFonts w:hint="default"/>
        <w:lang w:val="zh-CN" w:eastAsia="zh-CN" w:bidi="zh-CN"/>
      </w:rPr>
    </w:lvl>
    <w:lvl w:ilvl="3" w:tentative="0">
      <w:start w:val="0"/>
      <w:numFmt w:val="bullet"/>
      <w:lvlText w:val="•"/>
      <w:lvlJc w:val="left"/>
      <w:pPr>
        <w:ind w:left="3563" w:hanging="354"/>
      </w:pPr>
      <w:rPr>
        <w:rFonts w:hint="default"/>
        <w:lang w:val="zh-CN" w:eastAsia="zh-CN" w:bidi="zh-CN"/>
      </w:rPr>
    </w:lvl>
    <w:lvl w:ilvl="4" w:tentative="0">
      <w:start w:val="0"/>
      <w:numFmt w:val="bullet"/>
      <w:lvlText w:val="•"/>
      <w:lvlJc w:val="left"/>
      <w:pPr>
        <w:ind w:left="4418" w:hanging="354"/>
      </w:pPr>
      <w:rPr>
        <w:rFonts w:hint="default"/>
        <w:lang w:val="zh-CN" w:eastAsia="zh-CN" w:bidi="zh-CN"/>
      </w:rPr>
    </w:lvl>
    <w:lvl w:ilvl="5" w:tentative="0">
      <w:start w:val="0"/>
      <w:numFmt w:val="bullet"/>
      <w:lvlText w:val="•"/>
      <w:lvlJc w:val="left"/>
      <w:pPr>
        <w:ind w:left="5273" w:hanging="354"/>
      </w:pPr>
      <w:rPr>
        <w:rFonts w:hint="default"/>
        <w:lang w:val="zh-CN" w:eastAsia="zh-CN" w:bidi="zh-CN"/>
      </w:rPr>
    </w:lvl>
    <w:lvl w:ilvl="6" w:tentative="0">
      <w:start w:val="0"/>
      <w:numFmt w:val="bullet"/>
      <w:lvlText w:val="•"/>
      <w:lvlJc w:val="left"/>
      <w:pPr>
        <w:ind w:left="6127" w:hanging="354"/>
      </w:pPr>
      <w:rPr>
        <w:rFonts w:hint="default"/>
        <w:lang w:val="zh-CN" w:eastAsia="zh-CN" w:bidi="zh-CN"/>
      </w:rPr>
    </w:lvl>
    <w:lvl w:ilvl="7" w:tentative="0">
      <w:start w:val="0"/>
      <w:numFmt w:val="bullet"/>
      <w:lvlText w:val="•"/>
      <w:lvlJc w:val="left"/>
      <w:pPr>
        <w:ind w:left="6982" w:hanging="354"/>
      </w:pPr>
      <w:rPr>
        <w:rFonts w:hint="default"/>
        <w:lang w:val="zh-CN" w:eastAsia="zh-CN" w:bidi="zh-CN"/>
      </w:rPr>
    </w:lvl>
    <w:lvl w:ilvl="8" w:tentative="0">
      <w:start w:val="0"/>
      <w:numFmt w:val="bullet"/>
      <w:lvlText w:val="•"/>
      <w:lvlJc w:val="left"/>
      <w:pPr>
        <w:ind w:left="7837" w:hanging="354"/>
      </w:pPr>
      <w:rPr>
        <w:rFonts w:hint="default"/>
        <w:lang w:val="zh-CN" w:eastAsia="zh-CN" w:bidi="zh-CN"/>
      </w:rPr>
    </w:lvl>
  </w:abstractNum>
  <w:abstractNum w:abstractNumId="36">
    <w:nsid w:val="1ACDE60F"/>
    <w:multiLevelType w:val="multilevel"/>
    <w:tmpl w:val="1ACDE60F"/>
    <w:lvl w:ilvl="0" w:tentative="0">
      <w:start w:val="1"/>
      <w:numFmt w:val="decimal"/>
      <w:lvlText w:val="（%1）"/>
      <w:lvlJc w:val="left"/>
      <w:pPr>
        <w:ind w:left="959" w:hanging="529"/>
        <w:jc w:val="left"/>
      </w:pPr>
      <w:rPr>
        <w:rFonts w:hint="default" w:ascii="宋体" w:hAnsi="宋体" w:eastAsia="宋体" w:cs="宋体"/>
        <w:spacing w:val="-3"/>
        <w:w w:val="100"/>
        <w:sz w:val="19"/>
        <w:szCs w:val="19"/>
        <w:lang w:val="zh-CN" w:eastAsia="zh-CN" w:bidi="zh-CN"/>
      </w:rPr>
    </w:lvl>
    <w:lvl w:ilvl="1" w:tentative="0">
      <w:start w:val="1"/>
      <w:numFmt w:val="decimal"/>
      <w:lvlText w:val="（%2）"/>
      <w:lvlJc w:val="left"/>
      <w:pPr>
        <w:ind w:left="1167" w:hanging="529"/>
        <w:jc w:val="left"/>
      </w:pPr>
      <w:rPr>
        <w:rFonts w:hint="default" w:ascii="宋体" w:hAnsi="宋体" w:eastAsia="宋体" w:cs="宋体"/>
        <w:spacing w:val="-3"/>
        <w:w w:val="100"/>
        <w:sz w:val="19"/>
        <w:szCs w:val="19"/>
        <w:lang w:val="zh-CN" w:eastAsia="zh-CN" w:bidi="zh-CN"/>
      </w:rPr>
    </w:lvl>
    <w:lvl w:ilvl="2" w:tentative="0">
      <w:start w:val="0"/>
      <w:numFmt w:val="bullet"/>
      <w:lvlText w:val="•"/>
      <w:lvlJc w:val="left"/>
      <w:pPr>
        <w:ind w:left="2091" w:hanging="529"/>
      </w:pPr>
      <w:rPr>
        <w:rFonts w:hint="default"/>
        <w:lang w:val="zh-CN" w:eastAsia="zh-CN" w:bidi="zh-CN"/>
      </w:rPr>
    </w:lvl>
    <w:lvl w:ilvl="3" w:tentative="0">
      <w:start w:val="0"/>
      <w:numFmt w:val="bullet"/>
      <w:lvlText w:val="•"/>
      <w:lvlJc w:val="left"/>
      <w:pPr>
        <w:ind w:left="3023" w:hanging="529"/>
      </w:pPr>
      <w:rPr>
        <w:rFonts w:hint="default"/>
        <w:lang w:val="zh-CN" w:eastAsia="zh-CN" w:bidi="zh-CN"/>
      </w:rPr>
    </w:lvl>
    <w:lvl w:ilvl="4" w:tentative="0">
      <w:start w:val="0"/>
      <w:numFmt w:val="bullet"/>
      <w:lvlText w:val="•"/>
      <w:lvlJc w:val="left"/>
      <w:pPr>
        <w:ind w:left="3955" w:hanging="529"/>
      </w:pPr>
      <w:rPr>
        <w:rFonts w:hint="default"/>
        <w:lang w:val="zh-CN" w:eastAsia="zh-CN" w:bidi="zh-CN"/>
      </w:rPr>
    </w:lvl>
    <w:lvl w:ilvl="5" w:tentative="0">
      <w:start w:val="0"/>
      <w:numFmt w:val="bullet"/>
      <w:lvlText w:val="•"/>
      <w:lvlJc w:val="left"/>
      <w:pPr>
        <w:ind w:left="4887" w:hanging="529"/>
      </w:pPr>
      <w:rPr>
        <w:rFonts w:hint="default"/>
        <w:lang w:val="zh-CN" w:eastAsia="zh-CN" w:bidi="zh-CN"/>
      </w:rPr>
    </w:lvl>
    <w:lvl w:ilvl="6" w:tentative="0">
      <w:start w:val="0"/>
      <w:numFmt w:val="bullet"/>
      <w:lvlText w:val="•"/>
      <w:lvlJc w:val="left"/>
      <w:pPr>
        <w:ind w:left="5819" w:hanging="529"/>
      </w:pPr>
      <w:rPr>
        <w:rFonts w:hint="default"/>
        <w:lang w:val="zh-CN" w:eastAsia="zh-CN" w:bidi="zh-CN"/>
      </w:rPr>
    </w:lvl>
    <w:lvl w:ilvl="7" w:tentative="0">
      <w:start w:val="0"/>
      <w:numFmt w:val="bullet"/>
      <w:lvlText w:val="•"/>
      <w:lvlJc w:val="left"/>
      <w:pPr>
        <w:ind w:left="6750" w:hanging="529"/>
      </w:pPr>
      <w:rPr>
        <w:rFonts w:hint="default"/>
        <w:lang w:val="zh-CN" w:eastAsia="zh-CN" w:bidi="zh-CN"/>
      </w:rPr>
    </w:lvl>
    <w:lvl w:ilvl="8" w:tentative="0">
      <w:start w:val="0"/>
      <w:numFmt w:val="bullet"/>
      <w:lvlText w:val="•"/>
      <w:lvlJc w:val="left"/>
      <w:pPr>
        <w:ind w:left="7682" w:hanging="529"/>
      </w:pPr>
      <w:rPr>
        <w:rFonts w:hint="default"/>
        <w:lang w:val="zh-CN" w:eastAsia="zh-CN" w:bidi="zh-CN"/>
      </w:rPr>
    </w:lvl>
  </w:abstractNum>
  <w:abstractNum w:abstractNumId="37">
    <w:nsid w:val="1C257C7B"/>
    <w:multiLevelType w:val="multilevel"/>
    <w:tmpl w:val="1C257C7B"/>
    <w:lvl w:ilvl="0" w:tentative="0">
      <w:start w:val="1"/>
      <w:numFmt w:val="upperLetter"/>
      <w:lvlText w:val="%1."/>
      <w:lvlJc w:val="left"/>
      <w:pPr>
        <w:ind w:left="1004" w:hanging="366"/>
        <w:jc w:val="left"/>
      </w:pPr>
      <w:rPr>
        <w:rFonts w:hint="default" w:ascii="Times New Roman" w:hAnsi="Times New Roman" w:eastAsia="Times New Roman" w:cs="Times New Roman"/>
        <w:spacing w:val="-3"/>
        <w:w w:val="100"/>
        <w:sz w:val="19"/>
        <w:szCs w:val="19"/>
        <w:lang w:val="zh-CN" w:eastAsia="zh-CN" w:bidi="zh-CN"/>
      </w:rPr>
    </w:lvl>
    <w:lvl w:ilvl="1" w:tentative="0">
      <w:start w:val="0"/>
      <w:numFmt w:val="bullet"/>
      <w:lvlText w:val="•"/>
      <w:lvlJc w:val="left"/>
      <w:pPr>
        <w:ind w:left="1854" w:hanging="366"/>
      </w:pPr>
      <w:rPr>
        <w:rFonts w:hint="default"/>
        <w:lang w:val="zh-CN" w:eastAsia="zh-CN" w:bidi="zh-CN"/>
      </w:rPr>
    </w:lvl>
    <w:lvl w:ilvl="2" w:tentative="0">
      <w:start w:val="0"/>
      <w:numFmt w:val="bullet"/>
      <w:lvlText w:val="•"/>
      <w:lvlJc w:val="left"/>
      <w:pPr>
        <w:ind w:left="2709" w:hanging="366"/>
      </w:pPr>
      <w:rPr>
        <w:rFonts w:hint="default"/>
        <w:lang w:val="zh-CN" w:eastAsia="zh-CN" w:bidi="zh-CN"/>
      </w:rPr>
    </w:lvl>
    <w:lvl w:ilvl="3" w:tentative="0">
      <w:start w:val="0"/>
      <w:numFmt w:val="bullet"/>
      <w:lvlText w:val="•"/>
      <w:lvlJc w:val="left"/>
      <w:pPr>
        <w:ind w:left="3563" w:hanging="366"/>
      </w:pPr>
      <w:rPr>
        <w:rFonts w:hint="default"/>
        <w:lang w:val="zh-CN" w:eastAsia="zh-CN" w:bidi="zh-CN"/>
      </w:rPr>
    </w:lvl>
    <w:lvl w:ilvl="4" w:tentative="0">
      <w:start w:val="0"/>
      <w:numFmt w:val="bullet"/>
      <w:lvlText w:val="•"/>
      <w:lvlJc w:val="left"/>
      <w:pPr>
        <w:ind w:left="4418" w:hanging="366"/>
      </w:pPr>
      <w:rPr>
        <w:rFonts w:hint="default"/>
        <w:lang w:val="zh-CN" w:eastAsia="zh-CN" w:bidi="zh-CN"/>
      </w:rPr>
    </w:lvl>
    <w:lvl w:ilvl="5" w:tentative="0">
      <w:start w:val="0"/>
      <w:numFmt w:val="bullet"/>
      <w:lvlText w:val="•"/>
      <w:lvlJc w:val="left"/>
      <w:pPr>
        <w:ind w:left="5273" w:hanging="366"/>
      </w:pPr>
      <w:rPr>
        <w:rFonts w:hint="default"/>
        <w:lang w:val="zh-CN" w:eastAsia="zh-CN" w:bidi="zh-CN"/>
      </w:rPr>
    </w:lvl>
    <w:lvl w:ilvl="6" w:tentative="0">
      <w:start w:val="0"/>
      <w:numFmt w:val="bullet"/>
      <w:lvlText w:val="•"/>
      <w:lvlJc w:val="left"/>
      <w:pPr>
        <w:ind w:left="6127" w:hanging="366"/>
      </w:pPr>
      <w:rPr>
        <w:rFonts w:hint="default"/>
        <w:lang w:val="zh-CN" w:eastAsia="zh-CN" w:bidi="zh-CN"/>
      </w:rPr>
    </w:lvl>
    <w:lvl w:ilvl="7" w:tentative="0">
      <w:start w:val="0"/>
      <w:numFmt w:val="bullet"/>
      <w:lvlText w:val="•"/>
      <w:lvlJc w:val="left"/>
      <w:pPr>
        <w:ind w:left="6982" w:hanging="366"/>
      </w:pPr>
      <w:rPr>
        <w:rFonts w:hint="default"/>
        <w:lang w:val="zh-CN" w:eastAsia="zh-CN" w:bidi="zh-CN"/>
      </w:rPr>
    </w:lvl>
    <w:lvl w:ilvl="8" w:tentative="0">
      <w:start w:val="0"/>
      <w:numFmt w:val="bullet"/>
      <w:lvlText w:val="•"/>
      <w:lvlJc w:val="left"/>
      <w:pPr>
        <w:ind w:left="7837" w:hanging="366"/>
      </w:pPr>
      <w:rPr>
        <w:rFonts w:hint="default"/>
        <w:lang w:val="zh-CN" w:eastAsia="zh-CN" w:bidi="zh-CN"/>
      </w:rPr>
    </w:lvl>
  </w:abstractNum>
  <w:abstractNum w:abstractNumId="38">
    <w:nsid w:val="23E97754"/>
    <w:multiLevelType w:val="multilevel"/>
    <w:tmpl w:val="23E97754"/>
    <w:lvl w:ilvl="0" w:tentative="0">
      <w:start w:val="1"/>
      <w:numFmt w:val="lowerRoman"/>
      <w:lvlText w:val="（%1）"/>
      <w:lvlJc w:val="left"/>
      <w:pPr>
        <w:ind w:left="218" w:hanging="481"/>
        <w:jc w:val="left"/>
      </w:pPr>
      <w:rPr>
        <w:rFonts w:hint="default" w:ascii="宋体" w:hAnsi="宋体" w:eastAsia="宋体" w:cs="宋体"/>
        <w:spacing w:val="-27"/>
        <w:w w:val="100"/>
        <w:sz w:val="19"/>
        <w:szCs w:val="19"/>
        <w:lang w:val="zh-CN" w:eastAsia="zh-CN" w:bidi="zh-CN"/>
      </w:rPr>
    </w:lvl>
    <w:lvl w:ilvl="1" w:tentative="0">
      <w:start w:val="0"/>
      <w:numFmt w:val="bullet"/>
      <w:lvlText w:val="•"/>
      <w:lvlJc w:val="left"/>
      <w:pPr>
        <w:ind w:left="1152" w:hanging="481"/>
      </w:pPr>
      <w:rPr>
        <w:rFonts w:hint="default"/>
        <w:lang w:val="zh-CN" w:eastAsia="zh-CN" w:bidi="zh-CN"/>
      </w:rPr>
    </w:lvl>
    <w:lvl w:ilvl="2" w:tentative="0">
      <w:start w:val="0"/>
      <w:numFmt w:val="bullet"/>
      <w:lvlText w:val="•"/>
      <w:lvlJc w:val="left"/>
      <w:pPr>
        <w:ind w:left="2085" w:hanging="481"/>
      </w:pPr>
      <w:rPr>
        <w:rFonts w:hint="default"/>
        <w:lang w:val="zh-CN" w:eastAsia="zh-CN" w:bidi="zh-CN"/>
      </w:rPr>
    </w:lvl>
    <w:lvl w:ilvl="3" w:tentative="0">
      <w:start w:val="0"/>
      <w:numFmt w:val="bullet"/>
      <w:lvlText w:val="•"/>
      <w:lvlJc w:val="left"/>
      <w:pPr>
        <w:ind w:left="3017" w:hanging="481"/>
      </w:pPr>
      <w:rPr>
        <w:rFonts w:hint="default"/>
        <w:lang w:val="zh-CN" w:eastAsia="zh-CN" w:bidi="zh-CN"/>
      </w:rPr>
    </w:lvl>
    <w:lvl w:ilvl="4" w:tentative="0">
      <w:start w:val="0"/>
      <w:numFmt w:val="bullet"/>
      <w:lvlText w:val="•"/>
      <w:lvlJc w:val="left"/>
      <w:pPr>
        <w:ind w:left="3950" w:hanging="481"/>
      </w:pPr>
      <w:rPr>
        <w:rFonts w:hint="default"/>
        <w:lang w:val="zh-CN" w:eastAsia="zh-CN" w:bidi="zh-CN"/>
      </w:rPr>
    </w:lvl>
    <w:lvl w:ilvl="5" w:tentative="0">
      <w:start w:val="0"/>
      <w:numFmt w:val="bullet"/>
      <w:lvlText w:val="•"/>
      <w:lvlJc w:val="left"/>
      <w:pPr>
        <w:ind w:left="4883" w:hanging="481"/>
      </w:pPr>
      <w:rPr>
        <w:rFonts w:hint="default"/>
        <w:lang w:val="zh-CN" w:eastAsia="zh-CN" w:bidi="zh-CN"/>
      </w:rPr>
    </w:lvl>
    <w:lvl w:ilvl="6" w:tentative="0">
      <w:start w:val="0"/>
      <w:numFmt w:val="bullet"/>
      <w:lvlText w:val="•"/>
      <w:lvlJc w:val="left"/>
      <w:pPr>
        <w:ind w:left="5815" w:hanging="481"/>
      </w:pPr>
      <w:rPr>
        <w:rFonts w:hint="default"/>
        <w:lang w:val="zh-CN" w:eastAsia="zh-CN" w:bidi="zh-CN"/>
      </w:rPr>
    </w:lvl>
    <w:lvl w:ilvl="7" w:tentative="0">
      <w:start w:val="0"/>
      <w:numFmt w:val="bullet"/>
      <w:lvlText w:val="•"/>
      <w:lvlJc w:val="left"/>
      <w:pPr>
        <w:ind w:left="6748" w:hanging="481"/>
      </w:pPr>
      <w:rPr>
        <w:rFonts w:hint="default"/>
        <w:lang w:val="zh-CN" w:eastAsia="zh-CN" w:bidi="zh-CN"/>
      </w:rPr>
    </w:lvl>
    <w:lvl w:ilvl="8" w:tentative="0">
      <w:start w:val="0"/>
      <w:numFmt w:val="bullet"/>
      <w:lvlText w:val="•"/>
      <w:lvlJc w:val="left"/>
      <w:pPr>
        <w:ind w:left="7681" w:hanging="481"/>
      </w:pPr>
      <w:rPr>
        <w:rFonts w:hint="default"/>
        <w:lang w:val="zh-CN" w:eastAsia="zh-CN" w:bidi="zh-CN"/>
      </w:rPr>
    </w:lvl>
  </w:abstractNum>
  <w:abstractNum w:abstractNumId="39">
    <w:nsid w:val="243FCF68"/>
    <w:multiLevelType w:val="multilevel"/>
    <w:tmpl w:val="243FCF68"/>
    <w:lvl w:ilvl="0" w:tentative="0">
      <w:start w:val="1"/>
      <w:numFmt w:val="decimal"/>
      <w:lvlText w:val="(%1)"/>
      <w:lvlJc w:val="left"/>
      <w:pPr>
        <w:ind w:left="885" w:hanging="247"/>
        <w:jc w:val="left"/>
      </w:pPr>
      <w:rPr>
        <w:rFonts w:hint="default" w:ascii="Times New Roman" w:hAnsi="Times New Roman" w:eastAsia="Times New Roman" w:cs="Times New Roman"/>
        <w:spacing w:val="-1"/>
        <w:w w:val="100"/>
        <w:sz w:val="19"/>
        <w:szCs w:val="19"/>
        <w:lang w:val="zh-CN" w:eastAsia="zh-CN" w:bidi="zh-CN"/>
      </w:rPr>
    </w:lvl>
    <w:lvl w:ilvl="1" w:tentative="0">
      <w:start w:val="0"/>
      <w:numFmt w:val="bullet"/>
      <w:lvlText w:val="•"/>
      <w:lvlJc w:val="left"/>
      <w:pPr>
        <w:ind w:left="1746" w:hanging="247"/>
      </w:pPr>
      <w:rPr>
        <w:rFonts w:hint="default"/>
        <w:lang w:val="zh-CN" w:eastAsia="zh-CN" w:bidi="zh-CN"/>
      </w:rPr>
    </w:lvl>
    <w:lvl w:ilvl="2" w:tentative="0">
      <w:start w:val="0"/>
      <w:numFmt w:val="bullet"/>
      <w:lvlText w:val="•"/>
      <w:lvlJc w:val="left"/>
      <w:pPr>
        <w:ind w:left="2613" w:hanging="247"/>
      </w:pPr>
      <w:rPr>
        <w:rFonts w:hint="default"/>
        <w:lang w:val="zh-CN" w:eastAsia="zh-CN" w:bidi="zh-CN"/>
      </w:rPr>
    </w:lvl>
    <w:lvl w:ilvl="3" w:tentative="0">
      <w:start w:val="0"/>
      <w:numFmt w:val="bullet"/>
      <w:lvlText w:val="•"/>
      <w:lvlJc w:val="left"/>
      <w:pPr>
        <w:ind w:left="3479" w:hanging="247"/>
      </w:pPr>
      <w:rPr>
        <w:rFonts w:hint="default"/>
        <w:lang w:val="zh-CN" w:eastAsia="zh-CN" w:bidi="zh-CN"/>
      </w:rPr>
    </w:lvl>
    <w:lvl w:ilvl="4" w:tentative="0">
      <w:start w:val="0"/>
      <w:numFmt w:val="bullet"/>
      <w:lvlText w:val="•"/>
      <w:lvlJc w:val="left"/>
      <w:pPr>
        <w:ind w:left="4346" w:hanging="247"/>
      </w:pPr>
      <w:rPr>
        <w:rFonts w:hint="default"/>
        <w:lang w:val="zh-CN" w:eastAsia="zh-CN" w:bidi="zh-CN"/>
      </w:rPr>
    </w:lvl>
    <w:lvl w:ilvl="5" w:tentative="0">
      <w:start w:val="0"/>
      <w:numFmt w:val="bullet"/>
      <w:lvlText w:val="•"/>
      <w:lvlJc w:val="left"/>
      <w:pPr>
        <w:ind w:left="5213" w:hanging="247"/>
      </w:pPr>
      <w:rPr>
        <w:rFonts w:hint="default"/>
        <w:lang w:val="zh-CN" w:eastAsia="zh-CN" w:bidi="zh-CN"/>
      </w:rPr>
    </w:lvl>
    <w:lvl w:ilvl="6" w:tentative="0">
      <w:start w:val="0"/>
      <w:numFmt w:val="bullet"/>
      <w:lvlText w:val="•"/>
      <w:lvlJc w:val="left"/>
      <w:pPr>
        <w:ind w:left="6079" w:hanging="247"/>
      </w:pPr>
      <w:rPr>
        <w:rFonts w:hint="default"/>
        <w:lang w:val="zh-CN" w:eastAsia="zh-CN" w:bidi="zh-CN"/>
      </w:rPr>
    </w:lvl>
    <w:lvl w:ilvl="7" w:tentative="0">
      <w:start w:val="0"/>
      <w:numFmt w:val="bullet"/>
      <w:lvlText w:val="•"/>
      <w:lvlJc w:val="left"/>
      <w:pPr>
        <w:ind w:left="6946" w:hanging="247"/>
      </w:pPr>
      <w:rPr>
        <w:rFonts w:hint="default"/>
        <w:lang w:val="zh-CN" w:eastAsia="zh-CN" w:bidi="zh-CN"/>
      </w:rPr>
    </w:lvl>
    <w:lvl w:ilvl="8" w:tentative="0">
      <w:start w:val="0"/>
      <w:numFmt w:val="bullet"/>
      <w:lvlText w:val="•"/>
      <w:lvlJc w:val="left"/>
      <w:pPr>
        <w:ind w:left="7813" w:hanging="247"/>
      </w:pPr>
      <w:rPr>
        <w:rFonts w:hint="default"/>
        <w:lang w:val="zh-CN" w:eastAsia="zh-CN" w:bidi="zh-CN"/>
      </w:rPr>
    </w:lvl>
  </w:abstractNum>
  <w:abstractNum w:abstractNumId="40">
    <w:nsid w:val="2470EC97"/>
    <w:multiLevelType w:val="multilevel"/>
    <w:tmpl w:val="2470EC97"/>
    <w:lvl w:ilvl="0" w:tentative="0">
      <w:start w:val="2"/>
      <w:numFmt w:val="upperLetter"/>
      <w:lvlText w:val="%1."/>
      <w:lvlJc w:val="left"/>
      <w:pPr>
        <w:ind w:left="992" w:hanging="354"/>
        <w:jc w:val="left"/>
      </w:pPr>
      <w:rPr>
        <w:rFonts w:hint="default" w:ascii="Times New Roman" w:hAnsi="Times New Roman" w:eastAsia="Times New Roman" w:cs="Times New Roman"/>
        <w:spacing w:val="-1"/>
        <w:w w:val="100"/>
        <w:sz w:val="19"/>
        <w:szCs w:val="19"/>
        <w:lang w:val="zh-CN" w:eastAsia="zh-CN" w:bidi="zh-CN"/>
      </w:rPr>
    </w:lvl>
    <w:lvl w:ilvl="1" w:tentative="0">
      <w:start w:val="0"/>
      <w:numFmt w:val="bullet"/>
      <w:lvlText w:val="•"/>
      <w:lvlJc w:val="left"/>
      <w:pPr>
        <w:ind w:left="1854" w:hanging="354"/>
      </w:pPr>
      <w:rPr>
        <w:rFonts w:hint="default"/>
        <w:lang w:val="zh-CN" w:eastAsia="zh-CN" w:bidi="zh-CN"/>
      </w:rPr>
    </w:lvl>
    <w:lvl w:ilvl="2" w:tentative="0">
      <w:start w:val="0"/>
      <w:numFmt w:val="bullet"/>
      <w:lvlText w:val="•"/>
      <w:lvlJc w:val="left"/>
      <w:pPr>
        <w:ind w:left="2709" w:hanging="354"/>
      </w:pPr>
      <w:rPr>
        <w:rFonts w:hint="default"/>
        <w:lang w:val="zh-CN" w:eastAsia="zh-CN" w:bidi="zh-CN"/>
      </w:rPr>
    </w:lvl>
    <w:lvl w:ilvl="3" w:tentative="0">
      <w:start w:val="0"/>
      <w:numFmt w:val="bullet"/>
      <w:lvlText w:val="•"/>
      <w:lvlJc w:val="left"/>
      <w:pPr>
        <w:ind w:left="3563" w:hanging="354"/>
      </w:pPr>
      <w:rPr>
        <w:rFonts w:hint="default"/>
        <w:lang w:val="zh-CN" w:eastAsia="zh-CN" w:bidi="zh-CN"/>
      </w:rPr>
    </w:lvl>
    <w:lvl w:ilvl="4" w:tentative="0">
      <w:start w:val="0"/>
      <w:numFmt w:val="bullet"/>
      <w:lvlText w:val="•"/>
      <w:lvlJc w:val="left"/>
      <w:pPr>
        <w:ind w:left="4418" w:hanging="354"/>
      </w:pPr>
      <w:rPr>
        <w:rFonts w:hint="default"/>
        <w:lang w:val="zh-CN" w:eastAsia="zh-CN" w:bidi="zh-CN"/>
      </w:rPr>
    </w:lvl>
    <w:lvl w:ilvl="5" w:tentative="0">
      <w:start w:val="0"/>
      <w:numFmt w:val="bullet"/>
      <w:lvlText w:val="•"/>
      <w:lvlJc w:val="left"/>
      <w:pPr>
        <w:ind w:left="5273" w:hanging="354"/>
      </w:pPr>
      <w:rPr>
        <w:rFonts w:hint="default"/>
        <w:lang w:val="zh-CN" w:eastAsia="zh-CN" w:bidi="zh-CN"/>
      </w:rPr>
    </w:lvl>
    <w:lvl w:ilvl="6" w:tentative="0">
      <w:start w:val="0"/>
      <w:numFmt w:val="bullet"/>
      <w:lvlText w:val="•"/>
      <w:lvlJc w:val="left"/>
      <w:pPr>
        <w:ind w:left="6127" w:hanging="354"/>
      </w:pPr>
      <w:rPr>
        <w:rFonts w:hint="default"/>
        <w:lang w:val="zh-CN" w:eastAsia="zh-CN" w:bidi="zh-CN"/>
      </w:rPr>
    </w:lvl>
    <w:lvl w:ilvl="7" w:tentative="0">
      <w:start w:val="0"/>
      <w:numFmt w:val="bullet"/>
      <w:lvlText w:val="•"/>
      <w:lvlJc w:val="left"/>
      <w:pPr>
        <w:ind w:left="6982" w:hanging="354"/>
      </w:pPr>
      <w:rPr>
        <w:rFonts w:hint="default"/>
        <w:lang w:val="zh-CN" w:eastAsia="zh-CN" w:bidi="zh-CN"/>
      </w:rPr>
    </w:lvl>
    <w:lvl w:ilvl="8" w:tentative="0">
      <w:start w:val="0"/>
      <w:numFmt w:val="bullet"/>
      <w:lvlText w:val="•"/>
      <w:lvlJc w:val="left"/>
      <w:pPr>
        <w:ind w:left="7837" w:hanging="354"/>
      </w:pPr>
      <w:rPr>
        <w:rFonts w:hint="default"/>
        <w:lang w:val="zh-CN" w:eastAsia="zh-CN" w:bidi="zh-CN"/>
      </w:rPr>
    </w:lvl>
  </w:abstractNum>
  <w:abstractNum w:abstractNumId="41">
    <w:nsid w:val="25B654F3"/>
    <w:multiLevelType w:val="multilevel"/>
    <w:tmpl w:val="25B654F3"/>
    <w:lvl w:ilvl="0" w:tentative="0">
      <w:start w:val="2"/>
      <w:numFmt w:val="decimal"/>
      <w:lvlText w:val="%1"/>
      <w:lvlJc w:val="left"/>
      <w:pPr>
        <w:ind w:left="547" w:hanging="329"/>
        <w:jc w:val="left"/>
      </w:pPr>
      <w:rPr>
        <w:rFonts w:hint="default"/>
        <w:lang w:val="zh-CN" w:eastAsia="zh-CN" w:bidi="zh-CN"/>
      </w:rPr>
    </w:lvl>
    <w:lvl w:ilvl="1" w:tentative="0">
      <w:start w:val="0"/>
      <w:numFmt w:val="decimal"/>
      <w:lvlText w:val="%1.%2"/>
      <w:lvlJc w:val="left"/>
      <w:pPr>
        <w:ind w:left="547" w:hanging="329"/>
        <w:jc w:val="left"/>
      </w:pPr>
      <w:rPr>
        <w:rFonts w:hint="default" w:ascii="Times New Roman" w:hAnsi="Times New Roman" w:eastAsia="Times New Roman" w:cs="Times New Roman"/>
        <w:w w:val="100"/>
        <w:position w:val="2"/>
        <w:sz w:val="21"/>
        <w:szCs w:val="21"/>
        <w:lang w:val="zh-CN" w:eastAsia="zh-CN" w:bidi="zh-CN"/>
      </w:rPr>
    </w:lvl>
    <w:lvl w:ilvl="2" w:tentative="0">
      <w:start w:val="0"/>
      <w:numFmt w:val="bullet"/>
      <w:lvlText w:val="•"/>
      <w:lvlJc w:val="left"/>
      <w:pPr>
        <w:ind w:left="1807" w:hanging="329"/>
      </w:pPr>
      <w:rPr>
        <w:rFonts w:hint="default"/>
        <w:lang w:val="zh-CN" w:eastAsia="zh-CN" w:bidi="zh-CN"/>
      </w:rPr>
    </w:lvl>
    <w:lvl w:ilvl="3" w:tentative="0">
      <w:start w:val="0"/>
      <w:numFmt w:val="bullet"/>
      <w:lvlText w:val="•"/>
      <w:lvlJc w:val="left"/>
      <w:pPr>
        <w:ind w:left="2774" w:hanging="329"/>
      </w:pPr>
      <w:rPr>
        <w:rFonts w:hint="default"/>
        <w:lang w:val="zh-CN" w:eastAsia="zh-CN" w:bidi="zh-CN"/>
      </w:rPr>
    </w:lvl>
    <w:lvl w:ilvl="4" w:tentative="0">
      <w:start w:val="0"/>
      <w:numFmt w:val="bullet"/>
      <w:lvlText w:val="•"/>
      <w:lvlJc w:val="left"/>
      <w:pPr>
        <w:ind w:left="3742" w:hanging="329"/>
      </w:pPr>
      <w:rPr>
        <w:rFonts w:hint="default"/>
        <w:lang w:val="zh-CN" w:eastAsia="zh-CN" w:bidi="zh-CN"/>
      </w:rPr>
    </w:lvl>
    <w:lvl w:ilvl="5" w:tentative="0">
      <w:start w:val="0"/>
      <w:numFmt w:val="bullet"/>
      <w:lvlText w:val="•"/>
      <w:lvlJc w:val="left"/>
      <w:pPr>
        <w:ind w:left="4709" w:hanging="329"/>
      </w:pPr>
      <w:rPr>
        <w:rFonts w:hint="default"/>
        <w:lang w:val="zh-CN" w:eastAsia="zh-CN" w:bidi="zh-CN"/>
      </w:rPr>
    </w:lvl>
    <w:lvl w:ilvl="6" w:tentative="0">
      <w:start w:val="0"/>
      <w:numFmt w:val="bullet"/>
      <w:lvlText w:val="•"/>
      <w:lvlJc w:val="left"/>
      <w:pPr>
        <w:ind w:left="5676" w:hanging="329"/>
      </w:pPr>
      <w:rPr>
        <w:rFonts w:hint="default"/>
        <w:lang w:val="zh-CN" w:eastAsia="zh-CN" w:bidi="zh-CN"/>
      </w:rPr>
    </w:lvl>
    <w:lvl w:ilvl="7" w:tentative="0">
      <w:start w:val="0"/>
      <w:numFmt w:val="bullet"/>
      <w:lvlText w:val="•"/>
      <w:lvlJc w:val="left"/>
      <w:pPr>
        <w:ind w:left="6644" w:hanging="329"/>
      </w:pPr>
      <w:rPr>
        <w:rFonts w:hint="default"/>
        <w:lang w:val="zh-CN" w:eastAsia="zh-CN" w:bidi="zh-CN"/>
      </w:rPr>
    </w:lvl>
    <w:lvl w:ilvl="8" w:tentative="0">
      <w:start w:val="0"/>
      <w:numFmt w:val="bullet"/>
      <w:lvlText w:val="•"/>
      <w:lvlJc w:val="left"/>
      <w:pPr>
        <w:ind w:left="7611" w:hanging="329"/>
      </w:pPr>
      <w:rPr>
        <w:rFonts w:hint="default"/>
        <w:lang w:val="zh-CN" w:eastAsia="zh-CN" w:bidi="zh-CN"/>
      </w:rPr>
    </w:lvl>
  </w:abstractNum>
  <w:abstractNum w:abstractNumId="42">
    <w:nsid w:val="2A8F537B"/>
    <w:multiLevelType w:val="multilevel"/>
    <w:tmpl w:val="2A8F537B"/>
    <w:lvl w:ilvl="0" w:tentative="0">
      <w:start w:val="1"/>
      <w:numFmt w:val="upperLetter"/>
      <w:lvlText w:val="%1."/>
      <w:lvlJc w:val="left"/>
      <w:pPr>
        <w:ind w:left="846" w:hanging="208"/>
        <w:jc w:val="left"/>
      </w:pPr>
      <w:rPr>
        <w:rFonts w:hint="default" w:ascii="Times New Roman" w:hAnsi="Times New Roman" w:eastAsia="Times New Roman" w:cs="Times New Roman"/>
        <w:spacing w:val="-1"/>
        <w:w w:val="100"/>
        <w:position w:val="2"/>
        <w:sz w:val="19"/>
        <w:szCs w:val="19"/>
        <w:lang w:val="zh-CN" w:eastAsia="zh-CN" w:bidi="zh-CN"/>
      </w:rPr>
    </w:lvl>
    <w:lvl w:ilvl="1" w:tentative="0">
      <w:start w:val="0"/>
      <w:numFmt w:val="bullet"/>
      <w:lvlText w:val="•"/>
      <w:lvlJc w:val="left"/>
      <w:pPr>
        <w:ind w:left="1710" w:hanging="208"/>
      </w:pPr>
      <w:rPr>
        <w:rFonts w:hint="default"/>
        <w:lang w:val="zh-CN" w:eastAsia="zh-CN" w:bidi="zh-CN"/>
      </w:rPr>
    </w:lvl>
    <w:lvl w:ilvl="2" w:tentative="0">
      <w:start w:val="0"/>
      <w:numFmt w:val="bullet"/>
      <w:lvlText w:val="•"/>
      <w:lvlJc w:val="left"/>
      <w:pPr>
        <w:ind w:left="2581" w:hanging="208"/>
      </w:pPr>
      <w:rPr>
        <w:rFonts w:hint="default"/>
        <w:lang w:val="zh-CN" w:eastAsia="zh-CN" w:bidi="zh-CN"/>
      </w:rPr>
    </w:lvl>
    <w:lvl w:ilvl="3" w:tentative="0">
      <w:start w:val="0"/>
      <w:numFmt w:val="bullet"/>
      <w:lvlText w:val="•"/>
      <w:lvlJc w:val="left"/>
      <w:pPr>
        <w:ind w:left="3451" w:hanging="208"/>
      </w:pPr>
      <w:rPr>
        <w:rFonts w:hint="default"/>
        <w:lang w:val="zh-CN" w:eastAsia="zh-CN" w:bidi="zh-CN"/>
      </w:rPr>
    </w:lvl>
    <w:lvl w:ilvl="4" w:tentative="0">
      <w:start w:val="0"/>
      <w:numFmt w:val="bullet"/>
      <w:lvlText w:val="•"/>
      <w:lvlJc w:val="left"/>
      <w:pPr>
        <w:ind w:left="4322" w:hanging="208"/>
      </w:pPr>
      <w:rPr>
        <w:rFonts w:hint="default"/>
        <w:lang w:val="zh-CN" w:eastAsia="zh-CN" w:bidi="zh-CN"/>
      </w:rPr>
    </w:lvl>
    <w:lvl w:ilvl="5" w:tentative="0">
      <w:start w:val="0"/>
      <w:numFmt w:val="bullet"/>
      <w:lvlText w:val="•"/>
      <w:lvlJc w:val="left"/>
      <w:pPr>
        <w:ind w:left="5193" w:hanging="208"/>
      </w:pPr>
      <w:rPr>
        <w:rFonts w:hint="default"/>
        <w:lang w:val="zh-CN" w:eastAsia="zh-CN" w:bidi="zh-CN"/>
      </w:rPr>
    </w:lvl>
    <w:lvl w:ilvl="6" w:tentative="0">
      <w:start w:val="0"/>
      <w:numFmt w:val="bullet"/>
      <w:lvlText w:val="•"/>
      <w:lvlJc w:val="left"/>
      <w:pPr>
        <w:ind w:left="6063" w:hanging="208"/>
      </w:pPr>
      <w:rPr>
        <w:rFonts w:hint="default"/>
        <w:lang w:val="zh-CN" w:eastAsia="zh-CN" w:bidi="zh-CN"/>
      </w:rPr>
    </w:lvl>
    <w:lvl w:ilvl="7" w:tentative="0">
      <w:start w:val="0"/>
      <w:numFmt w:val="bullet"/>
      <w:lvlText w:val="•"/>
      <w:lvlJc w:val="left"/>
      <w:pPr>
        <w:ind w:left="6934" w:hanging="208"/>
      </w:pPr>
      <w:rPr>
        <w:rFonts w:hint="default"/>
        <w:lang w:val="zh-CN" w:eastAsia="zh-CN" w:bidi="zh-CN"/>
      </w:rPr>
    </w:lvl>
    <w:lvl w:ilvl="8" w:tentative="0">
      <w:start w:val="0"/>
      <w:numFmt w:val="bullet"/>
      <w:lvlText w:val="•"/>
      <w:lvlJc w:val="left"/>
      <w:pPr>
        <w:ind w:left="7805" w:hanging="208"/>
      </w:pPr>
      <w:rPr>
        <w:rFonts w:hint="default"/>
        <w:lang w:val="zh-CN" w:eastAsia="zh-CN" w:bidi="zh-CN"/>
      </w:rPr>
    </w:lvl>
  </w:abstractNum>
  <w:abstractNum w:abstractNumId="43">
    <w:nsid w:val="30FC5B15"/>
    <w:multiLevelType w:val="multilevel"/>
    <w:tmpl w:val="30FC5B15"/>
    <w:lvl w:ilvl="0" w:tentative="0">
      <w:start w:val="1"/>
      <w:numFmt w:val="upperLetter"/>
      <w:lvlText w:val="%1."/>
      <w:lvlJc w:val="left"/>
      <w:pPr>
        <w:ind w:left="1004" w:hanging="366"/>
        <w:jc w:val="left"/>
      </w:pPr>
      <w:rPr>
        <w:rFonts w:hint="default" w:ascii="Times New Roman" w:hAnsi="Times New Roman" w:eastAsia="Times New Roman" w:cs="Times New Roman"/>
        <w:spacing w:val="-3"/>
        <w:w w:val="100"/>
        <w:position w:val="1"/>
        <w:sz w:val="19"/>
        <w:szCs w:val="19"/>
        <w:lang w:val="zh-CN" w:eastAsia="zh-CN" w:bidi="zh-CN"/>
      </w:rPr>
    </w:lvl>
    <w:lvl w:ilvl="1" w:tentative="0">
      <w:start w:val="0"/>
      <w:numFmt w:val="bullet"/>
      <w:lvlText w:val="•"/>
      <w:lvlJc w:val="left"/>
      <w:pPr>
        <w:ind w:left="1854" w:hanging="366"/>
      </w:pPr>
      <w:rPr>
        <w:rFonts w:hint="default"/>
        <w:lang w:val="zh-CN" w:eastAsia="zh-CN" w:bidi="zh-CN"/>
      </w:rPr>
    </w:lvl>
    <w:lvl w:ilvl="2" w:tentative="0">
      <w:start w:val="0"/>
      <w:numFmt w:val="bullet"/>
      <w:lvlText w:val="•"/>
      <w:lvlJc w:val="left"/>
      <w:pPr>
        <w:ind w:left="2709" w:hanging="366"/>
      </w:pPr>
      <w:rPr>
        <w:rFonts w:hint="default"/>
        <w:lang w:val="zh-CN" w:eastAsia="zh-CN" w:bidi="zh-CN"/>
      </w:rPr>
    </w:lvl>
    <w:lvl w:ilvl="3" w:tentative="0">
      <w:start w:val="0"/>
      <w:numFmt w:val="bullet"/>
      <w:lvlText w:val="•"/>
      <w:lvlJc w:val="left"/>
      <w:pPr>
        <w:ind w:left="3563" w:hanging="366"/>
      </w:pPr>
      <w:rPr>
        <w:rFonts w:hint="default"/>
        <w:lang w:val="zh-CN" w:eastAsia="zh-CN" w:bidi="zh-CN"/>
      </w:rPr>
    </w:lvl>
    <w:lvl w:ilvl="4" w:tentative="0">
      <w:start w:val="0"/>
      <w:numFmt w:val="bullet"/>
      <w:lvlText w:val="•"/>
      <w:lvlJc w:val="left"/>
      <w:pPr>
        <w:ind w:left="4418" w:hanging="366"/>
      </w:pPr>
      <w:rPr>
        <w:rFonts w:hint="default"/>
        <w:lang w:val="zh-CN" w:eastAsia="zh-CN" w:bidi="zh-CN"/>
      </w:rPr>
    </w:lvl>
    <w:lvl w:ilvl="5" w:tentative="0">
      <w:start w:val="0"/>
      <w:numFmt w:val="bullet"/>
      <w:lvlText w:val="•"/>
      <w:lvlJc w:val="left"/>
      <w:pPr>
        <w:ind w:left="5273" w:hanging="366"/>
      </w:pPr>
      <w:rPr>
        <w:rFonts w:hint="default"/>
        <w:lang w:val="zh-CN" w:eastAsia="zh-CN" w:bidi="zh-CN"/>
      </w:rPr>
    </w:lvl>
    <w:lvl w:ilvl="6" w:tentative="0">
      <w:start w:val="0"/>
      <w:numFmt w:val="bullet"/>
      <w:lvlText w:val="•"/>
      <w:lvlJc w:val="left"/>
      <w:pPr>
        <w:ind w:left="6127" w:hanging="366"/>
      </w:pPr>
      <w:rPr>
        <w:rFonts w:hint="default"/>
        <w:lang w:val="zh-CN" w:eastAsia="zh-CN" w:bidi="zh-CN"/>
      </w:rPr>
    </w:lvl>
    <w:lvl w:ilvl="7" w:tentative="0">
      <w:start w:val="0"/>
      <w:numFmt w:val="bullet"/>
      <w:lvlText w:val="•"/>
      <w:lvlJc w:val="left"/>
      <w:pPr>
        <w:ind w:left="6982" w:hanging="366"/>
      </w:pPr>
      <w:rPr>
        <w:rFonts w:hint="default"/>
        <w:lang w:val="zh-CN" w:eastAsia="zh-CN" w:bidi="zh-CN"/>
      </w:rPr>
    </w:lvl>
    <w:lvl w:ilvl="8" w:tentative="0">
      <w:start w:val="0"/>
      <w:numFmt w:val="bullet"/>
      <w:lvlText w:val="•"/>
      <w:lvlJc w:val="left"/>
      <w:pPr>
        <w:ind w:left="7837" w:hanging="366"/>
      </w:pPr>
      <w:rPr>
        <w:rFonts w:hint="default"/>
        <w:lang w:val="zh-CN" w:eastAsia="zh-CN" w:bidi="zh-CN"/>
      </w:rPr>
    </w:lvl>
  </w:abstractNum>
  <w:abstractNum w:abstractNumId="44">
    <w:nsid w:val="322D85CA"/>
    <w:multiLevelType w:val="multilevel"/>
    <w:tmpl w:val="322D85CA"/>
    <w:lvl w:ilvl="0" w:tentative="0">
      <w:start w:val="1"/>
      <w:numFmt w:val="upperLetter"/>
      <w:lvlText w:val="%1."/>
      <w:lvlJc w:val="left"/>
      <w:pPr>
        <w:ind w:left="1004" w:hanging="366"/>
        <w:jc w:val="left"/>
      </w:pPr>
      <w:rPr>
        <w:rFonts w:hint="default" w:ascii="Times New Roman" w:hAnsi="Times New Roman" w:eastAsia="Times New Roman" w:cs="Times New Roman"/>
        <w:spacing w:val="-3"/>
        <w:w w:val="100"/>
        <w:sz w:val="19"/>
        <w:szCs w:val="19"/>
        <w:lang w:val="zh-CN" w:eastAsia="zh-CN" w:bidi="zh-CN"/>
      </w:rPr>
    </w:lvl>
    <w:lvl w:ilvl="1" w:tentative="0">
      <w:start w:val="0"/>
      <w:numFmt w:val="bullet"/>
      <w:lvlText w:val="•"/>
      <w:lvlJc w:val="left"/>
      <w:pPr>
        <w:ind w:left="1854" w:hanging="366"/>
      </w:pPr>
      <w:rPr>
        <w:rFonts w:hint="default"/>
        <w:lang w:val="zh-CN" w:eastAsia="zh-CN" w:bidi="zh-CN"/>
      </w:rPr>
    </w:lvl>
    <w:lvl w:ilvl="2" w:tentative="0">
      <w:start w:val="0"/>
      <w:numFmt w:val="bullet"/>
      <w:lvlText w:val="•"/>
      <w:lvlJc w:val="left"/>
      <w:pPr>
        <w:ind w:left="2709" w:hanging="366"/>
      </w:pPr>
      <w:rPr>
        <w:rFonts w:hint="default"/>
        <w:lang w:val="zh-CN" w:eastAsia="zh-CN" w:bidi="zh-CN"/>
      </w:rPr>
    </w:lvl>
    <w:lvl w:ilvl="3" w:tentative="0">
      <w:start w:val="0"/>
      <w:numFmt w:val="bullet"/>
      <w:lvlText w:val="•"/>
      <w:lvlJc w:val="left"/>
      <w:pPr>
        <w:ind w:left="3563" w:hanging="366"/>
      </w:pPr>
      <w:rPr>
        <w:rFonts w:hint="default"/>
        <w:lang w:val="zh-CN" w:eastAsia="zh-CN" w:bidi="zh-CN"/>
      </w:rPr>
    </w:lvl>
    <w:lvl w:ilvl="4" w:tentative="0">
      <w:start w:val="0"/>
      <w:numFmt w:val="bullet"/>
      <w:lvlText w:val="•"/>
      <w:lvlJc w:val="left"/>
      <w:pPr>
        <w:ind w:left="4418" w:hanging="366"/>
      </w:pPr>
      <w:rPr>
        <w:rFonts w:hint="default"/>
        <w:lang w:val="zh-CN" w:eastAsia="zh-CN" w:bidi="zh-CN"/>
      </w:rPr>
    </w:lvl>
    <w:lvl w:ilvl="5" w:tentative="0">
      <w:start w:val="0"/>
      <w:numFmt w:val="bullet"/>
      <w:lvlText w:val="•"/>
      <w:lvlJc w:val="left"/>
      <w:pPr>
        <w:ind w:left="5273" w:hanging="366"/>
      </w:pPr>
      <w:rPr>
        <w:rFonts w:hint="default"/>
        <w:lang w:val="zh-CN" w:eastAsia="zh-CN" w:bidi="zh-CN"/>
      </w:rPr>
    </w:lvl>
    <w:lvl w:ilvl="6" w:tentative="0">
      <w:start w:val="0"/>
      <w:numFmt w:val="bullet"/>
      <w:lvlText w:val="•"/>
      <w:lvlJc w:val="left"/>
      <w:pPr>
        <w:ind w:left="6127" w:hanging="366"/>
      </w:pPr>
      <w:rPr>
        <w:rFonts w:hint="default"/>
        <w:lang w:val="zh-CN" w:eastAsia="zh-CN" w:bidi="zh-CN"/>
      </w:rPr>
    </w:lvl>
    <w:lvl w:ilvl="7" w:tentative="0">
      <w:start w:val="0"/>
      <w:numFmt w:val="bullet"/>
      <w:lvlText w:val="•"/>
      <w:lvlJc w:val="left"/>
      <w:pPr>
        <w:ind w:left="6982" w:hanging="366"/>
      </w:pPr>
      <w:rPr>
        <w:rFonts w:hint="default"/>
        <w:lang w:val="zh-CN" w:eastAsia="zh-CN" w:bidi="zh-CN"/>
      </w:rPr>
    </w:lvl>
    <w:lvl w:ilvl="8" w:tentative="0">
      <w:start w:val="0"/>
      <w:numFmt w:val="bullet"/>
      <w:lvlText w:val="•"/>
      <w:lvlJc w:val="left"/>
      <w:pPr>
        <w:ind w:left="7837" w:hanging="366"/>
      </w:pPr>
      <w:rPr>
        <w:rFonts w:hint="default"/>
        <w:lang w:val="zh-CN" w:eastAsia="zh-CN" w:bidi="zh-CN"/>
      </w:rPr>
    </w:lvl>
  </w:abstractNum>
  <w:abstractNum w:abstractNumId="45">
    <w:nsid w:val="32A7AF2D"/>
    <w:multiLevelType w:val="multilevel"/>
    <w:tmpl w:val="32A7AF2D"/>
    <w:lvl w:ilvl="0" w:tentative="0">
      <w:start w:val="5"/>
      <w:numFmt w:val="lowerLetter"/>
      <w:lvlText w:val="%1."/>
      <w:lvlJc w:val="left"/>
      <w:pPr>
        <w:ind w:left="470" w:hanging="252"/>
        <w:jc w:val="left"/>
      </w:pPr>
      <w:rPr>
        <w:rFonts w:hint="default" w:ascii="Times New Roman" w:hAnsi="Times New Roman" w:eastAsia="Times New Roman" w:cs="Times New Roman"/>
        <w:i/>
        <w:spacing w:val="-1"/>
        <w:w w:val="100"/>
        <w:sz w:val="21"/>
        <w:szCs w:val="21"/>
        <w:lang w:val="zh-CN" w:eastAsia="zh-CN" w:bidi="zh-CN"/>
      </w:rPr>
    </w:lvl>
    <w:lvl w:ilvl="1" w:tentative="0">
      <w:start w:val="0"/>
      <w:numFmt w:val="bullet"/>
      <w:lvlText w:val="•"/>
      <w:lvlJc w:val="left"/>
      <w:pPr>
        <w:ind w:left="640" w:hanging="252"/>
      </w:pPr>
      <w:rPr>
        <w:rFonts w:hint="default"/>
        <w:lang w:val="zh-CN" w:eastAsia="zh-CN" w:bidi="zh-CN"/>
      </w:rPr>
    </w:lvl>
    <w:lvl w:ilvl="2" w:tentative="0">
      <w:start w:val="0"/>
      <w:numFmt w:val="bullet"/>
      <w:lvlText w:val="•"/>
      <w:lvlJc w:val="left"/>
      <w:pPr>
        <w:ind w:left="1629" w:hanging="252"/>
      </w:pPr>
      <w:rPr>
        <w:rFonts w:hint="default"/>
        <w:lang w:val="zh-CN" w:eastAsia="zh-CN" w:bidi="zh-CN"/>
      </w:rPr>
    </w:lvl>
    <w:lvl w:ilvl="3" w:tentative="0">
      <w:start w:val="0"/>
      <w:numFmt w:val="bullet"/>
      <w:lvlText w:val="•"/>
      <w:lvlJc w:val="left"/>
      <w:pPr>
        <w:ind w:left="2619" w:hanging="252"/>
      </w:pPr>
      <w:rPr>
        <w:rFonts w:hint="default"/>
        <w:lang w:val="zh-CN" w:eastAsia="zh-CN" w:bidi="zh-CN"/>
      </w:rPr>
    </w:lvl>
    <w:lvl w:ilvl="4" w:tentative="0">
      <w:start w:val="0"/>
      <w:numFmt w:val="bullet"/>
      <w:lvlText w:val="•"/>
      <w:lvlJc w:val="left"/>
      <w:pPr>
        <w:ind w:left="3608" w:hanging="252"/>
      </w:pPr>
      <w:rPr>
        <w:rFonts w:hint="default"/>
        <w:lang w:val="zh-CN" w:eastAsia="zh-CN" w:bidi="zh-CN"/>
      </w:rPr>
    </w:lvl>
    <w:lvl w:ilvl="5" w:tentative="0">
      <w:start w:val="0"/>
      <w:numFmt w:val="bullet"/>
      <w:lvlText w:val="•"/>
      <w:lvlJc w:val="left"/>
      <w:pPr>
        <w:ind w:left="4598" w:hanging="252"/>
      </w:pPr>
      <w:rPr>
        <w:rFonts w:hint="default"/>
        <w:lang w:val="zh-CN" w:eastAsia="zh-CN" w:bidi="zh-CN"/>
      </w:rPr>
    </w:lvl>
    <w:lvl w:ilvl="6" w:tentative="0">
      <w:start w:val="0"/>
      <w:numFmt w:val="bullet"/>
      <w:lvlText w:val="•"/>
      <w:lvlJc w:val="left"/>
      <w:pPr>
        <w:ind w:left="5588" w:hanging="252"/>
      </w:pPr>
      <w:rPr>
        <w:rFonts w:hint="default"/>
        <w:lang w:val="zh-CN" w:eastAsia="zh-CN" w:bidi="zh-CN"/>
      </w:rPr>
    </w:lvl>
    <w:lvl w:ilvl="7" w:tentative="0">
      <w:start w:val="0"/>
      <w:numFmt w:val="bullet"/>
      <w:lvlText w:val="•"/>
      <w:lvlJc w:val="left"/>
      <w:pPr>
        <w:ind w:left="6577" w:hanging="252"/>
      </w:pPr>
      <w:rPr>
        <w:rFonts w:hint="default"/>
        <w:lang w:val="zh-CN" w:eastAsia="zh-CN" w:bidi="zh-CN"/>
      </w:rPr>
    </w:lvl>
    <w:lvl w:ilvl="8" w:tentative="0">
      <w:start w:val="0"/>
      <w:numFmt w:val="bullet"/>
      <w:lvlText w:val="•"/>
      <w:lvlJc w:val="left"/>
      <w:pPr>
        <w:ind w:left="7567" w:hanging="252"/>
      </w:pPr>
      <w:rPr>
        <w:rFonts w:hint="default"/>
        <w:lang w:val="zh-CN" w:eastAsia="zh-CN" w:bidi="zh-CN"/>
      </w:rPr>
    </w:lvl>
  </w:abstractNum>
  <w:abstractNum w:abstractNumId="46">
    <w:nsid w:val="35E83B33"/>
    <w:multiLevelType w:val="multilevel"/>
    <w:tmpl w:val="35E83B33"/>
    <w:lvl w:ilvl="0" w:tentative="0">
      <w:start w:val="2"/>
      <w:numFmt w:val="decimal"/>
      <w:lvlText w:val="(%1)"/>
      <w:lvlJc w:val="left"/>
      <w:pPr>
        <w:ind w:left="885" w:hanging="247"/>
        <w:jc w:val="left"/>
      </w:pPr>
      <w:rPr>
        <w:rFonts w:hint="default" w:ascii="Times New Roman" w:hAnsi="Times New Roman" w:eastAsia="Times New Roman" w:cs="Times New Roman"/>
        <w:spacing w:val="-1"/>
        <w:w w:val="100"/>
        <w:sz w:val="19"/>
        <w:szCs w:val="19"/>
        <w:lang w:val="zh-CN" w:eastAsia="zh-CN" w:bidi="zh-CN"/>
      </w:rPr>
    </w:lvl>
    <w:lvl w:ilvl="1" w:tentative="0">
      <w:start w:val="1"/>
      <w:numFmt w:val="lowerRoman"/>
      <w:lvlText w:val="(%2)"/>
      <w:lvlJc w:val="left"/>
      <w:pPr>
        <w:ind w:left="837" w:hanging="199"/>
        <w:jc w:val="left"/>
      </w:pPr>
      <w:rPr>
        <w:rFonts w:hint="default" w:ascii="Times New Roman" w:hAnsi="Times New Roman" w:eastAsia="Times New Roman" w:cs="Times New Roman"/>
        <w:spacing w:val="-2"/>
        <w:w w:val="100"/>
        <w:sz w:val="19"/>
        <w:szCs w:val="19"/>
        <w:lang w:val="zh-CN" w:eastAsia="zh-CN" w:bidi="zh-CN"/>
      </w:rPr>
    </w:lvl>
    <w:lvl w:ilvl="2" w:tentative="0">
      <w:start w:val="0"/>
      <w:numFmt w:val="bullet"/>
      <w:lvlText w:val="•"/>
      <w:lvlJc w:val="left"/>
      <w:pPr>
        <w:ind w:left="1842" w:hanging="199"/>
      </w:pPr>
      <w:rPr>
        <w:rFonts w:hint="default"/>
        <w:lang w:val="zh-CN" w:eastAsia="zh-CN" w:bidi="zh-CN"/>
      </w:rPr>
    </w:lvl>
    <w:lvl w:ilvl="3" w:tentative="0">
      <w:start w:val="0"/>
      <w:numFmt w:val="bullet"/>
      <w:lvlText w:val="•"/>
      <w:lvlJc w:val="left"/>
      <w:pPr>
        <w:ind w:left="2805" w:hanging="199"/>
      </w:pPr>
      <w:rPr>
        <w:rFonts w:hint="default"/>
        <w:lang w:val="zh-CN" w:eastAsia="zh-CN" w:bidi="zh-CN"/>
      </w:rPr>
    </w:lvl>
    <w:lvl w:ilvl="4" w:tentative="0">
      <w:start w:val="0"/>
      <w:numFmt w:val="bullet"/>
      <w:lvlText w:val="•"/>
      <w:lvlJc w:val="left"/>
      <w:pPr>
        <w:ind w:left="3768" w:hanging="199"/>
      </w:pPr>
      <w:rPr>
        <w:rFonts w:hint="default"/>
        <w:lang w:val="zh-CN" w:eastAsia="zh-CN" w:bidi="zh-CN"/>
      </w:rPr>
    </w:lvl>
    <w:lvl w:ilvl="5" w:tentative="0">
      <w:start w:val="0"/>
      <w:numFmt w:val="bullet"/>
      <w:lvlText w:val="•"/>
      <w:lvlJc w:val="left"/>
      <w:pPr>
        <w:ind w:left="4731" w:hanging="199"/>
      </w:pPr>
      <w:rPr>
        <w:rFonts w:hint="default"/>
        <w:lang w:val="zh-CN" w:eastAsia="zh-CN" w:bidi="zh-CN"/>
      </w:rPr>
    </w:lvl>
    <w:lvl w:ilvl="6" w:tentative="0">
      <w:start w:val="0"/>
      <w:numFmt w:val="bullet"/>
      <w:lvlText w:val="•"/>
      <w:lvlJc w:val="left"/>
      <w:pPr>
        <w:ind w:left="5694" w:hanging="199"/>
      </w:pPr>
      <w:rPr>
        <w:rFonts w:hint="default"/>
        <w:lang w:val="zh-CN" w:eastAsia="zh-CN" w:bidi="zh-CN"/>
      </w:rPr>
    </w:lvl>
    <w:lvl w:ilvl="7" w:tentative="0">
      <w:start w:val="0"/>
      <w:numFmt w:val="bullet"/>
      <w:lvlText w:val="•"/>
      <w:lvlJc w:val="left"/>
      <w:pPr>
        <w:ind w:left="6657" w:hanging="199"/>
      </w:pPr>
      <w:rPr>
        <w:rFonts w:hint="default"/>
        <w:lang w:val="zh-CN" w:eastAsia="zh-CN" w:bidi="zh-CN"/>
      </w:rPr>
    </w:lvl>
    <w:lvl w:ilvl="8" w:tentative="0">
      <w:start w:val="0"/>
      <w:numFmt w:val="bullet"/>
      <w:lvlText w:val="•"/>
      <w:lvlJc w:val="left"/>
      <w:pPr>
        <w:ind w:left="7620" w:hanging="199"/>
      </w:pPr>
      <w:rPr>
        <w:rFonts w:hint="default"/>
        <w:lang w:val="zh-CN" w:eastAsia="zh-CN" w:bidi="zh-CN"/>
      </w:rPr>
    </w:lvl>
  </w:abstractNum>
  <w:abstractNum w:abstractNumId="47">
    <w:nsid w:val="39A0D9AC"/>
    <w:multiLevelType w:val="multilevel"/>
    <w:tmpl w:val="39A0D9AC"/>
    <w:lvl w:ilvl="0" w:tentative="0">
      <w:start w:val="9"/>
      <w:numFmt w:val="decimal"/>
      <w:lvlText w:val="%1"/>
      <w:lvlJc w:val="left"/>
      <w:pPr>
        <w:ind w:left="641" w:hanging="423"/>
        <w:jc w:val="left"/>
      </w:pPr>
      <w:rPr>
        <w:rFonts w:hint="default"/>
        <w:lang w:val="zh-CN" w:eastAsia="zh-CN" w:bidi="zh-CN"/>
      </w:rPr>
    </w:lvl>
    <w:lvl w:ilvl="1" w:tentative="0">
      <w:start w:val="80"/>
      <w:numFmt w:val="decimal"/>
      <w:lvlText w:val="%1.%2"/>
      <w:lvlJc w:val="left"/>
      <w:pPr>
        <w:ind w:left="641" w:hanging="423"/>
        <w:jc w:val="left"/>
      </w:pPr>
      <w:rPr>
        <w:rFonts w:hint="default" w:ascii="Times New Roman" w:hAnsi="Times New Roman" w:eastAsia="Times New Roman" w:cs="Times New Roman"/>
        <w:w w:val="100"/>
        <w:sz w:val="21"/>
        <w:szCs w:val="21"/>
        <w:lang w:val="zh-CN" w:eastAsia="zh-CN" w:bidi="zh-CN"/>
      </w:rPr>
    </w:lvl>
    <w:lvl w:ilvl="2" w:tentative="0">
      <w:start w:val="1"/>
      <w:numFmt w:val="decimal"/>
      <w:lvlText w:val="(%3)"/>
      <w:lvlJc w:val="left"/>
      <w:pPr>
        <w:ind w:left="638" w:hanging="247"/>
        <w:jc w:val="left"/>
      </w:pPr>
      <w:rPr>
        <w:rFonts w:hint="default" w:ascii="Times New Roman" w:hAnsi="Times New Roman" w:eastAsia="Times New Roman" w:cs="Times New Roman"/>
        <w:spacing w:val="-1"/>
        <w:w w:val="100"/>
        <w:sz w:val="19"/>
        <w:szCs w:val="19"/>
        <w:lang w:val="zh-CN" w:eastAsia="zh-CN" w:bidi="zh-CN"/>
      </w:rPr>
    </w:lvl>
    <w:lvl w:ilvl="3" w:tentative="0">
      <w:start w:val="0"/>
      <w:numFmt w:val="bullet"/>
      <w:lvlText w:val="•"/>
      <w:lvlJc w:val="left"/>
      <w:pPr>
        <w:ind w:left="3311" w:hanging="247"/>
      </w:pPr>
      <w:rPr>
        <w:rFonts w:hint="default"/>
        <w:lang w:val="zh-CN" w:eastAsia="zh-CN" w:bidi="zh-CN"/>
      </w:rPr>
    </w:lvl>
    <w:lvl w:ilvl="4" w:tentative="0">
      <w:start w:val="0"/>
      <w:numFmt w:val="bullet"/>
      <w:lvlText w:val="•"/>
      <w:lvlJc w:val="left"/>
      <w:pPr>
        <w:ind w:left="4202" w:hanging="247"/>
      </w:pPr>
      <w:rPr>
        <w:rFonts w:hint="default"/>
        <w:lang w:val="zh-CN" w:eastAsia="zh-CN" w:bidi="zh-CN"/>
      </w:rPr>
    </w:lvl>
    <w:lvl w:ilvl="5" w:tentative="0">
      <w:start w:val="0"/>
      <w:numFmt w:val="bullet"/>
      <w:lvlText w:val="•"/>
      <w:lvlJc w:val="left"/>
      <w:pPr>
        <w:ind w:left="5093" w:hanging="247"/>
      </w:pPr>
      <w:rPr>
        <w:rFonts w:hint="default"/>
        <w:lang w:val="zh-CN" w:eastAsia="zh-CN" w:bidi="zh-CN"/>
      </w:rPr>
    </w:lvl>
    <w:lvl w:ilvl="6" w:tentative="0">
      <w:start w:val="0"/>
      <w:numFmt w:val="bullet"/>
      <w:lvlText w:val="•"/>
      <w:lvlJc w:val="left"/>
      <w:pPr>
        <w:ind w:left="5983" w:hanging="247"/>
      </w:pPr>
      <w:rPr>
        <w:rFonts w:hint="default"/>
        <w:lang w:val="zh-CN" w:eastAsia="zh-CN" w:bidi="zh-CN"/>
      </w:rPr>
    </w:lvl>
    <w:lvl w:ilvl="7" w:tentative="0">
      <w:start w:val="0"/>
      <w:numFmt w:val="bullet"/>
      <w:lvlText w:val="•"/>
      <w:lvlJc w:val="left"/>
      <w:pPr>
        <w:ind w:left="6874" w:hanging="247"/>
      </w:pPr>
      <w:rPr>
        <w:rFonts w:hint="default"/>
        <w:lang w:val="zh-CN" w:eastAsia="zh-CN" w:bidi="zh-CN"/>
      </w:rPr>
    </w:lvl>
    <w:lvl w:ilvl="8" w:tentative="0">
      <w:start w:val="0"/>
      <w:numFmt w:val="bullet"/>
      <w:lvlText w:val="•"/>
      <w:lvlJc w:val="left"/>
      <w:pPr>
        <w:ind w:left="7765" w:hanging="247"/>
      </w:pPr>
      <w:rPr>
        <w:rFonts w:hint="default"/>
        <w:lang w:val="zh-CN" w:eastAsia="zh-CN" w:bidi="zh-CN"/>
      </w:rPr>
    </w:lvl>
  </w:abstractNum>
  <w:abstractNum w:abstractNumId="48">
    <w:nsid w:val="3B8127DF"/>
    <w:multiLevelType w:val="multilevel"/>
    <w:tmpl w:val="3B8127DF"/>
    <w:lvl w:ilvl="0" w:tentative="0">
      <w:start w:val="3"/>
      <w:numFmt w:val="upperLetter"/>
      <w:lvlText w:val="%1."/>
      <w:lvlJc w:val="left"/>
      <w:pPr>
        <w:ind w:left="992" w:hanging="354"/>
        <w:jc w:val="left"/>
      </w:pPr>
      <w:rPr>
        <w:rFonts w:hint="default" w:ascii="Times New Roman" w:hAnsi="Times New Roman" w:eastAsia="Times New Roman" w:cs="Times New Roman"/>
        <w:spacing w:val="-3"/>
        <w:w w:val="100"/>
        <w:sz w:val="19"/>
        <w:szCs w:val="19"/>
        <w:lang w:val="zh-CN" w:eastAsia="zh-CN" w:bidi="zh-CN"/>
      </w:rPr>
    </w:lvl>
    <w:lvl w:ilvl="1" w:tentative="0">
      <w:start w:val="0"/>
      <w:numFmt w:val="bullet"/>
      <w:lvlText w:val="•"/>
      <w:lvlJc w:val="left"/>
      <w:pPr>
        <w:ind w:left="1854" w:hanging="354"/>
      </w:pPr>
      <w:rPr>
        <w:rFonts w:hint="default"/>
        <w:lang w:val="zh-CN" w:eastAsia="zh-CN" w:bidi="zh-CN"/>
      </w:rPr>
    </w:lvl>
    <w:lvl w:ilvl="2" w:tentative="0">
      <w:start w:val="0"/>
      <w:numFmt w:val="bullet"/>
      <w:lvlText w:val="•"/>
      <w:lvlJc w:val="left"/>
      <w:pPr>
        <w:ind w:left="2709" w:hanging="354"/>
      </w:pPr>
      <w:rPr>
        <w:rFonts w:hint="default"/>
        <w:lang w:val="zh-CN" w:eastAsia="zh-CN" w:bidi="zh-CN"/>
      </w:rPr>
    </w:lvl>
    <w:lvl w:ilvl="3" w:tentative="0">
      <w:start w:val="0"/>
      <w:numFmt w:val="bullet"/>
      <w:lvlText w:val="•"/>
      <w:lvlJc w:val="left"/>
      <w:pPr>
        <w:ind w:left="3563" w:hanging="354"/>
      </w:pPr>
      <w:rPr>
        <w:rFonts w:hint="default"/>
        <w:lang w:val="zh-CN" w:eastAsia="zh-CN" w:bidi="zh-CN"/>
      </w:rPr>
    </w:lvl>
    <w:lvl w:ilvl="4" w:tentative="0">
      <w:start w:val="0"/>
      <w:numFmt w:val="bullet"/>
      <w:lvlText w:val="•"/>
      <w:lvlJc w:val="left"/>
      <w:pPr>
        <w:ind w:left="4418" w:hanging="354"/>
      </w:pPr>
      <w:rPr>
        <w:rFonts w:hint="default"/>
        <w:lang w:val="zh-CN" w:eastAsia="zh-CN" w:bidi="zh-CN"/>
      </w:rPr>
    </w:lvl>
    <w:lvl w:ilvl="5" w:tentative="0">
      <w:start w:val="0"/>
      <w:numFmt w:val="bullet"/>
      <w:lvlText w:val="•"/>
      <w:lvlJc w:val="left"/>
      <w:pPr>
        <w:ind w:left="5273" w:hanging="354"/>
      </w:pPr>
      <w:rPr>
        <w:rFonts w:hint="default"/>
        <w:lang w:val="zh-CN" w:eastAsia="zh-CN" w:bidi="zh-CN"/>
      </w:rPr>
    </w:lvl>
    <w:lvl w:ilvl="6" w:tentative="0">
      <w:start w:val="0"/>
      <w:numFmt w:val="bullet"/>
      <w:lvlText w:val="•"/>
      <w:lvlJc w:val="left"/>
      <w:pPr>
        <w:ind w:left="6127" w:hanging="354"/>
      </w:pPr>
      <w:rPr>
        <w:rFonts w:hint="default"/>
        <w:lang w:val="zh-CN" w:eastAsia="zh-CN" w:bidi="zh-CN"/>
      </w:rPr>
    </w:lvl>
    <w:lvl w:ilvl="7" w:tentative="0">
      <w:start w:val="0"/>
      <w:numFmt w:val="bullet"/>
      <w:lvlText w:val="•"/>
      <w:lvlJc w:val="left"/>
      <w:pPr>
        <w:ind w:left="6982" w:hanging="354"/>
      </w:pPr>
      <w:rPr>
        <w:rFonts w:hint="default"/>
        <w:lang w:val="zh-CN" w:eastAsia="zh-CN" w:bidi="zh-CN"/>
      </w:rPr>
    </w:lvl>
    <w:lvl w:ilvl="8" w:tentative="0">
      <w:start w:val="0"/>
      <w:numFmt w:val="bullet"/>
      <w:lvlText w:val="•"/>
      <w:lvlJc w:val="left"/>
      <w:pPr>
        <w:ind w:left="7837" w:hanging="354"/>
      </w:pPr>
      <w:rPr>
        <w:rFonts w:hint="default"/>
        <w:lang w:val="zh-CN" w:eastAsia="zh-CN" w:bidi="zh-CN"/>
      </w:rPr>
    </w:lvl>
  </w:abstractNum>
  <w:abstractNum w:abstractNumId="49">
    <w:nsid w:val="40B249F9"/>
    <w:multiLevelType w:val="multilevel"/>
    <w:tmpl w:val="40B249F9"/>
    <w:lvl w:ilvl="0" w:tentative="0">
      <w:start w:val="3"/>
      <w:numFmt w:val="upperLetter"/>
      <w:lvlText w:val="%1."/>
      <w:lvlJc w:val="left"/>
      <w:pPr>
        <w:ind w:left="992" w:hanging="354"/>
        <w:jc w:val="left"/>
      </w:pPr>
      <w:rPr>
        <w:rFonts w:hint="default" w:ascii="Times New Roman" w:hAnsi="Times New Roman" w:eastAsia="Times New Roman" w:cs="Times New Roman"/>
        <w:spacing w:val="-3"/>
        <w:w w:val="100"/>
        <w:sz w:val="19"/>
        <w:szCs w:val="19"/>
        <w:lang w:val="zh-CN" w:eastAsia="zh-CN" w:bidi="zh-CN"/>
      </w:rPr>
    </w:lvl>
    <w:lvl w:ilvl="1" w:tentative="0">
      <w:start w:val="0"/>
      <w:numFmt w:val="bullet"/>
      <w:lvlText w:val="•"/>
      <w:lvlJc w:val="left"/>
      <w:pPr>
        <w:ind w:left="1854" w:hanging="354"/>
      </w:pPr>
      <w:rPr>
        <w:rFonts w:hint="default"/>
        <w:lang w:val="zh-CN" w:eastAsia="zh-CN" w:bidi="zh-CN"/>
      </w:rPr>
    </w:lvl>
    <w:lvl w:ilvl="2" w:tentative="0">
      <w:start w:val="0"/>
      <w:numFmt w:val="bullet"/>
      <w:lvlText w:val="•"/>
      <w:lvlJc w:val="left"/>
      <w:pPr>
        <w:ind w:left="2709" w:hanging="354"/>
      </w:pPr>
      <w:rPr>
        <w:rFonts w:hint="default"/>
        <w:lang w:val="zh-CN" w:eastAsia="zh-CN" w:bidi="zh-CN"/>
      </w:rPr>
    </w:lvl>
    <w:lvl w:ilvl="3" w:tentative="0">
      <w:start w:val="0"/>
      <w:numFmt w:val="bullet"/>
      <w:lvlText w:val="•"/>
      <w:lvlJc w:val="left"/>
      <w:pPr>
        <w:ind w:left="3563" w:hanging="354"/>
      </w:pPr>
      <w:rPr>
        <w:rFonts w:hint="default"/>
        <w:lang w:val="zh-CN" w:eastAsia="zh-CN" w:bidi="zh-CN"/>
      </w:rPr>
    </w:lvl>
    <w:lvl w:ilvl="4" w:tentative="0">
      <w:start w:val="0"/>
      <w:numFmt w:val="bullet"/>
      <w:lvlText w:val="•"/>
      <w:lvlJc w:val="left"/>
      <w:pPr>
        <w:ind w:left="4418" w:hanging="354"/>
      </w:pPr>
      <w:rPr>
        <w:rFonts w:hint="default"/>
        <w:lang w:val="zh-CN" w:eastAsia="zh-CN" w:bidi="zh-CN"/>
      </w:rPr>
    </w:lvl>
    <w:lvl w:ilvl="5" w:tentative="0">
      <w:start w:val="0"/>
      <w:numFmt w:val="bullet"/>
      <w:lvlText w:val="•"/>
      <w:lvlJc w:val="left"/>
      <w:pPr>
        <w:ind w:left="5273" w:hanging="354"/>
      </w:pPr>
      <w:rPr>
        <w:rFonts w:hint="default"/>
        <w:lang w:val="zh-CN" w:eastAsia="zh-CN" w:bidi="zh-CN"/>
      </w:rPr>
    </w:lvl>
    <w:lvl w:ilvl="6" w:tentative="0">
      <w:start w:val="0"/>
      <w:numFmt w:val="bullet"/>
      <w:lvlText w:val="•"/>
      <w:lvlJc w:val="left"/>
      <w:pPr>
        <w:ind w:left="6127" w:hanging="354"/>
      </w:pPr>
      <w:rPr>
        <w:rFonts w:hint="default"/>
        <w:lang w:val="zh-CN" w:eastAsia="zh-CN" w:bidi="zh-CN"/>
      </w:rPr>
    </w:lvl>
    <w:lvl w:ilvl="7" w:tentative="0">
      <w:start w:val="0"/>
      <w:numFmt w:val="bullet"/>
      <w:lvlText w:val="•"/>
      <w:lvlJc w:val="left"/>
      <w:pPr>
        <w:ind w:left="6982" w:hanging="354"/>
      </w:pPr>
      <w:rPr>
        <w:rFonts w:hint="default"/>
        <w:lang w:val="zh-CN" w:eastAsia="zh-CN" w:bidi="zh-CN"/>
      </w:rPr>
    </w:lvl>
    <w:lvl w:ilvl="8" w:tentative="0">
      <w:start w:val="0"/>
      <w:numFmt w:val="bullet"/>
      <w:lvlText w:val="•"/>
      <w:lvlJc w:val="left"/>
      <w:pPr>
        <w:ind w:left="7837" w:hanging="354"/>
      </w:pPr>
      <w:rPr>
        <w:rFonts w:hint="default"/>
        <w:lang w:val="zh-CN" w:eastAsia="zh-CN" w:bidi="zh-CN"/>
      </w:rPr>
    </w:lvl>
  </w:abstractNum>
  <w:abstractNum w:abstractNumId="50">
    <w:nsid w:val="46A08BB8"/>
    <w:multiLevelType w:val="multilevel"/>
    <w:tmpl w:val="46A08BB8"/>
    <w:lvl w:ilvl="0" w:tentative="0">
      <w:start w:val="1"/>
      <w:numFmt w:val="upperLetter"/>
      <w:lvlText w:val="%1."/>
      <w:lvlJc w:val="left"/>
      <w:pPr>
        <w:ind w:left="948" w:hanging="310"/>
        <w:jc w:val="left"/>
      </w:pPr>
      <w:rPr>
        <w:rFonts w:hint="default" w:ascii="Times New Roman" w:hAnsi="Times New Roman" w:eastAsia="Times New Roman" w:cs="Times New Roman"/>
        <w:w w:val="100"/>
        <w:sz w:val="21"/>
        <w:szCs w:val="21"/>
        <w:lang w:val="zh-CN" w:eastAsia="zh-CN" w:bidi="zh-CN"/>
      </w:rPr>
    </w:lvl>
    <w:lvl w:ilvl="1" w:tentative="0">
      <w:start w:val="0"/>
      <w:numFmt w:val="bullet"/>
      <w:lvlText w:val="•"/>
      <w:lvlJc w:val="left"/>
      <w:pPr>
        <w:ind w:left="1800" w:hanging="310"/>
      </w:pPr>
      <w:rPr>
        <w:rFonts w:hint="default"/>
        <w:lang w:val="zh-CN" w:eastAsia="zh-CN" w:bidi="zh-CN"/>
      </w:rPr>
    </w:lvl>
    <w:lvl w:ilvl="2" w:tentative="0">
      <w:start w:val="0"/>
      <w:numFmt w:val="bullet"/>
      <w:lvlText w:val="•"/>
      <w:lvlJc w:val="left"/>
      <w:pPr>
        <w:ind w:left="2661" w:hanging="310"/>
      </w:pPr>
      <w:rPr>
        <w:rFonts w:hint="default"/>
        <w:lang w:val="zh-CN" w:eastAsia="zh-CN" w:bidi="zh-CN"/>
      </w:rPr>
    </w:lvl>
    <w:lvl w:ilvl="3" w:tentative="0">
      <w:start w:val="0"/>
      <w:numFmt w:val="bullet"/>
      <w:lvlText w:val="•"/>
      <w:lvlJc w:val="left"/>
      <w:pPr>
        <w:ind w:left="3521" w:hanging="310"/>
      </w:pPr>
      <w:rPr>
        <w:rFonts w:hint="default"/>
        <w:lang w:val="zh-CN" w:eastAsia="zh-CN" w:bidi="zh-CN"/>
      </w:rPr>
    </w:lvl>
    <w:lvl w:ilvl="4" w:tentative="0">
      <w:start w:val="0"/>
      <w:numFmt w:val="bullet"/>
      <w:lvlText w:val="•"/>
      <w:lvlJc w:val="left"/>
      <w:pPr>
        <w:ind w:left="4382" w:hanging="310"/>
      </w:pPr>
      <w:rPr>
        <w:rFonts w:hint="default"/>
        <w:lang w:val="zh-CN" w:eastAsia="zh-CN" w:bidi="zh-CN"/>
      </w:rPr>
    </w:lvl>
    <w:lvl w:ilvl="5" w:tentative="0">
      <w:start w:val="0"/>
      <w:numFmt w:val="bullet"/>
      <w:lvlText w:val="•"/>
      <w:lvlJc w:val="left"/>
      <w:pPr>
        <w:ind w:left="5243" w:hanging="310"/>
      </w:pPr>
      <w:rPr>
        <w:rFonts w:hint="default"/>
        <w:lang w:val="zh-CN" w:eastAsia="zh-CN" w:bidi="zh-CN"/>
      </w:rPr>
    </w:lvl>
    <w:lvl w:ilvl="6" w:tentative="0">
      <w:start w:val="0"/>
      <w:numFmt w:val="bullet"/>
      <w:lvlText w:val="•"/>
      <w:lvlJc w:val="left"/>
      <w:pPr>
        <w:ind w:left="6103" w:hanging="310"/>
      </w:pPr>
      <w:rPr>
        <w:rFonts w:hint="default"/>
        <w:lang w:val="zh-CN" w:eastAsia="zh-CN" w:bidi="zh-CN"/>
      </w:rPr>
    </w:lvl>
    <w:lvl w:ilvl="7" w:tentative="0">
      <w:start w:val="0"/>
      <w:numFmt w:val="bullet"/>
      <w:lvlText w:val="•"/>
      <w:lvlJc w:val="left"/>
      <w:pPr>
        <w:ind w:left="6964" w:hanging="310"/>
      </w:pPr>
      <w:rPr>
        <w:rFonts w:hint="default"/>
        <w:lang w:val="zh-CN" w:eastAsia="zh-CN" w:bidi="zh-CN"/>
      </w:rPr>
    </w:lvl>
    <w:lvl w:ilvl="8" w:tentative="0">
      <w:start w:val="0"/>
      <w:numFmt w:val="bullet"/>
      <w:lvlText w:val="•"/>
      <w:lvlJc w:val="left"/>
      <w:pPr>
        <w:ind w:left="7825" w:hanging="310"/>
      </w:pPr>
      <w:rPr>
        <w:rFonts w:hint="default"/>
        <w:lang w:val="zh-CN" w:eastAsia="zh-CN" w:bidi="zh-CN"/>
      </w:rPr>
    </w:lvl>
  </w:abstractNum>
  <w:abstractNum w:abstractNumId="51">
    <w:nsid w:val="4C1BAE26"/>
    <w:multiLevelType w:val="multilevel"/>
    <w:tmpl w:val="4C1BAE26"/>
    <w:lvl w:ilvl="0" w:tentative="0">
      <w:start w:val="1"/>
      <w:numFmt w:val="upperLetter"/>
      <w:lvlText w:val="%1."/>
      <w:lvlJc w:val="left"/>
      <w:pPr>
        <w:ind w:left="1004" w:hanging="366"/>
        <w:jc w:val="right"/>
      </w:pPr>
      <w:rPr>
        <w:rFonts w:hint="default" w:ascii="Times New Roman" w:hAnsi="Times New Roman" w:eastAsia="Times New Roman" w:cs="Times New Roman"/>
        <w:spacing w:val="-3"/>
        <w:w w:val="100"/>
        <w:sz w:val="19"/>
        <w:szCs w:val="19"/>
        <w:lang w:val="zh-CN" w:eastAsia="zh-CN" w:bidi="zh-CN"/>
      </w:rPr>
    </w:lvl>
    <w:lvl w:ilvl="1" w:tentative="0">
      <w:start w:val="0"/>
      <w:numFmt w:val="bullet"/>
      <w:lvlText w:val="•"/>
      <w:lvlJc w:val="left"/>
      <w:pPr>
        <w:ind w:left="1063" w:hanging="366"/>
      </w:pPr>
      <w:rPr>
        <w:rFonts w:hint="default"/>
        <w:lang w:val="zh-CN" w:eastAsia="zh-CN" w:bidi="zh-CN"/>
      </w:rPr>
    </w:lvl>
    <w:lvl w:ilvl="2" w:tentative="0">
      <w:start w:val="0"/>
      <w:numFmt w:val="bullet"/>
      <w:lvlText w:val="•"/>
      <w:lvlJc w:val="left"/>
      <w:pPr>
        <w:ind w:left="1126" w:hanging="366"/>
      </w:pPr>
      <w:rPr>
        <w:rFonts w:hint="default"/>
        <w:lang w:val="zh-CN" w:eastAsia="zh-CN" w:bidi="zh-CN"/>
      </w:rPr>
    </w:lvl>
    <w:lvl w:ilvl="3" w:tentative="0">
      <w:start w:val="0"/>
      <w:numFmt w:val="bullet"/>
      <w:lvlText w:val="•"/>
      <w:lvlJc w:val="left"/>
      <w:pPr>
        <w:ind w:left="1189" w:hanging="366"/>
      </w:pPr>
      <w:rPr>
        <w:rFonts w:hint="default"/>
        <w:lang w:val="zh-CN" w:eastAsia="zh-CN" w:bidi="zh-CN"/>
      </w:rPr>
    </w:lvl>
    <w:lvl w:ilvl="4" w:tentative="0">
      <w:start w:val="0"/>
      <w:numFmt w:val="bullet"/>
      <w:lvlText w:val="•"/>
      <w:lvlJc w:val="left"/>
      <w:pPr>
        <w:ind w:left="1252" w:hanging="366"/>
      </w:pPr>
      <w:rPr>
        <w:rFonts w:hint="default"/>
        <w:lang w:val="zh-CN" w:eastAsia="zh-CN" w:bidi="zh-CN"/>
      </w:rPr>
    </w:lvl>
    <w:lvl w:ilvl="5" w:tentative="0">
      <w:start w:val="0"/>
      <w:numFmt w:val="bullet"/>
      <w:lvlText w:val="•"/>
      <w:lvlJc w:val="left"/>
      <w:pPr>
        <w:ind w:left="1315" w:hanging="366"/>
      </w:pPr>
      <w:rPr>
        <w:rFonts w:hint="default"/>
        <w:lang w:val="zh-CN" w:eastAsia="zh-CN" w:bidi="zh-CN"/>
      </w:rPr>
    </w:lvl>
    <w:lvl w:ilvl="6" w:tentative="0">
      <w:start w:val="0"/>
      <w:numFmt w:val="bullet"/>
      <w:lvlText w:val="•"/>
      <w:lvlJc w:val="left"/>
      <w:pPr>
        <w:ind w:left="1378" w:hanging="366"/>
      </w:pPr>
      <w:rPr>
        <w:rFonts w:hint="default"/>
        <w:lang w:val="zh-CN" w:eastAsia="zh-CN" w:bidi="zh-CN"/>
      </w:rPr>
    </w:lvl>
    <w:lvl w:ilvl="7" w:tentative="0">
      <w:start w:val="0"/>
      <w:numFmt w:val="bullet"/>
      <w:lvlText w:val="•"/>
      <w:lvlJc w:val="left"/>
      <w:pPr>
        <w:ind w:left="1441" w:hanging="366"/>
      </w:pPr>
      <w:rPr>
        <w:rFonts w:hint="default"/>
        <w:lang w:val="zh-CN" w:eastAsia="zh-CN" w:bidi="zh-CN"/>
      </w:rPr>
    </w:lvl>
    <w:lvl w:ilvl="8" w:tentative="0">
      <w:start w:val="0"/>
      <w:numFmt w:val="bullet"/>
      <w:lvlText w:val="•"/>
      <w:lvlJc w:val="left"/>
      <w:pPr>
        <w:ind w:left="1505" w:hanging="366"/>
      </w:pPr>
      <w:rPr>
        <w:rFonts w:hint="default"/>
        <w:lang w:val="zh-CN" w:eastAsia="zh-CN" w:bidi="zh-CN"/>
      </w:rPr>
    </w:lvl>
  </w:abstractNum>
  <w:abstractNum w:abstractNumId="52">
    <w:nsid w:val="4C3D7A74"/>
    <w:multiLevelType w:val="multilevel"/>
    <w:tmpl w:val="4C3D7A74"/>
    <w:lvl w:ilvl="0" w:tentative="0">
      <w:start w:val="1"/>
      <w:numFmt w:val="lowerRoman"/>
      <w:lvlText w:val="(%1)"/>
      <w:lvlJc w:val="left"/>
      <w:pPr>
        <w:ind w:left="837" w:hanging="199"/>
        <w:jc w:val="left"/>
      </w:pPr>
      <w:rPr>
        <w:rFonts w:hint="default" w:ascii="Times New Roman" w:hAnsi="Times New Roman" w:eastAsia="Times New Roman" w:cs="Times New Roman"/>
        <w:spacing w:val="-2"/>
        <w:w w:val="100"/>
        <w:sz w:val="19"/>
        <w:szCs w:val="19"/>
        <w:lang w:val="zh-CN" w:eastAsia="zh-CN" w:bidi="zh-CN"/>
      </w:rPr>
    </w:lvl>
    <w:lvl w:ilvl="1" w:tentative="0">
      <w:start w:val="0"/>
      <w:numFmt w:val="bullet"/>
      <w:lvlText w:val="•"/>
      <w:lvlJc w:val="left"/>
      <w:pPr>
        <w:ind w:left="1710" w:hanging="199"/>
      </w:pPr>
      <w:rPr>
        <w:rFonts w:hint="default"/>
        <w:lang w:val="zh-CN" w:eastAsia="zh-CN" w:bidi="zh-CN"/>
      </w:rPr>
    </w:lvl>
    <w:lvl w:ilvl="2" w:tentative="0">
      <w:start w:val="0"/>
      <w:numFmt w:val="bullet"/>
      <w:lvlText w:val="•"/>
      <w:lvlJc w:val="left"/>
      <w:pPr>
        <w:ind w:left="2581" w:hanging="199"/>
      </w:pPr>
      <w:rPr>
        <w:rFonts w:hint="default"/>
        <w:lang w:val="zh-CN" w:eastAsia="zh-CN" w:bidi="zh-CN"/>
      </w:rPr>
    </w:lvl>
    <w:lvl w:ilvl="3" w:tentative="0">
      <w:start w:val="0"/>
      <w:numFmt w:val="bullet"/>
      <w:lvlText w:val="•"/>
      <w:lvlJc w:val="left"/>
      <w:pPr>
        <w:ind w:left="3451" w:hanging="199"/>
      </w:pPr>
      <w:rPr>
        <w:rFonts w:hint="default"/>
        <w:lang w:val="zh-CN" w:eastAsia="zh-CN" w:bidi="zh-CN"/>
      </w:rPr>
    </w:lvl>
    <w:lvl w:ilvl="4" w:tentative="0">
      <w:start w:val="0"/>
      <w:numFmt w:val="bullet"/>
      <w:lvlText w:val="•"/>
      <w:lvlJc w:val="left"/>
      <w:pPr>
        <w:ind w:left="4322" w:hanging="199"/>
      </w:pPr>
      <w:rPr>
        <w:rFonts w:hint="default"/>
        <w:lang w:val="zh-CN" w:eastAsia="zh-CN" w:bidi="zh-CN"/>
      </w:rPr>
    </w:lvl>
    <w:lvl w:ilvl="5" w:tentative="0">
      <w:start w:val="0"/>
      <w:numFmt w:val="bullet"/>
      <w:lvlText w:val="•"/>
      <w:lvlJc w:val="left"/>
      <w:pPr>
        <w:ind w:left="5193" w:hanging="199"/>
      </w:pPr>
      <w:rPr>
        <w:rFonts w:hint="default"/>
        <w:lang w:val="zh-CN" w:eastAsia="zh-CN" w:bidi="zh-CN"/>
      </w:rPr>
    </w:lvl>
    <w:lvl w:ilvl="6" w:tentative="0">
      <w:start w:val="0"/>
      <w:numFmt w:val="bullet"/>
      <w:lvlText w:val="•"/>
      <w:lvlJc w:val="left"/>
      <w:pPr>
        <w:ind w:left="6063" w:hanging="199"/>
      </w:pPr>
      <w:rPr>
        <w:rFonts w:hint="default"/>
        <w:lang w:val="zh-CN" w:eastAsia="zh-CN" w:bidi="zh-CN"/>
      </w:rPr>
    </w:lvl>
    <w:lvl w:ilvl="7" w:tentative="0">
      <w:start w:val="0"/>
      <w:numFmt w:val="bullet"/>
      <w:lvlText w:val="•"/>
      <w:lvlJc w:val="left"/>
      <w:pPr>
        <w:ind w:left="6934" w:hanging="199"/>
      </w:pPr>
      <w:rPr>
        <w:rFonts w:hint="default"/>
        <w:lang w:val="zh-CN" w:eastAsia="zh-CN" w:bidi="zh-CN"/>
      </w:rPr>
    </w:lvl>
    <w:lvl w:ilvl="8" w:tentative="0">
      <w:start w:val="0"/>
      <w:numFmt w:val="bullet"/>
      <w:lvlText w:val="•"/>
      <w:lvlJc w:val="left"/>
      <w:pPr>
        <w:ind w:left="7805" w:hanging="199"/>
      </w:pPr>
      <w:rPr>
        <w:rFonts w:hint="default"/>
        <w:lang w:val="zh-CN" w:eastAsia="zh-CN" w:bidi="zh-CN"/>
      </w:rPr>
    </w:lvl>
  </w:abstractNum>
  <w:abstractNum w:abstractNumId="53">
    <w:nsid w:val="4D4DC07F"/>
    <w:multiLevelType w:val="multilevel"/>
    <w:tmpl w:val="4D4DC07F"/>
    <w:lvl w:ilvl="0" w:tentative="0">
      <w:start w:val="1"/>
      <w:numFmt w:val="upperLetter"/>
      <w:lvlText w:val="%1."/>
      <w:lvlJc w:val="left"/>
      <w:pPr>
        <w:ind w:left="846" w:hanging="208"/>
        <w:jc w:val="left"/>
      </w:pPr>
      <w:rPr>
        <w:rFonts w:hint="default" w:ascii="Times New Roman" w:hAnsi="Times New Roman" w:eastAsia="Times New Roman" w:cs="Times New Roman"/>
        <w:spacing w:val="-1"/>
        <w:w w:val="100"/>
        <w:sz w:val="19"/>
        <w:szCs w:val="19"/>
        <w:lang w:val="zh-CN" w:eastAsia="zh-CN" w:bidi="zh-CN"/>
      </w:rPr>
    </w:lvl>
    <w:lvl w:ilvl="1" w:tentative="0">
      <w:start w:val="0"/>
      <w:numFmt w:val="bullet"/>
      <w:lvlText w:val="•"/>
      <w:lvlJc w:val="left"/>
      <w:pPr>
        <w:ind w:left="1710" w:hanging="208"/>
      </w:pPr>
      <w:rPr>
        <w:rFonts w:hint="default"/>
        <w:lang w:val="zh-CN" w:eastAsia="zh-CN" w:bidi="zh-CN"/>
      </w:rPr>
    </w:lvl>
    <w:lvl w:ilvl="2" w:tentative="0">
      <w:start w:val="0"/>
      <w:numFmt w:val="bullet"/>
      <w:lvlText w:val="•"/>
      <w:lvlJc w:val="left"/>
      <w:pPr>
        <w:ind w:left="2581" w:hanging="208"/>
      </w:pPr>
      <w:rPr>
        <w:rFonts w:hint="default"/>
        <w:lang w:val="zh-CN" w:eastAsia="zh-CN" w:bidi="zh-CN"/>
      </w:rPr>
    </w:lvl>
    <w:lvl w:ilvl="3" w:tentative="0">
      <w:start w:val="0"/>
      <w:numFmt w:val="bullet"/>
      <w:lvlText w:val="•"/>
      <w:lvlJc w:val="left"/>
      <w:pPr>
        <w:ind w:left="3451" w:hanging="208"/>
      </w:pPr>
      <w:rPr>
        <w:rFonts w:hint="default"/>
        <w:lang w:val="zh-CN" w:eastAsia="zh-CN" w:bidi="zh-CN"/>
      </w:rPr>
    </w:lvl>
    <w:lvl w:ilvl="4" w:tentative="0">
      <w:start w:val="0"/>
      <w:numFmt w:val="bullet"/>
      <w:lvlText w:val="•"/>
      <w:lvlJc w:val="left"/>
      <w:pPr>
        <w:ind w:left="4322" w:hanging="208"/>
      </w:pPr>
      <w:rPr>
        <w:rFonts w:hint="default"/>
        <w:lang w:val="zh-CN" w:eastAsia="zh-CN" w:bidi="zh-CN"/>
      </w:rPr>
    </w:lvl>
    <w:lvl w:ilvl="5" w:tentative="0">
      <w:start w:val="0"/>
      <w:numFmt w:val="bullet"/>
      <w:lvlText w:val="•"/>
      <w:lvlJc w:val="left"/>
      <w:pPr>
        <w:ind w:left="5193" w:hanging="208"/>
      </w:pPr>
      <w:rPr>
        <w:rFonts w:hint="default"/>
        <w:lang w:val="zh-CN" w:eastAsia="zh-CN" w:bidi="zh-CN"/>
      </w:rPr>
    </w:lvl>
    <w:lvl w:ilvl="6" w:tentative="0">
      <w:start w:val="0"/>
      <w:numFmt w:val="bullet"/>
      <w:lvlText w:val="•"/>
      <w:lvlJc w:val="left"/>
      <w:pPr>
        <w:ind w:left="6063" w:hanging="208"/>
      </w:pPr>
      <w:rPr>
        <w:rFonts w:hint="default"/>
        <w:lang w:val="zh-CN" w:eastAsia="zh-CN" w:bidi="zh-CN"/>
      </w:rPr>
    </w:lvl>
    <w:lvl w:ilvl="7" w:tentative="0">
      <w:start w:val="0"/>
      <w:numFmt w:val="bullet"/>
      <w:lvlText w:val="•"/>
      <w:lvlJc w:val="left"/>
      <w:pPr>
        <w:ind w:left="6934" w:hanging="208"/>
      </w:pPr>
      <w:rPr>
        <w:rFonts w:hint="default"/>
        <w:lang w:val="zh-CN" w:eastAsia="zh-CN" w:bidi="zh-CN"/>
      </w:rPr>
    </w:lvl>
    <w:lvl w:ilvl="8" w:tentative="0">
      <w:start w:val="0"/>
      <w:numFmt w:val="bullet"/>
      <w:lvlText w:val="•"/>
      <w:lvlJc w:val="left"/>
      <w:pPr>
        <w:ind w:left="7805" w:hanging="208"/>
      </w:pPr>
      <w:rPr>
        <w:rFonts w:hint="default"/>
        <w:lang w:val="zh-CN" w:eastAsia="zh-CN" w:bidi="zh-CN"/>
      </w:rPr>
    </w:lvl>
  </w:abstractNum>
  <w:abstractNum w:abstractNumId="54">
    <w:nsid w:val="4D94DA66"/>
    <w:multiLevelType w:val="multilevel"/>
    <w:tmpl w:val="4D94DA66"/>
    <w:lvl w:ilvl="0" w:tentative="0">
      <w:start w:val="1"/>
      <w:numFmt w:val="decimal"/>
      <w:lvlText w:val="（%1）"/>
      <w:lvlJc w:val="left"/>
      <w:pPr>
        <w:ind w:left="218" w:hanging="529"/>
        <w:jc w:val="left"/>
      </w:pPr>
      <w:rPr>
        <w:rFonts w:hint="default" w:ascii="宋体" w:hAnsi="宋体" w:eastAsia="宋体" w:cs="宋体"/>
        <w:spacing w:val="-3"/>
        <w:w w:val="100"/>
        <w:sz w:val="19"/>
        <w:szCs w:val="19"/>
        <w:lang w:val="zh-CN" w:eastAsia="zh-CN" w:bidi="zh-CN"/>
      </w:rPr>
    </w:lvl>
    <w:lvl w:ilvl="1" w:tentative="0">
      <w:start w:val="0"/>
      <w:numFmt w:val="bullet"/>
      <w:lvlText w:val="•"/>
      <w:lvlJc w:val="left"/>
      <w:pPr>
        <w:ind w:left="1152" w:hanging="529"/>
      </w:pPr>
      <w:rPr>
        <w:rFonts w:hint="default"/>
        <w:lang w:val="zh-CN" w:eastAsia="zh-CN" w:bidi="zh-CN"/>
      </w:rPr>
    </w:lvl>
    <w:lvl w:ilvl="2" w:tentative="0">
      <w:start w:val="0"/>
      <w:numFmt w:val="bullet"/>
      <w:lvlText w:val="•"/>
      <w:lvlJc w:val="left"/>
      <w:pPr>
        <w:ind w:left="2085" w:hanging="529"/>
      </w:pPr>
      <w:rPr>
        <w:rFonts w:hint="default"/>
        <w:lang w:val="zh-CN" w:eastAsia="zh-CN" w:bidi="zh-CN"/>
      </w:rPr>
    </w:lvl>
    <w:lvl w:ilvl="3" w:tentative="0">
      <w:start w:val="0"/>
      <w:numFmt w:val="bullet"/>
      <w:lvlText w:val="•"/>
      <w:lvlJc w:val="left"/>
      <w:pPr>
        <w:ind w:left="3017" w:hanging="529"/>
      </w:pPr>
      <w:rPr>
        <w:rFonts w:hint="default"/>
        <w:lang w:val="zh-CN" w:eastAsia="zh-CN" w:bidi="zh-CN"/>
      </w:rPr>
    </w:lvl>
    <w:lvl w:ilvl="4" w:tentative="0">
      <w:start w:val="0"/>
      <w:numFmt w:val="bullet"/>
      <w:lvlText w:val="•"/>
      <w:lvlJc w:val="left"/>
      <w:pPr>
        <w:ind w:left="3950" w:hanging="529"/>
      </w:pPr>
      <w:rPr>
        <w:rFonts w:hint="default"/>
        <w:lang w:val="zh-CN" w:eastAsia="zh-CN" w:bidi="zh-CN"/>
      </w:rPr>
    </w:lvl>
    <w:lvl w:ilvl="5" w:tentative="0">
      <w:start w:val="0"/>
      <w:numFmt w:val="bullet"/>
      <w:lvlText w:val="•"/>
      <w:lvlJc w:val="left"/>
      <w:pPr>
        <w:ind w:left="4883" w:hanging="529"/>
      </w:pPr>
      <w:rPr>
        <w:rFonts w:hint="default"/>
        <w:lang w:val="zh-CN" w:eastAsia="zh-CN" w:bidi="zh-CN"/>
      </w:rPr>
    </w:lvl>
    <w:lvl w:ilvl="6" w:tentative="0">
      <w:start w:val="0"/>
      <w:numFmt w:val="bullet"/>
      <w:lvlText w:val="•"/>
      <w:lvlJc w:val="left"/>
      <w:pPr>
        <w:ind w:left="5815" w:hanging="529"/>
      </w:pPr>
      <w:rPr>
        <w:rFonts w:hint="default"/>
        <w:lang w:val="zh-CN" w:eastAsia="zh-CN" w:bidi="zh-CN"/>
      </w:rPr>
    </w:lvl>
    <w:lvl w:ilvl="7" w:tentative="0">
      <w:start w:val="0"/>
      <w:numFmt w:val="bullet"/>
      <w:lvlText w:val="•"/>
      <w:lvlJc w:val="left"/>
      <w:pPr>
        <w:ind w:left="6748" w:hanging="529"/>
      </w:pPr>
      <w:rPr>
        <w:rFonts w:hint="default"/>
        <w:lang w:val="zh-CN" w:eastAsia="zh-CN" w:bidi="zh-CN"/>
      </w:rPr>
    </w:lvl>
    <w:lvl w:ilvl="8" w:tentative="0">
      <w:start w:val="0"/>
      <w:numFmt w:val="bullet"/>
      <w:lvlText w:val="•"/>
      <w:lvlJc w:val="left"/>
      <w:pPr>
        <w:ind w:left="7681" w:hanging="529"/>
      </w:pPr>
      <w:rPr>
        <w:rFonts w:hint="default"/>
        <w:lang w:val="zh-CN" w:eastAsia="zh-CN" w:bidi="zh-CN"/>
      </w:rPr>
    </w:lvl>
  </w:abstractNum>
  <w:abstractNum w:abstractNumId="55">
    <w:nsid w:val="58765686"/>
    <w:multiLevelType w:val="multilevel"/>
    <w:tmpl w:val="58765686"/>
    <w:lvl w:ilvl="0" w:tentative="0">
      <w:start w:val="1"/>
      <w:numFmt w:val="decimal"/>
      <w:lvlText w:val="(%1)"/>
      <w:lvlJc w:val="left"/>
      <w:pPr>
        <w:ind w:left="885" w:hanging="247"/>
        <w:jc w:val="left"/>
      </w:pPr>
      <w:rPr>
        <w:rFonts w:hint="default" w:ascii="Times New Roman" w:hAnsi="Times New Roman" w:eastAsia="Times New Roman" w:cs="Times New Roman"/>
        <w:spacing w:val="-1"/>
        <w:w w:val="100"/>
        <w:sz w:val="19"/>
        <w:szCs w:val="19"/>
        <w:lang w:val="zh-CN" w:eastAsia="zh-CN" w:bidi="zh-CN"/>
      </w:rPr>
    </w:lvl>
    <w:lvl w:ilvl="1" w:tentative="0">
      <w:start w:val="0"/>
      <w:numFmt w:val="bullet"/>
      <w:lvlText w:val="•"/>
      <w:lvlJc w:val="left"/>
      <w:pPr>
        <w:ind w:left="1180" w:hanging="247"/>
      </w:pPr>
      <w:rPr>
        <w:rFonts w:hint="default"/>
        <w:lang w:val="zh-CN" w:eastAsia="zh-CN" w:bidi="zh-CN"/>
      </w:rPr>
    </w:lvl>
    <w:lvl w:ilvl="2" w:tentative="0">
      <w:start w:val="0"/>
      <w:numFmt w:val="bullet"/>
      <w:lvlText w:val="•"/>
      <w:lvlJc w:val="left"/>
      <w:pPr>
        <w:ind w:left="2109" w:hanging="247"/>
      </w:pPr>
      <w:rPr>
        <w:rFonts w:hint="default"/>
        <w:lang w:val="zh-CN" w:eastAsia="zh-CN" w:bidi="zh-CN"/>
      </w:rPr>
    </w:lvl>
    <w:lvl w:ilvl="3" w:tentative="0">
      <w:start w:val="0"/>
      <w:numFmt w:val="bullet"/>
      <w:lvlText w:val="•"/>
      <w:lvlJc w:val="left"/>
      <w:pPr>
        <w:ind w:left="3039" w:hanging="247"/>
      </w:pPr>
      <w:rPr>
        <w:rFonts w:hint="default"/>
        <w:lang w:val="zh-CN" w:eastAsia="zh-CN" w:bidi="zh-CN"/>
      </w:rPr>
    </w:lvl>
    <w:lvl w:ilvl="4" w:tentative="0">
      <w:start w:val="0"/>
      <w:numFmt w:val="bullet"/>
      <w:lvlText w:val="•"/>
      <w:lvlJc w:val="left"/>
      <w:pPr>
        <w:ind w:left="3968" w:hanging="247"/>
      </w:pPr>
      <w:rPr>
        <w:rFonts w:hint="default"/>
        <w:lang w:val="zh-CN" w:eastAsia="zh-CN" w:bidi="zh-CN"/>
      </w:rPr>
    </w:lvl>
    <w:lvl w:ilvl="5" w:tentative="0">
      <w:start w:val="0"/>
      <w:numFmt w:val="bullet"/>
      <w:lvlText w:val="•"/>
      <w:lvlJc w:val="left"/>
      <w:pPr>
        <w:ind w:left="4898" w:hanging="247"/>
      </w:pPr>
      <w:rPr>
        <w:rFonts w:hint="default"/>
        <w:lang w:val="zh-CN" w:eastAsia="zh-CN" w:bidi="zh-CN"/>
      </w:rPr>
    </w:lvl>
    <w:lvl w:ilvl="6" w:tentative="0">
      <w:start w:val="0"/>
      <w:numFmt w:val="bullet"/>
      <w:lvlText w:val="•"/>
      <w:lvlJc w:val="left"/>
      <w:pPr>
        <w:ind w:left="5828" w:hanging="247"/>
      </w:pPr>
      <w:rPr>
        <w:rFonts w:hint="default"/>
        <w:lang w:val="zh-CN" w:eastAsia="zh-CN" w:bidi="zh-CN"/>
      </w:rPr>
    </w:lvl>
    <w:lvl w:ilvl="7" w:tentative="0">
      <w:start w:val="0"/>
      <w:numFmt w:val="bullet"/>
      <w:lvlText w:val="•"/>
      <w:lvlJc w:val="left"/>
      <w:pPr>
        <w:ind w:left="6757" w:hanging="247"/>
      </w:pPr>
      <w:rPr>
        <w:rFonts w:hint="default"/>
        <w:lang w:val="zh-CN" w:eastAsia="zh-CN" w:bidi="zh-CN"/>
      </w:rPr>
    </w:lvl>
    <w:lvl w:ilvl="8" w:tentative="0">
      <w:start w:val="0"/>
      <w:numFmt w:val="bullet"/>
      <w:lvlText w:val="•"/>
      <w:lvlJc w:val="left"/>
      <w:pPr>
        <w:ind w:left="7687" w:hanging="247"/>
      </w:pPr>
      <w:rPr>
        <w:rFonts w:hint="default"/>
        <w:lang w:val="zh-CN" w:eastAsia="zh-CN" w:bidi="zh-CN"/>
      </w:rPr>
    </w:lvl>
  </w:abstractNum>
  <w:abstractNum w:abstractNumId="56">
    <w:nsid w:val="59ADCABA"/>
    <w:multiLevelType w:val="multilevel"/>
    <w:tmpl w:val="59ADCABA"/>
    <w:lvl w:ilvl="0" w:tentative="0">
      <w:start w:val="1"/>
      <w:numFmt w:val="upperLetter"/>
      <w:lvlText w:val="%1."/>
      <w:lvlJc w:val="left"/>
      <w:pPr>
        <w:ind w:left="978" w:hanging="340"/>
        <w:jc w:val="left"/>
      </w:pPr>
      <w:rPr>
        <w:rFonts w:hint="default" w:ascii="Times New Roman" w:hAnsi="Times New Roman" w:eastAsia="Times New Roman" w:cs="Times New Roman"/>
        <w:spacing w:val="0"/>
        <w:w w:val="100"/>
        <w:position w:val="-7"/>
        <w:sz w:val="21"/>
        <w:szCs w:val="21"/>
        <w:lang w:val="zh-CN" w:eastAsia="zh-CN" w:bidi="zh-CN"/>
      </w:rPr>
    </w:lvl>
    <w:lvl w:ilvl="1" w:tentative="0">
      <w:start w:val="0"/>
      <w:numFmt w:val="bullet"/>
      <w:lvlText w:val="•"/>
      <w:lvlJc w:val="left"/>
      <w:pPr>
        <w:ind w:left="1013" w:hanging="340"/>
      </w:pPr>
      <w:rPr>
        <w:rFonts w:hint="default"/>
        <w:lang w:val="zh-CN" w:eastAsia="zh-CN" w:bidi="zh-CN"/>
      </w:rPr>
    </w:lvl>
    <w:lvl w:ilvl="2" w:tentative="0">
      <w:start w:val="0"/>
      <w:numFmt w:val="bullet"/>
      <w:lvlText w:val="•"/>
      <w:lvlJc w:val="left"/>
      <w:pPr>
        <w:ind w:left="1046" w:hanging="340"/>
      </w:pPr>
      <w:rPr>
        <w:rFonts w:hint="default"/>
        <w:lang w:val="zh-CN" w:eastAsia="zh-CN" w:bidi="zh-CN"/>
      </w:rPr>
    </w:lvl>
    <w:lvl w:ilvl="3" w:tentative="0">
      <w:start w:val="0"/>
      <w:numFmt w:val="bullet"/>
      <w:lvlText w:val="•"/>
      <w:lvlJc w:val="left"/>
      <w:pPr>
        <w:ind w:left="1080" w:hanging="340"/>
      </w:pPr>
      <w:rPr>
        <w:rFonts w:hint="default"/>
        <w:lang w:val="zh-CN" w:eastAsia="zh-CN" w:bidi="zh-CN"/>
      </w:rPr>
    </w:lvl>
    <w:lvl w:ilvl="4" w:tentative="0">
      <w:start w:val="0"/>
      <w:numFmt w:val="bullet"/>
      <w:lvlText w:val="•"/>
      <w:lvlJc w:val="left"/>
      <w:pPr>
        <w:ind w:left="1113" w:hanging="340"/>
      </w:pPr>
      <w:rPr>
        <w:rFonts w:hint="default"/>
        <w:lang w:val="zh-CN" w:eastAsia="zh-CN" w:bidi="zh-CN"/>
      </w:rPr>
    </w:lvl>
    <w:lvl w:ilvl="5" w:tentative="0">
      <w:start w:val="0"/>
      <w:numFmt w:val="bullet"/>
      <w:lvlText w:val="•"/>
      <w:lvlJc w:val="left"/>
      <w:pPr>
        <w:ind w:left="1147" w:hanging="340"/>
      </w:pPr>
      <w:rPr>
        <w:rFonts w:hint="default"/>
        <w:lang w:val="zh-CN" w:eastAsia="zh-CN" w:bidi="zh-CN"/>
      </w:rPr>
    </w:lvl>
    <w:lvl w:ilvl="6" w:tentative="0">
      <w:start w:val="0"/>
      <w:numFmt w:val="bullet"/>
      <w:lvlText w:val="•"/>
      <w:lvlJc w:val="left"/>
      <w:pPr>
        <w:ind w:left="1180" w:hanging="340"/>
      </w:pPr>
      <w:rPr>
        <w:rFonts w:hint="default"/>
        <w:lang w:val="zh-CN" w:eastAsia="zh-CN" w:bidi="zh-CN"/>
      </w:rPr>
    </w:lvl>
    <w:lvl w:ilvl="7" w:tentative="0">
      <w:start w:val="0"/>
      <w:numFmt w:val="bullet"/>
      <w:lvlText w:val="•"/>
      <w:lvlJc w:val="left"/>
      <w:pPr>
        <w:ind w:left="1213" w:hanging="340"/>
      </w:pPr>
      <w:rPr>
        <w:rFonts w:hint="default"/>
        <w:lang w:val="zh-CN" w:eastAsia="zh-CN" w:bidi="zh-CN"/>
      </w:rPr>
    </w:lvl>
    <w:lvl w:ilvl="8" w:tentative="0">
      <w:start w:val="0"/>
      <w:numFmt w:val="bullet"/>
      <w:lvlText w:val="•"/>
      <w:lvlJc w:val="left"/>
      <w:pPr>
        <w:ind w:left="1247" w:hanging="340"/>
      </w:pPr>
      <w:rPr>
        <w:rFonts w:hint="default"/>
        <w:lang w:val="zh-CN" w:eastAsia="zh-CN" w:bidi="zh-CN"/>
      </w:rPr>
    </w:lvl>
  </w:abstractNum>
  <w:abstractNum w:abstractNumId="57">
    <w:nsid w:val="5A241D34"/>
    <w:multiLevelType w:val="multilevel"/>
    <w:tmpl w:val="5A241D34"/>
    <w:lvl w:ilvl="0" w:tentative="0">
      <w:start w:val="1"/>
      <w:numFmt w:val="upperLetter"/>
      <w:lvlText w:val="%1."/>
      <w:lvlJc w:val="left"/>
      <w:pPr>
        <w:ind w:left="948" w:hanging="310"/>
        <w:jc w:val="left"/>
      </w:pPr>
      <w:rPr>
        <w:rFonts w:hint="default" w:ascii="Times New Roman" w:hAnsi="Times New Roman" w:eastAsia="Times New Roman" w:cs="Times New Roman"/>
        <w:w w:val="100"/>
        <w:sz w:val="21"/>
        <w:szCs w:val="21"/>
        <w:lang w:val="zh-CN" w:eastAsia="zh-CN" w:bidi="zh-CN"/>
      </w:rPr>
    </w:lvl>
    <w:lvl w:ilvl="1" w:tentative="0">
      <w:start w:val="0"/>
      <w:numFmt w:val="bullet"/>
      <w:lvlText w:val="•"/>
      <w:lvlJc w:val="left"/>
      <w:pPr>
        <w:ind w:left="1800" w:hanging="310"/>
      </w:pPr>
      <w:rPr>
        <w:rFonts w:hint="default"/>
        <w:lang w:val="zh-CN" w:eastAsia="zh-CN" w:bidi="zh-CN"/>
      </w:rPr>
    </w:lvl>
    <w:lvl w:ilvl="2" w:tentative="0">
      <w:start w:val="0"/>
      <w:numFmt w:val="bullet"/>
      <w:lvlText w:val="•"/>
      <w:lvlJc w:val="left"/>
      <w:pPr>
        <w:ind w:left="2661" w:hanging="310"/>
      </w:pPr>
      <w:rPr>
        <w:rFonts w:hint="default"/>
        <w:lang w:val="zh-CN" w:eastAsia="zh-CN" w:bidi="zh-CN"/>
      </w:rPr>
    </w:lvl>
    <w:lvl w:ilvl="3" w:tentative="0">
      <w:start w:val="0"/>
      <w:numFmt w:val="bullet"/>
      <w:lvlText w:val="•"/>
      <w:lvlJc w:val="left"/>
      <w:pPr>
        <w:ind w:left="3521" w:hanging="310"/>
      </w:pPr>
      <w:rPr>
        <w:rFonts w:hint="default"/>
        <w:lang w:val="zh-CN" w:eastAsia="zh-CN" w:bidi="zh-CN"/>
      </w:rPr>
    </w:lvl>
    <w:lvl w:ilvl="4" w:tentative="0">
      <w:start w:val="0"/>
      <w:numFmt w:val="bullet"/>
      <w:lvlText w:val="•"/>
      <w:lvlJc w:val="left"/>
      <w:pPr>
        <w:ind w:left="4382" w:hanging="310"/>
      </w:pPr>
      <w:rPr>
        <w:rFonts w:hint="default"/>
        <w:lang w:val="zh-CN" w:eastAsia="zh-CN" w:bidi="zh-CN"/>
      </w:rPr>
    </w:lvl>
    <w:lvl w:ilvl="5" w:tentative="0">
      <w:start w:val="0"/>
      <w:numFmt w:val="bullet"/>
      <w:lvlText w:val="•"/>
      <w:lvlJc w:val="left"/>
      <w:pPr>
        <w:ind w:left="5243" w:hanging="310"/>
      </w:pPr>
      <w:rPr>
        <w:rFonts w:hint="default"/>
        <w:lang w:val="zh-CN" w:eastAsia="zh-CN" w:bidi="zh-CN"/>
      </w:rPr>
    </w:lvl>
    <w:lvl w:ilvl="6" w:tentative="0">
      <w:start w:val="0"/>
      <w:numFmt w:val="bullet"/>
      <w:lvlText w:val="•"/>
      <w:lvlJc w:val="left"/>
      <w:pPr>
        <w:ind w:left="6103" w:hanging="310"/>
      </w:pPr>
      <w:rPr>
        <w:rFonts w:hint="default"/>
        <w:lang w:val="zh-CN" w:eastAsia="zh-CN" w:bidi="zh-CN"/>
      </w:rPr>
    </w:lvl>
    <w:lvl w:ilvl="7" w:tentative="0">
      <w:start w:val="0"/>
      <w:numFmt w:val="bullet"/>
      <w:lvlText w:val="•"/>
      <w:lvlJc w:val="left"/>
      <w:pPr>
        <w:ind w:left="6964" w:hanging="310"/>
      </w:pPr>
      <w:rPr>
        <w:rFonts w:hint="default"/>
        <w:lang w:val="zh-CN" w:eastAsia="zh-CN" w:bidi="zh-CN"/>
      </w:rPr>
    </w:lvl>
    <w:lvl w:ilvl="8" w:tentative="0">
      <w:start w:val="0"/>
      <w:numFmt w:val="bullet"/>
      <w:lvlText w:val="•"/>
      <w:lvlJc w:val="left"/>
      <w:pPr>
        <w:ind w:left="7825" w:hanging="310"/>
      </w:pPr>
      <w:rPr>
        <w:rFonts w:hint="default"/>
        <w:lang w:val="zh-CN" w:eastAsia="zh-CN" w:bidi="zh-CN"/>
      </w:rPr>
    </w:lvl>
  </w:abstractNum>
  <w:abstractNum w:abstractNumId="58">
    <w:nsid w:val="5E29AB5A"/>
    <w:multiLevelType w:val="multilevel"/>
    <w:tmpl w:val="5E29AB5A"/>
    <w:lvl w:ilvl="0" w:tentative="0">
      <w:start w:val="1"/>
      <w:numFmt w:val="decimal"/>
      <w:lvlText w:val="（%1）"/>
      <w:lvlJc w:val="left"/>
      <w:pPr>
        <w:ind w:left="1167" w:hanging="529"/>
        <w:jc w:val="left"/>
      </w:pPr>
      <w:rPr>
        <w:rFonts w:hint="default" w:ascii="宋体" w:hAnsi="宋体" w:eastAsia="宋体" w:cs="宋体"/>
        <w:spacing w:val="-3"/>
        <w:w w:val="100"/>
        <w:sz w:val="19"/>
        <w:szCs w:val="19"/>
        <w:lang w:val="zh-CN" w:eastAsia="zh-CN" w:bidi="zh-CN"/>
      </w:rPr>
    </w:lvl>
    <w:lvl w:ilvl="1" w:tentative="0">
      <w:start w:val="0"/>
      <w:numFmt w:val="bullet"/>
      <w:lvlText w:val="•"/>
      <w:lvlJc w:val="left"/>
      <w:pPr>
        <w:ind w:left="1998" w:hanging="529"/>
      </w:pPr>
      <w:rPr>
        <w:rFonts w:hint="default"/>
        <w:lang w:val="zh-CN" w:eastAsia="zh-CN" w:bidi="zh-CN"/>
      </w:rPr>
    </w:lvl>
    <w:lvl w:ilvl="2" w:tentative="0">
      <w:start w:val="0"/>
      <w:numFmt w:val="bullet"/>
      <w:lvlText w:val="•"/>
      <w:lvlJc w:val="left"/>
      <w:pPr>
        <w:ind w:left="2837" w:hanging="529"/>
      </w:pPr>
      <w:rPr>
        <w:rFonts w:hint="default"/>
        <w:lang w:val="zh-CN" w:eastAsia="zh-CN" w:bidi="zh-CN"/>
      </w:rPr>
    </w:lvl>
    <w:lvl w:ilvl="3" w:tentative="0">
      <w:start w:val="0"/>
      <w:numFmt w:val="bullet"/>
      <w:lvlText w:val="•"/>
      <w:lvlJc w:val="left"/>
      <w:pPr>
        <w:ind w:left="3675" w:hanging="529"/>
      </w:pPr>
      <w:rPr>
        <w:rFonts w:hint="default"/>
        <w:lang w:val="zh-CN" w:eastAsia="zh-CN" w:bidi="zh-CN"/>
      </w:rPr>
    </w:lvl>
    <w:lvl w:ilvl="4" w:tentative="0">
      <w:start w:val="0"/>
      <w:numFmt w:val="bullet"/>
      <w:lvlText w:val="•"/>
      <w:lvlJc w:val="left"/>
      <w:pPr>
        <w:ind w:left="4514" w:hanging="529"/>
      </w:pPr>
      <w:rPr>
        <w:rFonts w:hint="default"/>
        <w:lang w:val="zh-CN" w:eastAsia="zh-CN" w:bidi="zh-CN"/>
      </w:rPr>
    </w:lvl>
    <w:lvl w:ilvl="5" w:tentative="0">
      <w:start w:val="0"/>
      <w:numFmt w:val="bullet"/>
      <w:lvlText w:val="•"/>
      <w:lvlJc w:val="left"/>
      <w:pPr>
        <w:ind w:left="5353" w:hanging="529"/>
      </w:pPr>
      <w:rPr>
        <w:rFonts w:hint="default"/>
        <w:lang w:val="zh-CN" w:eastAsia="zh-CN" w:bidi="zh-CN"/>
      </w:rPr>
    </w:lvl>
    <w:lvl w:ilvl="6" w:tentative="0">
      <w:start w:val="0"/>
      <w:numFmt w:val="bullet"/>
      <w:lvlText w:val="•"/>
      <w:lvlJc w:val="left"/>
      <w:pPr>
        <w:ind w:left="6191" w:hanging="529"/>
      </w:pPr>
      <w:rPr>
        <w:rFonts w:hint="default"/>
        <w:lang w:val="zh-CN" w:eastAsia="zh-CN" w:bidi="zh-CN"/>
      </w:rPr>
    </w:lvl>
    <w:lvl w:ilvl="7" w:tentative="0">
      <w:start w:val="0"/>
      <w:numFmt w:val="bullet"/>
      <w:lvlText w:val="•"/>
      <w:lvlJc w:val="left"/>
      <w:pPr>
        <w:ind w:left="7030" w:hanging="529"/>
      </w:pPr>
      <w:rPr>
        <w:rFonts w:hint="default"/>
        <w:lang w:val="zh-CN" w:eastAsia="zh-CN" w:bidi="zh-CN"/>
      </w:rPr>
    </w:lvl>
    <w:lvl w:ilvl="8" w:tentative="0">
      <w:start w:val="0"/>
      <w:numFmt w:val="bullet"/>
      <w:lvlText w:val="•"/>
      <w:lvlJc w:val="left"/>
      <w:pPr>
        <w:ind w:left="7869" w:hanging="529"/>
      </w:pPr>
      <w:rPr>
        <w:rFonts w:hint="default"/>
        <w:lang w:val="zh-CN" w:eastAsia="zh-CN" w:bidi="zh-CN"/>
      </w:rPr>
    </w:lvl>
  </w:abstractNum>
  <w:abstractNum w:abstractNumId="59">
    <w:nsid w:val="5FFFB1A7"/>
    <w:multiLevelType w:val="multilevel"/>
    <w:tmpl w:val="5FFFB1A7"/>
    <w:lvl w:ilvl="0" w:tentative="0">
      <w:start w:val="1"/>
      <w:numFmt w:val="decimal"/>
      <w:lvlText w:val="（%1）"/>
      <w:lvlJc w:val="left"/>
      <w:pPr>
        <w:ind w:left="1062" w:hanging="529"/>
        <w:jc w:val="left"/>
      </w:pPr>
      <w:rPr>
        <w:rFonts w:hint="default" w:ascii="宋体" w:hAnsi="宋体" w:eastAsia="宋体" w:cs="宋体"/>
        <w:spacing w:val="-3"/>
        <w:w w:val="100"/>
        <w:sz w:val="19"/>
        <w:szCs w:val="19"/>
        <w:lang w:val="zh-CN" w:eastAsia="zh-CN" w:bidi="zh-CN"/>
      </w:rPr>
    </w:lvl>
    <w:lvl w:ilvl="1" w:tentative="0">
      <w:start w:val="0"/>
      <w:numFmt w:val="bullet"/>
      <w:lvlText w:val="•"/>
      <w:lvlJc w:val="left"/>
      <w:pPr>
        <w:ind w:left="1060" w:hanging="529"/>
      </w:pPr>
      <w:rPr>
        <w:rFonts w:hint="default"/>
        <w:lang w:val="zh-CN" w:eastAsia="zh-CN" w:bidi="zh-CN"/>
      </w:rPr>
    </w:lvl>
    <w:lvl w:ilvl="2" w:tentative="0">
      <w:start w:val="0"/>
      <w:numFmt w:val="bullet"/>
      <w:lvlText w:val="•"/>
      <w:lvlJc w:val="left"/>
      <w:pPr>
        <w:ind w:left="2002" w:hanging="529"/>
      </w:pPr>
      <w:rPr>
        <w:rFonts w:hint="default"/>
        <w:lang w:val="zh-CN" w:eastAsia="zh-CN" w:bidi="zh-CN"/>
      </w:rPr>
    </w:lvl>
    <w:lvl w:ilvl="3" w:tentative="0">
      <w:start w:val="0"/>
      <w:numFmt w:val="bullet"/>
      <w:lvlText w:val="•"/>
      <w:lvlJc w:val="left"/>
      <w:pPr>
        <w:ind w:left="2945" w:hanging="529"/>
      </w:pPr>
      <w:rPr>
        <w:rFonts w:hint="default"/>
        <w:lang w:val="zh-CN" w:eastAsia="zh-CN" w:bidi="zh-CN"/>
      </w:rPr>
    </w:lvl>
    <w:lvl w:ilvl="4" w:tentative="0">
      <w:start w:val="0"/>
      <w:numFmt w:val="bullet"/>
      <w:lvlText w:val="•"/>
      <w:lvlJc w:val="left"/>
      <w:pPr>
        <w:ind w:left="3888" w:hanging="529"/>
      </w:pPr>
      <w:rPr>
        <w:rFonts w:hint="default"/>
        <w:lang w:val="zh-CN" w:eastAsia="zh-CN" w:bidi="zh-CN"/>
      </w:rPr>
    </w:lvl>
    <w:lvl w:ilvl="5" w:tentative="0">
      <w:start w:val="0"/>
      <w:numFmt w:val="bullet"/>
      <w:lvlText w:val="•"/>
      <w:lvlJc w:val="left"/>
      <w:pPr>
        <w:ind w:left="4831" w:hanging="529"/>
      </w:pPr>
      <w:rPr>
        <w:rFonts w:hint="default"/>
        <w:lang w:val="zh-CN" w:eastAsia="zh-CN" w:bidi="zh-CN"/>
      </w:rPr>
    </w:lvl>
    <w:lvl w:ilvl="6" w:tentative="0">
      <w:start w:val="0"/>
      <w:numFmt w:val="bullet"/>
      <w:lvlText w:val="•"/>
      <w:lvlJc w:val="left"/>
      <w:pPr>
        <w:ind w:left="5774" w:hanging="529"/>
      </w:pPr>
      <w:rPr>
        <w:rFonts w:hint="default"/>
        <w:lang w:val="zh-CN" w:eastAsia="zh-CN" w:bidi="zh-CN"/>
      </w:rPr>
    </w:lvl>
    <w:lvl w:ilvl="7" w:tentative="0">
      <w:start w:val="0"/>
      <w:numFmt w:val="bullet"/>
      <w:lvlText w:val="•"/>
      <w:lvlJc w:val="left"/>
      <w:pPr>
        <w:ind w:left="6717" w:hanging="529"/>
      </w:pPr>
      <w:rPr>
        <w:rFonts w:hint="default"/>
        <w:lang w:val="zh-CN" w:eastAsia="zh-CN" w:bidi="zh-CN"/>
      </w:rPr>
    </w:lvl>
    <w:lvl w:ilvl="8" w:tentative="0">
      <w:start w:val="0"/>
      <w:numFmt w:val="bullet"/>
      <w:lvlText w:val="•"/>
      <w:lvlJc w:val="left"/>
      <w:pPr>
        <w:ind w:left="7660" w:hanging="529"/>
      </w:pPr>
      <w:rPr>
        <w:rFonts w:hint="default"/>
        <w:lang w:val="zh-CN" w:eastAsia="zh-CN" w:bidi="zh-CN"/>
      </w:rPr>
    </w:lvl>
  </w:abstractNum>
  <w:abstractNum w:abstractNumId="60">
    <w:nsid w:val="60382F6E"/>
    <w:multiLevelType w:val="multilevel"/>
    <w:tmpl w:val="60382F6E"/>
    <w:lvl w:ilvl="0" w:tentative="0">
      <w:start w:val="3"/>
      <w:numFmt w:val="upperLetter"/>
      <w:lvlText w:val="%1."/>
      <w:lvlJc w:val="left"/>
      <w:pPr>
        <w:ind w:left="834" w:hanging="196"/>
        <w:jc w:val="left"/>
      </w:pPr>
      <w:rPr>
        <w:rFonts w:hint="default" w:ascii="Times New Roman" w:hAnsi="Times New Roman" w:eastAsia="Times New Roman" w:cs="Times New Roman"/>
        <w:spacing w:val="-1"/>
        <w:w w:val="100"/>
        <w:sz w:val="19"/>
        <w:szCs w:val="19"/>
        <w:lang w:val="zh-CN" w:eastAsia="zh-CN" w:bidi="zh-CN"/>
      </w:rPr>
    </w:lvl>
    <w:lvl w:ilvl="1" w:tentative="0">
      <w:start w:val="0"/>
      <w:numFmt w:val="bullet"/>
      <w:lvlText w:val="•"/>
      <w:lvlJc w:val="left"/>
      <w:pPr>
        <w:ind w:left="1710" w:hanging="196"/>
      </w:pPr>
      <w:rPr>
        <w:rFonts w:hint="default"/>
        <w:lang w:val="zh-CN" w:eastAsia="zh-CN" w:bidi="zh-CN"/>
      </w:rPr>
    </w:lvl>
    <w:lvl w:ilvl="2" w:tentative="0">
      <w:start w:val="0"/>
      <w:numFmt w:val="bullet"/>
      <w:lvlText w:val="•"/>
      <w:lvlJc w:val="left"/>
      <w:pPr>
        <w:ind w:left="2581" w:hanging="196"/>
      </w:pPr>
      <w:rPr>
        <w:rFonts w:hint="default"/>
        <w:lang w:val="zh-CN" w:eastAsia="zh-CN" w:bidi="zh-CN"/>
      </w:rPr>
    </w:lvl>
    <w:lvl w:ilvl="3" w:tentative="0">
      <w:start w:val="0"/>
      <w:numFmt w:val="bullet"/>
      <w:lvlText w:val="•"/>
      <w:lvlJc w:val="left"/>
      <w:pPr>
        <w:ind w:left="3451" w:hanging="196"/>
      </w:pPr>
      <w:rPr>
        <w:rFonts w:hint="default"/>
        <w:lang w:val="zh-CN" w:eastAsia="zh-CN" w:bidi="zh-CN"/>
      </w:rPr>
    </w:lvl>
    <w:lvl w:ilvl="4" w:tentative="0">
      <w:start w:val="0"/>
      <w:numFmt w:val="bullet"/>
      <w:lvlText w:val="•"/>
      <w:lvlJc w:val="left"/>
      <w:pPr>
        <w:ind w:left="4322" w:hanging="196"/>
      </w:pPr>
      <w:rPr>
        <w:rFonts w:hint="default"/>
        <w:lang w:val="zh-CN" w:eastAsia="zh-CN" w:bidi="zh-CN"/>
      </w:rPr>
    </w:lvl>
    <w:lvl w:ilvl="5" w:tentative="0">
      <w:start w:val="0"/>
      <w:numFmt w:val="bullet"/>
      <w:lvlText w:val="•"/>
      <w:lvlJc w:val="left"/>
      <w:pPr>
        <w:ind w:left="5193" w:hanging="196"/>
      </w:pPr>
      <w:rPr>
        <w:rFonts w:hint="default"/>
        <w:lang w:val="zh-CN" w:eastAsia="zh-CN" w:bidi="zh-CN"/>
      </w:rPr>
    </w:lvl>
    <w:lvl w:ilvl="6" w:tentative="0">
      <w:start w:val="0"/>
      <w:numFmt w:val="bullet"/>
      <w:lvlText w:val="•"/>
      <w:lvlJc w:val="left"/>
      <w:pPr>
        <w:ind w:left="6063" w:hanging="196"/>
      </w:pPr>
      <w:rPr>
        <w:rFonts w:hint="default"/>
        <w:lang w:val="zh-CN" w:eastAsia="zh-CN" w:bidi="zh-CN"/>
      </w:rPr>
    </w:lvl>
    <w:lvl w:ilvl="7" w:tentative="0">
      <w:start w:val="0"/>
      <w:numFmt w:val="bullet"/>
      <w:lvlText w:val="•"/>
      <w:lvlJc w:val="left"/>
      <w:pPr>
        <w:ind w:left="6934" w:hanging="196"/>
      </w:pPr>
      <w:rPr>
        <w:rFonts w:hint="default"/>
        <w:lang w:val="zh-CN" w:eastAsia="zh-CN" w:bidi="zh-CN"/>
      </w:rPr>
    </w:lvl>
    <w:lvl w:ilvl="8" w:tentative="0">
      <w:start w:val="0"/>
      <w:numFmt w:val="bullet"/>
      <w:lvlText w:val="•"/>
      <w:lvlJc w:val="left"/>
      <w:pPr>
        <w:ind w:left="7805" w:hanging="196"/>
      </w:pPr>
      <w:rPr>
        <w:rFonts w:hint="default"/>
        <w:lang w:val="zh-CN" w:eastAsia="zh-CN" w:bidi="zh-CN"/>
      </w:rPr>
    </w:lvl>
  </w:abstractNum>
  <w:abstractNum w:abstractNumId="61">
    <w:nsid w:val="629F7852"/>
    <w:multiLevelType w:val="multilevel"/>
    <w:tmpl w:val="629F7852"/>
    <w:lvl w:ilvl="0" w:tentative="0">
      <w:start w:val="1"/>
      <w:numFmt w:val="decimal"/>
      <w:lvlText w:val="（%1）"/>
      <w:lvlJc w:val="left"/>
      <w:pPr>
        <w:ind w:left="1167" w:hanging="529"/>
        <w:jc w:val="left"/>
      </w:pPr>
      <w:rPr>
        <w:rFonts w:hint="default" w:ascii="宋体" w:hAnsi="宋体" w:eastAsia="宋体" w:cs="宋体"/>
        <w:spacing w:val="-3"/>
        <w:w w:val="100"/>
        <w:sz w:val="19"/>
        <w:szCs w:val="19"/>
        <w:lang w:val="zh-CN" w:eastAsia="zh-CN" w:bidi="zh-CN"/>
      </w:rPr>
    </w:lvl>
    <w:lvl w:ilvl="1" w:tentative="0">
      <w:start w:val="0"/>
      <w:numFmt w:val="bullet"/>
      <w:lvlText w:val="•"/>
      <w:lvlJc w:val="left"/>
      <w:pPr>
        <w:ind w:left="1998" w:hanging="529"/>
      </w:pPr>
      <w:rPr>
        <w:rFonts w:hint="default"/>
        <w:lang w:val="zh-CN" w:eastAsia="zh-CN" w:bidi="zh-CN"/>
      </w:rPr>
    </w:lvl>
    <w:lvl w:ilvl="2" w:tentative="0">
      <w:start w:val="0"/>
      <w:numFmt w:val="bullet"/>
      <w:lvlText w:val="•"/>
      <w:lvlJc w:val="left"/>
      <w:pPr>
        <w:ind w:left="2837" w:hanging="529"/>
      </w:pPr>
      <w:rPr>
        <w:rFonts w:hint="default"/>
        <w:lang w:val="zh-CN" w:eastAsia="zh-CN" w:bidi="zh-CN"/>
      </w:rPr>
    </w:lvl>
    <w:lvl w:ilvl="3" w:tentative="0">
      <w:start w:val="0"/>
      <w:numFmt w:val="bullet"/>
      <w:lvlText w:val="•"/>
      <w:lvlJc w:val="left"/>
      <w:pPr>
        <w:ind w:left="3675" w:hanging="529"/>
      </w:pPr>
      <w:rPr>
        <w:rFonts w:hint="default"/>
        <w:lang w:val="zh-CN" w:eastAsia="zh-CN" w:bidi="zh-CN"/>
      </w:rPr>
    </w:lvl>
    <w:lvl w:ilvl="4" w:tentative="0">
      <w:start w:val="0"/>
      <w:numFmt w:val="bullet"/>
      <w:lvlText w:val="•"/>
      <w:lvlJc w:val="left"/>
      <w:pPr>
        <w:ind w:left="4514" w:hanging="529"/>
      </w:pPr>
      <w:rPr>
        <w:rFonts w:hint="default"/>
        <w:lang w:val="zh-CN" w:eastAsia="zh-CN" w:bidi="zh-CN"/>
      </w:rPr>
    </w:lvl>
    <w:lvl w:ilvl="5" w:tentative="0">
      <w:start w:val="0"/>
      <w:numFmt w:val="bullet"/>
      <w:lvlText w:val="•"/>
      <w:lvlJc w:val="left"/>
      <w:pPr>
        <w:ind w:left="5353" w:hanging="529"/>
      </w:pPr>
      <w:rPr>
        <w:rFonts w:hint="default"/>
        <w:lang w:val="zh-CN" w:eastAsia="zh-CN" w:bidi="zh-CN"/>
      </w:rPr>
    </w:lvl>
    <w:lvl w:ilvl="6" w:tentative="0">
      <w:start w:val="0"/>
      <w:numFmt w:val="bullet"/>
      <w:lvlText w:val="•"/>
      <w:lvlJc w:val="left"/>
      <w:pPr>
        <w:ind w:left="6191" w:hanging="529"/>
      </w:pPr>
      <w:rPr>
        <w:rFonts w:hint="default"/>
        <w:lang w:val="zh-CN" w:eastAsia="zh-CN" w:bidi="zh-CN"/>
      </w:rPr>
    </w:lvl>
    <w:lvl w:ilvl="7" w:tentative="0">
      <w:start w:val="0"/>
      <w:numFmt w:val="bullet"/>
      <w:lvlText w:val="•"/>
      <w:lvlJc w:val="left"/>
      <w:pPr>
        <w:ind w:left="7030" w:hanging="529"/>
      </w:pPr>
      <w:rPr>
        <w:rFonts w:hint="default"/>
        <w:lang w:val="zh-CN" w:eastAsia="zh-CN" w:bidi="zh-CN"/>
      </w:rPr>
    </w:lvl>
    <w:lvl w:ilvl="8" w:tentative="0">
      <w:start w:val="0"/>
      <w:numFmt w:val="bullet"/>
      <w:lvlText w:val="•"/>
      <w:lvlJc w:val="left"/>
      <w:pPr>
        <w:ind w:left="7869" w:hanging="529"/>
      </w:pPr>
      <w:rPr>
        <w:rFonts w:hint="default"/>
        <w:lang w:val="zh-CN" w:eastAsia="zh-CN" w:bidi="zh-CN"/>
      </w:rPr>
    </w:lvl>
  </w:abstractNum>
  <w:abstractNum w:abstractNumId="62">
    <w:nsid w:val="65CD0074"/>
    <w:multiLevelType w:val="multilevel"/>
    <w:tmpl w:val="65CD0074"/>
    <w:lvl w:ilvl="0" w:tentative="0">
      <w:start w:val="1"/>
      <w:numFmt w:val="lowerRoman"/>
      <w:lvlText w:val="（%1）"/>
      <w:lvlJc w:val="left"/>
      <w:pPr>
        <w:ind w:left="1119" w:hanging="481"/>
        <w:jc w:val="left"/>
      </w:pPr>
      <w:rPr>
        <w:rFonts w:hint="default" w:ascii="宋体" w:hAnsi="宋体" w:eastAsia="宋体" w:cs="宋体"/>
        <w:spacing w:val="-2"/>
        <w:w w:val="100"/>
        <w:sz w:val="19"/>
        <w:szCs w:val="19"/>
        <w:lang w:val="zh-CN" w:eastAsia="zh-CN" w:bidi="zh-CN"/>
      </w:rPr>
    </w:lvl>
    <w:lvl w:ilvl="1" w:tentative="0">
      <w:start w:val="0"/>
      <w:numFmt w:val="bullet"/>
      <w:lvlText w:val="•"/>
      <w:lvlJc w:val="left"/>
      <w:pPr>
        <w:ind w:left="1962" w:hanging="481"/>
      </w:pPr>
      <w:rPr>
        <w:rFonts w:hint="default"/>
        <w:lang w:val="zh-CN" w:eastAsia="zh-CN" w:bidi="zh-CN"/>
      </w:rPr>
    </w:lvl>
    <w:lvl w:ilvl="2" w:tentative="0">
      <w:start w:val="0"/>
      <w:numFmt w:val="bullet"/>
      <w:lvlText w:val="•"/>
      <w:lvlJc w:val="left"/>
      <w:pPr>
        <w:ind w:left="2805" w:hanging="481"/>
      </w:pPr>
      <w:rPr>
        <w:rFonts w:hint="default"/>
        <w:lang w:val="zh-CN" w:eastAsia="zh-CN" w:bidi="zh-CN"/>
      </w:rPr>
    </w:lvl>
    <w:lvl w:ilvl="3" w:tentative="0">
      <w:start w:val="0"/>
      <w:numFmt w:val="bullet"/>
      <w:lvlText w:val="•"/>
      <w:lvlJc w:val="left"/>
      <w:pPr>
        <w:ind w:left="3647" w:hanging="481"/>
      </w:pPr>
      <w:rPr>
        <w:rFonts w:hint="default"/>
        <w:lang w:val="zh-CN" w:eastAsia="zh-CN" w:bidi="zh-CN"/>
      </w:rPr>
    </w:lvl>
    <w:lvl w:ilvl="4" w:tentative="0">
      <w:start w:val="0"/>
      <w:numFmt w:val="bullet"/>
      <w:lvlText w:val="•"/>
      <w:lvlJc w:val="left"/>
      <w:pPr>
        <w:ind w:left="4490" w:hanging="481"/>
      </w:pPr>
      <w:rPr>
        <w:rFonts w:hint="default"/>
        <w:lang w:val="zh-CN" w:eastAsia="zh-CN" w:bidi="zh-CN"/>
      </w:rPr>
    </w:lvl>
    <w:lvl w:ilvl="5" w:tentative="0">
      <w:start w:val="0"/>
      <w:numFmt w:val="bullet"/>
      <w:lvlText w:val="•"/>
      <w:lvlJc w:val="left"/>
      <w:pPr>
        <w:ind w:left="5333" w:hanging="481"/>
      </w:pPr>
      <w:rPr>
        <w:rFonts w:hint="default"/>
        <w:lang w:val="zh-CN" w:eastAsia="zh-CN" w:bidi="zh-CN"/>
      </w:rPr>
    </w:lvl>
    <w:lvl w:ilvl="6" w:tentative="0">
      <w:start w:val="0"/>
      <w:numFmt w:val="bullet"/>
      <w:lvlText w:val="•"/>
      <w:lvlJc w:val="left"/>
      <w:pPr>
        <w:ind w:left="6175" w:hanging="481"/>
      </w:pPr>
      <w:rPr>
        <w:rFonts w:hint="default"/>
        <w:lang w:val="zh-CN" w:eastAsia="zh-CN" w:bidi="zh-CN"/>
      </w:rPr>
    </w:lvl>
    <w:lvl w:ilvl="7" w:tentative="0">
      <w:start w:val="0"/>
      <w:numFmt w:val="bullet"/>
      <w:lvlText w:val="•"/>
      <w:lvlJc w:val="left"/>
      <w:pPr>
        <w:ind w:left="7018" w:hanging="481"/>
      </w:pPr>
      <w:rPr>
        <w:rFonts w:hint="default"/>
        <w:lang w:val="zh-CN" w:eastAsia="zh-CN" w:bidi="zh-CN"/>
      </w:rPr>
    </w:lvl>
    <w:lvl w:ilvl="8" w:tentative="0">
      <w:start w:val="0"/>
      <w:numFmt w:val="bullet"/>
      <w:lvlText w:val="•"/>
      <w:lvlJc w:val="left"/>
      <w:pPr>
        <w:ind w:left="7861" w:hanging="481"/>
      </w:pPr>
      <w:rPr>
        <w:rFonts w:hint="default"/>
        <w:lang w:val="zh-CN" w:eastAsia="zh-CN" w:bidi="zh-CN"/>
      </w:rPr>
    </w:lvl>
  </w:abstractNum>
  <w:abstractNum w:abstractNumId="63">
    <w:nsid w:val="72183CF9"/>
    <w:multiLevelType w:val="multilevel"/>
    <w:tmpl w:val="72183CF9"/>
    <w:lvl w:ilvl="0" w:tentative="0">
      <w:start w:val="1"/>
      <w:numFmt w:val="upperLetter"/>
      <w:lvlText w:val="%1."/>
      <w:lvlJc w:val="left"/>
      <w:pPr>
        <w:ind w:left="962" w:hanging="325"/>
        <w:jc w:val="left"/>
      </w:pPr>
      <w:rPr>
        <w:rFonts w:hint="default" w:ascii="Times New Roman" w:hAnsi="Times New Roman" w:eastAsia="Times New Roman" w:cs="Times New Roman"/>
        <w:spacing w:val="0"/>
        <w:w w:val="100"/>
        <w:sz w:val="21"/>
        <w:szCs w:val="21"/>
        <w:lang w:val="zh-CN" w:eastAsia="zh-CN" w:bidi="zh-CN"/>
      </w:rPr>
    </w:lvl>
    <w:lvl w:ilvl="1" w:tentative="0">
      <w:start w:val="0"/>
      <w:numFmt w:val="bullet"/>
      <w:lvlText w:val="•"/>
      <w:lvlJc w:val="left"/>
      <w:pPr>
        <w:ind w:left="1818" w:hanging="325"/>
      </w:pPr>
      <w:rPr>
        <w:rFonts w:hint="default"/>
        <w:lang w:val="zh-CN" w:eastAsia="zh-CN" w:bidi="zh-CN"/>
      </w:rPr>
    </w:lvl>
    <w:lvl w:ilvl="2" w:tentative="0">
      <w:start w:val="0"/>
      <w:numFmt w:val="bullet"/>
      <w:lvlText w:val="•"/>
      <w:lvlJc w:val="left"/>
      <w:pPr>
        <w:ind w:left="2677" w:hanging="325"/>
      </w:pPr>
      <w:rPr>
        <w:rFonts w:hint="default"/>
        <w:lang w:val="zh-CN" w:eastAsia="zh-CN" w:bidi="zh-CN"/>
      </w:rPr>
    </w:lvl>
    <w:lvl w:ilvl="3" w:tentative="0">
      <w:start w:val="0"/>
      <w:numFmt w:val="bullet"/>
      <w:lvlText w:val="•"/>
      <w:lvlJc w:val="left"/>
      <w:pPr>
        <w:ind w:left="3535" w:hanging="325"/>
      </w:pPr>
      <w:rPr>
        <w:rFonts w:hint="default"/>
        <w:lang w:val="zh-CN" w:eastAsia="zh-CN" w:bidi="zh-CN"/>
      </w:rPr>
    </w:lvl>
    <w:lvl w:ilvl="4" w:tentative="0">
      <w:start w:val="0"/>
      <w:numFmt w:val="bullet"/>
      <w:lvlText w:val="•"/>
      <w:lvlJc w:val="left"/>
      <w:pPr>
        <w:ind w:left="4394" w:hanging="325"/>
      </w:pPr>
      <w:rPr>
        <w:rFonts w:hint="default"/>
        <w:lang w:val="zh-CN" w:eastAsia="zh-CN" w:bidi="zh-CN"/>
      </w:rPr>
    </w:lvl>
    <w:lvl w:ilvl="5" w:tentative="0">
      <w:start w:val="0"/>
      <w:numFmt w:val="bullet"/>
      <w:lvlText w:val="•"/>
      <w:lvlJc w:val="left"/>
      <w:pPr>
        <w:ind w:left="5253" w:hanging="325"/>
      </w:pPr>
      <w:rPr>
        <w:rFonts w:hint="default"/>
        <w:lang w:val="zh-CN" w:eastAsia="zh-CN" w:bidi="zh-CN"/>
      </w:rPr>
    </w:lvl>
    <w:lvl w:ilvl="6" w:tentative="0">
      <w:start w:val="0"/>
      <w:numFmt w:val="bullet"/>
      <w:lvlText w:val="•"/>
      <w:lvlJc w:val="left"/>
      <w:pPr>
        <w:ind w:left="6111" w:hanging="325"/>
      </w:pPr>
      <w:rPr>
        <w:rFonts w:hint="default"/>
        <w:lang w:val="zh-CN" w:eastAsia="zh-CN" w:bidi="zh-CN"/>
      </w:rPr>
    </w:lvl>
    <w:lvl w:ilvl="7" w:tentative="0">
      <w:start w:val="0"/>
      <w:numFmt w:val="bullet"/>
      <w:lvlText w:val="•"/>
      <w:lvlJc w:val="left"/>
      <w:pPr>
        <w:ind w:left="6970" w:hanging="325"/>
      </w:pPr>
      <w:rPr>
        <w:rFonts w:hint="default"/>
        <w:lang w:val="zh-CN" w:eastAsia="zh-CN" w:bidi="zh-CN"/>
      </w:rPr>
    </w:lvl>
    <w:lvl w:ilvl="8" w:tentative="0">
      <w:start w:val="0"/>
      <w:numFmt w:val="bullet"/>
      <w:lvlText w:val="•"/>
      <w:lvlJc w:val="left"/>
      <w:pPr>
        <w:ind w:left="7829" w:hanging="325"/>
      </w:pPr>
      <w:rPr>
        <w:rFonts w:hint="default"/>
        <w:lang w:val="zh-CN" w:eastAsia="zh-CN" w:bidi="zh-CN"/>
      </w:rPr>
    </w:lvl>
  </w:abstractNum>
  <w:abstractNum w:abstractNumId="64">
    <w:nsid w:val="74C28B35"/>
    <w:multiLevelType w:val="multilevel"/>
    <w:tmpl w:val="74C28B35"/>
    <w:lvl w:ilvl="0" w:tentative="0">
      <w:start w:val="1"/>
      <w:numFmt w:val="lowerRoman"/>
      <w:lvlText w:val="(%1)"/>
      <w:lvlJc w:val="left"/>
      <w:pPr>
        <w:ind w:left="837" w:hanging="199"/>
        <w:jc w:val="left"/>
      </w:pPr>
      <w:rPr>
        <w:rFonts w:hint="default" w:ascii="Times New Roman" w:hAnsi="Times New Roman" w:eastAsia="Times New Roman" w:cs="Times New Roman"/>
        <w:spacing w:val="-2"/>
        <w:w w:val="100"/>
        <w:sz w:val="19"/>
        <w:szCs w:val="19"/>
        <w:lang w:val="zh-CN" w:eastAsia="zh-CN" w:bidi="zh-CN"/>
      </w:rPr>
    </w:lvl>
    <w:lvl w:ilvl="1" w:tentative="0">
      <w:start w:val="0"/>
      <w:numFmt w:val="bullet"/>
      <w:lvlText w:val="•"/>
      <w:lvlJc w:val="left"/>
      <w:pPr>
        <w:ind w:left="1710" w:hanging="199"/>
      </w:pPr>
      <w:rPr>
        <w:rFonts w:hint="default"/>
        <w:lang w:val="zh-CN" w:eastAsia="zh-CN" w:bidi="zh-CN"/>
      </w:rPr>
    </w:lvl>
    <w:lvl w:ilvl="2" w:tentative="0">
      <w:start w:val="0"/>
      <w:numFmt w:val="bullet"/>
      <w:lvlText w:val="•"/>
      <w:lvlJc w:val="left"/>
      <w:pPr>
        <w:ind w:left="2581" w:hanging="199"/>
      </w:pPr>
      <w:rPr>
        <w:rFonts w:hint="default"/>
        <w:lang w:val="zh-CN" w:eastAsia="zh-CN" w:bidi="zh-CN"/>
      </w:rPr>
    </w:lvl>
    <w:lvl w:ilvl="3" w:tentative="0">
      <w:start w:val="0"/>
      <w:numFmt w:val="bullet"/>
      <w:lvlText w:val="•"/>
      <w:lvlJc w:val="left"/>
      <w:pPr>
        <w:ind w:left="3451" w:hanging="199"/>
      </w:pPr>
      <w:rPr>
        <w:rFonts w:hint="default"/>
        <w:lang w:val="zh-CN" w:eastAsia="zh-CN" w:bidi="zh-CN"/>
      </w:rPr>
    </w:lvl>
    <w:lvl w:ilvl="4" w:tentative="0">
      <w:start w:val="0"/>
      <w:numFmt w:val="bullet"/>
      <w:lvlText w:val="•"/>
      <w:lvlJc w:val="left"/>
      <w:pPr>
        <w:ind w:left="4322" w:hanging="199"/>
      </w:pPr>
      <w:rPr>
        <w:rFonts w:hint="default"/>
        <w:lang w:val="zh-CN" w:eastAsia="zh-CN" w:bidi="zh-CN"/>
      </w:rPr>
    </w:lvl>
    <w:lvl w:ilvl="5" w:tentative="0">
      <w:start w:val="0"/>
      <w:numFmt w:val="bullet"/>
      <w:lvlText w:val="•"/>
      <w:lvlJc w:val="left"/>
      <w:pPr>
        <w:ind w:left="5193" w:hanging="199"/>
      </w:pPr>
      <w:rPr>
        <w:rFonts w:hint="default"/>
        <w:lang w:val="zh-CN" w:eastAsia="zh-CN" w:bidi="zh-CN"/>
      </w:rPr>
    </w:lvl>
    <w:lvl w:ilvl="6" w:tentative="0">
      <w:start w:val="0"/>
      <w:numFmt w:val="bullet"/>
      <w:lvlText w:val="•"/>
      <w:lvlJc w:val="left"/>
      <w:pPr>
        <w:ind w:left="6063" w:hanging="199"/>
      </w:pPr>
      <w:rPr>
        <w:rFonts w:hint="default"/>
        <w:lang w:val="zh-CN" w:eastAsia="zh-CN" w:bidi="zh-CN"/>
      </w:rPr>
    </w:lvl>
    <w:lvl w:ilvl="7" w:tentative="0">
      <w:start w:val="0"/>
      <w:numFmt w:val="bullet"/>
      <w:lvlText w:val="•"/>
      <w:lvlJc w:val="left"/>
      <w:pPr>
        <w:ind w:left="6934" w:hanging="199"/>
      </w:pPr>
      <w:rPr>
        <w:rFonts w:hint="default"/>
        <w:lang w:val="zh-CN" w:eastAsia="zh-CN" w:bidi="zh-CN"/>
      </w:rPr>
    </w:lvl>
    <w:lvl w:ilvl="8" w:tentative="0">
      <w:start w:val="0"/>
      <w:numFmt w:val="bullet"/>
      <w:lvlText w:val="•"/>
      <w:lvlJc w:val="left"/>
      <w:pPr>
        <w:ind w:left="7805" w:hanging="199"/>
      </w:pPr>
      <w:rPr>
        <w:rFonts w:hint="default"/>
        <w:lang w:val="zh-CN" w:eastAsia="zh-CN" w:bidi="zh-CN"/>
      </w:rPr>
    </w:lvl>
  </w:abstractNum>
  <w:abstractNum w:abstractNumId="65">
    <w:nsid w:val="77ECEA79"/>
    <w:multiLevelType w:val="multilevel"/>
    <w:tmpl w:val="77ECEA79"/>
    <w:lvl w:ilvl="0" w:tentative="0">
      <w:start w:val="1"/>
      <w:numFmt w:val="decimal"/>
      <w:lvlText w:val="(%1)"/>
      <w:lvlJc w:val="left"/>
      <w:pPr>
        <w:ind w:left="218" w:hanging="247"/>
        <w:jc w:val="left"/>
      </w:pPr>
      <w:rPr>
        <w:rFonts w:hint="default" w:ascii="Times New Roman" w:hAnsi="Times New Roman" w:eastAsia="Times New Roman" w:cs="Times New Roman"/>
        <w:spacing w:val="-1"/>
        <w:w w:val="100"/>
        <w:sz w:val="19"/>
        <w:szCs w:val="19"/>
        <w:lang w:val="zh-CN" w:eastAsia="zh-CN" w:bidi="zh-CN"/>
      </w:rPr>
    </w:lvl>
    <w:lvl w:ilvl="1" w:tentative="0">
      <w:start w:val="0"/>
      <w:numFmt w:val="bullet"/>
      <w:lvlText w:val="•"/>
      <w:lvlJc w:val="left"/>
      <w:pPr>
        <w:ind w:left="1152" w:hanging="247"/>
      </w:pPr>
      <w:rPr>
        <w:rFonts w:hint="default"/>
        <w:lang w:val="zh-CN" w:eastAsia="zh-CN" w:bidi="zh-CN"/>
      </w:rPr>
    </w:lvl>
    <w:lvl w:ilvl="2" w:tentative="0">
      <w:start w:val="0"/>
      <w:numFmt w:val="bullet"/>
      <w:lvlText w:val="•"/>
      <w:lvlJc w:val="left"/>
      <w:pPr>
        <w:ind w:left="2085" w:hanging="247"/>
      </w:pPr>
      <w:rPr>
        <w:rFonts w:hint="default"/>
        <w:lang w:val="zh-CN" w:eastAsia="zh-CN" w:bidi="zh-CN"/>
      </w:rPr>
    </w:lvl>
    <w:lvl w:ilvl="3" w:tentative="0">
      <w:start w:val="0"/>
      <w:numFmt w:val="bullet"/>
      <w:lvlText w:val="•"/>
      <w:lvlJc w:val="left"/>
      <w:pPr>
        <w:ind w:left="3017" w:hanging="247"/>
      </w:pPr>
      <w:rPr>
        <w:rFonts w:hint="default"/>
        <w:lang w:val="zh-CN" w:eastAsia="zh-CN" w:bidi="zh-CN"/>
      </w:rPr>
    </w:lvl>
    <w:lvl w:ilvl="4" w:tentative="0">
      <w:start w:val="0"/>
      <w:numFmt w:val="bullet"/>
      <w:lvlText w:val="•"/>
      <w:lvlJc w:val="left"/>
      <w:pPr>
        <w:ind w:left="3950" w:hanging="247"/>
      </w:pPr>
      <w:rPr>
        <w:rFonts w:hint="default"/>
        <w:lang w:val="zh-CN" w:eastAsia="zh-CN" w:bidi="zh-CN"/>
      </w:rPr>
    </w:lvl>
    <w:lvl w:ilvl="5" w:tentative="0">
      <w:start w:val="0"/>
      <w:numFmt w:val="bullet"/>
      <w:lvlText w:val="•"/>
      <w:lvlJc w:val="left"/>
      <w:pPr>
        <w:ind w:left="4883" w:hanging="247"/>
      </w:pPr>
      <w:rPr>
        <w:rFonts w:hint="default"/>
        <w:lang w:val="zh-CN" w:eastAsia="zh-CN" w:bidi="zh-CN"/>
      </w:rPr>
    </w:lvl>
    <w:lvl w:ilvl="6" w:tentative="0">
      <w:start w:val="0"/>
      <w:numFmt w:val="bullet"/>
      <w:lvlText w:val="•"/>
      <w:lvlJc w:val="left"/>
      <w:pPr>
        <w:ind w:left="5815" w:hanging="247"/>
      </w:pPr>
      <w:rPr>
        <w:rFonts w:hint="default"/>
        <w:lang w:val="zh-CN" w:eastAsia="zh-CN" w:bidi="zh-CN"/>
      </w:rPr>
    </w:lvl>
    <w:lvl w:ilvl="7" w:tentative="0">
      <w:start w:val="0"/>
      <w:numFmt w:val="bullet"/>
      <w:lvlText w:val="•"/>
      <w:lvlJc w:val="left"/>
      <w:pPr>
        <w:ind w:left="6748" w:hanging="247"/>
      </w:pPr>
      <w:rPr>
        <w:rFonts w:hint="default"/>
        <w:lang w:val="zh-CN" w:eastAsia="zh-CN" w:bidi="zh-CN"/>
      </w:rPr>
    </w:lvl>
    <w:lvl w:ilvl="8" w:tentative="0">
      <w:start w:val="0"/>
      <w:numFmt w:val="bullet"/>
      <w:lvlText w:val="•"/>
      <w:lvlJc w:val="left"/>
      <w:pPr>
        <w:ind w:left="7681" w:hanging="247"/>
      </w:pPr>
      <w:rPr>
        <w:rFonts w:hint="default"/>
        <w:lang w:val="zh-CN" w:eastAsia="zh-CN" w:bidi="zh-CN"/>
      </w:rPr>
    </w:lvl>
  </w:abstractNum>
  <w:abstractNum w:abstractNumId="66">
    <w:nsid w:val="79AA4FA4"/>
    <w:multiLevelType w:val="multilevel"/>
    <w:tmpl w:val="79AA4FA4"/>
    <w:lvl w:ilvl="0" w:tentative="0">
      <w:start w:val="1"/>
      <w:numFmt w:val="decimal"/>
      <w:lvlText w:val="(%1)"/>
      <w:lvlJc w:val="left"/>
      <w:pPr>
        <w:ind w:left="885" w:hanging="247"/>
        <w:jc w:val="left"/>
      </w:pPr>
      <w:rPr>
        <w:rFonts w:hint="default" w:ascii="Times New Roman" w:hAnsi="Times New Roman" w:eastAsia="Times New Roman" w:cs="Times New Roman"/>
        <w:spacing w:val="-1"/>
        <w:w w:val="100"/>
        <w:sz w:val="19"/>
        <w:szCs w:val="19"/>
        <w:lang w:val="zh-CN" w:eastAsia="zh-CN" w:bidi="zh-CN"/>
      </w:rPr>
    </w:lvl>
    <w:lvl w:ilvl="1" w:tentative="0">
      <w:start w:val="0"/>
      <w:numFmt w:val="bullet"/>
      <w:lvlText w:val="•"/>
      <w:lvlJc w:val="left"/>
      <w:pPr>
        <w:ind w:left="1746" w:hanging="247"/>
      </w:pPr>
      <w:rPr>
        <w:rFonts w:hint="default"/>
        <w:lang w:val="zh-CN" w:eastAsia="zh-CN" w:bidi="zh-CN"/>
      </w:rPr>
    </w:lvl>
    <w:lvl w:ilvl="2" w:tentative="0">
      <w:start w:val="0"/>
      <w:numFmt w:val="bullet"/>
      <w:lvlText w:val="•"/>
      <w:lvlJc w:val="left"/>
      <w:pPr>
        <w:ind w:left="2613" w:hanging="247"/>
      </w:pPr>
      <w:rPr>
        <w:rFonts w:hint="default"/>
        <w:lang w:val="zh-CN" w:eastAsia="zh-CN" w:bidi="zh-CN"/>
      </w:rPr>
    </w:lvl>
    <w:lvl w:ilvl="3" w:tentative="0">
      <w:start w:val="0"/>
      <w:numFmt w:val="bullet"/>
      <w:lvlText w:val="•"/>
      <w:lvlJc w:val="left"/>
      <w:pPr>
        <w:ind w:left="3479" w:hanging="247"/>
      </w:pPr>
      <w:rPr>
        <w:rFonts w:hint="default"/>
        <w:lang w:val="zh-CN" w:eastAsia="zh-CN" w:bidi="zh-CN"/>
      </w:rPr>
    </w:lvl>
    <w:lvl w:ilvl="4" w:tentative="0">
      <w:start w:val="0"/>
      <w:numFmt w:val="bullet"/>
      <w:lvlText w:val="•"/>
      <w:lvlJc w:val="left"/>
      <w:pPr>
        <w:ind w:left="4346" w:hanging="247"/>
      </w:pPr>
      <w:rPr>
        <w:rFonts w:hint="default"/>
        <w:lang w:val="zh-CN" w:eastAsia="zh-CN" w:bidi="zh-CN"/>
      </w:rPr>
    </w:lvl>
    <w:lvl w:ilvl="5" w:tentative="0">
      <w:start w:val="0"/>
      <w:numFmt w:val="bullet"/>
      <w:lvlText w:val="•"/>
      <w:lvlJc w:val="left"/>
      <w:pPr>
        <w:ind w:left="5213" w:hanging="247"/>
      </w:pPr>
      <w:rPr>
        <w:rFonts w:hint="default"/>
        <w:lang w:val="zh-CN" w:eastAsia="zh-CN" w:bidi="zh-CN"/>
      </w:rPr>
    </w:lvl>
    <w:lvl w:ilvl="6" w:tentative="0">
      <w:start w:val="0"/>
      <w:numFmt w:val="bullet"/>
      <w:lvlText w:val="•"/>
      <w:lvlJc w:val="left"/>
      <w:pPr>
        <w:ind w:left="6079" w:hanging="247"/>
      </w:pPr>
      <w:rPr>
        <w:rFonts w:hint="default"/>
        <w:lang w:val="zh-CN" w:eastAsia="zh-CN" w:bidi="zh-CN"/>
      </w:rPr>
    </w:lvl>
    <w:lvl w:ilvl="7" w:tentative="0">
      <w:start w:val="0"/>
      <w:numFmt w:val="bullet"/>
      <w:lvlText w:val="•"/>
      <w:lvlJc w:val="left"/>
      <w:pPr>
        <w:ind w:left="6946" w:hanging="247"/>
      </w:pPr>
      <w:rPr>
        <w:rFonts w:hint="default"/>
        <w:lang w:val="zh-CN" w:eastAsia="zh-CN" w:bidi="zh-CN"/>
      </w:rPr>
    </w:lvl>
    <w:lvl w:ilvl="8" w:tentative="0">
      <w:start w:val="0"/>
      <w:numFmt w:val="bullet"/>
      <w:lvlText w:val="•"/>
      <w:lvlJc w:val="left"/>
      <w:pPr>
        <w:ind w:left="7813" w:hanging="247"/>
      </w:pPr>
      <w:rPr>
        <w:rFonts w:hint="default"/>
        <w:lang w:val="zh-CN" w:eastAsia="zh-CN" w:bidi="zh-CN"/>
      </w:rPr>
    </w:lvl>
  </w:abstractNum>
  <w:abstractNum w:abstractNumId="67">
    <w:nsid w:val="7C246926"/>
    <w:multiLevelType w:val="multilevel"/>
    <w:tmpl w:val="7C246926"/>
    <w:lvl w:ilvl="0" w:tentative="0">
      <w:start w:val="1"/>
      <w:numFmt w:val="upperLetter"/>
      <w:lvlText w:val="%1."/>
      <w:lvlJc w:val="left"/>
      <w:pPr>
        <w:ind w:left="846" w:hanging="208"/>
        <w:jc w:val="left"/>
      </w:pPr>
      <w:rPr>
        <w:rFonts w:hint="default" w:ascii="Times New Roman" w:hAnsi="Times New Roman" w:eastAsia="Times New Roman" w:cs="Times New Roman"/>
        <w:spacing w:val="-1"/>
        <w:w w:val="100"/>
        <w:sz w:val="19"/>
        <w:szCs w:val="19"/>
        <w:lang w:val="zh-CN" w:eastAsia="zh-CN" w:bidi="zh-CN"/>
      </w:rPr>
    </w:lvl>
    <w:lvl w:ilvl="1" w:tentative="0">
      <w:start w:val="0"/>
      <w:numFmt w:val="bullet"/>
      <w:lvlText w:val="•"/>
      <w:lvlJc w:val="left"/>
      <w:pPr>
        <w:ind w:left="1710" w:hanging="208"/>
      </w:pPr>
      <w:rPr>
        <w:rFonts w:hint="default"/>
        <w:lang w:val="zh-CN" w:eastAsia="zh-CN" w:bidi="zh-CN"/>
      </w:rPr>
    </w:lvl>
    <w:lvl w:ilvl="2" w:tentative="0">
      <w:start w:val="0"/>
      <w:numFmt w:val="bullet"/>
      <w:lvlText w:val="•"/>
      <w:lvlJc w:val="left"/>
      <w:pPr>
        <w:ind w:left="2581" w:hanging="208"/>
      </w:pPr>
      <w:rPr>
        <w:rFonts w:hint="default"/>
        <w:lang w:val="zh-CN" w:eastAsia="zh-CN" w:bidi="zh-CN"/>
      </w:rPr>
    </w:lvl>
    <w:lvl w:ilvl="3" w:tentative="0">
      <w:start w:val="0"/>
      <w:numFmt w:val="bullet"/>
      <w:lvlText w:val="•"/>
      <w:lvlJc w:val="left"/>
      <w:pPr>
        <w:ind w:left="3451" w:hanging="208"/>
      </w:pPr>
      <w:rPr>
        <w:rFonts w:hint="default"/>
        <w:lang w:val="zh-CN" w:eastAsia="zh-CN" w:bidi="zh-CN"/>
      </w:rPr>
    </w:lvl>
    <w:lvl w:ilvl="4" w:tentative="0">
      <w:start w:val="0"/>
      <w:numFmt w:val="bullet"/>
      <w:lvlText w:val="•"/>
      <w:lvlJc w:val="left"/>
      <w:pPr>
        <w:ind w:left="4322" w:hanging="208"/>
      </w:pPr>
      <w:rPr>
        <w:rFonts w:hint="default"/>
        <w:lang w:val="zh-CN" w:eastAsia="zh-CN" w:bidi="zh-CN"/>
      </w:rPr>
    </w:lvl>
    <w:lvl w:ilvl="5" w:tentative="0">
      <w:start w:val="0"/>
      <w:numFmt w:val="bullet"/>
      <w:lvlText w:val="•"/>
      <w:lvlJc w:val="left"/>
      <w:pPr>
        <w:ind w:left="5193" w:hanging="208"/>
      </w:pPr>
      <w:rPr>
        <w:rFonts w:hint="default"/>
        <w:lang w:val="zh-CN" w:eastAsia="zh-CN" w:bidi="zh-CN"/>
      </w:rPr>
    </w:lvl>
    <w:lvl w:ilvl="6" w:tentative="0">
      <w:start w:val="0"/>
      <w:numFmt w:val="bullet"/>
      <w:lvlText w:val="•"/>
      <w:lvlJc w:val="left"/>
      <w:pPr>
        <w:ind w:left="6063" w:hanging="208"/>
      </w:pPr>
      <w:rPr>
        <w:rFonts w:hint="default"/>
        <w:lang w:val="zh-CN" w:eastAsia="zh-CN" w:bidi="zh-CN"/>
      </w:rPr>
    </w:lvl>
    <w:lvl w:ilvl="7" w:tentative="0">
      <w:start w:val="0"/>
      <w:numFmt w:val="bullet"/>
      <w:lvlText w:val="•"/>
      <w:lvlJc w:val="left"/>
      <w:pPr>
        <w:ind w:left="6934" w:hanging="208"/>
      </w:pPr>
      <w:rPr>
        <w:rFonts w:hint="default"/>
        <w:lang w:val="zh-CN" w:eastAsia="zh-CN" w:bidi="zh-CN"/>
      </w:rPr>
    </w:lvl>
    <w:lvl w:ilvl="8" w:tentative="0">
      <w:start w:val="0"/>
      <w:numFmt w:val="bullet"/>
      <w:lvlText w:val="•"/>
      <w:lvlJc w:val="left"/>
      <w:pPr>
        <w:ind w:left="7805" w:hanging="208"/>
      </w:pPr>
      <w:rPr>
        <w:rFonts w:hint="default"/>
        <w:lang w:val="zh-CN" w:eastAsia="zh-CN" w:bidi="zh-CN"/>
      </w:rPr>
    </w:lvl>
  </w:abstractNum>
  <w:abstractNum w:abstractNumId="68">
    <w:nsid w:val="7DEC2089"/>
    <w:multiLevelType w:val="multilevel"/>
    <w:tmpl w:val="7DEC2089"/>
    <w:lvl w:ilvl="0" w:tentative="0">
      <w:start w:val="1"/>
      <w:numFmt w:val="decimal"/>
      <w:lvlText w:val="（%1）"/>
      <w:lvlJc w:val="left"/>
      <w:pPr>
        <w:ind w:left="1167" w:hanging="529"/>
        <w:jc w:val="left"/>
      </w:pPr>
      <w:rPr>
        <w:rFonts w:hint="default" w:ascii="宋体" w:hAnsi="宋体" w:eastAsia="宋体" w:cs="宋体"/>
        <w:spacing w:val="-3"/>
        <w:w w:val="100"/>
        <w:sz w:val="19"/>
        <w:szCs w:val="19"/>
        <w:lang w:val="zh-CN" w:eastAsia="zh-CN" w:bidi="zh-CN"/>
      </w:rPr>
    </w:lvl>
    <w:lvl w:ilvl="1" w:tentative="0">
      <w:start w:val="0"/>
      <w:numFmt w:val="bullet"/>
      <w:lvlText w:val="•"/>
      <w:lvlJc w:val="left"/>
      <w:pPr>
        <w:ind w:left="2460" w:hanging="529"/>
      </w:pPr>
      <w:rPr>
        <w:rFonts w:hint="default"/>
        <w:lang w:val="zh-CN" w:eastAsia="zh-CN" w:bidi="zh-CN"/>
      </w:rPr>
    </w:lvl>
    <w:lvl w:ilvl="2" w:tentative="0">
      <w:start w:val="0"/>
      <w:numFmt w:val="bullet"/>
      <w:lvlText w:val="•"/>
      <w:lvlJc w:val="left"/>
      <w:pPr>
        <w:ind w:left="2568" w:hanging="529"/>
      </w:pPr>
      <w:rPr>
        <w:rFonts w:hint="default"/>
        <w:lang w:val="zh-CN" w:eastAsia="zh-CN" w:bidi="zh-CN"/>
      </w:rPr>
    </w:lvl>
    <w:lvl w:ilvl="3" w:tentative="0">
      <w:start w:val="0"/>
      <w:numFmt w:val="bullet"/>
      <w:lvlText w:val="•"/>
      <w:lvlJc w:val="left"/>
      <w:pPr>
        <w:ind w:left="2676" w:hanging="529"/>
      </w:pPr>
      <w:rPr>
        <w:rFonts w:hint="default"/>
        <w:lang w:val="zh-CN" w:eastAsia="zh-CN" w:bidi="zh-CN"/>
      </w:rPr>
    </w:lvl>
    <w:lvl w:ilvl="4" w:tentative="0">
      <w:start w:val="0"/>
      <w:numFmt w:val="bullet"/>
      <w:lvlText w:val="•"/>
      <w:lvlJc w:val="left"/>
      <w:pPr>
        <w:ind w:left="2784" w:hanging="529"/>
      </w:pPr>
      <w:rPr>
        <w:rFonts w:hint="default"/>
        <w:lang w:val="zh-CN" w:eastAsia="zh-CN" w:bidi="zh-CN"/>
      </w:rPr>
    </w:lvl>
    <w:lvl w:ilvl="5" w:tentative="0">
      <w:start w:val="0"/>
      <w:numFmt w:val="bullet"/>
      <w:lvlText w:val="•"/>
      <w:lvlJc w:val="left"/>
      <w:pPr>
        <w:ind w:left="2892" w:hanging="529"/>
      </w:pPr>
      <w:rPr>
        <w:rFonts w:hint="default"/>
        <w:lang w:val="zh-CN" w:eastAsia="zh-CN" w:bidi="zh-CN"/>
      </w:rPr>
    </w:lvl>
    <w:lvl w:ilvl="6" w:tentative="0">
      <w:start w:val="0"/>
      <w:numFmt w:val="bullet"/>
      <w:lvlText w:val="•"/>
      <w:lvlJc w:val="left"/>
      <w:pPr>
        <w:ind w:left="3000" w:hanging="529"/>
      </w:pPr>
      <w:rPr>
        <w:rFonts w:hint="default"/>
        <w:lang w:val="zh-CN" w:eastAsia="zh-CN" w:bidi="zh-CN"/>
      </w:rPr>
    </w:lvl>
    <w:lvl w:ilvl="7" w:tentative="0">
      <w:start w:val="0"/>
      <w:numFmt w:val="bullet"/>
      <w:lvlText w:val="•"/>
      <w:lvlJc w:val="left"/>
      <w:pPr>
        <w:ind w:left="3108" w:hanging="529"/>
      </w:pPr>
      <w:rPr>
        <w:rFonts w:hint="default"/>
        <w:lang w:val="zh-CN" w:eastAsia="zh-CN" w:bidi="zh-CN"/>
      </w:rPr>
    </w:lvl>
    <w:lvl w:ilvl="8" w:tentative="0">
      <w:start w:val="0"/>
      <w:numFmt w:val="bullet"/>
      <w:lvlText w:val="•"/>
      <w:lvlJc w:val="left"/>
      <w:pPr>
        <w:ind w:left="3216" w:hanging="529"/>
      </w:pPr>
      <w:rPr>
        <w:rFonts w:hint="default"/>
        <w:lang w:val="zh-CN" w:eastAsia="zh-CN" w:bidi="zh-CN"/>
      </w:rPr>
    </w:lvl>
  </w:abstractNum>
  <w:num w:numId="1">
    <w:abstractNumId w:val="27"/>
  </w:num>
  <w:num w:numId="2">
    <w:abstractNumId w:val="19"/>
  </w:num>
  <w:num w:numId="3">
    <w:abstractNumId w:val="56"/>
  </w:num>
  <w:num w:numId="4">
    <w:abstractNumId w:val="16"/>
  </w:num>
  <w:num w:numId="5">
    <w:abstractNumId w:val="12"/>
  </w:num>
  <w:num w:numId="6">
    <w:abstractNumId w:val="30"/>
  </w:num>
  <w:num w:numId="7">
    <w:abstractNumId w:val="41"/>
  </w:num>
  <w:num w:numId="8">
    <w:abstractNumId w:val="63"/>
  </w:num>
  <w:num w:numId="9">
    <w:abstractNumId w:val="28"/>
  </w:num>
  <w:num w:numId="10">
    <w:abstractNumId w:val="5"/>
  </w:num>
  <w:num w:numId="11">
    <w:abstractNumId w:val="42"/>
  </w:num>
  <w:num w:numId="12">
    <w:abstractNumId w:val="57"/>
  </w:num>
  <w:num w:numId="13">
    <w:abstractNumId w:val="18"/>
  </w:num>
  <w:num w:numId="14">
    <w:abstractNumId w:val="53"/>
  </w:num>
  <w:num w:numId="15">
    <w:abstractNumId w:val="25"/>
  </w:num>
  <w:num w:numId="16">
    <w:abstractNumId w:val="40"/>
  </w:num>
  <w:num w:numId="17">
    <w:abstractNumId w:val="22"/>
  </w:num>
  <w:num w:numId="18">
    <w:abstractNumId w:val="21"/>
  </w:num>
  <w:num w:numId="19">
    <w:abstractNumId w:val="7"/>
  </w:num>
  <w:num w:numId="20">
    <w:abstractNumId w:val="51"/>
  </w:num>
  <w:num w:numId="21">
    <w:abstractNumId w:val="60"/>
  </w:num>
  <w:num w:numId="22">
    <w:abstractNumId w:val="33"/>
  </w:num>
  <w:num w:numId="23">
    <w:abstractNumId w:val="50"/>
  </w:num>
  <w:num w:numId="24">
    <w:abstractNumId w:val="9"/>
  </w:num>
  <w:num w:numId="25">
    <w:abstractNumId w:val="67"/>
  </w:num>
  <w:num w:numId="26">
    <w:abstractNumId w:val="65"/>
  </w:num>
  <w:num w:numId="27">
    <w:abstractNumId w:val="15"/>
  </w:num>
  <w:num w:numId="28">
    <w:abstractNumId w:val="61"/>
  </w:num>
  <w:num w:numId="29">
    <w:abstractNumId w:val="6"/>
  </w:num>
  <w:num w:numId="30">
    <w:abstractNumId w:val="47"/>
  </w:num>
  <w:num w:numId="31">
    <w:abstractNumId w:val="2"/>
  </w:num>
  <w:num w:numId="32">
    <w:abstractNumId w:val="55"/>
  </w:num>
  <w:num w:numId="33">
    <w:abstractNumId w:val="68"/>
  </w:num>
  <w:num w:numId="34">
    <w:abstractNumId w:val="0"/>
  </w:num>
  <w:num w:numId="35">
    <w:abstractNumId w:val="39"/>
  </w:num>
  <w:num w:numId="36">
    <w:abstractNumId w:val="54"/>
  </w:num>
  <w:num w:numId="37">
    <w:abstractNumId w:val="26"/>
  </w:num>
  <w:num w:numId="38">
    <w:abstractNumId w:val="23"/>
  </w:num>
  <w:num w:numId="39">
    <w:abstractNumId w:val="43"/>
  </w:num>
  <w:num w:numId="40">
    <w:abstractNumId w:val="66"/>
  </w:num>
  <w:num w:numId="41">
    <w:abstractNumId w:val="14"/>
  </w:num>
  <w:num w:numId="42">
    <w:abstractNumId w:val="4"/>
  </w:num>
  <w:num w:numId="43">
    <w:abstractNumId w:val="13"/>
  </w:num>
  <w:num w:numId="44">
    <w:abstractNumId w:val="58"/>
  </w:num>
  <w:num w:numId="45">
    <w:abstractNumId w:val="1"/>
  </w:num>
  <w:num w:numId="46">
    <w:abstractNumId w:val="36"/>
  </w:num>
  <w:num w:numId="47">
    <w:abstractNumId w:val="3"/>
  </w:num>
  <w:num w:numId="48">
    <w:abstractNumId w:val="59"/>
  </w:num>
  <w:num w:numId="49">
    <w:abstractNumId w:val="64"/>
  </w:num>
  <w:num w:numId="50">
    <w:abstractNumId w:val="52"/>
  </w:num>
  <w:num w:numId="51">
    <w:abstractNumId w:val="44"/>
  </w:num>
  <w:num w:numId="52">
    <w:abstractNumId w:val="62"/>
  </w:num>
  <w:num w:numId="53">
    <w:abstractNumId w:val="31"/>
  </w:num>
  <w:num w:numId="54">
    <w:abstractNumId w:val="32"/>
  </w:num>
  <w:num w:numId="55">
    <w:abstractNumId w:val="20"/>
  </w:num>
  <w:num w:numId="56">
    <w:abstractNumId w:val="45"/>
  </w:num>
  <w:num w:numId="57">
    <w:abstractNumId w:val="37"/>
  </w:num>
  <w:num w:numId="58">
    <w:abstractNumId w:val="24"/>
  </w:num>
  <w:num w:numId="59">
    <w:abstractNumId w:val="38"/>
  </w:num>
  <w:num w:numId="60">
    <w:abstractNumId w:val="11"/>
  </w:num>
  <w:num w:numId="61">
    <w:abstractNumId w:val="49"/>
  </w:num>
  <w:num w:numId="62">
    <w:abstractNumId w:val="34"/>
  </w:num>
  <w:num w:numId="63">
    <w:abstractNumId w:val="46"/>
  </w:num>
  <w:num w:numId="64">
    <w:abstractNumId w:val="29"/>
  </w:num>
  <w:num w:numId="65">
    <w:abstractNumId w:val="17"/>
  </w:num>
  <w:num w:numId="66">
    <w:abstractNumId w:val="35"/>
  </w:num>
  <w:num w:numId="67">
    <w:abstractNumId w:val="10"/>
  </w:num>
  <w:num w:numId="68">
    <w:abstractNumId w:val="48"/>
  </w:num>
  <w:num w:numId="6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cumentProtection w:enforcement="0"/>
  <w:defaultTabStop w:val="720"/>
  <w:drawingGridHorizontalSpacing w:val="110"/>
  <w:displayHorizontalDrawingGridEvery w:val="2"/>
  <w:characterSpacingControl w:val="doNotCompress"/>
  <w:hdrShapeDefaults>
    <o:shapelayout v:ext="edit">
      <o:idmap v:ext="edit" data="2"/>
    </o:shapelayout>
  </w:hdrShapeDefaults>
  <w:compat>
    <w:ulTrailSpace/>
    <w:shapeLayoutLikeWW8/>
    <w:useFELayout/>
    <w:compatSetting w:name="compatibilityMode" w:uri="http://schemas.microsoft.com/office/word" w:val="12"/>
  </w:compat>
  <w:rsids>
    <w:rsidRoot w:val="00000000"/>
    <w:rsid w:val="51FD68A7"/>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HAnsi" w:cstheme="minorBidi"/>
      </w:rPr>
    </w:r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nhideWhenUsed="0" w:uiPriority="1" w:semiHidden="0" w:name="heading 3"/>
    <w:lsdException w:qFormat="1" w:unhideWhenUsed="0" w:uiPriority="1"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spacing w:before="0" w:after="0" w:line="240" w:lineRule="auto"/>
      <w:ind w:left="0" w:right="0"/>
      <w:jc w:val="left"/>
    </w:pPr>
    <w:rPr>
      <w:rFonts w:ascii="宋体" w:hAnsi="宋体" w:eastAsia="宋体" w:cs="宋体"/>
      <w:sz w:val="22"/>
      <w:szCs w:val="22"/>
      <w:lang w:val="zh-CN" w:eastAsia="zh-CN" w:bidi="zh-CN"/>
    </w:rPr>
  </w:style>
  <w:style w:type="paragraph" w:styleId="2">
    <w:name w:val="heading 1"/>
    <w:basedOn w:val="1"/>
    <w:next w:val="1"/>
    <w:qFormat/>
    <w:uiPriority w:val="1"/>
    <w:pPr>
      <w:spacing w:line="228" w:lineRule="exact"/>
      <w:outlineLvl w:val="1"/>
    </w:pPr>
    <w:rPr>
      <w:rFonts w:ascii="Times New Roman" w:hAnsi="Times New Roman" w:eastAsia="Times New Roman" w:cs="Times New Roman"/>
      <w:sz w:val="24"/>
      <w:szCs w:val="24"/>
      <w:lang w:val="zh-CN" w:eastAsia="zh-CN" w:bidi="zh-CN"/>
    </w:rPr>
  </w:style>
  <w:style w:type="paragraph" w:styleId="3">
    <w:name w:val="heading 2"/>
    <w:basedOn w:val="1"/>
    <w:next w:val="1"/>
    <w:qFormat/>
    <w:uiPriority w:val="1"/>
    <w:pPr>
      <w:outlineLvl w:val="2"/>
    </w:pPr>
    <w:rPr>
      <w:rFonts w:ascii="Times New Roman" w:hAnsi="Times New Roman" w:eastAsia="Times New Roman" w:cs="Times New Roman"/>
      <w:i/>
      <w:sz w:val="24"/>
      <w:szCs w:val="24"/>
      <w:lang w:val="zh-CN" w:eastAsia="zh-CN" w:bidi="zh-CN"/>
    </w:rPr>
  </w:style>
  <w:style w:type="paragraph" w:styleId="4">
    <w:name w:val="heading 3"/>
    <w:basedOn w:val="1"/>
    <w:next w:val="1"/>
    <w:qFormat/>
    <w:uiPriority w:val="1"/>
    <w:pPr>
      <w:spacing w:line="112" w:lineRule="exact"/>
      <w:ind w:right="3018"/>
      <w:jc w:val="right"/>
      <w:outlineLvl w:val="3"/>
    </w:pPr>
    <w:rPr>
      <w:rFonts w:ascii="Times New Roman" w:hAnsi="Times New Roman" w:eastAsia="Times New Roman" w:cs="Times New Roman"/>
      <w:sz w:val="23"/>
      <w:szCs w:val="23"/>
      <w:lang w:val="zh-CN" w:eastAsia="zh-CN" w:bidi="zh-CN"/>
    </w:rPr>
  </w:style>
  <w:style w:type="paragraph" w:styleId="5">
    <w:name w:val="heading 4"/>
    <w:basedOn w:val="1"/>
    <w:next w:val="1"/>
    <w:qFormat/>
    <w:uiPriority w:val="1"/>
    <w:pPr>
      <w:spacing w:line="212" w:lineRule="exact"/>
      <w:outlineLvl w:val="4"/>
    </w:pPr>
    <w:rPr>
      <w:rFonts w:ascii="Times New Roman" w:hAnsi="Times New Roman" w:eastAsia="Times New Roman" w:cs="Times New Roman"/>
      <w:sz w:val="22"/>
      <w:szCs w:val="22"/>
      <w:lang w:val="zh-CN" w:eastAsia="zh-CN" w:bidi="zh-CN"/>
    </w:rPr>
  </w:style>
  <w:style w:type="character" w:default="1" w:styleId="8">
    <w:name w:val="Default Paragraph Font"/>
    <w:semiHidden/>
    <w:unhideWhenUsed/>
    <w:qFormat/>
    <w:uiPriority w:val="1"/>
  </w:style>
  <w:style w:type="table" w:default="1" w:styleId="7">
    <w:name w:val="Normal Table"/>
    <w:semiHidden/>
    <w:qFormat/>
    <w:uiPriority w:val="0"/>
    <w:tblPr>
      <w:tblLayout w:type="fixed"/>
      <w:tblCellMar>
        <w:top w:w="0" w:type="dxa"/>
        <w:left w:w="108" w:type="dxa"/>
        <w:bottom w:w="0" w:type="dxa"/>
        <w:right w:w="108" w:type="dxa"/>
      </w:tblCellMar>
    </w:tblPr>
  </w:style>
  <w:style w:type="paragraph" w:styleId="6">
    <w:name w:val="Body Text"/>
    <w:basedOn w:val="1"/>
    <w:qFormat/>
    <w:uiPriority w:val="1"/>
    <w:pPr>
      <w:ind w:left="638"/>
    </w:pPr>
    <w:rPr>
      <w:rFonts w:ascii="宋体" w:hAnsi="宋体" w:eastAsia="宋体" w:cs="宋体"/>
      <w:sz w:val="21"/>
      <w:szCs w:val="21"/>
      <w:lang w:val="zh-CN" w:eastAsia="zh-CN" w:bidi="zh-CN"/>
    </w:rPr>
  </w:style>
  <w:style w:type="table" w:customStyle="1" w:styleId="9">
    <w:name w:val="Table Normal"/>
    <w:semiHidden/>
    <w:unhideWhenUsed/>
    <w:qFormat/>
    <w:uiPriority w:val="2"/>
    <w:tblPr>
      <w:tblLayout w:type="fixed"/>
      <w:tblCellMar>
        <w:top w:w="0" w:type="dxa"/>
        <w:left w:w="0" w:type="dxa"/>
        <w:bottom w:w="0" w:type="dxa"/>
        <w:right w:w="0" w:type="dxa"/>
      </w:tblCellMar>
    </w:tblPr>
  </w:style>
  <w:style w:type="paragraph" w:styleId="10">
    <w:name w:val="List Paragraph"/>
    <w:basedOn w:val="1"/>
    <w:qFormat/>
    <w:uiPriority w:val="1"/>
    <w:pPr>
      <w:spacing w:before="91"/>
      <w:ind w:left="218" w:hanging="530"/>
    </w:pPr>
    <w:rPr>
      <w:rFonts w:ascii="宋体" w:hAnsi="宋体" w:eastAsia="宋体" w:cs="宋体"/>
      <w:lang w:val="zh-CN" w:eastAsia="zh-CN" w:bidi="zh-CN"/>
    </w:rPr>
  </w:style>
  <w:style w:type="paragraph" w:customStyle="1" w:styleId="11">
    <w:name w:val="Table Paragraph"/>
    <w:basedOn w:val="1"/>
    <w:qFormat/>
    <w:uiPriority w:val="1"/>
    <w:pPr>
      <w:spacing w:before="113" w:line="226" w:lineRule="exact"/>
      <w:jc w:val="center"/>
    </w:pPr>
    <w:rPr>
      <w:rFonts w:ascii="Times New Roman" w:hAnsi="Times New Roman" w:eastAsia="Times New Roman" w:cs="Times New Roman"/>
      <w:lang w:val="zh-CN" w:eastAsia="zh-CN" w:bidi="zh-CN"/>
    </w:rPr>
  </w:style>
</w:styles>
</file>

<file path=word/_rels/document.xml.rels><?xml version="1.0" encoding="UTF-8" standalone="yes"?>
<Relationships xmlns="http://schemas.openxmlformats.org/package/2006/relationships"><Relationship Id="rId99" Type="http://schemas.openxmlformats.org/officeDocument/2006/relationships/image" Target="media/image91.png"/><Relationship Id="rId98" Type="http://schemas.openxmlformats.org/officeDocument/2006/relationships/image" Target="media/image90.png"/><Relationship Id="rId97" Type="http://schemas.openxmlformats.org/officeDocument/2006/relationships/image" Target="media/image89.png"/><Relationship Id="rId96" Type="http://schemas.openxmlformats.org/officeDocument/2006/relationships/image" Target="media/image88.png"/><Relationship Id="rId95" Type="http://schemas.openxmlformats.org/officeDocument/2006/relationships/image" Target="media/image87.png"/><Relationship Id="rId94" Type="http://schemas.openxmlformats.org/officeDocument/2006/relationships/image" Target="media/image86.png"/><Relationship Id="rId93" Type="http://schemas.openxmlformats.org/officeDocument/2006/relationships/image" Target="media/image85.png"/><Relationship Id="rId92" Type="http://schemas.openxmlformats.org/officeDocument/2006/relationships/image" Target="media/image84.png"/><Relationship Id="rId91" Type="http://schemas.openxmlformats.org/officeDocument/2006/relationships/image" Target="media/image83.png"/><Relationship Id="rId90" Type="http://schemas.openxmlformats.org/officeDocument/2006/relationships/image" Target="media/image82.png"/><Relationship Id="rId9" Type="http://schemas.openxmlformats.org/officeDocument/2006/relationships/image" Target="media/image1.jpeg"/><Relationship Id="rId89" Type="http://schemas.openxmlformats.org/officeDocument/2006/relationships/image" Target="media/image81.png"/><Relationship Id="rId88" Type="http://schemas.openxmlformats.org/officeDocument/2006/relationships/image" Target="media/image80.png"/><Relationship Id="rId87" Type="http://schemas.openxmlformats.org/officeDocument/2006/relationships/image" Target="media/image79.jpeg"/><Relationship Id="rId86" Type="http://schemas.openxmlformats.org/officeDocument/2006/relationships/image" Target="media/image78.jpeg"/><Relationship Id="rId85" Type="http://schemas.openxmlformats.org/officeDocument/2006/relationships/image" Target="media/image77.jpeg"/><Relationship Id="rId84" Type="http://schemas.openxmlformats.org/officeDocument/2006/relationships/image" Target="media/image76.jpeg"/><Relationship Id="rId83" Type="http://schemas.openxmlformats.org/officeDocument/2006/relationships/image" Target="media/image75.jpeg"/><Relationship Id="rId82" Type="http://schemas.openxmlformats.org/officeDocument/2006/relationships/image" Target="media/image74.jpeg"/><Relationship Id="rId81" Type="http://schemas.openxmlformats.org/officeDocument/2006/relationships/image" Target="media/image73.png"/><Relationship Id="rId80" Type="http://schemas.openxmlformats.org/officeDocument/2006/relationships/image" Target="media/image72.png"/><Relationship Id="rId8" Type="http://schemas.openxmlformats.org/officeDocument/2006/relationships/theme" Target="theme/theme1.xml"/><Relationship Id="rId79" Type="http://schemas.openxmlformats.org/officeDocument/2006/relationships/image" Target="media/image71.png"/><Relationship Id="rId78" Type="http://schemas.openxmlformats.org/officeDocument/2006/relationships/image" Target="media/image70.png"/><Relationship Id="rId77" Type="http://schemas.openxmlformats.org/officeDocument/2006/relationships/image" Target="media/image69.jpeg"/><Relationship Id="rId76" Type="http://schemas.openxmlformats.org/officeDocument/2006/relationships/image" Target="media/image68.png"/><Relationship Id="rId75" Type="http://schemas.openxmlformats.org/officeDocument/2006/relationships/image" Target="media/image67.png"/><Relationship Id="rId74" Type="http://schemas.openxmlformats.org/officeDocument/2006/relationships/image" Target="media/image66.png"/><Relationship Id="rId73" Type="http://schemas.openxmlformats.org/officeDocument/2006/relationships/image" Target="media/image65.jpeg"/><Relationship Id="rId72" Type="http://schemas.openxmlformats.org/officeDocument/2006/relationships/image" Target="media/image64.jpeg"/><Relationship Id="rId71" Type="http://schemas.openxmlformats.org/officeDocument/2006/relationships/image" Target="media/image63.png"/><Relationship Id="rId70" Type="http://schemas.openxmlformats.org/officeDocument/2006/relationships/image" Target="media/image62.jpeg"/><Relationship Id="rId7" Type="http://schemas.openxmlformats.org/officeDocument/2006/relationships/footer" Target="footer5.xml"/><Relationship Id="rId69" Type="http://schemas.openxmlformats.org/officeDocument/2006/relationships/image" Target="media/image61.jpeg"/><Relationship Id="rId68" Type="http://schemas.openxmlformats.org/officeDocument/2006/relationships/image" Target="media/image60.jpeg"/><Relationship Id="rId67" Type="http://schemas.openxmlformats.org/officeDocument/2006/relationships/image" Target="media/image59.jpeg"/><Relationship Id="rId66" Type="http://schemas.openxmlformats.org/officeDocument/2006/relationships/image" Target="media/image58.jpeg"/><Relationship Id="rId65" Type="http://schemas.openxmlformats.org/officeDocument/2006/relationships/image" Target="media/image57.jpeg"/><Relationship Id="rId64" Type="http://schemas.openxmlformats.org/officeDocument/2006/relationships/image" Target="media/image56.png"/><Relationship Id="rId63" Type="http://schemas.openxmlformats.org/officeDocument/2006/relationships/image" Target="media/image55.jpeg"/><Relationship Id="rId62" Type="http://schemas.openxmlformats.org/officeDocument/2006/relationships/image" Target="media/image54.jpeg"/><Relationship Id="rId61" Type="http://schemas.openxmlformats.org/officeDocument/2006/relationships/image" Target="media/image53.jpeg"/><Relationship Id="rId60" Type="http://schemas.openxmlformats.org/officeDocument/2006/relationships/image" Target="media/image52.png"/><Relationship Id="rId6" Type="http://schemas.openxmlformats.org/officeDocument/2006/relationships/footer" Target="footer4.xml"/><Relationship Id="rId59" Type="http://schemas.openxmlformats.org/officeDocument/2006/relationships/image" Target="media/image51.png"/><Relationship Id="rId58" Type="http://schemas.openxmlformats.org/officeDocument/2006/relationships/image" Target="media/image50.jpeg"/><Relationship Id="rId57" Type="http://schemas.openxmlformats.org/officeDocument/2006/relationships/image" Target="media/image49.png"/><Relationship Id="rId56" Type="http://schemas.openxmlformats.org/officeDocument/2006/relationships/image" Target="media/image48.jpeg"/><Relationship Id="rId55" Type="http://schemas.openxmlformats.org/officeDocument/2006/relationships/image" Target="media/image47.png"/><Relationship Id="rId54" Type="http://schemas.openxmlformats.org/officeDocument/2006/relationships/image" Target="media/image46.png"/><Relationship Id="rId53" Type="http://schemas.openxmlformats.org/officeDocument/2006/relationships/image" Target="media/image45.png"/><Relationship Id="rId52" Type="http://schemas.openxmlformats.org/officeDocument/2006/relationships/image" Target="media/image44.jpeg"/><Relationship Id="rId51" Type="http://schemas.openxmlformats.org/officeDocument/2006/relationships/image" Target="media/image43.jpeg"/><Relationship Id="rId50" Type="http://schemas.openxmlformats.org/officeDocument/2006/relationships/image" Target="media/image42.jpeg"/><Relationship Id="rId5" Type="http://schemas.openxmlformats.org/officeDocument/2006/relationships/footer" Target="footer3.xml"/><Relationship Id="rId49" Type="http://schemas.openxmlformats.org/officeDocument/2006/relationships/image" Target="media/image41.jpeg"/><Relationship Id="rId48" Type="http://schemas.openxmlformats.org/officeDocument/2006/relationships/image" Target="media/image40.jpeg"/><Relationship Id="rId47" Type="http://schemas.openxmlformats.org/officeDocument/2006/relationships/image" Target="media/image39.png"/><Relationship Id="rId46" Type="http://schemas.openxmlformats.org/officeDocument/2006/relationships/image" Target="media/image38.png"/><Relationship Id="rId45" Type="http://schemas.openxmlformats.org/officeDocument/2006/relationships/image" Target="media/image37.png"/><Relationship Id="rId44" Type="http://schemas.openxmlformats.org/officeDocument/2006/relationships/image" Target="media/image36.png"/><Relationship Id="rId43" Type="http://schemas.openxmlformats.org/officeDocument/2006/relationships/image" Target="media/image35.png"/><Relationship Id="rId42" Type="http://schemas.openxmlformats.org/officeDocument/2006/relationships/image" Target="media/image34.jpeg"/><Relationship Id="rId41" Type="http://schemas.openxmlformats.org/officeDocument/2006/relationships/image" Target="media/image33.jpeg"/><Relationship Id="rId40" Type="http://schemas.openxmlformats.org/officeDocument/2006/relationships/image" Target="media/image32.jpeg"/><Relationship Id="rId4" Type="http://schemas.openxmlformats.org/officeDocument/2006/relationships/footer" Target="footer2.xml"/><Relationship Id="rId39" Type="http://schemas.openxmlformats.org/officeDocument/2006/relationships/image" Target="media/image31.jpeg"/><Relationship Id="rId38" Type="http://schemas.openxmlformats.org/officeDocument/2006/relationships/image" Target="media/image30.jpeg"/><Relationship Id="rId37" Type="http://schemas.openxmlformats.org/officeDocument/2006/relationships/image" Target="media/image29.jpeg"/><Relationship Id="rId36" Type="http://schemas.openxmlformats.org/officeDocument/2006/relationships/image" Target="media/image28.jpeg"/><Relationship Id="rId35" Type="http://schemas.openxmlformats.org/officeDocument/2006/relationships/image" Target="media/image27.pn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jpeg"/><Relationship Id="rId30" Type="http://schemas.openxmlformats.org/officeDocument/2006/relationships/image" Target="media/image22.jpeg"/><Relationship Id="rId3" Type="http://schemas.openxmlformats.org/officeDocument/2006/relationships/footer" Target="footer1.xml"/><Relationship Id="rId29" Type="http://schemas.openxmlformats.org/officeDocument/2006/relationships/image" Target="media/image21.jpeg"/><Relationship Id="rId28" Type="http://schemas.openxmlformats.org/officeDocument/2006/relationships/image" Target="media/image20.jpeg"/><Relationship Id="rId27" Type="http://schemas.openxmlformats.org/officeDocument/2006/relationships/image" Target="media/image19.jpe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jpeg"/><Relationship Id="rId22" Type="http://schemas.openxmlformats.org/officeDocument/2006/relationships/image" Target="media/image14.jpeg"/><Relationship Id="rId21" Type="http://schemas.openxmlformats.org/officeDocument/2006/relationships/image" Target="media/image13.png"/><Relationship Id="rId20" Type="http://schemas.openxmlformats.org/officeDocument/2006/relationships/image" Target="media/image12.jpe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jpeg"/><Relationship Id="rId175" Type="http://schemas.openxmlformats.org/officeDocument/2006/relationships/fontTable" Target="fontTable.xml"/><Relationship Id="rId174" Type="http://schemas.openxmlformats.org/officeDocument/2006/relationships/numbering" Target="numbering.xml"/><Relationship Id="rId173" Type="http://schemas.openxmlformats.org/officeDocument/2006/relationships/customXml" Target="../customXml/item1.xml"/><Relationship Id="rId172" Type="http://schemas.openxmlformats.org/officeDocument/2006/relationships/image" Target="media/image164.png"/><Relationship Id="rId171" Type="http://schemas.openxmlformats.org/officeDocument/2006/relationships/image" Target="media/image163.png"/><Relationship Id="rId170" Type="http://schemas.openxmlformats.org/officeDocument/2006/relationships/image" Target="media/image162.jpeg"/><Relationship Id="rId17" Type="http://schemas.openxmlformats.org/officeDocument/2006/relationships/image" Target="media/image9.jpeg"/><Relationship Id="rId169" Type="http://schemas.openxmlformats.org/officeDocument/2006/relationships/image" Target="media/image161.png"/><Relationship Id="rId168" Type="http://schemas.openxmlformats.org/officeDocument/2006/relationships/image" Target="media/image160.png"/><Relationship Id="rId167" Type="http://schemas.openxmlformats.org/officeDocument/2006/relationships/image" Target="media/image159.png"/><Relationship Id="rId166" Type="http://schemas.openxmlformats.org/officeDocument/2006/relationships/image" Target="media/image158.png"/><Relationship Id="rId165" Type="http://schemas.openxmlformats.org/officeDocument/2006/relationships/image" Target="media/image157.png"/><Relationship Id="rId164" Type="http://schemas.openxmlformats.org/officeDocument/2006/relationships/image" Target="media/image156.png"/><Relationship Id="rId163" Type="http://schemas.openxmlformats.org/officeDocument/2006/relationships/image" Target="media/image155.png"/><Relationship Id="rId162" Type="http://schemas.openxmlformats.org/officeDocument/2006/relationships/image" Target="media/image154.jpeg"/><Relationship Id="rId161" Type="http://schemas.openxmlformats.org/officeDocument/2006/relationships/image" Target="media/image153.jpeg"/><Relationship Id="rId160" Type="http://schemas.openxmlformats.org/officeDocument/2006/relationships/image" Target="media/image152.jpeg"/><Relationship Id="rId16" Type="http://schemas.openxmlformats.org/officeDocument/2006/relationships/image" Target="media/image8.jpeg"/><Relationship Id="rId159" Type="http://schemas.openxmlformats.org/officeDocument/2006/relationships/image" Target="media/image151.jpeg"/><Relationship Id="rId158" Type="http://schemas.openxmlformats.org/officeDocument/2006/relationships/image" Target="media/image150.jpeg"/><Relationship Id="rId157" Type="http://schemas.openxmlformats.org/officeDocument/2006/relationships/image" Target="media/image149.jpeg"/><Relationship Id="rId156" Type="http://schemas.openxmlformats.org/officeDocument/2006/relationships/image" Target="media/image148.jpeg"/><Relationship Id="rId155" Type="http://schemas.openxmlformats.org/officeDocument/2006/relationships/image" Target="media/image147.png"/><Relationship Id="rId154" Type="http://schemas.openxmlformats.org/officeDocument/2006/relationships/image" Target="media/image146.jpeg"/><Relationship Id="rId153" Type="http://schemas.openxmlformats.org/officeDocument/2006/relationships/image" Target="media/image145.jpeg"/><Relationship Id="rId152" Type="http://schemas.openxmlformats.org/officeDocument/2006/relationships/image" Target="media/image144.jpeg"/><Relationship Id="rId151" Type="http://schemas.openxmlformats.org/officeDocument/2006/relationships/image" Target="media/image143.jpeg"/><Relationship Id="rId150" Type="http://schemas.openxmlformats.org/officeDocument/2006/relationships/image" Target="media/image142.jpeg"/><Relationship Id="rId15" Type="http://schemas.openxmlformats.org/officeDocument/2006/relationships/image" Target="media/image7.jpeg"/><Relationship Id="rId149" Type="http://schemas.openxmlformats.org/officeDocument/2006/relationships/image" Target="media/image141.png"/><Relationship Id="rId148" Type="http://schemas.openxmlformats.org/officeDocument/2006/relationships/image" Target="media/image140.png"/><Relationship Id="rId147" Type="http://schemas.openxmlformats.org/officeDocument/2006/relationships/image" Target="media/image139.png"/><Relationship Id="rId146" Type="http://schemas.openxmlformats.org/officeDocument/2006/relationships/image" Target="media/image138.jpeg"/><Relationship Id="rId145" Type="http://schemas.openxmlformats.org/officeDocument/2006/relationships/image" Target="media/image137.jpeg"/><Relationship Id="rId144" Type="http://schemas.openxmlformats.org/officeDocument/2006/relationships/image" Target="media/image136.jpeg"/><Relationship Id="rId143" Type="http://schemas.openxmlformats.org/officeDocument/2006/relationships/image" Target="media/image135.jpeg"/><Relationship Id="rId142" Type="http://schemas.openxmlformats.org/officeDocument/2006/relationships/image" Target="media/image134.png"/><Relationship Id="rId141" Type="http://schemas.openxmlformats.org/officeDocument/2006/relationships/image" Target="media/image133.png"/><Relationship Id="rId140" Type="http://schemas.openxmlformats.org/officeDocument/2006/relationships/image" Target="media/image132.png"/><Relationship Id="rId14" Type="http://schemas.openxmlformats.org/officeDocument/2006/relationships/image" Target="media/image6.jpeg"/><Relationship Id="rId139" Type="http://schemas.openxmlformats.org/officeDocument/2006/relationships/image" Target="media/image131.jpeg"/><Relationship Id="rId138" Type="http://schemas.openxmlformats.org/officeDocument/2006/relationships/image" Target="media/image130.jpeg"/><Relationship Id="rId137" Type="http://schemas.openxmlformats.org/officeDocument/2006/relationships/image" Target="media/image129.png"/><Relationship Id="rId136" Type="http://schemas.openxmlformats.org/officeDocument/2006/relationships/image" Target="media/image128.png"/><Relationship Id="rId135" Type="http://schemas.openxmlformats.org/officeDocument/2006/relationships/image" Target="media/image127.png"/><Relationship Id="rId134" Type="http://schemas.openxmlformats.org/officeDocument/2006/relationships/image" Target="media/image126.png"/><Relationship Id="rId133" Type="http://schemas.openxmlformats.org/officeDocument/2006/relationships/image" Target="media/image125.jpeg"/><Relationship Id="rId132" Type="http://schemas.openxmlformats.org/officeDocument/2006/relationships/image" Target="media/image124.png"/><Relationship Id="rId131" Type="http://schemas.openxmlformats.org/officeDocument/2006/relationships/image" Target="media/image123.jpeg"/><Relationship Id="rId130" Type="http://schemas.openxmlformats.org/officeDocument/2006/relationships/image" Target="media/image122.png"/><Relationship Id="rId13" Type="http://schemas.openxmlformats.org/officeDocument/2006/relationships/image" Target="media/image5.jpeg"/><Relationship Id="rId129" Type="http://schemas.openxmlformats.org/officeDocument/2006/relationships/image" Target="media/image121.png"/><Relationship Id="rId128" Type="http://schemas.openxmlformats.org/officeDocument/2006/relationships/image" Target="media/image120.jpeg"/><Relationship Id="rId127" Type="http://schemas.openxmlformats.org/officeDocument/2006/relationships/image" Target="media/image119.jpeg"/><Relationship Id="rId126" Type="http://schemas.openxmlformats.org/officeDocument/2006/relationships/image" Target="media/image118.png"/><Relationship Id="rId125" Type="http://schemas.openxmlformats.org/officeDocument/2006/relationships/image" Target="media/image117.png"/><Relationship Id="rId124" Type="http://schemas.openxmlformats.org/officeDocument/2006/relationships/image" Target="media/image116.png"/><Relationship Id="rId123" Type="http://schemas.openxmlformats.org/officeDocument/2006/relationships/image" Target="media/image115.png"/><Relationship Id="rId122" Type="http://schemas.openxmlformats.org/officeDocument/2006/relationships/image" Target="media/image114.png"/><Relationship Id="rId121" Type="http://schemas.openxmlformats.org/officeDocument/2006/relationships/image" Target="media/image113.jpeg"/><Relationship Id="rId120" Type="http://schemas.openxmlformats.org/officeDocument/2006/relationships/image" Target="media/image112.png"/><Relationship Id="rId12" Type="http://schemas.openxmlformats.org/officeDocument/2006/relationships/image" Target="media/image4.jpeg"/><Relationship Id="rId119" Type="http://schemas.openxmlformats.org/officeDocument/2006/relationships/image" Target="media/image111.png"/><Relationship Id="rId118" Type="http://schemas.openxmlformats.org/officeDocument/2006/relationships/image" Target="media/image110.png"/><Relationship Id="rId117" Type="http://schemas.openxmlformats.org/officeDocument/2006/relationships/image" Target="media/image109.png"/><Relationship Id="rId116" Type="http://schemas.openxmlformats.org/officeDocument/2006/relationships/image" Target="media/image108.jpeg"/><Relationship Id="rId115" Type="http://schemas.openxmlformats.org/officeDocument/2006/relationships/image" Target="media/image107.jpeg"/><Relationship Id="rId114" Type="http://schemas.openxmlformats.org/officeDocument/2006/relationships/image" Target="media/image106.jpeg"/><Relationship Id="rId113" Type="http://schemas.openxmlformats.org/officeDocument/2006/relationships/image" Target="media/image105.jpeg"/><Relationship Id="rId112" Type="http://schemas.openxmlformats.org/officeDocument/2006/relationships/image" Target="media/image104.jpeg"/><Relationship Id="rId111" Type="http://schemas.openxmlformats.org/officeDocument/2006/relationships/image" Target="media/image103.jpeg"/><Relationship Id="rId110" Type="http://schemas.openxmlformats.org/officeDocument/2006/relationships/image" Target="media/image102.jpeg"/><Relationship Id="rId11" Type="http://schemas.openxmlformats.org/officeDocument/2006/relationships/image" Target="media/image3.png"/><Relationship Id="rId109" Type="http://schemas.openxmlformats.org/officeDocument/2006/relationships/image" Target="media/image101.jpeg"/><Relationship Id="rId108" Type="http://schemas.openxmlformats.org/officeDocument/2006/relationships/image" Target="media/image100.png"/><Relationship Id="rId107" Type="http://schemas.openxmlformats.org/officeDocument/2006/relationships/image" Target="media/image99.png"/><Relationship Id="rId106" Type="http://schemas.openxmlformats.org/officeDocument/2006/relationships/image" Target="media/image98.png"/><Relationship Id="rId105" Type="http://schemas.openxmlformats.org/officeDocument/2006/relationships/image" Target="media/image97.png"/><Relationship Id="rId104" Type="http://schemas.openxmlformats.org/officeDocument/2006/relationships/image" Target="media/image96.png"/><Relationship Id="rId103" Type="http://schemas.openxmlformats.org/officeDocument/2006/relationships/image" Target="media/image95.png"/><Relationship Id="rId102" Type="http://schemas.openxmlformats.org/officeDocument/2006/relationships/image" Target="media/image94.jpeg"/><Relationship Id="rId101" Type="http://schemas.openxmlformats.org/officeDocument/2006/relationships/image" Target="media/image93.png"/><Relationship Id="rId100" Type="http://schemas.openxmlformats.org/officeDocument/2006/relationships/image" Target="media/image92.png"/><Relationship Id="rId10" Type="http://schemas.openxmlformats.org/officeDocument/2006/relationships/image" Target="media/image2.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2049"/>
    <customShpInfo spid="_x0000_s2050"/>
    <customShpInfo spid="_x0000_s2051"/>
    <customShpInfo spid="_x0000_s2052"/>
    <customShpInfo spid="_x0000_s2053"/>
    <customShpInfo spid="_x0000_s1026"/>
    <customShpInfo spid="_x0000_s1027"/>
    <customShpInfo spid="_x0000_s1028"/>
    <customShpInfo spid="_x0000_s1029"/>
    <customShpInfo spid="_x0000_s1031"/>
    <customShpInfo spid="_x0000_s1032"/>
    <customShpInfo spid="_x0000_s1033"/>
    <customShpInfo spid="_x0000_s1034"/>
    <customShpInfo spid="_x0000_s1035"/>
    <customShpInfo spid="_x0000_s1036"/>
    <customShpInfo spid="_x0000_s1037"/>
    <customShpInfo spid="_x0000_s1038"/>
    <customShpInfo spid="_x0000_s1030"/>
    <customShpInfo spid="_x0000_s1040"/>
    <customShpInfo spid="_x0000_s1041"/>
    <customShpInfo spid="_x0000_s1042"/>
    <customShpInfo spid="_x0000_s1043"/>
    <customShpInfo spid="_x0000_s1039"/>
    <customShpInfo spid="_x0000_s1045"/>
    <customShpInfo spid="_x0000_s1046"/>
    <customShpInfo spid="_x0000_s1047"/>
    <customShpInfo spid="_x0000_s1048"/>
    <customShpInfo spid="_x0000_s1044"/>
    <customShpInfo spid="_x0000_s1050"/>
    <customShpInfo spid="_x0000_s1051"/>
    <customShpInfo spid="_x0000_s1052"/>
    <customShpInfo spid="_x0000_s1053"/>
    <customShpInfo spid="_x0000_s1054"/>
    <customShpInfo spid="_x0000_s1055"/>
    <customShpInfo spid="_x0000_s1056"/>
    <customShpInfo spid="_x0000_s1057"/>
    <customShpInfo spid="_x0000_s1058"/>
    <customShpInfo spid="_x0000_s1059"/>
    <customShpInfo spid="_x0000_s1049"/>
    <customShpInfo spid="_x0000_s1060"/>
    <customShpInfo spid="_x0000_s1061"/>
    <customShpInfo spid="_x0000_s1062"/>
    <customShpInfo spid="_x0000_s1063"/>
    <customShpInfo spid="_x0000_s1065"/>
    <customShpInfo spid="_x0000_s1066"/>
    <customShpInfo spid="_x0000_s1064"/>
    <customShpInfo spid="_x0000_s1068"/>
    <customShpInfo spid="_x0000_s1069"/>
    <customShpInfo spid="_x0000_s1070"/>
    <customShpInfo spid="_x0000_s1071"/>
    <customShpInfo spid="_x0000_s1072"/>
    <customShpInfo spid="_x0000_s1073"/>
    <customShpInfo spid="_x0000_s1074"/>
    <customShpInfo spid="_x0000_s1075"/>
    <customShpInfo spid="_x0000_s1076"/>
    <customShpInfo spid="_x0000_s1077"/>
    <customShpInfo spid="_x0000_s1078"/>
    <customShpInfo spid="_x0000_s1079"/>
    <customShpInfo spid="_x0000_s1080"/>
    <customShpInfo spid="_x0000_s1081"/>
    <customShpInfo spid="_x0000_s1082"/>
    <customShpInfo spid="_x0000_s1083"/>
    <customShpInfo spid="_x0000_s1084"/>
    <customShpInfo spid="_x0000_s1085"/>
    <customShpInfo spid="_x0000_s1086"/>
    <customShpInfo spid="_x0000_s1087"/>
    <customShpInfo spid="_x0000_s1088"/>
    <customShpInfo spid="_x0000_s1089"/>
    <customShpInfo spid="_x0000_s1090"/>
    <customShpInfo spid="_x0000_s1091"/>
    <customShpInfo spid="_x0000_s1092"/>
    <customShpInfo spid="_x0000_s1093"/>
    <customShpInfo spid="_x0000_s1094"/>
    <customShpInfo spid="_x0000_s1095"/>
    <customShpInfo spid="_x0000_s1096"/>
    <customShpInfo spid="_x0000_s1097"/>
    <customShpInfo spid="_x0000_s1098"/>
    <customShpInfo spid="_x0000_s1099"/>
    <customShpInfo spid="_x0000_s1100"/>
    <customShpInfo spid="_x0000_s1101"/>
    <customShpInfo spid="_x0000_s1102"/>
    <customShpInfo spid="_x0000_s1103"/>
    <customShpInfo spid="_x0000_s1104"/>
    <customShpInfo spid="_x0000_s1105"/>
    <customShpInfo spid="_x0000_s1106"/>
    <customShpInfo spid="_x0000_s1107"/>
    <customShpInfo spid="_x0000_s1108"/>
    <customShpInfo spid="_x0000_s1109"/>
    <customShpInfo spid="_x0000_s1067"/>
    <customShpInfo spid="_x0000_s1111"/>
    <customShpInfo spid="_x0000_s1112"/>
    <customShpInfo spid="_x0000_s1110"/>
    <customShpInfo spid="_x0000_s1113"/>
    <customShpInfo spid="_x0000_s1114"/>
    <customShpInfo spid="_x0000_s1115"/>
    <customShpInfo spid="_x0000_s1116"/>
    <customShpInfo spid="_x0000_s1117"/>
    <customShpInfo spid="_x0000_s1119"/>
    <customShpInfo spid="_x0000_s1120"/>
    <customShpInfo spid="_x0000_s1121"/>
    <customShpInfo spid="_x0000_s1122"/>
    <customShpInfo spid="_x0000_s1123"/>
    <customShpInfo spid="_x0000_s1118"/>
    <customShpInfo spid="_x0000_s1124"/>
    <customShpInfo spid="_x0000_s1125"/>
    <customShpInfo spid="_x0000_s1126"/>
    <customShpInfo spid="_x0000_s1127"/>
    <customShpInfo spid="_x0000_s1129"/>
    <customShpInfo spid="_x0000_s1130"/>
    <customShpInfo spid="_x0000_s1131"/>
    <customShpInfo spid="_x0000_s1132"/>
    <customShpInfo spid="_x0000_s1128"/>
    <customShpInfo spid="_x0000_s1134"/>
    <customShpInfo spid="_x0000_s1135"/>
    <customShpInfo spid="_x0000_s1136"/>
    <customShpInfo spid="_x0000_s1137"/>
    <customShpInfo spid="_x0000_s1133"/>
    <customShpInfo spid="_x0000_s1139"/>
    <customShpInfo spid="_x0000_s1140"/>
    <customShpInfo spid="_x0000_s1141"/>
    <customShpInfo spid="_x0000_s1142"/>
    <customShpInfo spid="_x0000_s1143"/>
    <customShpInfo spid="_x0000_s1144"/>
    <customShpInfo spid="_x0000_s1145"/>
    <customShpInfo spid="_x0000_s1146"/>
    <customShpInfo spid="_x0000_s1147"/>
    <customShpInfo spid="_x0000_s1148"/>
    <customShpInfo spid="_x0000_s1149"/>
    <customShpInfo spid="_x0000_s1150"/>
    <customShpInfo spid="_x0000_s1151"/>
    <customShpInfo spid="_x0000_s1152"/>
    <customShpInfo spid="_x0000_s1153"/>
    <customShpInfo spid="_x0000_s1138"/>
    <customShpInfo spid="_x0000_s1154"/>
    <customShpInfo spid="_x0000_s1155"/>
    <customShpInfo spid="_x0000_s1156"/>
    <customShpInfo spid="_x0000_s1157"/>
    <customShpInfo spid="_x0000_s1159"/>
    <customShpInfo spid="_x0000_s1160"/>
    <customShpInfo spid="_x0000_s1161"/>
    <customShpInfo spid="_x0000_s1162"/>
    <customShpInfo spid="_x0000_s1158"/>
    <customShpInfo spid="_x0000_s1164"/>
    <customShpInfo spid="_x0000_s1165"/>
    <customShpInfo spid="_x0000_s1166"/>
    <customShpInfo spid="_x0000_s1167"/>
    <customShpInfo spid="_x0000_s1168"/>
    <customShpInfo spid="_x0000_s1163"/>
    <customShpInfo spid="_x0000_s1170"/>
    <customShpInfo spid="_x0000_s1171"/>
    <customShpInfo spid="_x0000_s1172"/>
    <customShpInfo spid="_x0000_s1173"/>
    <customShpInfo spid="_x0000_s1174"/>
    <customShpInfo spid="_x0000_s1169"/>
    <customShpInfo spid="_x0000_s1176"/>
    <customShpInfo spid="_x0000_s1177"/>
    <customShpInfo spid="_x0000_s1178"/>
    <customShpInfo spid="_x0000_s1179"/>
    <customShpInfo spid="_x0000_s1180"/>
    <customShpInfo spid="_x0000_s1175"/>
    <customShpInfo spid="_x0000_s1182"/>
    <customShpInfo spid="_x0000_s1183"/>
    <customShpInfo spid="_x0000_s1184"/>
    <customShpInfo spid="_x0000_s1185"/>
    <customShpInfo spid="_x0000_s1181"/>
    <customShpInfo spid="_x0000_s1187"/>
    <customShpInfo spid="_x0000_s1188"/>
    <customShpInfo spid="_x0000_s1189"/>
    <customShpInfo spid="_x0000_s1190"/>
    <customShpInfo spid="_x0000_s1191"/>
    <customShpInfo spid="_x0000_s1192"/>
    <customShpInfo spid="_x0000_s1193"/>
    <customShpInfo spid="_x0000_s1194"/>
    <customShpInfo spid="_x0000_s1195"/>
    <customShpInfo spid="_x0000_s1196"/>
    <customShpInfo spid="_x0000_s1197"/>
    <customShpInfo spid="_x0000_s1198"/>
    <customShpInfo spid="_x0000_s1199"/>
    <customShpInfo spid="_x0000_s1200"/>
    <customShpInfo spid="_x0000_s1201"/>
    <customShpInfo spid="_x0000_s1202"/>
    <customShpInfo spid="_x0000_s1203"/>
    <customShpInfo spid="_x0000_s1204"/>
    <customShpInfo spid="_x0000_s1205"/>
    <customShpInfo spid="_x0000_s1206"/>
    <customShpInfo spid="_x0000_s1207"/>
    <customShpInfo spid="_x0000_s1186"/>
    <customShpInfo spid="_x0000_s1209"/>
    <customShpInfo spid="_x0000_s1210"/>
    <customShpInfo spid="_x0000_s1211"/>
    <customShpInfo spid="_x0000_s1212"/>
    <customShpInfo spid="_x0000_s1213"/>
    <customShpInfo spid="_x0000_s1208"/>
    <customShpInfo spid="_x0000_s1215"/>
    <customShpInfo spid="_x0000_s1216"/>
    <customShpInfo spid="_x0000_s1217"/>
    <customShpInfo spid="_x0000_s1218"/>
    <customShpInfo spid="_x0000_s1214"/>
    <customShpInfo spid="_x0000_s1219"/>
    <customShpInfo spid="_x0000_s1221"/>
    <customShpInfo spid="_x0000_s1222"/>
    <customShpInfo spid="_x0000_s1223"/>
    <customShpInfo spid="_x0000_s1224"/>
    <customShpInfo spid="_x0000_s1225"/>
    <customShpInfo spid="_x0000_s1220"/>
    <customShpInfo spid="_x0000_s1227"/>
    <customShpInfo spid="_x0000_s1228"/>
    <customShpInfo spid="_x0000_s1229"/>
    <customShpInfo spid="_x0000_s1230"/>
    <customShpInfo spid="_x0000_s1231"/>
    <customShpInfo spid="_x0000_s1232"/>
    <customShpInfo spid="_x0000_s1233"/>
    <customShpInfo spid="_x0000_s1226"/>
    <customShpInfo spid="_x0000_s1235"/>
    <customShpInfo spid="_x0000_s1234"/>
    <customShpInfo spid="_x0000_s1237"/>
    <customShpInfo spid="_x0000_s1236"/>
    <customShpInfo spid="_x0000_s1239"/>
    <customShpInfo spid="_x0000_s1238"/>
    <customShpInfo spid="_x0000_s1240"/>
    <customShpInfo spid="_x0000_s1241"/>
    <customShpInfo spid="_x0000_s1242"/>
    <customShpInfo spid="_x0000_s1243"/>
    <customShpInfo spid="_x0000_s1244"/>
    <customShpInfo spid="_x0000_s1246"/>
    <customShpInfo spid="_x0000_s1247"/>
    <customShpInfo spid="_x0000_s1248"/>
    <customShpInfo spid="_x0000_s1249"/>
    <customShpInfo spid="_x0000_s1250"/>
    <customShpInfo spid="_x0000_s1251"/>
    <customShpInfo spid="_x0000_s1252"/>
    <customShpInfo spid="_x0000_s1253"/>
    <customShpInfo spid="_x0000_s1254"/>
    <customShpInfo spid="_x0000_s1255"/>
    <customShpInfo spid="_x0000_s1256"/>
    <customShpInfo spid="_x0000_s1257"/>
    <customShpInfo spid="_x0000_s1258"/>
    <customShpInfo spid="_x0000_s1259"/>
    <customShpInfo spid="_x0000_s1260"/>
    <customShpInfo spid="_x0000_s1261"/>
    <customShpInfo spid="_x0000_s1262"/>
    <customShpInfo spid="_x0000_s1263"/>
    <customShpInfo spid="_x0000_s1264"/>
    <customShpInfo spid="_x0000_s1265"/>
    <customShpInfo spid="_x0000_s1266"/>
    <customShpInfo spid="_x0000_s1267"/>
    <customShpInfo spid="_x0000_s1268"/>
    <customShpInfo spid="_x0000_s1245"/>
    <customShpInfo spid="_x0000_s1269"/>
    <customShpInfo spid="_x0000_s1271"/>
    <customShpInfo spid="_x0000_s1272"/>
    <customShpInfo spid="_x0000_s1273"/>
    <customShpInfo spid="_x0000_s1270"/>
    <customShpInfo spid="_x0000_s1275"/>
    <customShpInfo spid="_x0000_s1276"/>
    <customShpInfo spid="_x0000_s1277"/>
    <customShpInfo spid="_x0000_s1278"/>
    <customShpInfo spid="_x0000_s1279"/>
    <customShpInfo spid="_x0000_s1274"/>
    <customShpInfo spid="_x0000_s1281"/>
    <customShpInfo spid="_x0000_s1282"/>
    <customShpInfo spid="_x0000_s1280"/>
    <customShpInfo spid="_x0000_s1284"/>
    <customShpInfo spid="_x0000_s1285"/>
    <customShpInfo spid="_x0000_s1286"/>
    <customShpInfo spid="_x0000_s1287"/>
    <customShpInfo spid="_x0000_s1288"/>
    <customShpInfo spid="_x0000_s1289"/>
    <customShpInfo spid="_x0000_s1290"/>
    <customShpInfo spid="_x0000_s1291"/>
    <customShpInfo spid="_x0000_s1292"/>
    <customShpInfo spid="_x0000_s1293"/>
    <customShpInfo spid="_x0000_s1294"/>
    <customShpInfo spid="_x0000_s1295"/>
    <customShpInfo spid="_x0000_s1296"/>
    <customShpInfo spid="_x0000_s1297"/>
    <customShpInfo spid="_x0000_s1298"/>
    <customShpInfo spid="_x0000_s1299"/>
    <customShpInfo spid="_x0000_s1300"/>
    <customShpInfo spid="_x0000_s1301"/>
    <customShpInfo spid="_x0000_s1283"/>
    <customShpInfo spid="_x0000_s1303"/>
    <customShpInfo spid="_x0000_s1304"/>
    <customShpInfo spid="_x0000_s1305"/>
    <customShpInfo spid="_x0000_s1306"/>
    <customShpInfo spid="_x0000_s1307"/>
    <customShpInfo spid="_x0000_s1308"/>
    <customShpInfo spid="_x0000_s1309"/>
    <customShpInfo spid="_x0000_s1310"/>
    <customShpInfo spid="_x0000_s1311"/>
    <customShpInfo spid="_x0000_s1312"/>
    <customShpInfo spid="_x0000_s1313"/>
    <customShpInfo spid="_x0000_s1314"/>
    <customShpInfo spid="_x0000_s1315"/>
    <customShpInfo spid="_x0000_s1316"/>
    <customShpInfo spid="_x0000_s1317"/>
    <customShpInfo spid="_x0000_s1318"/>
    <customShpInfo spid="_x0000_s1319"/>
    <customShpInfo spid="_x0000_s1302"/>
    <customShpInfo spid="_x0000_s1321"/>
    <customShpInfo spid="_x0000_s1322"/>
    <customShpInfo spid="_x0000_s1323"/>
    <customShpInfo spid="_x0000_s1324"/>
    <customShpInfo spid="_x0000_s1325"/>
    <customShpInfo spid="_x0000_s1320"/>
    <customShpInfo spid="_x0000_s1327"/>
    <customShpInfo spid="_x0000_s1328"/>
    <customShpInfo spid="_x0000_s1329"/>
    <customShpInfo spid="_x0000_s1326"/>
    <customShpInfo spid="_x0000_s1331"/>
    <customShpInfo spid="_x0000_s1332"/>
    <customShpInfo spid="_x0000_s1333"/>
    <customShpInfo spid="_x0000_s1334"/>
    <customShpInfo spid="_x0000_s1330"/>
    <customShpInfo spid="_x0000_s1336"/>
    <customShpInfo spid="_x0000_s1337"/>
    <customShpInfo spid="_x0000_s1338"/>
    <customShpInfo spid="_x0000_s1335"/>
    <customShpInfo spid="_x0000_s1340"/>
    <customShpInfo spid="_x0000_s1341"/>
    <customShpInfo spid="_x0000_s1342"/>
    <customShpInfo spid="_x0000_s1343"/>
    <customShpInfo spid="_x0000_s1344"/>
    <customShpInfo spid="_x0000_s1345"/>
    <customShpInfo spid="_x0000_s1346"/>
    <customShpInfo spid="_x0000_s1347"/>
    <customShpInfo spid="_x0000_s1348"/>
    <customShpInfo spid="_x0000_s1349"/>
    <customShpInfo spid="_x0000_s1350"/>
    <customShpInfo spid="_x0000_s1351"/>
    <customShpInfo spid="_x0000_s1352"/>
    <customShpInfo spid="_x0000_s1353"/>
    <customShpInfo spid="_x0000_s1354"/>
    <customShpInfo spid="_x0000_s1339"/>
    <customShpInfo spid="_x0000_s1356"/>
    <customShpInfo spid="_x0000_s1357"/>
    <customShpInfo spid="_x0000_s1358"/>
    <customShpInfo spid="_x0000_s1359"/>
    <customShpInfo spid="_x0000_s1360"/>
    <customShpInfo spid="_x0000_s1361"/>
    <customShpInfo spid="_x0000_s1362"/>
    <customShpInfo spid="_x0000_s1363"/>
    <customShpInfo spid="_x0000_s1364"/>
    <customShpInfo spid="_x0000_s1365"/>
    <customShpInfo spid="_x0000_s1366"/>
    <customShpInfo spid="_x0000_s1367"/>
    <customShpInfo spid="_x0000_s1368"/>
    <customShpInfo spid="_x0000_s1369"/>
    <customShpInfo spid="_x0000_s1370"/>
    <customShpInfo spid="_x0000_s1355"/>
    <customShpInfo spid="_x0000_s1372"/>
    <customShpInfo spid="_x0000_s1373"/>
    <customShpInfo spid="_x0000_s1374"/>
    <customShpInfo spid="_x0000_s1375"/>
    <customShpInfo spid="_x0000_s1376"/>
    <customShpInfo spid="_x0000_s1371"/>
    <customShpInfo spid="_x0000_s1378"/>
    <customShpInfo spid="_x0000_s1379"/>
    <customShpInfo spid="_x0000_s1380"/>
    <customShpInfo spid="_x0000_s1381"/>
    <customShpInfo spid="_x0000_s1382"/>
    <customShpInfo spid="_x0000_s1377"/>
    <customShpInfo spid="_x0000_s1384"/>
    <customShpInfo spid="_x0000_s1385"/>
    <customShpInfo spid="_x0000_s1386"/>
    <customShpInfo spid="_x0000_s1383"/>
    <customShpInfo spid="_x0000_s1388"/>
    <customShpInfo spid="_x0000_s1389"/>
    <customShpInfo spid="_x0000_s1390"/>
    <customShpInfo spid="_x0000_s1391"/>
    <customShpInfo spid="_x0000_s1392"/>
    <customShpInfo spid="_x0000_s1393"/>
    <customShpInfo spid="_x0000_s1394"/>
    <customShpInfo spid="_x0000_s1395"/>
    <customShpInfo spid="_x0000_s1387"/>
    <customShpInfo spid="_x0000_s1396"/>
    <customShpInfo spid="_x0000_s1397"/>
    <customShpInfo spid="_x0000_s1398"/>
    <customShpInfo spid="_x0000_s1399"/>
    <customShpInfo spid="_x0000_s1400"/>
    <customShpInfo spid="_x0000_s1401"/>
    <customShpInfo spid="_x0000_s1402"/>
    <customShpInfo spid="_x0000_s1404"/>
    <customShpInfo spid="_x0000_s1405"/>
    <customShpInfo spid="_x0000_s1406"/>
    <customShpInfo spid="_x0000_s1407"/>
    <customShpInfo spid="_x0000_s1408"/>
    <customShpInfo spid="_x0000_s1409"/>
    <customShpInfo spid="_x0000_s1410"/>
    <customShpInfo spid="_x0000_s1411"/>
    <customShpInfo spid="_x0000_s1412"/>
    <customShpInfo spid="_x0000_s1413"/>
    <customShpInfo spid="_x0000_s1414"/>
    <customShpInfo spid="_x0000_s1415"/>
    <customShpInfo spid="_x0000_s1416"/>
    <customShpInfo spid="_x0000_s1417"/>
    <customShpInfo spid="_x0000_s1418"/>
    <customShpInfo spid="_x0000_s1419"/>
    <customShpInfo spid="_x0000_s1420"/>
    <customShpInfo spid="_x0000_s1421"/>
    <customShpInfo spid="_x0000_s1422"/>
    <customShpInfo spid="_x0000_s1423"/>
    <customShpInfo spid="_x0000_s1424"/>
    <customShpInfo spid="_x0000_s1425"/>
    <customShpInfo spid="_x0000_s1426"/>
    <customShpInfo spid="_x0000_s1427"/>
    <customShpInfo spid="_x0000_s1428"/>
    <customShpInfo spid="_x0000_s1429"/>
    <customShpInfo spid="_x0000_s1430"/>
    <customShpInfo spid="_x0000_s1431"/>
    <customShpInfo spid="_x0000_s1432"/>
    <customShpInfo spid="_x0000_s1433"/>
    <customShpInfo spid="_x0000_s1434"/>
    <customShpInfo spid="_x0000_s1435"/>
    <customShpInfo spid="_x0000_s1436"/>
    <customShpInfo spid="_x0000_s1437"/>
    <customShpInfo spid="_x0000_s1438"/>
    <customShpInfo spid="_x0000_s1439"/>
    <customShpInfo spid="_x0000_s1440"/>
    <customShpInfo spid="_x0000_s1441"/>
    <customShpInfo spid="_x0000_s1442"/>
    <customShpInfo spid="_x0000_s1443"/>
    <customShpInfo spid="_x0000_s1444"/>
    <customShpInfo spid="_x0000_s1445"/>
    <customShpInfo spid="_x0000_s1446"/>
    <customShpInfo spid="_x0000_s1447"/>
    <customShpInfo spid="_x0000_s1448"/>
    <customShpInfo spid="_x0000_s1449"/>
    <customShpInfo spid="_x0000_s1450"/>
    <customShpInfo spid="_x0000_s1451"/>
    <customShpInfo spid="_x0000_s1452"/>
    <customShpInfo spid="_x0000_s1453"/>
    <customShpInfo spid="_x0000_s1454"/>
    <customShpInfo spid="_x0000_s1455"/>
    <customShpInfo spid="_x0000_s1456"/>
    <customShpInfo spid="_x0000_s1457"/>
    <customShpInfo spid="_x0000_s1458"/>
    <customShpInfo spid="_x0000_s1459"/>
    <customShpInfo spid="_x0000_s1460"/>
    <customShpInfo spid="_x0000_s1461"/>
    <customShpInfo spid="_x0000_s1462"/>
    <customShpInfo spid="_x0000_s1463"/>
    <customShpInfo spid="_x0000_s1464"/>
    <customShpInfo spid="_x0000_s1465"/>
    <customShpInfo spid="_x0000_s1466"/>
    <customShpInfo spid="_x0000_s1467"/>
    <customShpInfo spid="_x0000_s1468"/>
    <customShpInfo spid="_x0000_s1469"/>
    <customShpInfo spid="_x0000_s1470"/>
    <customShpInfo spid="_x0000_s1403"/>
    <customShpInfo spid="_x0000_s1472"/>
    <customShpInfo spid="_x0000_s1473"/>
    <customShpInfo spid="_x0000_s1474"/>
    <customShpInfo spid="_x0000_s1475"/>
    <customShpInfo spid="_x0000_s1476"/>
    <customShpInfo spid="_x0000_s1477"/>
    <customShpInfo spid="_x0000_s1478"/>
    <customShpInfo spid="_x0000_s1479"/>
    <customShpInfo spid="_x0000_s1480"/>
    <customShpInfo spid="_x0000_s1481"/>
    <customShpInfo spid="_x0000_s1482"/>
    <customShpInfo spid="_x0000_s1483"/>
    <customShpInfo spid="_x0000_s1484"/>
    <customShpInfo spid="_x0000_s1485"/>
    <customShpInfo spid="_x0000_s1486"/>
    <customShpInfo spid="_x0000_s1487"/>
    <customShpInfo spid="_x0000_s1488"/>
    <customShpInfo spid="_x0000_s1489"/>
    <customShpInfo spid="_x0000_s1490"/>
    <customShpInfo spid="_x0000_s1471"/>
    <customShpInfo spid="_x0000_s1491"/>
    <customShpInfo spid="_x0000_s1492"/>
    <customShpInfo spid="_x0000_s1493"/>
    <customShpInfo spid="_x0000_s1494"/>
    <customShpInfo spid="_x0000_s1495"/>
    <customShpInfo spid="_x0000_s1497"/>
    <customShpInfo spid="_x0000_s1496"/>
    <customShpInfo spid="_x0000_s1499"/>
    <customShpInfo spid="_x0000_s1498"/>
    <customShpInfo spid="_x0000_s1500"/>
    <customShpInfo spid="_x0000_s1501"/>
    <customShpInfo spid="_x0000_s1502"/>
    <customShpInfo spid="_x0000_s1503"/>
    <customShpInfo spid="_x0000_s1505"/>
    <customShpInfo spid="_x0000_s1506"/>
    <customShpInfo spid="_x0000_s1507"/>
    <customShpInfo spid="_x0000_s1508"/>
    <customShpInfo spid="_x0000_s1509"/>
    <customShpInfo spid="_x0000_s1510"/>
    <customShpInfo spid="_x0000_s1511"/>
    <customShpInfo spid="_x0000_s1512"/>
    <customShpInfo spid="_x0000_s1513"/>
    <customShpInfo spid="_x0000_s1514"/>
    <customShpInfo spid="_x0000_s1515"/>
    <customShpInfo spid="_x0000_s1516"/>
    <customShpInfo spid="_x0000_s1517"/>
    <customShpInfo spid="_x0000_s1518"/>
    <customShpInfo spid="_x0000_s1519"/>
    <customShpInfo spid="_x0000_s1520"/>
    <customShpInfo spid="_x0000_s1521"/>
    <customShpInfo spid="_x0000_s1522"/>
    <customShpInfo spid="_x0000_s1523"/>
    <customShpInfo spid="_x0000_s1504"/>
    <customShpInfo spid="_x0000_s1525"/>
    <customShpInfo spid="_x0000_s1526"/>
    <customShpInfo spid="_x0000_s1527"/>
    <customShpInfo spid="_x0000_s1528"/>
    <customShpInfo spid="_x0000_s1529"/>
    <customShpInfo spid="_x0000_s1530"/>
    <customShpInfo spid="_x0000_s1531"/>
    <customShpInfo spid="_x0000_s1532"/>
    <customShpInfo spid="_x0000_s1533"/>
    <customShpInfo spid="_x0000_s1534"/>
    <customShpInfo spid="_x0000_s1535"/>
    <customShpInfo spid="_x0000_s1536"/>
    <customShpInfo spid="_x0000_s1537"/>
    <customShpInfo spid="_x0000_s1538"/>
    <customShpInfo spid="_x0000_s1524"/>
    <customShpInfo spid="_x0000_s1539"/>
    <customShpInfo spid="_x0000_s1540"/>
    <customShpInfo spid="_x0000_s1541"/>
    <customShpInfo spid="_x0000_s1542"/>
    <customShpInfo spid="_x0000_s1544"/>
    <customShpInfo spid="_x0000_s1545"/>
    <customShpInfo spid="_x0000_s1546"/>
    <customShpInfo spid="_x0000_s1543"/>
    <customShpInfo spid="_x0000_s1548"/>
    <customShpInfo spid="_x0000_s1549"/>
    <customShpInfo spid="_x0000_s1547"/>
    <customShpInfo spid="_x0000_s1551"/>
    <customShpInfo spid="_x0000_s1552"/>
    <customShpInfo spid="_x0000_s1553"/>
    <customShpInfo spid="_x0000_s1554"/>
    <customShpInfo spid="_x0000_s1555"/>
    <customShpInfo spid="_x0000_s1556"/>
    <customShpInfo spid="_x0000_s1557"/>
    <customShpInfo spid="_x0000_s1558"/>
    <customShpInfo spid="_x0000_s1559"/>
    <customShpInfo spid="_x0000_s1560"/>
    <customShpInfo spid="_x0000_s1561"/>
    <customShpInfo spid="_x0000_s1562"/>
    <customShpInfo spid="_x0000_s1563"/>
    <customShpInfo spid="_x0000_s1564"/>
    <customShpInfo spid="_x0000_s1565"/>
    <customShpInfo spid="_x0000_s1566"/>
    <customShpInfo spid="_x0000_s1567"/>
    <customShpInfo spid="_x0000_s1568"/>
    <customShpInfo spid="_x0000_s1550"/>
    <customShpInfo spid="_x0000_s1570"/>
    <customShpInfo spid="_x0000_s1571"/>
    <customShpInfo spid="_x0000_s1569"/>
    <customShpInfo spid="_x0000_s1573"/>
    <customShpInfo spid="_x0000_s1574"/>
    <customShpInfo spid="_x0000_s1575"/>
    <customShpInfo spid="_x0000_s1576"/>
    <customShpInfo spid="_x0000_s1577"/>
    <customShpInfo spid="_x0000_s1578"/>
    <customShpInfo spid="_x0000_s1579"/>
    <customShpInfo spid="_x0000_s1580"/>
    <customShpInfo spid="_x0000_s1581"/>
    <customShpInfo spid="_x0000_s1582"/>
    <customShpInfo spid="_x0000_s1583"/>
    <customShpInfo spid="_x0000_s1584"/>
    <customShpInfo spid="_x0000_s1585"/>
    <customShpInfo spid="_x0000_s1586"/>
    <customShpInfo spid="_x0000_s1587"/>
    <customShpInfo spid="_x0000_s1588"/>
    <customShpInfo spid="_x0000_s1589"/>
    <customShpInfo spid="_x0000_s1590"/>
    <customShpInfo spid="_x0000_s1591"/>
    <customShpInfo spid="_x0000_s1592"/>
    <customShpInfo spid="_x0000_s1593"/>
    <customShpInfo spid="_x0000_s1594"/>
    <customShpInfo spid="_x0000_s1595"/>
    <customShpInfo spid="_x0000_s1596"/>
    <customShpInfo spid="_x0000_s1597"/>
    <customShpInfo spid="_x0000_s1598"/>
    <customShpInfo spid="_x0000_s1599"/>
    <customShpInfo spid="_x0000_s1600"/>
    <customShpInfo spid="_x0000_s1601"/>
    <customShpInfo spid="_x0000_s1602"/>
    <customShpInfo spid="_x0000_s1603"/>
    <customShpInfo spid="_x0000_s1604"/>
    <customShpInfo spid="_x0000_s1605"/>
    <customShpInfo spid="_x0000_s1606"/>
    <customShpInfo spid="_x0000_s1607"/>
    <customShpInfo spid="_x0000_s1608"/>
    <customShpInfo spid="_x0000_s1609"/>
    <customShpInfo spid="_x0000_s1610"/>
    <customShpInfo spid="_x0000_s1611"/>
    <customShpInfo spid="_x0000_s1612"/>
    <customShpInfo spid="_x0000_s1613"/>
    <customShpInfo spid="_x0000_s1614"/>
    <customShpInfo spid="_x0000_s1615"/>
    <customShpInfo spid="_x0000_s1616"/>
    <customShpInfo spid="_x0000_s1617"/>
    <customShpInfo spid="_x0000_s1618"/>
    <customShpInfo spid="_x0000_s1619"/>
    <customShpInfo spid="_x0000_s1620"/>
    <customShpInfo spid="_x0000_s1621"/>
    <customShpInfo spid="_x0000_s1622"/>
    <customShpInfo spid="_x0000_s1623"/>
    <customShpInfo spid="_x0000_s1624"/>
    <customShpInfo spid="_x0000_s1625"/>
    <customShpInfo spid="_x0000_s1626"/>
    <customShpInfo spid="_x0000_s1627"/>
    <customShpInfo spid="_x0000_s1628"/>
    <customShpInfo spid="_x0000_s1629"/>
    <customShpInfo spid="_x0000_s1630"/>
    <customShpInfo spid="_x0000_s1631"/>
    <customShpInfo spid="_x0000_s1632"/>
    <customShpInfo spid="_x0000_s1633"/>
    <customShpInfo spid="_x0000_s1634"/>
    <customShpInfo spid="_x0000_s1635"/>
    <customShpInfo spid="_x0000_s1572"/>
    <customShpInfo spid="_x0000_s1637"/>
    <customShpInfo spid="_x0000_s1638"/>
    <customShpInfo spid="_x0000_s1639"/>
    <customShpInfo spid="_x0000_s1640"/>
    <customShpInfo spid="_x0000_s1641"/>
    <customShpInfo spid="_x0000_s1642"/>
    <customShpInfo spid="_x0000_s1643"/>
    <customShpInfo spid="_x0000_s1644"/>
    <customShpInfo spid="_x0000_s1645"/>
    <customShpInfo spid="_x0000_s1646"/>
    <customShpInfo spid="_x0000_s1647"/>
    <customShpInfo spid="_x0000_s1648"/>
    <customShpInfo spid="_x0000_s1649"/>
    <customShpInfo spid="_x0000_s1636"/>
    <customShpInfo spid="_x0000_s1651"/>
    <customShpInfo spid="_x0000_s1652"/>
    <customShpInfo spid="_x0000_s1653"/>
    <customShpInfo spid="_x0000_s1654"/>
    <customShpInfo spid="_x0000_s1655"/>
    <customShpInfo spid="_x0000_s1656"/>
    <customShpInfo spid="_x0000_s1657"/>
    <customShpInfo spid="_x0000_s1658"/>
    <customShpInfo spid="_x0000_s1659"/>
    <customShpInfo spid="_x0000_s1660"/>
    <customShpInfo spid="_x0000_s1661"/>
    <customShpInfo spid="_x0000_s1662"/>
    <customShpInfo spid="_x0000_s1663"/>
    <customShpInfo spid="_x0000_s1664"/>
    <customShpInfo spid="_x0000_s1665"/>
    <customShpInfo spid="_x0000_s1666"/>
    <customShpInfo spid="_x0000_s1667"/>
    <customShpInfo spid="_x0000_s1668"/>
    <customShpInfo spid="_x0000_s1669"/>
    <customShpInfo spid="_x0000_s1670"/>
    <customShpInfo spid="_x0000_s1671"/>
    <customShpInfo spid="_x0000_s1672"/>
    <customShpInfo spid="_x0000_s1673"/>
    <customShpInfo spid="_x0000_s1650"/>
    <customShpInfo spid="_x0000_s1674"/>
    <customShpInfo spid="_x0000_s1676"/>
    <customShpInfo spid="_x0000_s1675"/>
    <customShpInfo spid="_x0000_s1677"/>
    <customShpInfo spid="_x0000_s1678"/>
    <customShpInfo spid="_x0000_s1679"/>
    <customShpInfo spid="_x0000_s1680"/>
    <customShpInfo spid="_x0000_s1681"/>
    <customShpInfo spid="_x0000_s1683"/>
    <customShpInfo spid="_x0000_s1684"/>
    <customShpInfo spid="_x0000_s1685"/>
    <customShpInfo spid="_x0000_s1686"/>
    <customShpInfo spid="_x0000_s1687"/>
    <customShpInfo spid="_x0000_s1688"/>
    <customShpInfo spid="_x0000_s1689"/>
    <customShpInfo spid="_x0000_s1690"/>
    <customShpInfo spid="_x0000_s1691"/>
    <customShpInfo spid="_x0000_s1692"/>
    <customShpInfo spid="_x0000_s1693"/>
    <customShpInfo spid="_x0000_s1694"/>
    <customShpInfo spid="_x0000_s1695"/>
    <customShpInfo spid="_x0000_s1696"/>
    <customShpInfo spid="_x0000_s1697"/>
    <customShpInfo spid="_x0000_s1698"/>
    <customShpInfo spid="_x0000_s1699"/>
    <customShpInfo spid="_x0000_s1700"/>
    <customShpInfo spid="_x0000_s1701"/>
    <customShpInfo spid="_x0000_s1702"/>
    <customShpInfo spid="_x0000_s1703"/>
    <customShpInfo spid="_x0000_s1704"/>
    <customShpInfo spid="_x0000_s1705"/>
    <customShpInfo spid="_x0000_s1706"/>
    <customShpInfo spid="_x0000_s1707"/>
    <customShpInfo spid="_x0000_s1708"/>
    <customShpInfo spid="_x0000_s1709"/>
    <customShpInfo spid="_x0000_s1710"/>
    <customShpInfo spid="_x0000_s1711"/>
    <customShpInfo spid="_x0000_s1712"/>
    <customShpInfo spid="_x0000_s1713"/>
    <customShpInfo spid="_x0000_s1714"/>
    <customShpInfo spid="_x0000_s1715"/>
    <customShpInfo spid="_x0000_s1716"/>
    <customShpInfo spid="_x0000_s1717"/>
    <customShpInfo spid="_x0000_s1718"/>
    <customShpInfo spid="_x0000_s1719"/>
    <customShpInfo spid="_x0000_s1682"/>
    <customShpInfo spid="_x0000_s1721"/>
    <customShpInfo spid="_x0000_s1722"/>
    <customShpInfo spid="_x0000_s1723"/>
    <customShpInfo spid="_x0000_s1724"/>
    <customShpInfo spid="_x0000_s1725"/>
    <customShpInfo spid="_x0000_s1726"/>
    <customShpInfo spid="_x0000_s1727"/>
    <customShpInfo spid="_x0000_s1728"/>
    <customShpInfo spid="_x0000_s1729"/>
    <customShpInfo spid="_x0000_s1730"/>
    <customShpInfo spid="_x0000_s1731"/>
    <customShpInfo spid="_x0000_s1732"/>
    <customShpInfo spid="_x0000_s1733"/>
    <customShpInfo spid="_x0000_s1734"/>
    <customShpInfo spid="_x0000_s1735"/>
    <customShpInfo spid="_x0000_s1736"/>
    <customShpInfo spid="_x0000_s1737"/>
    <customShpInfo spid="_x0000_s1738"/>
    <customShpInfo spid="_x0000_s1739"/>
    <customShpInfo spid="_x0000_s1740"/>
    <customShpInfo spid="_x0000_s1741"/>
    <customShpInfo spid="_x0000_s1742"/>
    <customShpInfo spid="_x0000_s1743"/>
    <customShpInfo spid="_x0000_s1744"/>
    <customShpInfo spid="_x0000_s1745"/>
    <customShpInfo spid="_x0000_s1746"/>
    <customShpInfo spid="_x0000_s1747"/>
    <customShpInfo spid="_x0000_s1720"/>
    <customShpInfo spid="_x0000_s1749"/>
    <customShpInfo spid="_x0000_s1750"/>
    <customShpInfo spid="_x0000_s1748"/>
    <customShpInfo spid="_x0000_s1751"/>
    <customShpInfo spid="_x0000_s1752"/>
    <customShpInfo spid="_x0000_s1753"/>
    <customShpInfo spid="_x0000_s1755"/>
    <customShpInfo spid="_x0000_s1756"/>
    <customShpInfo spid="_x0000_s1757"/>
    <customShpInfo spid="_x0000_s1754"/>
    <customShpInfo spid="_x0000_s1759"/>
    <customShpInfo spid="_x0000_s1760"/>
    <customShpInfo spid="_x0000_s1761"/>
    <customShpInfo spid="_x0000_s1762"/>
    <customShpInfo spid="_x0000_s1763"/>
    <customShpInfo spid="_x0000_s1764"/>
    <customShpInfo spid="_x0000_s1765"/>
    <customShpInfo spid="_x0000_s1766"/>
    <customShpInfo spid="_x0000_s1767"/>
    <customShpInfo spid="_x0000_s1768"/>
    <customShpInfo spid="_x0000_s1758"/>
    <customShpInfo spid="_x0000_s1770"/>
    <customShpInfo spid="_x0000_s1769"/>
    <customShpInfo spid="_x0000_s1772"/>
    <customShpInfo spid="_x0000_s1773"/>
    <customShpInfo spid="_x0000_s1771"/>
    <customShpInfo spid="_x0000_s1775"/>
    <customShpInfo spid="_x0000_s1774"/>
    <customShpInfo spid="_x0000_s1777"/>
    <customShpInfo spid="_x0000_s1776"/>
    <customShpInfo spid="_x0000_s1778"/>
    <customShpInfo spid="_x0000_s1780"/>
    <customShpInfo spid="_x0000_s1781"/>
    <customShpInfo spid="_x0000_s1782"/>
    <customShpInfo spid="_x0000_s1783"/>
    <customShpInfo spid="_x0000_s1784"/>
    <customShpInfo spid="_x0000_s1785"/>
    <customShpInfo spid="_x0000_s1786"/>
    <customShpInfo spid="_x0000_s1787"/>
    <customShpInfo spid="_x0000_s1788"/>
    <customShpInfo spid="_x0000_s1789"/>
    <customShpInfo spid="_x0000_s1779"/>
    <customShpInfo spid="_x0000_s1790"/>
    <customShpInfo spid="_x0000_s1791"/>
    <customShpInfo spid="_x0000_s1792"/>
    <customShpInfo spid="_x0000_s1793"/>
    <customShpInfo spid="_x0000_s1795"/>
    <customShpInfo spid="_x0000_s1796"/>
    <customShpInfo spid="_x0000_s1794"/>
    <customShpInfo spid="_x0000_s1798"/>
    <customShpInfo spid="_x0000_s1799"/>
    <customShpInfo spid="_x0000_s1800"/>
    <customShpInfo spid="_x0000_s1801"/>
    <customShpInfo spid="_x0000_s1802"/>
    <customShpInfo spid="_x0000_s1803"/>
    <customShpInfo spid="_x0000_s1804"/>
    <customShpInfo spid="_x0000_s1797"/>
    <customShpInfo spid="_x0000_s1806"/>
    <customShpInfo spid="_x0000_s1807"/>
    <customShpInfo spid="_x0000_s1808"/>
    <customShpInfo spid="_x0000_s1809"/>
    <customShpInfo spid="_x0000_s1810"/>
    <customShpInfo spid="_x0000_s1811"/>
    <customShpInfo spid="_x0000_s1805"/>
    <customShpInfo spid="_x0000_s1812"/>
    <customShpInfo spid="_x0000_s1813"/>
    <customShpInfo spid="_x0000_s1814"/>
    <customShpInfo spid="_x0000_s1816"/>
    <customShpInfo spid="_x0000_s1815"/>
    <customShpInfo spid="_x0000_s1818"/>
    <customShpInfo spid="_x0000_s1819"/>
    <customShpInfo spid="_x0000_s1820"/>
    <customShpInfo spid="_x0000_s1817"/>
    <customShpInfo spid="_x0000_s1821"/>
    <customShpInfo spid="_x0000_s1822"/>
    <customShpInfo spid="_x0000_s1823"/>
    <customShpInfo spid="_x0000_s1824"/>
    <customShpInfo spid="_x0000_s1825"/>
    <customShpInfo spid="_x0000_s1827"/>
    <customShpInfo spid="_x0000_s1828"/>
    <customShpInfo spid="_x0000_s1826"/>
    <customShpInfo spid="_x0000_s1829"/>
    <customShpInfo spid="_x0000_s1830"/>
    <customShpInfo spid="_x0000_s1831"/>
    <customShpInfo spid="_x0000_s1832"/>
    <customShpInfo spid="_x0000_s1833"/>
    <customShpInfo spid="_x0000_s1834"/>
    <customShpInfo spid="_x0000_s1835"/>
    <customShpInfo spid="_x0000_s1836"/>
    <customShpInfo spid="_x0000_s1838"/>
    <customShpInfo spid="_x0000_s1839"/>
    <customShpInfo spid="_x0000_s1840"/>
    <customShpInfo spid="_x0000_s1837"/>
    <customShpInfo spid="_x0000_s1842"/>
    <customShpInfo spid="_x0000_s1841"/>
    <customShpInfo spid="_x0000_s1844"/>
    <customShpInfo spid="_x0000_s1843"/>
    <customShpInfo spid="_x0000_s1846"/>
    <customShpInfo spid="_x0000_s1845"/>
    <customShpInfo spid="_x0000_s1848"/>
    <customShpInfo spid="_x0000_s1847"/>
    <customShpInfo spid="_x0000_s1850"/>
    <customShpInfo spid="_x0000_s1851"/>
    <customShpInfo spid="_x0000_s1852"/>
    <customShpInfo spid="_x0000_s1853"/>
    <customShpInfo spid="_x0000_s1854"/>
    <customShpInfo spid="_x0000_s1855"/>
    <customShpInfo spid="_x0000_s1849"/>
    <customShpInfo spid="_x0000_s1856"/>
    <customShpInfo spid="_x0000_s1858"/>
    <customShpInfo spid="_x0000_s1859"/>
    <customShpInfo spid="_x0000_s1860"/>
    <customShpInfo spid="_x0000_s1861"/>
    <customShpInfo spid="_x0000_s1862"/>
    <customShpInfo spid="_x0000_s1863"/>
    <customShpInfo spid="_x0000_s1864"/>
    <customShpInfo spid="_x0000_s1865"/>
    <customShpInfo spid="_x0000_s1866"/>
    <customShpInfo spid="_x0000_s1867"/>
    <customShpInfo spid="_x0000_s1868"/>
    <customShpInfo spid="_x0000_s1869"/>
    <customShpInfo spid="_x0000_s1870"/>
    <customShpInfo spid="_x0000_s1871"/>
    <customShpInfo spid="_x0000_s1872"/>
    <customShpInfo spid="_x0000_s1873"/>
    <customShpInfo spid="_x0000_s1874"/>
    <customShpInfo spid="_x0000_s1857"/>
    <customShpInfo spid="_x0000_s1876"/>
    <customShpInfo spid="_x0000_s1877"/>
    <customShpInfo spid="_x0000_s1878"/>
    <customShpInfo spid="_x0000_s1875"/>
    <customShpInfo spid="_x0000_s1879"/>
    <customShpInfo spid="_x0000_s1881"/>
    <customShpInfo spid="_x0000_s1882"/>
    <customShpInfo spid="_x0000_s1880"/>
    <customShpInfo spid="_x0000_s1883"/>
    <customShpInfo spid="_x0000_s1884"/>
    <customShpInfo spid="_x0000_s1886"/>
    <customShpInfo spid="_x0000_s1887"/>
    <customShpInfo spid="_x0000_s1888"/>
    <customShpInfo spid="_x0000_s1885"/>
    <customShpInfo spid="_x0000_s1890"/>
    <customShpInfo spid="_x0000_s1891"/>
    <customShpInfo spid="_x0000_s1892"/>
    <customShpInfo spid="_x0000_s1889"/>
    <customShpInfo spid="_x0000_s1894"/>
    <customShpInfo spid="_x0000_s1895"/>
    <customShpInfo spid="_x0000_s1896"/>
    <customShpInfo spid="_x0000_s1893"/>
    <customShpInfo spid="_x0000_s1898"/>
    <customShpInfo spid="_x0000_s1899"/>
    <customShpInfo spid="_x0000_s1900"/>
    <customShpInfo spid="_x0000_s1897"/>
    <customShpInfo spid="_x0000_s1901"/>
    <customShpInfo spid="_x0000_s1902"/>
    <customShpInfo spid="_x0000_s1903"/>
    <customShpInfo spid="_x0000_s1904"/>
    <customShpInfo spid="_x0000_s1906"/>
    <customShpInfo spid="_x0000_s1907"/>
    <customShpInfo spid="_x0000_s1908"/>
    <customShpInfo spid="_x0000_s1909"/>
    <customShpInfo spid="_x0000_s1910"/>
    <customShpInfo spid="_x0000_s1911"/>
    <customShpInfo spid="_x0000_s1912"/>
    <customShpInfo spid="_x0000_s1913"/>
    <customShpInfo spid="_x0000_s1914"/>
    <customShpInfo spid="_x0000_s1915"/>
    <customShpInfo spid="_x0000_s1916"/>
    <customShpInfo spid="_x0000_s1917"/>
    <customShpInfo spid="_x0000_s1918"/>
    <customShpInfo spid="_x0000_s1919"/>
    <customShpInfo spid="_x0000_s1920"/>
    <customShpInfo spid="_x0000_s1921"/>
    <customShpInfo spid="_x0000_s1922"/>
    <customShpInfo spid="_x0000_s1923"/>
    <customShpInfo spid="_x0000_s1924"/>
    <customShpInfo spid="_x0000_s1925"/>
    <customShpInfo spid="_x0000_s1926"/>
    <customShpInfo spid="_x0000_s1905"/>
    <customShpInfo spid="_x0000_s1927"/>
    <customShpInfo spid="_x0000_s1928"/>
    <customShpInfo spid="_x0000_s1930"/>
    <customShpInfo spid="_x0000_s1931"/>
    <customShpInfo spid="_x0000_s1932"/>
    <customShpInfo spid="_x0000_s1933"/>
    <customShpInfo spid="_x0000_s1934"/>
    <customShpInfo spid="_x0000_s1929"/>
    <customShpInfo spid="_x0000_s1936"/>
    <customShpInfo spid="_x0000_s1937"/>
    <customShpInfo spid="_x0000_s1938"/>
    <customShpInfo spid="_x0000_s1935"/>
    <customShpInfo spid="_x0000_s1940"/>
    <customShpInfo spid="_x0000_s1941"/>
    <customShpInfo spid="_x0000_s1942"/>
    <customShpInfo spid="_x0000_s1943"/>
    <customShpInfo spid="_x0000_s1944"/>
    <customShpInfo spid="_x0000_s1945"/>
    <customShpInfo spid="_x0000_s1939"/>
    <customShpInfo spid="_x0000_s1947"/>
    <customShpInfo spid="_x0000_s1948"/>
    <customShpInfo spid="_x0000_s1946"/>
    <customShpInfo spid="_x0000_s1949"/>
    <customShpInfo spid="_x0000_s1951"/>
    <customShpInfo spid="_x0000_s1950"/>
    <customShpInfo spid="_x0000_s19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ScaleCrop>false</ScaleCrop>
  <LinksUpToDate>false</LinksUpToDate>
  <Application>WPS Office_11.1.0.8813_F1E327BC-269C-435d-A152-05C5408002CA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2019-10-27T13:22:00Z</dcterms:created>
  <dc:creator>微软用户</dc:creator>
  <cp:lastModifiedBy>柏杉</cp:lastModifiedBy>
  <dcterms:modified xsi:type="dcterms:W3CDTF">2019-10-28T07:07:56Z</dcterms:modified>
  <dc:title>河北讲稿20150301</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2019-09-26T00:00:00Z</vt:filetime>
  </property>
  <property fmtid="{D5CDD505-2E9C-101B-9397-08002B2CF9AE}" pid="3" name="Creator">
    <vt:lpwstr>Microsoft® Word 2013</vt:lpwstr>
  </property>
  <property fmtid="{D5CDD505-2E9C-101B-9397-08002B2CF9AE}" pid="4" name="LastSaved">
    <vt:filetime>2019-10-27T00:00:00Z</vt:filetime>
  </property>
  <property fmtid="{D5CDD505-2E9C-101B-9397-08002B2CF9AE}" pid="5" name="KSOProductBuildVer">
    <vt:lpwstr>2052-11.1.0.8813</vt:lpwstr>
  </property>
</Properties>
</file>